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D24" w:rsidRDefault="006C6D24" w:rsidP="006C6D24">
      <w:pPr>
        <w:spacing w:before="74"/>
        <w:ind w:right="195"/>
        <w:jc w:val="right"/>
        <w:rPr>
          <w:sz w:val="24"/>
        </w:rPr>
      </w:pPr>
      <w:r>
        <w:rPr>
          <w:sz w:val="24"/>
        </w:rPr>
        <w:t>Приложение</w:t>
      </w:r>
      <w:r>
        <w:rPr>
          <w:spacing w:val="-4"/>
          <w:sz w:val="24"/>
        </w:rPr>
        <w:t xml:space="preserve"> </w:t>
      </w:r>
      <w:r>
        <w:rPr>
          <w:sz w:val="24"/>
        </w:rPr>
        <w:t>3</w:t>
      </w: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rPr>
          <w:sz w:val="20"/>
          <w:szCs w:val="26"/>
        </w:rPr>
      </w:pPr>
    </w:p>
    <w:p w:rsidR="006C6D24" w:rsidRDefault="006C6D24" w:rsidP="006C6D24">
      <w:pPr>
        <w:spacing w:before="3"/>
        <w:rPr>
          <w:sz w:val="21"/>
          <w:szCs w:val="26"/>
        </w:rPr>
      </w:pPr>
    </w:p>
    <w:p w:rsidR="006C6D24" w:rsidRDefault="006C6D24" w:rsidP="006C6D24">
      <w:pPr>
        <w:spacing w:before="86"/>
        <w:ind w:right="737"/>
        <w:jc w:val="center"/>
        <w:rPr>
          <w:b/>
          <w:sz w:val="32"/>
        </w:rPr>
      </w:pPr>
      <w:r>
        <w:rPr>
          <w:b/>
          <w:sz w:val="32"/>
        </w:rPr>
        <w:t>РАБОЧАЯ</w:t>
      </w:r>
      <w:r>
        <w:rPr>
          <w:b/>
          <w:spacing w:val="-2"/>
          <w:sz w:val="32"/>
        </w:rPr>
        <w:t xml:space="preserve"> </w:t>
      </w:r>
      <w:r>
        <w:rPr>
          <w:b/>
          <w:sz w:val="32"/>
        </w:rPr>
        <w:t>ПРОГРАММА</w:t>
      </w:r>
    </w:p>
    <w:p w:rsidR="006C6D24" w:rsidRDefault="006C6D24" w:rsidP="006C6D24">
      <w:pPr>
        <w:spacing w:before="184"/>
        <w:ind w:right="737"/>
        <w:jc w:val="center"/>
        <w:rPr>
          <w:b/>
          <w:sz w:val="32"/>
        </w:rPr>
      </w:pPr>
      <w:r>
        <w:rPr>
          <w:b/>
          <w:sz w:val="32"/>
        </w:rPr>
        <w:t>учебного</w:t>
      </w:r>
      <w:r>
        <w:rPr>
          <w:b/>
          <w:spacing w:val="-8"/>
          <w:sz w:val="32"/>
        </w:rPr>
        <w:t xml:space="preserve"> </w:t>
      </w:r>
      <w:r>
        <w:rPr>
          <w:b/>
          <w:sz w:val="32"/>
        </w:rPr>
        <w:t>предмета</w:t>
      </w:r>
    </w:p>
    <w:p w:rsidR="006C6D24" w:rsidRDefault="006C6D24" w:rsidP="006C6D24">
      <w:pPr>
        <w:spacing w:before="184"/>
        <w:ind w:right="737"/>
        <w:jc w:val="center"/>
        <w:rPr>
          <w:b/>
          <w:sz w:val="32"/>
        </w:rPr>
      </w:pPr>
      <w:r>
        <w:rPr>
          <w:b/>
          <w:sz w:val="32"/>
        </w:rPr>
        <w:t>«Литературное</w:t>
      </w:r>
      <w:r>
        <w:rPr>
          <w:b/>
          <w:spacing w:val="-6"/>
          <w:sz w:val="32"/>
        </w:rPr>
        <w:t xml:space="preserve"> </w:t>
      </w:r>
      <w:r>
        <w:rPr>
          <w:b/>
          <w:sz w:val="32"/>
        </w:rPr>
        <w:t>чтение»</w:t>
      </w:r>
    </w:p>
    <w:p w:rsidR="006C6D24" w:rsidRDefault="006C6D24" w:rsidP="006C6D24">
      <w:pPr>
        <w:spacing w:before="184"/>
        <w:ind w:right="737"/>
        <w:jc w:val="center"/>
        <w:rPr>
          <w:b/>
          <w:sz w:val="32"/>
        </w:rPr>
      </w:pPr>
      <w:r>
        <w:rPr>
          <w:b/>
          <w:sz w:val="32"/>
        </w:rPr>
        <w:t>Срок</w:t>
      </w:r>
      <w:r>
        <w:rPr>
          <w:b/>
          <w:spacing w:val="-4"/>
          <w:sz w:val="32"/>
        </w:rPr>
        <w:t xml:space="preserve"> </w:t>
      </w:r>
      <w:r>
        <w:rPr>
          <w:b/>
          <w:sz w:val="32"/>
        </w:rPr>
        <w:t>освоения</w:t>
      </w:r>
      <w:r>
        <w:rPr>
          <w:b/>
          <w:spacing w:val="-3"/>
          <w:sz w:val="32"/>
        </w:rPr>
        <w:t xml:space="preserve"> </w:t>
      </w:r>
      <w:r>
        <w:rPr>
          <w:b/>
          <w:sz w:val="32"/>
        </w:rPr>
        <w:t>программы:</w:t>
      </w:r>
      <w:r>
        <w:rPr>
          <w:b/>
          <w:spacing w:val="-3"/>
          <w:sz w:val="32"/>
        </w:rPr>
        <w:t xml:space="preserve"> </w:t>
      </w:r>
      <w:r>
        <w:rPr>
          <w:b/>
          <w:sz w:val="32"/>
        </w:rPr>
        <w:t>4</w:t>
      </w:r>
      <w:r>
        <w:rPr>
          <w:b/>
          <w:spacing w:val="-2"/>
          <w:sz w:val="32"/>
        </w:rPr>
        <w:t xml:space="preserve"> </w:t>
      </w:r>
      <w:r>
        <w:rPr>
          <w:b/>
          <w:sz w:val="32"/>
        </w:rPr>
        <w:t>года (1</w:t>
      </w:r>
      <w:r>
        <w:rPr>
          <w:b/>
          <w:spacing w:val="-3"/>
          <w:sz w:val="32"/>
        </w:rPr>
        <w:t xml:space="preserve"> </w:t>
      </w:r>
      <w:r>
        <w:rPr>
          <w:b/>
          <w:sz w:val="32"/>
        </w:rPr>
        <w:t>-</w:t>
      </w:r>
      <w:r>
        <w:rPr>
          <w:b/>
          <w:spacing w:val="-4"/>
          <w:sz w:val="32"/>
        </w:rPr>
        <w:t xml:space="preserve"> </w:t>
      </w:r>
      <w:r>
        <w:rPr>
          <w:b/>
          <w:sz w:val="32"/>
        </w:rPr>
        <w:t>4</w:t>
      </w:r>
      <w:r>
        <w:rPr>
          <w:b/>
          <w:spacing w:val="-2"/>
          <w:sz w:val="32"/>
        </w:rPr>
        <w:t xml:space="preserve"> </w:t>
      </w:r>
      <w:r>
        <w:rPr>
          <w:b/>
          <w:sz w:val="32"/>
        </w:rPr>
        <w:t>классы)</w:t>
      </w:r>
    </w:p>
    <w:p w:rsidR="006C6D24" w:rsidRDefault="006C6D24" w:rsidP="006C6D24">
      <w:pPr>
        <w:widowControl/>
        <w:autoSpaceDE/>
        <w:autoSpaceDN/>
        <w:rPr>
          <w:sz w:val="32"/>
        </w:rPr>
        <w:sectPr w:rsidR="006C6D24">
          <w:pgSz w:w="11910" w:h="16840"/>
          <w:pgMar w:top="900" w:right="600" w:bottom="280" w:left="920" w:header="0" w:footer="0" w:gutter="0"/>
          <w:cols w:space="720"/>
        </w:sectPr>
      </w:pPr>
    </w:p>
    <w:p w:rsidR="006C6D24" w:rsidRDefault="006C6D24" w:rsidP="006C6D24">
      <w:pPr>
        <w:spacing w:before="74"/>
        <w:ind w:right="737"/>
        <w:jc w:val="center"/>
        <w:rPr>
          <w:b/>
          <w:sz w:val="24"/>
        </w:rPr>
      </w:pPr>
      <w:r>
        <w:rPr>
          <w:b/>
          <w:sz w:val="24"/>
        </w:rPr>
        <w:lastRenderedPageBreak/>
        <w:t>СОДЕРЖАНИЕ</w:t>
      </w:r>
    </w:p>
    <w:p w:rsidR="006C6D24" w:rsidRDefault="006C6D24" w:rsidP="006C6D24">
      <w:pPr>
        <w:rPr>
          <w:b/>
          <w:sz w:val="20"/>
          <w:szCs w:val="26"/>
        </w:rPr>
      </w:pPr>
    </w:p>
    <w:p w:rsidR="006C6D24" w:rsidRDefault="006C6D24" w:rsidP="006C6D24">
      <w:pPr>
        <w:spacing w:before="2"/>
        <w:rPr>
          <w:b/>
          <w:sz w:val="11"/>
          <w:szCs w:val="26"/>
        </w:rPr>
      </w:pPr>
    </w:p>
    <w:tbl>
      <w:tblPr>
        <w:tblStyle w:val="TableNormal2"/>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3"/>
        <w:gridCol w:w="1494"/>
      </w:tblGrid>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7"/>
              <w:ind w:right="2265"/>
              <w:jc w:val="center"/>
              <w:rPr>
                <w:b/>
                <w:sz w:val="28"/>
              </w:rPr>
            </w:pPr>
            <w:r>
              <w:rPr>
                <w:b/>
                <w:sz w:val="28"/>
              </w:rPr>
              <w:t>Наименование</w:t>
            </w:r>
            <w:r>
              <w:rPr>
                <w:b/>
                <w:spacing w:val="-3"/>
                <w:sz w:val="28"/>
              </w:rPr>
              <w:t xml:space="preserve"> </w:t>
            </w:r>
            <w:r>
              <w:rPr>
                <w:b/>
                <w:sz w:val="28"/>
              </w:rPr>
              <w:t>разделов</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7"/>
              <w:ind w:right="473"/>
              <w:jc w:val="center"/>
              <w:rPr>
                <w:b/>
                <w:sz w:val="28"/>
              </w:rPr>
            </w:pPr>
            <w:r>
              <w:rPr>
                <w:b/>
                <w:sz w:val="28"/>
              </w:rPr>
              <w:t>стр.</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Пояснительная</w:t>
            </w:r>
            <w:r>
              <w:rPr>
                <w:spacing w:val="-3"/>
                <w:sz w:val="28"/>
              </w:rPr>
              <w:t xml:space="preserve"> </w:t>
            </w:r>
            <w:r>
              <w:rPr>
                <w:sz w:val="28"/>
              </w:rPr>
              <w:t>записка</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jc w:val="center"/>
              <w:rPr>
                <w:sz w:val="28"/>
              </w:rPr>
            </w:pPr>
            <w:r>
              <w:rPr>
                <w:sz w:val="28"/>
              </w:rPr>
              <w:t>3</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Содержание</w:t>
            </w:r>
            <w:r>
              <w:rPr>
                <w:spacing w:val="-3"/>
                <w:sz w:val="28"/>
              </w:rPr>
              <w:t xml:space="preserve"> </w:t>
            </w:r>
            <w:r>
              <w:rPr>
                <w:sz w:val="28"/>
              </w:rPr>
              <w:t>обучения</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jc w:val="center"/>
              <w:rPr>
                <w:sz w:val="28"/>
              </w:rPr>
            </w:pPr>
            <w:r>
              <w:rPr>
                <w:sz w:val="28"/>
              </w:rPr>
              <w:t>6</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1</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jc w:val="center"/>
              <w:rPr>
                <w:sz w:val="28"/>
              </w:rPr>
            </w:pPr>
            <w:r>
              <w:rPr>
                <w:sz w:val="28"/>
              </w:rPr>
              <w:t>6</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2</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jc w:val="center"/>
              <w:rPr>
                <w:sz w:val="28"/>
              </w:rPr>
            </w:pPr>
            <w:r>
              <w:rPr>
                <w:sz w:val="28"/>
              </w:rPr>
              <w:t>8</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3</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ind w:right="473"/>
              <w:jc w:val="center"/>
              <w:rPr>
                <w:sz w:val="28"/>
              </w:rPr>
            </w:pPr>
            <w:r>
              <w:rPr>
                <w:sz w:val="28"/>
              </w:rPr>
              <w:t>11</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7"/>
              <w:rPr>
                <w:sz w:val="28"/>
              </w:rPr>
            </w:pPr>
            <w:r>
              <w:rPr>
                <w:sz w:val="28"/>
              </w:rPr>
              <w:t>4</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7"/>
              <w:ind w:right="473"/>
              <w:jc w:val="center"/>
              <w:rPr>
                <w:sz w:val="28"/>
              </w:rPr>
            </w:pPr>
            <w:r>
              <w:rPr>
                <w:sz w:val="28"/>
              </w:rPr>
              <w:t>15</w:t>
            </w:r>
          </w:p>
        </w:tc>
      </w:tr>
      <w:tr w:rsidR="006C6D24" w:rsidTr="006C6D24">
        <w:trPr>
          <w:trHeight w:val="1074"/>
        </w:trPr>
        <w:tc>
          <w:tcPr>
            <w:tcW w:w="7653"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55"/>
              <w:ind w:right="13"/>
              <w:rPr>
                <w:sz w:val="28"/>
                <w:lang w:val="ru-RU"/>
              </w:rPr>
            </w:pPr>
            <w:r w:rsidRPr="006C6D24">
              <w:rPr>
                <w:sz w:val="28"/>
                <w:lang w:val="ru-RU"/>
              </w:rPr>
              <w:t>Планируемые</w:t>
            </w:r>
            <w:r w:rsidRPr="006C6D24">
              <w:rPr>
                <w:spacing w:val="-8"/>
                <w:sz w:val="28"/>
                <w:lang w:val="ru-RU"/>
              </w:rPr>
              <w:t xml:space="preserve"> </w:t>
            </w:r>
            <w:r w:rsidRPr="006C6D24">
              <w:rPr>
                <w:sz w:val="28"/>
                <w:lang w:val="ru-RU"/>
              </w:rPr>
              <w:t>результаты</w:t>
            </w:r>
            <w:r w:rsidRPr="006C6D24">
              <w:rPr>
                <w:spacing w:val="-4"/>
                <w:sz w:val="28"/>
                <w:lang w:val="ru-RU"/>
              </w:rPr>
              <w:t xml:space="preserve"> </w:t>
            </w:r>
            <w:r w:rsidRPr="006C6D24">
              <w:rPr>
                <w:sz w:val="28"/>
                <w:lang w:val="ru-RU"/>
              </w:rPr>
              <w:t>освоения</w:t>
            </w:r>
            <w:r w:rsidRPr="006C6D24">
              <w:rPr>
                <w:spacing w:val="-4"/>
                <w:sz w:val="28"/>
                <w:lang w:val="ru-RU"/>
              </w:rPr>
              <w:t xml:space="preserve"> </w:t>
            </w:r>
            <w:r w:rsidRPr="006C6D24">
              <w:rPr>
                <w:sz w:val="28"/>
                <w:lang w:val="ru-RU"/>
              </w:rPr>
              <w:t>программы</w:t>
            </w:r>
            <w:r w:rsidRPr="006C6D24">
              <w:rPr>
                <w:spacing w:val="-4"/>
                <w:sz w:val="28"/>
                <w:lang w:val="ru-RU"/>
              </w:rPr>
              <w:t xml:space="preserve"> </w:t>
            </w:r>
            <w:r w:rsidRPr="006C6D24">
              <w:rPr>
                <w:sz w:val="28"/>
                <w:lang w:val="ru-RU"/>
              </w:rPr>
              <w:t>учебного</w:t>
            </w:r>
            <w:r w:rsidRPr="006C6D24">
              <w:rPr>
                <w:spacing w:val="-67"/>
                <w:sz w:val="28"/>
                <w:lang w:val="ru-RU"/>
              </w:rPr>
              <w:t xml:space="preserve"> </w:t>
            </w:r>
            <w:r w:rsidRPr="006C6D24">
              <w:rPr>
                <w:sz w:val="28"/>
                <w:lang w:val="ru-RU"/>
              </w:rPr>
              <w:t>предмета «Литературное чтение» на уровне начального</w:t>
            </w:r>
            <w:r w:rsidRPr="006C6D24">
              <w:rPr>
                <w:spacing w:val="1"/>
                <w:sz w:val="28"/>
                <w:lang w:val="ru-RU"/>
              </w:rPr>
              <w:t xml:space="preserve"> </w:t>
            </w:r>
            <w:r w:rsidRPr="006C6D24">
              <w:rPr>
                <w:sz w:val="28"/>
                <w:lang w:val="ru-RU"/>
              </w:rPr>
              <w:t>общего</w:t>
            </w:r>
            <w:r w:rsidRPr="006C6D24">
              <w:rPr>
                <w:spacing w:val="-3"/>
                <w:sz w:val="28"/>
                <w:lang w:val="ru-RU"/>
              </w:rPr>
              <w:t xml:space="preserve"> </w:t>
            </w:r>
            <w:r w:rsidRPr="006C6D24">
              <w:rPr>
                <w:sz w:val="28"/>
                <w:lang w:val="ru-RU"/>
              </w:rPr>
              <w:t>образования</w:t>
            </w:r>
          </w:p>
        </w:tc>
        <w:tc>
          <w:tcPr>
            <w:tcW w:w="1494" w:type="dxa"/>
            <w:tcBorders>
              <w:top w:val="single" w:sz="4" w:space="0" w:color="000000"/>
              <w:left w:val="single" w:sz="4" w:space="0" w:color="000000"/>
              <w:bottom w:val="single" w:sz="4" w:space="0" w:color="000000"/>
              <w:right w:val="single" w:sz="4" w:space="0" w:color="000000"/>
            </w:tcBorders>
          </w:tcPr>
          <w:p w:rsidR="006C6D24" w:rsidRPr="006C6D24" w:rsidRDefault="006C6D24">
            <w:pPr>
              <w:spacing w:before="8"/>
              <w:rPr>
                <w:b/>
                <w:sz w:val="32"/>
                <w:lang w:val="ru-RU"/>
              </w:rPr>
            </w:pPr>
          </w:p>
          <w:p w:rsidR="006C6D24" w:rsidRDefault="006C6D24">
            <w:pPr>
              <w:spacing w:before="1"/>
              <w:ind w:right="473"/>
              <w:jc w:val="center"/>
              <w:rPr>
                <w:sz w:val="28"/>
              </w:rPr>
            </w:pPr>
            <w:r>
              <w:rPr>
                <w:sz w:val="28"/>
              </w:rPr>
              <w:t>20</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Личностные</w:t>
            </w:r>
            <w:r>
              <w:rPr>
                <w:spacing w:val="-3"/>
                <w:sz w:val="28"/>
              </w:rPr>
              <w:t xml:space="preserve"> </w:t>
            </w:r>
            <w:r>
              <w:rPr>
                <w:sz w:val="28"/>
              </w:rPr>
              <w:t>результаты</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ind w:right="473"/>
              <w:jc w:val="center"/>
              <w:rPr>
                <w:sz w:val="28"/>
              </w:rPr>
            </w:pPr>
            <w:r>
              <w:rPr>
                <w:sz w:val="28"/>
              </w:rPr>
              <w:t>20</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rPr>
                <w:sz w:val="28"/>
              </w:rPr>
            </w:pPr>
            <w:r>
              <w:rPr>
                <w:sz w:val="28"/>
              </w:rPr>
              <w:t>Метапредметные</w:t>
            </w:r>
            <w:r>
              <w:rPr>
                <w:spacing w:val="-4"/>
                <w:sz w:val="28"/>
              </w:rPr>
              <w:t xml:space="preserve"> </w:t>
            </w:r>
            <w:r>
              <w:rPr>
                <w:sz w:val="28"/>
              </w:rPr>
              <w:t>результаты</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ind w:right="473"/>
              <w:jc w:val="center"/>
              <w:rPr>
                <w:sz w:val="28"/>
              </w:rPr>
            </w:pPr>
            <w:r>
              <w:rPr>
                <w:sz w:val="28"/>
              </w:rPr>
              <w:t>22</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Предметные</w:t>
            </w:r>
            <w:r>
              <w:rPr>
                <w:spacing w:val="-5"/>
                <w:sz w:val="28"/>
              </w:rPr>
              <w:t xml:space="preserve"> </w:t>
            </w:r>
            <w:r>
              <w:rPr>
                <w:sz w:val="28"/>
              </w:rPr>
              <w:t>результаты</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ind w:right="473"/>
              <w:jc w:val="center"/>
              <w:rPr>
                <w:sz w:val="28"/>
              </w:rPr>
            </w:pPr>
            <w:r>
              <w:rPr>
                <w:sz w:val="28"/>
              </w:rPr>
              <w:t>22</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rPr>
                <w:sz w:val="28"/>
              </w:rPr>
            </w:pPr>
            <w:r>
              <w:rPr>
                <w:sz w:val="28"/>
              </w:rPr>
              <w:t>1</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ind w:right="473"/>
              <w:jc w:val="center"/>
              <w:rPr>
                <w:sz w:val="28"/>
              </w:rPr>
            </w:pPr>
            <w:r>
              <w:rPr>
                <w:sz w:val="28"/>
              </w:rPr>
              <w:t>22</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2</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ind w:right="473"/>
              <w:jc w:val="center"/>
              <w:rPr>
                <w:sz w:val="28"/>
              </w:rPr>
            </w:pPr>
            <w:r>
              <w:rPr>
                <w:sz w:val="28"/>
              </w:rPr>
              <w:t>23</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rPr>
                <w:sz w:val="28"/>
              </w:rPr>
            </w:pPr>
            <w:r>
              <w:rPr>
                <w:sz w:val="28"/>
              </w:rPr>
              <w:t>3</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ind w:right="473"/>
              <w:jc w:val="center"/>
              <w:rPr>
                <w:sz w:val="28"/>
              </w:rPr>
            </w:pPr>
            <w:r>
              <w:rPr>
                <w:sz w:val="28"/>
              </w:rPr>
              <w:t>24</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4</w:t>
            </w:r>
            <w:r>
              <w:rPr>
                <w:spacing w:val="1"/>
                <w:sz w:val="28"/>
              </w:rPr>
              <w:t xml:space="preserve"> </w:t>
            </w:r>
            <w:r>
              <w:rPr>
                <w:sz w:val="28"/>
              </w:rPr>
              <w:t>класс</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ind w:right="473"/>
              <w:jc w:val="center"/>
              <w:rPr>
                <w:sz w:val="28"/>
              </w:rPr>
            </w:pPr>
            <w:r>
              <w:rPr>
                <w:sz w:val="28"/>
              </w:rPr>
              <w:t>26</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rPr>
                <w:sz w:val="28"/>
              </w:rPr>
            </w:pPr>
            <w:r>
              <w:rPr>
                <w:sz w:val="28"/>
              </w:rPr>
              <w:t>Тематическое</w:t>
            </w:r>
            <w:r>
              <w:rPr>
                <w:spacing w:val="-5"/>
                <w:sz w:val="28"/>
              </w:rPr>
              <w:t xml:space="preserve"> </w:t>
            </w:r>
            <w:r>
              <w:rPr>
                <w:sz w:val="28"/>
              </w:rPr>
              <w:t>планирование</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ind w:right="473"/>
              <w:jc w:val="center"/>
              <w:rPr>
                <w:sz w:val="28"/>
              </w:rPr>
            </w:pPr>
            <w:r>
              <w:rPr>
                <w:sz w:val="28"/>
              </w:rPr>
              <w:t>29</w:t>
            </w:r>
          </w:p>
        </w:tc>
      </w:tr>
      <w:tr w:rsidR="006C6D24" w:rsidTr="006C6D24">
        <w:trPr>
          <w:trHeight w:val="594"/>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8"/>
              </w:rPr>
            </w:pPr>
            <w:r>
              <w:rPr>
                <w:sz w:val="28"/>
              </w:rPr>
              <w:t>1 класс</w:t>
            </w:r>
            <w:r>
              <w:rPr>
                <w:spacing w:val="-1"/>
                <w:sz w:val="28"/>
              </w:rPr>
              <w:t xml:space="preserve"> </w:t>
            </w:r>
            <w:r>
              <w:rPr>
                <w:sz w:val="28"/>
              </w:rPr>
              <w:t>(99 ч.)</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ind w:right="473"/>
              <w:jc w:val="center"/>
              <w:rPr>
                <w:sz w:val="28"/>
              </w:rPr>
            </w:pPr>
            <w:r>
              <w:rPr>
                <w:sz w:val="28"/>
              </w:rPr>
              <w:t>29</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rPr>
                <w:sz w:val="28"/>
              </w:rPr>
            </w:pPr>
            <w:r>
              <w:rPr>
                <w:sz w:val="28"/>
              </w:rPr>
              <w:t>2 класс</w:t>
            </w:r>
            <w:r>
              <w:rPr>
                <w:spacing w:val="-1"/>
                <w:sz w:val="28"/>
              </w:rPr>
              <w:t xml:space="preserve"> </w:t>
            </w:r>
            <w:r>
              <w:rPr>
                <w:sz w:val="28"/>
              </w:rPr>
              <w:t>(102 ч.)</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ind w:right="473"/>
              <w:jc w:val="center"/>
              <w:rPr>
                <w:sz w:val="28"/>
              </w:rPr>
            </w:pPr>
            <w:r>
              <w:rPr>
                <w:sz w:val="28"/>
              </w:rPr>
              <w:t>42</w:t>
            </w:r>
          </w:p>
        </w:tc>
      </w:tr>
      <w:tr w:rsidR="006C6D24" w:rsidTr="006C6D24">
        <w:trPr>
          <w:trHeight w:val="595"/>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7"/>
              <w:rPr>
                <w:sz w:val="28"/>
              </w:rPr>
            </w:pPr>
            <w:r>
              <w:rPr>
                <w:sz w:val="28"/>
              </w:rPr>
              <w:t>3 класс</w:t>
            </w:r>
            <w:r>
              <w:rPr>
                <w:spacing w:val="-1"/>
                <w:sz w:val="28"/>
              </w:rPr>
              <w:t xml:space="preserve"> </w:t>
            </w:r>
            <w:r>
              <w:rPr>
                <w:sz w:val="28"/>
              </w:rPr>
              <w:t>(102 ч.)</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7"/>
              <w:ind w:right="473"/>
              <w:jc w:val="center"/>
              <w:rPr>
                <w:sz w:val="28"/>
              </w:rPr>
            </w:pPr>
            <w:r>
              <w:rPr>
                <w:sz w:val="28"/>
              </w:rPr>
              <w:t>57</w:t>
            </w:r>
          </w:p>
        </w:tc>
      </w:tr>
      <w:tr w:rsidR="006C6D24" w:rsidTr="006C6D24">
        <w:trPr>
          <w:trHeight w:val="597"/>
        </w:trPr>
        <w:tc>
          <w:tcPr>
            <w:tcW w:w="765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rPr>
                <w:sz w:val="28"/>
              </w:rPr>
            </w:pPr>
            <w:r>
              <w:rPr>
                <w:sz w:val="28"/>
              </w:rPr>
              <w:t>4 класс</w:t>
            </w:r>
            <w:r>
              <w:rPr>
                <w:spacing w:val="-1"/>
                <w:sz w:val="28"/>
              </w:rPr>
              <w:t xml:space="preserve"> </w:t>
            </w:r>
            <w:r>
              <w:rPr>
                <w:sz w:val="28"/>
              </w:rPr>
              <w:t>(102 ч.)</w:t>
            </w:r>
          </w:p>
        </w:tc>
        <w:tc>
          <w:tcPr>
            <w:tcW w:w="149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9"/>
              <w:ind w:right="473"/>
              <w:jc w:val="center"/>
              <w:rPr>
                <w:sz w:val="28"/>
              </w:rPr>
            </w:pPr>
            <w:r>
              <w:rPr>
                <w:sz w:val="28"/>
              </w:rPr>
              <w:t>80</w:t>
            </w:r>
          </w:p>
        </w:tc>
      </w:tr>
    </w:tbl>
    <w:p w:rsidR="006C6D24" w:rsidRDefault="006C6D24" w:rsidP="006C6D24">
      <w:pPr>
        <w:widowControl/>
        <w:autoSpaceDE/>
        <w:autoSpaceDN/>
        <w:rPr>
          <w:sz w:val="28"/>
        </w:rPr>
        <w:sectPr w:rsidR="006C6D24">
          <w:pgSz w:w="11910" w:h="16840"/>
          <w:pgMar w:top="900" w:right="600" w:bottom="760" w:left="920" w:header="0" w:footer="576" w:gutter="0"/>
          <w:pgNumType w:start="2"/>
          <w:cols w:space="720"/>
        </w:sectPr>
      </w:pPr>
    </w:p>
    <w:p w:rsidR="006C6D24" w:rsidRDefault="006C6D24" w:rsidP="006C6D24">
      <w:pPr>
        <w:spacing w:before="74"/>
        <w:ind w:right="737"/>
        <w:jc w:val="center"/>
        <w:rPr>
          <w:b/>
          <w:sz w:val="24"/>
        </w:rPr>
      </w:pPr>
      <w:r>
        <w:rPr>
          <w:b/>
          <w:sz w:val="24"/>
        </w:rPr>
        <w:lastRenderedPageBreak/>
        <w:t>ПОЯСНИТЕЛЬНАЯ</w:t>
      </w:r>
      <w:r>
        <w:rPr>
          <w:b/>
          <w:spacing w:val="-2"/>
          <w:sz w:val="24"/>
        </w:rPr>
        <w:t xml:space="preserve"> </w:t>
      </w:r>
      <w:r>
        <w:rPr>
          <w:b/>
          <w:sz w:val="24"/>
        </w:rPr>
        <w:t>ЗАПИСКА</w:t>
      </w:r>
    </w:p>
    <w:p w:rsidR="006C6D24" w:rsidRDefault="006C6D24" w:rsidP="006C6D24">
      <w:pPr>
        <w:spacing w:before="181"/>
        <w:ind w:right="259"/>
        <w:jc w:val="both"/>
        <w:rPr>
          <w:sz w:val="26"/>
          <w:szCs w:val="26"/>
        </w:rPr>
      </w:pPr>
      <w:r>
        <w:rPr>
          <w:sz w:val="26"/>
          <w:szCs w:val="26"/>
        </w:rPr>
        <w:t>Рабочая</w:t>
      </w:r>
      <w:r>
        <w:rPr>
          <w:spacing w:val="1"/>
          <w:sz w:val="26"/>
          <w:szCs w:val="26"/>
        </w:rPr>
        <w:t xml:space="preserve"> </w:t>
      </w:r>
      <w:r>
        <w:rPr>
          <w:sz w:val="26"/>
          <w:szCs w:val="26"/>
        </w:rPr>
        <w:t>программа</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на</w:t>
      </w:r>
      <w:r>
        <w:rPr>
          <w:spacing w:val="1"/>
          <w:sz w:val="26"/>
          <w:szCs w:val="26"/>
        </w:rPr>
        <w:t xml:space="preserve"> </w:t>
      </w:r>
      <w:r>
        <w:rPr>
          <w:sz w:val="26"/>
          <w:szCs w:val="26"/>
        </w:rPr>
        <w:t>уровне</w:t>
      </w:r>
      <w:r>
        <w:rPr>
          <w:spacing w:val="1"/>
          <w:sz w:val="26"/>
          <w:szCs w:val="26"/>
        </w:rPr>
        <w:t xml:space="preserve"> </w:t>
      </w:r>
      <w:r>
        <w:rPr>
          <w:sz w:val="26"/>
          <w:szCs w:val="26"/>
        </w:rPr>
        <w:t>начального общего образования разработана в соответствии с нормативно-правовыми и</w:t>
      </w:r>
      <w:r>
        <w:rPr>
          <w:spacing w:val="1"/>
          <w:sz w:val="26"/>
          <w:szCs w:val="26"/>
        </w:rPr>
        <w:t xml:space="preserve"> </w:t>
      </w:r>
      <w:r>
        <w:rPr>
          <w:sz w:val="26"/>
          <w:szCs w:val="26"/>
        </w:rPr>
        <w:t>инструктивно –</w:t>
      </w:r>
      <w:r>
        <w:rPr>
          <w:spacing w:val="2"/>
          <w:sz w:val="26"/>
          <w:szCs w:val="26"/>
        </w:rPr>
        <w:t xml:space="preserve"> </w:t>
      </w:r>
      <w:r>
        <w:rPr>
          <w:sz w:val="26"/>
          <w:szCs w:val="26"/>
        </w:rPr>
        <w:t>методическими</w:t>
      </w:r>
      <w:r>
        <w:rPr>
          <w:spacing w:val="-1"/>
          <w:sz w:val="26"/>
          <w:szCs w:val="26"/>
        </w:rPr>
        <w:t xml:space="preserve"> </w:t>
      </w:r>
      <w:r>
        <w:rPr>
          <w:sz w:val="26"/>
          <w:szCs w:val="26"/>
        </w:rPr>
        <w:t>документами:</w:t>
      </w:r>
    </w:p>
    <w:p w:rsidR="006C6D24" w:rsidRDefault="006C6D24" w:rsidP="006C6D24">
      <w:pPr>
        <w:numPr>
          <w:ilvl w:val="0"/>
          <w:numId w:val="18"/>
        </w:numPr>
        <w:tabs>
          <w:tab w:val="left" w:pos="540"/>
          <w:tab w:val="left" w:pos="2293"/>
          <w:tab w:val="left" w:pos="4449"/>
          <w:tab w:val="left" w:pos="6596"/>
          <w:tab w:val="left" w:pos="7812"/>
          <w:tab w:val="left" w:pos="9304"/>
        </w:tabs>
        <w:ind w:left="212" w:right="257" w:firstLine="0"/>
        <w:rPr>
          <w:sz w:val="26"/>
        </w:rPr>
      </w:pPr>
      <w:r>
        <w:rPr>
          <w:sz w:val="26"/>
        </w:rPr>
        <w:t>Федеральный</w:t>
      </w:r>
      <w:r>
        <w:rPr>
          <w:sz w:val="26"/>
        </w:rPr>
        <w:tab/>
        <w:t>государственный</w:t>
      </w:r>
      <w:r>
        <w:rPr>
          <w:sz w:val="26"/>
        </w:rPr>
        <w:tab/>
        <w:t>образовательный</w:t>
      </w:r>
      <w:r>
        <w:rPr>
          <w:sz w:val="26"/>
        </w:rPr>
        <w:tab/>
        <w:t>стандарт</w:t>
      </w:r>
      <w:r>
        <w:rPr>
          <w:sz w:val="26"/>
        </w:rPr>
        <w:tab/>
        <w:t>начального</w:t>
      </w:r>
      <w:r>
        <w:rPr>
          <w:sz w:val="26"/>
        </w:rPr>
        <w:tab/>
        <w:t>общего</w:t>
      </w:r>
      <w:r>
        <w:rPr>
          <w:spacing w:val="-62"/>
          <w:sz w:val="26"/>
        </w:rPr>
        <w:t xml:space="preserve"> </w:t>
      </w:r>
      <w:r>
        <w:rPr>
          <w:sz w:val="26"/>
        </w:rPr>
        <w:t>образования</w:t>
      </w:r>
      <w:r>
        <w:rPr>
          <w:spacing w:val="-3"/>
          <w:sz w:val="26"/>
        </w:rPr>
        <w:t xml:space="preserve"> </w:t>
      </w:r>
      <w:r>
        <w:rPr>
          <w:sz w:val="26"/>
        </w:rPr>
        <w:t>(приказ</w:t>
      </w:r>
      <w:r>
        <w:rPr>
          <w:spacing w:val="-1"/>
          <w:sz w:val="26"/>
        </w:rPr>
        <w:t xml:space="preserve"> </w:t>
      </w:r>
      <w:r>
        <w:rPr>
          <w:sz w:val="26"/>
        </w:rPr>
        <w:t>Министерства</w:t>
      </w:r>
      <w:r>
        <w:rPr>
          <w:spacing w:val="-2"/>
          <w:sz w:val="26"/>
        </w:rPr>
        <w:t xml:space="preserve"> </w:t>
      </w:r>
      <w:r>
        <w:rPr>
          <w:sz w:val="26"/>
        </w:rPr>
        <w:t>просвещения</w:t>
      </w:r>
      <w:r>
        <w:rPr>
          <w:spacing w:val="-3"/>
          <w:sz w:val="26"/>
        </w:rPr>
        <w:t xml:space="preserve"> </w:t>
      </w:r>
      <w:r>
        <w:rPr>
          <w:sz w:val="26"/>
        </w:rPr>
        <w:t>РФ</w:t>
      </w:r>
      <w:r>
        <w:rPr>
          <w:spacing w:val="-2"/>
          <w:sz w:val="26"/>
        </w:rPr>
        <w:t xml:space="preserve"> </w:t>
      </w:r>
      <w:r>
        <w:rPr>
          <w:sz w:val="26"/>
        </w:rPr>
        <w:t>от</w:t>
      </w:r>
      <w:r>
        <w:rPr>
          <w:spacing w:val="-2"/>
          <w:sz w:val="26"/>
        </w:rPr>
        <w:t xml:space="preserve"> </w:t>
      </w:r>
      <w:r>
        <w:rPr>
          <w:sz w:val="26"/>
        </w:rPr>
        <w:t>31</w:t>
      </w:r>
      <w:r>
        <w:rPr>
          <w:spacing w:val="-1"/>
          <w:sz w:val="26"/>
        </w:rPr>
        <w:t xml:space="preserve"> </w:t>
      </w:r>
      <w:r>
        <w:rPr>
          <w:sz w:val="26"/>
        </w:rPr>
        <w:t>мая</w:t>
      </w:r>
      <w:r>
        <w:rPr>
          <w:spacing w:val="-1"/>
          <w:sz w:val="26"/>
        </w:rPr>
        <w:t xml:space="preserve"> </w:t>
      </w:r>
      <w:r>
        <w:rPr>
          <w:sz w:val="26"/>
        </w:rPr>
        <w:t>2021</w:t>
      </w:r>
      <w:r>
        <w:rPr>
          <w:spacing w:val="-2"/>
          <w:sz w:val="26"/>
        </w:rPr>
        <w:t xml:space="preserve"> </w:t>
      </w:r>
      <w:r>
        <w:rPr>
          <w:sz w:val="26"/>
        </w:rPr>
        <w:t>года</w:t>
      </w:r>
      <w:r>
        <w:rPr>
          <w:spacing w:val="-1"/>
          <w:sz w:val="26"/>
        </w:rPr>
        <w:t xml:space="preserve"> </w:t>
      </w:r>
      <w:r>
        <w:rPr>
          <w:sz w:val="26"/>
        </w:rPr>
        <w:t>№</w:t>
      </w:r>
      <w:r>
        <w:rPr>
          <w:spacing w:val="-2"/>
          <w:sz w:val="26"/>
        </w:rPr>
        <w:t xml:space="preserve"> </w:t>
      </w:r>
      <w:r>
        <w:rPr>
          <w:sz w:val="26"/>
        </w:rPr>
        <w:t>286);</w:t>
      </w:r>
    </w:p>
    <w:p w:rsidR="006C6D24" w:rsidRDefault="006C6D24" w:rsidP="006C6D24">
      <w:pPr>
        <w:numPr>
          <w:ilvl w:val="0"/>
          <w:numId w:val="18"/>
        </w:numPr>
        <w:tabs>
          <w:tab w:val="left" w:pos="497"/>
        </w:tabs>
        <w:ind w:left="212" w:right="265" w:firstLine="0"/>
        <w:rPr>
          <w:sz w:val="26"/>
        </w:rPr>
      </w:pPr>
      <w:r>
        <w:rPr>
          <w:sz w:val="26"/>
        </w:rPr>
        <w:t>Примерная</w:t>
      </w:r>
      <w:r>
        <w:rPr>
          <w:spacing w:val="1"/>
          <w:sz w:val="26"/>
        </w:rPr>
        <w:t xml:space="preserve"> </w:t>
      </w:r>
      <w:r>
        <w:rPr>
          <w:sz w:val="26"/>
        </w:rPr>
        <w:t>программа</w:t>
      </w:r>
      <w:r>
        <w:rPr>
          <w:spacing w:val="1"/>
          <w:sz w:val="26"/>
        </w:rPr>
        <w:t xml:space="preserve"> </w:t>
      </w:r>
      <w:r>
        <w:rPr>
          <w:sz w:val="26"/>
        </w:rPr>
        <w:t>начального</w:t>
      </w:r>
      <w:r>
        <w:rPr>
          <w:spacing w:val="1"/>
          <w:sz w:val="26"/>
        </w:rPr>
        <w:t xml:space="preserve"> </w:t>
      </w:r>
      <w:r>
        <w:rPr>
          <w:sz w:val="26"/>
        </w:rPr>
        <w:t>общего</w:t>
      </w:r>
      <w:r>
        <w:rPr>
          <w:spacing w:val="1"/>
          <w:sz w:val="26"/>
        </w:rPr>
        <w:t xml:space="preserve"> </w:t>
      </w:r>
      <w:r>
        <w:rPr>
          <w:sz w:val="26"/>
        </w:rPr>
        <w:t>образования</w:t>
      </w:r>
      <w:r>
        <w:rPr>
          <w:spacing w:val="1"/>
          <w:sz w:val="26"/>
        </w:rPr>
        <w:t xml:space="preserve"> </w:t>
      </w:r>
      <w:r>
        <w:rPr>
          <w:sz w:val="26"/>
        </w:rPr>
        <w:t>«Литературное</w:t>
      </w:r>
      <w:r>
        <w:rPr>
          <w:spacing w:val="1"/>
          <w:sz w:val="26"/>
        </w:rPr>
        <w:t xml:space="preserve"> </w:t>
      </w:r>
      <w:r>
        <w:rPr>
          <w:sz w:val="26"/>
        </w:rPr>
        <w:t>чтение»</w:t>
      </w:r>
      <w:r>
        <w:rPr>
          <w:spacing w:val="-62"/>
          <w:sz w:val="26"/>
        </w:rPr>
        <w:t xml:space="preserve"> </w:t>
      </w:r>
      <w:r>
        <w:rPr>
          <w:sz w:val="26"/>
        </w:rPr>
        <w:t>(базовый</w:t>
      </w:r>
      <w:r>
        <w:rPr>
          <w:spacing w:val="19"/>
          <w:sz w:val="26"/>
        </w:rPr>
        <w:t xml:space="preserve"> </w:t>
      </w:r>
      <w:r>
        <w:rPr>
          <w:sz w:val="26"/>
        </w:rPr>
        <w:t>уровень)</w:t>
      </w:r>
      <w:r>
        <w:rPr>
          <w:spacing w:val="21"/>
          <w:sz w:val="26"/>
        </w:rPr>
        <w:t xml:space="preserve"> </w:t>
      </w:r>
      <w:r>
        <w:rPr>
          <w:sz w:val="26"/>
        </w:rPr>
        <w:t>(одобрена</w:t>
      </w:r>
      <w:r>
        <w:rPr>
          <w:spacing w:val="19"/>
          <w:sz w:val="26"/>
        </w:rPr>
        <w:t xml:space="preserve"> </w:t>
      </w:r>
      <w:r>
        <w:rPr>
          <w:sz w:val="26"/>
        </w:rPr>
        <w:t>решением</w:t>
      </w:r>
      <w:r>
        <w:rPr>
          <w:spacing w:val="20"/>
          <w:sz w:val="26"/>
        </w:rPr>
        <w:t xml:space="preserve"> </w:t>
      </w:r>
      <w:r>
        <w:rPr>
          <w:sz w:val="26"/>
        </w:rPr>
        <w:t>ФУМО</w:t>
      </w:r>
      <w:r>
        <w:rPr>
          <w:spacing w:val="19"/>
          <w:sz w:val="26"/>
        </w:rPr>
        <w:t xml:space="preserve"> </w:t>
      </w:r>
      <w:r>
        <w:rPr>
          <w:sz w:val="26"/>
        </w:rPr>
        <w:t>по</w:t>
      </w:r>
      <w:r>
        <w:rPr>
          <w:spacing w:val="19"/>
          <w:sz w:val="26"/>
        </w:rPr>
        <w:t xml:space="preserve"> </w:t>
      </w:r>
      <w:r>
        <w:rPr>
          <w:sz w:val="26"/>
        </w:rPr>
        <w:t>общему</w:t>
      </w:r>
      <w:r>
        <w:rPr>
          <w:spacing w:val="21"/>
          <w:sz w:val="26"/>
        </w:rPr>
        <w:t xml:space="preserve"> </w:t>
      </w:r>
      <w:r>
        <w:rPr>
          <w:sz w:val="26"/>
        </w:rPr>
        <w:t>образованию,</w:t>
      </w:r>
      <w:r>
        <w:rPr>
          <w:spacing w:val="19"/>
          <w:sz w:val="26"/>
        </w:rPr>
        <w:t xml:space="preserve"> </w:t>
      </w:r>
      <w:r>
        <w:rPr>
          <w:sz w:val="26"/>
        </w:rPr>
        <w:t>протокол</w:t>
      </w:r>
    </w:p>
    <w:p w:rsidR="006C6D24" w:rsidRDefault="006C6D24" w:rsidP="006C6D24">
      <w:pPr>
        <w:spacing w:line="298" w:lineRule="exact"/>
        <w:rPr>
          <w:sz w:val="26"/>
          <w:szCs w:val="26"/>
        </w:rPr>
      </w:pPr>
      <w:r>
        <w:rPr>
          <w:sz w:val="26"/>
          <w:szCs w:val="26"/>
        </w:rPr>
        <w:t>№</w:t>
      </w:r>
      <w:r>
        <w:rPr>
          <w:spacing w:val="-5"/>
          <w:sz w:val="26"/>
          <w:szCs w:val="26"/>
        </w:rPr>
        <w:t xml:space="preserve"> </w:t>
      </w:r>
      <w:r>
        <w:rPr>
          <w:sz w:val="26"/>
          <w:szCs w:val="26"/>
        </w:rPr>
        <w:t>3/21</w:t>
      </w:r>
      <w:r>
        <w:rPr>
          <w:spacing w:val="-4"/>
          <w:sz w:val="26"/>
          <w:szCs w:val="26"/>
        </w:rPr>
        <w:t xml:space="preserve"> </w:t>
      </w:r>
      <w:r>
        <w:rPr>
          <w:sz w:val="26"/>
          <w:szCs w:val="26"/>
        </w:rPr>
        <w:t>от</w:t>
      </w:r>
      <w:r>
        <w:rPr>
          <w:spacing w:val="-5"/>
          <w:sz w:val="26"/>
          <w:szCs w:val="26"/>
        </w:rPr>
        <w:t xml:space="preserve"> </w:t>
      </w:r>
      <w:r>
        <w:rPr>
          <w:sz w:val="26"/>
          <w:szCs w:val="26"/>
        </w:rPr>
        <w:t>27.09.2021</w:t>
      </w:r>
      <w:r>
        <w:rPr>
          <w:spacing w:val="-1"/>
          <w:sz w:val="26"/>
          <w:szCs w:val="26"/>
        </w:rPr>
        <w:t xml:space="preserve"> </w:t>
      </w:r>
      <w:r>
        <w:rPr>
          <w:sz w:val="26"/>
          <w:szCs w:val="26"/>
        </w:rPr>
        <w:t>г.);</w:t>
      </w:r>
    </w:p>
    <w:p w:rsidR="006C6D24" w:rsidRDefault="006C6D24" w:rsidP="006C6D24">
      <w:pPr>
        <w:numPr>
          <w:ilvl w:val="0"/>
          <w:numId w:val="18"/>
        </w:numPr>
        <w:tabs>
          <w:tab w:val="left" w:pos="387"/>
        </w:tabs>
        <w:ind w:left="212" w:right="264" w:firstLine="0"/>
        <w:rPr>
          <w:sz w:val="26"/>
        </w:rPr>
      </w:pPr>
      <w:r>
        <w:rPr>
          <w:sz w:val="26"/>
        </w:rPr>
        <w:t>УМК:</w:t>
      </w:r>
      <w:r>
        <w:rPr>
          <w:spacing w:val="20"/>
          <w:sz w:val="26"/>
        </w:rPr>
        <w:t xml:space="preserve"> </w:t>
      </w:r>
      <w:r>
        <w:rPr>
          <w:sz w:val="26"/>
        </w:rPr>
        <w:t>Литературное</w:t>
      </w:r>
      <w:r>
        <w:rPr>
          <w:spacing w:val="19"/>
          <w:sz w:val="26"/>
        </w:rPr>
        <w:t xml:space="preserve"> </w:t>
      </w:r>
      <w:r>
        <w:rPr>
          <w:sz w:val="26"/>
        </w:rPr>
        <w:t>чтение</w:t>
      </w:r>
      <w:r>
        <w:rPr>
          <w:spacing w:val="21"/>
          <w:sz w:val="26"/>
        </w:rPr>
        <w:t xml:space="preserve"> </w:t>
      </w:r>
      <w:r>
        <w:rPr>
          <w:sz w:val="26"/>
        </w:rPr>
        <w:t>1</w:t>
      </w:r>
      <w:r>
        <w:rPr>
          <w:spacing w:val="19"/>
          <w:sz w:val="26"/>
        </w:rPr>
        <w:t xml:space="preserve"> </w:t>
      </w:r>
      <w:r>
        <w:rPr>
          <w:sz w:val="26"/>
        </w:rPr>
        <w:t>класс</w:t>
      </w:r>
      <w:r>
        <w:rPr>
          <w:spacing w:val="21"/>
          <w:sz w:val="26"/>
        </w:rPr>
        <w:t xml:space="preserve"> </w:t>
      </w:r>
      <w:r>
        <w:rPr>
          <w:sz w:val="26"/>
        </w:rPr>
        <w:t>(в</w:t>
      </w:r>
      <w:r>
        <w:rPr>
          <w:spacing w:val="19"/>
          <w:sz w:val="26"/>
        </w:rPr>
        <w:t xml:space="preserve"> </w:t>
      </w:r>
      <w:r>
        <w:rPr>
          <w:sz w:val="26"/>
        </w:rPr>
        <w:t>двух</w:t>
      </w:r>
      <w:r>
        <w:rPr>
          <w:spacing w:val="18"/>
          <w:sz w:val="26"/>
        </w:rPr>
        <w:t xml:space="preserve"> </w:t>
      </w:r>
      <w:r>
        <w:rPr>
          <w:sz w:val="26"/>
        </w:rPr>
        <w:t>частях).</w:t>
      </w:r>
      <w:r>
        <w:rPr>
          <w:spacing w:val="22"/>
          <w:sz w:val="26"/>
        </w:rPr>
        <w:t xml:space="preserve"> </w:t>
      </w:r>
      <w:r>
        <w:rPr>
          <w:sz w:val="26"/>
        </w:rPr>
        <w:t>Климанова</w:t>
      </w:r>
      <w:r>
        <w:rPr>
          <w:spacing w:val="19"/>
          <w:sz w:val="26"/>
        </w:rPr>
        <w:t xml:space="preserve"> </w:t>
      </w:r>
      <w:r>
        <w:rPr>
          <w:sz w:val="26"/>
        </w:rPr>
        <w:t>Л.</w:t>
      </w:r>
      <w:r>
        <w:rPr>
          <w:spacing w:val="20"/>
          <w:sz w:val="26"/>
        </w:rPr>
        <w:t xml:space="preserve"> </w:t>
      </w:r>
      <w:r>
        <w:rPr>
          <w:sz w:val="26"/>
        </w:rPr>
        <w:t>Ф.,</w:t>
      </w:r>
      <w:r>
        <w:rPr>
          <w:spacing w:val="20"/>
          <w:sz w:val="26"/>
        </w:rPr>
        <w:t xml:space="preserve"> </w:t>
      </w:r>
      <w:r>
        <w:rPr>
          <w:sz w:val="26"/>
        </w:rPr>
        <w:t>Горецкий</w:t>
      </w:r>
      <w:r>
        <w:rPr>
          <w:spacing w:val="19"/>
          <w:sz w:val="26"/>
        </w:rPr>
        <w:t xml:space="preserve"> </w:t>
      </w:r>
      <w:r>
        <w:rPr>
          <w:sz w:val="26"/>
        </w:rPr>
        <w:t>В.Г.,</w:t>
      </w:r>
      <w:r>
        <w:rPr>
          <w:spacing w:val="-62"/>
          <w:sz w:val="26"/>
        </w:rPr>
        <w:t xml:space="preserve"> </w:t>
      </w:r>
      <w:r>
        <w:rPr>
          <w:sz w:val="26"/>
        </w:rPr>
        <w:t>Голованова</w:t>
      </w:r>
      <w:r>
        <w:rPr>
          <w:spacing w:val="-2"/>
          <w:sz w:val="26"/>
        </w:rPr>
        <w:t xml:space="preserve"> </w:t>
      </w:r>
      <w:r>
        <w:rPr>
          <w:sz w:val="26"/>
        </w:rPr>
        <w:t>М.В.</w:t>
      </w:r>
      <w:r>
        <w:rPr>
          <w:spacing w:val="-1"/>
          <w:sz w:val="26"/>
        </w:rPr>
        <w:t xml:space="preserve"> </w:t>
      </w:r>
      <w:r>
        <w:rPr>
          <w:sz w:val="26"/>
        </w:rPr>
        <w:t>и</w:t>
      </w:r>
      <w:r>
        <w:rPr>
          <w:spacing w:val="-1"/>
          <w:sz w:val="26"/>
        </w:rPr>
        <w:t xml:space="preserve"> </w:t>
      </w:r>
      <w:r>
        <w:rPr>
          <w:sz w:val="26"/>
        </w:rPr>
        <w:t>др..</w:t>
      </w:r>
      <w:r>
        <w:rPr>
          <w:spacing w:val="-2"/>
          <w:sz w:val="26"/>
        </w:rPr>
        <w:t xml:space="preserve"> </w:t>
      </w:r>
      <w:r>
        <w:rPr>
          <w:sz w:val="26"/>
        </w:rPr>
        <w:t>АО</w:t>
      </w:r>
      <w:r>
        <w:rPr>
          <w:spacing w:val="-1"/>
          <w:sz w:val="26"/>
        </w:rPr>
        <w:t xml:space="preserve"> </w:t>
      </w:r>
      <w:r>
        <w:rPr>
          <w:sz w:val="26"/>
        </w:rPr>
        <w:t>«Издательство</w:t>
      </w:r>
      <w:r>
        <w:rPr>
          <w:spacing w:val="1"/>
          <w:sz w:val="26"/>
        </w:rPr>
        <w:t xml:space="preserve"> </w:t>
      </w:r>
      <w:r>
        <w:rPr>
          <w:sz w:val="26"/>
        </w:rPr>
        <w:t>«Просвещение»»;</w:t>
      </w:r>
    </w:p>
    <w:p w:rsidR="006C6D24" w:rsidRDefault="006C6D24" w:rsidP="006C6D24">
      <w:pPr>
        <w:numPr>
          <w:ilvl w:val="0"/>
          <w:numId w:val="18"/>
        </w:numPr>
        <w:tabs>
          <w:tab w:val="left" w:pos="387"/>
        </w:tabs>
        <w:ind w:left="212" w:right="266" w:firstLine="0"/>
        <w:rPr>
          <w:sz w:val="26"/>
        </w:rPr>
      </w:pPr>
      <w:r>
        <w:rPr>
          <w:sz w:val="26"/>
        </w:rPr>
        <w:t>УМК:</w:t>
      </w:r>
      <w:r>
        <w:rPr>
          <w:spacing w:val="20"/>
          <w:sz w:val="26"/>
        </w:rPr>
        <w:t xml:space="preserve"> </w:t>
      </w:r>
      <w:r>
        <w:rPr>
          <w:sz w:val="26"/>
        </w:rPr>
        <w:t>Литературное</w:t>
      </w:r>
      <w:r>
        <w:rPr>
          <w:spacing w:val="19"/>
          <w:sz w:val="26"/>
        </w:rPr>
        <w:t xml:space="preserve"> </w:t>
      </w:r>
      <w:r>
        <w:rPr>
          <w:sz w:val="26"/>
        </w:rPr>
        <w:t>чтение</w:t>
      </w:r>
      <w:r>
        <w:rPr>
          <w:spacing w:val="24"/>
          <w:sz w:val="26"/>
        </w:rPr>
        <w:t xml:space="preserve"> </w:t>
      </w:r>
      <w:r>
        <w:rPr>
          <w:sz w:val="26"/>
        </w:rPr>
        <w:t>2</w:t>
      </w:r>
      <w:r>
        <w:rPr>
          <w:spacing w:val="19"/>
          <w:sz w:val="26"/>
        </w:rPr>
        <w:t xml:space="preserve"> </w:t>
      </w:r>
      <w:r>
        <w:rPr>
          <w:sz w:val="26"/>
        </w:rPr>
        <w:t>класс</w:t>
      </w:r>
      <w:r>
        <w:rPr>
          <w:spacing w:val="21"/>
          <w:sz w:val="26"/>
        </w:rPr>
        <w:t xml:space="preserve"> </w:t>
      </w:r>
      <w:r>
        <w:rPr>
          <w:sz w:val="26"/>
        </w:rPr>
        <w:t>(в</w:t>
      </w:r>
      <w:r>
        <w:rPr>
          <w:spacing w:val="18"/>
          <w:sz w:val="26"/>
        </w:rPr>
        <w:t xml:space="preserve"> </w:t>
      </w:r>
      <w:r>
        <w:rPr>
          <w:sz w:val="26"/>
        </w:rPr>
        <w:t>двух</w:t>
      </w:r>
      <w:r>
        <w:rPr>
          <w:spacing w:val="19"/>
          <w:sz w:val="26"/>
        </w:rPr>
        <w:t xml:space="preserve"> </w:t>
      </w:r>
      <w:r>
        <w:rPr>
          <w:sz w:val="26"/>
        </w:rPr>
        <w:t>частях).</w:t>
      </w:r>
      <w:r>
        <w:rPr>
          <w:spacing w:val="22"/>
          <w:sz w:val="26"/>
        </w:rPr>
        <w:t xml:space="preserve"> </w:t>
      </w:r>
      <w:r>
        <w:rPr>
          <w:sz w:val="26"/>
        </w:rPr>
        <w:t>Климанова</w:t>
      </w:r>
      <w:r>
        <w:rPr>
          <w:spacing w:val="18"/>
          <w:sz w:val="26"/>
        </w:rPr>
        <w:t xml:space="preserve"> </w:t>
      </w:r>
      <w:r>
        <w:rPr>
          <w:sz w:val="26"/>
        </w:rPr>
        <w:t>Л.</w:t>
      </w:r>
      <w:r>
        <w:rPr>
          <w:spacing w:val="20"/>
          <w:sz w:val="26"/>
        </w:rPr>
        <w:t xml:space="preserve"> </w:t>
      </w:r>
      <w:r>
        <w:rPr>
          <w:sz w:val="26"/>
        </w:rPr>
        <w:t>Ф.,</w:t>
      </w:r>
      <w:r>
        <w:rPr>
          <w:spacing w:val="20"/>
          <w:sz w:val="26"/>
        </w:rPr>
        <w:t xml:space="preserve"> </w:t>
      </w:r>
      <w:r>
        <w:rPr>
          <w:sz w:val="26"/>
        </w:rPr>
        <w:t>Горецкий</w:t>
      </w:r>
      <w:r>
        <w:rPr>
          <w:spacing w:val="19"/>
          <w:sz w:val="26"/>
        </w:rPr>
        <w:t xml:space="preserve"> </w:t>
      </w:r>
      <w:r>
        <w:rPr>
          <w:sz w:val="26"/>
        </w:rPr>
        <w:t>В.Г.,</w:t>
      </w:r>
      <w:r>
        <w:rPr>
          <w:spacing w:val="-62"/>
          <w:sz w:val="26"/>
        </w:rPr>
        <w:t xml:space="preserve"> </w:t>
      </w:r>
      <w:r>
        <w:rPr>
          <w:sz w:val="26"/>
        </w:rPr>
        <w:t>Голованова</w:t>
      </w:r>
      <w:r>
        <w:rPr>
          <w:spacing w:val="-2"/>
          <w:sz w:val="26"/>
        </w:rPr>
        <w:t xml:space="preserve"> </w:t>
      </w:r>
      <w:r>
        <w:rPr>
          <w:sz w:val="26"/>
        </w:rPr>
        <w:t>М.В.</w:t>
      </w:r>
      <w:r>
        <w:rPr>
          <w:spacing w:val="-1"/>
          <w:sz w:val="26"/>
        </w:rPr>
        <w:t xml:space="preserve"> </w:t>
      </w:r>
      <w:r>
        <w:rPr>
          <w:sz w:val="26"/>
        </w:rPr>
        <w:t>и</w:t>
      </w:r>
      <w:r>
        <w:rPr>
          <w:spacing w:val="-1"/>
          <w:sz w:val="26"/>
        </w:rPr>
        <w:t xml:space="preserve"> </w:t>
      </w:r>
      <w:r>
        <w:rPr>
          <w:sz w:val="26"/>
        </w:rPr>
        <w:t>др..</w:t>
      </w:r>
      <w:r>
        <w:rPr>
          <w:spacing w:val="-2"/>
          <w:sz w:val="26"/>
        </w:rPr>
        <w:t xml:space="preserve"> </w:t>
      </w:r>
      <w:r>
        <w:rPr>
          <w:sz w:val="26"/>
        </w:rPr>
        <w:t>АО</w:t>
      </w:r>
      <w:r>
        <w:rPr>
          <w:spacing w:val="-1"/>
          <w:sz w:val="26"/>
        </w:rPr>
        <w:t xml:space="preserve"> </w:t>
      </w:r>
      <w:r>
        <w:rPr>
          <w:sz w:val="26"/>
        </w:rPr>
        <w:t>«Издательство</w:t>
      </w:r>
      <w:r>
        <w:rPr>
          <w:spacing w:val="1"/>
          <w:sz w:val="26"/>
        </w:rPr>
        <w:t xml:space="preserve"> </w:t>
      </w:r>
      <w:r>
        <w:rPr>
          <w:sz w:val="26"/>
        </w:rPr>
        <w:t>«Просвещение»»;</w:t>
      </w:r>
    </w:p>
    <w:p w:rsidR="006C6D24" w:rsidRDefault="006C6D24" w:rsidP="006C6D24">
      <w:pPr>
        <w:numPr>
          <w:ilvl w:val="0"/>
          <w:numId w:val="18"/>
        </w:numPr>
        <w:tabs>
          <w:tab w:val="left" w:pos="387"/>
        </w:tabs>
        <w:spacing w:before="1"/>
        <w:ind w:left="212" w:right="266" w:firstLine="0"/>
        <w:rPr>
          <w:sz w:val="26"/>
        </w:rPr>
      </w:pPr>
      <w:r>
        <w:rPr>
          <w:sz w:val="26"/>
        </w:rPr>
        <w:t>УМК:</w:t>
      </w:r>
      <w:r>
        <w:rPr>
          <w:spacing w:val="20"/>
          <w:sz w:val="26"/>
        </w:rPr>
        <w:t xml:space="preserve"> </w:t>
      </w:r>
      <w:r>
        <w:rPr>
          <w:sz w:val="26"/>
        </w:rPr>
        <w:t>Литературное</w:t>
      </w:r>
      <w:r>
        <w:rPr>
          <w:spacing w:val="19"/>
          <w:sz w:val="26"/>
        </w:rPr>
        <w:t xml:space="preserve"> </w:t>
      </w:r>
      <w:r>
        <w:rPr>
          <w:sz w:val="26"/>
        </w:rPr>
        <w:t>чтение</w:t>
      </w:r>
      <w:r>
        <w:rPr>
          <w:spacing w:val="24"/>
          <w:sz w:val="26"/>
        </w:rPr>
        <w:t xml:space="preserve"> </w:t>
      </w:r>
      <w:r>
        <w:rPr>
          <w:sz w:val="26"/>
        </w:rPr>
        <w:t>3</w:t>
      </w:r>
      <w:r>
        <w:rPr>
          <w:spacing w:val="19"/>
          <w:sz w:val="26"/>
        </w:rPr>
        <w:t xml:space="preserve"> </w:t>
      </w:r>
      <w:r>
        <w:rPr>
          <w:sz w:val="26"/>
        </w:rPr>
        <w:t>класс</w:t>
      </w:r>
      <w:r>
        <w:rPr>
          <w:spacing w:val="21"/>
          <w:sz w:val="26"/>
        </w:rPr>
        <w:t xml:space="preserve"> </w:t>
      </w:r>
      <w:r>
        <w:rPr>
          <w:sz w:val="26"/>
        </w:rPr>
        <w:t>(в</w:t>
      </w:r>
      <w:r>
        <w:rPr>
          <w:spacing w:val="18"/>
          <w:sz w:val="26"/>
        </w:rPr>
        <w:t xml:space="preserve"> </w:t>
      </w:r>
      <w:r>
        <w:rPr>
          <w:sz w:val="26"/>
        </w:rPr>
        <w:t>двух</w:t>
      </w:r>
      <w:r>
        <w:rPr>
          <w:spacing w:val="19"/>
          <w:sz w:val="26"/>
        </w:rPr>
        <w:t xml:space="preserve"> </w:t>
      </w:r>
      <w:r>
        <w:rPr>
          <w:sz w:val="26"/>
        </w:rPr>
        <w:t>частях).</w:t>
      </w:r>
      <w:r>
        <w:rPr>
          <w:spacing w:val="22"/>
          <w:sz w:val="26"/>
        </w:rPr>
        <w:t xml:space="preserve"> </w:t>
      </w:r>
      <w:r>
        <w:rPr>
          <w:sz w:val="26"/>
        </w:rPr>
        <w:t>Климанова</w:t>
      </w:r>
      <w:r>
        <w:rPr>
          <w:spacing w:val="18"/>
          <w:sz w:val="26"/>
        </w:rPr>
        <w:t xml:space="preserve"> </w:t>
      </w:r>
      <w:r>
        <w:rPr>
          <w:sz w:val="26"/>
        </w:rPr>
        <w:t>Л.</w:t>
      </w:r>
      <w:r>
        <w:rPr>
          <w:spacing w:val="20"/>
          <w:sz w:val="26"/>
        </w:rPr>
        <w:t xml:space="preserve"> </w:t>
      </w:r>
      <w:r>
        <w:rPr>
          <w:sz w:val="26"/>
        </w:rPr>
        <w:t>Ф.,</w:t>
      </w:r>
      <w:r>
        <w:rPr>
          <w:spacing w:val="20"/>
          <w:sz w:val="26"/>
        </w:rPr>
        <w:t xml:space="preserve"> </w:t>
      </w:r>
      <w:r>
        <w:rPr>
          <w:sz w:val="26"/>
        </w:rPr>
        <w:t>Горецкий</w:t>
      </w:r>
      <w:r>
        <w:rPr>
          <w:spacing w:val="19"/>
          <w:sz w:val="26"/>
        </w:rPr>
        <w:t xml:space="preserve"> </w:t>
      </w:r>
      <w:r>
        <w:rPr>
          <w:sz w:val="26"/>
        </w:rPr>
        <w:t>В.Г.,</w:t>
      </w:r>
      <w:r>
        <w:rPr>
          <w:spacing w:val="-62"/>
          <w:sz w:val="26"/>
        </w:rPr>
        <w:t xml:space="preserve"> </w:t>
      </w:r>
      <w:r>
        <w:rPr>
          <w:sz w:val="26"/>
        </w:rPr>
        <w:t>Голованова</w:t>
      </w:r>
      <w:r>
        <w:rPr>
          <w:spacing w:val="-2"/>
          <w:sz w:val="26"/>
        </w:rPr>
        <w:t xml:space="preserve"> </w:t>
      </w:r>
      <w:r>
        <w:rPr>
          <w:sz w:val="26"/>
        </w:rPr>
        <w:t>М.В.</w:t>
      </w:r>
      <w:r>
        <w:rPr>
          <w:spacing w:val="-1"/>
          <w:sz w:val="26"/>
        </w:rPr>
        <w:t xml:space="preserve"> </w:t>
      </w:r>
      <w:r>
        <w:rPr>
          <w:sz w:val="26"/>
        </w:rPr>
        <w:t>и</w:t>
      </w:r>
      <w:r>
        <w:rPr>
          <w:spacing w:val="-1"/>
          <w:sz w:val="26"/>
        </w:rPr>
        <w:t xml:space="preserve"> </w:t>
      </w:r>
      <w:r>
        <w:rPr>
          <w:sz w:val="26"/>
        </w:rPr>
        <w:t>др..</w:t>
      </w:r>
      <w:r>
        <w:rPr>
          <w:spacing w:val="-2"/>
          <w:sz w:val="26"/>
        </w:rPr>
        <w:t xml:space="preserve"> </w:t>
      </w:r>
      <w:r>
        <w:rPr>
          <w:sz w:val="26"/>
        </w:rPr>
        <w:t>АО</w:t>
      </w:r>
      <w:r>
        <w:rPr>
          <w:spacing w:val="-1"/>
          <w:sz w:val="26"/>
        </w:rPr>
        <w:t xml:space="preserve"> </w:t>
      </w:r>
      <w:r>
        <w:rPr>
          <w:sz w:val="26"/>
        </w:rPr>
        <w:t>«Издательство</w:t>
      </w:r>
      <w:r>
        <w:rPr>
          <w:spacing w:val="1"/>
          <w:sz w:val="26"/>
        </w:rPr>
        <w:t xml:space="preserve"> </w:t>
      </w:r>
      <w:r>
        <w:rPr>
          <w:sz w:val="26"/>
        </w:rPr>
        <w:t>«Просвещение»»;</w:t>
      </w:r>
    </w:p>
    <w:p w:rsidR="006C6D24" w:rsidRDefault="006C6D24" w:rsidP="006C6D24">
      <w:pPr>
        <w:numPr>
          <w:ilvl w:val="0"/>
          <w:numId w:val="18"/>
        </w:numPr>
        <w:tabs>
          <w:tab w:val="left" w:pos="387"/>
        </w:tabs>
        <w:spacing w:before="1"/>
        <w:ind w:left="212" w:right="266" w:firstLine="0"/>
        <w:rPr>
          <w:sz w:val="26"/>
        </w:rPr>
      </w:pPr>
      <w:r>
        <w:rPr>
          <w:sz w:val="26"/>
        </w:rPr>
        <w:t>УМК:</w:t>
      </w:r>
      <w:r>
        <w:rPr>
          <w:spacing w:val="20"/>
          <w:sz w:val="26"/>
        </w:rPr>
        <w:t xml:space="preserve"> </w:t>
      </w:r>
      <w:r>
        <w:rPr>
          <w:sz w:val="26"/>
        </w:rPr>
        <w:t>Литературное</w:t>
      </w:r>
      <w:r>
        <w:rPr>
          <w:spacing w:val="19"/>
          <w:sz w:val="26"/>
        </w:rPr>
        <w:t xml:space="preserve"> </w:t>
      </w:r>
      <w:r>
        <w:rPr>
          <w:sz w:val="26"/>
        </w:rPr>
        <w:t>чтение</w:t>
      </w:r>
      <w:r>
        <w:rPr>
          <w:spacing w:val="24"/>
          <w:sz w:val="26"/>
        </w:rPr>
        <w:t xml:space="preserve"> </w:t>
      </w:r>
      <w:r>
        <w:rPr>
          <w:sz w:val="26"/>
        </w:rPr>
        <w:t>4</w:t>
      </w:r>
      <w:r>
        <w:rPr>
          <w:spacing w:val="19"/>
          <w:sz w:val="26"/>
        </w:rPr>
        <w:t xml:space="preserve"> </w:t>
      </w:r>
      <w:r>
        <w:rPr>
          <w:sz w:val="26"/>
        </w:rPr>
        <w:t>класс</w:t>
      </w:r>
      <w:r>
        <w:rPr>
          <w:spacing w:val="21"/>
          <w:sz w:val="26"/>
        </w:rPr>
        <w:t xml:space="preserve"> </w:t>
      </w:r>
      <w:r>
        <w:rPr>
          <w:sz w:val="26"/>
        </w:rPr>
        <w:t>(в</w:t>
      </w:r>
      <w:r>
        <w:rPr>
          <w:spacing w:val="18"/>
          <w:sz w:val="26"/>
        </w:rPr>
        <w:t xml:space="preserve"> </w:t>
      </w:r>
      <w:r>
        <w:rPr>
          <w:sz w:val="26"/>
        </w:rPr>
        <w:t>двух</w:t>
      </w:r>
      <w:r>
        <w:rPr>
          <w:spacing w:val="19"/>
          <w:sz w:val="26"/>
        </w:rPr>
        <w:t xml:space="preserve"> </w:t>
      </w:r>
      <w:r>
        <w:rPr>
          <w:sz w:val="26"/>
        </w:rPr>
        <w:t>частях).</w:t>
      </w:r>
      <w:r>
        <w:rPr>
          <w:spacing w:val="22"/>
          <w:sz w:val="26"/>
        </w:rPr>
        <w:t xml:space="preserve"> </w:t>
      </w:r>
      <w:r>
        <w:rPr>
          <w:sz w:val="26"/>
        </w:rPr>
        <w:t>Климанова</w:t>
      </w:r>
      <w:r>
        <w:rPr>
          <w:spacing w:val="18"/>
          <w:sz w:val="26"/>
        </w:rPr>
        <w:t xml:space="preserve"> </w:t>
      </w:r>
      <w:r>
        <w:rPr>
          <w:sz w:val="26"/>
        </w:rPr>
        <w:t>Л.</w:t>
      </w:r>
      <w:r>
        <w:rPr>
          <w:spacing w:val="20"/>
          <w:sz w:val="26"/>
        </w:rPr>
        <w:t xml:space="preserve"> </w:t>
      </w:r>
      <w:r>
        <w:rPr>
          <w:sz w:val="26"/>
        </w:rPr>
        <w:t>Ф.,</w:t>
      </w:r>
      <w:r>
        <w:rPr>
          <w:spacing w:val="20"/>
          <w:sz w:val="26"/>
        </w:rPr>
        <w:t xml:space="preserve"> </w:t>
      </w:r>
      <w:r>
        <w:rPr>
          <w:sz w:val="26"/>
        </w:rPr>
        <w:t>Горецкий</w:t>
      </w:r>
      <w:r>
        <w:rPr>
          <w:spacing w:val="19"/>
          <w:sz w:val="26"/>
        </w:rPr>
        <w:t xml:space="preserve"> </w:t>
      </w:r>
      <w:r>
        <w:rPr>
          <w:sz w:val="26"/>
        </w:rPr>
        <w:t>В.Г.,</w:t>
      </w:r>
      <w:r>
        <w:rPr>
          <w:spacing w:val="-62"/>
          <w:sz w:val="26"/>
        </w:rPr>
        <w:t xml:space="preserve"> </w:t>
      </w:r>
      <w:r>
        <w:rPr>
          <w:sz w:val="26"/>
        </w:rPr>
        <w:t>Голованова</w:t>
      </w:r>
      <w:r>
        <w:rPr>
          <w:spacing w:val="-2"/>
          <w:sz w:val="26"/>
        </w:rPr>
        <w:t xml:space="preserve"> </w:t>
      </w:r>
      <w:r>
        <w:rPr>
          <w:sz w:val="26"/>
        </w:rPr>
        <w:t>М.В.</w:t>
      </w:r>
      <w:r>
        <w:rPr>
          <w:spacing w:val="-1"/>
          <w:sz w:val="26"/>
        </w:rPr>
        <w:t xml:space="preserve"> </w:t>
      </w:r>
      <w:r>
        <w:rPr>
          <w:sz w:val="26"/>
        </w:rPr>
        <w:t>и</w:t>
      </w:r>
      <w:r>
        <w:rPr>
          <w:spacing w:val="-2"/>
          <w:sz w:val="26"/>
        </w:rPr>
        <w:t xml:space="preserve"> </w:t>
      </w:r>
      <w:r>
        <w:rPr>
          <w:sz w:val="26"/>
        </w:rPr>
        <w:t>др.</w:t>
      </w:r>
      <w:r>
        <w:rPr>
          <w:spacing w:val="-1"/>
          <w:sz w:val="26"/>
        </w:rPr>
        <w:t xml:space="preserve"> </w:t>
      </w:r>
      <w:r>
        <w:rPr>
          <w:sz w:val="26"/>
        </w:rPr>
        <w:t>АО</w:t>
      </w:r>
      <w:r>
        <w:rPr>
          <w:spacing w:val="-1"/>
          <w:sz w:val="26"/>
        </w:rPr>
        <w:t xml:space="preserve"> </w:t>
      </w:r>
      <w:r>
        <w:rPr>
          <w:sz w:val="26"/>
        </w:rPr>
        <w:t>«Издательство</w:t>
      </w:r>
      <w:r>
        <w:rPr>
          <w:spacing w:val="-2"/>
          <w:sz w:val="26"/>
        </w:rPr>
        <w:t xml:space="preserve"> </w:t>
      </w:r>
      <w:r>
        <w:rPr>
          <w:sz w:val="26"/>
        </w:rPr>
        <w:t>«Просвещение»»;</w:t>
      </w:r>
    </w:p>
    <w:p w:rsidR="006C6D24" w:rsidRDefault="006C6D24" w:rsidP="006C6D24">
      <w:pPr>
        <w:numPr>
          <w:ilvl w:val="0"/>
          <w:numId w:val="18"/>
        </w:numPr>
        <w:tabs>
          <w:tab w:val="left" w:pos="365"/>
        </w:tabs>
        <w:spacing w:line="298" w:lineRule="exact"/>
        <w:ind w:left="364" w:hanging="153"/>
        <w:rPr>
          <w:sz w:val="26"/>
        </w:rPr>
      </w:pPr>
      <w:r>
        <w:rPr>
          <w:sz w:val="26"/>
        </w:rPr>
        <w:t>Учебный</w:t>
      </w:r>
      <w:r>
        <w:rPr>
          <w:spacing w:val="-4"/>
          <w:sz w:val="26"/>
        </w:rPr>
        <w:t xml:space="preserve"> </w:t>
      </w:r>
      <w:r>
        <w:rPr>
          <w:sz w:val="26"/>
        </w:rPr>
        <w:t>план</w:t>
      </w:r>
      <w:r>
        <w:rPr>
          <w:spacing w:val="-1"/>
          <w:sz w:val="26"/>
        </w:rPr>
        <w:t xml:space="preserve"> </w:t>
      </w:r>
      <w:r>
        <w:rPr>
          <w:sz w:val="26"/>
        </w:rPr>
        <w:t>МБОУ</w:t>
      </w:r>
      <w:r>
        <w:rPr>
          <w:spacing w:val="-3"/>
          <w:sz w:val="26"/>
        </w:rPr>
        <w:t xml:space="preserve"> </w:t>
      </w:r>
      <w:r>
        <w:rPr>
          <w:sz w:val="26"/>
        </w:rPr>
        <w:t>«СОШ№33»</w:t>
      </w:r>
      <w:r>
        <w:rPr>
          <w:spacing w:val="-3"/>
          <w:sz w:val="26"/>
        </w:rPr>
        <w:t xml:space="preserve"> </w:t>
      </w:r>
      <w:r>
        <w:rPr>
          <w:sz w:val="26"/>
        </w:rPr>
        <w:t>г.</w:t>
      </w:r>
      <w:r>
        <w:rPr>
          <w:spacing w:val="-2"/>
          <w:sz w:val="26"/>
        </w:rPr>
        <w:t xml:space="preserve"> </w:t>
      </w:r>
      <w:r>
        <w:rPr>
          <w:sz w:val="26"/>
        </w:rPr>
        <w:t>Грозного;</w:t>
      </w:r>
    </w:p>
    <w:p w:rsidR="006C6D24" w:rsidRDefault="006C6D24" w:rsidP="006C6D24">
      <w:pPr>
        <w:numPr>
          <w:ilvl w:val="0"/>
          <w:numId w:val="18"/>
        </w:numPr>
        <w:tabs>
          <w:tab w:val="left" w:pos="365"/>
        </w:tabs>
        <w:spacing w:line="298" w:lineRule="exact"/>
        <w:ind w:left="364" w:hanging="153"/>
        <w:rPr>
          <w:sz w:val="26"/>
        </w:rPr>
      </w:pPr>
      <w:r>
        <w:rPr>
          <w:sz w:val="26"/>
        </w:rPr>
        <w:t>Положение</w:t>
      </w:r>
      <w:r>
        <w:rPr>
          <w:spacing w:val="-3"/>
          <w:sz w:val="26"/>
        </w:rPr>
        <w:t xml:space="preserve"> </w:t>
      </w:r>
      <w:r>
        <w:rPr>
          <w:sz w:val="26"/>
        </w:rPr>
        <w:t>о</w:t>
      </w:r>
      <w:r>
        <w:rPr>
          <w:spacing w:val="-2"/>
          <w:sz w:val="26"/>
        </w:rPr>
        <w:t xml:space="preserve"> </w:t>
      </w:r>
      <w:r>
        <w:rPr>
          <w:sz w:val="26"/>
        </w:rPr>
        <w:t>разработке</w:t>
      </w:r>
      <w:r>
        <w:rPr>
          <w:spacing w:val="-2"/>
          <w:sz w:val="26"/>
        </w:rPr>
        <w:t xml:space="preserve"> </w:t>
      </w:r>
      <w:r>
        <w:rPr>
          <w:sz w:val="26"/>
        </w:rPr>
        <w:t>рабочих</w:t>
      </w:r>
      <w:r>
        <w:rPr>
          <w:spacing w:val="-2"/>
          <w:sz w:val="26"/>
        </w:rPr>
        <w:t xml:space="preserve"> </w:t>
      </w:r>
      <w:r>
        <w:rPr>
          <w:sz w:val="26"/>
        </w:rPr>
        <w:t>программ</w:t>
      </w:r>
      <w:r>
        <w:rPr>
          <w:spacing w:val="-1"/>
          <w:sz w:val="26"/>
        </w:rPr>
        <w:t xml:space="preserve"> </w:t>
      </w:r>
      <w:r>
        <w:rPr>
          <w:sz w:val="24"/>
        </w:rPr>
        <w:t>МБОУ</w:t>
      </w:r>
      <w:r>
        <w:rPr>
          <w:spacing w:val="-2"/>
          <w:sz w:val="24"/>
        </w:rPr>
        <w:t xml:space="preserve"> </w:t>
      </w:r>
      <w:r>
        <w:rPr>
          <w:sz w:val="24"/>
        </w:rPr>
        <w:t>«СОШ№33»</w:t>
      </w:r>
      <w:r>
        <w:rPr>
          <w:spacing w:val="-2"/>
          <w:sz w:val="24"/>
        </w:rPr>
        <w:t xml:space="preserve"> </w:t>
      </w:r>
      <w:r>
        <w:rPr>
          <w:sz w:val="24"/>
        </w:rPr>
        <w:t>г.</w:t>
      </w:r>
      <w:r>
        <w:rPr>
          <w:spacing w:val="-1"/>
          <w:sz w:val="24"/>
        </w:rPr>
        <w:t xml:space="preserve"> </w:t>
      </w:r>
      <w:r>
        <w:rPr>
          <w:sz w:val="24"/>
        </w:rPr>
        <w:t>Грозного</w:t>
      </w:r>
      <w:r>
        <w:rPr>
          <w:sz w:val="26"/>
        </w:rPr>
        <w:t>.</w:t>
      </w:r>
    </w:p>
    <w:p w:rsidR="006C6D24" w:rsidRDefault="006C6D24" w:rsidP="006C6D24">
      <w:pPr>
        <w:spacing w:before="1"/>
        <w:rPr>
          <w:sz w:val="26"/>
          <w:szCs w:val="26"/>
        </w:rPr>
      </w:pPr>
    </w:p>
    <w:p w:rsidR="006C6D24" w:rsidRDefault="006C6D24" w:rsidP="006C6D24">
      <w:pPr>
        <w:spacing w:before="1" w:line="298" w:lineRule="exact"/>
        <w:jc w:val="both"/>
        <w:rPr>
          <w:sz w:val="26"/>
          <w:szCs w:val="26"/>
        </w:rPr>
      </w:pPr>
      <w:r>
        <w:rPr>
          <w:sz w:val="26"/>
          <w:szCs w:val="26"/>
        </w:rPr>
        <w:t>Программа</w:t>
      </w:r>
      <w:r>
        <w:rPr>
          <w:spacing w:val="43"/>
          <w:sz w:val="26"/>
          <w:szCs w:val="26"/>
        </w:rPr>
        <w:t xml:space="preserve"> </w:t>
      </w:r>
      <w:r>
        <w:rPr>
          <w:sz w:val="26"/>
          <w:szCs w:val="26"/>
        </w:rPr>
        <w:t>по</w:t>
      </w:r>
      <w:r>
        <w:rPr>
          <w:spacing w:val="43"/>
          <w:sz w:val="26"/>
          <w:szCs w:val="26"/>
        </w:rPr>
        <w:t xml:space="preserve"> </w:t>
      </w:r>
      <w:r>
        <w:rPr>
          <w:sz w:val="26"/>
          <w:szCs w:val="26"/>
        </w:rPr>
        <w:t>учебному</w:t>
      </w:r>
      <w:r>
        <w:rPr>
          <w:spacing w:val="44"/>
          <w:sz w:val="26"/>
          <w:szCs w:val="26"/>
        </w:rPr>
        <w:t xml:space="preserve"> </w:t>
      </w:r>
      <w:r>
        <w:rPr>
          <w:sz w:val="26"/>
          <w:szCs w:val="26"/>
        </w:rPr>
        <w:t>предмету</w:t>
      </w:r>
      <w:r>
        <w:rPr>
          <w:spacing w:val="45"/>
          <w:sz w:val="26"/>
          <w:szCs w:val="26"/>
        </w:rPr>
        <w:t xml:space="preserve"> </w:t>
      </w:r>
      <w:r>
        <w:rPr>
          <w:sz w:val="26"/>
          <w:szCs w:val="26"/>
        </w:rPr>
        <w:t>«Литературное</w:t>
      </w:r>
      <w:r>
        <w:rPr>
          <w:spacing w:val="47"/>
          <w:sz w:val="26"/>
          <w:szCs w:val="26"/>
        </w:rPr>
        <w:t xml:space="preserve"> </w:t>
      </w:r>
      <w:r>
        <w:rPr>
          <w:sz w:val="26"/>
          <w:szCs w:val="26"/>
        </w:rPr>
        <w:t>чтение»</w:t>
      </w:r>
      <w:r>
        <w:rPr>
          <w:spacing w:val="43"/>
          <w:sz w:val="26"/>
          <w:szCs w:val="26"/>
        </w:rPr>
        <w:t xml:space="preserve"> </w:t>
      </w:r>
      <w:r>
        <w:rPr>
          <w:sz w:val="26"/>
          <w:szCs w:val="26"/>
        </w:rPr>
        <w:t>(предметная</w:t>
      </w:r>
      <w:r>
        <w:rPr>
          <w:spacing w:val="44"/>
          <w:sz w:val="26"/>
          <w:szCs w:val="26"/>
        </w:rPr>
        <w:t xml:space="preserve"> </w:t>
      </w:r>
      <w:r>
        <w:rPr>
          <w:sz w:val="26"/>
          <w:szCs w:val="26"/>
        </w:rPr>
        <w:t>область</w:t>
      </w:r>
    </w:p>
    <w:p w:rsidR="006C6D24" w:rsidRDefault="006C6D24" w:rsidP="006C6D24">
      <w:pPr>
        <w:ind w:right="260"/>
        <w:jc w:val="both"/>
        <w:rPr>
          <w:sz w:val="26"/>
          <w:szCs w:val="26"/>
        </w:rPr>
      </w:pPr>
      <w:r>
        <w:rPr>
          <w:sz w:val="26"/>
          <w:szCs w:val="26"/>
        </w:rPr>
        <w:t>«Русский язык и литературное чтение») включает: пояснительную записку; содержание</w:t>
      </w:r>
      <w:r>
        <w:rPr>
          <w:spacing w:val="1"/>
          <w:sz w:val="26"/>
          <w:szCs w:val="26"/>
        </w:rPr>
        <w:t xml:space="preserve"> </w:t>
      </w:r>
      <w:r>
        <w:rPr>
          <w:sz w:val="26"/>
          <w:szCs w:val="26"/>
        </w:rPr>
        <w:t>обучения;</w:t>
      </w:r>
      <w:r>
        <w:rPr>
          <w:spacing w:val="-3"/>
          <w:sz w:val="26"/>
          <w:szCs w:val="26"/>
        </w:rPr>
        <w:t xml:space="preserve"> </w:t>
      </w:r>
      <w:r>
        <w:rPr>
          <w:sz w:val="26"/>
          <w:szCs w:val="26"/>
        </w:rPr>
        <w:t>планируемые</w:t>
      </w:r>
      <w:r>
        <w:rPr>
          <w:spacing w:val="-2"/>
          <w:sz w:val="26"/>
          <w:szCs w:val="26"/>
        </w:rPr>
        <w:t xml:space="preserve"> </w:t>
      </w:r>
      <w:r>
        <w:rPr>
          <w:sz w:val="26"/>
          <w:szCs w:val="26"/>
        </w:rPr>
        <w:t>результаты</w:t>
      </w:r>
      <w:r>
        <w:rPr>
          <w:spacing w:val="-2"/>
          <w:sz w:val="26"/>
          <w:szCs w:val="26"/>
        </w:rPr>
        <w:t xml:space="preserve"> </w:t>
      </w:r>
      <w:r>
        <w:rPr>
          <w:sz w:val="26"/>
          <w:szCs w:val="26"/>
        </w:rPr>
        <w:t>освоения</w:t>
      </w:r>
      <w:r>
        <w:rPr>
          <w:spacing w:val="-1"/>
          <w:sz w:val="26"/>
          <w:szCs w:val="26"/>
        </w:rPr>
        <w:t xml:space="preserve"> </w:t>
      </w:r>
      <w:r>
        <w:rPr>
          <w:sz w:val="26"/>
          <w:szCs w:val="26"/>
        </w:rPr>
        <w:t>программы</w:t>
      </w:r>
      <w:r>
        <w:rPr>
          <w:spacing w:val="-1"/>
          <w:sz w:val="26"/>
          <w:szCs w:val="26"/>
        </w:rPr>
        <w:t xml:space="preserve"> </w:t>
      </w:r>
      <w:r>
        <w:rPr>
          <w:sz w:val="26"/>
          <w:szCs w:val="26"/>
        </w:rPr>
        <w:t>учебного</w:t>
      </w:r>
      <w:r>
        <w:rPr>
          <w:spacing w:val="-2"/>
          <w:sz w:val="26"/>
          <w:szCs w:val="26"/>
        </w:rPr>
        <w:t xml:space="preserve"> </w:t>
      </w:r>
      <w:r>
        <w:rPr>
          <w:sz w:val="26"/>
          <w:szCs w:val="26"/>
        </w:rPr>
        <w:t>предмета;</w:t>
      </w:r>
    </w:p>
    <w:p w:rsidR="006C6D24" w:rsidRDefault="006C6D24" w:rsidP="006C6D24">
      <w:pPr>
        <w:spacing w:line="299" w:lineRule="exact"/>
        <w:jc w:val="both"/>
        <w:rPr>
          <w:sz w:val="26"/>
          <w:szCs w:val="26"/>
        </w:rPr>
      </w:pPr>
      <w:r>
        <w:rPr>
          <w:sz w:val="26"/>
          <w:szCs w:val="26"/>
        </w:rPr>
        <w:t>тематическое</w:t>
      </w:r>
      <w:r>
        <w:rPr>
          <w:spacing w:val="-4"/>
          <w:sz w:val="26"/>
          <w:szCs w:val="26"/>
        </w:rPr>
        <w:t xml:space="preserve"> </w:t>
      </w:r>
      <w:r>
        <w:rPr>
          <w:sz w:val="26"/>
          <w:szCs w:val="26"/>
        </w:rPr>
        <w:t>планирование.</w:t>
      </w:r>
    </w:p>
    <w:p w:rsidR="006C6D24" w:rsidRDefault="006C6D24" w:rsidP="006C6D24">
      <w:pPr>
        <w:ind w:right="262"/>
        <w:jc w:val="both"/>
        <w:rPr>
          <w:sz w:val="26"/>
          <w:szCs w:val="26"/>
        </w:rPr>
      </w:pPr>
      <w:r>
        <w:rPr>
          <w:sz w:val="26"/>
          <w:szCs w:val="26"/>
        </w:rPr>
        <w:t>Пояснительная</w:t>
      </w:r>
      <w:r>
        <w:rPr>
          <w:spacing w:val="1"/>
          <w:sz w:val="26"/>
          <w:szCs w:val="26"/>
        </w:rPr>
        <w:t xml:space="preserve"> </w:t>
      </w:r>
      <w:r>
        <w:rPr>
          <w:sz w:val="26"/>
          <w:szCs w:val="26"/>
        </w:rPr>
        <w:t>записка</w:t>
      </w:r>
      <w:r>
        <w:rPr>
          <w:spacing w:val="1"/>
          <w:sz w:val="26"/>
          <w:szCs w:val="26"/>
        </w:rPr>
        <w:t xml:space="preserve"> </w:t>
      </w:r>
      <w:r>
        <w:rPr>
          <w:sz w:val="26"/>
          <w:szCs w:val="26"/>
        </w:rPr>
        <w:t>отражает</w:t>
      </w:r>
      <w:r>
        <w:rPr>
          <w:spacing w:val="1"/>
          <w:sz w:val="26"/>
          <w:szCs w:val="26"/>
        </w:rPr>
        <w:t xml:space="preserve"> </w:t>
      </w:r>
      <w:r>
        <w:rPr>
          <w:sz w:val="26"/>
          <w:szCs w:val="26"/>
        </w:rPr>
        <w:t>общие</w:t>
      </w:r>
      <w:r>
        <w:rPr>
          <w:spacing w:val="1"/>
          <w:sz w:val="26"/>
          <w:szCs w:val="26"/>
        </w:rPr>
        <w:t xml:space="preserve"> </w:t>
      </w:r>
      <w:r>
        <w:rPr>
          <w:sz w:val="26"/>
          <w:szCs w:val="26"/>
        </w:rPr>
        <w:t>цели</w:t>
      </w:r>
      <w:r>
        <w:rPr>
          <w:spacing w:val="1"/>
          <w:sz w:val="26"/>
          <w:szCs w:val="26"/>
        </w:rPr>
        <w:t xml:space="preserve"> </w:t>
      </w:r>
      <w:r>
        <w:rPr>
          <w:sz w:val="26"/>
          <w:szCs w:val="26"/>
        </w:rPr>
        <w:t>и</w:t>
      </w:r>
      <w:r>
        <w:rPr>
          <w:spacing w:val="1"/>
          <w:sz w:val="26"/>
          <w:szCs w:val="26"/>
        </w:rPr>
        <w:t xml:space="preserve"> </w:t>
      </w:r>
      <w:r>
        <w:rPr>
          <w:sz w:val="26"/>
          <w:szCs w:val="26"/>
        </w:rPr>
        <w:t>задачи</w:t>
      </w:r>
      <w:r>
        <w:rPr>
          <w:spacing w:val="1"/>
          <w:sz w:val="26"/>
          <w:szCs w:val="26"/>
        </w:rPr>
        <w:t xml:space="preserve"> </w:t>
      </w:r>
      <w:r>
        <w:rPr>
          <w:sz w:val="26"/>
          <w:szCs w:val="26"/>
        </w:rPr>
        <w:t>изучения</w:t>
      </w:r>
      <w:r>
        <w:rPr>
          <w:spacing w:val="1"/>
          <w:sz w:val="26"/>
          <w:szCs w:val="26"/>
        </w:rPr>
        <w:t xml:space="preserve"> </w:t>
      </w:r>
      <w:r>
        <w:rPr>
          <w:sz w:val="26"/>
          <w:szCs w:val="26"/>
        </w:rPr>
        <w:t>предмета,</w:t>
      </w:r>
      <w:r>
        <w:rPr>
          <w:spacing w:val="1"/>
          <w:sz w:val="26"/>
          <w:szCs w:val="26"/>
        </w:rPr>
        <w:t xml:space="preserve"> </w:t>
      </w:r>
      <w:r>
        <w:rPr>
          <w:sz w:val="26"/>
          <w:szCs w:val="26"/>
        </w:rPr>
        <w:t>характеристику</w:t>
      </w:r>
      <w:r>
        <w:rPr>
          <w:spacing w:val="1"/>
          <w:sz w:val="26"/>
          <w:szCs w:val="26"/>
        </w:rPr>
        <w:t xml:space="preserve"> </w:t>
      </w:r>
      <w:r>
        <w:rPr>
          <w:sz w:val="26"/>
          <w:szCs w:val="26"/>
        </w:rPr>
        <w:t>психологических</w:t>
      </w:r>
      <w:r>
        <w:rPr>
          <w:spacing w:val="1"/>
          <w:sz w:val="26"/>
          <w:szCs w:val="26"/>
        </w:rPr>
        <w:t xml:space="preserve"> </w:t>
      </w:r>
      <w:r>
        <w:rPr>
          <w:sz w:val="26"/>
          <w:szCs w:val="26"/>
        </w:rPr>
        <w:t>предпосылок</w:t>
      </w:r>
      <w:r>
        <w:rPr>
          <w:spacing w:val="1"/>
          <w:sz w:val="26"/>
          <w:szCs w:val="26"/>
        </w:rPr>
        <w:t xml:space="preserve"> </w:t>
      </w:r>
      <w:r>
        <w:rPr>
          <w:sz w:val="26"/>
          <w:szCs w:val="26"/>
        </w:rPr>
        <w:t>к</w:t>
      </w:r>
      <w:r>
        <w:rPr>
          <w:spacing w:val="1"/>
          <w:sz w:val="26"/>
          <w:szCs w:val="26"/>
        </w:rPr>
        <w:t xml:space="preserve"> </w:t>
      </w:r>
      <w:r>
        <w:rPr>
          <w:sz w:val="26"/>
          <w:szCs w:val="26"/>
        </w:rPr>
        <w:t>его</w:t>
      </w:r>
      <w:r>
        <w:rPr>
          <w:spacing w:val="1"/>
          <w:sz w:val="26"/>
          <w:szCs w:val="26"/>
        </w:rPr>
        <w:t xml:space="preserve"> </w:t>
      </w:r>
      <w:r>
        <w:rPr>
          <w:sz w:val="26"/>
          <w:szCs w:val="26"/>
        </w:rPr>
        <w:t>изучению</w:t>
      </w:r>
      <w:r>
        <w:rPr>
          <w:spacing w:val="66"/>
          <w:sz w:val="26"/>
          <w:szCs w:val="26"/>
        </w:rPr>
        <w:t xml:space="preserve"> </w:t>
      </w:r>
      <w:r>
        <w:rPr>
          <w:sz w:val="26"/>
          <w:szCs w:val="26"/>
        </w:rPr>
        <w:t>младшими</w:t>
      </w:r>
      <w:r>
        <w:rPr>
          <w:spacing w:val="1"/>
          <w:sz w:val="26"/>
          <w:szCs w:val="26"/>
        </w:rPr>
        <w:t xml:space="preserve"> </w:t>
      </w:r>
      <w:r>
        <w:rPr>
          <w:sz w:val="26"/>
          <w:szCs w:val="26"/>
        </w:rPr>
        <w:t>школьниками; место в структуре учебного плана, а также подходы к отбору содержания,</w:t>
      </w:r>
      <w:r>
        <w:rPr>
          <w:spacing w:val="-62"/>
          <w:sz w:val="26"/>
          <w:szCs w:val="26"/>
        </w:rPr>
        <w:t xml:space="preserve"> </w:t>
      </w:r>
      <w:r>
        <w:rPr>
          <w:sz w:val="26"/>
          <w:szCs w:val="26"/>
        </w:rPr>
        <w:t>планируемым результатам</w:t>
      </w:r>
      <w:r>
        <w:rPr>
          <w:spacing w:val="-2"/>
          <w:sz w:val="26"/>
          <w:szCs w:val="26"/>
        </w:rPr>
        <w:t xml:space="preserve"> </w:t>
      </w:r>
      <w:r>
        <w:rPr>
          <w:sz w:val="26"/>
          <w:szCs w:val="26"/>
        </w:rPr>
        <w:t>и</w:t>
      </w:r>
      <w:r>
        <w:rPr>
          <w:spacing w:val="2"/>
          <w:sz w:val="26"/>
          <w:szCs w:val="26"/>
        </w:rPr>
        <w:t xml:space="preserve"> </w:t>
      </w:r>
      <w:r>
        <w:rPr>
          <w:sz w:val="26"/>
          <w:szCs w:val="26"/>
        </w:rPr>
        <w:t>тематическому планированию.</w:t>
      </w:r>
    </w:p>
    <w:p w:rsidR="006C6D24" w:rsidRDefault="006C6D24" w:rsidP="006C6D24">
      <w:pPr>
        <w:ind w:right="260"/>
        <w:jc w:val="both"/>
        <w:rPr>
          <w:sz w:val="26"/>
          <w:szCs w:val="26"/>
        </w:rPr>
      </w:pPr>
      <w:r>
        <w:rPr>
          <w:sz w:val="26"/>
          <w:szCs w:val="26"/>
        </w:rPr>
        <w:t>Содержание обучения раскрывают содержательные линии, которые предлагаются для</w:t>
      </w:r>
      <w:r>
        <w:rPr>
          <w:spacing w:val="1"/>
          <w:sz w:val="26"/>
          <w:szCs w:val="26"/>
        </w:rPr>
        <w:t xml:space="preserve"> </w:t>
      </w:r>
      <w:r>
        <w:rPr>
          <w:sz w:val="26"/>
          <w:szCs w:val="26"/>
        </w:rPr>
        <w:t>обязательного изучения в каждом классе начальной</w:t>
      </w:r>
      <w:r>
        <w:rPr>
          <w:spacing w:val="1"/>
          <w:sz w:val="26"/>
          <w:szCs w:val="26"/>
        </w:rPr>
        <w:t xml:space="preserve"> </w:t>
      </w:r>
      <w:r>
        <w:rPr>
          <w:sz w:val="26"/>
          <w:szCs w:val="26"/>
        </w:rPr>
        <w:t>школы. Содержание обучения в</w:t>
      </w:r>
      <w:r>
        <w:rPr>
          <w:spacing w:val="1"/>
          <w:sz w:val="26"/>
          <w:szCs w:val="26"/>
        </w:rPr>
        <w:t xml:space="preserve"> </w:t>
      </w:r>
      <w:r>
        <w:rPr>
          <w:sz w:val="26"/>
          <w:szCs w:val="26"/>
        </w:rPr>
        <w:t>каждом</w:t>
      </w:r>
      <w:r>
        <w:rPr>
          <w:spacing w:val="1"/>
          <w:sz w:val="26"/>
          <w:szCs w:val="26"/>
        </w:rPr>
        <w:t xml:space="preserve"> </w:t>
      </w:r>
      <w:r>
        <w:rPr>
          <w:sz w:val="26"/>
          <w:szCs w:val="26"/>
        </w:rPr>
        <w:t>классе</w:t>
      </w:r>
      <w:r>
        <w:rPr>
          <w:spacing w:val="1"/>
          <w:sz w:val="26"/>
          <w:szCs w:val="26"/>
        </w:rPr>
        <w:t xml:space="preserve"> </w:t>
      </w:r>
      <w:r>
        <w:rPr>
          <w:sz w:val="26"/>
          <w:szCs w:val="26"/>
        </w:rPr>
        <w:t>завершается</w:t>
      </w:r>
      <w:r>
        <w:rPr>
          <w:spacing w:val="1"/>
          <w:sz w:val="26"/>
          <w:szCs w:val="26"/>
        </w:rPr>
        <w:t xml:space="preserve"> </w:t>
      </w:r>
      <w:r>
        <w:rPr>
          <w:sz w:val="26"/>
          <w:szCs w:val="26"/>
        </w:rPr>
        <w:t>перечнем</w:t>
      </w:r>
      <w:r>
        <w:rPr>
          <w:spacing w:val="1"/>
          <w:sz w:val="26"/>
          <w:szCs w:val="26"/>
        </w:rPr>
        <w:t xml:space="preserve"> </w:t>
      </w:r>
      <w:r>
        <w:rPr>
          <w:sz w:val="26"/>
          <w:szCs w:val="26"/>
        </w:rPr>
        <w:t>универсальных</w:t>
      </w:r>
      <w:r>
        <w:rPr>
          <w:spacing w:val="1"/>
          <w:sz w:val="26"/>
          <w:szCs w:val="26"/>
        </w:rPr>
        <w:t xml:space="preserve"> </w:t>
      </w:r>
      <w:r>
        <w:rPr>
          <w:sz w:val="26"/>
          <w:szCs w:val="26"/>
        </w:rPr>
        <w:t>учебных</w:t>
      </w:r>
      <w:r>
        <w:rPr>
          <w:spacing w:val="1"/>
          <w:sz w:val="26"/>
          <w:szCs w:val="26"/>
        </w:rPr>
        <w:t xml:space="preserve"> </w:t>
      </w:r>
      <w:r>
        <w:rPr>
          <w:sz w:val="26"/>
          <w:szCs w:val="26"/>
        </w:rPr>
        <w:t>действий</w:t>
      </w:r>
      <w:r>
        <w:rPr>
          <w:spacing w:val="1"/>
          <w:sz w:val="26"/>
          <w:szCs w:val="26"/>
        </w:rPr>
        <w:t xml:space="preserve"> </w:t>
      </w:r>
      <w:r>
        <w:rPr>
          <w:sz w:val="26"/>
          <w:szCs w:val="26"/>
        </w:rPr>
        <w:t>(познавательных,</w:t>
      </w:r>
      <w:r>
        <w:rPr>
          <w:spacing w:val="1"/>
          <w:sz w:val="26"/>
          <w:szCs w:val="26"/>
        </w:rPr>
        <w:t xml:space="preserve"> </w:t>
      </w:r>
      <w:r>
        <w:rPr>
          <w:sz w:val="26"/>
          <w:szCs w:val="26"/>
        </w:rPr>
        <w:t>коммуникативных,</w:t>
      </w:r>
      <w:r>
        <w:rPr>
          <w:spacing w:val="1"/>
          <w:sz w:val="26"/>
          <w:szCs w:val="26"/>
        </w:rPr>
        <w:t xml:space="preserve"> </w:t>
      </w:r>
      <w:r>
        <w:rPr>
          <w:sz w:val="26"/>
          <w:szCs w:val="26"/>
        </w:rPr>
        <w:t>регулятивных),</w:t>
      </w:r>
      <w:r>
        <w:rPr>
          <w:spacing w:val="1"/>
          <w:sz w:val="26"/>
          <w:szCs w:val="26"/>
        </w:rPr>
        <w:t xml:space="preserve"> </w:t>
      </w:r>
      <w:r>
        <w:rPr>
          <w:sz w:val="26"/>
          <w:szCs w:val="26"/>
        </w:rPr>
        <w:t>которые</w:t>
      </w:r>
      <w:r>
        <w:rPr>
          <w:spacing w:val="1"/>
          <w:sz w:val="26"/>
          <w:szCs w:val="26"/>
        </w:rPr>
        <w:t xml:space="preserve"> </w:t>
      </w:r>
      <w:r>
        <w:rPr>
          <w:sz w:val="26"/>
          <w:szCs w:val="26"/>
        </w:rPr>
        <w:t>возможно</w:t>
      </w:r>
      <w:r>
        <w:rPr>
          <w:spacing w:val="1"/>
          <w:sz w:val="26"/>
          <w:szCs w:val="26"/>
        </w:rPr>
        <w:t xml:space="preserve"> </w:t>
      </w:r>
      <w:r>
        <w:rPr>
          <w:sz w:val="26"/>
          <w:szCs w:val="26"/>
        </w:rPr>
        <w:t>формировать</w:t>
      </w:r>
      <w:r>
        <w:rPr>
          <w:spacing w:val="-62"/>
          <w:sz w:val="26"/>
          <w:szCs w:val="26"/>
        </w:rPr>
        <w:t xml:space="preserve"> </w:t>
      </w:r>
      <w:r>
        <w:rPr>
          <w:sz w:val="26"/>
          <w:szCs w:val="26"/>
        </w:rPr>
        <w:t>средствами</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с</w:t>
      </w:r>
      <w:r>
        <w:rPr>
          <w:spacing w:val="1"/>
          <w:sz w:val="26"/>
          <w:szCs w:val="26"/>
        </w:rPr>
        <w:t xml:space="preserve"> </w:t>
      </w:r>
      <w:r>
        <w:rPr>
          <w:sz w:val="26"/>
          <w:szCs w:val="26"/>
        </w:rPr>
        <w:t>учётом</w:t>
      </w:r>
      <w:r>
        <w:rPr>
          <w:spacing w:val="1"/>
          <w:sz w:val="26"/>
          <w:szCs w:val="26"/>
        </w:rPr>
        <w:t xml:space="preserve"> </w:t>
      </w:r>
      <w:r>
        <w:rPr>
          <w:sz w:val="26"/>
          <w:szCs w:val="26"/>
        </w:rPr>
        <w:t>возрастных</w:t>
      </w:r>
      <w:r>
        <w:rPr>
          <w:spacing w:val="-62"/>
          <w:sz w:val="26"/>
          <w:szCs w:val="26"/>
        </w:rPr>
        <w:t xml:space="preserve"> </w:t>
      </w:r>
      <w:r>
        <w:rPr>
          <w:sz w:val="26"/>
          <w:szCs w:val="26"/>
        </w:rPr>
        <w:t>особенностей</w:t>
      </w:r>
      <w:r>
        <w:rPr>
          <w:spacing w:val="3"/>
          <w:sz w:val="26"/>
          <w:szCs w:val="26"/>
        </w:rPr>
        <w:t xml:space="preserve"> </w:t>
      </w:r>
      <w:r>
        <w:rPr>
          <w:sz w:val="26"/>
          <w:szCs w:val="26"/>
        </w:rPr>
        <w:t>младших</w:t>
      </w:r>
      <w:r>
        <w:rPr>
          <w:spacing w:val="-1"/>
          <w:sz w:val="26"/>
          <w:szCs w:val="26"/>
        </w:rPr>
        <w:t xml:space="preserve"> </w:t>
      </w:r>
      <w:r>
        <w:rPr>
          <w:sz w:val="26"/>
          <w:szCs w:val="26"/>
        </w:rPr>
        <w:t>школьников.</w:t>
      </w:r>
    </w:p>
    <w:p w:rsidR="006C6D24" w:rsidRDefault="006C6D24" w:rsidP="006C6D24">
      <w:pPr>
        <w:spacing w:before="1"/>
        <w:ind w:right="266"/>
        <w:jc w:val="both"/>
        <w:rPr>
          <w:sz w:val="26"/>
          <w:szCs w:val="26"/>
        </w:rPr>
      </w:pPr>
      <w:r>
        <w:rPr>
          <w:sz w:val="26"/>
          <w:szCs w:val="26"/>
        </w:rPr>
        <w:t>Планируемые результаты включают личностные, метапредметные результаты за</w:t>
      </w:r>
      <w:r>
        <w:rPr>
          <w:spacing w:val="1"/>
          <w:sz w:val="26"/>
          <w:szCs w:val="26"/>
        </w:rPr>
        <w:t xml:space="preserve"> </w:t>
      </w:r>
      <w:r>
        <w:rPr>
          <w:sz w:val="26"/>
          <w:szCs w:val="26"/>
        </w:rPr>
        <w:t>период обучения, а также предметные достижения младшего школьника за каждый год</w:t>
      </w:r>
      <w:r>
        <w:rPr>
          <w:spacing w:val="1"/>
          <w:sz w:val="26"/>
          <w:szCs w:val="26"/>
        </w:rPr>
        <w:t xml:space="preserve"> </w:t>
      </w:r>
      <w:r>
        <w:rPr>
          <w:sz w:val="26"/>
          <w:szCs w:val="26"/>
        </w:rPr>
        <w:t>обучения</w:t>
      </w:r>
      <w:r>
        <w:rPr>
          <w:spacing w:val="-1"/>
          <w:sz w:val="26"/>
          <w:szCs w:val="26"/>
        </w:rPr>
        <w:t xml:space="preserve"> </w:t>
      </w:r>
      <w:r>
        <w:rPr>
          <w:sz w:val="26"/>
          <w:szCs w:val="26"/>
        </w:rPr>
        <w:t>в</w:t>
      </w:r>
      <w:r>
        <w:rPr>
          <w:spacing w:val="-1"/>
          <w:sz w:val="26"/>
          <w:szCs w:val="26"/>
        </w:rPr>
        <w:t xml:space="preserve"> </w:t>
      </w:r>
      <w:r>
        <w:rPr>
          <w:sz w:val="26"/>
          <w:szCs w:val="26"/>
        </w:rPr>
        <w:t>начальной</w:t>
      </w:r>
      <w:r>
        <w:rPr>
          <w:spacing w:val="2"/>
          <w:sz w:val="26"/>
          <w:szCs w:val="26"/>
        </w:rPr>
        <w:t xml:space="preserve"> </w:t>
      </w:r>
      <w:r>
        <w:rPr>
          <w:sz w:val="26"/>
          <w:szCs w:val="26"/>
        </w:rPr>
        <w:t>школе.</w:t>
      </w:r>
    </w:p>
    <w:p w:rsidR="006C6D24" w:rsidRDefault="006C6D24" w:rsidP="006C6D24">
      <w:pPr>
        <w:ind w:right="261"/>
        <w:jc w:val="both"/>
        <w:rPr>
          <w:sz w:val="26"/>
          <w:szCs w:val="26"/>
        </w:rPr>
      </w:pPr>
      <w:r>
        <w:rPr>
          <w:sz w:val="26"/>
          <w:szCs w:val="26"/>
        </w:rPr>
        <w:t>В</w:t>
      </w:r>
      <w:r>
        <w:rPr>
          <w:spacing w:val="1"/>
          <w:sz w:val="26"/>
          <w:szCs w:val="26"/>
        </w:rPr>
        <w:t xml:space="preserve"> </w:t>
      </w:r>
      <w:r>
        <w:rPr>
          <w:sz w:val="26"/>
          <w:szCs w:val="26"/>
        </w:rPr>
        <w:t>тематическом</w:t>
      </w:r>
      <w:r>
        <w:rPr>
          <w:spacing w:val="1"/>
          <w:sz w:val="26"/>
          <w:szCs w:val="26"/>
        </w:rPr>
        <w:t xml:space="preserve"> </w:t>
      </w:r>
      <w:r>
        <w:rPr>
          <w:sz w:val="26"/>
          <w:szCs w:val="26"/>
        </w:rPr>
        <w:t>планировании</w:t>
      </w:r>
      <w:r>
        <w:rPr>
          <w:spacing w:val="1"/>
          <w:sz w:val="26"/>
          <w:szCs w:val="26"/>
        </w:rPr>
        <w:t xml:space="preserve"> </w:t>
      </w:r>
      <w:r>
        <w:rPr>
          <w:sz w:val="26"/>
          <w:szCs w:val="26"/>
        </w:rPr>
        <w:t>описывается</w:t>
      </w:r>
      <w:r>
        <w:rPr>
          <w:spacing w:val="1"/>
          <w:sz w:val="26"/>
          <w:szCs w:val="26"/>
        </w:rPr>
        <w:t xml:space="preserve"> </w:t>
      </w:r>
      <w:r>
        <w:rPr>
          <w:sz w:val="26"/>
          <w:szCs w:val="26"/>
        </w:rPr>
        <w:t>программное</w:t>
      </w:r>
      <w:r>
        <w:rPr>
          <w:spacing w:val="1"/>
          <w:sz w:val="26"/>
          <w:szCs w:val="26"/>
        </w:rPr>
        <w:t xml:space="preserve"> </w:t>
      </w:r>
      <w:r>
        <w:rPr>
          <w:sz w:val="26"/>
          <w:szCs w:val="26"/>
        </w:rPr>
        <w:t>содержание</w:t>
      </w:r>
      <w:r>
        <w:rPr>
          <w:spacing w:val="1"/>
          <w:sz w:val="26"/>
          <w:szCs w:val="26"/>
        </w:rPr>
        <w:t xml:space="preserve"> </w:t>
      </w:r>
      <w:r>
        <w:rPr>
          <w:sz w:val="26"/>
          <w:szCs w:val="26"/>
        </w:rPr>
        <w:t>по</w:t>
      </w:r>
      <w:r>
        <w:rPr>
          <w:spacing w:val="1"/>
          <w:sz w:val="26"/>
          <w:szCs w:val="26"/>
        </w:rPr>
        <w:t xml:space="preserve"> </w:t>
      </w:r>
      <w:r>
        <w:rPr>
          <w:sz w:val="26"/>
          <w:szCs w:val="26"/>
        </w:rPr>
        <w:t>всем</w:t>
      </w:r>
      <w:r>
        <w:rPr>
          <w:spacing w:val="-62"/>
          <w:sz w:val="26"/>
          <w:szCs w:val="26"/>
        </w:rPr>
        <w:t xml:space="preserve"> </w:t>
      </w:r>
      <w:r>
        <w:rPr>
          <w:sz w:val="26"/>
          <w:szCs w:val="26"/>
        </w:rPr>
        <w:t>разделам, выделенным в содержании обучения каждого класса, а также раскрывается</w:t>
      </w:r>
      <w:r>
        <w:rPr>
          <w:spacing w:val="1"/>
          <w:sz w:val="26"/>
          <w:szCs w:val="26"/>
        </w:rPr>
        <w:t xml:space="preserve"> </w:t>
      </w:r>
      <w:r>
        <w:rPr>
          <w:sz w:val="26"/>
          <w:szCs w:val="26"/>
        </w:rPr>
        <w:t>характеристика</w:t>
      </w:r>
      <w:r>
        <w:rPr>
          <w:spacing w:val="-3"/>
          <w:sz w:val="26"/>
          <w:szCs w:val="26"/>
        </w:rPr>
        <w:t xml:space="preserve"> </w:t>
      </w:r>
      <w:r>
        <w:rPr>
          <w:sz w:val="26"/>
          <w:szCs w:val="26"/>
        </w:rPr>
        <w:t>деятельности,</w:t>
      </w:r>
      <w:r>
        <w:rPr>
          <w:spacing w:val="1"/>
          <w:sz w:val="26"/>
          <w:szCs w:val="26"/>
        </w:rPr>
        <w:t xml:space="preserve"> </w:t>
      </w:r>
      <w:r>
        <w:rPr>
          <w:sz w:val="26"/>
          <w:szCs w:val="26"/>
        </w:rPr>
        <w:t>методы</w:t>
      </w:r>
      <w:r>
        <w:rPr>
          <w:spacing w:val="-2"/>
          <w:sz w:val="26"/>
          <w:szCs w:val="26"/>
        </w:rPr>
        <w:t xml:space="preserve"> </w:t>
      </w:r>
      <w:r>
        <w:rPr>
          <w:sz w:val="26"/>
          <w:szCs w:val="26"/>
        </w:rPr>
        <w:t>и</w:t>
      </w:r>
      <w:r>
        <w:rPr>
          <w:spacing w:val="1"/>
          <w:sz w:val="26"/>
          <w:szCs w:val="26"/>
        </w:rPr>
        <w:t xml:space="preserve"> </w:t>
      </w:r>
      <w:r>
        <w:rPr>
          <w:sz w:val="26"/>
          <w:szCs w:val="26"/>
        </w:rPr>
        <w:t>формы</w:t>
      </w:r>
      <w:r>
        <w:rPr>
          <w:spacing w:val="-1"/>
          <w:sz w:val="26"/>
          <w:szCs w:val="26"/>
        </w:rPr>
        <w:t xml:space="preserve"> </w:t>
      </w:r>
      <w:r>
        <w:rPr>
          <w:sz w:val="26"/>
          <w:szCs w:val="26"/>
        </w:rPr>
        <w:t>организации</w:t>
      </w:r>
      <w:r>
        <w:rPr>
          <w:spacing w:val="1"/>
          <w:sz w:val="26"/>
          <w:szCs w:val="26"/>
        </w:rPr>
        <w:t xml:space="preserve"> </w:t>
      </w:r>
      <w:r>
        <w:rPr>
          <w:sz w:val="26"/>
          <w:szCs w:val="26"/>
        </w:rPr>
        <w:t>обучения,</w:t>
      </w:r>
      <w:r>
        <w:rPr>
          <w:spacing w:val="-2"/>
          <w:sz w:val="26"/>
          <w:szCs w:val="26"/>
        </w:rPr>
        <w:t xml:space="preserve"> </w:t>
      </w:r>
      <w:r>
        <w:rPr>
          <w:sz w:val="26"/>
          <w:szCs w:val="26"/>
        </w:rPr>
        <w:t>которые</w:t>
      </w:r>
    </w:p>
    <w:p w:rsidR="006C6D24" w:rsidRDefault="006C6D24" w:rsidP="006C6D24">
      <w:pPr>
        <w:ind w:right="266"/>
        <w:jc w:val="both"/>
        <w:rPr>
          <w:sz w:val="26"/>
          <w:szCs w:val="26"/>
        </w:rPr>
      </w:pPr>
      <w:r>
        <w:rPr>
          <w:sz w:val="26"/>
          <w:szCs w:val="26"/>
        </w:rPr>
        <w:t>целесообразно</w:t>
      </w:r>
      <w:r>
        <w:rPr>
          <w:spacing w:val="1"/>
          <w:sz w:val="26"/>
          <w:szCs w:val="26"/>
        </w:rPr>
        <w:t xml:space="preserve"> </w:t>
      </w:r>
      <w:r>
        <w:rPr>
          <w:sz w:val="26"/>
          <w:szCs w:val="26"/>
        </w:rPr>
        <w:t>использовать</w:t>
      </w:r>
      <w:r>
        <w:rPr>
          <w:spacing w:val="1"/>
          <w:sz w:val="26"/>
          <w:szCs w:val="26"/>
        </w:rPr>
        <w:t xml:space="preserve"> </w:t>
      </w:r>
      <w:r>
        <w:rPr>
          <w:sz w:val="26"/>
          <w:szCs w:val="26"/>
        </w:rPr>
        <w:t>при</w:t>
      </w:r>
      <w:r>
        <w:rPr>
          <w:spacing w:val="1"/>
          <w:sz w:val="26"/>
          <w:szCs w:val="26"/>
        </w:rPr>
        <w:t xml:space="preserve"> </w:t>
      </w:r>
      <w:r>
        <w:rPr>
          <w:sz w:val="26"/>
          <w:szCs w:val="26"/>
        </w:rPr>
        <w:t>изучении</w:t>
      </w:r>
      <w:r>
        <w:rPr>
          <w:spacing w:val="1"/>
          <w:sz w:val="26"/>
          <w:szCs w:val="26"/>
        </w:rPr>
        <w:t xml:space="preserve"> </w:t>
      </w:r>
      <w:r>
        <w:rPr>
          <w:sz w:val="26"/>
          <w:szCs w:val="26"/>
        </w:rPr>
        <w:t>того</w:t>
      </w:r>
      <w:r>
        <w:rPr>
          <w:spacing w:val="1"/>
          <w:sz w:val="26"/>
          <w:szCs w:val="26"/>
        </w:rPr>
        <w:t xml:space="preserve"> </w:t>
      </w:r>
      <w:r>
        <w:rPr>
          <w:sz w:val="26"/>
          <w:szCs w:val="26"/>
        </w:rPr>
        <w:t>или</w:t>
      </w:r>
      <w:r>
        <w:rPr>
          <w:spacing w:val="1"/>
          <w:sz w:val="26"/>
          <w:szCs w:val="26"/>
        </w:rPr>
        <w:t xml:space="preserve"> </w:t>
      </w:r>
      <w:r>
        <w:rPr>
          <w:sz w:val="26"/>
          <w:szCs w:val="26"/>
        </w:rPr>
        <w:t>иного</w:t>
      </w:r>
      <w:r>
        <w:rPr>
          <w:spacing w:val="1"/>
          <w:sz w:val="26"/>
          <w:szCs w:val="26"/>
        </w:rPr>
        <w:t xml:space="preserve"> </w:t>
      </w:r>
      <w:r>
        <w:rPr>
          <w:sz w:val="26"/>
          <w:szCs w:val="26"/>
        </w:rPr>
        <w:t>раздела.</w:t>
      </w:r>
      <w:r>
        <w:rPr>
          <w:spacing w:val="1"/>
          <w:sz w:val="26"/>
          <w:szCs w:val="26"/>
        </w:rPr>
        <w:t xml:space="preserve"> </w:t>
      </w:r>
      <w:r>
        <w:rPr>
          <w:sz w:val="26"/>
          <w:szCs w:val="26"/>
        </w:rPr>
        <w:t>В</w:t>
      </w:r>
      <w:r>
        <w:rPr>
          <w:spacing w:val="1"/>
          <w:sz w:val="26"/>
          <w:szCs w:val="26"/>
        </w:rPr>
        <w:t xml:space="preserve"> </w:t>
      </w:r>
      <w:r>
        <w:rPr>
          <w:sz w:val="26"/>
          <w:szCs w:val="26"/>
        </w:rPr>
        <w:t>тематическом</w:t>
      </w:r>
      <w:r>
        <w:rPr>
          <w:spacing w:val="-62"/>
          <w:sz w:val="26"/>
          <w:szCs w:val="26"/>
        </w:rPr>
        <w:t xml:space="preserve"> </w:t>
      </w:r>
      <w:r>
        <w:rPr>
          <w:sz w:val="26"/>
          <w:szCs w:val="26"/>
        </w:rPr>
        <w:t>планировании</w:t>
      </w:r>
      <w:r>
        <w:rPr>
          <w:spacing w:val="1"/>
          <w:sz w:val="26"/>
          <w:szCs w:val="26"/>
        </w:rPr>
        <w:t xml:space="preserve"> </w:t>
      </w:r>
      <w:r>
        <w:rPr>
          <w:sz w:val="26"/>
          <w:szCs w:val="26"/>
        </w:rPr>
        <w:t>представлены</w:t>
      </w:r>
      <w:r>
        <w:rPr>
          <w:spacing w:val="1"/>
          <w:sz w:val="26"/>
          <w:szCs w:val="26"/>
        </w:rPr>
        <w:t xml:space="preserve"> </w:t>
      </w:r>
      <w:r>
        <w:rPr>
          <w:sz w:val="26"/>
          <w:szCs w:val="26"/>
        </w:rPr>
        <w:t>также</w:t>
      </w:r>
      <w:r>
        <w:rPr>
          <w:spacing w:val="1"/>
          <w:sz w:val="26"/>
          <w:szCs w:val="26"/>
        </w:rPr>
        <w:t xml:space="preserve"> </w:t>
      </w:r>
      <w:r>
        <w:rPr>
          <w:sz w:val="26"/>
          <w:szCs w:val="26"/>
        </w:rPr>
        <w:t>способы</w:t>
      </w:r>
      <w:r>
        <w:rPr>
          <w:spacing w:val="1"/>
          <w:sz w:val="26"/>
          <w:szCs w:val="26"/>
        </w:rPr>
        <w:t xml:space="preserve"> </w:t>
      </w:r>
      <w:r>
        <w:rPr>
          <w:sz w:val="26"/>
          <w:szCs w:val="26"/>
        </w:rPr>
        <w:t>организации</w:t>
      </w:r>
      <w:r>
        <w:rPr>
          <w:spacing w:val="1"/>
          <w:sz w:val="26"/>
          <w:szCs w:val="26"/>
        </w:rPr>
        <w:t xml:space="preserve"> </w:t>
      </w:r>
      <w:r>
        <w:rPr>
          <w:sz w:val="26"/>
          <w:szCs w:val="26"/>
        </w:rPr>
        <w:t>дифференцированного</w:t>
      </w:r>
      <w:r>
        <w:rPr>
          <w:spacing w:val="1"/>
          <w:sz w:val="26"/>
          <w:szCs w:val="26"/>
        </w:rPr>
        <w:t xml:space="preserve"> </w:t>
      </w:r>
      <w:r>
        <w:rPr>
          <w:sz w:val="26"/>
          <w:szCs w:val="26"/>
        </w:rPr>
        <w:t>обучения.</w:t>
      </w:r>
    </w:p>
    <w:p w:rsidR="006C6D24" w:rsidRDefault="006C6D24" w:rsidP="006C6D24">
      <w:pPr>
        <w:ind w:right="261"/>
        <w:jc w:val="both"/>
        <w:rPr>
          <w:sz w:val="26"/>
          <w:szCs w:val="26"/>
        </w:rPr>
      </w:pPr>
      <w:r>
        <w:rPr>
          <w:sz w:val="26"/>
          <w:szCs w:val="26"/>
        </w:rPr>
        <w:t>Программа</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на</w:t>
      </w:r>
      <w:r>
        <w:rPr>
          <w:spacing w:val="1"/>
          <w:sz w:val="26"/>
          <w:szCs w:val="26"/>
        </w:rPr>
        <w:t xml:space="preserve"> </w:t>
      </w:r>
      <w:r>
        <w:rPr>
          <w:sz w:val="26"/>
          <w:szCs w:val="26"/>
        </w:rPr>
        <w:t>уровне</w:t>
      </w:r>
      <w:r>
        <w:rPr>
          <w:spacing w:val="1"/>
          <w:sz w:val="26"/>
          <w:szCs w:val="26"/>
        </w:rPr>
        <w:t xml:space="preserve"> </w:t>
      </w:r>
      <w:r>
        <w:rPr>
          <w:sz w:val="26"/>
          <w:szCs w:val="26"/>
        </w:rPr>
        <w:t>начального</w:t>
      </w:r>
      <w:r>
        <w:rPr>
          <w:spacing w:val="1"/>
          <w:sz w:val="26"/>
          <w:szCs w:val="26"/>
        </w:rPr>
        <w:t xml:space="preserve"> </w:t>
      </w:r>
      <w:r>
        <w:rPr>
          <w:sz w:val="26"/>
          <w:szCs w:val="26"/>
        </w:rPr>
        <w:t>общего</w:t>
      </w:r>
      <w:r>
        <w:rPr>
          <w:spacing w:val="1"/>
          <w:sz w:val="26"/>
          <w:szCs w:val="26"/>
        </w:rPr>
        <w:t xml:space="preserve"> </w:t>
      </w:r>
      <w:r>
        <w:rPr>
          <w:sz w:val="26"/>
          <w:szCs w:val="26"/>
        </w:rPr>
        <w:t>образования</w:t>
      </w:r>
      <w:r>
        <w:rPr>
          <w:spacing w:val="1"/>
          <w:sz w:val="26"/>
          <w:szCs w:val="26"/>
        </w:rPr>
        <w:t xml:space="preserve"> </w:t>
      </w:r>
      <w:r>
        <w:rPr>
          <w:sz w:val="26"/>
          <w:szCs w:val="26"/>
        </w:rPr>
        <w:t>составлена</w:t>
      </w:r>
      <w:r>
        <w:rPr>
          <w:spacing w:val="1"/>
          <w:sz w:val="26"/>
          <w:szCs w:val="26"/>
        </w:rPr>
        <w:t xml:space="preserve"> </w:t>
      </w:r>
      <w:r>
        <w:rPr>
          <w:sz w:val="26"/>
          <w:szCs w:val="26"/>
        </w:rPr>
        <w:t>на</w:t>
      </w:r>
      <w:r>
        <w:rPr>
          <w:spacing w:val="1"/>
          <w:sz w:val="26"/>
          <w:szCs w:val="26"/>
        </w:rPr>
        <w:t xml:space="preserve"> </w:t>
      </w:r>
      <w:r>
        <w:rPr>
          <w:sz w:val="26"/>
          <w:szCs w:val="26"/>
        </w:rPr>
        <w:t>основе</w:t>
      </w:r>
      <w:r>
        <w:rPr>
          <w:spacing w:val="1"/>
          <w:sz w:val="26"/>
          <w:szCs w:val="26"/>
        </w:rPr>
        <w:t xml:space="preserve"> </w:t>
      </w:r>
      <w:r>
        <w:rPr>
          <w:sz w:val="26"/>
          <w:szCs w:val="26"/>
        </w:rPr>
        <w:t>Требований</w:t>
      </w:r>
      <w:r>
        <w:rPr>
          <w:spacing w:val="1"/>
          <w:sz w:val="26"/>
          <w:szCs w:val="26"/>
        </w:rPr>
        <w:t xml:space="preserve"> </w:t>
      </w:r>
      <w:r>
        <w:rPr>
          <w:sz w:val="26"/>
          <w:szCs w:val="26"/>
        </w:rPr>
        <w:t>к</w:t>
      </w:r>
      <w:r>
        <w:rPr>
          <w:spacing w:val="1"/>
          <w:sz w:val="26"/>
          <w:szCs w:val="26"/>
        </w:rPr>
        <w:t xml:space="preserve"> </w:t>
      </w:r>
      <w:r>
        <w:rPr>
          <w:sz w:val="26"/>
          <w:szCs w:val="26"/>
        </w:rPr>
        <w:t>результатам</w:t>
      </w:r>
      <w:r>
        <w:rPr>
          <w:spacing w:val="1"/>
          <w:sz w:val="26"/>
          <w:szCs w:val="26"/>
        </w:rPr>
        <w:t xml:space="preserve"> </w:t>
      </w:r>
      <w:r>
        <w:rPr>
          <w:sz w:val="26"/>
          <w:szCs w:val="26"/>
        </w:rPr>
        <w:t>освоения</w:t>
      </w:r>
      <w:r>
        <w:rPr>
          <w:spacing w:val="1"/>
          <w:sz w:val="26"/>
          <w:szCs w:val="26"/>
        </w:rPr>
        <w:t xml:space="preserve"> </w:t>
      </w:r>
      <w:r>
        <w:rPr>
          <w:sz w:val="26"/>
          <w:szCs w:val="26"/>
        </w:rPr>
        <w:t>про</w:t>
      </w:r>
      <w:r>
        <w:rPr>
          <w:spacing w:val="1"/>
          <w:sz w:val="26"/>
          <w:szCs w:val="26"/>
        </w:rPr>
        <w:t xml:space="preserve"> </w:t>
      </w:r>
      <w:r>
        <w:rPr>
          <w:sz w:val="26"/>
          <w:szCs w:val="26"/>
        </w:rPr>
        <w:t>граммы</w:t>
      </w:r>
      <w:r>
        <w:rPr>
          <w:spacing w:val="1"/>
          <w:sz w:val="26"/>
          <w:szCs w:val="26"/>
        </w:rPr>
        <w:t xml:space="preserve"> </w:t>
      </w:r>
      <w:r>
        <w:rPr>
          <w:sz w:val="26"/>
          <w:szCs w:val="26"/>
        </w:rPr>
        <w:t>начального</w:t>
      </w:r>
      <w:r>
        <w:rPr>
          <w:spacing w:val="1"/>
          <w:sz w:val="26"/>
          <w:szCs w:val="26"/>
        </w:rPr>
        <w:t xml:space="preserve"> </w:t>
      </w:r>
      <w:r>
        <w:rPr>
          <w:sz w:val="26"/>
          <w:szCs w:val="26"/>
        </w:rPr>
        <w:t>общего</w:t>
      </w:r>
      <w:r>
        <w:rPr>
          <w:spacing w:val="1"/>
          <w:sz w:val="26"/>
          <w:szCs w:val="26"/>
        </w:rPr>
        <w:t xml:space="preserve"> </w:t>
      </w:r>
      <w:r>
        <w:rPr>
          <w:sz w:val="26"/>
          <w:szCs w:val="26"/>
        </w:rPr>
        <w:t>образования</w:t>
      </w:r>
      <w:r>
        <w:rPr>
          <w:spacing w:val="1"/>
          <w:sz w:val="26"/>
          <w:szCs w:val="26"/>
        </w:rPr>
        <w:t xml:space="preserve"> </w:t>
      </w:r>
      <w:r>
        <w:rPr>
          <w:sz w:val="26"/>
          <w:szCs w:val="26"/>
        </w:rPr>
        <w:t>Федерального</w:t>
      </w:r>
      <w:r>
        <w:rPr>
          <w:spacing w:val="1"/>
          <w:sz w:val="26"/>
          <w:szCs w:val="26"/>
        </w:rPr>
        <w:t xml:space="preserve"> </w:t>
      </w:r>
      <w:r>
        <w:rPr>
          <w:sz w:val="26"/>
          <w:szCs w:val="26"/>
        </w:rPr>
        <w:t>государственного</w:t>
      </w:r>
      <w:r>
        <w:rPr>
          <w:spacing w:val="1"/>
          <w:sz w:val="26"/>
          <w:szCs w:val="26"/>
        </w:rPr>
        <w:t xml:space="preserve"> </w:t>
      </w:r>
      <w:r>
        <w:rPr>
          <w:sz w:val="26"/>
          <w:szCs w:val="26"/>
        </w:rPr>
        <w:t>образовательного стандарта начального общего образования (далее — ФГОС НОО), а</w:t>
      </w:r>
      <w:r>
        <w:rPr>
          <w:spacing w:val="1"/>
          <w:sz w:val="26"/>
          <w:szCs w:val="26"/>
        </w:rPr>
        <w:t xml:space="preserve"> </w:t>
      </w:r>
      <w:r>
        <w:rPr>
          <w:sz w:val="26"/>
          <w:szCs w:val="26"/>
        </w:rPr>
        <w:t>также</w:t>
      </w:r>
      <w:r>
        <w:rPr>
          <w:spacing w:val="42"/>
          <w:sz w:val="26"/>
          <w:szCs w:val="26"/>
        </w:rPr>
        <w:t xml:space="preserve"> </w:t>
      </w:r>
      <w:r>
        <w:rPr>
          <w:sz w:val="26"/>
          <w:szCs w:val="26"/>
        </w:rPr>
        <w:t>ориентирована</w:t>
      </w:r>
      <w:r>
        <w:rPr>
          <w:spacing w:val="42"/>
          <w:sz w:val="26"/>
          <w:szCs w:val="26"/>
        </w:rPr>
        <w:t xml:space="preserve"> </w:t>
      </w:r>
      <w:r>
        <w:rPr>
          <w:sz w:val="26"/>
          <w:szCs w:val="26"/>
        </w:rPr>
        <w:t>на</w:t>
      </w:r>
      <w:r>
        <w:rPr>
          <w:spacing w:val="43"/>
          <w:sz w:val="26"/>
          <w:szCs w:val="26"/>
        </w:rPr>
        <w:t xml:space="preserve"> </w:t>
      </w:r>
      <w:r>
        <w:rPr>
          <w:sz w:val="26"/>
          <w:szCs w:val="26"/>
        </w:rPr>
        <w:t>целевые</w:t>
      </w:r>
      <w:r>
        <w:rPr>
          <w:spacing w:val="42"/>
          <w:sz w:val="26"/>
          <w:szCs w:val="26"/>
        </w:rPr>
        <w:t xml:space="preserve"> </w:t>
      </w:r>
      <w:r>
        <w:rPr>
          <w:sz w:val="26"/>
          <w:szCs w:val="26"/>
        </w:rPr>
        <w:t>приоритеты</w:t>
      </w:r>
      <w:r>
        <w:rPr>
          <w:spacing w:val="43"/>
          <w:sz w:val="26"/>
          <w:szCs w:val="26"/>
        </w:rPr>
        <w:t xml:space="preserve"> </w:t>
      </w:r>
      <w:r>
        <w:rPr>
          <w:sz w:val="26"/>
          <w:szCs w:val="26"/>
        </w:rPr>
        <w:t>духовно-нравственного</w:t>
      </w:r>
      <w:r>
        <w:rPr>
          <w:spacing w:val="42"/>
          <w:sz w:val="26"/>
          <w:szCs w:val="26"/>
        </w:rPr>
        <w:t xml:space="preserve"> </w:t>
      </w:r>
      <w:r>
        <w:rPr>
          <w:sz w:val="26"/>
          <w:szCs w:val="26"/>
        </w:rPr>
        <w:t>развития,</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1"/>
        <w:jc w:val="both"/>
        <w:rPr>
          <w:sz w:val="26"/>
          <w:szCs w:val="26"/>
        </w:rPr>
      </w:pPr>
      <w:r>
        <w:rPr>
          <w:sz w:val="26"/>
          <w:szCs w:val="26"/>
        </w:rPr>
        <w:lastRenderedPageBreak/>
        <w:t>воспитания и социализации обучающихся, сформулированные в Примерной программе</w:t>
      </w:r>
      <w:r>
        <w:rPr>
          <w:spacing w:val="1"/>
          <w:sz w:val="26"/>
          <w:szCs w:val="26"/>
        </w:rPr>
        <w:t xml:space="preserve"> </w:t>
      </w:r>
      <w:r>
        <w:rPr>
          <w:sz w:val="26"/>
          <w:szCs w:val="26"/>
        </w:rPr>
        <w:t>воспитания.</w:t>
      </w:r>
    </w:p>
    <w:p w:rsidR="006C6D24" w:rsidRDefault="006C6D24" w:rsidP="006C6D24">
      <w:pPr>
        <w:ind w:right="261"/>
        <w:jc w:val="both"/>
        <w:rPr>
          <w:sz w:val="26"/>
          <w:szCs w:val="26"/>
        </w:rPr>
      </w:pP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w:t>
      </w:r>
      <w:r>
        <w:rPr>
          <w:spacing w:val="1"/>
          <w:sz w:val="26"/>
          <w:szCs w:val="26"/>
        </w:rPr>
        <w:t xml:space="preserve"> </w:t>
      </w:r>
      <w:r>
        <w:rPr>
          <w:sz w:val="26"/>
          <w:szCs w:val="26"/>
        </w:rPr>
        <w:t>один</w:t>
      </w:r>
      <w:r>
        <w:rPr>
          <w:spacing w:val="1"/>
          <w:sz w:val="26"/>
          <w:szCs w:val="26"/>
        </w:rPr>
        <w:t xml:space="preserve"> </w:t>
      </w:r>
      <w:r>
        <w:rPr>
          <w:sz w:val="26"/>
          <w:szCs w:val="26"/>
        </w:rPr>
        <w:t>из</w:t>
      </w:r>
      <w:r>
        <w:rPr>
          <w:spacing w:val="1"/>
          <w:sz w:val="26"/>
          <w:szCs w:val="26"/>
        </w:rPr>
        <w:t xml:space="preserve"> </w:t>
      </w:r>
      <w:r>
        <w:rPr>
          <w:sz w:val="26"/>
          <w:szCs w:val="26"/>
        </w:rPr>
        <w:t>ведущих</w:t>
      </w:r>
      <w:r>
        <w:rPr>
          <w:spacing w:val="1"/>
          <w:sz w:val="26"/>
          <w:szCs w:val="26"/>
        </w:rPr>
        <w:t xml:space="preserve"> </w:t>
      </w:r>
      <w:r>
        <w:rPr>
          <w:sz w:val="26"/>
          <w:szCs w:val="26"/>
        </w:rPr>
        <w:t>предметов</w:t>
      </w:r>
      <w:r>
        <w:rPr>
          <w:spacing w:val="1"/>
          <w:sz w:val="26"/>
          <w:szCs w:val="26"/>
        </w:rPr>
        <w:t xml:space="preserve"> </w:t>
      </w:r>
      <w:r>
        <w:rPr>
          <w:sz w:val="26"/>
          <w:szCs w:val="26"/>
        </w:rPr>
        <w:t>начальной</w:t>
      </w:r>
      <w:r>
        <w:rPr>
          <w:spacing w:val="65"/>
          <w:sz w:val="26"/>
          <w:szCs w:val="26"/>
        </w:rPr>
        <w:t xml:space="preserve"> </w:t>
      </w:r>
      <w:r>
        <w:rPr>
          <w:sz w:val="26"/>
          <w:szCs w:val="26"/>
        </w:rPr>
        <w:t>школы,</w:t>
      </w:r>
      <w:r>
        <w:rPr>
          <w:spacing w:val="1"/>
          <w:sz w:val="26"/>
          <w:szCs w:val="26"/>
        </w:rPr>
        <w:t xml:space="preserve"> </w:t>
      </w:r>
      <w:r>
        <w:rPr>
          <w:sz w:val="26"/>
          <w:szCs w:val="26"/>
        </w:rPr>
        <w:t>который</w:t>
      </w:r>
      <w:r>
        <w:rPr>
          <w:spacing w:val="1"/>
          <w:sz w:val="26"/>
          <w:szCs w:val="26"/>
        </w:rPr>
        <w:t xml:space="preserve"> </w:t>
      </w:r>
      <w:r>
        <w:rPr>
          <w:sz w:val="26"/>
          <w:szCs w:val="26"/>
        </w:rPr>
        <w:t>обеспечивает,</w:t>
      </w:r>
      <w:r>
        <w:rPr>
          <w:spacing w:val="1"/>
          <w:sz w:val="26"/>
          <w:szCs w:val="26"/>
        </w:rPr>
        <w:t xml:space="preserve"> </w:t>
      </w:r>
      <w:r>
        <w:rPr>
          <w:sz w:val="26"/>
          <w:szCs w:val="26"/>
        </w:rPr>
        <w:t>наряду</w:t>
      </w:r>
      <w:r>
        <w:rPr>
          <w:spacing w:val="1"/>
          <w:sz w:val="26"/>
          <w:szCs w:val="26"/>
        </w:rPr>
        <w:t xml:space="preserve"> </w:t>
      </w:r>
      <w:r>
        <w:rPr>
          <w:sz w:val="26"/>
          <w:szCs w:val="26"/>
        </w:rPr>
        <w:t>с</w:t>
      </w:r>
      <w:r>
        <w:rPr>
          <w:spacing w:val="1"/>
          <w:sz w:val="26"/>
          <w:szCs w:val="26"/>
        </w:rPr>
        <w:t xml:space="preserve"> </w:t>
      </w:r>
      <w:r>
        <w:rPr>
          <w:sz w:val="26"/>
          <w:szCs w:val="26"/>
        </w:rPr>
        <w:t>достижением</w:t>
      </w:r>
      <w:r>
        <w:rPr>
          <w:spacing w:val="1"/>
          <w:sz w:val="26"/>
          <w:szCs w:val="26"/>
        </w:rPr>
        <w:t xml:space="preserve"> </w:t>
      </w:r>
      <w:r>
        <w:rPr>
          <w:sz w:val="26"/>
          <w:szCs w:val="26"/>
        </w:rPr>
        <w:t>предметных</w:t>
      </w:r>
      <w:r>
        <w:rPr>
          <w:spacing w:val="1"/>
          <w:sz w:val="26"/>
          <w:szCs w:val="26"/>
        </w:rPr>
        <w:t xml:space="preserve"> </w:t>
      </w:r>
      <w:r>
        <w:rPr>
          <w:sz w:val="26"/>
          <w:szCs w:val="26"/>
        </w:rPr>
        <w:t>результатов,</w:t>
      </w:r>
      <w:r>
        <w:rPr>
          <w:spacing w:val="1"/>
          <w:sz w:val="26"/>
          <w:szCs w:val="26"/>
        </w:rPr>
        <w:t xml:space="preserve"> </w:t>
      </w:r>
      <w:r>
        <w:rPr>
          <w:sz w:val="26"/>
          <w:szCs w:val="26"/>
        </w:rPr>
        <w:t>становление</w:t>
      </w:r>
      <w:r>
        <w:rPr>
          <w:spacing w:val="-62"/>
          <w:sz w:val="26"/>
          <w:szCs w:val="26"/>
        </w:rPr>
        <w:t xml:space="preserve"> </w:t>
      </w:r>
      <w:r>
        <w:rPr>
          <w:sz w:val="26"/>
          <w:szCs w:val="26"/>
        </w:rPr>
        <w:t>базового</w:t>
      </w:r>
      <w:r>
        <w:rPr>
          <w:spacing w:val="1"/>
          <w:sz w:val="26"/>
          <w:szCs w:val="26"/>
        </w:rPr>
        <w:t xml:space="preserve"> </w:t>
      </w:r>
      <w:r>
        <w:rPr>
          <w:sz w:val="26"/>
          <w:szCs w:val="26"/>
        </w:rPr>
        <w:t>умения,</w:t>
      </w:r>
      <w:r>
        <w:rPr>
          <w:spacing w:val="1"/>
          <w:sz w:val="26"/>
          <w:szCs w:val="26"/>
        </w:rPr>
        <w:t xml:space="preserve"> </w:t>
      </w:r>
      <w:r>
        <w:rPr>
          <w:sz w:val="26"/>
          <w:szCs w:val="26"/>
        </w:rPr>
        <w:t>необходимого</w:t>
      </w:r>
      <w:r>
        <w:rPr>
          <w:spacing w:val="1"/>
          <w:sz w:val="26"/>
          <w:szCs w:val="26"/>
        </w:rPr>
        <w:t xml:space="preserve"> </w:t>
      </w:r>
      <w:r>
        <w:rPr>
          <w:sz w:val="26"/>
          <w:szCs w:val="26"/>
        </w:rPr>
        <w:t>для</w:t>
      </w:r>
      <w:r>
        <w:rPr>
          <w:spacing w:val="1"/>
          <w:sz w:val="26"/>
          <w:szCs w:val="26"/>
        </w:rPr>
        <w:t xml:space="preserve"> </w:t>
      </w:r>
      <w:r>
        <w:rPr>
          <w:sz w:val="26"/>
          <w:szCs w:val="26"/>
        </w:rPr>
        <w:t>успешного</w:t>
      </w:r>
      <w:r>
        <w:rPr>
          <w:spacing w:val="1"/>
          <w:sz w:val="26"/>
          <w:szCs w:val="26"/>
        </w:rPr>
        <w:t xml:space="preserve"> </w:t>
      </w:r>
      <w:r>
        <w:rPr>
          <w:sz w:val="26"/>
          <w:szCs w:val="26"/>
        </w:rPr>
        <w:t>изучения</w:t>
      </w:r>
      <w:r>
        <w:rPr>
          <w:spacing w:val="1"/>
          <w:sz w:val="26"/>
          <w:szCs w:val="26"/>
        </w:rPr>
        <w:t xml:space="preserve"> </w:t>
      </w:r>
      <w:r>
        <w:rPr>
          <w:sz w:val="26"/>
          <w:szCs w:val="26"/>
        </w:rPr>
        <w:t>других</w:t>
      </w:r>
      <w:r>
        <w:rPr>
          <w:spacing w:val="1"/>
          <w:sz w:val="26"/>
          <w:szCs w:val="26"/>
        </w:rPr>
        <w:t xml:space="preserve"> </w:t>
      </w:r>
      <w:r>
        <w:rPr>
          <w:sz w:val="26"/>
          <w:szCs w:val="26"/>
        </w:rPr>
        <w:t>предметов</w:t>
      </w:r>
      <w:r>
        <w:rPr>
          <w:spacing w:val="1"/>
          <w:sz w:val="26"/>
          <w:szCs w:val="26"/>
        </w:rPr>
        <w:t xml:space="preserve"> </w:t>
      </w:r>
      <w:r>
        <w:rPr>
          <w:sz w:val="26"/>
          <w:szCs w:val="26"/>
        </w:rPr>
        <w:t>и</w:t>
      </w:r>
      <w:r>
        <w:rPr>
          <w:spacing w:val="1"/>
          <w:sz w:val="26"/>
          <w:szCs w:val="26"/>
        </w:rPr>
        <w:t xml:space="preserve"> </w:t>
      </w:r>
      <w:r>
        <w:rPr>
          <w:sz w:val="26"/>
          <w:szCs w:val="26"/>
        </w:rPr>
        <w:t>дальнейшего</w:t>
      </w:r>
      <w:r>
        <w:rPr>
          <w:spacing w:val="1"/>
          <w:sz w:val="26"/>
          <w:szCs w:val="26"/>
        </w:rPr>
        <w:t xml:space="preserve"> </w:t>
      </w:r>
      <w:r>
        <w:rPr>
          <w:sz w:val="26"/>
          <w:szCs w:val="26"/>
        </w:rPr>
        <w:t>обучения,</w:t>
      </w:r>
      <w:r>
        <w:rPr>
          <w:spacing w:val="1"/>
          <w:sz w:val="26"/>
          <w:szCs w:val="26"/>
        </w:rPr>
        <w:t xml:space="preserve"> </w:t>
      </w:r>
      <w:r>
        <w:rPr>
          <w:sz w:val="26"/>
          <w:szCs w:val="26"/>
        </w:rPr>
        <w:t>читательской</w:t>
      </w:r>
      <w:r>
        <w:rPr>
          <w:spacing w:val="1"/>
          <w:sz w:val="26"/>
          <w:szCs w:val="26"/>
        </w:rPr>
        <w:t xml:space="preserve"> </w:t>
      </w:r>
      <w:r>
        <w:rPr>
          <w:sz w:val="26"/>
          <w:szCs w:val="26"/>
        </w:rPr>
        <w:t>грамотности</w:t>
      </w:r>
      <w:r>
        <w:rPr>
          <w:spacing w:val="1"/>
          <w:sz w:val="26"/>
          <w:szCs w:val="26"/>
        </w:rPr>
        <w:t xml:space="preserve"> </w:t>
      </w:r>
      <w:r>
        <w:rPr>
          <w:sz w:val="26"/>
          <w:szCs w:val="26"/>
        </w:rPr>
        <w:t>и</w:t>
      </w:r>
      <w:r>
        <w:rPr>
          <w:spacing w:val="1"/>
          <w:sz w:val="26"/>
          <w:szCs w:val="26"/>
        </w:rPr>
        <w:t xml:space="preserve"> </w:t>
      </w:r>
      <w:r>
        <w:rPr>
          <w:sz w:val="26"/>
          <w:szCs w:val="26"/>
        </w:rPr>
        <w:t>закладывает</w:t>
      </w:r>
      <w:r>
        <w:rPr>
          <w:spacing w:val="1"/>
          <w:sz w:val="26"/>
          <w:szCs w:val="26"/>
        </w:rPr>
        <w:t xml:space="preserve"> </w:t>
      </w:r>
      <w:r>
        <w:rPr>
          <w:sz w:val="26"/>
          <w:szCs w:val="26"/>
        </w:rPr>
        <w:t>основы</w:t>
      </w:r>
      <w:r>
        <w:rPr>
          <w:spacing w:val="1"/>
          <w:sz w:val="26"/>
          <w:szCs w:val="26"/>
        </w:rPr>
        <w:t xml:space="preserve"> </w:t>
      </w:r>
      <w:r>
        <w:rPr>
          <w:sz w:val="26"/>
          <w:szCs w:val="26"/>
        </w:rPr>
        <w:t>интеллектуального,</w:t>
      </w:r>
      <w:r>
        <w:rPr>
          <w:spacing w:val="1"/>
          <w:sz w:val="26"/>
          <w:szCs w:val="26"/>
        </w:rPr>
        <w:t xml:space="preserve"> </w:t>
      </w:r>
      <w:r>
        <w:rPr>
          <w:sz w:val="26"/>
          <w:szCs w:val="26"/>
        </w:rPr>
        <w:t>речевого,</w:t>
      </w:r>
      <w:r>
        <w:rPr>
          <w:spacing w:val="1"/>
          <w:sz w:val="26"/>
          <w:szCs w:val="26"/>
        </w:rPr>
        <w:t xml:space="preserve"> </w:t>
      </w:r>
      <w:r>
        <w:rPr>
          <w:sz w:val="26"/>
          <w:szCs w:val="26"/>
        </w:rPr>
        <w:t>эмоционального,</w:t>
      </w:r>
      <w:r>
        <w:rPr>
          <w:spacing w:val="1"/>
          <w:sz w:val="26"/>
          <w:szCs w:val="26"/>
        </w:rPr>
        <w:t xml:space="preserve"> </w:t>
      </w:r>
      <w:r>
        <w:rPr>
          <w:sz w:val="26"/>
          <w:szCs w:val="26"/>
        </w:rPr>
        <w:t>духовно-нравственного</w:t>
      </w:r>
      <w:r>
        <w:rPr>
          <w:spacing w:val="1"/>
          <w:sz w:val="26"/>
          <w:szCs w:val="26"/>
        </w:rPr>
        <w:t xml:space="preserve"> </w:t>
      </w:r>
      <w:r>
        <w:rPr>
          <w:sz w:val="26"/>
          <w:szCs w:val="26"/>
        </w:rPr>
        <w:t>развития</w:t>
      </w:r>
      <w:r>
        <w:rPr>
          <w:spacing w:val="1"/>
          <w:sz w:val="26"/>
          <w:szCs w:val="26"/>
        </w:rPr>
        <w:t xml:space="preserve"> </w:t>
      </w:r>
      <w:r>
        <w:rPr>
          <w:sz w:val="26"/>
          <w:szCs w:val="26"/>
        </w:rPr>
        <w:t>младших</w:t>
      </w:r>
      <w:r>
        <w:rPr>
          <w:spacing w:val="1"/>
          <w:sz w:val="26"/>
          <w:szCs w:val="26"/>
        </w:rPr>
        <w:t xml:space="preserve"> </w:t>
      </w:r>
      <w:r>
        <w:rPr>
          <w:sz w:val="26"/>
          <w:szCs w:val="26"/>
        </w:rPr>
        <w:t>школьников.</w:t>
      </w:r>
    </w:p>
    <w:p w:rsidR="006C6D24" w:rsidRDefault="006C6D24" w:rsidP="006C6D24">
      <w:pPr>
        <w:spacing w:before="1"/>
        <w:ind w:right="258"/>
        <w:jc w:val="both"/>
        <w:rPr>
          <w:sz w:val="26"/>
          <w:szCs w:val="26"/>
        </w:rPr>
      </w:pPr>
      <w:r>
        <w:rPr>
          <w:sz w:val="26"/>
          <w:szCs w:val="26"/>
        </w:rPr>
        <w:t>Курс</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призван</w:t>
      </w:r>
      <w:r>
        <w:rPr>
          <w:spacing w:val="1"/>
          <w:sz w:val="26"/>
          <w:szCs w:val="26"/>
        </w:rPr>
        <w:t xml:space="preserve"> </w:t>
      </w:r>
      <w:r>
        <w:rPr>
          <w:sz w:val="26"/>
          <w:szCs w:val="26"/>
        </w:rPr>
        <w:t>ввести</w:t>
      </w:r>
      <w:r>
        <w:rPr>
          <w:spacing w:val="1"/>
          <w:sz w:val="26"/>
          <w:szCs w:val="26"/>
        </w:rPr>
        <w:t xml:space="preserve"> </w:t>
      </w:r>
      <w:r>
        <w:rPr>
          <w:sz w:val="26"/>
          <w:szCs w:val="26"/>
        </w:rPr>
        <w:t>ребёнка</w:t>
      </w:r>
      <w:r>
        <w:rPr>
          <w:spacing w:val="1"/>
          <w:sz w:val="26"/>
          <w:szCs w:val="26"/>
        </w:rPr>
        <w:t xml:space="preserve"> </w:t>
      </w:r>
      <w:r>
        <w:rPr>
          <w:sz w:val="26"/>
          <w:szCs w:val="26"/>
        </w:rPr>
        <w:t>в</w:t>
      </w:r>
      <w:r>
        <w:rPr>
          <w:spacing w:val="1"/>
          <w:sz w:val="26"/>
          <w:szCs w:val="26"/>
        </w:rPr>
        <w:t xml:space="preserve"> </w:t>
      </w:r>
      <w:r>
        <w:rPr>
          <w:sz w:val="26"/>
          <w:szCs w:val="26"/>
        </w:rPr>
        <w:t>мир</w:t>
      </w:r>
      <w:r>
        <w:rPr>
          <w:spacing w:val="1"/>
          <w:sz w:val="26"/>
          <w:szCs w:val="26"/>
        </w:rPr>
        <w:t xml:space="preserve"> </w:t>
      </w:r>
      <w:r>
        <w:rPr>
          <w:sz w:val="26"/>
          <w:szCs w:val="26"/>
        </w:rPr>
        <w:t>художественной</w:t>
      </w:r>
      <w:r>
        <w:rPr>
          <w:spacing w:val="-62"/>
          <w:sz w:val="26"/>
          <w:szCs w:val="26"/>
        </w:rPr>
        <w:t xml:space="preserve"> </w:t>
      </w:r>
      <w:r>
        <w:rPr>
          <w:sz w:val="26"/>
          <w:szCs w:val="26"/>
        </w:rPr>
        <w:t>литературы,</w:t>
      </w:r>
      <w:r>
        <w:rPr>
          <w:spacing w:val="1"/>
          <w:sz w:val="26"/>
          <w:szCs w:val="26"/>
        </w:rPr>
        <w:t xml:space="preserve"> </w:t>
      </w:r>
      <w:r>
        <w:rPr>
          <w:sz w:val="26"/>
          <w:szCs w:val="26"/>
        </w:rPr>
        <w:t>обеспечить</w:t>
      </w:r>
      <w:r>
        <w:rPr>
          <w:spacing w:val="1"/>
          <w:sz w:val="26"/>
          <w:szCs w:val="26"/>
        </w:rPr>
        <w:t xml:space="preserve"> </w:t>
      </w:r>
      <w:r>
        <w:rPr>
          <w:sz w:val="26"/>
          <w:szCs w:val="26"/>
        </w:rPr>
        <w:t>формирование</w:t>
      </w:r>
      <w:r>
        <w:rPr>
          <w:spacing w:val="1"/>
          <w:sz w:val="26"/>
          <w:szCs w:val="26"/>
        </w:rPr>
        <w:t xml:space="preserve"> </w:t>
      </w:r>
      <w:r>
        <w:rPr>
          <w:sz w:val="26"/>
          <w:szCs w:val="26"/>
        </w:rPr>
        <w:t>навыков</w:t>
      </w:r>
      <w:r>
        <w:rPr>
          <w:spacing w:val="1"/>
          <w:sz w:val="26"/>
          <w:szCs w:val="26"/>
        </w:rPr>
        <w:t xml:space="preserve"> </w:t>
      </w:r>
      <w:r>
        <w:rPr>
          <w:sz w:val="26"/>
          <w:szCs w:val="26"/>
        </w:rPr>
        <w:t>смыслового</w:t>
      </w:r>
      <w:r>
        <w:rPr>
          <w:spacing w:val="1"/>
          <w:sz w:val="26"/>
          <w:szCs w:val="26"/>
        </w:rPr>
        <w:t xml:space="preserve"> </w:t>
      </w:r>
      <w:r>
        <w:rPr>
          <w:sz w:val="26"/>
          <w:szCs w:val="26"/>
        </w:rPr>
        <w:t>чтения,</w:t>
      </w:r>
      <w:r>
        <w:rPr>
          <w:spacing w:val="1"/>
          <w:sz w:val="26"/>
          <w:szCs w:val="26"/>
        </w:rPr>
        <w:t xml:space="preserve"> </w:t>
      </w:r>
      <w:r>
        <w:rPr>
          <w:sz w:val="26"/>
          <w:szCs w:val="26"/>
        </w:rPr>
        <w:t>способов</w:t>
      </w:r>
      <w:r>
        <w:rPr>
          <w:spacing w:val="66"/>
          <w:sz w:val="26"/>
          <w:szCs w:val="26"/>
        </w:rPr>
        <w:t xml:space="preserve"> </w:t>
      </w:r>
      <w:r>
        <w:rPr>
          <w:sz w:val="26"/>
          <w:szCs w:val="26"/>
        </w:rPr>
        <w:t>и</w:t>
      </w:r>
      <w:r>
        <w:rPr>
          <w:spacing w:val="1"/>
          <w:sz w:val="26"/>
          <w:szCs w:val="26"/>
        </w:rPr>
        <w:t xml:space="preserve"> </w:t>
      </w:r>
      <w:r>
        <w:rPr>
          <w:sz w:val="26"/>
          <w:szCs w:val="26"/>
        </w:rPr>
        <w:t>приёмов</w:t>
      </w:r>
      <w:r>
        <w:rPr>
          <w:spacing w:val="1"/>
          <w:sz w:val="26"/>
          <w:szCs w:val="26"/>
        </w:rPr>
        <w:t xml:space="preserve"> </w:t>
      </w:r>
      <w:r>
        <w:rPr>
          <w:sz w:val="26"/>
          <w:szCs w:val="26"/>
        </w:rPr>
        <w:t>работы</w:t>
      </w:r>
      <w:r>
        <w:rPr>
          <w:spacing w:val="1"/>
          <w:sz w:val="26"/>
          <w:szCs w:val="26"/>
        </w:rPr>
        <w:t xml:space="preserve"> </w:t>
      </w:r>
      <w:r>
        <w:rPr>
          <w:sz w:val="26"/>
          <w:szCs w:val="26"/>
        </w:rPr>
        <w:t>с</w:t>
      </w:r>
      <w:r>
        <w:rPr>
          <w:spacing w:val="1"/>
          <w:sz w:val="26"/>
          <w:szCs w:val="26"/>
        </w:rPr>
        <w:t xml:space="preserve"> </w:t>
      </w:r>
      <w:r>
        <w:rPr>
          <w:sz w:val="26"/>
          <w:szCs w:val="26"/>
        </w:rPr>
        <w:t>различными</w:t>
      </w:r>
      <w:r>
        <w:rPr>
          <w:spacing w:val="1"/>
          <w:sz w:val="26"/>
          <w:szCs w:val="26"/>
        </w:rPr>
        <w:t xml:space="preserve"> </w:t>
      </w:r>
      <w:r>
        <w:rPr>
          <w:sz w:val="26"/>
          <w:szCs w:val="26"/>
        </w:rPr>
        <w:t>видами</w:t>
      </w:r>
      <w:r>
        <w:rPr>
          <w:spacing w:val="1"/>
          <w:sz w:val="26"/>
          <w:szCs w:val="26"/>
        </w:rPr>
        <w:t xml:space="preserve"> </w:t>
      </w:r>
      <w:r>
        <w:rPr>
          <w:sz w:val="26"/>
          <w:szCs w:val="26"/>
        </w:rPr>
        <w:t>текстов</w:t>
      </w:r>
      <w:r>
        <w:rPr>
          <w:spacing w:val="1"/>
          <w:sz w:val="26"/>
          <w:szCs w:val="26"/>
        </w:rPr>
        <w:t xml:space="preserve"> </w:t>
      </w:r>
      <w:r>
        <w:rPr>
          <w:sz w:val="26"/>
          <w:szCs w:val="26"/>
        </w:rPr>
        <w:t>и</w:t>
      </w:r>
      <w:r>
        <w:rPr>
          <w:spacing w:val="1"/>
          <w:sz w:val="26"/>
          <w:szCs w:val="26"/>
        </w:rPr>
        <w:t xml:space="preserve"> </w:t>
      </w:r>
      <w:r>
        <w:rPr>
          <w:sz w:val="26"/>
          <w:szCs w:val="26"/>
        </w:rPr>
        <w:t>книгой,</w:t>
      </w:r>
      <w:r>
        <w:rPr>
          <w:spacing w:val="1"/>
          <w:sz w:val="26"/>
          <w:szCs w:val="26"/>
        </w:rPr>
        <w:t xml:space="preserve"> </w:t>
      </w:r>
      <w:r>
        <w:rPr>
          <w:sz w:val="26"/>
          <w:szCs w:val="26"/>
        </w:rPr>
        <w:t>знакомство</w:t>
      </w:r>
      <w:r>
        <w:rPr>
          <w:spacing w:val="1"/>
          <w:sz w:val="26"/>
          <w:szCs w:val="26"/>
        </w:rPr>
        <w:t xml:space="preserve"> </w:t>
      </w:r>
      <w:r>
        <w:rPr>
          <w:sz w:val="26"/>
          <w:szCs w:val="26"/>
        </w:rPr>
        <w:t>с</w:t>
      </w:r>
      <w:r>
        <w:rPr>
          <w:spacing w:val="1"/>
          <w:sz w:val="26"/>
          <w:szCs w:val="26"/>
        </w:rPr>
        <w:t xml:space="preserve"> </w:t>
      </w:r>
      <w:r>
        <w:rPr>
          <w:sz w:val="26"/>
          <w:szCs w:val="26"/>
        </w:rPr>
        <w:t>детской</w:t>
      </w:r>
      <w:r>
        <w:rPr>
          <w:spacing w:val="1"/>
          <w:sz w:val="26"/>
          <w:szCs w:val="26"/>
        </w:rPr>
        <w:t xml:space="preserve"> </w:t>
      </w:r>
      <w:r>
        <w:rPr>
          <w:sz w:val="26"/>
          <w:szCs w:val="26"/>
        </w:rPr>
        <w:t>литературой и с учётом этого направлен на общее и литературное развитие младшего</w:t>
      </w:r>
      <w:r>
        <w:rPr>
          <w:spacing w:val="1"/>
          <w:sz w:val="26"/>
          <w:szCs w:val="26"/>
        </w:rPr>
        <w:t xml:space="preserve"> </w:t>
      </w:r>
      <w:r>
        <w:rPr>
          <w:sz w:val="26"/>
          <w:szCs w:val="26"/>
        </w:rPr>
        <w:t>школьника,</w:t>
      </w:r>
      <w:r>
        <w:rPr>
          <w:spacing w:val="1"/>
          <w:sz w:val="26"/>
          <w:szCs w:val="26"/>
        </w:rPr>
        <w:t xml:space="preserve"> </w:t>
      </w:r>
      <w:r>
        <w:rPr>
          <w:sz w:val="26"/>
          <w:szCs w:val="26"/>
        </w:rPr>
        <w:t>реализацию</w:t>
      </w:r>
      <w:r>
        <w:rPr>
          <w:spacing w:val="1"/>
          <w:sz w:val="26"/>
          <w:szCs w:val="26"/>
        </w:rPr>
        <w:t xml:space="preserve"> </w:t>
      </w:r>
      <w:r>
        <w:rPr>
          <w:sz w:val="26"/>
          <w:szCs w:val="26"/>
        </w:rPr>
        <w:t>творческих</w:t>
      </w:r>
      <w:r>
        <w:rPr>
          <w:spacing w:val="1"/>
          <w:sz w:val="26"/>
          <w:szCs w:val="26"/>
        </w:rPr>
        <w:t xml:space="preserve"> </w:t>
      </w:r>
      <w:r>
        <w:rPr>
          <w:sz w:val="26"/>
          <w:szCs w:val="26"/>
        </w:rPr>
        <w:t>способностей</w:t>
      </w:r>
      <w:r>
        <w:rPr>
          <w:spacing w:val="1"/>
          <w:sz w:val="26"/>
          <w:szCs w:val="26"/>
        </w:rPr>
        <w:t xml:space="preserve"> </w:t>
      </w:r>
      <w:r>
        <w:rPr>
          <w:sz w:val="26"/>
          <w:szCs w:val="26"/>
        </w:rPr>
        <w:t>обучающегося,</w:t>
      </w:r>
      <w:r>
        <w:rPr>
          <w:spacing w:val="1"/>
          <w:sz w:val="26"/>
          <w:szCs w:val="26"/>
        </w:rPr>
        <w:t xml:space="preserve"> </w:t>
      </w:r>
      <w:r>
        <w:rPr>
          <w:sz w:val="26"/>
          <w:szCs w:val="26"/>
        </w:rPr>
        <w:t>а</w:t>
      </w:r>
      <w:r>
        <w:rPr>
          <w:spacing w:val="1"/>
          <w:sz w:val="26"/>
          <w:szCs w:val="26"/>
        </w:rPr>
        <w:t xml:space="preserve"> </w:t>
      </w:r>
      <w:r>
        <w:rPr>
          <w:sz w:val="26"/>
          <w:szCs w:val="26"/>
        </w:rPr>
        <w:t>также</w:t>
      </w:r>
      <w:r>
        <w:rPr>
          <w:spacing w:val="1"/>
          <w:sz w:val="26"/>
          <w:szCs w:val="26"/>
        </w:rPr>
        <w:t xml:space="preserve"> </w:t>
      </w:r>
      <w:r>
        <w:rPr>
          <w:sz w:val="26"/>
          <w:szCs w:val="26"/>
        </w:rPr>
        <w:t>на</w:t>
      </w:r>
      <w:r>
        <w:rPr>
          <w:spacing w:val="-62"/>
          <w:sz w:val="26"/>
          <w:szCs w:val="26"/>
        </w:rPr>
        <w:t xml:space="preserve"> </w:t>
      </w:r>
      <w:r>
        <w:rPr>
          <w:sz w:val="26"/>
          <w:szCs w:val="26"/>
        </w:rPr>
        <w:t>обеспечение</w:t>
      </w:r>
      <w:r>
        <w:rPr>
          <w:spacing w:val="-2"/>
          <w:sz w:val="26"/>
          <w:szCs w:val="26"/>
        </w:rPr>
        <w:t xml:space="preserve"> </w:t>
      </w:r>
      <w:r>
        <w:rPr>
          <w:sz w:val="26"/>
          <w:szCs w:val="26"/>
        </w:rPr>
        <w:t>преемственности</w:t>
      </w:r>
      <w:r>
        <w:rPr>
          <w:spacing w:val="1"/>
          <w:sz w:val="26"/>
          <w:szCs w:val="26"/>
        </w:rPr>
        <w:t xml:space="preserve"> </w:t>
      </w:r>
      <w:r>
        <w:rPr>
          <w:sz w:val="26"/>
          <w:szCs w:val="26"/>
        </w:rPr>
        <w:t>в</w:t>
      </w:r>
      <w:r>
        <w:rPr>
          <w:spacing w:val="-1"/>
          <w:sz w:val="26"/>
          <w:szCs w:val="26"/>
        </w:rPr>
        <w:t xml:space="preserve"> </w:t>
      </w:r>
      <w:r>
        <w:rPr>
          <w:sz w:val="26"/>
          <w:szCs w:val="26"/>
        </w:rPr>
        <w:t>изучении</w:t>
      </w:r>
      <w:r>
        <w:rPr>
          <w:spacing w:val="1"/>
          <w:sz w:val="26"/>
          <w:szCs w:val="26"/>
        </w:rPr>
        <w:t xml:space="preserve"> </w:t>
      </w:r>
      <w:r>
        <w:rPr>
          <w:sz w:val="26"/>
          <w:szCs w:val="26"/>
        </w:rPr>
        <w:t>систематического</w:t>
      </w:r>
      <w:r>
        <w:rPr>
          <w:spacing w:val="-2"/>
          <w:sz w:val="26"/>
          <w:szCs w:val="26"/>
        </w:rPr>
        <w:t xml:space="preserve"> </w:t>
      </w:r>
      <w:r>
        <w:rPr>
          <w:sz w:val="26"/>
          <w:szCs w:val="26"/>
        </w:rPr>
        <w:t>курса</w:t>
      </w:r>
      <w:r>
        <w:rPr>
          <w:spacing w:val="-1"/>
          <w:sz w:val="26"/>
          <w:szCs w:val="26"/>
        </w:rPr>
        <w:t xml:space="preserve"> </w:t>
      </w:r>
      <w:r>
        <w:rPr>
          <w:sz w:val="26"/>
          <w:szCs w:val="26"/>
        </w:rPr>
        <w:t>литературы.</w:t>
      </w:r>
    </w:p>
    <w:p w:rsidR="006C6D24" w:rsidRDefault="006C6D24" w:rsidP="006C6D24">
      <w:pPr>
        <w:ind w:right="259"/>
        <w:jc w:val="both"/>
        <w:rPr>
          <w:sz w:val="26"/>
          <w:szCs w:val="26"/>
        </w:rPr>
      </w:pPr>
      <w:r>
        <w:rPr>
          <w:sz w:val="26"/>
          <w:szCs w:val="26"/>
        </w:rPr>
        <w:t>Приоритетная цель обучения литературному чтению — становление грамотного</w:t>
      </w:r>
      <w:r>
        <w:rPr>
          <w:spacing w:val="1"/>
          <w:sz w:val="26"/>
          <w:szCs w:val="26"/>
        </w:rPr>
        <w:t xml:space="preserve"> </w:t>
      </w:r>
      <w:r>
        <w:rPr>
          <w:sz w:val="26"/>
          <w:szCs w:val="26"/>
        </w:rPr>
        <w:t>читателя, мотивированного к использованию читательской деятельности как средства</w:t>
      </w:r>
      <w:r>
        <w:rPr>
          <w:spacing w:val="1"/>
          <w:sz w:val="26"/>
          <w:szCs w:val="26"/>
        </w:rPr>
        <w:t xml:space="preserve"> </w:t>
      </w:r>
      <w:r>
        <w:rPr>
          <w:sz w:val="26"/>
          <w:szCs w:val="26"/>
        </w:rPr>
        <w:t>самообразования и саморазвития, осознающего роль чтения в успешности обучения и</w:t>
      </w:r>
      <w:r>
        <w:rPr>
          <w:spacing w:val="1"/>
          <w:sz w:val="26"/>
          <w:szCs w:val="26"/>
        </w:rPr>
        <w:t xml:space="preserve"> </w:t>
      </w:r>
      <w:r>
        <w:rPr>
          <w:sz w:val="26"/>
          <w:szCs w:val="26"/>
        </w:rPr>
        <w:t>повседневной жизни, эмоционально откликающегося на прослушанное или прочитанное</w:t>
      </w:r>
      <w:r>
        <w:rPr>
          <w:spacing w:val="-62"/>
          <w:sz w:val="26"/>
          <w:szCs w:val="26"/>
        </w:rPr>
        <w:t xml:space="preserve"> </w:t>
      </w:r>
      <w:r>
        <w:rPr>
          <w:sz w:val="26"/>
          <w:szCs w:val="26"/>
        </w:rPr>
        <w:t>произведение.</w:t>
      </w:r>
      <w:r>
        <w:rPr>
          <w:spacing w:val="1"/>
          <w:sz w:val="26"/>
          <w:szCs w:val="26"/>
        </w:rPr>
        <w:t xml:space="preserve"> </w:t>
      </w:r>
      <w:r>
        <w:rPr>
          <w:sz w:val="26"/>
          <w:szCs w:val="26"/>
        </w:rPr>
        <w:t>Приобретённые</w:t>
      </w:r>
      <w:r>
        <w:rPr>
          <w:spacing w:val="1"/>
          <w:sz w:val="26"/>
          <w:szCs w:val="26"/>
        </w:rPr>
        <w:t xml:space="preserve"> </w:t>
      </w:r>
      <w:r>
        <w:rPr>
          <w:sz w:val="26"/>
          <w:szCs w:val="26"/>
        </w:rPr>
        <w:t>младшими</w:t>
      </w:r>
      <w:r>
        <w:rPr>
          <w:spacing w:val="1"/>
          <w:sz w:val="26"/>
          <w:szCs w:val="26"/>
        </w:rPr>
        <w:t xml:space="preserve"> </w:t>
      </w:r>
      <w:r>
        <w:rPr>
          <w:sz w:val="26"/>
          <w:szCs w:val="26"/>
        </w:rPr>
        <w:t>школьниками</w:t>
      </w:r>
      <w:r>
        <w:rPr>
          <w:spacing w:val="1"/>
          <w:sz w:val="26"/>
          <w:szCs w:val="26"/>
        </w:rPr>
        <w:t xml:space="preserve"> </w:t>
      </w:r>
      <w:r>
        <w:rPr>
          <w:sz w:val="26"/>
          <w:szCs w:val="26"/>
        </w:rPr>
        <w:t>знания,</w:t>
      </w:r>
      <w:r>
        <w:rPr>
          <w:spacing w:val="1"/>
          <w:sz w:val="26"/>
          <w:szCs w:val="26"/>
        </w:rPr>
        <w:t xml:space="preserve"> </w:t>
      </w:r>
      <w:r>
        <w:rPr>
          <w:sz w:val="26"/>
          <w:szCs w:val="26"/>
        </w:rPr>
        <w:t>полученный</w:t>
      </w:r>
      <w:r>
        <w:rPr>
          <w:spacing w:val="1"/>
          <w:sz w:val="26"/>
          <w:szCs w:val="26"/>
        </w:rPr>
        <w:t xml:space="preserve"> </w:t>
      </w:r>
      <w:r>
        <w:rPr>
          <w:sz w:val="26"/>
          <w:szCs w:val="26"/>
        </w:rPr>
        <w:t>опыт</w:t>
      </w:r>
      <w:r>
        <w:rPr>
          <w:spacing w:val="1"/>
          <w:sz w:val="26"/>
          <w:szCs w:val="26"/>
        </w:rPr>
        <w:t xml:space="preserve"> </w:t>
      </w:r>
      <w:r>
        <w:rPr>
          <w:sz w:val="26"/>
          <w:szCs w:val="26"/>
        </w:rPr>
        <w:t>решения</w:t>
      </w:r>
      <w:r>
        <w:rPr>
          <w:spacing w:val="1"/>
          <w:sz w:val="26"/>
          <w:szCs w:val="26"/>
        </w:rPr>
        <w:t xml:space="preserve"> </w:t>
      </w:r>
      <w:r>
        <w:rPr>
          <w:sz w:val="26"/>
          <w:szCs w:val="26"/>
        </w:rPr>
        <w:t>учебных</w:t>
      </w:r>
      <w:r>
        <w:rPr>
          <w:spacing w:val="1"/>
          <w:sz w:val="26"/>
          <w:szCs w:val="26"/>
        </w:rPr>
        <w:t xml:space="preserve"> </w:t>
      </w:r>
      <w:r>
        <w:rPr>
          <w:sz w:val="26"/>
          <w:szCs w:val="26"/>
        </w:rPr>
        <w:t>задач,</w:t>
      </w:r>
      <w:r>
        <w:rPr>
          <w:spacing w:val="1"/>
          <w:sz w:val="26"/>
          <w:szCs w:val="26"/>
        </w:rPr>
        <w:t xml:space="preserve"> </w:t>
      </w:r>
      <w:r>
        <w:rPr>
          <w:sz w:val="26"/>
          <w:szCs w:val="26"/>
        </w:rPr>
        <w:t>а</w:t>
      </w:r>
      <w:r>
        <w:rPr>
          <w:spacing w:val="1"/>
          <w:sz w:val="26"/>
          <w:szCs w:val="26"/>
        </w:rPr>
        <w:t xml:space="preserve"> </w:t>
      </w:r>
      <w:r>
        <w:rPr>
          <w:sz w:val="26"/>
          <w:szCs w:val="26"/>
        </w:rPr>
        <w:t>также</w:t>
      </w:r>
      <w:r>
        <w:rPr>
          <w:spacing w:val="1"/>
          <w:sz w:val="26"/>
          <w:szCs w:val="26"/>
        </w:rPr>
        <w:t xml:space="preserve"> </w:t>
      </w:r>
      <w:r>
        <w:rPr>
          <w:sz w:val="26"/>
          <w:szCs w:val="26"/>
        </w:rPr>
        <w:t>сформированность</w:t>
      </w:r>
      <w:r>
        <w:rPr>
          <w:spacing w:val="1"/>
          <w:sz w:val="26"/>
          <w:szCs w:val="26"/>
        </w:rPr>
        <w:t xml:space="preserve"> </w:t>
      </w:r>
      <w:r>
        <w:rPr>
          <w:sz w:val="26"/>
          <w:szCs w:val="26"/>
        </w:rPr>
        <w:t>предметных</w:t>
      </w:r>
      <w:r>
        <w:rPr>
          <w:spacing w:val="1"/>
          <w:sz w:val="26"/>
          <w:szCs w:val="26"/>
        </w:rPr>
        <w:t xml:space="preserve"> </w:t>
      </w:r>
      <w:r>
        <w:rPr>
          <w:sz w:val="26"/>
          <w:szCs w:val="26"/>
        </w:rPr>
        <w:t>и</w:t>
      </w:r>
      <w:r>
        <w:rPr>
          <w:spacing w:val="1"/>
          <w:sz w:val="26"/>
          <w:szCs w:val="26"/>
        </w:rPr>
        <w:t xml:space="preserve"> </w:t>
      </w:r>
      <w:r>
        <w:rPr>
          <w:sz w:val="26"/>
          <w:szCs w:val="26"/>
        </w:rPr>
        <w:t>универсальных</w:t>
      </w:r>
      <w:r>
        <w:rPr>
          <w:spacing w:val="1"/>
          <w:sz w:val="26"/>
          <w:szCs w:val="26"/>
        </w:rPr>
        <w:t xml:space="preserve"> </w:t>
      </w:r>
      <w:r>
        <w:rPr>
          <w:sz w:val="26"/>
          <w:szCs w:val="26"/>
        </w:rPr>
        <w:t>действий в процессе изучения предмета «Литературное чтение» станут фундаментом</w:t>
      </w:r>
      <w:r>
        <w:rPr>
          <w:spacing w:val="1"/>
          <w:sz w:val="26"/>
          <w:szCs w:val="26"/>
        </w:rPr>
        <w:t xml:space="preserve"> </w:t>
      </w:r>
      <w:r>
        <w:rPr>
          <w:sz w:val="26"/>
          <w:szCs w:val="26"/>
        </w:rPr>
        <w:t>обучения</w:t>
      </w:r>
      <w:r>
        <w:rPr>
          <w:spacing w:val="-1"/>
          <w:sz w:val="26"/>
          <w:szCs w:val="26"/>
        </w:rPr>
        <w:t xml:space="preserve"> </w:t>
      </w:r>
      <w:r>
        <w:rPr>
          <w:sz w:val="26"/>
          <w:szCs w:val="26"/>
        </w:rPr>
        <w:t>в</w:t>
      </w:r>
      <w:r>
        <w:rPr>
          <w:spacing w:val="-2"/>
          <w:sz w:val="26"/>
          <w:szCs w:val="26"/>
        </w:rPr>
        <w:t xml:space="preserve"> </w:t>
      </w:r>
      <w:r>
        <w:rPr>
          <w:sz w:val="26"/>
          <w:szCs w:val="26"/>
        </w:rPr>
        <w:t>основном</w:t>
      </w:r>
      <w:r>
        <w:rPr>
          <w:spacing w:val="3"/>
          <w:sz w:val="26"/>
          <w:szCs w:val="26"/>
        </w:rPr>
        <w:t xml:space="preserve"> </w:t>
      </w:r>
      <w:r>
        <w:rPr>
          <w:sz w:val="26"/>
          <w:szCs w:val="26"/>
        </w:rPr>
        <w:t>звене</w:t>
      </w:r>
      <w:r>
        <w:rPr>
          <w:spacing w:val="-1"/>
          <w:sz w:val="26"/>
          <w:szCs w:val="26"/>
        </w:rPr>
        <w:t xml:space="preserve"> </w:t>
      </w:r>
      <w:r>
        <w:rPr>
          <w:sz w:val="26"/>
          <w:szCs w:val="26"/>
        </w:rPr>
        <w:t>школы,</w:t>
      </w:r>
      <w:r>
        <w:rPr>
          <w:spacing w:val="-2"/>
          <w:sz w:val="26"/>
          <w:szCs w:val="26"/>
        </w:rPr>
        <w:t xml:space="preserve"> </w:t>
      </w:r>
      <w:r>
        <w:rPr>
          <w:sz w:val="26"/>
          <w:szCs w:val="26"/>
        </w:rPr>
        <w:t>а</w:t>
      </w:r>
      <w:r>
        <w:rPr>
          <w:spacing w:val="-1"/>
          <w:sz w:val="26"/>
          <w:szCs w:val="26"/>
        </w:rPr>
        <w:t xml:space="preserve"> </w:t>
      </w:r>
      <w:r>
        <w:rPr>
          <w:sz w:val="26"/>
          <w:szCs w:val="26"/>
        </w:rPr>
        <w:t>также</w:t>
      </w:r>
      <w:r>
        <w:rPr>
          <w:spacing w:val="1"/>
          <w:sz w:val="26"/>
          <w:szCs w:val="26"/>
        </w:rPr>
        <w:t xml:space="preserve"> </w:t>
      </w:r>
      <w:r>
        <w:rPr>
          <w:sz w:val="26"/>
          <w:szCs w:val="26"/>
        </w:rPr>
        <w:t>будут</w:t>
      </w:r>
      <w:r>
        <w:rPr>
          <w:spacing w:val="-1"/>
          <w:sz w:val="26"/>
          <w:szCs w:val="26"/>
        </w:rPr>
        <w:t xml:space="preserve"> </w:t>
      </w:r>
      <w:r>
        <w:rPr>
          <w:sz w:val="26"/>
          <w:szCs w:val="26"/>
        </w:rPr>
        <w:t>востребованы в жизни.</w:t>
      </w:r>
    </w:p>
    <w:p w:rsidR="006C6D24" w:rsidRDefault="006C6D24" w:rsidP="006C6D24">
      <w:pPr>
        <w:spacing w:before="1"/>
        <w:ind w:right="259"/>
        <w:jc w:val="both"/>
        <w:rPr>
          <w:sz w:val="26"/>
          <w:szCs w:val="26"/>
        </w:rPr>
      </w:pPr>
      <w:r>
        <w:rPr>
          <w:sz w:val="26"/>
          <w:szCs w:val="26"/>
        </w:rPr>
        <w:t>Достижение</w:t>
      </w:r>
      <w:r>
        <w:rPr>
          <w:spacing w:val="18"/>
          <w:sz w:val="26"/>
          <w:szCs w:val="26"/>
        </w:rPr>
        <w:t xml:space="preserve"> </w:t>
      </w:r>
      <w:r>
        <w:rPr>
          <w:sz w:val="26"/>
          <w:szCs w:val="26"/>
        </w:rPr>
        <w:t>заявленной</w:t>
      </w:r>
      <w:r>
        <w:rPr>
          <w:spacing w:val="19"/>
          <w:sz w:val="26"/>
          <w:szCs w:val="26"/>
        </w:rPr>
        <w:t xml:space="preserve"> </w:t>
      </w:r>
      <w:r>
        <w:rPr>
          <w:sz w:val="26"/>
          <w:szCs w:val="26"/>
        </w:rPr>
        <w:t>цели</w:t>
      </w:r>
      <w:r>
        <w:rPr>
          <w:spacing w:val="19"/>
          <w:sz w:val="26"/>
          <w:szCs w:val="26"/>
        </w:rPr>
        <w:t xml:space="preserve"> </w:t>
      </w:r>
      <w:r>
        <w:rPr>
          <w:sz w:val="26"/>
          <w:szCs w:val="26"/>
        </w:rPr>
        <w:t>определяется</w:t>
      </w:r>
      <w:r>
        <w:rPr>
          <w:spacing w:val="21"/>
          <w:sz w:val="26"/>
          <w:szCs w:val="26"/>
        </w:rPr>
        <w:t xml:space="preserve"> </w:t>
      </w:r>
      <w:r>
        <w:rPr>
          <w:sz w:val="26"/>
          <w:szCs w:val="26"/>
        </w:rPr>
        <w:t>особенностями</w:t>
      </w:r>
      <w:r>
        <w:rPr>
          <w:spacing w:val="21"/>
          <w:sz w:val="26"/>
          <w:szCs w:val="26"/>
        </w:rPr>
        <w:t xml:space="preserve"> </w:t>
      </w:r>
      <w:r>
        <w:rPr>
          <w:sz w:val="26"/>
          <w:szCs w:val="26"/>
        </w:rPr>
        <w:t>курса</w:t>
      </w:r>
      <w:r>
        <w:rPr>
          <w:spacing w:val="19"/>
          <w:sz w:val="26"/>
          <w:szCs w:val="26"/>
        </w:rPr>
        <w:t xml:space="preserve"> </w:t>
      </w:r>
      <w:r>
        <w:rPr>
          <w:sz w:val="26"/>
          <w:szCs w:val="26"/>
        </w:rPr>
        <w:t>литературного</w:t>
      </w:r>
      <w:r>
        <w:rPr>
          <w:spacing w:val="20"/>
          <w:sz w:val="26"/>
          <w:szCs w:val="26"/>
        </w:rPr>
        <w:t xml:space="preserve"> </w:t>
      </w:r>
      <w:r>
        <w:rPr>
          <w:sz w:val="26"/>
          <w:szCs w:val="26"/>
        </w:rPr>
        <w:t>чтения</w:t>
      </w:r>
      <w:r>
        <w:rPr>
          <w:spacing w:val="-63"/>
          <w:sz w:val="26"/>
          <w:szCs w:val="26"/>
        </w:rPr>
        <w:t xml:space="preserve"> </w:t>
      </w:r>
      <w:r>
        <w:rPr>
          <w:sz w:val="26"/>
          <w:szCs w:val="26"/>
        </w:rPr>
        <w:t>и</w:t>
      </w:r>
      <w:r>
        <w:rPr>
          <w:spacing w:val="-2"/>
          <w:sz w:val="26"/>
          <w:szCs w:val="26"/>
        </w:rPr>
        <w:t xml:space="preserve"> </w:t>
      </w:r>
      <w:r>
        <w:rPr>
          <w:sz w:val="26"/>
          <w:szCs w:val="26"/>
        </w:rPr>
        <w:t>решением</w:t>
      </w:r>
      <w:r>
        <w:rPr>
          <w:spacing w:val="1"/>
          <w:sz w:val="26"/>
          <w:szCs w:val="26"/>
        </w:rPr>
        <w:t xml:space="preserve"> </w:t>
      </w:r>
      <w:r>
        <w:rPr>
          <w:sz w:val="26"/>
          <w:szCs w:val="26"/>
        </w:rPr>
        <w:t>следующих</w:t>
      </w:r>
      <w:r>
        <w:rPr>
          <w:spacing w:val="-1"/>
          <w:sz w:val="26"/>
          <w:szCs w:val="26"/>
        </w:rPr>
        <w:t xml:space="preserve"> </w:t>
      </w:r>
      <w:r>
        <w:rPr>
          <w:sz w:val="26"/>
          <w:szCs w:val="26"/>
        </w:rPr>
        <w:t>задач:</w:t>
      </w:r>
    </w:p>
    <w:p w:rsidR="006C6D24" w:rsidRDefault="006C6D24" w:rsidP="006C6D24">
      <w:pPr>
        <w:numPr>
          <w:ilvl w:val="0"/>
          <w:numId w:val="20"/>
        </w:numPr>
        <w:tabs>
          <w:tab w:val="left" w:pos="823"/>
        </w:tabs>
        <w:ind w:right="262" w:firstLine="0"/>
        <w:jc w:val="both"/>
        <w:rPr>
          <w:sz w:val="26"/>
        </w:rPr>
      </w:pPr>
      <w:r>
        <w:rPr>
          <w:sz w:val="26"/>
        </w:rPr>
        <w:t>формирование</w:t>
      </w:r>
      <w:r>
        <w:rPr>
          <w:spacing w:val="1"/>
          <w:sz w:val="26"/>
        </w:rPr>
        <w:t xml:space="preserve"> </w:t>
      </w:r>
      <w:r>
        <w:rPr>
          <w:sz w:val="26"/>
        </w:rPr>
        <w:t>у</w:t>
      </w:r>
      <w:r>
        <w:rPr>
          <w:spacing w:val="1"/>
          <w:sz w:val="26"/>
        </w:rPr>
        <w:t xml:space="preserve"> </w:t>
      </w:r>
      <w:r>
        <w:rPr>
          <w:sz w:val="26"/>
        </w:rPr>
        <w:t>младших</w:t>
      </w:r>
      <w:r>
        <w:rPr>
          <w:spacing w:val="1"/>
          <w:sz w:val="26"/>
        </w:rPr>
        <w:t xml:space="preserve"> </w:t>
      </w:r>
      <w:r>
        <w:rPr>
          <w:sz w:val="26"/>
        </w:rPr>
        <w:t>школьников</w:t>
      </w:r>
      <w:r>
        <w:rPr>
          <w:spacing w:val="1"/>
          <w:sz w:val="26"/>
        </w:rPr>
        <w:t xml:space="preserve"> </w:t>
      </w:r>
      <w:r>
        <w:rPr>
          <w:sz w:val="26"/>
        </w:rPr>
        <w:t>положительной</w:t>
      </w:r>
      <w:r>
        <w:rPr>
          <w:spacing w:val="1"/>
          <w:sz w:val="26"/>
        </w:rPr>
        <w:t xml:space="preserve"> </w:t>
      </w:r>
      <w:r>
        <w:rPr>
          <w:sz w:val="26"/>
        </w:rPr>
        <w:t>мотивации</w:t>
      </w:r>
      <w:r>
        <w:rPr>
          <w:spacing w:val="1"/>
          <w:sz w:val="26"/>
        </w:rPr>
        <w:t xml:space="preserve"> </w:t>
      </w:r>
      <w:r>
        <w:rPr>
          <w:sz w:val="26"/>
        </w:rPr>
        <w:t>к</w:t>
      </w:r>
      <w:r>
        <w:rPr>
          <w:spacing w:val="1"/>
          <w:sz w:val="26"/>
        </w:rPr>
        <w:t xml:space="preserve"> </w:t>
      </w:r>
      <w:r>
        <w:rPr>
          <w:sz w:val="26"/>
        </w:rPr>
        <w:t>систематическому</w:t>
      </w:r>
      <w:r>
        <w:rPr>
          <w:spacing w:val="1"/>
          <w:sz w:val="26"/>
        </w:rPr>
        <w:t xml:space="preserve"> </w:t>
      </w:r>
      <w:r>
        <w:rPr>
          <w:sz w:val="26"/>
        </w:rPr>
        <w:t>чтению</w:t>
      </w:r>
      <w:r>
        <w:rPr>
          <w:spacing w:val="1"/>
          <w:sz w:val="26"/>
        </w:rPr>
        <w:t xml:space="preserve"> </w:t>
      </w:r>
      <w:r>
        <w:rPr>
          <w:sz w:val="26"/>
        </w:rPr>
        <w:t>и</w:t>
      </w:r>
      <w:r>
        <w:rPr>
          <w:spacing w:val="1"/>
          <w:sz w:val="26"/>
        </w:rPr>
        <w:t xml:space="preserve"> </w:t>
      </w:r>
      <w:r>
        <w:rPr>
          <w:sz w:val="26"/>
        </w:rPr>
        <w:t>слушанию</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и</w:t>
      </w:r>
      <w:r>
        <w:rPr>
          <w:spacing w:val="1"/>
          <w:sz w:val="26"/>
        </w:rPr>
        <w:t xml:space="preserve"> </w:t>
      </w:r>
      <w:r>
        <w:rPr>
          <w:sz w:val="26"/>
        </w:rPr>
        <w:t>произведений</w:t>
      </w:r>
      <w:r>
        <w:rPr>
          <w:spacing w:val="-62"/>
          <w:sz w:val="26"/>
        </w:rPr>
        <w:t xml:space="preserve"> </w:t>
      </w:r>
      <w:r>
        <w:rPr>
          <w:sz w:val="26"/>
        </w:rPr>
        <w:t>устного</w:t>
      </w:r>
      <w:r>
        <w:rPr>
          <w:spacing w:val="-2"/>
          <w:sz w:val="26"/>
        </w:rPr>
        <w:t xml:space="preserve"> </w:t>
      </w:r>
      <w:r>
        <w:rPr>
          <w:sz w:val="26"/>
        </w:rPr>
        <w:t>народного</w:t>
      </w:r>
      <w:r>
        <w:rPr>
          <w:spacing w:val="-1"/>
          <w:sz w:val="26"/>
        </w:rPr>
        <w:t xml:space="preserve"> </w:t>
      </w:r>
      <w:r>
        <w:rPr>
          <w:sz w:val="26"/>
        </w:rPr>
        <w:t>творчества;</w:t>
      </w:r>
    </w:p>
    <w:p w:rsidR="006C6D24" w:rsidRDefault="006C6D24" w:rsidP="006C6D24">
      <w:pPr>
        <w:numPr>
          <w:ilvl w:val="0"/>
          <w:numId w:val="20"/>
        </w:numPr>
        <w:tabs>
          <w:tab w:val="left" w:pos="591"/>
        </w:tabs>
        <w:ind w:right="259" w:firstLine="0"/>
        <w:jc w:val="both"/>
        <w:rPr>
          <w:sz w:val="26"/>
        </w:rPr>
      </w:pPr>
      <w:r>
        <w:rPr>
          <w:sz w:val="26"/>
        </w:rPr>
        <w:t>достижение необходимого для продолжения образования уровня общего речевого</w:t>
      </w:r>
      <w:r>
        <w:rPr>
          <w:spacing w:val="1"/>
          <w:sz w:val="26"/>
        </w:rPr>
        <w:t xml:space="preserve"> </w:t>
      </w:r>
      <w:r>
        <w:rPr>
          <w:sz w:val="26"/>
        </w:rPr>
        <w:t>развития;</w:t>
      </w:r>
    </w:p>
    <w:p w:rsidR="006C6D24" w:rsidRDefault="006C6D24" w:rsidP="006C6D24">
      <w:pPr>
        <w:numPr>
          <w:ilvl w:val="0"/>
          <w:numId w:val="20"/>
        </w:numPr>
        <w:tabs>
          <w:tab w:val="left" w:pos="696"/>
        </w:tabs>
        <w:ind w:right="268" w:firstLine="0"/>
        <w:jc w:val="both"/>
        <w:rPr>
          <w:sz w:val="26"/>
        </w:rPr>
      </w:pPr>
      <w:r>
        <w:rPr>
          <w:sz w:val="26"/>
        </w:rPr>
        <w:t>осознание</w:t>
      </w:r>
      <w:r>
        <w:rPr>
          <w:spacing w:val="1"/>
          <w:sz w:val="26"/>
        </w:rPr>
        <w:t xml:space="preserve"> </w:t>
      </w:r>
      <w:r>
        <w:rPr>
          <w:sz w:val="26"/>
        </w:rPr>
        <w:t>значимости</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и</w:t>
      </w:r>
      <w:r>
        <w:rPr>
          <w:spacing w:val="1"/>
          <w:sz w:val="26"/>
        </w:rPr>
        <w:t xml:space="preserve"> </w:t>
      </w:r>
      <w:r>
        <w:rPr>
          <w:sz w:val="26"/>
        </w:rPr>
        <w:t>произведений</w:t>
      </w:r>
      <w:r>
        <w:rPr>
          <w:spacing w:val="1"/>
          <w:sz w:val="26"/>
        </w:rPr>
        <w:t xml:space="preserve"> </w:t>
      </w:r>
      <w:r>
        <w:rPr>
          <w:sz w:val="26"/>
        </w:rPr>
        <w:t>устного</w:t>
      </w:r>
      <w:r>
        <w:rPr>
          <w:spacing w:val="1"/>
          <w:sz w:val="26"/>
        </w:rPr>
        <w:t xml:space="preserve"> </w:t>
      </w:r>
      <w:r>
        <w:rPr>
          <w:sz w:val="26"/>
        </w:rPr>
        <w:t>народного</w:t>
      </w:r>
      <w:r>
        <w:rPr>
          <w:spacing w:val="-1"/>
          <w:sz w:val="26"/>
        </w:rPr>
        <w:t xml:space="preserve"> </w:t>
      </w:r>
      <w:r>
        <w:rPr>
          <w:sz w:val="26"/>
        </w:rPr>
        <w:t>творчества для</w:t>
      </w:r>
      <w:r>
        <w:rPr>
          <w:spacing w:val="-1"/>
          <w:sz w:val="26"/>
        </w:rPr>
        <w:t xml:space="preserve"> </w:t>
      </w:r>
      <w:r>
        <w:rPr>
          <w:sz w:val="26"/>
        </w:rPr>
        <w:t>всестороннего</w:t>
      </w:r>
      <w:r>
        <w:rPr>
          <w:spacing w:val="-2"/>
          <w:sz w:val="26"/>
        </w:rPr>
        <w:t xml:space="preserve"> </w:t>
      </w:r>
      <w:r>
        <w:rPr>
          <w:sz w:val="26"/>
        </w:rPr>
        <w:t>развития</w:t>
      </w:r>
      <w:r>
        <w:rPr>
          <w:spacing w:val="-1"/>
          <w:sz w:val="26"/>
        </w:rPr>
        <w:t xml:space="preserve"> </w:t>
      </w:r>
      <w:r>
        <w:rPr>
          <w:sz w:val="26"/>
        </w:rPr>
        <w:t>личности</w:t>
      </w:r>
      <w:r>
        <w:rPr>
          <w:spacing w:val="1"/>
          <w:sz w:val="26"/>
        </w:rPr>
        <w:t xml:space="preserve"> </w:t>
      </w:r>
      <w:r>
        <w:rPr>
          <w:sz w:val="26"/>
        </w:rPr>
        <w:t>человека;</w:t>
      </w:r>
    </w:p>
    <w:p w:rsidR="006C6D24" w:rsidRDefault="006C6D24" w:rsidP="006C6D24">
      <w:pPr>
        <w:numPr>
          <w:ilvl w:val="0"/>
          <w:numId w:val="20"/>
        </w:numPr>
        <w:tabs>
          <w:tab w:val="left" w:pos="787"/>
        </w:tabs>
        <w:ind w:right="258" w:firstLine="0"/>
        <w:jc w:val="both"/>
        <w:rPr>
          <w:sz w:val="26"/>
        </w:rPr>
      </w:pPr>
      <w:r>
        <w:rPr>
          <w:sz w:val="26"/>
        </w:rPr>
        <w:t>первоначальное</w:t>
      </w:r>
      <w:r>
        <w:rPr>
          <w:spacing w:val="1"/>
          <w:sz w:val="26"/>
        </w:rPr>
        <w:t xml:space="preserve"> </w:t>
      </w:r>
      <w:r>
        <w:rPr>
          <w:sz w:val="26"/>
        </w:rPr>
        <w:t>представление</w:t>
      </w:r>
      <w:r>
        <w:rPr>
          <w:spacing w:val="1"/>
          <w:sz w:val="26"/>
        </w:rPr>
        <w:t xml:space="preserve"> </w:t>
      </w:r>
      <w:r>
        <w:rPr>
          <w:sz w:val="26"/>
        </w:rPr>
        <w:t>о</w:t>
      </w:r>
      <w:r>
        <w:rPr>
          <w:spacing w:val="1"/>
          <w:sz w:val="26"/>
        </w:rPr>
        <w:t xml:space="preserve"> </w:t>
      </w:r>
      <w:r>
        <w:rPr>
          <w:sz w:val="26"/>
        </w:rPr>
        <w:t>многообразии</w:t>
      </w:r>
      <w:r>
        <w:rPr>
          <w:spacing w:val="1"/>
          <w:sz w:val="26"/>
        </w:rPr>
        <w:t xml:space="preserve"> </w:t>
      </w:r>
      <w:r>
        <w:rPr>
          <w:sz w:val="26"/>
        </w:rPr>
        <w:t>жанров</w:t>
      </w:r>
      <w:r>
        <w:rPr>
          <w:spacing w:val="1"/>
          <w:sz w:val="26"/>
        </w:rPr>
        <w:t xml:space="preserve"> </w:t>
      </w:r>
      <w:r>
        <w:rPr>
          <w:sz w:val="26"/>
        </w:rPr>
        <w:t>художественных</w:t>
      </w:r>
      <w:r>
        <w:rPr>
          <w:spacing w:val="1"/>
          <w:sz w:val="26"/>
        </w:rPr>
        <w:t xml:space="preserve"> </w:t>
      </w:r>
      <w:r>
        <w:rPr>
          <w:sz w:val="26"/>
        </w:rPr>
        <w:t>произведений</w:t>
      </w:r>
      <w:r>
        <w:rPr>
          <w:spacing w:val="-1"/>
          <w:sz w:val="26"/>
        </w:rPr>
        <w:t xml:space="preserve"> </w:t>
      </w:r>
      <w:r>
        <w:rPr>
          <w:sz w:val="26"/>
        </w:rPr>
        <w:t>и</w:t>
      </w:r>
      <w:r>
        <w:rPr>
          <w:spacing w:val="-2"/>
          <w:sz w:val="26"/>
        </w:rPr>
        <w:t xml:space="preserve"> </w:t>
      </w:r>
      <w:r>
        <w:rPr>
          <w:sz w:val="26"/>
        </w:rPr>
        <w:t>произведений устного</w:t>
      </w:r>
      <w:r>
        <w:rPr>
          <w:spacing w:val="-2"/>
          <w:sz w:val="26"/>
        </w:rPr>
        <w:t xml:space="preserve"> </w:t>
      </w:r>
      <w:r>
        <w:rPr>
          <w:sz w:val="26"/>
        </w:rPr>
        <w:t>народного</w:t>
      </w:r>
      <w:r>
        <w:rPr>
          <w:spacing w:val="-1"/>
          <w:sz w:val="26"/>
        </w:rPr>
        <w:t xml:space="preserve"> </w:t>
      </w:r>
      <w:r>
        <w:rPr>
          <w:sz w:val="26"/>
        </w:rPr>
        <w:t>творчества;</w:t>
      </w:r>
    </w:p>
    <w:p w:rsidR="006C6D24" w:rsidRDefault="006C6D24" w:rsidP="006C6D24">
      <w:pPr>
        <w:numPr>
          <w:ilvl w:val="0"/>
          <w:numId w:val="20"/>
        </w:numPr>
        <w:tabs>
          <w:tab w:val="left" w:pos="579"/>
        </w:tabs>
        <w:ind w:right="261" w:firstLine="0"/>
        <w:jc w:val="both"/>
        <w:rPr>
          <w:sz w:val="26"/>
        </w:rPr>
      </w:pPr>
      <w:r>
        <w:rPr>
          <w:sz w:val="26"/>
        </w:rPr>
        <w:t>овладение элементарными умениями анализа и интерпретации текста, осознанного</w:t>
      </w:r>
      <w:r>
        <w:rPr>
          <w:spacing w:val="1"/>
          <w:sz w:val="26"/>
        </w:rPr>
        <w:t xml:space="preserve"> </w:t>
      </w:r>
      <w:r>
        <w:rPr>
          <w:sz w:val="26"/>
        </w:rPr>
        <w:t>использования при анализе текста изученных литературных понятий: прозаическая и</w:t>
      </w:r>
      <w:r>
        <w:rPr>
          <w:spacing w:val="1"/>
          <w:sz w:val="26"/>
        </w:rPr>
        <w:t xml:space="preserve"> </w:t>
      </w:r>
      <w:r>
        <w:rPr>
          <w:sz w:val="26"/>
        </w:rPr>
        <w:t>стихотворная</w:t>
      </w:r>
      <w:r>
        <w:rPr>
          <w:spacing w:val="1"/>
          <w:sz w:val="26"/>
        </w:rPr>
        <w:t xml:space="preserve"> </w:t>
      </w:r>
      <w:r>
        <w:rPr>
          <w:sz w:val="26"/>
        </w:rPr>
        <w:t>речь;</w:t>
      </w:r>
      <w:r>
        <w:rPr>
          <w:spacing w:val="1"/>
          <w:sz w:val="26"/>
        </w:rPr>
        <w:t xml:space="preserve"> </w:t>
      </w:r>
      <w:r>
        <w:rPr>
          <w:sz w:val="26"/>
        </w:rPr>
        <w:t>жанровое</w:t>
      </w:r>
      <w:r>
        <w:rPr>
          <w:spacing w:val="1"/>
          <w:sz w:val="26"/>
        </w:rPr>
        <w:t xml:space="preserve"> </w:t>
      </w:r>
      <w:r>
        <w:rPr>
          <w:sz w:val="26"/>
        </w:rPr>
        <w:t>разнообразие</w:t>
      </w:r>
      <w:r>
        <w:rPr>
          <w:spacing w:val="1"/>
          <w:sz w:val="26"/>
        </w:rPr>
        <w:t xml:space="preserve"> </w:t>
      </w:r>
      <w:r>
        <w:rPr>
          <w:sz w:val="26"/>
        </w:rPr>
        <w:t>произведений</w:t>
      </w:r>
      <w:r>
        <w:rPr>
          <w:spacing w:val="1"/>
          <w:sz w:val="26"/>
        </w:rPr>
        <w:t xml:space="preserve"> </w:t>
      </w:r>
      <w:r>
        <w:rPr>
          <w:sz w:val="26"/>
        </w:rPr>
        <w:t>(общее</w:t>
      </w:r>
      <w:r>
        <w:rPr>
          <w:spacing w:val="1"/>
          <w:sz w:val="26"/>
        </w:rPr>
        <w:t xml:space="preserve"> </w:t>
      </w:r>
      <w:r>
        <w:rPr>
          <w:sz w:val="26"/>
        </w:rPr>
        <w:t>представление</w:t>
      </w:r>
      <w:r>
        <w:rPr>
          <w:spacing w:val="1"/>
          <w:sz w:val="26"/>
        </w:rPr>
        <w:t xml:space="preserve"> </w:t>
      </w:r>
      <w:r>
        <w:rPr>
          <w:sz w:val="26"/>
        </w:rPr>
        <w:t>о</w:t>
      </w:r>
      <w:r>
        <w:rPr>
          <w:spacing w:val="1"/>
          <w:sz w:val="26"/>
        </w:rPr>
        <w:t xml:space="preserve"> </w:t>
      </w:r>
      <w:r>
        <w:rPr>
          <w:sz w:val="26"/>
        </w:rPr>
        <w:t>жанрах); устное народное творчество, малые жанры фольклора (считалки, пословицы,</w:t>
      </w:r>
      <w:r>
        <w:rPr>
          <w:spacing w:val="1"/>
          <w:sz w:val="26"/>
        </w:rPr>
        <w:t xml:space="preserve"> </w:t>
      </w:r>
      <w:r>
        <w:rPr>
          <w:sz w:val="26"/>
        </w:rPr>
        <w:t>поговорки,</w:t>
      </w:r>
      <w:r>
        <w:rPr>
          <w:spacing w:val="1"/>
          <w:sz w:val="26"/>
        </w:rPr>
        <w:t xml:space="preserve"> </w:t>
      </w:r>
      <w:r>
        <w:rPr>
          <w:sz w:val="26"/>
        </w:rPr>
        <w:t>загадки,</w:t>
      </w:r>
      <w:r>
        <w:rPr>
          <w:spacing w:val="1"/>
          <w:sz w:val="26"/>
        </w:rPr>
        <w:t xml:space="preserve"> </w:t>
      </w:r>
      <w:r>
        <w:rPr>
          <w:sz w:val="26"/>
        </w:rPr>
        <w:t>фольклорная</w:t>
      </w:r>
      <w:r>
        <w:rPr>
          <w:spacing w:val="1"/>
          <w:sz w:val="26"/>
        </w:rPr>
        <w:t xml:space="preserve"> </w:t>
      </w:r>
      <w:r>
        <w:rPr>
          <w:sz w:val="26"/>
        </w:rPr>
        <w:t>сказка);</w:t>
      </w:r>
      <w:r>
        <w:rPr>
          <w:spacing w:val="1"/>
          <w:sz w:val="26"/>
        </w:rPr>
        <w:t xml:space="preserve"> </w:t>
      </w:r>
      <w:r>
        <w:rPr>
          <w:sz w:val="26"/>
        </w:rPr>
        <w:t>басня</w:t>
      </w:r>
      <w:r>
        <w:rPr>
          <w:spacing w:val="1"/>
          <w:sz w:val="26"/>
        </w:rPr>
        <w:t xml:space="preserve"> </w:t>
      </w:r>
      <w:r>
        <w:rPr>
          <w:sz w:val="26"/>
        </w:rPr>
        <w:t>(мораль,</w:t>
      </w:r>
      <w:r>
        <w:rPr>
          <w:spacing w:val="1"/>
          <w:sz w:val="26"/>
        </w:rPr>
        <w:t xml:space="preserve"> </w:t>
      </w:r>
      <w:r>
        <w:rPr>
          <w:sz w:val="26"/>
        </w:rPr>
        <w:t>идея,</w:t>
      </w:r>
      <w:r>
        <w:rPr>
          <w:spacing w:val="66"/>
          <w:sz w:val="26"/>
        </w:rPr>
        <w:t xml:space="preserve"> </w:t>
      </w:r>
      <w:r>
        <w:rPr>
          <w:sz w:val="26"/>
        </w:rPr>
        <w:t>персонажи);</w:t>
      </w:r>
      <w:r>
        <w:rPr>
          <w:spacing w:val="1"/>
          <w:sz w:val="26"/>
        </w:rPr>
        <w:t xml:space="preserve"> </w:t>
      </w:r>
      <w:r>
        <w:rPr>
          <w:sz w:val="26"/>
        </w:rPr>
        <w:t>литературная сказка, рассказ; автор; литературный герой; образ; характер; тема; идея;</w:t>
      </w:r>
      <w:r>
        <w:rPr>
          <w:spacing w:val="1"/>
          <w:sz w:val="26"/>
        </w:rPr>
        <w:t xml:space="preserve"> </w:t>
      </w:r>
      <w:r>
        <w:rPr>
          <w:sz w:val="26"/>
        </w:rPr>
        <w:t>заголовок и содержание; композиция; сюжет; эпизод, смысловые части; стихотворение</w:t>
      </w:r>
      <w:r>
        <w:rPr>
          <w:spacing w:val="1"/>
          <w:sz w:val="26"/>
        </w:rPr>
        <w:t xml:space="preserve"> </w:t>
      </w:r>
      <w:r>
        <w:rPr>
          <w:sz w:val="26"/>
        </w:rPr>
        <w:t>(ритм,</w:t>
      </w:r>
      <w:r>
        <w:rPr>
          <w:spacing w:val="1"/>
          <w:sz w:val="26"/>
        </w:rPr>
        <w:t xml:space="preserve"> </w:t>
      </w:r>
      <w:r>
        <w:rPr>
          <w:sz w:val="26"/>
        </w:rPr>
        <w:t>рифма);</w:t>
      </w:r>
      <w:r>
        <w:rPr>
          <w:spacing w:val="1"/>
          <w:sz w:val="26"/>
        </w:rPr>
        <w:t xml:space="preserve"> </w:t>
      </w:r>
      <w:r>
        <w:rPr>
          <w:sz w:val="26"/>
        </w:rPr>
        <w:t>средства</w:t>
      </w:r>
      <w:r>
        <w:rPr>
          <w:spacing w:val="1"/>
          <w:sz w:val="26"/>
        </w:rPr>
        <w:t xml:space="preserve"> </w:t>
      </w:r>
      <w:r>
        <w:rPr>
          <w:sz w:val="26"/>
        </w:rPr>
        <w:t>художественной</w:t>
      </w:r>
      <w:r>
        <w:rPr>
          <w:spacing w:val="1"/>
          <w:sz w:val="26"/>
        </w:rPr>
        <w:t xml:space="preserve"> </w:t>
      </w:r>
      <w:r>
        <w:rPr>
          <w:sz w:val="26"/>
        </w:rPr>
        <w:t>выразительности</w:t>
      </w:r>
      <w:r>
        <w:rPr>
          <w:spacing w:val="1"/>
          <w:sz w:val="26"/>
        </w:rPr>
        <w:t xml:space="preserve"> </w:t>
      </w:r>
      <w:r>
        <w:rPr>
          <w:sz w:val="26"/>
        </w:rPr>
        <w:t>(сравнение,</w:t>
      </w:r>
      <w:r>
        <w:rPr>
          <w:spacing w:val="1"/>
          <w:sz w:val="26"/>
        </w:rPr>
        <w:t xml:space="preserve"> </w:t>
      </w:r>
      <w:r>
        <w:rPr>
          <w:sz w:val="26"/>
        </w:rPr>
        <w:t>эпитет,</w:t>
      </w:r>
      <w:r>
        <w:rPr>
          <w:spacing w:val="1"/>
          <w:sz w:val="26"/>
        </w:rPr>
        <w:t xml:space="preserve"> </w:t>
      </w:r>
      <w:r>
        <w:rPr>
          <w:sz w:val="26"/>
        </w:rPr>
        <w:t>олицетворение);</w:t>
      </w:r>
    </w:p>
    <w:p w:rsidR="006C6D24" w:rsidRDefault="006C6D24" w:rsidP="006C6D24">
      <w:pPr>
        <w:numPr>
          <w:ilvl w:val="0"/>
          <w:numId w:val="20"/>
        </w:numPr>
        <w:tabs>
          <w:tab w:val="left" w:pos="641"/>
        </w:tabs>
        <w:ind w:right="259" w:firstLine="0"/>
        <w:jc w:val="both"/>
        <w:rPr>
          <w:sz w:val="26"/>
        </w:rPr>
      </w:pPr>
      <w:r>
        <w:rPr>
          <w:sz w:val="26"/>
        </w:rPr>
        <w:t>овладение</w:t>
      </w:r>
      <w:r>
        <w:rPr>
          <w:spacing w:val="1"/>
          <w:sz w:val="26"/>
        </w:rPr>
        <w:t xml:space="preserve"> </w:t>
      </w:r>
      <w:r>
        <w:rPr>
          <w:sz w:val="26"/>
        </w:rPr>
        <w:t>техникой</w:t>
      </w:r>
      <w:r>
        <w:rPr>
          <w:spacing w:val="1"/>
          <w:sz w:val="26"/>
        </w:rPr>
        <w:t xml:space="preserve"> </w:t>
      </w:r>
      <w:r>
        <w:rPr>
          <w:sz w:val="26"/>
        </w:rPr>
        <w:t>смыслового</w:t>
      </w:r>
      <w:r>
        <w:rPr>
          <w:spacing w:val="1"/>
          <w:sz w:val="26"/>
        </w:rPr>
        <w:t xml:space="preserve"> </w:t>
      </w:r>
      <w:r>
        <w:rPr>
          <w:sz w:val="26"/>
        </w:rPr>
        <w:t>чтения</w:t>
      </w:r>
      <w:r>
        <w:rPr>
          <w:spacing w:val="1"/>
          <w:sz w:val="26"/>
        </w:rPr>
        <w:t xml:space="preserve"> </w:t>
      </w:r>
      <w:r>
        <w:rPr>
          <w:sz w:val="26"/>
        </w:rPr>
        <w:t>вслух</w:t>
      </w:r>
      <w:r>
        <w:rPr>
          <w:spacing w:val="1"/>
          <w:sz w:val="26"/>
        </w:rPr>
        <w:t xml:space="preserve"> </w:t>
      </w:r>
      <w:r>
        <w:rPr>
          <w:sz w:val="26"/>
        </w:rPr>
        <w:t>(правильным</w:t>
      </w:r>
      <w:r>
        <w:rPr>
          <w:spacing w:val="1"/>
          <w:sz w:val="26"/>
        </w:rPr>
        <w:t xml:space="preserve"> </w:t>
      </w:r>
      <w:r>
        <w:rPr>
          <w:sz w:val="26"/>
        </w:rPr>
        <w:t>плавным</w:t>
      </w:r>
      <w:r>
        <w:rPr>
          <w:spacing w:val="1"/>
          <w:sz w:val="26"/>
        </w:rPr>
        <w:t xml:space="preserve"> </w:t>
      </w:r>
      <w:r>
        <w:rPr>
          <w:sz w:val="26"/>
        </w:rPr>
        <w:t>чтением,</w:t>
      </w:r>
      <w:r>
        <w:rPr>
          <w:spacing w:val="1"/>
          <w:sz w:val="26"/>
        </w:rPr>
        <w:t xml:space="preserve"> </w:t>
      </w:r>
      <w:r>
        <w:rPr>
          <w:sz w:val="26"/>
        </w:rPr>
        <w:t>позволяющим</w:t>
      </w:r>
      <w:r>
        <w:rPr>
          <w:spacing w:val="1"/>
          <w:sz w:val="26"/>
        </w:rPr>
        <w:t xml:space="preserve"> </w:t>
      </w:r>
      <w:r>
        <w:rPr>
          <w:sz w:val="26"/>
        </w:rPr>
        <w:t>понимать</w:t>
      </w:r>
      <w:r>
        <w:rPr>
          <w:spacing w:val="1"/>
          <w:sz w:val="26"/>
        </w:rPr>
        <w:t xml:space="preserve"> </w:t>
      </w:r>
      <w:r>
        <w:rPr>
          <w:sz w:val="26"/>
        </w:rPr>
        <w:t>смысл</w:t>
      </w:r>
      <w:r>
        <w:rPr>
          <w:spacing w:val="1"/>
          <w:sz w:val="26"/>
        </w:rPr>
        <w:t xml:space="preserve"> </w:t>
      </w:r>
      <w:r>
        <w:rPr>
          <w:sz w:val="26"/>
        </w:rPr>
        <w:t>прочитанного,</w:t>
      </w:r>
      <w:r>
        <w:rPr>
          <w:spacing w:val="1"/>
          <w:sz w:val="26"/>
        </w:rPr>
        <w:t xml:space="preserve"> </w:t>
      </w:r>
      <w:r>
        <w:rPr>
          <w:sz w:val="26"/>
        </w:rPr>
        <w:t>адекватно</w:t>
      </w:r>
      <w:r>
        <w:rPr>
          <w:spacing w:val="1"/>
          <w:sz w:val="26"/>
        </w:rPr>
        <w:t xml:space="preserve"> </w:t>
      </w:r>
      <w:r>
        <w:rPr>
          <w:sz w:val="26"/>
        </w:rPr>
        <w:t>воспринимать</w:t>
      </w:r>
      <w:r>
        <w:rPr>
          <w:spacing w:val="1"/>
          <w:sz w:val="26"/>
        </w:rPr>
        <w:t xml:space="preserve"> </w:t>
      </w:r>
      <w:r>
        <w:rPr>
          <w:sz w:val="26"/>
        </w:rPr>
        <w:t>чтение</w:t>
      </w:r>
      <w:r>
        <w:rPr>
          <w:spacing w:val="1"/>
          <w:sz w:val="26"/>
        </w:rPr>
        <w:t xml:space="preserve"> </w:t>
      </w:r>
      <w:r>
        <w:rPr>
          <w:sz w:val="26"/>
        </w:rPr>
        <w:t>слушателями).</w:t>
      </w:r>
    </w:p>
    <w:p w:rsidR="006C6D24" w:rsidRDefault="006C6D24" w:rsidP="006C6D24">
      <w:pPr>
        <w:ind w:right="258"/>
        <w:jc w:val="both"/>
        <w:rPr>
          <w:sz w:val="26"/>
          <w:szCs w:val="26"/>
        </w:rPr>
      </w:pPr>
      <w:r>
        <w:rPr>
          <w:sz w:val="26"/>
          <w:szCs w:val="26"/>
        </w:rPr>
        <w:t>Рабочая программа представляет возможный вариант распределения предметного</w:t>
      </w:r>
      <w:r>
        <w:rPr>
          <w:spacing w:val="1"/>
          <w:sz w:val="26"/>
          <w:szCs w:val="26"/>
        </w:rPr>
        <w:t xml:space="preserve"> </w:t>
      </w:r>
      <w:r>
        <w:rPr>
          <w:sz w:val="26"/>
          <w:szCs w:val="26"/>
        </w:rPr>
        <w:t>содержания по годам обучения с характеристикой планируемых результатов, отражает</w:t>
      </w:r>
      <w:r>
        <w:rPr>
          <w:spacing w:val="1"/>
          <w:sz w:val="26"/>
          <w:szCs w:val="26"/>
        </w:rPr>
        <w:t xml:space="preserve"> </w:t>
      </w:r>
      <w:r>
        <w:rPr>
          <w:sz w:val="26"/>
          <w:szCs w:val="26"/>
        </w:rPr>
        <w:t>последовательность</w:t>
      </w:r>
      <w:r>
        <w:rPr>
          <w:spacing w:val="1"/>
          <w:sz w:val="26"/>
          <w:szCs w:val="26"/>
        </w:rPr>
        <w:t xml:space="preserve"> </w:t>
      </w:r>
      <w:r>
        <w:rPr>
          <w:sz w:val="26"/>
          <w:szCs w:val="26"/>
        </w:rPr>
        <w:t>изучения</w:t>
      </w:r>
      <w:r>
        <w:rPr>
          <w:spacing w:val="1"/>
          <w:sz w:val="26"/>
          <w:szCs w:val="26"/>
        </w:rPr>
        <w:t xml:space="preserve"> </w:t>
      </w:r>
      <w:r>
        <w:rPr>
          <w:sz w:val="26"/>
          <w:szCs w:val="26"/>
        </w:rPr>
        <w:t>тем/разделов,</w:t>
      </w:r>
      <w:r>
        <w:rPr>
          <w:spacing w:val="1"/>
          <w:sz w:val="26"/>
          <w:szCs w:val="26"/>
        </w:rPr>
        <w:t xml:space="preserve"> </w:t>
      </w:r>
      <w:r>
        <w:rPr>
          <w:sz w:val="26"/>
          <w:szCs w:val="26"/>
        </w:rPr>
        <w:t>содержит</w:t>
      </w:r>
      <w:r>
        <w:rPr>
          <w:spacing w:val="1"/>
          <w:sz w:val="26"/>
          <w:szCs w:val="26"/>
        </w:rPr>
        <w:t xml:space="preserve"> </w:t>
      </w:r>
      <w:r>
        <w:rPr>
          <w:sz w:val="26"/>
          <w:szCs w:val="26"/>
        </w:rPr>
        <w:t>рекомендации</w:t>
      </w:r>
      <w:r>
        <w:rPr>
          <w:spacing w:val="1"/>
          <w:sz w:val="26"/>
          <w:szCs w:val="26"/>
        </w:rPr>
        <w:t xml:space="preserve"> </w:t>
      </w:r>
      <w:r>
        <w:rPr>
          <w:sz w:val="26"/>
          <w:szCs w:val="26"/>
        </w:rPr>
        <w:t>по</w:t>
      </w:r>
      <w:r>
        <w:rPr>
          <w:spacing w:val="66"/>
          <w:sz w:val="26"/>
          <w:szCs w:val="26"/>
        </w:rPr>
        <w:t xml:space="preserve"> </w:t>
      </w:r>
      <w:r>
        <w:rPr>
          <w:sz w:val="26"/>
          <w:szCs w:val="26"/>
        </w:rPr>
        <w:t>объёму</w:t>
      </w:r>
      <w:r>
        <w:rPr>
          <w:spacing w:val="1"/>
          <w:sz w:val="26"/>
          <w:szCs w:val="26"/>
        </w:rPr>
        <w:t xml:space="preserve"> </w:t>
      </w:r>
      <w:r>
        <w:rPr>
          <w:sz w:val="26"/>
          <w:szCs w:val="26"/>
        </w:rPr>
        <w:t>учебного</w:t>
      </w:r>
      <w:r>
        <w:rPr>
          <w:spacing w:val="20"/>
          <w:sz w:val="26"/>
          <w:szCs w:val="26"/>
        </w:rPr>
        <w:t xml:space="preserve"> </w:t>
      </w:r>
      <w:r>
        <w:rPr>
          <w:sz w:val="26"/>
          <w:szCs w:val="26"/>
        </w:rPr>
        <w:t>времени</w:t>
      </w:r>
      <w:r>
        <w:rPr>
          <w:spacing w:val="23"/>
          <w:sz w:val="26"/>
          <w:szCs w:val="26"/>
        </w:rPr>
        <w:t xml:space="preserve"> </w:t>
      </w:r>
      <w:r>
        <w:rPr>
          <w:sz w:val="26"/>
          <w:szCs w:val="26"/>
        </w:rPr>
        <w:t>с</w:t>
      </w:r>
      <w:r>
        <w:rPr>
          <w:spacing w:val="20"/>
          <w:sz w:val="26"/>
          <w:szCs w:val="26"/>
        </w:rPr>
        <w:t xml:space="preserve"> </w:t>
      </w:r>
      <w:r>
        <w:rPr>
          <w:sz w:val="26"/>
          <w:szCs w:val="26"/>
        </w:rPr>
        <w:t>выделением</w:t>
      </w:r>
      <w:r>
        <w:rPr>
          <w:spacing w:val="25"/>
          <w:sz w:val="26"/>
          <w:szCs w:val="26"/>
        </w:rPr>
        <w:t xml:space="preserve"> </w:t>
      </w:r>
      <w:r>
        <w:rPr>
          <w:sz w:val="26"/>
          <w:szCs w:val="26"/>
        </w:rPr>
        <w:t>резервных</w:t>
      </w:r>
      <w:r>
        <w:rPr>
          <w:spacing w:val="20"/>
          <w:sz w:val="26"/>
          <w:szCs w:val="26"/>
        </w:rPr>
        <w:t xml:space="preserve"> </w:t>
      </w:r>
      <w:r>
        <w:rPr>
          <w:sz w:val="26"/>
          <w:szCs w:val="26"/>
        </w:rPr>
        <w:t>часов,</w:t>
      </w:r>
      <w:r>
        <w:rPr>
          <w:spacing w:val="20"/>
          <w:sz w:val="26"/>
          <w:szCs w:val="26"/>
        </w:rPr>
        <w:t xml:space="preserve"> </w:t>
      </w:r>
      <w:r>
        <w:rPr>
          <w:sz w:val="26"/>
          <w:szCs w:val="26"/>
        </w:rPr>
        <w:t>позволяющие</w:t>
      </w:r>
      <w:r>
        <w:rPr>
          <w:spacing w:val="20"/>
          <w:sz w:val="26"/>
          <w:szCs w:val="26"/>
        </w:rPr>
        <w:t xml:space="preserve"> </w:t>
      </w:r>
      <w:r>
        <w:rPr>
          <w:sz w:val="26"/>
          <w:szCs w:val="26"/>
        </w:rPr>
        <w:t>учитывать</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59"/>
        <w:jc w:val="both"/>
        <w:rPr>
          <w:sz w:val="26"/>
          <w:szCs w:val="26"/>
        </w:rPr>
      </w:pPr>
      <w:r>
        <w:rPr>
          <w:sz w:val="26"/>
          <w:szCs w:val="26"/>
        </w:rPr>
        <w:lastRenderedPageBreak/>
        <w:t>индивидуальные</w:t>
      </w:r>
      <w:r>
        <w:rPr>
          <w:spacing w:val="1"/>
          <w:sz w:val="26"/>
          <w:szCs w:val="26"/>
        </w:rPr>
        <w:t xml:space="preserve"> </w:t>
      </w:r>
      <w:r>
        <w:rPr>
          <w:sz w:val="26"/>
          <w:szCs w:val="26"/>
        </w:rPr>
        <w:t>потребности</w:t>
      </w:r>
      <w:r>
        <w:rPr>
          <w:spacing w:val="1"/>
          <w:sz w:val="26"/>
          <w:szCs w:val="26"/>
        </w:rPr>
        <w:t xml:space="preserve"> </w:t>
      </w:r>
      <w:r>
        <w:rPr>
          <w:sz w:val="26"/>
          <w:szCs w:val="26"/>
        </w:rPr>
        <w:t>и</w:t>
      </w:r>
      <w:r>
        <w:rPr>
          <w:spacing w:val="1"/>
          <w:sz w:val="26"/>
          <w:szCs w:val="26"/>
        </w:rPr>
        <w:t xml:space="preserve"> </w:t>
      </w:r>
      <w:r>
        <w:rPr>
          <w:sz w:val="26"/>
          <w:szCs w:val="26"/>
        </w:rPr>
        <w:t>способности</w:t>
      </w:r>
      <w:r>
        <w:rPr>
          <w:spacing w:val="1"/>
          <w:sz w:val="26"/>
          <w:szCs w:val="26"/>
        </w:rPr>
        <w:t xml:space="preserve"> </w:t>
      </w:r>
      <w:r>
        <w:rPr>
          <w:sz w:val="26"/>
          <w:szCs w:val="26"/>
        </w:rPr>
        <w:t>обучающихся</w:t>
      </w:r>
      <w:r>
        <w:rPr>
          <w:spacing w:val="1"/>
          <w:sz w:val="26"/>
          <w:szCs w:val="26"/>
        </w:rPr>
        <w:t xml:space="preserve"> </w:t>
      </w:r>
      <w:r>
        <w:rPr>
          <w:sz w:val="26"/>
          <w:szCs w:val="26"/>
        </w:rPr>
        <w:t>и</w:t>
      </w:r>
      <w:r>
        <w:rPr>
          <w:spacing w:val="1"/>
          <w:sz w:val="26"/>
          <w:szCs w:val="26"/>
        </w:rPr>
        <w:t xml:space="preserve"> </w:t>
      </w:r>
      <w:r>
        <w:rPr>
          <w:sz w:val="26"/>
          <w:szCs w:val="26"/>
        </w:rPr>
        <w:t>организовывать</w:t>
      </w:r>
      <w:r>
        <w:rPr>
          <w:spacing w:val="1"/>
          <w:sz w:val="26"/>
          <w:szCs w:val="26"/>
        </w:rPr>
        <w:t xml:space="preserve"> </w:t>
      </w:r>
      <w:r>
        <w:rPr>
          <w:sz w:val="26"/>
          <w:szCs w:val="26"/>
        </w:rPr>
        <w:t>дифференцированный</w:t>
      </w:r>
      <w:r>
        <w:rPr>
          <w:spacing w:val="1"/>
          <w:sz w:val="26"/>
          <w:szCs w:val="26"/>
        </w:rPr>
        <w:t xml:space="preserve"> </w:t>
      </w:r>
      <w:r>
        <w:rPr>
          <w:sz w:val="26"/>
          <w:szCs w:val="26"/>
        </w:rPr>
        <w:t>подход,</w:t>
      </w:r>
      <w:r>
        <w:rPr>
          <w:spacing w:val="1"/>
          <w:sz w:val="26"/>
          <w:szCs w:val="26"/>
        </w:rPr>
        <w:t xml:space="preserve"> </w:t>
      </w:r>
      <w:r>
        <w:rPr>
          <w:sz w:val="26"/>
          <w:szCs w:val="26"/>
        </w:rPr>
        <w:t>а</w:t>
      </w:r>
      <w:r>
        <w:rPr>
          <w:spacing w:val="1"/>
          <w:sz w:val="26"/>
          <w:szCs w:val="26"/>
        </w:rPr>
        <w:t xml:space="preserve"> </w:t>
      </w:r>
      <w:r>
        <w:rPr>
          <w:sz w:val="26"/>
          <w:szCs w:val="26"/>
        </w:rPr>
        <w:t>также</w:t>
      </w:r>
      <w:r>
        <w:rPr>
          <w:spacing w:val="1"/>
          <w:sz w:val="26"/>
          <w:szCs w:val="26"/>
        </w:rPr>
        <w:t xml:space="preserve"> </w:t>
      </w:r>
      <w:r>
        <w:rPr>
          <w:sz w:val="26"/>
          <w:szCs w:val="26"/>
        </w:rPr>
        <w:t>предоставляет</w:t>
      </w:r>
      <w:r>
        <w:rPr>
          <w:spacing w:val="1"/>
          <w:sz w:val="26"/>
          <w:szCs w:val="26"/>
        </w:rPr>
        <w:t xml:space="preserve"> </w:t>
      </w:r>
      <w:r>
        <w:rPr>
          <w:sz w:val="26"/>
          <w:szCs w:val="26"/>
        </w:rPr>
        <w:t>возможности</w:t>
      </w:r>
      <w:r>
        <w:rPr>
          <w:spacing w:val="1"/>
          <w:sz w:val="26"/>
          <w:szCs w:val="26"/>
        </w:rPr>
        <w:t xml:space="preserve"> </w:t>
      </w:r>
      <w:r>
        <w:rPr>
          <w:sz w:val="26"/>
          <w:szCs w:val="26"/>
        </w:rPr>
        <w:t>для</w:t>
      </w:r>
      <w:r>
        <w:rPr>
          <w:spacing w:val="1"/>
          <w:sz w:val="26"/>
          <w:szCs w:val="26"/>
        </w:rPr>
        <w:t xml:space="preserve"> </w:t>
      </w:r>
      <w:r>
        <w:rPr>
          <w:sz w:val="26"/>
          <w:szCs w:val="26"/>
        </w:rPr>
        <w:t>реализации</w:t>
      </w:r>
      <w:r>
        <w:rPr>
          <w:spacing w:val="1"/>
          <w:sz w:val="26"/>
          <w:szCs w:val="26"/>
        </w:rPr>
        <w:t xml:space="preserve"> </w:t>
      </w:r>
      <w:r>
        <w:rPr>
          <w:sz w:val="26"/>
          <w:szCs w:val="26"/>
        </w:rPr>
        <w:t>различных методических подходов к преподаванию учебного предмета «Литературное</w:t>
      </w:r>
      <w:r>
        <w:rPr>
          <w:spacing w:val="1"/>
          <w:sz w:val="26"/>
          <w:szCs w:val="26"/>
        </w:rPr>
        <w:t xml:space="preserve"> </w:t>
      </w:r>
      <w:r>
        <w:rPr>
          <w:sz w:val="26"/>
          <w:szCs w:val="26"/>
        </w:rPr>
        <w:t>чтение»</w:t>
      </w:r>
      <w:r>
        <w:rPr>
          <w:spacing w:val="-2"/>
          <w:sz w:val="26"/>
          <w:szCs w:val="26"/>
        </w:rPr>
        <w:t xml:space="preserve"> </w:t>
      </w:r>
      <w:r>
        <w:rPr>
          <w:sz w:val="26"/>
          <w:szCs w:val="26"/>
        </w:rPr>
        <w:t>при</w:t>
      </w:r>
      <w:r>
        <w:rPr>
          <w:spacing w:val="2"/>
          <w:sz w:val="26"/>
          <w:szCs w:val="26"/>
        </w:rPr>
        <w:t xml:space="preserve"> </w:t>
      </w:r>
      <w:r>
        <w:rPr>
          <w:sz w:val="26"/>
          <w:szCs w:val="26"/>
        </w:rPr>
        <w:t>условии</w:t>
      </w:r>
    </w:p>
    <w:p w:rsidR="006C6D24" w:rsidRDefault="006C6D24" w:rsidP="006C6D24">
      <w:pPr>
        <w:spacing w:before="2" w:line="298" w:lineRule="exact"/>
        <w:jc w:val="both"/>
        <w:rPr>
          <w:sz w:val="26"/>
          <w:szCs w:val="26"/>
        </w:rPr>
      </w:pPr>
      <w:r>
        <w:rPr>
          <w:sz w:val="26"/>
          <w:szCs w:val="26"/>
        </w:rPr>
        <w:t>сохранения</w:t>
      </w:r>
      <w:r>
        <w:rPr>
          <w:spacing w:val="-3"/>
          <w:sz w:val="26"/>
          <w:szCs w:val="26"/>
        </w:rPr>
        <w:t xml:space="preserve"> </w:t>
      </w:r>
      <w:r>
        <w:rPr>
          <w:sz w:val="26"/>
          <w:szCs w:val="26"/>
        </w:rPr>
        <w:t>обязательной</w:t>
      </w:r>
      <w:r>
        <w:rPr>
          <w:spacing w:val="-2"/>
          <w:sz w:val="26"/>
          <w:szCs w:val="26"/>
        </w:rPr>
        <w:t xml:space="preserve"> </w:t>
      </w:r>
      <w:r>
        <w:rPr>
          <w:sz w:val="26"/>
          <w:szCs w:val="26"/>
        </w:rPr>
        <w:t>части</w:t>
      </w:r>
      <w:r>
        <w:rPr>
          <w:spacing w:val="-3"/>
          <w:sz w:val="26"/>
          <w:szCs w:val="26"/>
        </w:rPr>
        <w:t xml:space="preserve"> </w:t>
      </w:r>
      <w:r>
        <w:rPr>
          <w:sz w:val="26"/>
          <w:szCs w:val="26"/>
        </w:rPr>
        <w:t>содержания</w:t>
      </w:r>
      <w:r>
        <w:rPr>
          <w:spacing w:val="-3"/>
          <w:sz w:val="26"/>
          <w:szCs w:val="26"/>
        </w:rPr>
        <w:t xml:space="preserve"> </w:t>
      </w:r>
      <w:r>
        <w:rPr>
          <w:sz w:val="26"/>
          <w:szCs w:val="26"/>
        </w:rPr>
        <w:t>курса.</w:t>
      </w:r>
    </w:p>
    <w:p w:rsidR="006C6D24" w:rsidRDefault="006C6D24" w:rsidP="006C6D24">
      <w:pPr>
        <w:ind w:right="262"/>
        <w:jc w:val="both"/>
        <w:rPr>
          <w:sz w:val="26"/>
          <w:szCs w:val="26"/>
        </w:rPr>
      </w:pPr>
      <w:r>
        <w:rPr>
          <w:sz w:val="26"/>
          <w:szCs w:val="26"/>
        </w:rPr>
        <w:t>Содержание учебного предмета «Литературное чтение» раскрывает следующие</w:t>
      </w:r>
      <w:r>
        <w:rPr>
          <w:spacing w:val="1"/>
          <w:sz w:val="26"/>
          <w:szCs w:val="26"/>
        </w:rPr>
        <w:t xml:space="preserve"> </w:t>
      </w:r>
      <w:r>
        <w:rPr>
          <w:sz w:val="26"/>
          <w:szCs w:val="26"/>
        </w:rPr>
        <w:t>направления литературного образования младшего школьника: речевая и читательская</w:t>
      </w:r>
      <w:r>
        <w:rPr>
          <w:spacing w:val="1"/>
          <w:sz w:val="26"/>
          <w:szCs w:val="26"/>
        </w:rPr>
        <w:t xml:space="preserve"> </w:t>
      </w:r>
      <w:r>
        <w:rPr>
          <w:sz w:val="26"/>
          <w:szCs w:val="26"/>
        </w:rPr>
        <w:t>деятельности,</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творческая деятельность.</w:t>
      </w:r>
    </w:p>
    <w:p w:rsidR="006C6D24" w:rsidRDefault="006C6D24" w:rsidP="006C6D24">
      <w:pPr>
        <w:ind w:right="258"/>
        <w:jc w:val="both"/>
        <w:rPr>
          <w:sz w:val="26"/>
          <w:szCs w:val="26"/>
        </w:rPr>
      </w:pPr>
      <w:r>
        <w:rPr>
          <w:sz w:val="26"/>
          <w:szCs w:val="26"/>
        </w:rPr>
        <w:t>В</w:t>
      </w:r>
      <w:r>
        <w:rPr>
          <w:spacing w:val="1"/>
          <w:sz w:val="26"/>
          <w:szCs w:val="26"/>
        </w:rPr>
        <w:t xml:space="preserve"> </w:t>
      </w:r>
      <w:r>
        <w:rPr>
          <w:sz w:val="26"/>
          <w:szCs w:val="26"/>
        </w:rPr>
        <w:t>основу</w:t>
      </w:r>
      <w:r>
        <w:rPr>
          <w:spacing w:val="1"/>
          <w:sz w:val="26"/>
          <w:szCs w:val="26"/>
        </w:rPr>
        <w:t xml:space="preserve"> </w:t>
      </w:r>
      <w:r>
        <w:rPr>
          <w:sz w:val="26"/>
          <w:szCs w:val="26"/>
        </w:rPr>
        <w:t>отбора</w:t>
      </w:r>
      <w:r>
        <w:rPr>
          <w:spacing w:val="1"/>
          <w:sz w:val="26"/>
          <w:szCs w:val="26"/>
        </w:rPr>
        <w:t xml:space="preserve"> </w:t>
      </w:r>
      <w:r>
        <w:rPr>
          <w:sz w:val="26"/>
          <w:szCs w:val="26"/>
        </w:rPr>
        <w:t>произведений</w:t>
      </w:r>
      <w:r>
        <w:rPr>
          <w:spacing w:val="1"/>
          <w:sz w:val="26"/>
          <w:szCs w:val="26"/>
        </w:rPr>
        <w:t xml:space="preserve"> </w:t>
      </w:r>
      <w:r>
        <w:rPr>
          <w:sz w:val="26"/>
          <w:szCs w:val="26"/>
        </w:rPr>
        <w:t>положены</w:t>
      </w:r>
      <w:r>
        <w:rPr>
          <w:spacing w:val="1"/>
          <w:sz w:val="26"/>
          <w:szCs w:val="26"/>
        </w:rPr>
        <w:t xml:space="preserve"> </w:t>
      </w:r>
      <w:r>
        <w:rPr>
          <w:sz w:val="26"/>
          <w:szCs w:val="26"/>
        </w:rPr>
        <w:t>общедидактические</w:t>
      </w:r>
      <w:r>
        <w:rPr>
          <w:spacing w:val="1"/>
          <w:sz w:val="26"/>
          <w:szCs w:val="26"/>
        </w:rPr>
        <w:t xml:space="preserve"> </w:t>
      </w:r>
      <w:r>
        <w:rPr>
          <w:sz w:val="26"/>
          <w:szCs w:val="26"/>
        </w:rPr>
        <w:t>принципы</w:t>
      </w:r>
      <w:r>
        <w:rPr>
          <w:spacing w:val="1"/>
          <w:sz w:val="26"/>
          <w:szCs w:val="26"/>
        </w:rPr>
        <w:t xml:space="preserve"> </w:t>
      </w:r>
      <w:r>
        <w:rPr>
          <w:sz w:val="26"/>
          <w:szCs w:val="26"/>
        </w:rPr>
        <w:t>обучения:</w:t>
      </w:r>
      <w:r>
        <w:rPr>
          <w:spacing w:val="1"/>
          <w:sz w:val="26"/>
          <w:szCs w:val="26"/>
        </w:rPr>
        <w:t xml:space="preserve"> </w:t>
      </w:r>
      <w:r>
        <w:rPr>
          <w:sz w:val="26"/>
          <w:szCs w:val="26"/>
        </w:rPr>
        <w:t>соответствие</w:t>
      </w:r>
      <w:r>
        <w:rPr>
          <w:spacing w:val="1"/>
          <w:sz w:val="26"/>
          <w:szCs w:val="26"/>
        </w:rPr>
        <w:t xml:space="preserve"> </w:t>
      </w:r>
      <w:r>
        <w:rPr>
          <w:sz w:val="26"/>
          <w:szCs w:val="26"/>
        </w:rPr>
        <w:t>возрастным</w:t>
      </w:r>
      <w:r>
        <w:rPr>
          <w:spacing w:val="1"/>
          <w:sz w:val="26"/>
          <w:szCs w:val="26"/>
        </w:rPr>
        <w:t xml:space="preserve"> </w:t>
      </w:r>
      <w:r>
        <w:rPr>
          <w:sz w:val="26"/>
          <w:szCs w:val="26"/>
        </w:rPr>
        <w:t>возможностям</w:t>
      </w:r>
      <w:r>
        <w:rPr>
          <w:spacing w:val="1"/>
          <w:sz w:val="26"/>
          <w:szCs w:val="26"/>
        </w:rPr>
        <w:t xml:space="preserve"> </w:t>
      </w:r>
      <w:r>
        <w:rPr>
          <w:sz w:val="26"/>
          <w:szCs w:val="26"/>
        </w:rPr>
        <w:t>и</w:t>
      </w:r>
      <w:r>
        <w:rPr>
          <w:spacing w:val="1"/>
          <w:sz w:val="26"/>
          <w:szCs w:val="26"/>
        </w:rPr>
        <w:t xml:space="preserve"> </w:t>
      </w:r>
      <w:r>
        <w:rPr>
          <w:sz w:val="26"/>
          <w:szCs w:val="26"/>
        </w:rPr>
        <w:t>особенностям</w:t>
      </w:r>
      <w:r>
        <w:rPr>
          <w:spacing w:val="66"/>
          <w:sz w:val="26"/>
          <w:szCs w:val="26"/>
        </w:rPr>
        <w:t xml:space="preserve"> </w:t>
      </w:r>
      <w:r>
        <w:rPr>
          <w:sz w:val="26"/>
          <w:szCs w:val="26"/>
        </w:rPr>
        <w:t>восприятия</w:t>
      </w:r>
      <w:r>
        <w:rPr>
          <w:spacing w:val="1"/>
          <w:sz w:val="26"/>
          <w:szCs w:val="26"/>
        </w:rPr>
        <w:t xml:space="preserve"> </w:t>
      </w:r>
      <w:r>
        <w:rPr>
          <w:sz w:val="26"/>
          <w:szCs w:val="26"/>
        </w:rPr>
        <w:t>младшим</w:t>
      </w:r>
      <w:r>
        <w:rPr>
          <w:spacing w:val="1"/>
          <w:sz w:val="26"/>
          <w:szCs w:val="26"/>
        </w:rPr>
        <w:t xml:space="preserve"> </w:t>
      </w:r>
      <w:r>
        <w:rPr>
          <w:sz w:val="26"/>
          <w:szCs w:val="26"/>
        </w:rPr>
        <w:t>школьником</w:t>
      </w:r>
      <w:r>
        <w:rPr>
          <w:spacing w:val="1"/>
          <w:sz w:val="26"/>
          <w:szCs w:val="26"/>
        </w:rPr>
        <w:t xml:space="preserve"> </w:t>
      </w:r>
      <w:r>
        <w:rPr>
          <w:sz w:val="26"/>
          <w:szCs w:val="26"/>
        </w:rPr>
        <w:t>фольклорных</w:t>
      </w:r>
      <w:r>
        <w:rPr>
          <w:spacing w:val="1"/>
          <w:sz w:val="26"/>
          <w:szCs w:val="26"/>
        </w:rPr>
        <w:t xml:space="preserve"> </w:t>
      </w:r>
      <w:r>
        <w:rPr>
          <w:sz w:val="26"/>
          <w:szCs w:val="26"/>
        </w:rPr>
        <w:t>произведений</w:t>
      </w:r>
      <w:r>
        <w:rPr>
          <w:spacing w:val="1"/>
          <w:sz w:val="26"/>
          <w:szCs w:val="26"/>
        </w:rPr>
        <w:t xml:space="preserve"> </w:t>
      </w:r>
      <w:r>
        <w:rPr>
          <w:sz w:val="26"/>
          <w:szCs w:val="26"/>
        </w:rPr>
        <w:t>и</w:t>
      </w:r>
      <w:r>
        <w:rPr>
          <w:spacing w:val="1"/>
          <w:sz w:val="26"/>
          <w:szCs w:val="26"/>
        </w:rPr>
        <w:t xml:space="preserve"> </w:t>
      </w:r>
      <w:r>
        <w:rPr>
          <w:sz w:val="26"/>
          <w:szCs w:val="26"/>
        </w:rPr>
        <w:t>литературных</w:t>
      </w:r>
      <w:r>
        <w:rPr>
          <w:spacing w:val="1"/>
          <w:sz w:val="26"/>
          <w:szCs w:val="26"/>
        </w:rPr>
        <w:t xml:space="preserve"> </w:t>
      </w:r>
      <w:r>
        <w:rPr>
          <w:sz w:val="26"/>
          <w:szCs w:val="26"/>
        </w:rPr>
        <w:t>текстов;</w:t>
      </w:r>
      <w:r>
        <w:rPr>
          <w:spacing w:val="1"/>
          <w:sz w:val="26"/>
          <w:szCs w:val="26"/>
        </w:rPr>
        <w:t xml:space="preserve"> </w:t>
      </w:r>
      <w:r>
        <w:rPr>
          <w:sz w:val="26"/>
          <w:szCs w:val="26"/>
        </w:rPr>
        <w:t>представленность</w:t>
      </w:r>
    </w:p>
    <w:p w:rsidR="006C6D24" w:rsidRDefault="006C6D24" w:rsidP="006C6D24">
      <w:pPr>
        <w:ind w:right="257"/>
        <w:jc w:val="both"/>
        <w:rPr>
          <w:sz w:val="26"/>
          <w:szCs w:val="26"/>
        </w:rPr>
      </w:pPr>
      <w:r>
        <w:rPr>
          <w:sz w:val="26"/>
          <w:szCs w:val="26"/>
        </w:rPr>
        <w:t>в произведениях нравственно-эстетических ценностей, культурных традиций народов</w:t>
      </w:r>
      <w:r>
        <w:rPr>
          <w:spacing w:val="1"/>
          <w:sz w:val="26"/>
          <w:szCs w:val="26"/>
        </w:rPr>
        <w:t xml:space="preserve"> </w:t>
      </w:r>
      <w:r>
        <w:rPr>
          <w:sz w:val="26"/>
          <w:szCs w:val="26"/>
        </w:rPr>
        <w:t>России,</w:t>
      </w:r>
      <w:r>
        <w:rPr>
          <w:spacing w:val="1"/>
          <w:sz w:val="26"/>
          <w:szCs w:val="26"/>
        </w:rPr>
        <w:t xml:space="preserve"> </w:t>
      </w:r>
      <w:r>
        <w:rPr>
          <w:sz w:val="26"/>
          <w:szCs w:val="26"/>
        </w:rPr>
        <w:t>отдельных</w:t>
      </w:r>
      <w:r>
        <w:rPr>
          <w:spacing w:val="1"/>
          <w:sz w:val="26"/>
          <w:szCs w:val="26"/>
        </w:rPr>
        <w:t xml:space="preserve"> </w:t>
      </w:r>
      <w:r>
        <w:rPr>
          <w:sz w:val="26"/>
          <w:szCs w:val="26"/>
        </w:rPr>
        <w:t>произведений</w:t>
      </w:r>
      <w:r>
        <w:rPr>
          <w:spacing w:val="1"/>
          <w:sz w:val="26"/>
          <w:szCs w:val="26"/>
        </w:rPr>
        <w:t xml:space="preserve"> </w:t>
      </w:r>
      <w:r>
        <w:rPr>
          <w:sz w:val="26"/>
          <w:szCs w:val="26"/>
        </w:rPr>
        <w:t>выдающихся</w:t>
      </w:r>
      <w:r>
        <w:rPr>
          <w:spacing w:val="1"/>
          <w:sz w:val="26"/>
          <w:szCs w:val="26"/>
        </w:rPr>
        <w:t xml:space="preserve"> </w:t>
      </w:r>
      <w:r>
        <w:rPr>
          <w:sz w:val="26"/>
          <w:szCs w:val="26"/>
        </w:rPr>
        <w:t>представителей</w:t>
      </w:r>
      <w:r>
        <w:rPr>
          <w:spacing w:val="1"/>
          <w:sz w:val="26"/>
          <w:szCs w:val="26"/>
        </w:rPr>
        <w:t xml:space="preserve"> </w:t>
      </w:r>
      <w:r>
        <w:rPr>
          <w:sz w:val="26"/>
          <w:szCs w:val="26"/>
        </w:rPr>
        <w:t>мировой</w:t>
      </w:r>
      <w:r>
        <w:rPr>
          <w:spacing w:val="1"/>
          <w:sz w:val="26"/>
          <w:szCs w:val="26"/>
        </w:rPr>
        <w:t xml:space="preserve"> </w:t>
      </w:r>
      <w:r>
        <w:rPr>
          <w:sz w:val="26"/>
          <w:szCs w:val="26"/>
        </w:rPr>
        <w:t>детской</w:t>
      </w:r>
      <w:r>
        <w:rPr>
          <w:spacing w:val="1"/>
          <w:sz w:val="26"/>
          <w:szCs w:val="26"/>
        </w:rPr>
        <w:t xml:space="preserve"> </w:t>
      </w:r>
      <w:r>
        <w:rPr>
          <w:sz w:val="26"/>
          <w:szCs w:val="26"/>
        </w:rPr>
        <w:t>литературы; влияние прослушанного (прочитанного) произведения на эмоционально-</w:t>
      </w:r>
      <w:r>
        <w:rPr>
          <w:spacing w:val="1"/>
          <w:sz w:val="26"/>
          <w:szCs w:val="26"/>
        </w:rPr>
        <w:t xml:space="preserve"> </w:t>
      </w:r>
      <w:r>
        <w:rPr>
          <w:sz w:val="26"/>
          <w:szCs w:val="26"/>
        </w:rPr>
        <w:t>эстетическое</w:t>
      </w:r>
      <w:r>
        <w:rPr>
          <w:spacing w:val="1"/>
          <w:sz w:val="26"/>
          <w:szCs w:val="26"/>
        </w:rPr>
        <w:t xml:space="preserve"> </w:t>
      </w:r>
      <w:r>
        <w:rPr>
          <w:sz w:val="26"/>
          <w:szCs w:val="26"/>
        </w:rPr>
        <w:t>развитие</w:t>
      </w:r>
      <w:r>
        <w:rPr>
          <w:spacing w:val="1"/>
          <w:sz w:val="26"/>
          <w:szCs w:val="26"/>
        </w:rPr>
        <w:t xml:space="preserve"> </w:t>
      </w:r>
      <w:r>
        <w:rPr>
          <w:sz w:val="26"/>
          <w:szCs w:val="26"/>
        </w:rPr>
        <w:t>обучающегося,</w:t>
      </w:r>
      <w:r>
        <w:rPr>
          <w:spacing w:val="1"/>
          <w:sz w:val="26"/>
          <w:szCs w:val="26"/>
        </w:rPr>
        <w:t xml:space="preserve"> </w:t>
      </w:r>
      <w:r>
        <w:rPr>
          <w:sz w:val="26"/>
          <w:szCs w:val="26"/>
        </w:rPr>
        <w:t>на</w:t>
      </w:r>
      <w:r>
        <w:rPr>
          <w:spacing w:val="1"/>
          <w:sz w:val="26"/>
          <w:szCs w:val="26"/>
        </w:rPr>
        <w:t xml:space="preserve"> </w:t>
      </w:r>
      <w:r>
        <w:rPr>
          <w:sz w:val="26"/>
          <w:szCs w:val="26"/>
        </w:rPr>
        <w:t>совершенствование</w:t>
      </w:r>
      <w:r>
        <w:rPr>
          <w:spacing w:val="1"/>
          <w:sz w:val="26"/>
          <w:szCs w:val="26"/>
        </w:rPr>
        <w:t xml:space="preserve"> </w:t>
      </w:r>
      <w:r>
        <w:rPr>
          <w:sz w:val="26"/>
          <w:szCs w:val="26"/>
        </w:rPr>
        <w:t>его</w:t>
      </w:r>
      <w:r>
        <w:rPr>
          <w:spacing w:val="1"/>
          <w:sz w:val="26"/>
          <w:szCs w:val="26"/>
        </w:rPr>
        <w:t xml:space="preserve"> </w:t>
      </w:r>
      <w:r>
        <w:rPr>
          <w:sz w:val="26"/>
          <w:szCs w:val="26"/>
        </w:rPr>
        <w:t>творческих</w:t>
      </w:r>
      <w:r>
        <w:rPr>
          <w:spacing w:val="1"/>
          <w:sz w:val="26"/>
          <w:szCs w:val="26"/>
        </w:rPr>
        <w:t xml:space="preserve"> </w:t>
      </w:r>
      <w:r>
        <w:rPr>
          <w:sz w:val="26"/>
          <w:szCs w:val="26"/>
        </w:rPr>
        <w:t>способностей.</w:t>
      </w:r>
      <w:r>
        <w:rPr>
          <w:spacing w:val="1"/>
          <w:sz w:val="26"/>
          <w:szCs w:val="26"/>
        </w:rPr>
        <w:t xml:space="preserve"> </w:t>
      </w:r>
      <w:r>
        <w:rPr>
          <w:sz w:val="26"/>
          <w:szCs w:val="26"/>
        </w:rPr>
        <w:t>При</w:t>
      </w:r>
      <w:r>
        <w:rPr>
          <w:spacing w:val="1"/>
          <w:sz w:val="26"/>
          <w:szCs w:val="26"/>
        </w:rPr>
        <w:t xml:space="preserve"> </w:t>
      </w:r>
      <w:r>
        <w:rPr>
          <w:sz w:val="26"/>
          <w:szCs w:val="26"/>
        </w:rPr>
        <w:t>отборе</w:t>
      </w:r>
      <w:r>
        <w:rPr>
          <w:spacing w:val="1"/>
          <w:sz w:val="26"/>
          <w:szCs w:val="26"/>
        </w:rPr>
        <w:t xml:space="preserve"> </w:t>
      </w:r>
      <w:r>
        <w:rPr>
          <w:sz w:val="26"/>
          <w:szCs w:val="26"/>
        </w:rPr>
        <w:t>произведений</w:t>
      </w:r>
      <w:r>
        <w:rPr>
          <w:spacing w:val="1"/>
          <w:sz w:val="26"/>
          <w:szCs w:val="26"/>
        </w:rPr>
        <w:t xml:space="preserve"> </w:t>
      </w:r>
      <w:r>
        <w:rPr>
          <w:sz w:val="26"/>
          <w:szCs w:val="26"/>
        </w:rPr>
        <w:t>для</w:t>
      </w:r>
      <w:r>
        <w:rPr>
          <w:spacing w:val="1"/>
          <w:sz w:val="26"/>
          <w:szCs w:val="26"/>
        </w:rPr>
        <w:t xml:space="preserve"> </w:t>
      </w:r>
      <w:r>
        <w:rPr>
          <w:sz w:val="26"/>
          <w:szCs w:val="26"/>
        </w:rPr>
        <w:t>слушания</w:t>
      </w:r>
      <w:r>
        <w:rPr>
          <w:spacing w:val="1"/>
          <w:sz w:val="26"/>
          <w:szCs w:val="26"/>
        </w:rPr>
        <w:t xml:space="preserve"> </w:t>
      </w:r>
      <w:r>
        <w:rPr>
          <w:sz w:val="26"/>
          <w:szCs w:val="26"/>
        </w:rPr>
        <w:t>и</w:t>
      </w:r>
      <w:r>
        <w:rPr>
          <w:spacing w:val="1"/>
          <w:sz w:val="26"/>
          <w:szCs w:val="26"/>
        </w:rPr>
        <w:t xml:space="preserve"> </w:t>
      </w:r>
      <w:r>
        <w:rPr>
          <w:sz w:val="26"/>
          <w:szCs w:val="26"/>
        </w:rPr>
        <w:t>чтения</w:t>
      </w:r>
      <w:r>
        <w:rPr>
          <w:spacing w:val="1"/>
          <w:sz w:val="26"/>
          <w:szCs w:val="26"/>
        </w:rPr>
        <w:t xml:space="preserve"> </w:t>
      </w:r>
      <w:r>
        <w:rPr>
          <w:sz w:val="26"/>
          <w:szCs w:val="26"/>
        </w:rPr>
        <w:t>учитывались</w:t>
      </w:r>
      <w:r>
        <w:rPr>
          <w:spacing w:val="1"/>
          <w:sz w:val="26"/>
          <w:szCs w:val="26"/>
        </w:rPr>
        <w:t xml:space="preserve"> </w:t>
      </w:r>
      <w:r>
        <w:rPr>
          <w:sz w:val="26"/>
          <w:szCs w:val="26"/>
        </w:rPr>
        <w:t>преемственные связи с дошкольным опытом знакомства с произведениями фольклора,</w:t>
      </w:r>
      <w:r>
        <w:rPr>
          <w:spacing w:val="1"/>
          <w:sz w:val="26"/>
          <w:szCs w:val="26"/>
        </w:rPr>
        <w:t xml:space="preserve"> </w:t>
      </w:r>
      <w:r>
        <w:rPr>
          <w:sz w:val="26"/>
          <w:szCs w:val="26"/>
        </w:rPr>
        <w:t>художественными произведениями детской литературы, а также перспективы изучения</w:t>
      </w:r>
      <w:r>
        <w:rPr>
          <w:spacing w:val="1"/>
          <w:sz w:val="26"/>
          <w:szCs w:val="26"/>
        </w:rPr>
        <w:t xml:space="preserve"> </w:t>
      </w:r>
      <w:r>
        <w:rPr>
          <w:sz w:val="26"/>
          <w:szCs w:val="26"/>
        </w:rPr>
        <w:t>предмета «Литература»</w:t>
      </w:r>
      <w:r>
        <w:rPr>
          <w:spacing w:val="-1"/>
          <w:sz w:val="26"/>
          <w:szCs w:val="26"/>
        </w:rPr>
        <w:t xml:space="preserve"> </w:t>
      </w:r>
      <w:r>
        <w:rPr>
          <w:sz w:val="26"/>
          <w:szCs w:val="26"/>
        </w:rPr>
        <w:t>в</w:t>
      </w:r>
      <w:r>
        <w:rPr>
          <w:spacing w:val="-1"/>
          <w:sz w:val="26"/>
          <w:szCs w:val="26"/>
        </w:rPr>
        <w:t xml:space="preserve"> </w:t>
      </w:r>
      <w:r>
        <w:rPr>
          <w:sz w:val="26"/>
          <w:szCs w:val="26"/>
        </w:rPr>
        <w:t>основной</w:t>
      </w:r>
      <w:r>
        <w:rPr>
          <w:spacing w:val="2"/>
          <w:sz w:val="26"/>
          <w:szCs w:val="26"/>
        </w:rPr>
        <w:t xml:space="preserve"> </w:t>
      </w:r>
      <w:r>
        <w:rPr>
          <w:sz w:val="26"/>
          <w:szCs w:val="26"/>
        </w:rPr>
        <w:t>школе.</w:t>
      </w:r>
    </w:p>
    <w:p w:rsidR="006C6D24" w:rsidRDefault="006C6D24" w:rsidP="006C6D24">
      <w:pPr>
        <w:spacing w:before="1"/>
        <w:ind w:right="260"/>
        <w:jc w:val="both"/>
        <w:rPr>
          <w:sz w:val="26"/>
          <w:szCs w:val="26"/>
        </w:rPr>
      </w:pPr>
      <w:r>
        <w:rPr>
          <w:sz w:val="26"/>
          <w:szCs w:val="26"/>
        </w:rPr>
        <w:t>Важным</w:t>
      </w:r>
      <w:r>
        <w:rPr>
          <w:spacing w:val="1"/>
          <w:sz w:val="26"/>
          <w:szCs w:val="26"/>
        </w:rPr>
        <w:t xml:space="preserve"> </w:t>
      </w:r>
      <w:r>
        <w:rPr>
          <w:sz w:val="26"/>
          <w:szCs w:val="26"/>
        </w:rPr>
        <w:t>принципом</w:t>
      </w:r>
      <w:r>
        <w:rPr>
          <w:spacing w:val="1"/>
          <w:sz w:val="26"/>
          <w:szCs w:val="26"/>
        </w:rPr>
        <w:t xml:space="preserve"> </w:t>
      </w:r>
      <w:r>
        <w:rPr>
          <w:sz w:val="26"/>
          <w:szCs w:val="26"/>
        </w:rPr>
        <w:t>отбора</w:t>
      </w:r>
      <w:r>
        <w:rPr>
          <w:spacing w:val="1"/>
          <w:sz w:val="26"/>
          <w:szCs w:val="26"/>
        </w:rPr>
        <w:t xml:space="preserve"> </w:t>
      </w:r>
      <w:r>
        <w:rPr>
          <w:sz w:val="26"/>
          <w:szCs w:val="26"/>
        </w:rPr>
        <w:t>содержания</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является</w:t>
      </w:r>
      <w:r>
        <w:rPr>
          <w:spacing w:val="1"/>
          <w:sz w:val="26"/>
          <w:szCs w:val="26"/>
        </w:rPr>
        <w:t xml:space="preserve"> </w:t>
      </w:r>
      <w:r>
        <w:rPr>
          <w:sz w:val="26"/>
          <w:szCs w:val="26"/>
        </w:rPr>
        <w:t>представленность</w:t>
      </w:r>
      <w:r>
        <w:rPr>
          <w:spacing w:val="1"/>
          <w:sz w:val="26"/>
          <w:szCs w:val="26"/>
        </w:rPr>
        <w:t xml:space="preserve"> </w:t>
      </w:r>
      <w:r>
        <w:rPr>
          <w:sz w:val="26"/>
          <w:szCs w:val="26"/>
        </w:rPr>
        <w:t>разных</w:t>
      </w:r>
      <w:r>
        <w:rPr>
          <w:spacing w:val="1"/>
          <w:sz w:val="26"/>
          <w:szCs w:val="26"/>
        </w:rPr>
        <w:t xml:space="preserve"> </w:t>
      </w:r>
      <w:r>
        <w:rPr>
          <w:sz w:val="26"/>
          <w:szCs w:val="26"/>
        </w:rPr>
        <w:t>жанров,</w:t>
      </w:r>
      <w:r>
        <w:rPr>
          <w:spacing w:val="1"/>
          <w:sz w:val="26"/>
          <w:szCs w:val="26"/>
        </w:rPr>
        <w:t xml:space="preserve"> </w:t>
      </w:r>
      <w:r>
        <w:rPr>
          <w:sz w:val="26"/>
          <w:szCs w:val="26"/>
        </w:rPr>
        <w:t>видов</w:t>
      </w:r>
      <w:r>
        <w:rPr>
          <w:spacing w:val="1"/>
          <w:sz w:val="26"/>
          <w:szCs w:val="26"/>
        </w:rPr>
        <w:t xml:space="preserve"> </w:t>
      </w:r>
      <w:r>
        <w:rPr>
          <w:sz w:val="26"/>
          <w:szCs w:val="26"/>
        </w:rPr>
        <w:t>и</w:t>
      </w:r>
      <w:r>
        <w:rPr>
          <w:spacing w:val="1"/>
          <w:sz w:val="26"/>
          <w:szCs w:val="26"/>
        </w:rPr>
        <w:t xml:space="preserve"> </w:t>
      </w:r>
      <w:r>
        <w:rPr>
          <w:sz w:val="26"/>
          <w:szCs w:val="26"/>
        </w:rPr>
        <w:t>стилей</w:t>
      </w:r>
      <w:r>
        <w:rPr>
          <w:spacing w:val="1"/>
          <w:sz w:val="26"/>
          <w:szCs w:val="26"/>
        </w:rPr>
        <w:t xml:space="preserve"> </w:t>
      </w:r>
      <w:r>
        <w:rPr>
          <w:sz w:val="26"/>
          <w:szCs w:val="26"/>
        </w:rPr>
        <w:t>произведений,</w:t>
      </w:r>
      <w:r>
        <w:rPr>
          <w:spacing w:val="1"/>
          <w:sz w:val="26"/>
          <w:szCs w:val="26"/>
        </w:rPr>
        <w:t xml:space="preserve"> </w:t>
      </w:r>
      <w:r>
        <w:rPr>
          <w:sz w:val="26"/>
          <w:szCs w:val="26"/>
        </w:rPr>
        <w:t>обеспечивающих</w:t>
      </w:r>
      <w:r>
        <w:rPr>
          <w:spacing w:val="1"/>
          <w:sz w:val="26"/>
          <w:szCs w:val="26"/>
        </w:rPr>
        <w:t xml:space="preserve"> </w:t>
      </w:r>
      <w:r>
        <w:rPr>
          <w:sz w:val="26"/>
          <w:szCs w:val="26"/>
        </w:rPr>
        <w:t>формирование</w:t>
      </w:r>
      <w:r>
        <w:rPr>
          <w:spacing w:val="-3"/>
          <w:sz w:val="26"/>
          <w:szCs w:val="26"/>
        </w:rPr>
        <w:t xml:space="preserve"> </w:t>
      </w:r>
      <w:r>
        <w:rPr>
          <w:sz w:val="26"/>
          <w:szCs w:val="26"/>
        </w:rPr>
        <w:t>функциональной</w:t>
      </w:r>
      <w:r>
        <w:rPr>
          <w:spacing w:val="-2"/>
          <w:sz w:val="26"/>
          <w:szCs w:val="26"/>
        </w:rPr>
        <w:t xml:space="preserve"> </w:t>
      </w:r>
      <w:r>
        <w:rPr>
          <w:sz w:val="26"/>
          <w:szCs w:val="26"/>
        </w:rPr>
        <w:t>литературной</w:t>
      </w:r>
      <w:r>
        <w:rPr>
          <w:spacing w:val="-1"/>
          <w:sz w:val="26"/>
          <w:szCs w:val="26"/>
        </w:rPr>
        <w:t xml:space="preserve"> </w:t>
      </w:r>
      <w:r>
        <w:rPr>
          <w:sz w:val="26"/>
          <w:szCs w:val="26"/>
        </w:rPr>
        <w:t>грамотности</w:t>
      </w:r>
      <w:r>
        <w:rPr>
          <w:spacing w:val="-3"/>
          <w:sz w:val="26"/>
          <w:szCs w:val="26"/>
        </w:rPr>
        <w:t xml:space="preserve"> </w:t>
      </w:r>
      <w:r>
        <w:rPr>
          <w:sz w:val="26"/>
          <w:szCs w:val="26"/>
        </w:rPr>
        <w:t>младшего</w:t>
      </w:r>
      <w:r>
        <w:rPr>
          <w:spacing w:val="-1"/>
          <w:sz w:val="26"/>
          <w:szCs w:val="26"/>
        </w:rPr>
        <w:t xml:space="preserve"> </w:t>
      </w:r>
      <w:r>
        <w:rPr>
          <w:sz w:val="26"/>
          <w:szCs w:val="26"/>
        </w:rPr>
        <w:t>школьника,</w:t>
      </w:r>
    </w:p>
    <w:p w:rsidR="006C6D24" w:rsidRDefault="006C6D24" w:rsidP="006C6D24">
      <w:pPr>
        <w:ind w:right="264"/>
        <w:jc w:val="both"/>
        <w:rPr>
          <w:sz w:val="26"/>
          <w:szCs w:val="26"/>
        </w:rPr>
      </w:pPr>
      <w:r>
        <w:rPr>
          <w:sz w:val="26"/>
          <w:szCs w:val="26"/>
        </w:rPr>
        <w:t>а</w:t>
      </w:r>
      <w:r>
        <w:rPr>
          <w:spacing w:val="1"/>
          <w:sz w:val="26"/>
          <w:szCs w:val="26"/>
        </w:rPr>
        <w:t xml:space="preserve"> </w:t>
      </w:r>
      <w:r>
        <w:rPr>
          <w:sz w:val="26"/>
          <w:szCs w:val="26"/>
        </w:rPr>
        <w:t>также</w:t>
      </w:r>
      <w:r>
        <w:rPr>
          <w:spacing w:val="1"/>
          <w:sz w:val="26"/>
          <w:szCs w:val="26"/>
        </w:rPr>
        <w:t xml:space="preserve"> </w:t>
      </w:r>
      <w:r>
        <w:rPr>
          <w:sz w:val="26"/>
          <w:szCs w:val="26"/>
        </w:rPr>
        <w:t>возможность</w:t>
      </w:r>
      <w:r>
        <w:rPr>
          <w:spacing w:val="1"/>
          <w:sz w:val="26"/>
          <w:szCs w:val="26"/>
        </w:rPr>
        <w:t xml:space="preserve"> </w:t>
      </w:r>
      <w:r>
        <w:rPr>
          <w:sz w:val="26"/>
          <w:szCs w:val="26"/>
        </w:rPr>
        <w:t>достижения</w:t>
      </w:r>
      <w:r>
        <w:rPr>
          <w:spacing w:val="1"/>
          <w:sz w:val="26"/>
          <w:szCs w:val="26"/>
        </w:rPr>
        <w:t xml:space="preserve"> </w:t>
      </w:r>
      <w:r>
        <w:rPr>
          <w:sz w:val="26"/>
          <w:szCs w:val="26"/>
        </w:rPr>
        <w:t>метапредметных</w:t>
      </w:r>
      <w:r>
        <w:rPr>
          <w:spacing w:val="1"/>
          <w:sz w:val="26"/>
          <w:szCs w:val="26"/>
        </w:rPr>
        <w:t xml:space="preserve"> </w:t>
      </w:r>
      <w:r>
        <w:rPr>
          <w:sz w:val="26"/>
          <w:szCs w:val="26"/>
        </w:rPr>
        <w:t>результатов,</w:t>
      </w:r>
      <w:r>
        <w:rPr>
          <w:spacing w:val="1"/>
          <w:sz w:val="26"/>
          <w:szCs w:val="26"/>
        </w:rPr>
        <w:t xml:space="preserve"> </w:t>
      </w:r>
      <w:r>
        <w:rPr>
          <w:sz w:val="26"/>
          <w:szCs w:val="26"/>
        </w:rPr>
        <w:t>способности</w:t>
      </w:r>
      <w:r>
        <w:rPr>
          <w:spacing w:val="1"/>
          <w:sz w:val="26"/>
          <w:szCs w:val="26"/>
        </w:rPr>
        <w:t xml:space="preserve"> </w:t>
      </w:r>
      <w:r>
        <w:rPr>
          <w:sz w:val="26"/>
          <w:szCs w:val="26"/>
        </w:rPr>
        <w:t>обучающегося</w:t>
      </w:r>
      <w:r>
        <w:rPr>
          <w:spacing w:val="1"/>
          <w:sz w:val="26"/>
          <w:szCs w:val="26"/>
        </w:rPr>
        <w:t xml:space="preserve"> </w:t>
      </w:r>
      <w:r>
        <w:rPr>
          <w:sz w:val="26"/>
          <w:szCs w:val="26"/>
        </w:rPr>
        <w:t>воспринимать</w:t>
      </w:r>
      <w:r>
        <w:rPr>
          <w:spacing w:val="1"/>
          <w:sz w:val="26"/>
          <w:szCs w:val="26"/>
        </w:rPr>
        <w:t xml:space="preserve"> </w:t>
      </w:r>
      <w:r>
        <w:rPr>
          <w:sz w:val="26"/>
          <w:szCs w:val="26"/>
        </w:rPr>
        <w:t>различные</w:t>
      </w:r>
      <w:r>
        <w:rPr>
          <w:spacing w:val="1"/>
          <w:sz w:val="26"/>
          <w:szCs w:val="26"/>
        </w:rPr>
        <w:t xml:space="preserve"> </w:t>
      </w:r>
      <w:r>
        <w:rPr>
          <w:sz w:val="26"/>
          <w:szCs w:val="26"/>
        </w:rPr>
        <w:t>учебные</w:t>
      </w:r>
      <w:r>
        <w:rPr>
          <w:spacing w:val="1"/>
          <w:sz w:val="26"/>
          <w:szCs w:val="26"/>
        </w:rPr>
        <w:t xml:space="preserve"> </w:t>
      </w:r>
      <w:r>
        <w:rPr>
          <w:sz w:val="26"/>
          <w:szCs w:val="26"/>
        </w:rPr>
        <w:t>тексты</w:t>
      </w:r>
      <w:r>
        <w:rPr>
          <w:spacing w:val="1"/>
          <w:sz w:val="26"/>
          <w:szCs w:val="26"/>
        </w:rPr>
        <w:t xml:space="preserve"> </w:t>
      </w:r>
      <w:r>
        <w:rPr>
          <w:sz w:val="26"/>
          <w:szCs w:val="26"/>
        </w:rPr>
        <w:t>при</w:t>
      </w:r>
      <w:r>
        <w:rPr>
          <w:spacing w:val="1"/>
          <w:sz w:val="26"/>
          <w:szCs w:val="26"/>
        </w:rPr>
        <w:t xml:space="preserve"> </w:t>
      </w:r>
      <w:r>
        <w:rPr>
          <w:sz w:val="26"/>
          <w:szCs w:val="26"/>
        </w:rPr>
        <w:t>изучении</w:t>
      </w:r>
      <w:r>
        <w:rPr>
          <w:spacing w:val="66"/>
          <w:sz w:val="26"/>
          <w:szCs w:val="26"/>
        </w:rPr>
        <w:t xml:space="preserve"> </w:t>
      </w:r>
      <w:r>
        <w:rPr>
          <w:sz w:val="26"/>
          <w:szCs w:val="26"/>
        </w:rPr>
        <w:t>других</w:t>
      </w:r>
      <w:r>
        <w:rPr>
          <w:spacing w:val="1"/>
          <w:sz w:val="26"/>
          <w:szCs w:val="26"/>
        </w:rPr>
        <w:t xml:space="preserve"> </w:t>
      </w:r>
      <w:r>
        <w:rPr>
          <w:sz w:val="26"/>
          <w:szCs w:val="26"/>
        </w:rPr>
        <w:t>предметов</w:t>
      </w:r>
      <w:r>
        <w:rPr>
          <w:spacing w:val="-2"/>
          <w:sz w:val="26"/>
          <w:szCs w:val="26"/>
        </w:rPr>
        <w:t xml:space="preserve"> </w:t>
      </w:r>
      <w:r>
        <w:rPr>
          <w:sz w:val="26"/>
          <w:szCs w:val="26"/>
        </w:rPr>
        <w:t>учебного</w:t>
      </w:r>
      <w:r>
        <w:rPr>
          <w:spacing w:val="-1"/>
          <w:sz w:val="26"/>
          <w:szCs w:val="26"/>
        </w:rPr>
        <w:t xml:space="preserve"> </w:t>
      </w:r>
      <w:r>
        <w:rPr>
          <w:sz w:val="26"/>
          <w:szCs w:val="26"/>
        </w:rPr>
        <w:t>плана</w:t>
      </w:r>
      <w:r>
        <w:rPr>
          <w:spacing w:val="-1"/>
          <w:sz w:val="26"/>
          <w:szCs w:val="26"/>
        </w:rPr>
        <w:t xml:space="preserve"> </w:t>
      </w:r>
      <w:r>
        <w:rPr>
          <w:sz w:val="26"/>
          <w:szCs w:val="26"/>
        </w:rPr>
        <w:t>начальной</w:t>
      </w:r>
      <w:r>
        <w:rPr>
          <w:spacing w:val="-1"/>
          <w:sz w:val="26"/>
          <w:szCs w:val="26"/>
        </w:rPr>
        <w:t xml:space="preserve"> </w:t>
      </w:r>
      <w:r>
        <w:rPr>
          <w:sz w:val="26"/>
          <w:szCs w:val="26"/>
        </w:rPr>
        <w:t>школы.</w:t>
      </w:r>
    </w:p>
    <w:p w:rsidR="006C6D24" w:rsidRDefault="006C6D24" w:rsidP="006C6D24">
      <w:pPr>
        <w:ind w:right="269"/>
        <w:jc w:val="both"/>
        <w:rPr>
          <w:sz w:val="26"/>
          <w:szCs w:val="26"/>
        </w:rPr>
      </w:pPr>
      <w:r>
        <w:rPr>
          <w:sz w:val="26"/>
          <w:szCs w:val="26"/>
        </w:rPr>
        <w:t>Планируемые результаты включают личностные, метапредметные результаты за период</w:t>
      </w:r>
      <w:r>
        <w:rPr>
          <w:spacing w:val="-62"/>
          <w:sz w:val="26"/>
          <w:szCs w:val="26"/>
        </w:rPr>
        <w:t xml:space="preserve"> </w:t>
      </w:r>
      <w:r>
        <w:rPr>
          <w:sz w:val="26"/>
          <w:szCs w:val="26"/>
        </w:rPr>
        <w:t>обучения,</w:t>
      </w:r>
      <w:r>
        <w:rPr>
          <w:spacing w:val="1"/>
          <w:sz w:val="26"/>
          <w:szCs w:val="26"/>
        </w:rPr>
        <w:t xml:space="preserve"> </w:t>
      </w:r>
      <w:r>
        <w:rPr>
          <w:sz w:val="26"/>
          <w:szCs w:val="26"/>
        </w:rPr>
        <w:t>а</w:t>
      </w:r>
      <w:r>
        <w:rPr>
          <w:spacing w:val="1"/>
          <w:sz w:val="26"/>
          <w:szCs w:val="26"/>
        </w:rPr>
        <w:t xml:space="preserve"> </w:t>
      </w:r>
      <w:r>
        <w:rPr>
          <w:sz w:val="26"/>
          <w:szCs w:val="26"/>
        </w:rPr>
        <w:t>также</w:t>
      </w:r>
      <w:r>
        <w:rPr>
          <w:spacing w:val="1"/>
          <w:sz w:val="26"/>
          <w:szCs w:val="26"/>
        </w:rPr>
        <w:t xml:space="preserve"> </w:t>
      </w:r>
      <w:r>
        <w:rPr>
          <w:sz w:val="26"/>
          <w:szCs w:val="26"/>
        </w:rPr>
        <w:t>предметные</w:t>
      </w:r>
      <w:r>
        <w:rPr>
          <w:spacing w:val="1"/>
          <w:sz w:val="26"/>
          <w:szCs w:val="26"/>
        </w:rPr>
        <w:t xml:space="preserve"> </w:t>
      </w:r>
      <w:r>
        <w:rPr>
          <w:sz w:val="26"/>
          <w:szCs w:val="26"/>
        </w:rPr>
        <w:t>достижения</w:t>
      </w:r>
      <w:r>
        <w:rPr>
          <w:spacing w:val="1"/>
          <w:sz w:val="26"/>
          <w:szCs w:val="26"/>
        </w:rPr>
        <w:t xml:space="preserve"> </w:t>
      </w:r>
      <w:r>
        <w:rPr>
          <w:sz w:val="26"/>
          <w:szCs w:val="26"/>
        </w:rPr>
        <w:t>младшего</w:t>
      </w:r>
      <w:r>
        <w:rPr>
          <w:spacing w:val="1"/>
          <w:sz w:val="26"/>
          <w:szCs w:val="26"/>
        </w:rPr>
        <w:t xml:space="preserve"> </w:t>
      </w:r>
      <w:r>
        <w:rPr>
          <w:sz w:val="26"/>
          <w:szCs w:val="26"/>
        </w:rPr>
        <w:t>школьника</w:t>
      </w:r>
      <w:r>
        <w:rPr>
          <w:spacing w:val="1"/>
          <w:sz w:val="26"/>
          <w:szCs w:val="26"/>
        </w:rPr>
        <w:t xml:space="preserve"> </w:t>
      </w:r>
      <w:r>
        <w:rPr>
          <w:sz w:val="26"/>
          <w:szCs w:val="26"/>
        </w:rPr>
        <w:t>за</w:t>
      </w:r>
      <w:r>
        <w:rPr>
          <w:spacing w:val="1"/>
          <w:sz w:val="26"/>
          <w:szCs w:val="26"/>
        </w:rPr>
        <w:t xml:space="preserve"> </w:t>
      </w:r>
      <w:r>
        <w:rPr>
          <w:sz w:val="26"/>
          <w:szCs w:val="26"/>
        </w:rPr>
        <w:t>каждый</w:t>
      </w:r>
      <w:r>
        <w:rPr>
          <w:spacing w:val="1"/>
          <w:sz w:val="26"/>
          <w:szCs w:val="26"/>
        </w:rPr>
        <w:t xml:space="preserve"> </w:t>
      </w:r>
      <w:r>
        <w:rPr>
          <w:sz w:val="26"/>
          <w:szCs w:val="26"/>
        </w:rPr>
        <w:t>год</w:t>
      </w:r>
      <w:r>
        <w:rPr>
          <w:spacing w:val="1"/>
          <w:sz w:val="26"/>
          <w:szCs w:val="26"/>
        </w:rPr>
        <w:t xml:space="preserve"> </w:t>
      </w:r>
      <w:r>
        <w:rPr>
          <w:sz w:val="26"/>
          <w:szCs w:val="26"/>
        </w:rPr>
        <w:t>обучения</w:t>
      </w:r>
      <w:r>
        <w:rPr>
          <w:spacing w:val="-1"/>
          <w:sz w:val="26"/>
          <w:szCs w:val="26"/>
        </w:rPr>
        <w:t xml:space="preserve"> </w:t>
      </w:r>
      <w:r>
        <w:rPr>
          <w:sz w:val="26"/>
          <w:szCs w:val="26"/>
        </w:rPr>
        <w:t>в</w:t>
      </w:r>
      <w:r>
        <w:rPr>
          <w:spacing w:val="-1"/>
          <w:sz w:val="26"/>
          <w:szCs w:val="26"/>
        </w:rPr>
        <w:t xml:space="preserve"> </w:t>
      </w:r>
      <w:r>
        <w:rPr>
          <w:sz w:val="26"/>
          <w:szCs w:val="26"/>
        </w:rPr>
        <w:t>начальной</w:t>
      </w:r>
      <w:r>
        <w:rPr>
          <w:spacing w:val="2"/>
          <w:sz w:val="26"/>
          <w:szCs w:val="26"/>
        </w:rPr>
        <w:t xml:space="preserve"> </w:t>
      </w:r>
      <w:r>
        <w:rPr>
          <w:sz w:val="26"/>
          <w:szCs w:val="26"/>
        </w:rPr>
        <w:t>школе.</w:t>
      </w:r>
    </w:p>
    <w:p w:rsidR="006C6D24" w:rsidRDefault="006C6D24" w:rsidP="006C6D24">
      <w:pPr>
        <w:ind w:right="269"/>
        <w:jc w:val="both"/>
        <w:rPr>
          <w:sz w:val="26"/>
          <w:szCs w:val="26"/>
        </w:rPr>
      </w:pPr>
      <w:r>
        <w:rPr>
          <w:sz w:val="26"/>
          <w:szCs w:val="26"/>
        </w:rPr>
        <w:t>Предмет «Литературное чтение» преемственен по отношению к предмету «Литература»,</w:t>
      </w:r>
      <w:r>
        <w:rPr>
          <w:spacing w:val="-63"/>
          <w:sz w:val="26"/>
          <w:szCs w:val="26"/>
        </w:rPr>
        <w:t xml:space="preserve"> </w:t>
      </w:r>
      <w:r>
        <w:rPr>
          <w:sz w:val="26"/>
          <w:szCs w:val="26"/>
        </w:rPr>
        <w:t>который</w:t>
      </w:r>
      <w:r>
        <w:rPr>
          <w:spacing w:val="-1"/>
          <w:sz w:val="26"/>
          <w:szCs w:val="26"/>
        </w:rPr>
        <w:t xml:space="preserve"> </w:t>
      </w:r>
      <w:r>
        <w:rPr>
          <w:sz w:val="26"/>
          <w:szCs w:val="26"/>
        </w:rPr>
        <w:t>изучается</w:t>
      </w:r>
      <w:r>
        <w:rPr>
          <w:spacing w:val="-1"/>
          <w:sz w:val="26"/>
          <w:szCs w:val="26"/>
        </w:rPr>
        <w:t xml:space="preserve"> </w:t>
      </w:r>
      <w:r>
        <w:rPr>
          <w:sz w:val="26"/>
          <w:szCs w:val="26"/>
        </w:rPr>
        <w:t>в</w:t>
      </w:r>
      <w:r>
        <w:rPr>
          <w:spacing w:val="4"/>
          <w:sz w:val="26"/>
          <w:szCs w:val="26"/>
        </w:rPr>
        <w:t xml:space="preserve"> </w:t>
      </w:r>
      <w:r>
        <w:rPr>
          <w:sz w:val="26"/>
          <w:szCs w:val="26"/>
        </w:rPr>
        <w:t>основной</w:t>
      </w:r>
      <w:r>
        <w:rPr>
          <w:spacing w:val="-1"/>
          <w:sz w:val="26"/>
          <w:szCs w:val="26"/>
        </w:rPr>
        <w:t xml:space="preserve"> </w:t>
      </w:r>
      <w:r>
        <w:rPr>
          <w:sz w:val="26"/>
          <w:szCs w:val="26"/>
        </w:rPr>
        <w:t>школе.</w:t>
      </w:r>
    </w:p>
    <w:p w:rsidR="006C6D24" w:rsidRDefault="006C6D24" w:rsidP="006C6D24">
      <w:pPr>
        <w:ind w:right="260"/>
        <w:jc w:val="both"/>
        <w:rPr>
          <w:sz w:val="26"/>
          <w:szCs w:val="26"/>
        </w:rPr>
      </w:pPr>
      <w:r>
        <w:rPr>
          <w:sz w:val="26"/>
          <w:szCs w:val="26"/>
        </w:rPr>
        <w:t>Освоение</w:t>
      </w:r>
      <w:r>
        <w:rPr>
          <w:spacing w:val="1"/>
          <w:sz w:val="26"/>
          <w:szCs w:val="26"/>
        </w:rPr>
        <w:t xml:space="preserve"> </w:t>
      </w:r>
      <w:r>
        <w:rPr>
          <w:sz w:val="26"/>
          <w:szCs w:val="26"/>
        </w:rPr>
        <w:t>программы</w:t>
      </w:r>
      <w:r>
        <w:rPr>
          <w:spacing w:val="1"/>
          <w:sz w:val="26"/>
          <w:szCs w:val="26"/>
        </w:rPr>
        <w:t xml:space="preserve"> </w:t>
      </w:r>
      <w:r>
        <w:rPr>
          <w:sz w:val="26"/>
          <w:szCs w:val="26"/>
        </w:rPr>
        <w:t>по</w:t>
      </w:r>
      <w:r>
        <w:rPr>
          <w:spacing w:val="1"/>
          <w:sz w:val="26"/>
          <w:szCs w:val="26"/>
        </w:rPr>
        <w:t xml:space="preserve"> </w:t>
      </w:r>
      <w:r>
        <w:rPr>
          <w:sz w:val="26"/>
          <w:szCs w:val="26"/>
        </w:rPr>
        <w:t>предмету</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в</w:t>
      </w:r>
      <w:r>
        <w:rPr>
          <w:spacing w:val="1"/>
          <w:sz w:val="26"/>
          <w:szCs w:val="26"/>
        </w:rPr>
        <w:t xml:space="preserve"> </w:t>
      </w:r>
      <w:r>
        <w:rPr>
          <w:sz w:val="26"/>
          <w:szCs w:val="26"/>
        </w:rPr>
        <w:t>1</w:t>
      </w:r>
      <w:r>
        <w:rPr>
          <w:spacing w:val="1"/>
          <w:sz w:val="26"/>
          <w:szCs w:val="26"/>
        </w:rPr>
        <w:t xml:space="preserve"> </w:t>
      </w:r>
      <w:r>
        <w:rPr>
          <w:sz w:val="26"/>
          <w:szCs w:val="26"/>
        </w:rPr>
        <w:t>классе</w:t>
      </w:r>
      <w:r>
        <w:rPr>
          <w:spacing w:val="1"/>
          <w:sz w:val="26"/>
          <w:szCs w:val="26"/>
        </w:rPr>
        <w:t xml:space="preserve"> </w:t>
      </w:r>
      <w:r>
        <w:rPr>
          <w:sz w:val="26"/>
          <w:szCs w:val="26"/>
        </w:rPr>
        <w:t>начинается</w:t>
      </w:r>
      <w:r>
        <w:rPr>
          <w:spacing w:val="1"/>
          <w:sz w:val="26"/>
          <w:szCs w:val="26"/>
        </w:rPr>
        <w:t xml:space="preserve"> </w:t>
      </w:r>
      <w:r>
        <w:rPr>
          <w:sz w:val="26"/>
          <w:szCs w:val="26"/>
        </w:rPr>
        <w:t>вводным</w:t>
      </w:r>
      <w:r>
        <w:rPr>
          <w:spacing w:val="39"/>
          <w:sz w:val="26"/>
          <w:szCs w:val="26"/>
        </w:rPr>
        <w:t xml:space="preserve"> </w:t>
      </w:r>
      <w:r>
        <w:rPr>
          <w:sz w:val="26"/>
          <w:szCs w:val="26"/>
        </w:rPr>
        <w:t>интегрированным</w:t>
      </w:r>
      <w:r>
        <w:rPr>
          <w:spacing w:val="39"/>
          <w:sz w:val="26"/>
          <w:szCs w:val="26"/>
        </w:rPr>
        <w:t xml:space="preserve"> </w:t>
      </w:r>
      <w:r>
        <w:rPr>
          <w:sz w:val="26"/>
          <w:szCs w:val="26"/>
        </w:rPr>
        <w:t>курсом</w:t>
      </w:r>
      <w:r>
        <w:rPr>
          <w:spacing w:val="39"/>
          <w:sz w:val="26"/>
          <w:szCs w:val="26"/>
        </w:rPr>
        <w:t xml:space="preserve"> </w:t>
      </w:r>
      <w:r>
        <w:rPr>
          <w:sz w:val="26"/>
          <w:szCs w:val="26"/>
        </w:rPr>
        <w:t>«Обучение</w:t>
      </w:r>
      <w:r>
        <w:rPr>
          <w:spacing w:val="40"/>
          <w:sz w:val="26"/>
          <w:szCs w:val="26"/>
        </w:rPr>
        <w:t xml:space="preserve"> </w:t>
      </w:r>
      <w:r>
        <w:rPr>
          <w:sz w:val="26"/>
          <w:szCs w:val="26"/>
        </w:rPr>
        <w:t>грамоте»1</w:t>
      </w:r>
      <w:r>
        <w:rPr>
          <w:spacing w:val="40"/>
          <w:sz w:val="26"/>
          <w:szCs w:val="26"/>
        </w:rPr>
        <w:t xml:space="preserve"> </w:t>
      </w:r>
      <w:r>
        <w:rPr>
          <w:sz w:val="26"/>
          <w:szCs w:val="26"/>
        </w:rPr>
        <w:t>(180</w:t>
      </w:r>
      <w:r>
        <w:rPr>
          <w:spacing w:val="40"/>
          <w:sz w:val="26"/>
          <w:szCs w:val="26"/>
        </w:rPr>
        <w:t xml:space="preserve"> </w:t>
      </w:r>
      <w:r>
        <w:rPr>
          <w:sz w:val="26"/>
          <w:szCs w:val="26"/>
        </w:rPr>
        <w:t>ч:</w:t>
      </w:r>
      <w:r>
        <w:rPr>
          <w:spacing w:val="46"/>
          <w:sz w:val="26"/>
          <w:szCs w:val="26"/>
        </w:rPr>
        <w:t xml:space="preserve"> </w:t>
      </w:r>
      <w:r>
        <w:rPr>
          <w:sz w:val="26"/>
          <w:szCs w:val="26"/>
        </w:rPr>
        <w:t>100</w:t>
      </w:r>
      <w:r>
        <w:rPr>
          <w:spacing w:val="40"/>
          <w:sz w:val="26"/>
          <w:szCs w:val="26"/>
        </w:rPr>
        <w:t xml:space="preserve"> </w:t>
      </w:r>
      <w:r>
        <w:rPr>
          <w:sz w:val="26"/>
          <w:szCs w:val="26"/>
        </w:rPr>
        <w:t>ч</w:t>
      </w:r>
      <w:r>
        <w:rPr>
          <w:spacing w:val="39"/>
          <w:sz w:val="26"/>
          <w:szCs w:val="26"/>
        </w:rPr>
        <w:t xml:space="preserve"> </w:t>
      </w:r>
      <w:r>
        <w:rPr>
          <w:sz w:val="26"/>
          <w:szCs w:val="26"/>
        </w:rPr>
        <w:t>предмета</w:t>
      </w:r>
    </w:p>
    <w:p w:rsidR="006C6D24" w:rsidRDefault="006C6D24" w:rsidP="006C6D24">
      <w:pPr>
        <w:spacing w:line="299" w:lineRule="exact"/>
        <w:jc w:val="both"/>
        <w:rPr>
          <w:sz w:val="26"/>
          <w:szCs w:val="26"/>
        </w:rPr>
      </w:pPr>
      <w:r>
        <w:rPr>
          <w:sz w:val="26"/>
          <w:szCs w:val="26"/>
        </w:rPr>
        <w:t>«Русский</w:t>
      </w:r>
      <w:r>
        <w:rPr>
          <w:spacing w:val="-3"/>
          <w:sz w:val="26"/>
          <w:szCs w:val="26"/>
        </w:rPr>
        <w:t xml:space="preserve"> </w:t>
      </w:r>
      <w:r>
        <w:rPr>
          <w:sz w:val="26"/>
          <w:szCs w:val="26"/>
        </w:rPr>
        <w:t>язык»</w:t>
      </w:r>
      <w:r>
        <w:rPr>
          <w:spacing w:val="-3"/>
          <w:sz w:val="26"/>
          <w:szCs w:val="26"/>
        </w:rPr>
        <w:t xml:space="preserve"> </w:t>
      </w:r>
      <w:r>
        <w:rPr>
          <w:sz w:val="26"/>
          <w:szCs w:val="26"/>
        </w:rPr>
        <w:t>и</w:t>
      </w:r>
      <w:r>
        <w:rPr>
          <w:spacing w:val="-3"/>
          <w:sz w:val="26"/>
          <w:szCs w:val="26"/>
        </w:rPr>
        <w:t xml:space="preserve"> </w:t>
      </w:r>
      <w:r>
        <w:rPr>
          <w:sz w:val="26"/>
          <w:szCs w:val="26"/>
        </w:rPr>
        <w:t>80</w:t>
      </w:r>
      <w:r>
        <w:rPr>
          <w:spacing w:val="-4"/>
          <w:sz w:val="26"/>
          <w:szCs w:val="26"/>
        </w:rPr>
        <w:t xml:space="preserve"> </w:t>
      </w:r>
      <w:r>
        <w:rPr>
          <w:sz w:val="26"/>
          <w:szCs w:val="26"/>
        </w:rPr>
        <w:t>ч</w:t>
      </w:r>
      <w:r>
        <w:rPr>
          <w:spacing w:val="-3"/>
          <w:sz w:val="26"/>
          <w:szCs w:val="26"/>
        </w:rPr>
        <w:t xml:space="preserve"> </w:t>
      </w:r>
      <w:r>
        <w:rPr>
          <w:sz w:val="26"/>
          <w:szCs w:val="26"/>
        </w:rPr>
        <w:t>предмета</w:t>
      </w:r>
      <w:r>
        <w:rPr>
          <w:spacing w:val="-3"/>
          <w:sz w:val="26"/>
          <w:szCs w:val="26"/>
        </w:rPr>
        <w:t xml:space="preserve"> </w:t>
      </w:r>
      <w:r>
        <w:rPr>
          <w:sz w:val="26"/>
          <w:szCs w:val="26"/>
        </w:rPr>
        <w:t>«Литературное</w:t>
      </w:r>
      <w:r>
        <w:rPr>
          <w:spacing w:val="-4"/>
          <w:sz w:val="26"/>
          <w:szCs w:val="26"/>
        </w:rPr>
        <w:t xml:space="preserve"> </w:t>
      </w:r>
      <w:r>
        <w:rPr>
          <w:sz w:val="26"/>
          <w:szCs w:val="26"/>
        </w:rPr>
        <w:t>чтение»).</w:t>
      </w:r>
    </w:p>
    <w:p w:rsidR="006C6D24" w:rsidRDefault="006C6D24" w:rsidP="006C6D24">
      <w:pPr>
        <w:rPr>
          <w:sz w:val="26"/>
          <w:szCs w:val="26"/>
        </w:rPr>
      </w:pPr>
      <w:r>
        <w:rPr>
          <w:sz w:val="26"/>
          <w:szCs w:val="26"/>
        </w:rPr>
        <w:t>После</w:t>
      </w:r>
      <w:r>
        <w:rPr>
          <w:spacing w:val="-5"/>
          <w:sz w:val="26"/>
          <w:szCs w:val="26"/>
        </w:rPr>
        <w:t xml:space="preserve"> </w:t>
      </w:r>
      <w:r>
        <w:rPr>
          <w:sz w:val="26"/>
          <w:szCs w:val="26"/>
        </w:rPr>
        <w:t>периода</w:t>
      </w:r>
      <w:r>
        <w:rPr>
          <w:spacing w:val="-2"/>
          <w:sz w:val="26"/>
          <w:szCs w:val="26"/>
        </w:rPr>
        <w:t xml:space="preserve"> </w:t>
      </w:r>
      <w:r>
        <w:rPr>
          <w:sz w:val="26"/>
          <w:szCs w:val="26"/>
        </w:rPr>
        <w:t>обучения</w:t>
      </w:r>
      <w:r>
        <w:rPr>
          <w:spacing w:val="-5"/>
          <w:sz w:val="26"/>
          <w:szCs w:val="26"/>
        </w:rPr>
        <w:t xml:space="preserve"> </w:t>
      </w:r>
      <w:r>
        <w:rPr>
          <w:sz w:val="26"/>
          <w:szCs w:val="26"/>
        </w:rPr>
        <w:t>грамоте</w:t>
      </w:r>
      <w:r>
        <w:rPr>
          <w:spacing w:val="-5"/>
          <w:sz w:val="26"/>
          <w:szCs w:val="26"/>
        </w:rPr>
        <w:t xml:space="preserve"> </w:t>
      </w:r>
      <w:r>
        <w:rPr>
          <w:sz w:val="26"/>
          <w:szCs w:val="26"/>
        </w:rPr>
        <w:t>начинается</w:t>
      </w:r>
      <w:r>
        <w:rPr>
          <w:spacing w:val="-4"/>
          <w:sz w:val="26"/>
          <w:szCs w:val="26"/>
        </w:rPr>
        <w:t xml:space="preserve"> </w:t>
      </w:r>
      <w:r>
        <w:rPr>
          <w:sz w:val="26"/>
          <w:szCs w:val="26"/>
        </w:rPr>
        <w:t>раздельное</w:t>
      </w:r>
      <w:r>
        <w:rPr>
          <w:spacing w:val="-5"/>
          <w:sz w:val="26"/>
          <w:szCs w:val="26"/>
        </w:rPr>
        <w:t xml:space="preserve"> </w:t>
      </w:r>
      <w:r>
        <w:rPr>
          <w:sz w:val="26"/>
          <w:szCs w:val="26"/>
        </w:rPr>
        <w:t>изучение</w:t>
      </w:r>
      <w:r>
        <w:rPr>
          <w:spacing w:val="-5"/>
          <w:sz w:val="26"/>
          <w:szCs w:val="26"/>
        </w:rPr>
        <w:t xml:space="preserve"> </w:t>
      </w:r>
      <w:r>
        <w:rPr>
          <w:sz w:val="26"/>
          <w:szCs w:val="26"/>
        </w:rPr>
        <w:t>предметов</w:t>
      </w:r>
      <w:r>
        <w:rPr>
          <w:spacing w:val="-4"/>
          <w:sz w:val="26"/>
          <w:szCs w:val="26"/>
        </w:rPr>
        <w:t xml:space="preserve"> </w:t>
      </w:r>
      <w:r>
        <w:rPr>
          <w:sz w:val="26"/>
          <w:szCs w:val="26"/>
        </w:rPr>
        <w:t>«Русский</w:t>
      </w:r>
      <w:r>
        <w:rPr>
          <w:spacing w:val="-62"/>
          <w:sz w:val="26"/>
          <w:szCs w:val="26"/>
        </w:rPr>
        <w:t xml:space="preserve"> </w:t>
      </w:r>
      <w:r>
        <w:rPr>
          <w:sz w:val="26"/>
          <w:szCs w:val="26"/>
        </w:rPr>
        <w:t>язык»</w:t>
      </w:r>
      <w:r>
        <w:rPr>
          <w:spacing w:val="-2"/>
          <w:sz w:val="26"/>
          <w:szCs w:val="26"/>
        </w:rPr>
        <w:t xml:space="preserve"> </w:t>
      </w:r>
      <w:r>
        <w:rPr>
          <w:sz w:val="26"/>
          <w:szCs w:val="26"/>
        </w:rPr>
        <w:t>и</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p>
    <w:p w:rsidR="006C6D24" w:rsidRDefault="006C6D24" w:rsidP="006C6D24">
      <w:pPr>
        <w:rPr>
          <w:sz w:val="26"/>
          <w:szCs w:val="26"/>
        </w:rPr>
      </w:pPr>
      <w:r>
        <w:rPr>
          <w:sz w:val="26"/>
          <w:szCs w:val="26"/>
        </w:rPr>
        <w:t>На</w:t>
      </w:r>
      <w:r>
        <w:rPr>
          <w:spacing w:val="28"/>
          <w:sz w:val="26"/>
          <w:szCs w:val="26"/>
        </w:rPr>
        <w:t xml:space="preserve"> </w:t>
      </w:r>
      <w:r>
        <w:rPr>
          <w:sz w:val="26"/>
          <w:szCs w:val="26"/>
        </w:rPr>
        <w:t>курс</w:t>
      </w:r>
      <w:r>
        <w:rPr>
          <w:spacing w:val="29"/>
          <w:sz w:val="26"/>
          <w:szCs w:val="26"/>
        </w:rPr>
        <w:t xml:space="preserve"> </w:t>
      </w:r>
      <w:r>
        <w:rPr>
          <w:sz w:val="26"/>
          <w:szCs w:val="26"/>
        </w:rPr>
        <w:t>«Литературное</w:t>
      </w:r>
      <w:r>
        <w:rPr>
          <w:spacing w:val="29"/>
          <w:sz w:val="26"/>
          <w:szCs w:val="26"/>
        </w:rPr>
        <w:t xml:space="preserve"> </w:t>
      </w:r>
      <w:r>
        <w:rPr>
          <w:sz w:val="26"/>
          <w:szCs w:val="26"/>
        </w:rPr>
        <w:t>чтение»</w:t>
      </w:r>
      <w:r>
        <w:rPr>
          <w:spacing w:val="29"/>
          <w:sz w:val="26"/>
          <w:szCs w:val="26"/>
        </w:rPr>
        <w:t xml:space="preserve"> </w:t>
      </w:r>
      <w:r>
        <w:rPr>
          <w:sz w:val="26"/>
          <w:szCs w:val="26"/>
        </w:rPr>
        <w:t>в</w:t>
      </w:r>
      <w:r>
        <w:rPr>
          <w:spacing w:val="29"/>
          <w:sz w:val="26"/>
          <w:szCs w:val="26"/>
        </w:rPr>
        <w:t xml:space="preserve"> </w:t>
      </w:r>
      <w:r>
        <w:rPr>
          <w:sz w:val="26"/>
          <w:szCs w:val="26"/>
        </w:rPr>
        <w:t>1</w:t>
      </w:r>
      <w:r>
        <w:rPr>
          <w:spacing w:val="29"/>
          <w:sz w:val="26"/>
          <w:szCs w:val="26"/>
        </w:rPr>
        <w:t xml:space="preserve"> </w:t>
      </w:r>
      <w:r>
        <w:rPr>
          <w:sz w:val="26"/>
          <w:szCs w:val="26"/>
        </w:rPr>
        <w:t>классе</w:t>
      </w:r>
      <w:r>
        <w:rPr>
          <w:spacing w:val="29"/>
          <w:sz w:val="26"/>
          <w:szCs w:val="26"/>
        </w:rPr>
        <w:t xml:space="preserve"> </w:t>
      </w:r>
      <w:r>
        <w:rPr>
          <w:sz w:val="26"/>
          <w:szCs w:val="26"/>
        </w:rPr>
        <w:t>отводится</w:t>
      </w:r>
      <w:r>
        <w:rPr>
          <w:spacing w:val="30"/>
          <w:sz w:val="26"/>
          <w:szCs w:val="26"/>
        </w:rPr>
        <w:t xml:space="preserve"> </w:t>
      </w:r>
      <w:r>
        <w:rPr>
          <w:sz w:val="26"/>
          <w:szCs w:val="26"/>
        </w:rPr>
        <w:t>не</w:t>
      </w:r>
      <w:r>
        <w:rPr>
          <w:spacing w:val="32"/>
          <w:sz w:val="26"/>
          <w:szCs w:val="26"/>
        </w:rPr>
        <w:t xml:space="preserve"> </w:t>
      </w:r>
      <w:r>
        <w:rPr>
          <w:sz w:val="26"/>
          <w:szCs w:val="26"/>
        </w:rPr>
        <w:t>менее</w:t>
      </w:r>
      <w:r>
        <w:rPr>
          <w:spacing w:val="31"/>
          <w:sz w:val="26"/>
          <w:szCs w:val="26"/>
        </w:rPr>
        <w:t xml:space="preserve"> </w:t>
      </w:r>
      <w:r>
        <w:rPr>
          <w:sz w:val="26"/>
          <w:szCs w:val="26"/>
        </w:rPr>
        <w:t>10</w:t>
      </w:r>
      <w:r>
        <w:rPr>
          <w:spacing w:val="29"/>
          <w:sz w:val="26"/>
          <w:szCs w:val="26"/>
        </w:rPr>
        <w:t xml:space="preserve"> </w:t>
      </w:r>
      <w:r>
        <w:rPr>
          <w:sz w:val="26"/>
          <w:szCs w:val="26"/>
        </w:rPr>
        <w:t>учебных</w:t>
      </w:r>
      <w:r>
        <w:rPr>
          <w:spacing w:val="29"/>
          <w:sz w:val="26"/>
          <w:szCs w:val="26"/>
        </w:rPr>
        <w:t xml:space="preserve"> </w:t>
      </w:r>
      <w:r>
        <w:rPr>
          <w:sz w:val="26"/>
          <w:szCs w:val="26"/>
        </w:rPr>
        <w:t>недель</w:t>
      </w:r>
      <w:r>
        <w:rPr>
          <w:spacing w:val="29"/>
          <w:sz w:val="26"/>
          <w:szCs w:val="26"/>
        </w:rPr>
        <w:t xml:space="preserve"> </w:t>
      </w:r>
      <w:r>
        <w:rPr>
          <w:sz w:val="26"/>
          <w:szCs w:val="26"/>
        </w:rPr>
        <w:t>(40</w:t>
      </w:r>
      <w:r>
        <w:rPr>
          <w:spacing w:val="-62"/>
          <w:sz w:val="26"/>
          <w:szCs w:val="26"/>
        </w:rPr>
        <w:t xml:space="preserve"> </w:t>
      </w:r>
      <w:r>
        <w:rPr>
          <w:sz w:val="26"/>
          <w:szCs w:val="26"/>
        </w:rPr>
        <w:t>часов),</w:t>
      </w:r>
      <w:r>
        <w:rPr>
          <w:spacing w:val="-2"/>
          <w:sz w:val="26"/>
          <w:szCs w:val="26"/>
        </w:rPr>
        <w:t xml:space="preserve"> </w:t>
      </w:r>
      <w:r>
        <w:rPr>
          <w:sz w:val="26"/>
          <w:szCs w:val="26"/>
        </w:rPr>
        <w:t>во</w:t>
      </w:r>
      <w:r>
        <w:rPr>
          <w:spacing w:val="-1"/>
          <w:sz w:val="26"/>
          <w:szCs w:val="26"/>
        </w:rPr>
        <w:t xml:space="preserve"> </w:t>
      </w:r>
      <w:r>
        <w:rPr>
          <w:sz w:val="26"/>
          <w:szCs w:val="26"/>
        </w:rPr>
        <w:t>2—4</w:t>
      </w:r>
      <w:r>
        <w:rPr>
          <w:spacing w:val="-1"/>
          <w:sz w:val="26"/>
          <w:szCs w:val="26"/>
        </w:rPr>
        <w:t xml:space="preserve"> </w:t>
      </w:r>
      <w:r>
        <w:rPr>
          <w:sz w:val="26"/>
          <w:szCs w:val="26"/>
        </w:rPr>
        <w:t>классах</w:t>
      </w:r>
      <w:r>
        <w:rPr>
          <w:spacing w:val="1"/>
          <w:sz w:val="26"/>
          <w:szCs w:val="26"/>
        </w:rPr>
        <w:t xml:space="preserve"> </w:t>
      </w:r>
      <w:r>
        <w:rPr>
          <w:sz w:val="26"/>
          <w:szCs w:val="26"/>
        </w:rPr>
        <w:t>—</w:t>
      </w:r>
      <w:r>
        <w:rPr>
          <w:spacing w:val="-2"/>
          <w:sz w:val="26"/>
          <w:szCs w:val="26"/>
        </w:rPr>
        <w:t xml:space="preserve"> </w:t>
      </w:r>
      <w:r>
        <w:rPr>
          <w:sz w:val="26"/>
          <w:szCs w:val="26"/>
        </w:rPr>
        <w:t>по</w:t>
      </w:r>
      <w:r>
        <w:rPr>
          <w:spacing w:val="-1"/>
          <w:sz w:val="26"/>
          <w:szCs w:val="26"/>
        </w:rPr>
        <w:t xml:space="preserve"> </w:t>
      </w:r>
      <w:r>
        <w:rPr>
          <w:sz w:val="26"/>
          <w:szCs w:val="26"/>
        </w:rPr>
        <w:t>102</w:t>
      </w:r>
      <w:r>
        <w:rPr>
          <w:spacing w:val="2"/>
          <w:sz w:val="26"/>
          <w:szCs w:val="26"/>
        </w:rPr>
        <w:t xml:space="preserve"> </w:t>
      </w:r>
      <w:r>
        <w:rPr>
          <w:sz w:val="26"/>
          <w:szCs w:val="26"/>
        </w:rPr>
        <w:t>ч</w:t>
      </w:r>
      <w:r>
        <w:rPr>
          <w:spacing w:val="-1"/>
          <w:sz w:val="26"/>
          <w:szCs w:val="26"/>
        </w:rPr>
        <w:t xml:space="preserve"> </w:t>
      </w:r>
      <w:r>
        <w:rPr>
          <w:sz w:val="26"/>
          <w:szCs w:val="26"/>
        </w:rPr>
        <w:t>(3</w:t>
      </w:r>
      <w:r>
        <w:rPr>
          <w:spacing w:val="1"/>
          <w:sz w:val="26"/>
          <w:szCs w:val="26"/>
        </w:rPr>
        <w:t xml:space="preserve"> </w:t>
      </w:r>
      <w:r>
        <w:rPr>
          <w:sz w:val="26"/>
          <w:szCs w:val="26"/>
        </w:rPr>
        <w:t>ч</w:t>
      </w:r>
      <w:r>
        <w:rPr>
          <w:spacing w:val="-1"/>
          <w:sz w:val="26"/>
          <w:szCs w:val="26"/>
        </w:rPr>
        <w:t xml:space="preserve"> </w:t>
      </w:r>
      <w:r>
        <w:rPr>
          <w:sz w:val="26"/>
          <w:szCs w:val="26"/>
        </w:rPr>
        <w:t>в</w:t>
      </w:r>
      <w:r>
        <w:rPr>
          <w:spacing w:val="-1"/>
          <w:sz w:val="26"/>
          <w:szCs w:val="26"/>
        </w:rPr>
        <w:t xml:space="preserve"> </w:t>
      </w:r>
      <w:r>
        <w:rPr>
          <w:sz w:val="26"/>
          <w:szCs w:val="26"/>
        </w:rPr>
        <w:t>неделю в</w:t>
      </w:r>
      <w:r>
        <w:rPr>
          <w:spacing w:val="-2"/>
          <w:sz w:val="26"/>
          <w:szCs w:val="26"/>
        </w:rPr>
        <w:t xml:space="preserve"> </w:t>
      </w:r>
      <w:r>
        <w:rPr>
          <w:sz w:val="26"/>
          <w:szCs w:val="26"/>
        </w:rPr>
        <w:t>каждом</w:t>
      </w:r>
      <w:r>
        <w:rPr>
          <w:spacing w:val="-1"/>
          <w:sz w:val="26"/>
          <w:szCs w:val="26"/>
        </w:rPr>
        <w:t xml:space="preserve"> </w:t>
      </w:r>
      <w:r>
        <w:rPr>
          <w:sz w:val="26"/>
          <w:szCs w:val="26"/>
        </w:rPr>
        <w:t>классе).</w:t>
      </w:r>
    </w:p>
    <w:p w:rsidR="006C6D24" w:rsidRDefault="006C6D24" w:rsidP="006C6D24">
      <w:pPr>
        <w:spacing w:before="8" w:line="590" w:lineRule="atLeast"/>
        <w:ind w:right="6647"/>
        <w:outlineLvl w:val="1"/>
        <w:rPr>
          <w:b/>
          <w:bCs/>
          <w:sz w:val="26"/>
          <w:szCs w:val="26"/>
        </w:rPr>
      </w:pPr>
      <w:r>
        <w:rPr>
          <w:b/>
          <w:bCs/>
          <w:sz w:val="26"/>
          <w:szCs w:val="26"/>
        </w:rPr>
        <w:t>СОДЕРЖАНИЕ ОБУЧЕНИЯ</w:t>
      </w:r>
    </w:p>
    <w:p w:rsidR="006C6D24" w:rsidRDefault="006C6D24" w:rsidP="006C6D24">
      <w:pPr>
        <w:spacing w:before="8" w:line="590" w:lineRule="atLeast"/>
        <w:ind w:right="6647"/>
        <w:outlineLvl w:val="1"/>
        <w:rPr>
          <w:b/>
          <w:bCs/>
          <w:sz w:val="26"/>
          <w:szCs w:val="26"/>
        </w:rPr>
      </w:pPr>
      <w:r>
        <w:rPr>
          <w:b/>
          <w:bCs/>
          <w:spacing w:val="-62"/>
          <w:sz w:val="26"/>
          <w:szCs w:val="26"/>
        </w:rPr>
        <w:t xml:space="preserve"> </w:t>
      </w:r>
      <w:r>
        <w:rPr>
          <w:b/>
          <w:bCs/>
          <w:sz w:val="26"/>
          <w:szCs w:val="26"/>
        </w:rPr>
        <w:t>1</w:t>
      </w:r>
      <w:r>
        <w:rPr>
          <w:b/>
          <w:bCs/>
          <w:spacing w:val="-2"/>
          <w:sz w:val="26"/>
          <w:szCs w:val="26"/>
        </w:rPr>
        <w:t xml:space="preserve"> </w:t>
      </w:r>
      <w:r>
        <w:rPr>
          <w:b/>
          <w:bCs/>
          <w:sz w:val="26"/>
          <w:szCs w:val="26"/>
        </w:rPr>
        <w:t>КЛАСС</w:t>
      </w:r>
    </w:p>
    <w:p w:rsidR="006C6D24" w:rsidRDefault="006C6D24" w:rsidP="006C6D24">
      <w:pPr>
        <w:spacing w:before="9"/>
        <w:ind w:right="266"/>
        <w:jc w:val="both"/>
        <w:rPr>
          <w:sz w:val="26"/>
          <w:szCs w:val="26"/>
        </w:rPr>
      </w:pPr>
      <w:r>
        <w:rPr>
          <w:sz w:val="26"/>
          <w:szCs w:val="26"/>
        </w:rPr>
        <w:t>Сказка фольклорная (народная) и литературная (авторская). Восприятие текста</w:t>
      </w:r>
      <w:r>
        <w:rPr>
          <w:spacing w:val="1"/>
          <w:sz w:val="26"/>
          <w:szCs w:val="26"/>
        </w:rPr>
        <w:t xml:space="preserve"> </w:t>
      </w:r>
      <w:r>
        <w:rPr>
          <w:sz w:val="26"/>
          <w:szCs w:val="26"/>
        </w:rPr>
        <w:t>произведений художественной литературы и устного народного творчества (не менее</w:t>
      </w:r>
      <w:r>
        <w:rPr>
          <w:spacing w:val="1"/>
          <w:sz w:val="26"/>
          <w:szCs w:val="26"/>
        </w:rPr>
        <w:t xml:space="preserve"> </w:t>
      </w:r>
      <w:r>
        <w:rPr>
          <w:sz w:val="26"/>
          <w:szCs w:val="26"/>
        </w:rPr>
        <w:t>четырёх</w:t>
      </w:r>
      <w:r>
        <w:rPr>
          <w:spacing w:val="61"/>
          <w:sz w:val="26"/>
          <w:szCs w:val="26"/>
        </w:rPr>
        <w:t xml:space="preserve"> </w:t>
      </w:r>
      <w:r>
        <w:rPr>
          <w:sz w:val="26"/>
          <w:szCs w:val="26"/>
        </w:rPr>
        <w:t>произведений).</w:t>
      </w:r>
      <w:r>
        <w:rPr>
          <w:spacing w:val="60"/>
          <w:sz w:val="26"/>
          <w:szCs w:val="26"/>
        </w:rPr>
        <w:t xml:space="preserve"> </w:t>
      </w:r>
      <w:r>
        <w:rPr>
          <w:sz w:val="26"/>
          <w:szCs w:val="26"/>
        </w:rPr>
        <w:t>Фольклорная</w:t>
      </w:r>
      <w:r>
        <w:rPr>
          <w:spacing w:val="61"/>
          <w:sz w:val="26"/>
          <w:szCs w:val="26"/>
        </w:rPr>
        <w:t xml:space="preserve"> </w:t>
      </w:r>
      <w:r>
        <w:rPr>
          <w:sz w:val="26"/>
          <w:szCs w:val="26"/>
        </w:rPr>
        <w:t>и</w:t>
      </w:r>
      <w:r>
        <w:rPr>
          <w:spacing w:val="60"/>
          <w:sz w:val="26"/>
          <w:szCs w:val="26"/>
        </w:rPr>
        <w:t xml:space="preserve"> </w:t>
      </w:r>
      <w:r>
        <w:rPr>
          <w:sz w:val="26"/>
          <w:szCs w:val="26"/>
        </w:rPr>
        <w:t>литературная</w:t>
      </w:r>
      <w:r>
        <w:rPr>
          <w:spacing w:val="62"/>
          <w:sz w:val="26"/>
          <w:szCs w:val="26"/>
        </w:rPr>
        <w:t xml:space="preserve"> </w:t>
      </w:r>
      <w:r>
        <w:rPr>
          <w:sz w:val="26"/>
          <w:szCs w:val="26"/>
        </w:rPr>
        <w:t>(авторская)</w:t>
      </w:r>
      <w:r>
        <w:rPr>
          <w:spacing w:val="60"/>
          <w:sz w:val="26"/>
          <w:szCs w:val="26"/>
        </w:rPr>
        <w:t xml:space="preserve"> </w:t>
      </w:r>
      <w:r>
        <w:rPr>
          <w:sz w:val="26"/>
          <w:szCs w:val="26"/>
        </w:rPr>
        <w:t>сказка:</w:t>
      </w:r>
      <w:r>
        <w:rPr>
          <w:spacing w:val="61"/>
          <w:sz w:val="26"/>
          <w:szCs w:val="26"/>
        </w:rPr>
        <w:t xml:space="preserve"> </w:t>
      </w:r>
      <w:r>
        <w:rPr>
          <w:sz w:val="26"/>
          <w:szCs w:val="26"/>
        </w:rPr>
        <w:t>сходство</w:t>
      </w:r>
      <w:r>
        <w:rPr>
          <w:spacing w:val="62"/>
          <w:sz w:val="26"/>
          <w:szCs w:val="26"/>
        </w:rPr>
        <w:t xml:space="preserve"> </w:t>
      </w:r>
      <w:r>
        <w:rPr>
          <w:sz w:val="26"/>
          <w:szCs w:val="26"/>
        </w:rPr>
        <w:t>и</w:t>
      </w:r>
      <w:r>
        <w:rPr>
          <w:spacing w:val="-63"/>
          <w:sz w:val="26"/>
          <w:szCs w:val="26"/>
        </w:rPr>
        <w:t xml:space="preserve"> </w:t>
      </w:r>
      <w:r>
        <w:rPr>
          <w:sz w:val="26"/>
          <w:szCs w:val="26"/>
        </w:rPr>
        <w:t>различия.</w:t>
      </w:r>
      <w:r>
        <w:rPr>
          <w:spacing w:val="1"/>
          <w:sz w:val="26"/>
          <w:szCs w:val="26"/>
        </w:rPr>
        <w:t xml:space="preserve"> </w:t>
      </w:r>
      <w:r>
        <w:rPr>
          <w:sz w:val="26"/>
          <w:szCs w:val="26"/>
        </w:rPr>
        <w:t>Реальность</w:t>
      </w:r>
      <w:r>
        <w:rPr>
          <w:spacing w:val="1"/>
          <w:sz w:val="26"/>
          <w:szCs w:val="26"/>
        </w:rPr>
        <w:t xml:space="preserve"> </w:t>
      </w:r>
      <w:r>
        <w:rPr>
          <w:sz w:val="26"/>
          <w:szCs w:val="26"/>
        </w:rPr>
        <w:t>и</w:t>
      </w:r>
      <w:r>
        <w:rPr>
          <w:spacing w:val="1"/>
          <w:sz w:val="26"/>
          <w:szCs w:val="26"/>
        </w:rPr>
        <w:t xml:space="preserve"> </w:t>
      </w:r>
      <w:r>
        <w:rPr>
          <w:sz w:val="26"/>
          <w:szCs w:val="26"/>
        </w:rPr>
        <w:t>волшебство</w:t>
      </w:r>
      <w:r>
        <w:rPr>
          <w:spacing w:val="1"/>
          <w:sz w:val="26"/>
          <w:szCs w:val="26"/>
        </w:rPr>
        <w:t xml:space="preserve"> </w:t>
      </w:r>
      <w:r>
        <w:rPr>
          <w:sz w:val="26"/>
          <w:szCs w:val="26"/>
        </w:rPr>
        <w:t>в</w:t>
      </w:r>
      <w:r>
        <w:rPr>
          <w:spacing w:val="1"/>
          <w:sz w:val="26"/>
          <w:szCs w:val="26"/>
        </w:rPr>
        <w:t xml:space="preserve"> </w:t>
      </w:r>
      <w:r>
        <w:rPr>
          <w:sz w:val="26"/>
          <w:szCs w:val="26"/>
        </w:rPr>
        <w:t>сказке.</w:t>
      </w:r>
      <w:r>
        <w:rPr>
          <w:spacing w:val="1"/>
          <w:sz w:val="26"/>
          <w:szCs w:val="26"/>
        </w:rPr>
        <w:t xml:space="preserve"> </w:t>
      </w:r>
      <w:r>
        <w:rPr>
          <w:sz w:val="26"/>
          <w:szCs w:val="26"/>
        </w:rPr>
        <w:t>Событийная</w:t>
      </w:r>
      <w:r>
        <w:rPr>
          <w:spacing w:val="1"/>
          <w:sz w:val="26"/>
          <w:szCs w:val="26"/>
        </w:rPr>
        <w:t xml:space="preserve"> </w:t>
      </w:r>
      <w:r>
        <w:rPr>
          <w:sz w:val="26"/>
          <w:szCs w:val="26"/>
        </w:rPr>
        <w:t>сторона</w:t>
      </w:r>
      <w:r>
        <w:rPr>
          <w:spacing w:val="1"/>
          <w:sz w:val="26"/>
          <w:szCs w:val="26"/>
        </w:rPr>
        <w:t xml:space="preserve"> </w:t>
      </w:r>
      <w:r>
        <w:rPr>
          <w:sz w:val="26"/>
          <w:szCs w:val="26"/>
        </w:rPr>
        <w:t>сказок:</w:t>
      </w:r>
      <w:r>
        <w:rPr>
          <w:spacing w:val="1"/>
          <w:sz w:val="26"/>
          <w:szCs w:val="26"/>
        </w:rPr>
        <w:t xml:space="preserve"> </w:t>
      </w:r>
      <w:r>
        <w:rPr>
          <w:sz w:val="26"/>
          <w:szCs w:val="26"/>
        </w:rPr>
        <w:t>последовательность</w:t>
      </w:r>
      <w:r>
        <w:rPr>
          <w:spacing w:val="1"/>
          <w:sz w:val="26"/>
          <w:szCs w:val="26"/>
        </w:rPr>
        <w:t xml:space="preserve"> </w:t>
      </w:r>
      <w:r>
        <w:rPr>
          <w:sz w:val="26"/>
          <w:szCs w:val="26"/>
        </w:rPr>
        <w:t>событий</w:t>
      </w:r>
      <w:r>
        <w:rPr>
          <w:spacing w:val="1"/>
          <w:sz w:val="26"/>
          <w:szCs w:val="26"/>
        </w:rPr>
        <w:t xml:space="preserve"> </w:t>
      </w:r>
      <w:r>
        <w:rPr>
          <w:sz w:val="26"/>
          <w:szCs w:val="26"/>
        </w:rPr>
        <w:t>в</w:t>
      </w:r>
      <w:r>
        <w:rPr>
          <w:spacing w:val="1"/>
          <w:sz w:val="26"/>
          <w:szCs w:val="26"/>
        </w:rPr>
        <w:t xml:space="preserve"> </w:t>
      </w:r>
      <w:r>
        <w:rPr>
          <w:sz w:val="26"/>
          <w:szCs w:val="26"/>
        </w:rPr>
        <w:t>фольклорной</w:t>
      </w:r>
      <w:r>
        <w:rPr>
          <w:spacing w:val="1"/>
          <w:sz w:val="26"/>
          <w:szCs w:val="26"/>
        </w:rPr>
        <w:t xml:space="preserve"> </w:t>
      </w:r>
      <w:r>
        <w:rPr>
          <w:sz w:val="26"/>
          <w:szCs w:val="26"/>
        </w:rPr>
        <w:t>(народной)</w:t>
      </w:r>
      <w:r>
        <w:rPr>
          <w:spacing w:val="1"/>
          <w:sz w:val="26"/>
          <w:szCs w:val="26"/>
        </w:rPr>
        <w:t xml:space="preserve"> </w:t>
      </w:r>
      <w:r>
        <w:rPr>
          <w:sz w:val="26"/>
          <w:szCs w:val="26"/>
        </w:rPr>
        <w:t>и</w:t>
      </w:r>
      <w:r>
        <w:rPr>
          <w:spacing w:val="1"/>
          <w:sz w:val="26"/>
          <w:szCs w:val="26"/>
        </w:rPr>
        <w:t xml:space="preserve"> </w:t>
      </w:r>
      <w:r>
        <w:rPr>
          <w:sz w:val="26"/>
          <w:szCs w:val="26"/>
        </w:rPr>
        <w:t>литературной</w:t>
      </w:r>
      <w:r>
        <w:rPr>
          <w:spacing w:val="1"/>
          <w:sz w:val="26"/>
          <w:szCs w:val="26"/>
        </w:rPr>
        <w:t xml:space="preserve"> </w:t>
      </w:r>
      <w:r>
        <w:rPr>
          <w:sz w:val="26"/>
          <w:szCs w:val="26"/>
        </w:rPr>
        <w:t>(авторской)</w:t>
      </w:r>
      <w:r>
        <w:rPr>
          <w:spacing w:val="-62"/>
          <w:sz w:val="26"/>
          <w:szCs w:val="26"/>
        </w:rPr>
        <w:t xml:space="preserve"> </w:t>
      </w:r>
      <w:r>
        <w:rPr>
          <w:sz w:val="26"/>
          <w:szCs w:val="26"/>
        </w:rPr>
        <w:t>сказке.</w:t>
      </w:r>
      <w:r>
        <w:rPr>
          <w:spacing w:val="-3"/>
          <w:sz w:val="26"/>
          <w:szCs w:val="26"/>
        </w:rPr>
        <w:t xml:space="preserve"> </w:t>
      </w:r>
      <w:r>
        <w:rPr>
          <w:sz w:val="26"/>
          <w:szCs w:val="26"/>
        </w:rPr>
        <w:t>Отражение</w:t>
      </w:r>
      <w:r>
        <w:rPr>
          <w:spacing w:val="-2"/>
          <w:sz w:val="26"/>
          <w:szCs w:val="26"/>
        </w:rPr>
        <w:t xml:space="preserve"> </w:t>
      </w:r>
      <w:r>
        <w:rPr>
          <w:sz w:val="26"/>
          <w:szCs w:val="26"/>
        </w:rPr>
        <w:t>сюжета</w:t>
      </w:r>
      <w:r>
        <w:rPr>
          <w:spacing w:val="-2"/>
          <w:sz w:val="26"/>
          <w:szCs w:val="26"/>
        </w:rPr>
        <w:t xml:space="preserve"> </w:t>
      </w:r>
      <w:r>
        <w:rPr>
          <w:sz w:val="26"/>
          <w:szCs w:val="26"/>
        </w:rPr>
        <w:t>в</w:t>
      </w:r>
      <w:r>
        <w:rPr>
          <w:spacing w:val="-3"/>
          <w:sz w:val="26"/>
          <w:szCs w:val="26"/>
        </w:rPr>
        <w:t xml:space="preserve"> </w:t>
      </w:r>
      <w:r>
        <w:rPr>
          <w:sz w:val="26"/>
          <w:szCs w:val="26"/>
        </w:rPr>
        <w:t>иллюстрациях. Герои</w:t>
      </w:r>
      <w:r>
        <w:rPr>
          <w:spacing w:val="-2"/>
          <w:sz w:val="26"/>
          <w:szCs w:val="26"/>
        </w:rPr>
        <w:t xml:space="preserve"> </w:t>
      </w:r>
      <w:r>
        <w:rPr>
          <w:sz w:val="26"/>
          <w:szCs w:val="26"/>
        </w:rPr>
        <w:t>сказочных</w:t>
      </w:r>
      <w:r>
        <w:rPr>
          <w:spacing w:val="-1"/>
          <w:sz w:val="26"/>
          <w:szCs w:val="26"/>
        </w:rPr>
        <w:t xml:space="preserve"> </w:t>
      </w:r>
      <w:r>
        <w:rPr>
          <w:sz w:val="26"/>
          <w:szCs w:val="26"/>
        </w:rPr>
        <w:t>произведений.</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0"/>
        <w:jc w:val="both"/>
        <w:rPr>
          <w:sz w:val="26"/>
          <w:szCs w:val="26"/>
        </w:rPr>
      </w:pPr>
      <w:r>
        <w:rPr>
          <w:sz w:val="26"/>
          <w:szCs w:val="26"/>
        </w:rPr>
        <w:lastRenderedPageBreak/>
        <w:t>Нравственные</w:t>
      </w:r>
      <w:r>
        <w:rPr>
          <w:spacing w:val="1"/>
          <w:sz w:val="26"/>
          <w:szCs w:val="26"/>
        </w:rPr>
        <w:t xml:space="preserve"> </w:t>
      </w:r>
      <w:r>
        <w:rPr>
          <w:sz w:val="26"/>
          <w:szCs w:val="26"/>
        </w:rPr>
        <w:t>ценности</w:t>
      </w:r>
      <w:r>
        <w:rPr>
          <w:spacing w:val="1"/>
          <w:sz w:val="26"/>
          <w:szCs w:val="26"/>
        </w:rPr>
        <w:t xml:space="preserve"> </w:t>
      </w:r>
      <w:r>
        <w:rPr>
          <w:sz w:val="26"/>
          <w:szCs w:val="26"/>
        </w:rPr>
        <w:t>и</w:t>
      </w:r>
      <w:r>
        <w:rPr>
          <w:spacing w:val="1"/>
          <w:sz w:val="26"/>
          <w:szCs w:val="26"/>
        </w:rPr>
        <w:t xml:space="preserve"> </w:t>
      </w:r>
      <w:r>
        <w:rPr>
          <w:sz w:val="26"/>
          <w:szCs w:val="26"/>
        </w:rPr>
        <w:t>идеи,</w:t>
      </w:r>
      <w:r>
        <w:rPr>
          <w:spacing w:val="1"/>
          <w:sz w:val="26"/>
          <w:szCs w:val="26"/>
        </w:rPr>
        <w:t xml:space="preserve"> </w:t>
      </w:r>
      <w:r>
        <w:rPr>
          <w:sz w:val="26"/>
          <w:szCs w:val="26"/>
        </w:rPr>
        <w:t>традиции,</w:t>
      </w:r>
      <w:r>
        <w:rPr>
          <w:spacing w:val="1"/>
          <w:sz w:val="26"/>
          <w:szCs w:val="26"/>
        </w:rPr>
        <w:t xml:space="preserve"> </w:t>
      </w:r>
      <w:r>
        <w:rPr>
          <w:sz w:val="26"/>
          <w:szCs w:val="26"/>
        </w:rPr>
        <w:t>быт,</w:t>
      </w:r>
      <w:r>
        <w:rPr>
          <w:spacing w:val="1"/>
          <w:sz w:val="26"/>
          <w:szCs w:val="26"/>
        </w:rPr>
        <w:t xml:space="preserve"> </w:t>
      </w:r>
      <w:r>
        <w:rPr>
          <w:sz w:val="26"/>
          <w:szCs w:val="26"/>
        </w:rPr>
        <w:t>культура</w:t>
      </w:r>
      <w:r>
        <w:rPr>
          <w:spacing w:val="1"/>
          <w:sz w:val="26"/>
          <w:szCs w:val="26"/>
        </w:rPr>
        <w:t xml:space="preserve"> </w:t>
      </w:r>
      <w:r>
        <w:rPr>
          <w:sz w:val="26"/>
          <w:szCs w:val="26"/>
        </w:rPr>
        <w:t>в</w:t>
      </w:r>
      <w:r>
        <w:rPr>
          <w:spacing w:val="1"/>
          <w:sz w:val="26"/>
          <w:szCs w:val="26"/>
        </w:rPr>
        <w:t xml:space="preserve"> </w:t>
      </w:r>
      <w:r>
        <w:rPr>
          <w:sz w:val="26"/>
          <w:szCs w:val="26"/>
        </w:rPr>
        <w:t>русских</w:t>
      </w:r>
      <w:r>
        <w:rPr>
          <w:spacing w:val="1"/>
          <w:sz w:val="26"/>
          <w:szCs w:val="26"/>
        </w:rPr>
        <w:t xml:space="preserve"> </w:t>
      </w:r>
      <w:r>
        <w:rPr>
          <w:sz w:val="26"/>
          <w:szCs w:val="26"/>
        </w:rPr>
        <w:t>народных</w:t>
      </w:r>
      <w:r>
        <w:rPr>
          <w:spacing w:val="1"/>
          <w:sz w:val="26"/>
          <w:szCs w:val="26"/>
        </w:rPr>
        <w:t xml:space="preserve"> </w:t>
      </w:r>
      <w:r>
        <w:rPr>
          <w:sz w:val="26"/>
          <w:szCs w:val="26"/>
        </w:rPr>
        <w:t>и</w:t>
      </w:r>
      <w:r>
        <w:rPr>
          <w:spacing w:val="1"/>
          <w:sz w:val="26"/>
          <w:szCs w:val="26"/>
        </w:rPr>
        <w:t xml:space="preserve"> </w:t>
      </w:r>
      <w:r>
        <w:rPr>
          <w:sz w:val="26"/>
          <w:szCs w:val="26"/>
        </w:rPr>
        <w:t>литературных</w:t>
      </w:r>
      <w:r>
        <w:rPr>
          <w:spacing w:val="1"/>
          <w:sz w:val="26"/>
          <w:szCs w:val="26"/>
        </w:rPr>
        <w:t xml:space="preserve"> </w:t>
      </w:r>
      <w:r>
        <w:rPr>
          <w:sz w:val="26"/>
          <w:szCs w:val="26"/>
        </w:rPr>
        <w:t>(авторских)</w:t>
      </w:r>
      <w:r>
        <w:rPr>
          <w:spacing w:val="1"/>
          <w:sz w:val="26"/>
          <w:szCs w:val="26"/>
        </w:rPr>
        <w:t xml:space="preserve"> </w:t>
      </w:r>
      <w:r>
        <w:rPr>
          <w:sz w:val="26"/>
          <w:szCs w:val="26"/>
        </w:rPr>
        <w:t>сказках,</w:t>
      </w:r>
      <w:r>
        <w:rPr>
          <w:spacing w:val="1"/>
          <w:sz w:val="26"/>
          <w:szCs w:val="26"/>
        </w:rPr>
        <w:t xml:space="preserve"> </w:t>
      </w:r>
      <w:r>
        <w:rPr>
          <w:sz w:val="26"/>
          <w:szCs w:val="26"/>
        </w:rPr>
        <w:t>поступки,</w:t>
      </w:r>
      <w:r>
        <w:rPr>
          <w:spacing w:val="1"/>
          <w:sz w:val="26"/>
          <w:szCs w:val="26"/>
        </w:rPr>
        <w:t xml:space="preserve"> </w:t>
      </w:r>
      <w:r>
        <w:rPr>
          <w:sz w:val="26"/>
          <w:szCs w:val="26"/>
        </w:rPr>
        <w:t>отражающие</w:t>
      </w:r>
      <w:r>
        <w:rPr>
          <w:spacing w:val="1"/>
          <w:sz w:val="26"/>
          <w:szCs w:val="26"/>
        </w:rPr>
        <w:t xml:space="preserve"> </w:t>
      </w:r>
      <w:r>
        <w:rPr>
          <w:sz w:val="26"/>
          <w:szCs w:val="26"/>
        </w:rPr>
        <w:t>нравственные</w:t>
      </w:r>
      <w:r>
        <w:rPr>
          <w:spacing w:val="1"/>
          <w:sz w:val="26"/>
          <w:szCs w:val="26"/>
        </w:rPr>
        <w:t xml:space="preserve"> </w:t>
      </w:r>
      <w:r>
        <w:rPr>
          <w:sz w:val="26"/>
          <w:szCs w:val="26"/>
        </w:rPr>
        <w:t>качества</w:t>
      </w:r>
      <w:r>
        <w:rPr>
          <w:spacing w:val="1"/>
          <w:sz w:val="26"/>
          <w:szCs w:val="26"/>
        </w:rPr>
        <w:t xml:space="preserve"> </w:t>
      </w:r>
      <w:r>
        <w:rPr>
          <w:sz w:val="26"/>
          <w:szCs w:val="26"/>
        </w:rPr>
        <w:t>(отношение</w:t>
      </w:r>
      <w:r>
        <w:rPr>
          <w:spacing w:val="-2"/>
          <w:sz w:val="26"/>
          <w:szCs w:val="26"/>
        </w:rPr>
        <w:t xml:space="preserve"> </w:t>
      </w:r>
      <w:r>
        <w:rPr>
          <w:sz w:val="26"/>
          <w:szCs w:val="26"/>
        </w:rPr>
        <w:t>к природе,</w:t>
      </w:r>
      <w:r>
        <w:rPr>
          <w:spacing w:val="-1"/>
          <w:sz w:val="26"/>
          <w:szCs w:val="26"/>
        </w:rPr>
        <w:t xml:space="preserve"> </w:t>
      </w:r>
      <w:r>
        <w:rPr>
          <w:sz w:val="26"/>
          <w:szCs w:val="26"/>
        </w:rPr>
        <w:t>людям,</w:t>
      </w:r>
      <w:r>
        <w:rPr>
          <w:spacing w:val="-1"/>
          <w:sz w:val="26"/>
          <w:szCs w:val="26"/>
        </w:rPr>
        <w:t xml:space="preserve"> </w:t>
      </w:r>
      <w:r>
        <w:rPr>
          <w:sz w:val="26"/>
          <w:szCs w:val="26"/>
        </w:rPr>
        <w:t>предметам).</w:t>
      </w:r>
    </w:p>
    <w:p w:rsidR="006C6D24" w:rsidRDefault="006C6D24" w:rsidP="006C6D24">
      <w:pPr>
        <w:spacing w:before="1"/>
        <w:ind w:right="263"/>
        <w:jc w:val="both"/>
        <w:rPr>
          <w:sz w:val="26"/>
          <w:szCs w:val="26"/>
        </w:rPr>
      </w:pPr>
      <w:r>
        <w:rPr>
          <w:sz w:val="26"/>
          <w:szCs w:val="26"/>
        </w:rPr>
        <w:t>Произведения</w:t>
      </w:r>
      <w:r>
        <w:rPr>
          <w:spacing w:val="1"/>
          <w:sz w:val="26"/>
          <w:szCs w:val="26"/>
        </w:rPr>
        <w:t xml:space="preserve"> </w:t>
      </w:r>
      <w:r>
        <w:rPr>
          <w:sz w:val="26"/>
          <w:szCs w:val="26"/>
        </w:rPr>
        <w:t>о</w:t>
      </w:r>
      <w:r>
        <w:rPr>
          <w:spacing w:val="1"/>
          <w:sz w:val="26"/>
          <w:szCs w:val="26"/>
        </w:rPr>
        <w:t xml:space="preserve"> </w:t>
      </w:r>
      <w:r>
        <w:rPr>
          <w:sz w:val="26"/>
          <w:szCs w:val="26"/>
        </w:rPr>
        <w:t>детях</w:t>
      </w:r>
      <w:r>
        <w:rPr>
          <w:spacing w:val="1"/>
          <w:sz w:val="26"/>
          <w:szCs w:val="26"/>
        </w:rPr>
        <w:t xml:space="preserve"> </w:t>
      </w:r>
      <w:r>
        <w:rPr>
          <w:sz w:val="26"/>
          <w:szCs w:val="26"/>
        </w:rPr>
        <w:t>и</w:t>
      </w:r>
      <w:r>
        <w:rPr>
          <w:spacing w:val="1"/>
          <w:sz w:val="26"/>
          <w:szCs w:val="26"/>
        </w:rPr>
        <w:t xml:space="preserve"> </w:t>
      </w:r>
      <w:r>
        <w:rPr>
          <w:sz w:val="26"/>
          <w:szCs w:val="26"/>
        </w:rPr>
        <w:t>для</w:t>
      </w:r>
      <w:r>
        <w:rPr>
          <w:spacing w:val="1"/>
          <w:sz w:val="26"/>
          <w:szCs w:val="26"/>
        </w:rPr>
        <w:t xml:space="preserve"> </w:t>
      </w:r>
      <w:r>
        <w:rPr>
          <w:sz w:val="26"/>
          <w:szCs w:val="26"/>
        </w:rPr>
        <w:t>детей.</w:t>
      </w:r>
      <w:r>
        <w:rPr>
          <w:spacing w:val="1"/>
          <w:sz w:val="26"/>
          <w:szCs w:val="26"/>
        </w:rPr>
        <w:t xml:space="preserve"> </w:t>
      </w:r>
      <w:r>
        <w:rPr>
          <w:sz w:val="26"/>
          <w:szCs w:val="26"/>
        </w:rPr>
        <w:t>Понятие</w:t>
      </w:r>
      <w:r>
        <w:rPr>
          <w:spacing w:val="1"/>
          <w:sz w:val="26"/>
          <w:szCs w:val="26"/>
        </w:rPr>
        <w:t xml:space="preserve"> </w:t>
      </w:r>
      <w:r>
        <w:rPr>
          <w:sz w:val="26"/>
          <w:szCs w:val="26"/>
        </w:rPr>
        <w:t>«тема</w:t>
      </w:r>
      <w:r>
        <w:rPr>
          <w:spacing w:val="1"/>
          <w:sz w:val="26"/>
          <w:szCs w:val="26"/>
        </w:rPr>
        <w:t xml:space="preserve"> </w:t>
      </w:r>
      <w:r>
        <w:rPr>
          <w:sz w:val="26"/>
          <w:szCs w:val="26"/>
        </w:rPr>
        <w:t>произведения»</w:t>
      </w:r>
      <w:r>
        <w:rPr>
          <w:spacing w:val="66"/>
          <w:sz w:val="26"/>
          <w:szCs w:val="26"/>
        </w:rPr>
        <w:t xml:space="preserve"> </w:t>
      </w:r>
      <w:r>
        <w:rPr>
          <w:sz w:val="26"/>
          <w:szCs w:val="26"/>
        </w:rPr>
        <w:t>(общее</w:t>
      </w:r>
      <w:r>
        <w:rPr>
          <w:spacing w:val="-62"/>
          <w:sz w:val="26"/>
          <w:szCs w:val="26"/>
        </w:rPr>
        <w:t xml:space="preserve"> </w:t>
      </w:r>
      <w:r>
        <w:rPr>
          <w:sz w:val="26"/>
          <w:szCs w:val="26"/>
        </w:rPr>
        <w:t>представление): чему посвящено, о чём рассказывает. Главная мысль произведения: его</w:t>
      </w:r>
      <w:r>
        <w:rPr>
          <w:spacing w:val="1"/>
          <w:sz w:val="26"/>
          <w:szCs w:val="26"/>
        </w:rPr>
        <w:t xml:space="preserve"> </w:t>
      </w:r>
      <w:r>
        <w:rPr>
          <w:sz w:val="26"/>
          <w:szCs w:val="26"/>
        </w:rPr>
        <w:t>основная идея (чему учит? какие качества воспитывает?). Произведения одной темы, но</w:t>
      </w:r>
      <w:r>
        <w:rPr>
          <w:spacing w:val="1"/>
          <w:sz w:val="26"/>
          <w:szCs w:val="26"/>
        </w:rPr>
        <w:t xml:space="preserve"> </w:t>
      </w:r>
      <w:r>
        <w:rPr>
          <w:sz w:val="26"/>
          <w:szCs w:val="26"/>
        </w:rPr>
        <w:t>разных жанров: рассказ, стихотворение, сказка (общее представление на примере не</w:t>
      </w:r>
      <w:r>
        <w:rPr>
          <w:spacing w:val="1"/>
          <w:sz w:val="26"/>
          <w:szCs w:val="26"/>
        </w:rPr>
        <w:t xml:space="preserve"> </w:t>
      </w:r>
      <w:r>
        <w:rPr>
          <w:sz w:val="26"/>
          <w:szCs w:val="26"/>
        </w:rPr>
        <w:t>менее</w:t>
      </w:r>
      <w:r>
        <w:rPr>
          <w:spacing w:val="1"/>
          <w:sz w:val="26"/>
          <w:szCs w:val="26"/>
        </w:rPr>
        <w:t xml:space="preserve"> </w:t>
      </w:r>
      <w:r>
        <w:rPr>
          <w:sz w:val="26"/>
          <w:szCs w:val="26"/>
        </w:rPr>
        <w:t>шести</w:t>
      </w:r>
      <w:r>
        <w:rPr>
          <w:spacing w:val="1"/>
          <w:sz w:val="26"/>
          <w:szCs w:val="26"/>
        </w:rPr>
        <w:t xml:space="preserve"> </w:t>
      </w:r>
      <w:r>
        <w:rPr>
          <w:sz w:val="26"/>
          <w:szCs w:val="26"/>
        </w:rPr>
        <w:t>произведений</w:t>
      </w:r>
      <w:r>
        <w:rPr>
          <w:spacing w:val="1"/>
          <w:sz w:val="26"/>
          <w:szCs w:val="26"/>
        </w:rPr>
        <w:t xml:space="preserve"> </w:t>
      </w:r>
      <w:r>
        <w:rPr>
          <w:sz w:val="26"/>
          <w:szCs w:val="26"/>
        </w:rPr>
        <w:t>К.</w:t>
      </w:r>
      <w:r>
        <w:rPr>
          <w:spacing w:val="1"/>
          <w:sz w:val="26"/>
          <w:szCs w:val="26"/>
        </w:rPr>
        <w:t xml:space="preserve"> </w:t>
      </w:r>
      <w:r>
        <w:rPr>
          <w:sz w:val="26"/>
          <w:szCs w:val="26"/>
        </w:rPr>
        <w:t>Д.</w:t>
      </w:r>
      <w:r>
        <w:rPr>
          <w:spacing w:val="1"/>
          <w:sz w:val="26"/>
          <w:szCs w:val="26"/>
        </w:rPr>
        <w:t xml:space="preserve"> </w:t>
      </w:r>
      <w:r>
        <w:rPr>
          <w:sz w:val="26"/>
          <w:szCs w:val="26"/>
        </w:rPr>
        <w:t>Ушинского,</w:t>
      </w:r>
      <w:r>
        <w:rPr>
          <w:spacing w:val="1"/>
          <w:sz w:val="26"/>
          <w:szCs w:val="26"/>
        </w:rPr>
        <w:t xml:space="preserve"> </w:t>
      </w:r>
      <w:r>
        <w:rPr>
          <w:sz w:val="26"/>
          <w:szCs w:val="26"/>
        </w:rPr>
        <w:t>Л.</w:t>
      </w:r>
      <w:r>
        <w:rPr>
          <w:spacing w:val="1"/>
          <w:sz w:val="26"/>
          <w:szCs w:val="26"/>
        </w:rPr>
        <w:t xml:space="preserve"> </w:t>
      </w:r>
      <w:r>
        <w:rPr>
          <w:sz w:val="26"/>
          <w:szCs w:val="26"/>
        </w:rPr>
        <w:t>Н.</w:t>
      </w:r>
      <w:r>
        <w:rPr>
          <w:spacing w:val="1"/>
          <w:sz w:val="26"/>
          <w:szCs w:val="26"/>
        </w:rPr>
        <w:t xml:space="preserve"> </w:t>
      </w:r>
      <w:r>
        <w:rPr>
          <w:sz w:val="26"/>
          <w:szCs w:val="26"/>
        </w:rPr>
        <w:t>Толстого,</w:t>
      </w:r>
      <w:r>
        <w:rPr>
          <w:spacing w:val="1"/>
          <w:sz w:val="26"/>
          <w:szCs w:val="26"/>
        </w:rPr>
        <w:t xml:space="preserve"> </w:t>
      </w:r>
      <w:r>
        <w:rPr>
          <w:sz w:val="26"/>
          <w:szCs w:val="26"/>
        </w:rPr>
        <w:t>В.</w:t>
      </w:r>
      <w:r>
        <w:rPr>
          <w:spacing w:val="1"/>
          <w:sz w:val="26"/>
          <w:szCs w:val="26"/>
        </w:rPr>
        <w:t xml:space="preserve"> </w:t>
      </w:r>
      <w:r>
        <w:rPr>
          <w:sz w:val="26"/>
          <w:szCs w:val="26"/>
        </w:rPr>
        <w:t>Г.</w:t>
      </w:r>
      <w:r>
        <w:rPr>
          <w:spacing w:val="1"/>
          <w:sz w:val="26"/>
          <w:szCs w:val="26"/>
        </w:rPr>
        <w:t xml:space="preserve"> </w:t>
      </w:r>
      <w:r>
        <w:rPr>
          <w:sz w:val="26"/>
          <w:szCs w:val="26"/>
        </w:rPr>
        <w:t>Сутеева,</w:t>
      </w:r>
      <w:r>
        <w:rPr>
          <w:spacing w:val="1"/>
          <w:sz w:val="26"/>
          <w:szCs w:val="26"/>
        </w:rPr>
        <w:t xml:space="preserve"> </w:t>
      </w:r>
      <w:r>
        <w:rPr>
          <w:sz w:val="26"/>
          <w:szCs w:val="26"/>
        </w:rPr>
        <w:t>Е.</w:t>
      </w:r>
      <w:r>
        <w:rPr>
          <w:spacing w:val="1"/>
          <w:sz w:val="26"/>
          <w:szCs w:val="26"/>
        </w:rPr>
        <w:t xml:space="preserve"> </w:t>
      </w:r>
      <w:r>
        <w:rPr>
          <w:sz w:val="26"/>
          <w:szCs w:val="26"/>
        </w:rPr>
        <w:t>А.</w:t>
      </w:r>
      <w:r>
        <w:rPr>
          <w:spacing w:val="1"/>
          <w:sz w:val="26"/>
          <w:szCs w:val="26"/>
        </w:rPr>
        <w:t xml:space="preserve"> </w:t>
      </w:r>
      <w:r>
        <w:rPr>
          <w:sz w:val="26"/>
          <w:szCs w:val="26"/>
        </w:rPr>
        <w:t>Пермяка,</w:t>
      </w:r>
    </w:p>
    <w:p w:rsidR="006C6D24" w:rsidRDefault="006C6D24" w:rsidP="006C6D24">
      <w:pPr>
        <w:ind w:right="261"/>
        <w:jc w:val="both"/>
        <w:rPr>
          <w:sz w:val="26"/>
          <w:szCs w:val="26"/>
        </w:rPr>
      </w:pPr>
      <w:r>
        <w:rPr>
          <w:sz w:val="26"/>
          <w:szCs w:val="26"/>
        </w:rPr>
        <w:t>В. А.</w:t>
      </w:r>
      <w:r>
        <w:rPr>
          <w:spacing w:val="1"/>
          <w:sz w:val="26"/>
          <w:szCs w:val="26"/>
        </w:rPr>
        <w:t xml:space="preserve"> </w:t>
      </w:r>
      <w:r>
        <w:rPr>
          <w:sz w:val="26"/>
          <w:szCs w:val="26"/>
        </w:rPr>
        <w:t>Осеевой,</w:t>
      </w:r>
      <w:r>
        <w:rPr>
          <w:spacing w:val="1"/>
          <w:sz w:val="26"/>
          <w:szCs w:val="26"/>
        </w:rPr>
        <w:t xml:space="preserve"> </w:t>
      </w:r>
      <w:r>
        <w:rPr>
          <w:sz w:val="26"/>
          <w:szCs w:val="26"/>
        </w:rPr>
        <w:t>А.</w:t>
      </w:r>
      <w:r>
        <w:rPr>
          <w:spacing w:val="1"/>
          <w:sz w:val="26"/>
          <w:szCs w:val="26"/>
        </w:rPr>
        <w:t xml:space="preserve"> </w:t>
      </w:r>
      <w:r>
        <w:rPr>
          <w:sz w:val="26"/>
          <w:szCs w:val="26"/>
        </w:rPr>
        <w:t>Л. Барто, Ю.</w:t>
      </w:r>
      <w:r>
        <w:rPr>
          <w:spacing w:val="1"/>
          <w:sz w:val="26"/>
          <w:szCs w:val="26"/>
        </w:rPr>
        <w:t xml:space="preserve"> </w:t>
      </w:r>
      <w:r>
        <w:rPr>
          <w:sz w:val="26"/>
          <w:szCs w:val="26"/>
        </w:rPr>
        <w:t>И.</w:t>
      </w:r>
      <w:r>
        <w:rPr>
          <w:spacing w:val="1"/>
          <w:sz w:val="26"/>
          <w:szCs w:val="26"/>
        </w:rPr>
        <w:t xml:space="preserve"> </w:t>
      </w:r>
      <w:r>
        <w:rPr>
          <w:sz w:val="26"/>
          <w:szCs w:val="26"/>
        </w:rPr>
        <w:t>Ермолаева, Р.</w:t>
      </w:r>
      <w:r>
        <w:rPr>
          <w:spacing w:val="1"/>
          <w:sz w:val="26"/>
          <w:szCs w:val="26"/>
        </w:rPr>
        <w:t xml:space="preserve"> </w:t>
      </w:r>
      <w:r>
        <w:rPr>
          <w:sz w:val="26"/>
          <w:szCs w:val="26"/>
        </w:rPr>
        <w:t>С.</w:t>
      </w:r>
      <w:r>
        <w:rPr>
          <w:spacing w:val="1"/>
          <w:sz w:val="26"/>
          <w:szCs w:val="26"/>
        </w:rPr>
        <w:t xml:space="preserve"> </w:t>
      </w:r>
      <w:r>
        <w:rPr>
          <w:sz w:val="26"/>
          <w:szCs w:val="26"/>
        </w:rPr>
        <w:t>Сефа,</w:t>
      </w:r>
      <w:r>
        <w:rPr>
          <w:spacing w:val="1"/>
          <w:sz w:val="26"/>
          <w:szCs w:val="26"/>
        </w:rPr>
        <w:t xml:space="preserve"> </w:t>
      </w:r>
      <w:r>
        <w:rPr>
          <w:sz w:val="26"/>
          <w:szCs w:val="26"/>
        </w:rPr>
        <w:t>С. В.</w:t>
      </w:r>
      <w:r>
        <w:rPr>
          <w:spacing w:val="1"/>
          <w:sz w:val="26"/>
          <w:szCs w:val="26"/>
        </w:rPr>
        <w:t xml:space="preserve"> </w:t>
      </w:r>
      <w:r>
        <w:rPr>
          <w:sz w:val="26"/>
          <w:szCs w:val="26"/>
        </w:rPr>
        <w:t>Михалкова,</w:t>
      </w:r>
      <w:r>
        <w:rPr>
          <w:spacing w:val="1"/>
          <w:sz w:val="26"/>
          <w:szCs w:val="26"/>
        </w:rPr>
        <w:t xml:space="preserve"> </w:t>
      </w:r>
      <w:r>
        <w:rPr>
          <w:sz w:val="26"/>
          <w:szCs w:val="26"/>
        </w:rPr>
        <w:t>В.</w:t>
      </w:r>
      <w:r>
        <w:rPr>
          <w:spacing w:val="1"/>
          <w:sz w:val="26"/>
          <w:szCs w:val="26"/>
        </w:rPr>
        <w:t xml:space="preserve"> </w:t>
      </w:r>
      <w:r>
        <w:rPr>
          <w:sz w:val="26"/>
          <w:szCs w:val="26"/>
        </w:rPr>
        <w:t>Д.</w:t>
      </w:r>
      <w:r>
        <w:rPr>
          <w:spacing w:val="1"/>
          <w:sz w:val="26"/>
          <w:szCs w:val="26"/>
        </w:rPr>
        <w:t xml:space="preserve"> </w:t>
      </w:r>
      <w:r>
        <w:rPr>
          <w:sz w:val="26"/>
          <w:szCs w:val="26"/>
        </w:rPr>
        <w:t>Берестова,</w:t>
      </w:r>
      <w:r>
        <w:rPr>
          <w:spacing w:val="1"/>
          <w:sz w:val="26"/>
          <w:szCs w:val="26"/>
        </w:rPr>
        <w:t xml:space="preserve"> </w:t>
      </w:r>
      <w:r>
        <w:rPr>
          <w:sz w:val="26"/>
          <w:szCs w:val="26"/>
        </w:rPr>
        <w:t>В.</w:t>
      </w:r>
      <w:r>
        <w:rPr>
          <w:spacing w:val="-1"/>
          <w:sz w:val="26"/>
          <w:szCs w:val="26"/>
        </w:rPr>
        <w:t xml:space="preserve"> </w:t>
      </w:r>
      <w:r>
        <w:rPr>
          <w:sz w:val="26"/>
          <w:szCs w:val="26"/>
        </w:rPr>
        <w:t>Ю.</w:t>
      </w:r>
      <w:r>
        <w:rPr>
          <w:spacing w:val="1"/>
          <w:sz w:val="26"/>
          <w:szCs w:val="26"/>
        </w:rPr>
        <w:t xml:space="preserve"> </w:t>
      </w:r>
      <w:r>
        <w:rPr>
          <w:sz w:val="26"/>
          <w:szCs w:val="26"/>
        </w:rPr>
        <w:t>Драгунского</w:t>
      </w:r>
      <w:r>
        <w:rPr>
          <w:spacing w:val="-1"/>
          <w:sz w:val="26"/>
          <w:szCs w:val="26"/>
        </w:rPr>
        <w:t xml:space="preserve"> </w:t>
      </w:r>
      <w:r>
        <w:rPr>
          <w:sz w:val="26"/>
          <w:szCs w:val="26"/>
        </w:rPr>
        <w:t>и</w:t>
      </w:r>
      <w:r>
        <w:rPr>
          <w:spacing w:val="-2"/>
          <w:sz w:val="26"/>
          <w:szCs w:val="26"/>
        </w:rPr>
        <w:t xml:space="preserve"> </w:t>
      </w:r>
      <w:r>
        <w:rPr>
          <w:sz w:val="26"/>
          <w:szCs w:val="26"/>
        </w:rPr>
        <w:t>др.).</w:t>
      </w:r>
    </w:p>
    <w:p w:rsidR="006C6D24" w:rsidRDefault="006C6D24" w:rsidP="006C6D24">
      <w:pPr>
        <w:spacing w:before="1" w:line="298" w:lineRule="exact"/>
        <w:jc w:val="both"/>
        <w:rPr>
          <w:sz w:val="26"/>
          <w:szCs w:val="26"/>
        </w:rPr>
      </w:pPr>
      <w:r>
        <w:rPr>
          <w:sz w:val="26"/>
          <w:szCs w:val="26"/>
        </w:rPr>
        <w:t>Характеристика</w:t>
      </w:r>
      <w:r>
        <w:rPr>
          <w:spacing w:val="-3"/>
          <w:sz w:val="26"/>
          <w:szCs w:val="26"/>
        </w:rPr>
        <w:t xml:space="preserve"> </w:t>
      </w:r>
      <w:r>
        <w:rPr>
          <w:sz w:val="26"/>
          <w:szCs w:val="26"/>
        </w:rPr>
        <w:t>героя</w:t>
      </w:r>
      <w:r>
        <w:rPr>
          <w:spacing w:val="-5"/>
          <w:sz w:val="26"/>
          <w:szCs w:val="26"/>
        </w:rPr>
        <w:t xml:space="preserve"> </w:t>
      </w:r>
      <w:r>
        <w:rPr>
          <w:sz w:val="26"/>
          <w:szCs w:val="26"/>
        </w:rPr>
        <w:t>произведения,</w:t>
      </w:r>
      <w:r>
        <w:rPr>
          <w:spacing w:val="-6"/>
          <w:sz w:val="26"/>
          <w:szCs w:val="26"/>
        </w:rPr>
        <w:t xml:space="preserve"> </w:t>
      </w:r>
      <w:r>
        <w:rPr>
          <w:sz w:val="26"/>
          <w:szCs w:val="26"/>
        </w:rPr>
        <w:t>общая</w:t>
      </w:r>
      <w:r>
        <w:rPr>
          <w:spacing w:val="-5"/>
          <w:sz w:val="26"/>
          <w:szCs w:val="26"/>
        </w:rPr>
        <w:t xml:space="preserve"> </w:t>
      </w:r>
      <w:r>
        <w:rPr>
          <w:sz w:val="26"/>
          <w:szCs w:val="26"/>
        </w:rPr>
        <w:t>оценка</w:t>
      </w:r>
      <w:r>
        <w:rPr>
          <w:spacing w:val="-5"/>
          <w:sz w:val="26"/>
          <w:szCs w:val="26"/>
        </w:rPr>
        <w:t xml:space="preserve"> </w:t>
      </w:r>
      <w:r>
        <w:rPr>
          <w:sz w:val="26"/>
          <w:szCs w:val="26"/>
        </w:rPr>
        <w:t>поступков.</w:t>
      </w:r>
    </w:p>
    <w:p w:rsidR="006C6D24" w:rsidRDefault="006C6D24" w:rsidP="006C6D24">
      <w:pPr>
        <w:ind w:right="261"/>
        <w:jc w:val="both"/>
        <w:rPr>
          <w:sz w:val="26"/>
          <w:szCs w:val="26"/>
        </w:rPr>
      </w:pPr>
      <w:r>
        <w:rPr>
          <w:sz w:val="26"/>
          <w:szCs w:val="26"/>
        </w:rPr>
        <w:t>Понимание</w:t>
      </w:r>
      <w:r>
        <w:rPr>
          <w:spacing w:val="1"/>
          <w:sz w:val="26"/>
          <w:szCs w:val="26"/>
        </w:rPr>
        <w:t xml:space="preserve"> </w:t>
      </w:r>
      <w:r>
        <w:rPr>
          <w:sz w:val="26"/>
          <w:szCs w:val="26"/>
        </w:rPr>
        <w:t>заголовка произведения,</w:t>
      </w:r>
      <w:r>
        <w:rPr>
          <w:spacing w:val="1"/>
          <w:sz w:val="26"/>
          <w:szCs w:val="26"/>
        </w:rPr>
        <w:t xml:space="preserve"> </w:t>
      </w:r>
      <w:r>
        <w:rPr>
          <w:sz w:val="26"/>
          <w:szCs w:val="26"/>
        </w:rPr>
        <w:t>его</w:t>
      </w:r>
      <w:r>
        <w:rPr>
          <w:spacing w:val="1"/>
          <w:sz w:val="26"/>
          <w:szCs w:val="26"/>
        </w:rPr>
        <w:t xml:space="preserve"> </w:t>
      </w:r>
      <w:r>
        <w:rPr>
          <w:sz w:val="26"/>
          <w:szCs w:val="26"/>
        </w:rPr>
        <w:t>соотношения</w:t>
      </w:r>
      <w:r>
        <w:rPr>
          <w:spacing w:val="65"/>
          <w:sz w:val="26"/>
          <w:szCs w:val="26"/>
        </w:rPr>
        <w:t xml:space="preserve"> </w:t>
      </w:r>
      <w:r>
        <w:rPr>
          <w:sz w:val="26"/>
          <w:szCs w:val="26"/>
        </w:rPr>
        <w:t>с содержанием произведения и</w:t>
      </w:r>
      <w:r>
        <w:rPr>
          <w:spacing w:val="1"/>
          <w:sz w:val="26"/>
          <w:szCs w:val="26"/>
        </w:rPr>
        <w:t xml:space="preserve"> </w:t>
      </w:r>
      <w:r>
        <w:rPr>
          <w:sz w:val="26"/>
          <w:szCs w:val="26"/>
        </w:rPr>
        <w:t>его</w:t>
      </w:r>
      <w:r>
        <w:rPr>
          <w:spacing w:val="1"/>
          <w:sz w:val="26"/>
          <w:szCs w:val="26"/>
        </w:rPr>
        <w:t xml:space="preserve"> </w:t>
      </w:r>
      <w:r>
        <w:rPr>
          <w:sz w:val="26"/>
          <w:szCs w:val="26"/>
        </w:rPr>
        <w:t>идеей.</w:t>
      </w:r>
      <w:r>
        <w:rPr>
          <w:spacing w:val="1"/>
          <w:sz w:val="26"/>
          <w:szCs w:val="26"/>
        </w:rPr>
        <w:t xml:space="preserve"> </w:t>
      </w:r>
      <w:r>
        <w:rPr>
          <w:sz w:val="26"/>
          <w:szCs w:val="26"/>
        </w:rPr>
        <w:t>Осознание</w:t>
      </w:r>
      <w:r>
        <w:rPr>
          <w:spacing w:val="1"/>
          <w:sz w:val="26"/>
          <w:szCs w:val="26"/>
        </w:rPr>
        <w:t xml:space="preserve"> </w:t>
      </w:r>
      <w:r>
        <w:rPr>
          <w:sz w:val="26"/>
          <w:szCs w:val="26"/>
        </w:rPr>
        <w:t>нравственно-этических</w:t>
      </w:r>
      <w:r>
        <w:rPr>
          <w:spacing w:val="1"/>
          <w:sz w:val="26"/>
          <w:szCs w:val="26"/>
        </w:rPr>
        <w:t xml:space="preserve"> </w:t>
      </w:r>
      <w:r>
        <w:rPr>
          <w:sz w:val="26"/>
          <w:szCs w:val="26"/>
        </w:rPr>
        <w:t>понятий:</w:t>
      </w:r>
      <w:r>
        <w:rPr>
          <w:spacing w:val="1"/>
          <w:sz w:val="26"/>
          <w:szCs w:val="26"/>
        </w:rPr>
        <w:t xml:space="preserve"> </w:t>
      </w:r>
      <w:r>
        <w:rPr>
          <w:sz w:val="26"/>
          <w:szCs w:val="26"/>
        </w:rPr>
        <w:t>друг,</w:t>
      </w:r>
      <w:r>
        <w:rPr>
          <w:spacing w:val="1"/>
          <w:sz w:val="26"/>
          <w:szCs w:val="26"/>
        </w:rPr>
        <w:t xml:space="preserve"> </w:t>
      </w:r>
      <w:r>
        <w:rPr>
          <w:sz w:val="26"/>
          <w:szCs w:val="26"/>
        </w:rPr>
        <w:t>дружба,</w:t>
      </w:r>
      <w:r>
        <w:rPr>
          <w:spacing w:val="1"/>
          <w:sz w:val="26"/>
          <w:szCs w:val="26"/>
        </w:rPr>
        <w:t xml:space="preserve"> </w:t>
      </w:r>
      <w:r>
        <w:rPr>
          <w:sz w:val="26"/>
          <w:szCs w:val="26"/>
        </w:rPr>
        <w:t>забота,</w:t>
      </w:r>
      <w:r>
        <w:rPr>
          <w:spacing w:val="1"/>
          <w:sz w:val="26"/>
          <w:szCs w:val="26"/>
        </w:rPr>
        <w:t xml:space="preserve"> </w:t>
      </w:r>
      <w:r>
        <w:rPr>
          <w:sz w:val="26"/>
          <w:szCs w:val="26"/>
        </w:rPr>
        <w:t>труд,</w:t>
      </w:r>
      <w:r>
        <w:rPr>
          <w:spacing w:val="1"/>
          <w:sz w:val="26"/>
          <w:szCs w:val="26"/>
        </w:rPr>
        <w:t xml:space="preserve"> </w:t>
      </w:r>
      <w:r>
        <w:rPr>
          <w:sz w:val="26"/>
          <w:szCs w:val="26"/>
        </w:rPr>
        <w:t>взаимопомощь.</w:t>
      </w:r>
    </w:p>
    <w:p w:rsidR="006C6D24" w:rsidRDefault="006C6D24" w:rsidP="006C6D24">
      <w:pPr>
        <w:ind w:right="261"/>
        <w:jc w:val="both"/>
        <w:rPr>
          <w:sz w:val="26"/>
          <w:szCs w:val="26"/>
        </w:rPr>
      </w:pPr>
      <w:r>
        <w:rPr>
          <w:sz w:val="26"/>
          <w:szCs w:val="26"/>
        </w:rPr>
        <w:t>Произведения о родной природе. Восприятие и самостоятельное чтение поэтических</w:t>
      </w:r>
      <w:r>
        <w:rPr>
          <w:spacing w:val="1"/>
          <w:sz w:val="26"/>
          <w:szCs w:val="26"/>
        </w:rPr>
        <w:t xml:space="preserve"> </w:t>
      </w:r>
      <w:r>
        <w:rPr>
          <w:sz w:val="26"/>
          <w:szCs w:val="26"/>
        </w:rPr>
        <w:t>произведений</w:t>
      </w:r>
      <w:r>
        <w:rPr>
          <w:spacing w:val="1"/>
          <w:sz w:val="26"/>
          <w:szCs w:val="26"/>
        </w:rPr>
        <w:t xml:space="preserve"> </w:t>
      </w:r>
      <w:r>
        <w:rPr>
          <w:sz w:val="26"/>
          <w:szCs w:val="26"/>
        </w:rPr>
        <w:t>о</w:t>
      </w:r>
      <w:r>
        <w:rPr>
          <w:spacing w:val="1"/>
          <w:sz w:val="26"/>
          <w:szCs w:val="26"/>
        </w:rPr>
        <w:t xml:space="preserve"> </w:t>
      </w:r>
      <w:r>
        <w:rPr>
          <w:sz w:val="26"/>
          <w:szCs w:val="26"/>
        </w:rPr>
        <w:t>природе</w:t>
      </w:r>
      <w:r>
        <w:rPr>
          <w:spacing w:val="1"/>
          <w:sz w:val="26"/>
          <w:szCs w:val="26"/>
        </w:rPr>
        <w:t xml:space="preserve"> </w:t>
      </w:r>
      <w:r>
        <w:rPr>
          <w:sz w:val="26"/>
          <w:szCs w:val="26"/>
        </w:rPr>
        <w:t>(на</w:t>
      </w:r>
      <w:r>
        <w:rPr>
          <w:spacing w:val="1"/>
          <w:sz w:val="26"/>
          <w:szCs w:val="26"/>
        </w:rPr>
        <w:t xml:space="preserve"> </w:t>
      </w:r>
      <w:r>
        <w:rPr>
          <w:sz w:val="26"/>
          <w:szCs w:val="26"/>
        </w:rPr>
        <w:t>примере</w:t>
      </w:r>
      <w:r>
        <w:rPr>
          <w:spacing w:val="1"/>
          <w:sz w:val="26"/>
          <w:szCs w:val="26"/>
        </w:rPr>
        <w:t xml:space="preserve"> </w:t>
      </w:r>
      <w:r>
        <w:rPr>
          <w:sz w:val="26"/>
          <w:szCs w:val="26"/>
        </w:rPr>
        <w:t>трёх-четырёх</w:t>
      </w:r>
      <w:r>
        <w:rPr>
          <w:spacing w:val="1"/>
          <w:sz w:val="26"/>
          <w:szCs w:val="26"/>
        </w:rPr>
        <w:t xml:space="preserve"> </w:t>
      </w:r>
      <w:r>
        <w:rPr>
          <w:sz w:val="26"/>
          <w:szCs w:val="26"/>
        </w:rPr>
        <w:t>доступных</w:t>
      </w:r>
      <w:r>
        <w:rPr>
          <w:spacing w:val="1"/>
          <w:sz w:val="26"/>
          <w:szCs w:val="26"/>
        </w:rPr>
        <w:t xml:space="preserve"> </w:t>
      </w:r>
      <w:r>
        <w:rPr>
          <w:sz w:val="26"/>
          <w:szCs w:val="26"/>
        </w:rPr>
        <w:t>произведений</w:t>
      </w:r>
      <w:r>
        <w:rPr>
          <w:spacing w:val="1"/>
          <w:sz w:val="26"/>
          <w:szCs w:val="26"/>
        </w:rPr>
        <w:t xml:space="preserve"> </w:t>
      </w:r>
      <w:r>
        <w:rPr>
          <w:sz w:val="26"/>
          <w:szCs w:val="26"/>
        </w:rPr>
        <w:t>А.</w:t>
      </w:r>
      <w:r>
        <w:rPr>
          <w:spacing w:val="1"/>
          <w:sz w:val="26"/>
          <w:szCs w:val="26"/>
        </w:rPr>
        <w:t xml:space="preserve"> </w:t>
      </w:r>
      <w:r>
        <w:rPr>
          <w:sz w:val="26"/>
          <w:szCs w:val="26"/>
        </w:rPr>
        <w:t>С.</w:t>
      </w:r>
      <w:r>
        <w:rPr>
          <w:spacing w:val="1"/>
          <w:sz w:val="26"/>
          <w:szCs w:val="26"/>
        </w:rPr>
        <w:t xml:space="preserve"> </w:t>
      </w:r>
      <w:r>
        <w:rPr>
          <w:sz w:val="26"/>
          <w:szCs w:val="26"/>
        </w:rPr>
        <w:t>Пушкина,</w:t>
      </w:r>
      <w:r>
        <w:rPr>
          <w:spacing w:val="1"/>
          <w:sz w:val="26"/>
          <w:szCs w:val="26"/>
        </w:rPr>
        <w:t xml:space="preserve"> </w:t>
      </w:r>
      <w:r>
        <w:rPr>
          <w:sz w:val="26"/>
          <w:szCs w:val="26"/>
        </w:rPr>
        <w:t>Ф.</w:t>
      </w:r>
      <w:r>
        <w:rPr>
          <w:spacing w:val="1"/>
          <w:sz w:val="26"/>
          <w:szCs w:val="26"/>
        </w:rPr>
        <w:t xml:space="preserve"> </w:t>
      </w:r>
      <w:r>
        <w:rPr>
          <w:sz w:val="26"/>
          <w:szCs w:val="26"/>
        </w:rPr>
        <w:t>И.</w:t>
      </w:r>
      <w:r>
        <w:rPr>
          <w:spacing w:val="1"/>
          <w:sz w:val="26"/>
          <w:szCs w:val="26"/>
        </w:rPr>
        <w:t xml:space="preserve"> </w:t>
      </w:r>
      <w:r>
        <w:rPr>
          <w:sz w:val="26"/>
          <w:szCs w:val="26"/>
        </w:rPr>
        <w:t>Тютчева,</w:t>
      </w:r>
      <w:r>
        <w:rPr>
          <w:spacing w:val="1"/>
          <w:sz w:val="26"/>
          <w:szCs w:val="26"/>
        </w:rPr>
        <w:t xml:space="preserve"> </w:t>
      </w:r>
      <w:r>
        <w:rPr>
          <w:sz w:val="26"/>
          <w:szCs w:val="26"/>
        </w:rPr>
        <w:t>А.</w:t>
      </w:r>
      <w:r>
        <w:rPr>
          <w:spacing w:val="1"/>
          <w:sz w:val="26"/>
          <w:szCs w:val="26"/>
        </w:rPr>
        <w:t xml:space="preserve"> </w:t>
      </w:r>
      <w:r>
        <w:rPr>
          <w:sz w:val="26"/>
          <w:szCs w:val="26"/>
        </w:rPr>
        <w:t>К.</w:t>
      </w:r>
      <w:r>
        <w:rPr>
          <w:spacing w:val="1"/>
          <w:sz w:val="26"/>
          <w:szCs w:val="26"/>
        </w:rPr>
        <w:t xml:space="preserve"> </w:t>
      </w:r>
      <w:r>
        <w:rPr>
          <w:sz w:val="26"/>
          <w:szCs w:val="26"/>
        </w:rPr>
        <w:t>Толстого,</w:t>
      </w:r>
      <w:r>
        <w:rPr>
          <w:spacing w:val="1"/>
          <w:sz w:val="26"/>
          <w:szCs w:val="26"/>
        </w:rPr>
        <w:t xml:space="preserve"> </w:t>
      </w:r>
      <w:r>
        <w:rPr>
          <w:sz w:val="26"/>
          <w:szCs w:val="26"/>
        </w:rPr>
        <w:t>С.</w:t>
      </w:r>
      <w:r>
        <w:rPr>
          <w:spacing w:val="1"/>
          <w:sz w:val="26"/>
          <w:szCs w:val="26"/>
        </w:rPr>
        <w:t xml:space="preserve"> </w:t>
      </w:r>
      <w:r>
        <w:rPr>
          <w:sz w:val="26"/>
          <w:szCs w:val="26"/>
        </w:rPr>
        <w:t>А.</w:t>
      </w:r>
      <w:r>
        <w:rPr>
          <w:spacing w:val="1"/>
          <w:sz w:val="26"/>
          <w:szCs w:val="26"/>
        </w:rPr>
        <w:t xml:space="preserve"> </w:t>
      </w:r>
      <w:r>
        <w:rPr>
          <w:sz w:val="26"/>
          <w:szCs w:val="26"/>
        </w:rPr>
        <w:t>Есенина,</w:t>
      </w:r>
      <w:r>
        <w:rPr>
          <w:spacing w:val="1"/>
          <w:sz w:val="26"/>
          <w:szCs w:val="26"/>
        </w:rPr>
        <w:t xml:space="preserve"> </w:t>
      </w:r>
      <w:r>
        <w:rPr>
          <w:sz w:val="26"/>
          <w:szCs w:val="26"/>
        </w:rPr>
        <w:t>А.</w:t>
      </w:r>
      <w:r>
        <w:rPr>
          <w:spacing w:val="1"/>
          <w:sz w:val="26"/>
          <w:szCs w:val="26"/>
        </w:rPr>
        <w:t xml:space="preserve"> </w:t>
      </w:r>
      <w:r>
        <w:rPr>
          <w:sz w:val="26"/>
          <w:szCs w:val="26"/>
        </w:rPr>
        <w:t>Н.</w:t>
      </w:r>
      <w:r>
        <w:rPr>
          <w:spacing w:val="1"/>
          <w:sz w:val="26"/>
          <w:szCs w:val="26"/>
        </w:rPr>
        <w:t xml:space="preserve"> </w:t>
      </w:r>
      <w:r>
        <w:rPr>
          <w:sz w:val="26"/>
          <w:szCs w:val="26"/>
        </w:rPr>
        <w:t>Плещеева,</w:t>
      </w:r>
      <w:r>
        <w:rPr>
          <w:spacing w:val="1"/>
          <w:sz w:val="26"/>
          <w:szCs w:val="26"/>
        </w:rPr>
        <w:t xml:space="preserve"> </w:t>
      </w:r>
      <w:r>
        <w:rPr>
          <w:sz w:val="26"/>
          <w:szCs w:val="26"/>
        </w:rPr>
        <w:t>Е.</w:t>
      </w:r>
      <w:r>
        <w:rPr>
          <w:spacing w:val="1"/>
          <w:sz w:val="26"/>
          <w:szCs w:val="26"/>
        </w:rPr>
        <w:t xml:space="preserve"> </w:t>
      </w:r>
      <w:r>
        <w:rPr>
          <w:sz w:val="26"/>
          <w:szCs w:val="26"/>
        </w:rPr>
        <w:t>А.</w:t>
      </w:r>
      <w:r>
        <w:rPr>
          <w:spacing w:val="1"/>
          <w:sz w:val="26"/>
          <w:szCs w:val="26"/>
        </w:rPr>
        <w:t xml:space="preserve"> </w:t>
      </w:r>
      <w:r>
        <w:rPr>
          <w:sz w:val="26"/>
          <w:szCs w:val="26"/>
        </w:rPr>
        <w:t>Баратынского,</w:t>
      </w:r>
      <w:r>
        <w:rPr>
          <w:spacing w:val="-1"/>
          <w:sz w:val="26"/>
          <w:szCs w:val="26"/>
        </w:rPr>
        <w:t xml:space="preserve"> </w:t>
      </w:r>
      <w:r>
        <w:rPr>
          <w:sz w:val="26"/>
          <w:szCs w:val="26"/>
        </w:rPr>
        <w:t>И.</w:t>
      </w:r>
      <w:r>
        <w:rPr>
          <w:spacing w:val="-3"/>
          <w:sz w:val="26"/>
          <w:szCs w:val="26"/>
        </w:rPr>
        <w:t xml:space="preserve"> </w:t>
      </w:r>
      <w:r>
        <w:rPr>
          <w:sz w:val="26"/>
          <w:szCs w:val="26"/>
        </w:rPr>
        <w:t>С.</w:t>
      </w:r>
      <w:r>
        <w:rPr>
          <w:spacing w:val="-1"/>
          <w:sz w:val="26"/>
          <w:szCs w:val="26"/>
        </w:rPr>
        <w:t xml:space="preserve"> </w:t>
      </w:r>
      <w:r>
        <w:rPr>
          <w:sz w:val="26"/>
          <w:szCs w:val="26"/>
        </w:rPr>
        <w:t>Никитина,</w:t>
      </w:r>
      <w:r>
        <w:rPr>
          <w:spacing w:val="-2"/>
          <w:sz w:val="26"/>
          <w:szCs w:val="26"/>
        </w:rPr>
        <w:t xml:space="preserve"> </w:t>
      </w:r>
      <w:r>
        <w:rPr>
          <w:sz w:val="26"/>
          <w:szCs w:val="26"/>
        </w:rPr>
        <w:t>Е.</w:t>
      </w:r>
      <w:r>
        <w:rPr>
          <w:spacing w:val="-3"/>
          <w:sz w:val="26"/>
          <w:szCs w:val="26"/>
        </w:rPr>
        <w:t xml:space="preserve"> </w:t>
      </w:r>
      <w:r>
        <w:rPr>
          <w:sz w:val="26"/>
          <w:szCs w:val="26"/>
        </w:rPr>
        <w:t>Ф. Трутневой,</w:t>
      </w:r>
      <w:r>
        <w:rPr>
          <w:spacing w:val="-3"/>
          <w:sz w:val="26"/>
          <w:szCs w:val="26"/>
        </w:rPr>
        <w:t xml:space="preserve"> </w:t>
      </w:r>
      <w:r>
        <w:rPr>
          <w:sz w:val="26"/>
          <w:szCs w:val="26"/>
        </w:rPr>
        <w:t>А.</w:t>
      </w:r>
      <w:r>
        <w:rPr>
          <w:spacing w:val="-3"/>
          <w:sz w:val="26"/>
          <w:szCs w:val="26"/>
        </w:rPr>
        <w:t xml:space="preserve"> </w:t>
      </w:r>
      <w:r>
        <w:rPr>
          <w:sz w:val="26"/>
          <w:szCs w:val="26"/>
        </w:rPr>
        <w:t>Л.</w:t>
      </w:r>
      <w:r>
        <w:rPr>
          <w:spacing w:val="-2"/>
          <w:sz w:val="26"/>
          <w:szCs w:val="26"/>
        </w:rPr>
        <w:t xml:space="preserve"> </w:t>
      </w:r>
      <w:r>
        <w:rPr>
          <w:sz w:val="26"/>
          <w:szCs w:val="26"/>
        </w:rPr>
        <w:t>Барто,</w:t>
      </w:r>
      <w:r>
        <w:rPr>
          <w:spacing w:val="-3"/>
          <w:sz w:val="26"/>
          <w:szCs w:val="26"/>
        </w:rPr>
        <w:t xml:space="preserve"> </w:t>
      </w:r>
      <w:r>
        <w:rPr>
          <w:sz w:val="26"/>
          <w:szCs w:val="26"/>
        </w:rPr>
        <w:t>С.</w:t>
      </w:r>
      <w:r>
        <w:rPr>
          <w:spacing w:val="-1"/>
          <w:sz w:val="26"/>
          <w:szCs w:val="26"/>
        </w:rPr>
        <w:t xml:space="preserve"> </w:t>
      </w:r>
      <w:r>
        <w:rPr>
          <w:sz w:val="26"/>
          <w:szCs w:val="26"/>
        </w:rPr>
        <w:t>Я.</w:t>
      </w:r>
      <w:r>
        <w:rPr>
          <w:spacing w:val="-2"/>
          <w:sz w:val="26"/>
          <w:szCs w:val="26"/>
        </w:rPr>
        <w:t xml:space="preserve"> </w:t>
      </w:r>
      <w:r>
        <w:rPr>
          <w:sz w:val="26"/>
          <w:szCs w:val="26"/>
        </w:rPr>
        <w:t>Маршака</w:t>
      </w:r>
      <w:r>
        <w:rPr>
          <w:spacing w:val="-3"/>
          <w:sz w:val="26"/>
          <w:szCs w:val="26"/>
        </w:rPr>
        <w:t xml:space="preserve"> </w:t>
      </w:r>
      <w:r>
        <w:rPr>
          <w:sz w:val="26"/>
          <w:szCs w:val="26"/>
        </w:rPr>
        <w:t>и</w:t>
      </w:r>
      <w:r>
        <w:rPr>
          <w:spacing w:val="-3"/>
          <w:sz w:val="26"/>
          <w:szCs w:val="26"/>
        </w:rPr>
        <w:t xml:space="preserve"> </w:t>
      </w:r>
      <w:r>
        <w:rPr>
          <w:sz w:val="26"/>
          <w:szCs w:val="26"/>
        </w:rPr>
        <w:t>др.).</w:t>
      </w:r>
    </w:p>
    <w:p w:rsidR="006C6D24" w:rsidRDefault="006C6D24" w:rsidP="006C6D24">
      <w:pPr>
        <w:ind w:right="259"/>
        <w:jc w:val="both"/>
        <w:rPr>
          <w:sz w:val="26"/>
          <w:szCs w:val="26"/>
        </w:rPr>
      </w:pPr>
      <w:r>
        <w:rPr>
          <w:sz w:val="26"/>
          <w:szCs w:val="26"/>
        </w:rPr>
        <w:t>Тема</w:t>
      </w:r>
      <w:r>
        <w:rPr>
          <w:spacing w:val="1"/>
          <w:sz w:val="26"/>
          <w:szCs w:val="26"/>
        </w:rPr>
        <w:t xml:space="preserve"> </w:t>
      </w:r>
      <w:r>
        <w:rPr>
          <w:sz w:val="26"/>
          <w:szCs w:val="26"/>
        </w:rPr>
        <w:t>поэтических</w:t>
      </w:r>
      <w:r>
        <w:rPr>
          <w:spacing w:val="1"/>
          <w:sz w:val="26"/>
          <w:szCs w:val="26"/>
        </w:rPr>
        <w:t xml:space="preserve"> </w:t>
      </w:r>
      <w:r>
        <w:rPr>
          <w:sz w:val="26"/>
          <w:szCs w:val="26"/>
        </w:rPr>
        <w:t>произведений:</w:t>
      </w:r>
      <w:r>
        <w:rPr>
          <w:spacing w:val="1"/>
          <w:sz w:val="26"/>
          <w:szCs w:val="26"/>
        </w:rPr>
        <w:t xml:space="preserve"> </w:t>
      </w:r>
      <w:r>
        <w:rPr>
          <w:sz w:val="26"/>
          <w:szCs w:val="26"/>
        </w:rPr>
        <w:t>звуки</w:t>
      </w:r>
      <w:r>
        <w:rPr>
          <w:spacing w:val="1"/>
          <w:sz w:val="26"/>
          <w:szCs w:val="26"/>
        </w:rPr>
        <w:t xml:space="preserve"> </w:t>
      </w:r>
      <w:r>
        <w:rPr>
          <w:sz w:val="26"/>
          <w:szCs w:val="26"/>
        </w:rPr>
        <w:t>и</w:t>
      </w:r>
      <w:r>
        <w:rPr>
          <w:spacing w:val="1"/>
          <w:sz w:val="26"/>
          <w:szCs w:val="26"/>
        </w:rPr>
        <w:t xml:space="preserve"> </w:t>
      </w:r>
      <w:r>
        <w:rPr>
          <w:sz w:val="26"/>
          <w:szCs w:val="26"/>
        </w:rPr>
        <w:t>краски</w:t>
      </w:r>
      <w:r>
        <w:rPr>
          <w:spacing w:val="1"/>
          <w:sz w:val="26"/>
          <w:szCs w:val="26"/>
        </w:rPr>
        <w:t xml:space="preserve"> </w:t>
      </w:r>
      <w:r>
        <w:rPr>
          <w:sz w:val="26"/>
          <w:szCs w:val="26"/>
        </w:rPr>
        <w:t>природы,</w:t>
      </w:r>
      <w:r>
        <w:rPr>
          <w:spacing w:val="1"/>
          <w:sz w:val="26"/>
          <w:szCs w:val="26"/>
        </w:rPr>
        <w:t xml:space="preserve"> </w:t>
      </w:r>
      <w:r>
        <w:rPr>
          <w:sz w:val="26"/>
          <w:szCs w:val="26"/>
        </w:rPr>
        <w:t>времена</w:t>
      </w:r>
      <w:r>
        <w:rPr>
          <w:spacing w:val="1"/>
          <w:sz w:val="26"/>
          <w:szCs w:val="26"/>
        </w:rPr>
        <w:t xml:space="preserve"> </w:t>
      </w:r>
      <w:r>
        <w:rPr>
          <w:sz w:val="26"/>
          <w:szCs w:val="26"/>
        </w:rPr>
        <w:t>года,</w:t>
      </w:r>
      <w:r>
        <w:rPr>
          <w:spacing w:val="1"/>
          <w:sz w:val="26"/>
          <w:szCs w:val="26"/>
        </w:rPr>
        <w:t xml:space="preserve"> </w:t>
      </w:r>
      <w:r>
        <w:rPr>
          <w:sz w:val="26"/>
          <w:szCs w:val="26"/>
        </w:rPr>
        <w:t>человек</w:t>
      </w:r>
      <w:r>
        <w:rPr>
          <w:spacing w:val="1"/>
          <w:sz w:val="26"/>
          <w:szCs w:val="26"/>
        </w:rPr>
        <w:t xml:space="preserve"> </w:t>
      </w:r>
      <w:r>
        <w:rPr>
          <w:sz w:val="26"/>
          <w:szCs w:val="26"/>
        </w:rPr>
        <w:t>и</w:t>
      </w:r>
      <w:r>
        <w:rPr>
          <w:spacing w:val="-62"/>
          <w:sz w:val="26"/>
          <w:szCs w:val="26"/>
        </w:rPr>
        <w:t xml:space="preserve"> </w:t>
      </w:r>
      <w:r>
        <w:rPr>
          <w:sz w:val="26"/>
          <w:szCs w:val="26"/>
        </w:rPr>
        <w:t>природа; Родина, природа родного края. Особенности стихотворной речи, сравнение с</w:t>
      </w:r>
      <w:r>
        <w:rPr>
          <w:spacing w:val="1"/>
          <w:sz w:val="26"/>
          <w:szCs w:val="26"/>
        </w:rPr>
        <w:t xml:space="preserve"> </w:t>
      </w:r>
      <w:r>
        <w:rPr>
          <w:sz w:val="26"/>
          <w:szCs w:val="26"/>
        </w:rPr>
        <w:t>прозаической:</w:t>
      </w:r>
      <w:r>
        <w:rPr>
          <w:spacing w:val="-2"/>
          <w:sz w:val="26"/>
          <w:szCs w:val="26"/>
        </w:rPr>
        <w:t xml:space="preserve"> </w:t>
      </w:r>
      <w:r>
        <w:rPr>
          <w:sz w:val="26"/>
          <w:szCs w:val="26"/>
        </w:rPr>
        <w:t>рифма,</w:t>
      </w:r>
      <w:r>
        <w:rPr>
          <w:spacing w:val="2"/>
          <w:sz w:val="26"/>
          <w:szCs w:val="26"/>
        </w:rPr>
        <w:t xml:space="preserve"> </w:t>
      </w:r>
      <w:r>
        <w:rPr>
          <w:sz w:val="26"/>
          <w:szCs w:val="26"/>
        </w:rPr>
        <w:t>ритм</w:t>
      </w:r>
      <w:r>
        <w:rPr>
          <w:spacing w:val="-2"/>
          <w:sz w:val="26"/>
          <w:szCs w:val="26"/>
        </w:rPr>
        <w:t xml:space="preserve"> </w:t>
      </w:r>
      <w:r>
        <w:rPr>
          <w:sz w:val="26"/>
          <w:szCs w:val="26"/>
        </w:rPr>
        <w:t>(практическое ознакомление).</w:t>
      </w:r>
    </w:p>
    <w:p w:rsidR="006C6D24" w:rsidRDefault="006C6D24" w:rsidP="006C6D24">
      <w:pPr>
        <w:ind w:right="266"/>
        <w:jc w:val="both"/>
        <w:rPr>
          <w:sz w:val="26"/>
          <w:szCs w:val="26"/>
        </w:rPr>
      </w:pPr>
      <w:r>
        <w:rPr>
          <w:sz w:val="26"/>
          <w:szCs w:val="26"/>
        </w:rPr>
        <w:t>Настроение, которое рождает поэтическое произведение. Отражение нравственной идеи</w:t>
      </w:r>
      <w:r>
        <w:rPr>
          <w:spacing w:val="-62"/>
          <w:sz w:val="26"/>
          <w:szCs w:val="26"/>
        </w:rPr>
        <w:t xml:space="preserve"> </w:t>
      </w:r>
      <w:r>
        <w:rPr>
          <w:sz w:val="26"/>
          <w:szCs w:val="26"/>
        </w:rPr>
        <w:t>в произведении: любовь к Родине, природе родного края. Иллюстрация к произведению</w:t>
      </w:r>
      <w:r>
        <w:rPr>
          <w:spacing w:val="1"/>
          <w:sz w:val="26"/>
          <w:szCs w:val="26"/>
        </w:rPr>
        <w:t xml:space="preserve"> </w:t>
      </w:r>
      <w:r>
        <w:rPr>
          <w:sz w:val="26"/>
          <w:szCs w:val="26"/>
        </w:rPr>
        <w:t>как отражение эмоционального отклика на произведение. Выразительное чтение поэзии.</w:t>
      </w:r>
      <w:r>
        <w:rPr>
          <w:spacing w:val="-62"/>
          <w:sz w:val="26"/>
          <w:szCs w:val="26"/>
        </w:rPr>
        <w:t xml:space="preserve"> </w:t>
      </w:r>
      <w:r>
        <w:rPr>
          <w:sz w:val="26"/>
          <w:szCs w:val="26"/>
        </w:rPr>
        <w:t>Роль</w:t>
      </w:r>
      <w:r>
        <w:rPr>
          <w:spacing w:val="-2"/>
          <w:sz w:val="26"/>
          <w:szCs w:val="26"/>
        </w:rPr>
        <w:t xml:space="preserve"> </w:t>
      </w:r>
      <w:r>
        <w:rPr>
          <w:sz w:val="26"/>
          <w:szCs w:val="26"/>
        </w:rPr>
        <w:t>интонации</w:t>
      </w:r>
      <w:r>
        <w:rPr>
          <w:spacing w:val="-1"/>
          <w:sz w:val="26"/>
          <w:szCs w:val="26"/>
        </w:rPr>
        <w:t xml:space="preserve"> </w:t>
      </w:r>
      <w:r>
        <w:rPr>
          <w:sz w:val="26"/>
          <w:szCs w:val="26"/>
        </w:rPr>
        <w:t>при</w:t>
      </w:r>
      <w:r>
        <w:rPr>
          <w:spacing w:val="-1"/>
          <w:sz w:val="26"/>
          <w:szCs w:val="26"/>
        </w:rPr>
        <w:t xml:space="preserve"> </w:t>
      </w:r>
      <w:r>
        <w:rPr>
          <w:sz w:val="26"/>
          <w:szCs w:val="26"/>
        </w:rPr>
        <w:t>выразительном чтении.</w:t>
      </w:r>
    </w:p>
    <w:p w:rsidR="006C6D24" w:rsidRDefault="006C6D24" w:rsidP="006C6D24">
      <w:pPr>
        <w:spacing w:line="298" w:lineRule="exact"/>
        <w:jc w:val="both"/>
        <w:rPr>
          <w:sz w:val="26"/>
          <w:szCs w:val="26"/>
        </w:rPr>
      </w:pPr>
      <w:r>
        <w:rPr>
          <w:sz w:val="26"/>
          <w:szCs w:val="26"/>
        </w:rPr>
        <w:t>Интонационный</w:t>
      </w:r>
      <w:r>
        <w:rPr>
          <w:spacing w:val="-6"/>
          <w:sz w:val="26"/>
          <w:szCs w:val="26"/>
        </w:rPr>
        <w:t xml:space="preserve"> </w:t>
      </w:r>
      <w:r>
        <w:rPr>
          <w:sz w:val="26"/>
          <w:szCs w:val="26"/>
        </w:rPr>
        <w:t>рисунок</w:t>
      </w:r>
      <w:r>
        <w:rPr>
          <w:spacing w:val="-4"/>
          <w:sz w:val="26"/>
          <w:szCs w:val="26"/>
        </w:rPr>
        <w:t xml:space="preserve"> </w:t>
      </w:r>
      <w:r>
        <w:rPr>
          <w:sz w:val="26"/>
          <w:szCs w:val="26"/>
        </w:rPr>
        <w:t>выразительного</w:t>
      </w:r>
      <w:r>
        <w:rPr>
          <w:spacing w:val="-6"/>
          <w:sz w:val="26"/>
          <w:szCs w:val="26"/>
        </w:rPr>
        <w:t xml:space="preserve"> </w:t>
      </w:r>
      <w:r>
        <w:rPr>
          <w:sz w:val="26"/>
          <w:szCs w:val="26"/>
        </w:rPr>
        <w:t>чтения:</w:t>
      </w:r>
      <w:r>
        <w:rPr>
          <w:spacing w:val="-6"/>
          <w:sz w:val="26"/>
          <w:szCs w:val="26"/>
        </w:rPr>
        <w:t xml:space="preserve"> </w:t>
      </w:r>
      <w:r>
        <w:rPr>
          <w:sz w:val="26"/>
          <w:szCs w:val="26"/>
        </w:rPr>
        <w:t>ритм,</w:t>
      </w:r>
      <w:r>
        <w:rPr>
          <w:spacing w:val="-6"/>
          <w:sz w:val="26"/>
          <w:szCs w:val="26"/>
        </w:rPr>
        <w:t xml:space="preserve"> </w:t>
      </w:r>
      <w:r>
        <w:rPr>
          <w:sz w:val="26"/>
          <w:szCs w:val="26"/>
        </w:rPr>
        <w:t>темп,</w:t>
      </w:r>
      <w:r>
        <w:rPr>
          <w:spacing w:val="-6"/>
          <w:sz w:val="26"/>
          <w:szCs w:val="26"/>
        </w:rPr>
        <w:t xml:space="preserve"> </w:t>
      </w:r>
      <w:r>
        <w:rPr>
          <w:sz w:val="26"/>
          <w:szCs w:val="26"/>
        </w:rPr>
        <w:t>сила</w:t>
      </w:r>
      <w:r>
        <w:rPr>
          <w:spacing w:val="-6"/>
          <w:sz w:val="26"/>
          <w:szCs w:val="26"/>
        </w:rPr>
        <w:t xml:space="preserve"> </w:t>
      </w:r>
      <w:r>
        <w:rPr>
          <w:sz w:val="26"/>
          <w:szCs w:val="26"/>
        </w:rPr>
        <w:t>голоса.</w:t>
      </w:r>
    </w:p>
    <w:p w:rsidR="006C6D24" w:rsidRDefault="006C6D24" w:rsidP="006C6D24">
      <w:pPr>
        <w:tabs>
          <w:tab w:val="left" w:pos="1230"/>
          <w:tab w:val="left" w:pos="2482"/>
          <w:tab w:val="left" w:pos="3928"/>
          <w:tab w:val="left" w:pos="4411"/>
          <w:tab w:val="left" w:pos="5332"/>
          <w:tab w:val="left" w:pos="7042"/>
          <w:tab w:val="left" w:pos="8004"/>
          <w:tab w:val="left" w:pos="8565"/>
          <w:tab w:val="left" w:pos="9436"/>
        </w:tabs>
        <w:spacing w:before="1"/>
        <w:ind w:right="259"/>
        <w:rPr>
          <w:sz w:val="26"/>
          <w:szCs w:val="26"/>
        </w:rPr>
      </w:pPr>
      <w:r>
        <w:rPr>
          <w:sz w:val="26"/>
          <w:szCs w:val="26"/>
        </w:rPr>
        <w:t>Устное</w:t>
      </w:r>
      <w:r>
        <w:rPr>
          <w:sz w:val="26"/>
          <w:szCs w:val="26"/>
        </w:rPr>
        <w:tab/>
        <w:t>народное</w:t>
      </w:r>
      <w:r>
        <w:rPr>
          <w:sz w:val="26"/>
          <w:szCs w:val="26"/>
        </w:rPr>
        <w:tab/>
        <w:t>творчество</w:t>
      </w:r>
      <w:r>
        <w:rPr>
          <w:sz w:val="26"/>
          <w:szCs w:val="26"/>
        </w:rPr>
        <w:tab/>
        <w:t>—</w:t>
      </w:r>
      <w:r>
        <w:rPr>
          <w:sz w:val="26"/>
          <w:szCs w:val="26"/>
        </w:rPr>
        <w:tab/>
        <w:t>малые</w:t>
      </w:r>
      <w:r>
        <w:rPr>
          <w:sz w:val="26"/>
          <w:szCs w:val="26"/>
        </w:rPr>
        <w:tab/>
        <w:t>фольклорные</w:t>
      </w:r>
      <w:r>
        <w:rPr>
          <w:sz w:val="26"/>
          <w:szCs w:val="26"/>
        </w:rPr>
        <w:tab/>
        <w:t>жанры</w:t>
      </w:r>
      <w:r>
        <w:rPr>
          <w:sz w:val="26"/>
          <w:szCs w:val="26"/>
        </w:rPr>
        <w:tab/>
        <w:t>(не</w:t>
      </w:r>
      <w:r>
        <w:rPr>
          <w:sz w:val="26"/>
          <w:szCs w:val="26"/>
        </w:rPr>
        <w:tab/>
        <w:t>менее</w:t>
      </w:r>
      <w:r>
        <w:rPr>
          <w:sz w:val="26"/>
          <w:szCs w:val="26"/>
        </w:rPr>
        <w:tab/>
        <w:t>шести</w:t>
      </w:r>
      <w:r>
        <w:rPr>
          <w:spacing w:val="-62"/>
          <w:sz w:val="26"/>
          <w:szCs w:val="26"/>
        </w:rPr>
        <w:t xml:space="preserve"> </w:t>
      </w:r>
      <w:r>
        <w:rPr>
          <w:sz w:val="26"/>
          <w:szCs w:val="26"/>
        </w:rPr>
        <w:t>произведений).</w:t>
      </w:r>
      <w:r>
        <w:rPr>
          <w:spacing w:val="41"/>
          <w:sz w:val="26"/>
          <w:szCs w:val="26"/>
        </w:rPr>
        <w:t xml:space="preserve"> </w:t>
      </w:r>
      <w:r>
        <w:rPr>
          <w:sz w:val="26"/>
          <w:szCs w:val="26"/>
        </w:rPr>
        <w:t>Многообразие</w:t>
      </w:r>
      <w:r>
        <w:rPr>
          <w:spacing w:val="42"/>
          <w:sz w:val="26"/>
          <w:szCs w:val="26"/>
        </w:rPr>
        <w:t xml:space="preserve"> </w:t>
      </w:r>
      <w:r>
        <w:rPr>
          <w:sz w:val="26"/>
          <w:szCs w:val="26"/>
        </w:rPr>
        <w:t>малых</w:t>
      </w:r>
      <w:r>
        <w:rPr>
          <w:spacing w:val="42"/>
          <w:sz w:val="26"/>
          <w:szCs w:val="26"/>
        </w:rPr>
        <w:t xml:space="preserve"> </w:t>
      </w:r>
      <w:r>
        <w:rPr>
          <w:sz w:val="26"/>
          <w:szCs w:val="26"/>
        </w:rPr>
        <w:t>жанров</w:t>
      </w:r>
      <w:r>
        <w:rPr>
          <w:spacing w:val="42"/>
          <w:sz w:val="26"/>
          <w:szCs w:val="26"/>
        </w:rPr>
        <w:t xml:space="preserve"> </w:t>
      </w:r>
      <w:r>
        <w:rPr>
          <w:sz w:val="26"/>
          <w:szCs w:val="26"/>
        </w:rPr>
        <w:t>устного</w:t>
      </w:r>
      <w:r>
        <w:rPr>
          <w:spacing w:val="41"/>
          <w:sz w:val="26"/>
          <w:szCs w:val="26"/>
        </w:rPr>
        <w:t xml:space="preserve"> </w:t>
      </w:r>
      <w:r>
        <w:rPr>
          <w:sz w:val="26"/>
          <w:szCs w:val="26"/>
        </w:rPr>
        <w:t>народного</w:t>
      </w:r>
      <w:r>
        <w:rPr>
          <w:spacing w:val="41"/>
          <w:sz w:val="26"/>
          <w:szCs w:val="26"/>
        </w:rPr>
        <w:t xml:space="preserve"> </w:t>
      </w:r>
      <w:r>
        <w:rPr>
          <w:sz w:val="26"/>
          <w:szCs w:val="26"/>
        </w:rPr>
        <w:t>творчества:</w:t>
      </w:r>
      <w:r>
        <w:rPr>
          <w:spacing w:val="41"/>
          <w:sz w:val="26"/>
          <w:szCs w:val="26"/>
        </w:rPr>
        <w:t xml:space="preserve"> </w:t>
      </w:r>
      <w:r>
        <w:rPr>
          <w:sz w:val="26"/>
          <w:szCs w:val="26"/>
        </w:rPr>
        <w:t>потешка,</w:t>
      </w:r>
      <w:r>
        <w:rPr>
          <w:spacing w:val="-62"/>
          <w:sz w:val="26"/>
          <w:szCs w:val="26"/>
        </w:rPr>
        <w:t xml:space="preserve"> </w:t>
      </w:r>
      <w:r>
        <w:rPr>
          <w:sz w:val="26"/>
          <w:szCs w:val="26"/>
        </w:rPr>
        <w:t>загадка, пословица, их назначение (веселить, потешать, играть, поучать). Особенности</w:t>
      </w:r>
      <w:r>
        <w:rPr>
          <w:spacing w:val="1"/>
          <w:sz w:val="26"/>
          <w:szCs w:val="26"/>
        </w:rPr>
        <w:t xml:space="preserve"> </w:t>
      </w:r>
      <w:r>
        <w:rPr>
          <w:sz w:val="26"/>
          <w:szCs w:val="26"/>
        </w:rPr>
        <w:t>разных</w:t>
      </w:r>
      <w:r>
        <w:rPr>
          <w:spacing w:val="18"/>
          <w:sz w:val="26"/>
          <w:szCs w:val="26"/>
        </w:rPr>
        <w:t xml:space="preserve"> </w:t>
      </w:r>
      <w:r>
        <w:rPr>
          <w:sz w:val="26"/>
          <w:szCs w:val="26"/>
        </w:rPr>
        <w:t>малых</w:t>
      </w:r>
      <w:r>
        <w:rPr>
          <w:spacing w:val="18"/>
          <w:sz w:val="26"/>
          <w:szCs w:val="26"/>
        </w:rPr>
        <w:t xml:space="preserve"> </w:t>
      </w:r>
      <w:r>
        <w:rPr>
          <w:sz w:val="26"/>
          <w:szCs w:val="26"/>
        </w:rPr>
        <w:t>фольклорных</w:t>
      </w:r>
      <w:r>
        <w:rPr>
          <w:spacing w:val="19"/>
          <w:sz w:val="26"/>
          <w:szCs w:val="26"/>
        </w:rPr>
        <w:t xml:space="preserve"> </w:t>
      </w:r>
      <w:r>
        <w:rPr>
          <w:sz w:val="26"/>
          <w:szCs w:val="26"/>
        </w:rPr>
        <w:t>жанров.</w:t>
      </w:r>
      <w:r>
        <w:rPr>
          <w:spacing w:val="18"/>
          <w:sz w:val="26"/>
          <w:szCs w:val="26"/>
        </w:rPr>
        <w:t xml:space="preserve"> </w:t>
      </w:r>
      <w:r>
        <w:rPr>
          <w:sz w:val="26"/>
          <w:szCs w:val="26"/>
        </w:rPr>
        <w:t>Потешка</w:t>
      </w:r>
      <w:r>
        <w:rPr>
          <w:spacing w:val="23"/>
          <w:sz w:val="26"/>
          <w:szCs w:val="26"/>
        </w:rPr>
        <w:t xml:space="preserve"> </w:t>
      </w:r>
      <w:r>
        <w:rPr>
          <w:sz w:val="26"/>
          <w:szCs w:val="26"/>
        </w:rPr>
        <w:t>—</w:t>
      </w:r>
      <w:r>
        <w:rPr>
          <w:spacing w:val="18"/>
          <w:sz w:val="26"/>
          <w:szCs w:val="26"/>
        </w:rPr>
        <w:t xml:space="preserve"> </w:t>
      </w:r>
      <w:r>
        <w:rPr>
          <w:sz w:val="26"/>
          <w:szCs w:val="26"/>
        </w:rPr>
        <w:t>игровой</w:t>
      </w:r>
      <w:r>
        <w:rPr>
          <w:spacing w:val="19"/>
          <w:sz w:val="26"/>
          <w:szCs w:val="26"/>
        </w:rPr>
        <w:t xml:space="preserve"> </w:t>
      </w:r>
      <w:r>
        <w:rPr>
          <w:sz w:val="26"/>
          <w:szCs w:val="26"/>
        </w:rPr>
        <w:t>народный</w:t>
      </w:r>
      <w:r>
        <w:rPr>
          <w:spacing w:val="18"/>
          <w:sz w:val="26"/>
          <w:szCs w:val="26"/>
        </w:rPr>
        <w:t xml:space="preserve"> </w:t>
      </w:r>
      <w:r>
        <w:rPr>
          <w:sz w:val="26"/>
          <w:szCs w:val="26"/>
        </w:rPr>
        <w:t>фольклор.</w:t>
      </w:r>
      <w:r>
        <w:rPr>
          <w:spacing w:val="18"/>
          <w:sz w:val="26"/>
          <w:szCs w:val="26"/>
        </w:rPr>
        <w:t xml:space="preserve"> </w:t>
      </w:r>
      <w:r>
        <w:rPr>
          <w:sz w:val="26"/>
          <w:szCs w:val="26"/>
        </w:rPr>
        <w:t>Загадки</w:t>
      </w:r>
    </w:p>
    <w:p w:rsidR="006C6D24" w:rsidRDefault="006C6D24" w:rsidP="006C6D24">
      <w:pPr>
        <w:numPr>
          <w:ilvl w:val="0"/>
          <w:numId w:val="20"/>
        </w:numPr>
        <w:tabs>
          <w:tab w:val="left" w:pos="598"/>
        </w:tabs>
        <w:ind w:right="256" w:firstLine="0"/>
        <w:rPr>
          <w:sz w:val="26"/>
        </w:rPr>
      </w:pPr>
      <w:r>
        <w:rPr>
          <w:sz w:val="26"/>
        </w:rPr>
        <w:t>средство</w:t>
      </w:r>
      <w:r>
        <w:rPr>
          <w:spacing w:val="56"/>
          <w:sz w:val="26"/>
        </w:rPr>
        <w:t xml:space="preserve"> </w:t>
      </w:r>
      <w:r>
        <w:rPr>
          <w:sz w:val="26"/>
        </w:rPr>
        <w:t>воспитания</w:t>
      </w:r>
      <w:r>
        <w:rPr>
          <w:spacing w:val="57"/>
          <w:sz w:val="26"/>
        </w:rPr>
        <w:t xml:space="preserve"> </w:t>
      </w:r>
      <w:r>
        <w:rPr>
          <w:sz w:val="26"/>
        </w:rPr>
        <w:t>живости</w:t>
      </w:r>
      <w:r>
        <w:rPr>
          <w:spacing w:val="57"/>
          <w:sz w:val="26"/>
        </w:rPr>
        <w:t xml:space="preserve"> </w:t>
      </w:r>
      <w:r>
        <w:rPr>
          <w:sz w:val="26"/>
        </w:rPr>
        <w:t>ума,</w:t>
      </w:r>
      <w:r>
        <w:rPr>
          <w:spacing w:val="56"/>
          <w:sz w:val="26"/>
        </w:rPr>
        <w:t xml:space="preserve"> </w:t>
      </w:r>
      <w:r>
        <w:rPr>
          <w:sz w:val="26"/>
        </w:rPr>
        <w:t>сообразительности.</w:t>
      </w:r>
      <w:r>
        <w:rPr>
          <w:spacing w:val="56"/>
          <w:sz w:val="26"/>
        </w:rPr>
        <w:t xml:space="preserve"> </w:t>
      </w:r>
      <w:r>
        <w:rPr>
          <w:sz w:val="26"/>
        </w:rPr>
        <w:t>Пословицы</w:t>
      </w:r>
      <w:r>
        <w:rPr>
          <w:spacing w:val="64"/>
          <w:sz w:val="26"/>
        </w:rPr>
        <w:t xml:space="preserve"> </w:t>
      </w:r>
      <w:r>
        <w:rPr>
          <w:sz w:val="26"/>
        </w:rPr>
        <w:t>—</w:t>
      </w:r>
      <w:r>
        <w:rPr>
          <w:spacing w:val="56"/>
          <w:sz w:val="26"/>
        </w:rPr>
        <w:t xml:space="preserve"> </w:t>
      </w:r>
      <w:r>
        <w:rPr>
          <w:sz w:val="26"/>
        </w:rPr>
        <w:t>проявление</w:t>
      </w:r>
      <w:r>
        <w:rPr>
          <w:spacing w:val="-62"/>
          <w:sz w:val="26"/>
        </w:rPr>
        <w:t xml:space="preserve"> </w:t>
      </w:r>
      <w:r>
        <w:rPr>
          <w:sz w:val="26"/>
        </w:rPr>
        <w:t>народной</w:t>
      </w:r>
      <w:r>
        <w:rPr>
          <w:spacing w:val="-2"/>
          <w:sz w:val="26"/>
        </w:rPr>
        <w:t xml:space="preserve"> </w:t>
      </w:r>
      <w:r>
        <w:rPr>
          <w:sz w:val="26"/>
        </w:rPr>
        <w:t>мудрости,</w:t>
      </w:r>
      <w:r>
        <w:rPr>
          <w:spacing w:val="1"/>
          <w:sz w:val="26"/>
        </w:rPr>
        <w:t xml:space="preserve"> </w:t>
      </w:r>
      <w:r>
        <w:rPr>
          <w:sz w:val="26"/>
        </w:rPr>
        <w:t>средство</w:t>
      </w:r>
      <w:r>
        <w:rPr>
          <w:spacing w:val="-2"/>
          <w:sz w:val="26"/>
        </w:rPr>
        <w:t xml:space="preserve"> </w:t>
      </w:r>
      <w:r>
        <w:rPr>
          <w:sz w:val="26"/>
        </w:rPr>
        <w:t>воспитания</w:t>
      </w:r>
      <w:r>
        <w:rPr>
          <w:spacing w:val="1"/>
          <w:sz w:val="26"/>
        </w:rPr>
        <w:t xml:space="preserve"> </w:t>
      </w:r>
      <w:r>
        <w:rPr>
          <w:sz w:val="26"/>
        </w:rPr>
        <w:t>понимания</w:t>
      </w:r>
      <w:r>
        <w:rPr>
          <w:spacing w:val="-2"/>
          <w:sz w:val="26"/>
        </w:rPr>
        <w:t xml:space="preserve"> </w:t>
      </w:r>
      <w:r>
        <w:rPr>
          <w:sz w:val="26"/>
        </w:rPr>
        <w:t>жизненных</w:t>
      </w:r>
      <w:r>
        <w:rPr>
          <w:spacing w:val="-2"/>
          <w:sz w:val="26"/>
        </w:rPr>
        <w:t xml:space="preserve"> </w:t>
      </w:r>
      <w:r>
        <w:rPr>
          <w:sz w:val="26"/>
        </w:rPr>
        <w:t>правил.</w:t>
      </w:r>
    </w:p>
    <w:p w:rsidR="006C6D24" w:rsidRDefault="006C6D24" w:rsidP="006C6D24">
      <w:pPr>
        <w:spacing w:line="299" w:lineRule="exact"/>
        <w:rPr>
          <w:sz w:val="26"/>
          <w:szCs w:val="26"/>
        </w:rPr>
      </w:pPr>
      <w:r>
        <w:rPr>
          <w:sz w:val="26"/>
          <w:szCs w:val="26"/>
        </w:rPr>
        <w:t>Произведения</w:t>
      </w:r>
      <w:r>
        <w:rPr>
          <w:spacing w:val="-3"/>
          <w:sz w:val="26"/>
          <w:szCs w:val="26"/>
        </w:rPr>
        <w:t xml:space="preserve"> </w:t>
      </w:r>
      <w:r>
        <w:rPr>
          <w:sz w:val="26"/>
          <w:szCs w:val="26"/>
        </w:rPr>
        <w:t>о</w:t>
      </w:r>
      <w:r>
        <w:rPr>
          <w:spacing w:val="-4"/>
          <w:sz w:val="26"/>
          <w:szCs w:val="26"/>
        </w:rPr>
        <w:t xml:space="preserve"> </w:t>
      </w:r>
      <w:r>
        <w:rPr>
          <w:sz w:val="26"/>
          <w:szCs w:val="26"/>
        </w:rPr>
        <w:t>братьях</w:t>
      </w:r>
      <w:r>
        <w:rPr>
          <w:spacing w:val="-3"/>
          <w:sz w:val="26"/>
          <w:szCs w:val="26"/>
        </w:rPr>
        <w:t xml:space="preserve"> </w:t>
      </w:r>
      <w:r>
        <w:rPr>
          <w:sz w:val="26"/>
          <w:szCs w:val="26"/>
        </w:rPr>
        <w:t>наших</w:t>
      </w:r>
      <w:r>
        <w:rPr>
          <w:spacing w:val="-4"/>
          <w:sz w:val="26"/>
          <w:szCs w:val="26"/>
        </w:rPr>
        <w:t xml:space="preserve"> </w:t>
      </w:r>
      <w:r>
        <w:rPr>
          <w:sz w:val="26"/>
          <w:szCs w:val="26"/>
        </w:rPr>
        <w:t>меньших</w:t>
      </w:r>
      <w:r>
        <w:rPr>
          <w:spacing w:val="-1"/>
          <w:sz w:val="26"/>
          <w:szCs w:val="26"/>
        </w:rPr>
        <w:t xml:space="preserve"> </w:t>
      </w:r>
      <w:r>
        <w:rPr>
          <w:sz w:val="26"/>
          <w:szCs w:val="26"/>
        </w:rPr>
        <w:t>(трёх-четырёх</w:t>
      </w:r>
      <w:r>
        <w:rPr>
          <w:spacing w:val="-3"/>
          <w:sz w:val="26"/>
          <w:szCs w:val="26"/>
        </w:rPr>
        <w:t xml:space="preserve"> </w:t>
      </w:r>
      <w:r>
        <w:rPr>
          <w:sz w:val="26"/>
          <w:szCs w:val="26"/>
        </w:rPr>
        <w:t>авторов</w:t>
      </w:r>
      <w:r>
        <w:rPr>
          <w:spacing w:val="-2"/>
          <w:sz w:val="26"/>
          <w:szCs w:val="26"/>
        </w:rPr>
        <w:t xml:space="preserve"> </w:t>
      </w:r>
      <w:r>
        <w:rPr>
          <w:sz w:val="26"/>
          <w:szCs w:val="26"/>
        </w:rPr>
        <w:t>по</w:t>
      </w:r>
      <w:r>
        <w:rPr>
          <w:spacing w:val="-4"/>
          <w:sz w:val="26"/>
          <w:szCs w:val="26"/>
        </w:rPr>
        <w:t xml:space="preserve"> </w:t>
      </w:r>
      <w:r>
        <w:rPr>
          <w:sz w:val="26"/>
          <w:szCs w:val="26"/>
        </w:rPr>
        <w:t>выбору).</w:t>
      </w:r>
    </w:p>
    <w:p w:rsidR="006C6D24" w:rsidRDefault="006C6D24" w:rsidP="006C6D24">
      <w:pPr>
        <w:spacing w:before="1"/>
        <w:ind w:right="259"/>
        <w:jc w:val="both"/>
        <w:rPr>
          <w:sz w:val="26"/>
          <w:szCs w:val="26"/>
        </w:rPr>
      </w:pPr>
      <w:r>
        <w:rPr>
          <w:sz w:val="26"/>
          <w:szCs w:val="26"/>
        </w:rPr>
        <w:t>Животные</w:t>
      </w:r>
      <w:r>
        <w:rPr>
          <w:spacing w:val="1"/>
          <w:sz w:val="26"/>
          <w:szCs w:val="26"/>
        </w:rPr>
        <w:t xml:space="preserve"> </w:t>
      </w:r>
      <w:r>
        <w:rPr>
          <w:sz w:val="26"/>
          <w:szCs w:val="26"/>
        </w:rPr>
        <w:t>—</w:t>
      </w:r>
      <w:r>
        <w:rPr>
          <w:spacing w:val="1"/>
          <w:sz w:val="26"/>
          <w:szCs w:val="26"/>
        </w:rPr>
        <w:t xml:space="preserve"> </w:t>
      </w:r>
      <w:r>
        <w:rPr>
          <w:sz w:val="26"/>
          <w:szCs w:val="26"/>
        </w:rPr>
        <w:t>герои</w:t>
      </w:r>
      <w:r>
        <w:rPr>
          <w:spacing w:val="1"/>
          <w:sz w:val="26"/>
          <w:szCs w:val="26"/>
        </w:rPr>
        <w:t xml:space="preserve"> </w:t>
      </w:r>
      <w:r>
        <w:rPr>
          <w:sz w:val="26"/>
          <w:szCs w:val="26"/>
        </w:rPr>
        <w:t>произведений.</w:t>
      </w:r>
      <w:r>
        <w:rPr>
          <w:spacing w:val="1"/>
          <w:sz w:val="26"/>
          <w:szCs w:val="26"/>
        </w:rPr>
        <w:t xml:space="preserve"> </w:t>
      </w:r>
      <w:r>
        <w:rPr>
          <w:sz w:val="26"/>
          <w:szCs w:val="26"/>
        </w:rPr>
        <w:t>Цель</w:t>
      </w:r>
      <w:r>
        <w:rPr>
          <w:spacing w:val="1"/>
          <w:sz w:val="26"/>
          <w:szCs w:val="26"/>
        </w:rPr>
        <w:t xml:space="preserve"> </w:t>
      </w:r>
      <w:r>
        <w:rPr>
          <w:sz w:val="26"/>
          <w:szCs w:val="26"/>
        </w:rPr>
        <w:t>и</w:t>
      </w:r>
      <w:r>
        <w:rPr>
          <w:spacing w:val="1"/>
          <w:sz w:val="26"/>
          <w:szCs w:val="26"/>
        </w:rPr>
        <w:t xml:space="preserve"> </w:t>
      </w:r>
      <w:r>
        <w:rPr>
          <w:sz w:val="26"/>
          <w:szCs w:val="26"/>
        </w:rPr>
        <w:t>назначение</w:t>
      </w:r>
      <w:r>
        <w:rPr>
          <w:spacing w:val="1"/>
          <w:sz w:val="26"/>
          <w:szCs w:val="26"/>
        </w:rPr>
        <w:t xml:space="preserve"> </w:t>
      </w:r>
      <w:r>
        <w:rPr>
          <w:sz w:val="26"/>
          <w:szCs w:val="26"/>
        </w:rPr>
        <w:t>произведений</w:t>
      </w:r>
      <w:r>
        <w:rPr>
          <w:spacing w:val="1"/>
          <w:sz w:val="26"/>
          <w:szCs w:val="26"/>
        </w:rPr>
        <w:t xml:space="preserve"> </w:t>
      </w:r>
      <w:r>
        <w:rPr>
          <w:sz w:val="26"/>
          <w:szCs w:val="26"/>
        </w:rPr>
        <w:t>о</w:t>
      </w:r>
      <w:r>
        <w:rPr>
          <w:spacing w:val="-62"/>
          <w:sz w:val="26"/>
          <w:szCs w:val="26"/>
        </w:rPr>
        <w:t xml:space="preserve"> </w:t>
      </w:r>
      <w:r>
        <w:rPr>
          <w:sz w:val="26"/>
          <w:szCs w:val="26"/>
        </w:rPr>
        <w:t>взаимоотношениях человека и животных — воспитание добрых чувств и бережного</w:t>
      </w:r>
      <w:r>
        <w:rPr>
          <w:spacing w:val="1"/>
          <w:sz w:val="26"/>
          <w:szCs w:val="26"/>
        </w:rPr>
        <w:t xml:space="preserve"> </w:t>
      </w:r>
      <w:r>
        <w:rPr>
          <w:sz w:val="26"/>
          <w:szCs w:val="26"/>
        </w:rPr>
        <w:t>отношения к животным. Виды текстов: художественный и научно-познавательный, их</w:t>
      </w:r>
      <w:r>
        <w:rPr>
          <w:spacing w:val="1"/>
          <w:sz w:val="26"/>
          <w:szCs w:val="26"/>
        </w:rPr>
        <w:t xml:space="preserve"> </w:t>
      </w:r>
      <w:r>
        <w:rPr>
          <w:sz w:val="26"/>
          <w:szCs w:val="26"/>
        </w:rPr>
        <w:t>сравнение.</w:t>
      </w:r>
      <w:r>
        <w:rPr>
          <w:spacing w:val="1"/>
          <w:sz w:val="26"/>
          <w:szCs w:val="26"/>
        </w:rPr>
        <w:t xml:space="preserve"> </w:t>
      </w:r>
      <w:r>
        <w:rPr>
          <w:sz w:val="26"/>
          <w:szCs w:val="26"/>
        </w:rPr>
        <w:t>Характеристика</w:t>
      </w:r>
      <w:r>
        <w:rPr>
          <w:spacing w:val="1"/>
          <w:sz w:val="26"/>
          <w:szCs w:val="26"/>
        </w:rPr>
        <w:t xml:space="preserve"> </w:t>
      </w:r>
      <w:r>
        <w:rPr>
          <w:sz w:val="26"/>
          <w:szCs w:val="26"/>
        </w:rPr>
        <w:t>героя:</w:t>
      </w:r>
      <w:r>
        <w:rPr>
          <w:spacing w:val="1"/>
          <w:sz w:val="26"/>
          <w:szCs w:val="26"/>
        </w:rPr>
        <w:t xml:space="preserve"> </w:t>
      </w:r>
      <w:r>
        <w:rPr>
          <w:sz w:val="26"/>
          <w:szCs w:val="26"/>
        </w:rPr>
        <w:t>описание</w:t>
      </w:r>
      <w:r>
        <w:rPr>
          <w:spacing w:val="1"/>
          <w:sz w:val="26"/>
          <w:szCs w:val="26"/>
        </w:rPr>
        <w:t xml:space="preserve"> </w:t>
      </w:r>
      <w:r>
        <w:rPr>
          <w:sz w:val="26"/>
          <w:szCs w:val="26"/>
        </w:rPr>
        <w:t>его</w:t>
      </w:r>
      <w:r>
        <w:rPr>
          <w:spacing w:val="1"/>
          <w:sz w:val="26"/>
          <w:szCs w:val="26"/>
        </w:rPr>
        <w:t xml:space="preserve"> </w:t>
      </w:r>
      <w:r>
        <w:rPr>
          <w:sz w:val="26"/>
          <w:szCs w:val="26"/>
        </w:rPr>
        <w:t>внешности,</w:t>
      </w:r>
      <w:r>
        <w:rPr>
          <w:spacing w:val="1"/>
          <w:sz w:val="26"/>
          <w:szCs w:val="26"/>
        </w:rPr>
        <w:t xml:space="preserve"> </w:t>
      </w:r>
      <w:r>
        <w:rPr>
          <w:sz w:val="26"/>
          <w:szCs w:val="26"/>
        </w:rPr>
        <w:t>поступки,</w:t>
      </w:r>
      <w:r>
        <w:rPr>
          <w:spacing w:val="1"/>
          <w:sz w:val="26"/>
          <w:szCs w:val="26"/>
        </w:rPr>
        <w:t xml:space="preserve"> </w:t>
      </w:r>
      <w:r>
        <w:rPr>
          <w:sz w:val="26"/>
          <w:szCs w:val="26"/>
        </w:rPr>
        <w:t>речь,</w:t>
      </w:r>
      <w:r>
        <w:rPr>
          <w:spacing w:val="1"/>
          <w:sz w:val="26"/>
          <w:szCs w:val="26"/>
        </w:rPr>
        <w:t xml:space="preserve"> </w:t>
      </w:r>
      <w:r>
        <w:rPr>
          <w:sz w:val="26"/>
          <w:szCs w:val="26"/>
        </w:rPr>
        <w:t>взаимоотношения</w:t>
      </w:r>
      <w:r>
        <w:rPr>
          <w:spacing w:val="1"/>
          <w:sz w:val="26"/>
          <w:szCs w:val="26"/>
        </w:rPr>
        <w:t xml:space="preserve"> </w:t>
      </w:r>
      <w:r>
        <w:rPr>
          <w:sz w:val="26"/>
          <w:szCs w:val="26"/>
        </w:rPr>
        <w:t>с</w:t>
      </w:r>
      <w:r>
        <w:rPr>
          <w:spacing w:val="1"/>
          <w:sz w:val="26"/>
          <w:szCs w:val="26"/>
        </w:rPr>
        <w:t xml:space="preserve"> </w:t>
      </w:r>
      <w:r>
        <w:rPr>
          <w:sz w:val="26"/>
          <w:szCs w:val="26"/>
        </w:rPr>
        <w:t>другими</w:t>
      </w:r>
      <w:r>
        <w:rPr>
          <w:spacing w:val="1"/>
          <w:sz w:val="26"/>
          <w:szCs w:val="26"/>
        </w:rPr>
        <w:t xml:space="preserve"> </w:t>
      </w:r>
      <w:r>
        <w:rPr>
          <w:sz w:val="26"/>
          <w:szCs w:val="26"/>
        </w:rPr>
        <w:t>героями</w:t>
      </w:r>
      <w:r>
        <w:rPr>
          <w:spacing w:val="1"/>
          <w:sz w:val="26"/>
          <w:szCs w:val="26"/>
        </w:rPr>
        <w:t xml:space="preserve"> </w:t>
      </w:r>
      <w:r>
        <w:rPr>
          <w:sz w:val="26"/>
          <w:szCs w:val="26"/>
        </w:rPr>
        <w:t>произведения.</w:t>
      </w:r>
      <w:r>
        <w:rPr>
          <w:spacing w:val="1"/>
          <w:sz w:val="26"/>
          <w:szCs w:val="26"/>
        </w:rPr>
        <w:t xml:space="preserve"> </w:t>
      </w:r>
      <w:r>
        <w:rPr>
          <w:sz w:val="26"/>
          <w:szCs w:val="26"/>
        </w:rPr>
        <w:t>Авторское</w:t>
      </w:r>
      <w:r>
        <w:rPr>
          <w:spacing w:val="1"/>
          <w:sz w:val="26"/>
          <w:szCs w:val="26"/>
        </w:rPr>
        <w:t xml:space="preserve"> </w:t>
      </w:r>
      <w:r>
        <w:rPr>
          <w:sz w:val="26"/>
          <w:szCs w:val="26"/>
        </w:rPr>
        <w:t>отношение</w:t>
      </w:r>
      <w:r>
        <w:rPr>
          <w:spacing w:val="1"/>
          <w:sz w:val="26"/>
          <w:szCs w:val="26"/>
        </w:rPr>
        <w:t xml:space="preserve"> </w:t>
      </w:r>
      <w:r>
        <w:rPr>
          <w:sz w:val="26"/>
          <w:szCs w:val="26"/>
        </w:rPr>
        <w:t>к</w:t>
      </w:r>
      <w:r>
        <w:rPr>
          <w:spacing w:val="1"/>
          <w:sz w:val="26"/>
          <w:szCs w:val="26"/>
        </w:rPr>
        <w:t xml:space="preserve"> </w:t>
      </w:r>
      <w:r>
        <w:rPr>
          <w:sz w:val="26"/>
          <w:szCs w:val="26"/>
        </w:rPr>
        <w:t>герою.</w:t>
      </w:r>
      <w:r>
        <w:rPr>
          <w:spacing w:val="1"/>
          <w:sz w:val="26"/>
          <w:szCs w:val="26"/>
        </w:rPr>
        <w:t xml:space="preserve"> </w:t>
      </w:r>
      <w:r>
        <w:rPr>
          <w:sz w:val="26"/>
          <w:szCs w:val="26"/>
        </w:rPr>
        <w:t>Осознание</w:t>
      </w:r>
      <w:r>
        <w:rPr>
          <w:spacing w:val="-2"/>
          <w:sz w:val="26"/>
          <w:szCs w:val="26"/>
        </w:rPr>
        <w:t xml:space="preserve"> </w:t>
      </w:r>
      <w:r>
        <w:rPr>
          <w:sz w:val="26"/>
          <w:szCs w:val="26"/>
        </w:rPr>
        <w:t>нравственно-этических</w:t>
      </w:r>
      <w:r>
        <w:rPr>
          <w:spacing w:val="-2"/>
          <w:sz w:val="26"/>
          <w:szCs w:val="26"/>
        </w:rPr>
        <w:t xml:space="preserve"> </w:t>
      </w:r>
      <w:r>
        <w:rPr>
          <w:sz w:val="26"/>
          <w:szCs w:val="26"/>
        </w:rPr>
        <w:t>понятий:</w:t>
      </w:r>
      <w:r>
        <w:rPr>
          <w:spacing w:val="-1"/>
          <w:sz w:val="26"/>
          <w:szCs w:val="26"/>
        </w:rPr>
        <w:t xml:space="preserve"> </w:t>
      </w:r>
      <w:r>
        <w:rPr>
          <w:sz w:val="26"/>
          <w:szCs w:val="26"/>
        </w:rPr>
        <w:t>любовь</w:t>
      </w:r>
      <w:r>
        <w:rPr>
          <w:spacing w:val="-2"/>
          <w:sz w:val="26"/>
          <w:szCs w:val="26"/>
        </w:rPr>
        <w:t xml:space="preserve"> </w:t>
      </w:r>
      <w:r>
        <w:rPr>
          <w:sz w:val="26"/>
          <w:szCs w:val="26"/>
        </w:rPr>
        <w:t>и</w:t>
      </w:r>
      <w:r>
        <w:rPr>
          <w:spacing w:val="-2"/>
          <w:sz w:val="26"/>
          <w:szCs w:val="26"/>
        </w:rPr>
        <w:t xml:space="preserve"> </w:t>
      </w:r>
      <w:r>
        <w:rPr>
          <w:sz w:val="26"/>
          <w:szCs w:val="26"/>
        </w:rPr>
        <w:t>забота</w:t>
      </w:r>
      <w:r>
        <w:rPr>
          <w:spacing w:val="-1"/>
          <w:sz w:val="26"/>
          <w:szCs w:val="26"/>
        </w:rPr>
        <w:t xml:space="preserve"> </w:t>
      </w:r>
      <w:r>
        <w:rPr>
          <w:sz w:val="26"/>
          <w:szCs w:val="26"/>
        </w:rPr>
        <w:t>о животных.</w:t>
      </w:r>
    </w:p>
    <w:p w:rsidR="006C6D24" w:rsidRDefault="006C6D24" w:rsidP="006C6D24">
      <w:pPr>
        <w:ind w:right="261"/>
        <w:jc w:val="both"/>
        <w:rPr>
          <w:sz w:val="26"/>
          <w:szCs w:val="26"/>
        </w:rPr>
      </w:pPr>
      <w:r>
        <w:rPr>
          <w:sz w:val="26"/>
          <w:szCs w:val="26"/>
        </w:rPr>
        <w:t>Произведения</w:t>
      </w:r>
      <w:r>
        <w:rPr>
          <w:spacing w:val="1"/>
          <w:sz w:val="26"/>
          <w:szCs w:val="26"/>
        </w:rPr>
        <w:t xml:space="preserve"> </w:t>
      </w:r>
      <w:r>
        <w:rPr>
          <w:sz w:val="26"/>
          <w:szCs w:val="26"/>
        </w:rPr>
        <w:t>о</w:t>
      </w:r>
      <w:r>
        <w:rPr>
          <w:spacing w:val="1"/>
          <w:sz w:val="26"/>
          <w:szCs w:val="26"/>
        </w:rPr>
        <w:t xml:space="preserve"> </w:t>
      </w:r>
      <w:r>
        <w:rPr>
          <w:sz w:val="26"/>
          <w:szCs w:val="26"/>
        </w:rPr>
        <w:t>маме.</w:t>
      </w:r>
      <w:r>
        <w:rPr>
          <w:spacing w:val="1"/>
          <w:sz w:val="26"/>
          <w:szCs w:val="26"/>
        </w:rPr>
        <w:t xml:space="preserve"> </w:t>
      </w:r>
      <w:r>
        <w:rPr>
          <w:sz w:val="26"/>
          <w:szCs w:val="26"/>
        </w:rPr>
        <w:t>Восприятие</w:t>
      </w:r>
      <w:r>
        <w:rPr>
          <w:spacing w:val="1"/>
          <w:sz w:val="26"/>
          <w:szCs w:val="26"/>
        </w:rPr>
        <w:t xml:space="preserve"> </w:t>
      </w:r>
      <w:r>
        <w:rPr>
          <w:sz w:val="26"/>
          <w:szCs w:val="26"/>
        </w:rPr>
        <w:t>и</w:t>
      </w:r>
      <w:r>
        <w:rPr>
          <w:spacing w:val="1"/>
          <w:sz w:val="26"/>
          <w:szCs w:val="26"/>
        </w:rPr>
        <w:t xml:space="preserve"> </w:t>
      </w:r>
      <w:r>
        <w:rPr>
          <w:sz w:val="26"/>
          <w:szCs w:val="26"/>
        </w:rPr>
        <w:t>самостоятельное</w:t>
      </w:r>
      <w:r>
        <w:rPr>
          <w:spacing w:val="1"/>
          <w:sz w:val="26"/>
          <w:szCs w:val="26"/>
        </w:rPr>
        <w:t xml:space="preserve"> </w:t>
      </w:r>
      <w:r>
        <w:rPr>
          <w:sz w:val="26"/>
          <w:szCs w:val="26"/>
        </w:rPr>
        <w:t>чтение</w:t>
      </w:r>
      <w:r>
        <w:rPr>
          <w:spacing w:val="1"/>
          <w:sz w:val="26"/>
          <w:szCs w:val="26"/>
        </w:rPr>
        <w:t xml:space="preserve"> </w:t>
      </w:r>
      <w:r>
        <w:rPr>
          <w:sz w:val="26"/>
          <w:szCs w:val="26"/>
        </w:rPr>
        <w:t>разножанровых</w:t>
      </w:r>
      <w:r>
        <w:rPr>
          <w:spacing w:val="1"/>
          <w:sz w:val="26"/>
          <w:szCs w:val="26"/>
        </w:rPr>
        <w:t xml:space="preserve"> </w:t>
      </w:r>
      <w:r>
        <w:rPr>
          <w:sz w:val="26"/>
          <w:szCs w:val="26"/>
        </w:rPr>
        <w:t>произведений</w:t>
      </w:r>
      <w:r>
        <w:rPr>
          <w:spacing w:val="1"/>
          <w:sz w:val="26"/>
          <w:szCs w:val="26"/>
        </w:rPr>
        <w:t xml:space="preserve"> </w:t>
      </w:r>
      <w:r>
        <w:rPr>
          <w:sz w:val="26"/>
          <w:szCs w:val="26"/>
        </w:rPr>
        <w:t>о</w:t>
      </w:r>
      <w:r>
        <w:rPr>
          <w:spacing w:val="1"/>
          <w:sz w:val="26"/>
          <w:szCs w:val="26"/>
        </w:rPr>
        <w:t xml:space="preserve"> </w:t>
      </w:r>
      <w:r>
        <w:rPr>
          <w:sz w:val="26"/>
          <w:szCs w:val="26"/>
        </w:rPr>
        <w:t>маме</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одного</w:t>
      </w:r>
      <w:r>
        <w:rPr>
          <w:spacing w:val="1"/>
          <w:sz w:val="26"/>
          <w:szCs w:val="26"/>
        </w:rPr>
        <w:t xml:space="preserve"> </w:t>
      </w:r>
      <w:r>
        <w:rPr>
          <w:sz w:val="26"/>
          <w:szCs w:val="26"/>
        </w:rPr>
        <w:t>автора</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на</w:t>
      </w:r>
      <w:r>
        <w:rPr>
          <w:spacing w:val="1"/>
          <w:sz w:val="26"/>
          <w:szCs w:val="26"/>
        </w:rPr>
        <w:t xml:space="preserve"> </w:t>
      </w:r>
      <w:r>
        <w:rPr>
          <w:sz w:val="26"/>
          <w:szCs w:val="26"/>
        </w:rPr>
        <w:t>примере</w:t>
      </w:r>
      <w:r>
        <w:rPr>
          <w:spacing w:val="1"/>
          <w:sz w:val="26"/>
          <w:szCs w:val="26"/>
        </w:rPr>
        <w:t xml:space="preserve"> </w:t>
      </w:r>
      <w:r>
        <w:rPr>
          <w:sz w:val="26"/>
          <w:szCs w:val="26"/>
        </w:rPr>
        <w:t>доступных</w:t>
      </w:r>
      <w:r>
        <w:rPr>
          <w:spacing w:val="1"/>
          <w:sz w:val="26"/>
          <w:szCs w:val="26"/>
        </w:rPr>
        <w:t xml:space="preserve"> </w:t>
      </w:r>
      <w:r>
        <w:rPr>
          <w:sz w:val="26"/>
          <w:szCs w:val="26"/>
        </w:rPr>
        <w:t>произведений Е. А.</w:t>
      </w:r>
      <w:r>
        <w:rPr>
          <w:spacing w:val="1"/>
          <w:sz w:val="26"/>
          <w:szCs w:val="26"/>
        </w:rPr>
        <w:t xml:space="preserve"> </w:t>
      </w:r>
      <w:r>
        <w:rPr>
          <w:sz w:val="26"/>
          <w:szCs w:val="26"/>
        </w:rPr>
        <w:t>Благининой, А.</w:t>
      </w:r>
      <w:r>
        <w:rPr>
          <w:spacing w:val="1"/>
          <w:sz w:val="26"/>
          <w:szCs w:val="26"/>
        </w:rPr>
        <w:t xml:space="preserve"> </w:t>
      </w:r>
      <w:r>
        <w:rPr>
          <w:sz w:val="26"/>
          <w:szCs w:val="26"/>
        </w:rPr>
        <w:t>Л. Барто, Н. Н.</w:t>
      </w:r>
      <w:r>
        <w:rPr>
          <w:spacing w:val="1"/>
          <w:sz w:val="26"/>
          <w:szCs w:val="26"/>
        </w:rPr>
        <w:t xml:space="preserve"> </w:t>
      </w:r>
      <w:r>
        <w:rPr>
          <w:sz w:val="26"/>
          <w:szCs w:val="26"/>
        </w:rPr>
        <w:t>Бромлей, А. В. Митяева,</w:t>
      </w:r>
      <w:r>
        <w:rPr>
          <w:spacing w:val="1"/>
          <w:sz w:val="26"/>
          <w:szCs w:val="26"/>
        </w:rPr>
        <w:t xml:space="preserve"> </w:t>
      </w:r>
      <w:r>
        <w:rPr>
          <w:sz w:val="26"/>
          <w:szCs w:val="26"/>
        </w:rPr>
        <w:t>В.</w:t>
      </w:r>
      <w:r>
        <w:rPr>
          <w:spacing w:val="1"/>
          <w:sz w:val="26"/>
          <w:szCs w:val="26"/>
        </w:rPr>
        <w:t xml:space="preserve"> </w:t>
      </w:r>
      <w:r>
        <w:rPr>
          <w:sz w:val="26"/>
          <w:szCs w:val="26"/>
        </w:rPr>
        <w:t>Д.</w:t>
      </w:r>
      <w:r>
        <w:rPr>
          <w:spacing w:val="1"/>
          <w:sz w:val="26"/>
          <w:szCs w:val="26"/>
        </w:rPr>
        <w:t xml:space="preserve"> </w:t>
      </w:r>
      <w:r>
        <w:rPr>
          <w:sz w:val="26"/>
          <w:szCs w:val="26"/>
        </w:rPr>
        <w:t>Берестова,</w:t>
      </w:r>
      <w:r>
        <w:rPr>
          <w:spacing w:val="1"/>
          <w:sz w:val="26"/>
          <w:szCs w:val="26"/>
        </w:rPr>
        <w:t xml:space="preserve"> </w:t>
      </w:r>
      <w:r>
        <w:rPr>
          <w:sz w:val="26"/>
          <w:szCs w:val="26"/>
        </w:rPr>
        <w:t>Э.</w:t>
      </w:r>
      <w:r>
        <w:rPr>
          <w:spacing w:val="1"/>
          <w:sz w:val="26"/>
          <w:szCs w:val="26"/>
        </w:rPr>
        <w:t xml:space="preserve"> </w:t>
      </w:r>
      <w:r>
        <w:rPr>
          <w:sz w:val="26"/>
          <w:szCs w:val="26"/>
        </w:rPr>
        <w:t>Э.</w:t>
      </w:r>
      <w:r>
        <w:rPr>
          <w:spacing w:val="-2"/>
          <w:sz w:val="26"/>
          <w:szCs w:val="26"/>
        </w:rPr>
        <w:t xml:space="preserve"> </w:t>
      </w:r>
      <w:r>
        <w:rPr>
          <w:sz w:val="26"/>
          <w:szCs w:val="26"/>
        </w:rPr>
        <w:t>Мошковской,</w:t>
      </w:r>
      <w:r>
        <w:rPr>
          <w:spacing w:val="-1"/>
          <w:sz w:val="26"/>
          <w:szCs w:val="26"/>
        </w:rPr>
        <w:t xml:space="preserve"> </w:t>
      </w:r>
      <w:r>
        <w:rPr>
          <w:sz w:val="26"/>
          <w:szCs w:val="26"/>
        </w:rPr>
        <w:t>Г.</w:t>
      </w:r>
      <w:r>
        <w:rPr>
          <w:spacing w:val="-2"/>
          <w:sz w:val="26"/>
          <w:szCs w:val="26"/>
        </w:rPr>
        <w:t xml:space="preserve"> </w:t>
      </w:r>
      <w:r>
        <w:rPr>
          <w:sz w:val="26"/>
          <w:szCs w:val="26"/>
        </w:rPr>
        <w:t>П.</w:t>
      </w:r>
      <w:r>
        <w:rPr>
          <w:spacing w:val="-1"/>
          <w:sz w:val="26"/>
          <w:szCs w:val="26"/>
        </w:rPr>
        <w:t xml:space="preserve"> </w:t>
      </w:r>
      <w:r>
        <w:rPr>
          <w:sz w:val="26"/>
          <w:szCs w:val="26"/>
        </w:rPr>
        <w:t>Виеру,</w:t>
      </w:r>
      <w:r>
        <w:rPr>
          <w:spacing w:val="1"/>
          <w:sz w:val="26"/>
          <w:szCs w:val="26"/>
        </w:rPr>
        <w:t xml:space="preserve"> </w:t>
      </w:r>
      <w:r>
        <w:rPr>
          <w:sz w:val="26"/>
          <w:szCs w:val="26"/>
        </w:rPr>
        <w:t>Р.</w:t>
      </w:r>
      <w:r>
        <w:rPr>
          <w:spacing w:val="-1"/>
          <w:sz w:val="26"/>
          <w:szCs w:val="26"/>
        </w:rPr>
        <w:t xml:space="preserve"> </w:t>
      </w:r>
      <w:r>
        <w:rPr>
          <w:sz w:val="26"/>
          <w:szCs w:val="26"/>
        </w:rPr>
        <w:t>С.</w:t>
      </w:r>
      <w:r>
        <w:rPr>
          <w:spacing w:val="-2"/>
          <w:sz w:val="26"/>
          <w:szCs w:val="26"/>
        </w:rPr>
        <w:t xml:space="preserve"> </w:t>
      </w:r>
      <w:r>
        <w:rPr>
          <w:sz w:val="26"/>
          <w:szCs w:val="26"/>
        </w:rPr>
        <w:t>Сефа</w:t>
      </w:r>
      <w:r>
        <w:rPr>
          <w:spacing w:val="1"/>
          <w:sz w:val="26"/>
          <w:szCs w:val="26"/>
        </w:rPr>
        <w:t xml:space="preserve"> </w:t>
      </w:r>
      <w:r>
        <w:rPr>
          <w:sz w:val="26"/>
          <w:szCs w:val="26"/>
        </w:rPr>
        <w:t>и</w:t>
      </w:r>
      <w:r>
        <w:rPr>
          <w:spacing w:val="-2"/>
          <w:sz w:val="26"/>
          <w:szCs w:val="26"/>
        </w:rPr>
        <w:t xml:space="preserve"> </w:t>
      </w:r>
      <w:r>
        <w:rPr>
          <w:sz w:val="26"/>
          <w:szCs w:val="26"/>
        </w:rPr>
        <w:t>др.).</w:t>
      </w:r>
    </w:p>
    <w:p w:rsidR="006C6D24" w:rsidRDefault="006C6D24" w:rsidP="006C6D24">
      <w:pPr>
        <w:spacing w:before="1"/>
        <w:ind w:right="259"/>
        <w:jc w:val="both"/>
        <w:rPr>
          <w:sz w:val="26"/>
          <w:szCs w:val="26"/>
        </w:rPr>
      </w:pPr>
      <w:r>
        <w:rPr>
          <w:sz w:val="26"/>
          <w:szCs w:val="26"/>
        </w:rPr>
        <w:t>Осознание нравственно-этических понятий: чувство любви как привязанность одного</w:t>
      </w:r>
      <w:r>
        <w:rPr>
          <w:spacing w:val="1"/>
          <w:sz w:val="26"/>
          <w:szCs w:val="26"/>
        </w:rPr>
        <w:t xml:space="preserve"> </w:t>
      </w:r>
      <w:r>
        <w:rPr>
          <w:sz w:val="26"/>
          <w:szCs w:val="26"/>
        </w:rPr>
        <w:t>человека к другому (матери к ребёнку, детей к матери, близким), проявление любви и</w:t>
      </w:r>
      <w:r>
        <w:rPr>
          <w:spacing w:val="1"/>
          <w:sz w:val="26"/>
          <w:szCs w:val="26"/>
        </w:rPr>
        <w:t xml:space="preserve"> </w:t>
      </w:r>
      <w:r>
        <w:rPr>
          <w:sz w:val="26"/>
          <w:szCs w:val="26"/>
        </w:rPr>
        <w:t>заботы</w:t>
      </w:r>
      <w:r>
        <w:rPr>
          <w:spacing w:val="-2"/>
          <w:sz w:val="26"/>
          <w:szCs w:val="26"/>
        </w:rPr>
        <w:t xml:space="preserve"> </w:t>
      </w:r>
      <w:r>
        <w:rPr>
          <w:sz w:val="26"/>
          <w:szCs w:val="26"/>
        </w:rPr>
        <w:t>о</w:t>
      </w:r>
      <w:r>
        <w:rPr>
          <w:spacing w:val="-1"/>
          <w:sz w:val="26"/>
          <w:szCs w:val="26"/>
        </w:rPr>
        <w:t xml:space="preserve"> </w:t>
      </w:r>
      <w:r>
        <w:rPr>
          <w:sz w:val="26"/>
          <w:szCs w:val="26"/>
        </w:rPr>
        <w:t>родных</w:t>
      </w:r>
      <w:r>
        <w:rPr>
          <w:spacing w:val="-1"/>
          <w:sz w:val="26"/>
          <w:szCs w:val="26"/>
        </w:rPr>
        <w:t xml:space="preserve"> </w:t>
      </w:r>
      <w:r>
        <w:rPr>
          <w:sz w:val="26"/>
          <w:szCs w:val="26"/>
        </w:rPr>
        <w:t>людях.</w:t>
      </w:r>
    </w:p>
    <w:p w:rsidR="006C6D24" w:rsidRDefault="006C6D24" w:rsidP="006C6D24">
      <w:pPr>
        <w:ind w:right="267"/>
        <w:jc w:val="both"/>
        <w:rPr>
          <w:sz w:val="26"/>
          <w:szCs w:val="26"/>
        </w:rPr>
      </w:pPr>
      <w:r>
        <w:rPr>
          <w:sz w:val="26"/>
          <w:szCs w:val="26"/>
        </w:rPr>
        <w:t>Фольклорные</w:t>
      </w:r>
      <w:r>
        <w:rPr>
          <w:spacing w:val="1"/>
          <w:sz w:val="26"/>
          <w:szCs w:val="26"/>
        </w:rPr>
        <w:t xml:space="preserve"> </w:t>
      </w:r>
      <w:r>
        <w:rPr>
          <w:sz w:val="26"/>
          <w:szCs w:val="26"/>
        </w:rPr>
        <w:t>и</w:t>
      </w:r>
      <w:r>
        <w:rPr>
          <w:spacing w:val="1"/>
          <w:sz w:val="26"/>
          <w:szCs w:val="26"/>
        </w:rPr>
        <w:t xml:space="preserve"> </w:t>
      </w:r>
      <w:r>
        <w:rPr>
          <w:sz w:val="26"/>
          <w:szCs w:val="26"/>
        </w:rPr>
        <w:t>авторские</w:t>
      </w:r>
      <w:r>
        <w:rPr>
          <w:spacing w:val="1"/>
          <w:sz w:val="26"/>
          <w:szCs w:val="26"/>
        </w:rPr>
        <w:t xml:space="preserve"> </w:t>
      </w:r>
      <w:r>
        <w:rPr>
          <w:sz w:val="26"/>
          <w:szCs w:val="26"/>
        </w:rPr>
        <w:t>произведения</w:t>
      </w:r>
      <w:r>
        <w:rPr>
          <w:spacing w:val="1"/>
          <w:sz w:val="26"/>
          <w:szCs w:val="26"/>
        </w:rPr>
        <w:t xml:space="preserve"> </w:t>
      </w:r>
      <w:r>
        <w:rPr>
          <w:sz w:val="26"/>
          <w:szCs w:val="26"/>
        </w:rPr>
        <w:t>о</w:t>
      </w:r>
      <w:r>
        <w:rPr>
          <w:spacing w:val="1"/>
          <w:sz w:val="26"/>
          <w:szCs w:val="26"/>
        </w:rPr>
        <w:t xml:space="preserve"> </w:t>
      </w:r>
      <w:r>
        <w:rPr>
          <w:sz w:val="26"/>
          <w:szCs w:val="26"/>
        </w:rPr>
        <w:t>чудесах</w:t>
      </w:r>
      <w:r>
        <w:rPr>
          <w:spacing w:val="1"/>
          <w:sz w:val="26"/>
          <w:szCs w:val="26"/>
        </w:rPr>
        <w:t xml:space="preserve"> </w:t>
      </w:r>
      <w:r>
        <w:rPr>
          <w:sz w:val="26"/>
          <w:szCs w:val="26"/>
        </w:rPr>
        <w:t>и</w:t>
      </w:r>
      <w:r>
        <w:rPr>
          <w:spacing w:val="1"/>
          <w:sz w:val="26"/>
          <w:szCs w:val="26"/>
        </w:rPr>
        <w:t xml:space="preserve"> </w:t>
      </w:r>
      <w:r>
        <w:rPr>
          <w:sz w:val="26"/>
          <w:szCs w:val="26"/>
        </w:rPr>
        <w:t>фантазии</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трёх</w:t>
      </w:r>
      <w:r>
        <w:rPr>
          <w:spacing w:val="-62"/>
          <w:sz w:val="26"/>
          <w:szCs w:val="26"/>
        </w:rPr>
        <w:t xml:space="preserve"> </w:t>
      </w:r>
      <w:r>
        <w:rPr>
          <w:sz w:val="26"/>
          <w:szCs w:val="26"/>
        </w:rPr>
        <w:t>произведений).</w:t>
      </w:r>
      <w:r>
        <w:rPr>
          <w:spacing w:val="24"/>
          <w:sz w:val="26"/>
          <w:szCs w:val="26"/>
        </w:rPr>
        <w:t xml:space="preserve"> </w:t>
      </w:r>
      <w:r>
        <w:rPr>
          <w:sz w:val="26"/>
          <w:szCs w:val="26"/>
        </w:rPr>
        <w:t>Способность</w:t>
      </w:r>
      <w:r>
        <w:rPr>
          <w:spacing w:val="25"/>
          <w:sz w:val="26"/>
          <w:szCs w:val="26"/>
        </w:rPr>
        <w:t xml:space="preserve"> </w:t>
      </w:r>
      <w:r>
        <w:rPr>
          <w:sz w:val="26"/>
          <w:szCs w:val="26"/>
        </w:rPr>
        <w:t>автора</w:t>
      </w:r>
      <w:r>
        <w:rPr>
          <w:spacing w:val="25"/>
          <w:sz w:val="26"/>
          <w:szCs w:val="26"/>
        </w:rPr>
        <w:t xml:space="preserve"> </w:t>
      </w:r>
      <w:r>
        <w:rPr>
          <w:sz w:val="26"/>
          <w:szCs w:val="26"/>
        </w:rPr>
        <w:t>произведения</w:t>
      </w:r>
      <w:r>
        <w:rPr>
          <w:spacing w:val="25"/>
          <w:sz w:val="26"/>
          <w:szCs w:val="26"/>
        </w:rPr>
        <w:t xml:space="preserve"> </w:t>
      </w:r>
      <w:r>
        <w:rPr>
          <w:sz w:val="26"/>
          <w:szCs w:val="26"/>
        </w:rPr>
        <w:t>замечать</w:t>
      </w:r>
      <w:r>
        <w:rPr>
          <w:spacing w:val="24"/>
          <w:sz w:val="26"/>
          <w:szCs w:val="26"/>
        </w:rPr>
        <w:t xml:space="preserve"> </w:t>
      </w:r>
      <w:r>
        <w:rPr>
          <w:sz w:val="26"/>
          <w:szCs w:val="26"/>
        </w:rPr>
        <w:t>чудесное</w:t>
      </w:r>
      <w:r>
        <w:rPr>
          <w:spacing w:val="27"/>
          <w:sz w:val="26"/>
          <w:szCs w:val="26"/>
        </w:rPr>
        <w:t xml:space="preserve"> </w:t>
      </w:r>
      <w:r>
        <w:rPr>
          <w:sz w:val="26"/>
          <w:szCs w:val="26"/>
        </w:rPr>
        <w:t>в</w:t>
      </w:r>
      <w:r>
        <w:rPr>
          <w:spacing w:val="24"/>
          <w:sz w:val="26"/>
          <w:szCs w:val="26"/>
        </w:rPr>
        <w:t xml:space="preserve"> </w:t>
      </w:r>
      <w:r>
        <w:rPr>
          <w:sz w:val="26"/>
          <w:szCs w:val="26"/>
        </w:rPr>
        <w:t>каждом</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5"/>
        <w:jc w:val="both"/>
        <w:rPr>
          <w:sz w:val="26"/>
          <w:szCs w:val="26"/>
        </w:rPr>
      </w:pPr>
      <w:r>
        <w:rPr>
          <w:sz w:val="26"/>
          <w:szCs w:val="26"/>
        </w:rPr>
        <w:lastRenderedPageBreak/>
        <w:t>жизненном</w:t>
      </w:r>
      <w:r>
        <w:rPr>
          <w:spacing w:val="1"/>
          <w:sz w:val="26"/>
          <w:szCs w:val="26"/>
        </w:rPr>
        <w:t xml:space="preserve"> </w:t>
      </w:r>
      <w:r>
        <w:rPr>
          <w:sz w:val="26"/>
          <w:szCs w:val="26"/>
        </w:rPr>
        <w:t>проявлении,</w:t>
      </w:r>
      <w:r>
        <w:rPr>
          <w:spacing w:val="1"/>
          <w:sz w:val="26"/>
          <w:szCs w:val="26"/>
        </w:rPr>
        <w:t xml:space="preserve"> </w:t>
      </w:r>
      <w:r>
        <w:rPr>
          <w:sz w:val="26"/>
          <w:szCs w:val="26"/>
        </w:rPr>
        <w:t>необычное</w:t>
      </w:r>
      <w:r>
        <w:rPr>
          <w:spacing w:val="1"/>
          <w:sz w:val="26"/>
          <w:szCs w:val="26"/>
        </w:rPr>
        <w:t xml:space="preserve"> </w:t>
      </w:r>
      <w:r>
        <w:rPr>
          <w:sz w:val="26"/>
          <w:szCs w:val="26"/>
        </w:rPr>
        <w:t>в</w:t>
      </w:r>
      <w:r>
        <w:rPr>
          <w:spacing w:val="1"/>
          <w:sz w:val="26"/>
          <w:szCs w:val="26"/>
        </w:rPr>
        <w:t xml:space="preserve"> </w:t>
      </w:r>
      <w:r>
        <w:rPr>
          <w:sz w:val="26"/>
          <w:szCs w:val="26"/>
        </w:rPr>
        <w:t>обыкновенных</w:t>
      </w:r>
      <w:r>
        <w:rPr>
          <w:spacing w:val="1"/>
          <w:sz w:val="26"/>
          <w:szCs w:val="26"/>
        </w:rPr>
        <w:t xml:space="preserve"> </w:t>
      </w:r>
      <w:r>
        <w:rPr>
          <w:sz w:val="26"/>
          <w:szCs w:val="26"/>
        </w:rPr>
        <w:t>явлениях</w:t>
      </w:r>
      <w:r>
        <w:rPr>
          <w:spacing w:val="1"/>
          <w:sz w:val="26"/>
          <w:szCs w:val="26"/>
        </w:rPr>
        <w:t xml:space="preserve"> </w:t>
      </w:r>
      <w:r>
        <w:rPr>
          <w:sz w:val="26"/>
          <w:szCs w:val="26"/>
        </w:rPr>
        <w:t>окружающего</w:t>
      </w:r>
      <w:r>
        <w:rPr>
          <w:spacing w:val="1"/>
          <w:sz w:val="26"/>
          <w:szCs w:val="26"/>
        </w:rPr>
        <w:t xml:space="preserve"> </w:t>
      </w:r>
      <w:r>
        <w:rPr>
          <w:sz w:val="26"/>
          <w:szCs w:val="26"/>
        </w:rPr>
        <w:t>мира.</w:t>
      </w:r>
      <w:r>
        <w:rPr>
          <w:spacing w:val="1"/>
          <w:sz w:val="26"/>
          <w:szCs w:val="26"/>
        </w:rPr>
        <w:t xml:space="preserve"> </w:t>
      </w:r>
      <w:r>
        <w:rPr>
          <w:sz w:val="26"/>
          <w:szCs w:val="26"/>
        </w:rPr>
        <w:t>Сочетание</w:t>
      </w:r>
      <w:r>
        <w:rPr>
          <w:spacing w:val="1"/>
          <w:sz w:val="26"/>
          <w:szCs w:val="26"/>
        </w:rPr>
        <w:t xml:space="preserve"> </w:t>
      </w:r>
      <w:r>
        <w:rPr>
          <w:sz w:val="26"/>
          <w:szCs w:val="26"/>
        </w:rPr>
        <w:t>в</w:t>
      </w:r>
      <w:r>
        <w:rPr>
          <w:spacing w:val="1"/>
          <w:sz w:val="26"/>
          <w:szCs w:val="26"/>
        </w:rPr>
        <w:t xml:space="preserve"> </w:t>
      </w:r>
      <w:r>
        <w:rPr>
          <w:sz w:val="26"/>
          <w:szCs w:val="26"/>
        </w:rPr>
        <w:t>произведении</w:t>
      </w:r>
      <w:r>
        <w:rPr>
          <w:spacing w:val="1"/>
          <w:sz w:val="26"/>
          <w:szCs w:val="26"/>
        </w:rPr>
        <w:t xml:space="preserve"> </w:t>
      </w:r>
      <w:r>
        <w:rPr>
          <w:sz w:val="26"/>
          <w:szCs w:val="26"/>
        </w:rPr>
        <w:t>реалистических</w:t>
      </w:r>
      <w:r>
        <w:rPr>
          <w:spacing w:val="1"/>
          <w:sz w:val="26"/>
          <w:szCs w:val="26"/>
        </w:rPr>
        <w:t xml:space="preserve"> </w:t>
      </w:r>
      <w:r>
        <w:rPr>
          <w:sz w:val="26"/>
          <w:szCs w:val="26"/>
        </w:rPr>
        <w:t>событий</w:t>
      </w:r>
      <w:r>
        <w:rPr>
          <w:spacing w:val="1"/>
          <w:sz w:val="26"/>
          <w:szCs w:val="26"/>
        </w:rPr>
        <w:t xml:space="preserve"> </w:t>
      </w:r>
      <w:r>
        <w:rPr>
          <w:sz w:val="26"/>
          <w:szCs w:val="26"/>
        </w:rPr>
        <w:t>с</w:t>
      </w:r>
      <w:r>
        <w:rPr>
          <w:spacing w:val="1"/>
          <w:sz w:val="26"/>
          <w:szCs w:val="26"/>
        </w:rPr>
        <w:t xml:space="preserve"> </w:t>
      </w:r>
      <w:r>
        <w:rPr>
          <w:sz w:val="26"/>
          <w:szCs w:val="26"/>
        </w:rPr>
        <w:t>необычными,</w:t>
      </w:r>
      <w:r>
        <w:rPr>
          <w:spacing w:val="1"/>
          <w:sz w:val="26"/>
          <w:szCs w:val="26"/>
        </w:rPr>
        <w:t xml:space="preserve"> </w:t>
      </w:r>
      <w:r>
        <w:rPr>
          <w:sz w:val="26"/>
          <w:szCs w:val="26"/>
        </w:rPr>
        <w:t>сказочными,</w:t>
      </w:r>
      <w:r>
        <w:rPr>
          <w:spacing w:val="1"/>
          <w:sz w:val="26"/>
          <w:szCs w:val="26"/>
        </w:rPr>
        <w:t xml:space="preserve"> </w:t>
      </w:r>
      <w:r>
        <w:rPr>
          <w:sz w:val="26"/>
          <w:szCs w:val="26"/>
        </w:rPr>
        <w:t>фантастическими.</w:t>
      </w:r>
    </w:p>
    <w:p w:rsidR="006C6D24" w:rsidRDefault="006C6D24" w:rsidP="006C6D24">
      <w:pPr>
        <w:spacing w:before="1"/>
        <w:jc w:val="both"/>
        <w:rPr>
          <w:sz w:val="26"/>
          <w:szCs w:val="26"/>
        </w:rPr>
      </w:pPr>
      <w:r>
        <w:rPr>
          <w:sz w:val="26"/>
          <w:szCs w:val="26"/>
        </w:rPr>
        <w:t>Библиографическая</w:t>
      </w:r>
      <w:r>
        <w:rPr>
          <w:spacing w:val="1"/>
          <w:sz w:val="26"/>
          <w:szCs w:val="26"/>
        </w:rPr>
        <w:t xml:space="preserve"> </w:t>
      </w:r>
      <w:r>
        <w:rPr>
          <w:sz w:val="26"/>
          <w:szCs w:val="26"/>
        </w:rPr>
        <w:t>культура</w:t>
      </w:r>
      <w:r>
        <w:rPr>
          <w:spacing w:val="2"/>
          <w:sz w:val="26"/>
          <w:szCs w:val="26"/>
        </w:rPr>
        <w:t xml:space="preserve"> </w:t>
      </w:r>
      <w:r>
        <w:rPr>
          <w:sz w:val="26"/>
          <w:szCs w:val="26"/>
        </w:rPr>
        <w:t>(работа</w:t>
      </w:r>
      <w:r>
        <w:rPr>
          <w:spacing w:val="1"/>
          <w:sz w:val="26"/>
          <w:szCs w:val="26"/>
        </w:rPr>
        <w:t xml:space="preserve"> </w:t>
      </w:r>
      <w:r>
        <w:rPr>
          <w:sz w:val="26"/>
          <w:szCs w:val="26"/>
        </w:rPr>
        <w:t>с детской</w:t>
      </w:r>
      <w:r>
        <w:rPr>
          <w:spacing w:val="1"/>
          <w:sz w:val="26"/>
          <w:szCs w:val="26"/>
        </w:rPr>
        <w:t xml:space="preserve"> </w:t>
      </w:r>
      <w:r>
        <w:rPr>
          <w:sz w:val="26"/>
          <w:szCs w:val="26"/>
        </w:rPr>
        <w:t>книгой). Представление</w:t>
      </w:r>
      <w:r>
        <w:rPr>
          <w:spacing w:val="1"/>
          <w:sz w:val="26"/>
          <w:szCs w:val="26"/>
        </w:rPr>
        <w:t xml:space="preserve"> </w:t>
      </w:r>
      <w:r>
        <w:rPr>
          <w:sz w:val="26"/>
          <w:szCs w:val="26"/>
        </w:rPr>
        <w:t>о том,</w:t>
      </w:r>
      <w:r>
        <w:rPr>
          <w:spacing w:val="1"/>
          <w:sz w:val="26"/>
          <w:szCs w:val="26"/>
        </w:rPr>
        <w:t xml:space="preserve"> </w:t>
      </w:r>
      <w:r>
        <w:rPr>
          <w:sz w:val="26"/>
          <w:szCs w:val="26"/>
        </w:rPr>
        <w:t>что книга</w:t>
      </w:r>
    </w:p>
    <w:p w:rsidR="006C6D24" w:rsidRDefault="006C6D24" w:rsidP="006C6D24">
      <w:pPr>
        <w:numPr>
          <w:ilvl w:val="0"/>
          <w:numId w:val="20"/>
        </w:numPr>
        <w:tabs>
          <w:tab w:val="left" w:pos="607"/>
        </w:tabs>
        <w:spacing w:before="1"/>
        <w:ind w:right="261" w:firstLine="0"/>
        <w:jc w:val="both"/>
        <w:rPr>
          <w:sz w:val="26"/>
        </w:rPr>
      </w:pPr>
      <w:r>
        <w:rPr>
          <w:sz w:val="26"/>
        </w:rPr>
        <w:t>источник</w:t>
      </w:r>
      <w:r>
        <w:rPr>
          <w:spacing w:val="1"/>
          <w:sz w:val="26"/>
        </w:rPr>
        <w:t xml:space="preserve"> </w:t>
      </w:r>
      <w:r>
        <w:rPr>
          <w:sz w:val="26"/>
        </w:rPr>
        <w:t>необходимых</w:t>
      </w:r>
      <w:r>
        <w:rPr>
          <w:spacing w:val="1"/>
          <w:sz w:val="26"/>
        </w:rPr>
        <w:t xml:space="preserve"> </w:t>
      </w:r>
      <w:r>
        <w:rPr>
          <w:sz w:val="26"/>
        </w:rPr>
        <w:t>знаний.</w:t>
      </w:r>
      <w:r>
        <w:rPr>
          <w:spacing w:val="1"/>
          <w:sz w:val="26"/>
        </w:rPr>
        <w:t xml:space="preserve"> </w:t>
      </w:r>
      <w:r>
        <w:rPr>
          <w:sz w:val="26"/>
        </w:rPr>
        <w:t>Обложка,</w:t>
      </w:r>
      <w:r>
        <w:rPr>
          <w:spacing w:val="1"/>
          <w:sz w:val="26"/>
        </w:rPr>
        <w:t xml:space="preserve"> </w:t>
      </w:r>
      <w:r>
        <w:rPr>
          <w:sz w:val="26"/>
        </w:rPr>
        <w:t>оглавление,</w:t>
      </w:r>
      <w:r>
        <w:rPr>
          <w:spacing w:val="1"/>
          <w:sz w:val="26"/>
        </w:rPr>
        <w:t xml:space="preserve"> </w:t>
      </w:r>
      <w:r>
        <w:rPr>
          <w:sz w:val="26"/>
        </w:rPr>
        <w:t>иллюстрации</w:t>
      </w:r>
      <w:r>
        <w:rPr>
          <w:spacing w:val="1"/>
          <w:sz w:val="26"/>
        </w:rPr>
        <w:t xml:space="preserve"> </w:t>
      </w:r>
      <w:r>
        <w:rPr>
          <w:sz w:val="26"/>
        </w:rPr>
        <w:t>—</w:t>
      </w:r>
      <w:r>
        <w:rPr>
          <w:spacing w:val="1"/>
          <w:sz w:val="26"/>
        </w:rPr>
        <w:t xml:space="preserve"> </w:t>
      </w:r>
      <w:r>
        <w:rPr>
          <w:sz w:val="26"/>
        </w:rPr>
        <w:t>элементы</w:t>
      </w:r>
      <w:r>
        <w:rPr>
          <w:spacing w:val="-62"/>
          <w:sz w:val="26"/>
        </w:rPr>
        <w:t xml:space="preserve"> </w:t>
      </w:r>
      <w:r>
        <w:rPr>
          <w:sz w:val="26"/>
        </w:rPr>
        <w:t>ориентировки в книге. Умение использовать тематический каталог при выборе книг в</w:t>
      </w:r>
      <w:r>
        <w:rPr>
          <w:spacing w:val="1"/>
          <w:sz w:val="26"/>
        </w:rPr>
        <w:t xml:space="preserve"> </w:t>
      </w:r>
      <w:r>
        <w:rPr>
          <w:sz w:val="26"/>
        </w:rPr>
        <w:t>библиотеке.</w:t>
      </w:r>
    </w:p>
    <w:p w:rsidR="006C6D24" w:rsidRDefault="006C6D24" w:rsidP="006C6D24">
      <w:pPr>
        <w:ind w:right="264"/>
        <w:jc w:val="both"/>
        <w:rPr>
          <w:sz w:val="26"/>
          <w:szCs w:val="26"/>
        </w:rPr>
      </w:pPr>
      <w:r>
        <w:rPr>
          <w:sz w:val="26"/>
          <w:szCs w:val="26"/>
        </w:rPr>
        <w:t>Изучение</w:t>
      </w:r>
      <w:r>
        <w:rPr>
          <w:spacing w:val="1"/>
          <w:sz w:val="26"/>
          <w:szCs w:val="26"/>
        </w:rPr>
        <w:t xml:space="preserve"> </w:t>
      </w:r>
      <w:r>
        <w:rPr>
          <w:sz w:val="26"/>
          <w:szCs w:val="26"/>
        </w:rPr>
        <w:t>содержания</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в</w:t>
      </w:r>
      <w:r>
        <w:rPr>
          <w:spacing w:val="1"/>
          <w:sz w:val="26"/>
          <w:szCs w:val="26"/>
        </w:rPr>
        <w:t xml:space="preserve"> </w:t>
      </w:r>
      <w:r>
        <w:rPr>
          <w:sz w:val="26"/>
          <w:szCs w:val="26"/>
        </w:rPr>
        <w:t>первом</w:t>
      </w:r>
      <w:r>
        <w:rPr>
          <w:spacing w:val="1"/>
          <w:sz w:val="26"/>
          <w:szCs w:val="26"/>
        </w:rPr>
        <w:t xml:space="preserve"> </w:t>
      </w:r>
      <w:r>
        <w:rPr>
          <w:sz w:val="26"/>
          <w:szCs w:val="26"/>
        </w:rPr>
        <w:t>классе</w:t>
      </w:r>
      <w:r>
        <w:rPr>
          <w:spacing w:val="1"/>
          <w:sz w:val="26"/>
          <w:szCs w:val="26"/>
        </w:rPr>
        <w:t xml:space="preserve"> </w:t>
      </w:r>
      <w:r>
        <w:rPr>
          <w:sz w:val="26"/>
          <w:szCs w:val="26"/>
        </w:rPr>
        <w:t>способствует</w:t>
      </w:r>
      <w:r>
        <w:rPr>
          <w:spacing w:val="1"/>
          <w:sz w:val="26"/>
          <w:szCs w:val="26"/>
        </w:rPr>
        <w:t xml:space="preserve"> </w:t>
      </w:r>
      <w:r>
        <w:rPr>
          <w:sz w:val="26"/>
          <w:szCs w:val="26"/>
        </w:rPr>
        <w:t>освоению</w:t>
      </w:r>
      <w:r>
        <w:rPr>
          <w:spacing w:val="1"/>
          <w:sz w:val="26"/>
          <w:szCs w:val="26"/>
        </w:rPr>
        <w:t xml:space="preserve"> </w:t>
      </w:r>
      <w:r>
        <w:rPr>
          <w:sz w:val="26"/>
          <w:szCs w:val="26"/>
        </w:rPr>
        <w:t>на</w:t>
      </w:r>
      <w:r>
        <w:rPr>
          <w:spacing w:val="1"/>
          <w:sz w:val="26"/>
          <w:szCs w:val="26"/>
        </w:rPr>
        <w:t xml:space="preserve"> </w:t>
      </w:r>
      <w:r>
        <w:rPr>
          <w:sz w:val="26"/>
          <w:szCs w:val="26"/>
        </w:rPr>
        <w:t>пропедевтическом</w:t>
      </w:r>
      <w:r>
        <w:rPr>
          <w:spacing w:val="1"/>
          <w:sz w:val="26"/>
          <w:szCs w:val="26"/>
        </w:rPr>
        <w:t xml:space="preserve"> </w:t>
      </w:r>
      <w:r>
        <w:rPr>
          <w:sz w:val="26"/>
          <w:szCs w:val="26"/>
        </w:rPr>
        <w:t>уровне</w:t>
      </w:r>
      <w:r>
        <w:rPr>
          <w:spacing w:val="1"/>
          <w:sz w:val="26"/>
          <w:szCs w:val="26"/>
        </w:rPr>
        <w:t xml:space="preserve"> </w:t>
      </w:r>
      <w:r>
        <w:rPr>
          <w:sz w:val="26"/>
          <w:szCs w:val="26"/>
        </w:rPr>
        <w:t>ряда</w:t>
      </w:r>
      <w:r>
        <w:rPr>
          <w:spacing w:val="1"/>
          <w:sz w:val="26"/>
          <w:szCs w:val="26"/>
        </w:rPr>
        <w:t xml:space="preserve"> </w:t>
      </w:r>
      <w:r>
        <w:rPr>
          <w:sz w:val="26"/>
          <w:szCs w:val="26"/>
        </w:rPr>
        <w:t>универсальных</w:t>
      </w:r>
      <w:r>
        <w:rPr>
          <w:spacing w:val="1"/>
          <w:sz w:val="26"/>
          <w:szCs w:val="26"/>
        </w:rPr>
        <w:t xml:space="preserve"> </w:t>
      </w:r>
      <w:r>
        <w:rPr>
          <w:sz w:val="26"/>
          <w:szCs w:val="26"/>
        </w:rPr>
        <w:t>учебных</w:t>
      </w:r>
      <w:r>
        <w:rPr>
          <w:spacing w:val="1"/>
          <w:sz w:val="26"/>
          <w:szCs w:val="26"/>
        </w:rPr>
        <w:t xml:space="preserve"> </w:t>
      </w:r>
      <w:r>
        <w:rPr>
          <w:sz w:val="26"/>
          <w:szCs w:val="26"/>
        </w:rPr>
        <w:t>действий.</w:t>
      </w:r>
    </w:p>
    <w:p w:rsidR="006C6D24" w:rsidRDefault="006C6D24" w:rsidP="006C6D24">
      <w:pPr>
        <w:jc w:val="both"/>
        <w:outlineLvl w:val="2"/>
        <w:rPr>
          <w:b/>
          <w:bCs/>
          <w:i/>
          <w:iCs/>
          <w:sz w:val="26"/>
          <w:szCs w:val="26"/>
        </w:rPr>
      </w:pPr>
      <w:r>
        <w:rPr>
          <w:b/>
          <w:bCs/>
          <w:i/>
          <w:iCs/>
          <w:sz w:val="26"/>
          <w:szCs w:val="26"/>
        </w:rPr>
        <w:t>Познавательные</w:t>
      </w:r>
      <w:r>
        <w:rPr>
          <w:b/>
          <w:bCs/>
          <w:i/>
          <w:iCs/>
          <w:spacing w:val="-4"/>
          <w:sz w:val="26"/>
          <w:szCs w:val="26"/>
        </w:rPr>
        <w:t xml:space="preserve"> </w:t>
      </w:r>
      <w:r>
        <w:rPr>
          <w:b/>
          <w:bCs/>
          <w:i/>
          <w:iCs/>
          <w:sz w:val="26"/>
          <w:szCs w:val="26"/>
        </w:rPr>
        <w:t>универсальные</w:t>
      </w:r>
      <w:r>
        <w:rPr>
          <w:b/>
          <w:bCs/>
          <w:i/>
          <w:iCs/>
          <w:spacing w:val="-3"/>
          <w:sz w:val="26"/>
          <w:szCs w:val="26"/>
        </w:rPr>
        <w:t xml:space="preserve"> </w:t>
      </w:r>
      <w:r>
        <w:rPr>
          <w:b/>
          <w:bCs/>
          <w:i/>
          <w:iCs/>
          <w:sz w:val="26"/>
          <w:szCs w:val="26"/>
        </w:rPr>
        <w:t>учебные</w:t>
      </w:r>
      <w:r>
        <w:rPr>
          <w:b/>
          <w:bCs/>
          <w:i/>
          <w:iCs/>
          <w:spacing w:val="-3"/>
          <w:sz w:val="26"/>
          <w:szCs w:val="26"/>
        </w:rPr>
        <w:t xml:space="preserve"> </w:t>
      </w:r>
      <w:r>
        <w:rPr>
          <w:b/>
          <w:bCs/>
          <w:i/>
          <w:iCs/>
          <w:sz w:val="26"/>
          <w:szCs w:val="26"/>
        </w:rPr>
        <w:t>действия:</w:t>
      </w:r>
    </w:p>
    <w:p w:rsidR="006C6D24" w:rsidRDefault="006C6D24" w:rsidP="006C6D24">
      <w:pPr>
        <w:numPr>
          <w:ilvl w:val="0"/>
          <w:numId w:val="20"/>
        </w:numPr>
        <w:tabs>
          <w:tab w:val="left" w:pos="538"/>
        </w:tabs>
        <w:ind w:right="263" w:firstLine="0"/>
        <w:jc w:val="both"/>
        <w:rPr>
          <w:sz w:val="26"/>
        </w:rPr>
      </w:pPr>
      <w:r>
        <w:rPr>
          <w:sz w:val="26"/>
        </w:rPr>
        <w:t>читать вслух целыми словами без пропусков и перестановок букв и слогов доступные</w:t>
      </w:r>
      <w:r>
        <w:rPr>
          <w:spacing w:val="-62"/>
          <w:sz w:val="26"/>
        </w:rPr>
        <w:t xml:space="preserve"> </w:t>
      </w:r>
      <w:r>
        <w:rPr>
          <w:sz w:val="26"/>
        </w:rPr>
        <w:t>по</w:t>
      </w:r>
      <w:r>
        <w:rPr>
          <w:spacing w:val="-3"/>
          <w:sz w:val="26"/>
        </w:rPr>
        <w:t xml:space="preserve"> </w:t>
      </w:r>
      <w:r>
        <w:rPr>
          <w:sz w:val="26"/>
        </w:rPr>
        <w:t>восприятию</w:t>
      </w:r>
      <w:r>
        <w:rPr>
          <w:spacing w:val="-1"/>
          <w:sz w:val="26"/>
        </w:rPr>
        <w:t xml:space="preserve"> </w:t>
      </w:r>
      <w:r>
        <w:rPr>
          <w:sz w:val="26"/>
        </w:rPr>
        <w:t>и</w:t>
      </w:r>
      <w:r>
        <w:rPr>
          <w:spacing w:val="-3"/>
          <w:sz w:val="26"/>
        </w:rPr>
        <w:t xml:space="preserve"> </w:t>
      </w:r>
      <w:r>
        <w:rPr>
          <w:sz w:val="26"/>
        </w:rPr>
        <w:t>небольшие</w:t>
      </w:r>
      <w:r>
        <w:rPr>
          <w:spacing w:val="-2"/>
          <w:sz w:val="26"/>
        </w:rPr>
        <w:t xml:space="preserve"> </w:t>
      </w:r>
      <w:r>
        <w:rPr>
          <w:sz w:val="26"/>
        </w:rPr>
        <w:t>по</w:t>
      </w:r>
      <w:r>
        <w:rPr>
          <w:spacing w:val="1"/>
          <w:sz w:val="26"/>
        </w:rPr>
        <w:t xml:space="preserve"> </w:t>
      </w:r>
      <w:r>
        <w:rPr>
          <w:sz w:val="26"/>
        </w:rPr>
        <w:t>объёму</w:t>
      </w:r>
      <w:r>
        <w:rPr>
          <w:spacing w:val="-3"/>
          <w:sz w:val="26"/>
        </w:rPr>
        <w:t xml:space="preserve"> </w:t>
      </w:r>
      <w:r>
        <w:rPr>
          <w:sz w:val="26"/>
        </w:rPr>
        <w:t>прозаические</w:t>
      </w:r>
      <w:r>
        <w:rPr>
          <w:spacing w:val="-2"/>
          <w:sz w:val="26"/>
        </w:rPr>
        <w:t xml:space="preserve"> </w:t>
      </w:r>
      <w:r>
        <w:rPr>
          <w:sz w:val="26"/>
        </w:rPr>
        <w:t>и</w:t>
      </w:r>
      <w:r>
        <w:rPr>
          <w:spacing w:val="-1"/>
          <w:sz w:val="26"/>
        </w:rPr>
        <w:t xml:space="preserve"> </w:t>
      </w:r>
      <w:r>
        <w:rPr>
          <w:sz w:val="26"/>
        </w:rPr>
        <w:t>стихотворные</w:t>
      </w:r>
      <w:r>
        <w:rPr>
          <w:spacing w:val="-3"/>
          <w:sz w:val="26"/>
        </w:rPr>
        <w:t xml:space="preserve"> </w:t>
      </w:r>
      <w:r>
        <w:rPr>
          <w:sz w:val="26"/>
        </w:rPr>
        <w:t>произведения;</w:t>
      </w:r>
    </w:p>
    <w:p w:rsidR="006C6D24" w:rsidRDefault="006C6D24" w:rsidP="006C6D24">
      <w:pPr>
        <w:numPr>
          <w:ilvl w:val="0"/>
          <w:numId w:val="20"/>
        </w:numPr>
        <w:tabs>
          <w:tab w:val="left" w:pos="538"/>
        </w:tabs>
        <w:spacing w:line="298" w:lineRule="exact"/>
        <w:ind w:left="537" w:hanging="326"/>
        <w:jc w:val="both"/>
        <w:rPr>
          <w:sz w:val="26"/>
        </w:rPr>
      </w:pPr>
      <w:r>
        <w:rPr>
          <w:sz w:val="26"/>
        </w:rPr>
        <w:t>понимать</w:t>
      </w:r>
      <w:r>
        <w:rPr>
          <w:spacing w:val="-6"/>
          <w:sz w:val="26"/>
        </w:rPr>
        <w:t xml:space="preserve"> </w:t>
      </w:r>
      <w:r>
        <w:rPr>
          <w:sz w:val="26"/>
        </w:rPr>
        <w:t>фактическое</w:t>
      </w:r>
      <w:r>
        <w:rPr>
          <w:spacing w:val="-4"/>
          <w:sz w:val="26"/>
        </w:rPr>
        <w:t xml:space="preserve"> </w:t>
      </w:r>
      <w:r>
        <w:rPr>
          <w:sz w:val="26"/>
        </w:rPr>
        <w:t>содержание</w:t>
      </w:r>
      <w:r>
        <w:rPr>
          <w:spacing w:val="-5"/>
          <w:sz w:val="26"/>
        </w:rPr>
        <w:t xml:space="preserve"> </w:t>
      </w:r>
      <w:r>
        <w:rPr>
          <w:sz w:val="26"/>
        </w:rPr>
        <w:t>прочитанного</w:t>
      </w:r>
      <w:r>
        <w:rPr>
          <w:spacing w:val="-5"/>
          <w:sz w:val="26"/>
        </w:rPr>
        <w:t xml:space="preserve"> </w:t>
      </w:r>
      <w:r>
        <w:rPr>
          <w:sz w:val="26"/>
        </w:rPr>
        <w:t>или</w:t>
      </w:r>
      <w:r>
        <w:rPr>
          <w:spacing w:val="-4"/>
          <w:sz w:val="26"/>
        </w:rPr>
        <w:t xml:space="preserve"> </w:t>
      </w:r>
      <w:r>
        <w:rPr>
          <w:sz w:val="26"/>
        </w:rPr>
        <w:t>прослушанного</w:t>
      </w:r>
      <w:r>
        <w:rPr>
          <w:spacing w:val="-5"/>
          <w:sz w:val="26"/>
        </w:rPr>
        <w:t xml:space="preserve"> </w:t>
      </w:r>
      <w:r>
        <w:rPr>
          <w:sz w:val="26"/>
        </w:rPr>
        <w:t>произведения;</w:t>
      </w:r>
    </w:p>
    <w:p w:rsidR="006C6D24" w:rsidRDefault="006C6D24" w:rsidP="006C6D24">
      <w:pPr>
        <w:numPr>
          <w:ilvl w:val="0"/>
          <w:numId w:val="20"/>
        </w:numPr>
        <w:tabs>
          <w:tab w:val="left" w:pos="540"/>
        </w:tabs>
        <w:ind w:right="260" w:firstLine="0"/>
        <w:jc w:val="both"/>
        <w:rPr>
          <w:sz w:val="26"/>
        </w:rPr>
      </w:pPr>
      <w:r>
        <w:rPr>
          <w:sz w:val="26"/>
        </w:rPr>
        <w:t>ориентироваться в терминах и понятиях: фольклор, малые фольклорные жанры, тема,</w:t>
      </w:r>
      <w:r>
        <w:rPr>
          <w:spacing w:val="-62"/>
          <w:sz w:val="26"/>
        </w:rPr>
        <w:t xml:space="preserve"> </w:t>
      </w:r>
      <w:r>
        <w:rPr>
          <w:sz w:val="26"/>
        </w:rPr>
        <w:t>идея, заголовок, содержание произведения, сказка (фольклорная и литературная), автор,</w:t>
      </w:r>
      <w:r>
        <w:rPr>
          <w:spacing w:val="1"/>
          <w:sz w:val="26"/>
        </w:rPr>
        <w:t xml:space="preserve"> </w:t>
      </w:r>
      <w:r>
        <w:rPr>
          <w:sz w:val="26"/>
        </w:rPr>
        <w:t>герой,</w:t>
      </w:r>
      <w:r>
        <w:rPr>
          <w:spacing w:val="-2"/>
          <w:sz w:val="26"/>
        </w:rPr>
        <w:t xml:space="preserve"> </w:t>
      </w:r>
      <w:r>
        <w:rPr>
          <w:sz w:val="26"/>
        </w:rPr>
        <w:t>рассказ,</w:t>
      </w:r>
      <w:r>
        <w:rPr>
          <w:spacing w:val="-1"/>
          <w:sz w:val="26"/>
        </w:rPr>
        <w:t xml:space="preserve"> </w:t>
      </w:r>
      <w:r>
        <w:rPr>
          <w:sz w:val="26"/>
        </w:rPr>
        <w:t>стихотворение</w:t>
      </w:r>
      <w:r>
        <w:rPr>
          <w:spacing w:val="-1"/>
          <w:sz w:val="26"/>
        </w:rPr>
        <w:t xml:space="preserve"> </w:t>
      </w:r>
      <w:r>
        <w:rPr>
          <w:sz w:val="26"/>
        </w:rPr>
        <w:t>(в</w:t>
      </w:r>
      <w:r>
        <w:rPr>
          <w:spacing w:val="-2"/>
          <w:sz w:val="26"/>
        </w:rPr>
        <w:t xml:space="preserve"> </w:t>
      </w:r>
      <w:r>
        <w:rPr>
          <w:sz w:val="26"/>
        </w:rPr>
        <w:t>пределах</w:t>
      </w:r>
      <w:r>
        <w:rPr>
          <w:spacing w:val="-1"/>
          <w:sz w:val="26"/>
        </w:rPr>
        <w:t xml:space="preserve"> </w:t>
      </w:r>
      <w:r>
        <w:rPr>
          <w:sz w:val="26"/>
        </w:rPr>
        <w:t>изученного);</w:t>
      </w:r>
    </w:p>
    <w:p w:rsidR="006C6D24" w:rsidRDefault="006C6D24" w:rsidP="006C6D24">
      <w:pPr>
        <w:numPr>
          <w:ilvl w:val="0"/>
          <w:numId w:val="20"/>
        </w:numPr>
        <w:tabs>
          <w:tab w:val="left" w:pos="612"/>
        </w:tabs>
        <w:ind w:right="268" w:firstLine="0"/>
        <w:jc w:val="both"/>
        <w:rPr>
          <w:sz w:val="26"/>
        </w:rPr>
      </w:pPr>
      <w:r>
        <w:rPr>
          <w:sz w:val="26"/>
        </w:rPr>
        <w:t>различать</w:t>
      </w:r>
      <w:r>
        <w:rPr>
          <w:spacing w:val="1"/>
          <w:sz w:val="26"/>
        </w:rPr>
        <w:t xml:space="preserve"> </w:t>
      </w:r>
      <w:r>
        <w:rPr>
          <w:sz w:val="26"/>
        </w:rPr>
        <w:t>и</w:t>
      </w:r>
      <w:r>
        <w:rPr>
          <w:spacing w:val="1"/>
          <w:sz w:val="26"/>
        </w:rPr>
        <w:t xml:space="preserve"> </w:t>
      </w:r>
      <w:r>
        <w:rPr>
          <w:sz w:val="26"/>
        </w:rPr>
        <w:t>группировать</w:t>
      </w:r>
      <w:r>
        <w:rPr>
          <w:spacing w:val="1"/>
          <w:sz w:val="26"/>
        </w:rPr>
        <w:t xml:space="preserve"> </w:t>
      </w:r>
      <w:r>
        <w:rPr>
          <w:sz w:val="26"/>
        </w:rPr>
        <w:t>произведения</w:t>
      </w:r>
      <w:r>
        <w:rPr>
          <w:spacing w:val="1"/>
          <w:sz w:val="26"/>
        </w:rPr>
        <w:t xml:space="preserve"> </w:t>
      </w:r>
      <w:r>
        <w:rPr>
          <w:sz w:val="26"/>
        </w:rPr>
        <w:t>по</w:t>
      </w:r>
      <w:r>
        <w:rPr>
          <w:spacing w:val="1"/>
          <w:sz w:val="26"/>
        </w:rPr>
        <w:t xml:space="preserve"> </w:t>
      </w:r>
      <w:r>
        <w:rPr>
          <w:sz w:val="26"/>
        </w:rPr>
        <w:t>жанрам</w:t>
      </w:r>
      <w:r>
        <w:rPr>
          <w:spacing w:val="1"/>
          <w:sz w:val="26"/>
        </w:rPr>
        <w:t xml:space="preserve"> </w:t>
      </w:r>
      <w:r>
        <w:rPr>
          <w:sz w:val="26"/>
        </w:rPr>
        <w:t>(загадки,</w:t>
      </w:r>
      <w:r>
        <w:rPr>
          <w:spacing w:val="1"/>
          <w:sz w:val="26"/>
        </w:rPr>
        <w:t xml:space="preserve"> </w:t>
      </w:r>
      <w:r>
        <w:rPr>
          <w:sz w:val="26"/>
        </w:rPr>
        <w:t>пословицы,</w:t>
      </w:r>
      <w:r>
        <w:rPr>
          <w:spacing w:val="1"/>
          <w:sz w:val="26"/>
        </w:rPr>
        <w:t xml:space="preserve"> </w:t>
      </w:r>
      <w:r>
        <w:rPr>
          <w:sz w:val="26"/>
        </w:rPr>
        <w:t>сказки</w:t>
      </w:r>
      <w:r>
        <w:rPr>
          <w:spacing w:val="1"/>
          <w:sz w:val="26"/>
        </w:rPr>
        <w:t xml:space="preserve"> </w:t>
      </w:r>
      <w:r>
        <w:rPr>
          <w:sz w:val="26"/>
        </w:rPr>
        <w:t>(фольклорная</w:t>
      </w:r>
      <w:r>
        <w:rPr>
          <w:spacing w:val="-1"/>
          <w:sz w:val="26"/>
        </w:rPr>
        <w:t xml:space="preserve"> </w:t>
      </w:r>
      <w:r>
        <w:rPr>
          <w:sz w:val="26"/>
        </w:rPr>
        <w:t>и</w:t>
      </w:r>
      <w:r>
        <w:rPr>
          <w:spacing w:val="-1"/>
          <w:sz w:val="26"/>
        </w:rPr>
        <w:t xml:space="preserve"> </w:t>
      </w:r>
      <w:r>
        <w:rPr>
          <w:sz w:val="26"/>
        </w:rPr>
        <w:t>литературная),</w:t>
      </w:r>
      <w:r>
        <w:rPr>
          <w:spacing w:val="-1"/>
          <w:sz w:val="26"/>
        </w:rPr>
        <w:t xml:space="preserve"> </w:t>
      </w:r>
      <w:r>
        <w:rPr>
          <w:sz w:val="26"/>
        </w:rPr>
        <w:t>стихотворение,</w:t>
      </w:r>
      <w:r>
        <w:rPr>
          <w:spacing w:val="-1"/>
          <w:sz w:val="26"/>
        </w:rPr>
        <w:t xml:space="preserve"> </w:t>
      </w:r>
      <w:r>
        <w:rPr>
          <w:sz w:val="26"/>
        </w:rPr>
        <w:t>рассказ);</w:t>
      </w:r>
    </w:p>
    <w:p w:rsidR="006C6D24" w:rsidRDefault="006C6D24" w:rsidP="006C6D24">
      <w:pPr>
        <w:numPr>
          <w:ilvl w:val="0"/>
          <w:numId w:val="20"/>
        </w:numPr>
        <w:tabs>
          <w:tab w:val="left" w:pos="557"/>
        </w:tabs>
        <w:ind w:right="260" w:firstLine="0"/>
        <w:jc w:val="both"/>
        <w:rPr>
          <w:sz w:val="26"/>
        </w:rPr>
      </w:pPr>
      <w:r>
        <w:rPr>
          <w:sz w:val="26"/>
        </w:rPr>
        <w:t>анализировать текст: определять тему, устанавливать последовательность событий в</w:t>
      </w:r>
      <w:r>
        <w:rPr>
          <w:spacing w:val="1"/>
          <w:sz w:val="26"/>
        </w:rPr>
        <w:t xml:space="preserve"> </w:t>
      </w:r>
      <w:r>
        <w:rPr>
          <w:sz w:val="26"/>
        </w:rPr>
        <w:t>произведении,</w:t>
      </w:r>
      <w:r>
        <w:rPr>
          <w:spacing w:val="1"/>
          <w:sz w:val="26"/>
        </w:rPr>
        <w:t xml:space="preserve"> </w:t>
      </w:r>
      <w:r>
        <w:rPr>
          <w:sz w:val="26"/>
        </w:rPr>
        <w:t>характеризовать</w:t>
      </w:r>
      <w:r>
        <w:rPr>
          <w:spacing w:val="1"/>
          <w:sz w:val="26"/>
        </w:rPr>
        <w:t xml:space="preserve"> </w:t>
      </w:r>
      <w:r>
        <w:rPr>
          <w:sz w:val="26"/>
        </w:rPr>
        <w:t>героя,</w:t>
      </w:r>
      <w:r>
        <w:rPr>
          <w:spacing w:val="1"/>
          <w:sz w:val="26"/>
        </w:rPr>
        <w:t xml:space="preserve"> </w:t>
      </w:r>
      <w:r>
        <w:rPr>
          <w:sz w:val="26"/>
        </w:rPr>
        <w:t>давать</w:t>
      </w:r>
      <w:r>
        <w:rPr>
          <w:spacing w:val="1"/>
          <w:sz w:val="26"/>
        </w:rPr>
        <w:t xml:space="preserve"> </w:t>
      </w:r>
      <w:r>
        <w:rPr>
          <w:sz w:val="26"/>
        </w:rPr>
        <w:t>положительную</w:t>
      </w:r>
      <w:r>
        <w:rPr>
          <w:spacing w:val="1"/>
          <w:sz w:val="26"/>
        </w:rPr>
        <w:t xml:space="preserve"> </w:t>
      </w:r>
      <w:r>
        <w:rPr>
          <w:sz w:val="26"/>
        </w:rPr>
        <w:t>или</w:t>
      </w:r>
      <w:r>
        <w:rPr>
          <w:spacing w:val="66"/>
          <w:sz w:val="26"/>
        </w:rPr>
        <w:t xml:space="preserve"> </w:t>
      </w:r>
      <w:r>
        <w:rPr>
          <w:sz w:val="26"/>
        </w:rPr>
        <w:t>отрицательную</w:t>
      </w:r>
      <w:r>
        <w:rPr>
          <w:spacing w:val="-62"/>
          <w:sz w:val="26"/>
        </w:rPr>
        <w:t xml:space="preserve"> </w:t>
      </w:r>
      <w:r>
        <w:rPr>
          <w:sz w:val="26"/>
        </w:rPr>
        <w:t>оценку</w:t>
      </w:r>
      <w:r>
        <w:rPr>
          <w:spacing w:val="-2"/>
          <w:sz w:val="26"/>
        </w:rPr>
        <w:t xml:space="preserve"> </w:t>
      </w:r>
      <w:r>
        <w:rPr>
          <w:sz w:val="26"/>
        </w:rPr>
        <w:t>его</w:t>
      </w:r>
      <w:r>
        <w:rPr>
          <w:spacing w:val="-2"/>
          <w:sz w:val="26"/>
        </w:rPr>
        <w:t xml:space="preserve"> </w:t>
      </w:r>
      <w:r>
        <w:rPr>
          <w:sz w:val="26"/>
        </w:rPr>
        <w:t>поступкам,</w:t>
      </w:r>
      <w:r>
        <w:rPr>
          <w:spacing w:val="-1"/>
          <w:sz w:val="26"/>
        </w:rPr>
        <w:t xml:space="preserve"> </w:t>
      </w:r>
      <w:r>
        <w:rPr>
          <w:sz w:val="26"/>
        </w:rPr>
        <w:t>задавать вопросы по</w:t>
      </w:r>
      <w:r>
        <w:rPr>
          <w:spacing w:val="2"/>
          <w:sz w:val="26"/>
        </w:rPr>
        <w:t xml:space="preserve"> </w:t>
      </w:r>
      <w:r>
        <w:rPr>
          <w:sz w:val="26"/>
        </w:rPr>
        <w:t>фактическому</w:t>
      </w:r>
      <w:r>
        <w:rPr>
          <w:spacing w:val="-2"/>
          <w:sz w:val="26"/>
        </w:rPr>
        <w:t xml:space="preserve"> </w:t>
      </w:r>
      <w:r>
        <w:rPr>
          <w:sz w:val="26"/>
        </w:rPr>
        <w:t>содержанию;</w:t>
      </w:r>
    </w:p>
    <w:p w:rsidR="006C6D24" w:rsidRDefault="006C6D24" w:rsidP="006C6D24">
      <w:pPr>
        <w:numPr>
          <w:ilvl w:val="0"/>
          <w:numId w:val="20"/>
        </w:numPr>
        <w:tabs>
          <w:tab w:val="left" w:pos="538"/>
        </w:tabs>
        <w:spacing w:before="1" w:line="298" w:lineRule="exact"/>
        <w:ind w:left="537" w:hanging="326"/>
        <w:jc w:val="both"/>
        <w:rPr>
          <w:sz w:val="26"/>
        </w:rPr>
      </w:pPr>
      <w:r>
        <w:rPr>
          <w:sz w:val="26"/>
        </w:rPr>
        <w:t>сравнивать</w:t>
      </w:r>
      <w:r>
        <w:rPr>
          <w:spacing w:val="-5"/>
          <w:sz w:val="26"/>
        </w:rPr>
        <w:t xml:space="preserve"> </w:t>
      </w:r>
      <w:r>
        <w:rPr>
          <w:sz w:val="26"/>
        </w:rPr>
        <w:t>произведения</w:t>
      </w:r>
      <w:r>
        <w:rPr>
          <w:spacing w:val="-4"/>
          <w:sz w:val="26"/>
        </w:rPr>
        <w:t xml:space="preserve"> </w:t>
      </w:r>
      <w:r>
        <w:rPr>
          <w:sz w:val="26"/>
        </w:rPr>
        <w:t>по</w:t>
      </w:r>
      <w:r>
        <w:rPr>
          <w:spacing w:val="-4"/>
          <w:sz w:val="26"/>
        </w:rPr>
        <w:t xml:space="preserve"> </w:t>
      </w:r>
      <w:r>
        <w:rPr>
          <w:sz w:val="26"/>
        </w:rPr>
        <w:t>теме,</w:t>
      </w:r>
      <w:r>
        <w:rPr>
          <w:spacing w:val="-5"/>
          <w:sz w:val="26"/>
        </w:rPr>
        <w:t xml:space="preserve"> </w:t>
      </w:r>
      <w:r>
        <w:rPr>
          <w:sz w:val="26"/>
        </w:rPr>
        <w:t>настроению,</w:t>
      </w:r>
      <w:r>
        <w:rPr>
          <w:spacing w:val="-3"/>
          <w:sz w:val="26"/>
        </w:rPr>
        <w:t xml:space="preserve"> </w:t>
      </w:r>
      <w:r>
        <w:rPr>
          <w:sz w:val="26"/>
        </w:rPr>
        <w:t>которое</w:t>
      </w:r>
      <w:r>
        <w:rPr>
          <w:spacing w:val="-5"/>
          <w:sz w:val="26"/>
        </w:rPr>
        <w:t xml:space="preserve"> </w:t>
      </w:r>
      <w:r>
        <w:rPr>
          <w:sz w:val="26"/>
        </w:rPr>
        <w:t>оно</w:t>
      </w:r>
      <w:r>
        <w:rPr>
          <w:spacing w:val="-1"/>
          <w:sz w:val="26"/>
        </w:rPr>
        <w:t xml:space="preserve"> </w:t>
      </w:r>
      <w:r>
        <w:rPr>
          <w:sz w:val="26"/>
        </w:rPr>
        <w:t>вызывает.</w:t>
      </w:r>
    </w:p>
    <w:p w:rsidR="006C6D24" w:rsidRDefault="006C6D24" w:rsidP="006C6D24">
      <w:pPr>
        <w:spacing w:line="298" w:lineRule="exact"/>
        <w:jc w:val="both"/>
        <w:outlineLvl w:val="2"/>
        <w:rPr>
          <w:bCs/>
          <w:iCs/>
          <w:sz w:val="26"/>
          <w:szCs w:val="26"/>
        </w:rPr>
      </w:pPr>
      <w:r>
        <w:rPr>
          <w:b/>
          <w:bCs/>
          <w:i/>
          <w:iCs/>
          <w:sz w:val="26"/>
          <w:szCs w:val="26"/>
        </w:rPr>
        <w:t>Работа</w:t>
      </w:r>
      <w:r>
        <w:rPr>
          <w:b/>
          <w:bCs/>
          <w:i/>
          <w:iCs/>
          <w:spacing w:val="-4"/>
          <w:sz w:val="26"/>
          <w:szCs w:val="26"/>
        </w:rPr>
        <w:t xml:space="preserve"> </w:t>
      </w:r>
      <w:r>
        <w:rPr>
          <w:b/>
          <w:bCs/>
          <w:i/>
          <w:iCs/>
          <w:sz w:val="26"/>
          <w:szCs w:val="26"/>
        </w:rPr>
        <w:t>с информацией</w:t>
      </w:r>
      <w:r>
        <w:rPr>
          <w:bCs/>
          <w:iCs/>
          <w:sz w:val="26"/>
          <w:szCs w:val="26"/>
        </w:rPr>
        <w:t>:</w:t>
      </w:r>
    </w:p>
    <w:p w:rsidR="006C6D24" w:rsidRDefault="006C6D24" w:rsidP="006C6D24">
      <w:pPr>
        <w:numPr>
          <w:ilvl w:val="0"/>
          <w:numId w:val="20"/>
        </w:numPr>
        <w:tabs>
          <w:tab w:val="left" w:pos="655"/>
        </w:tabs>
        <w:spacing w:before="1"/>
        <w:ind w:right="269" w:firstLine="0"/>
        <w:jc w:val="both"/>
        <w:rPr>
          <w:sz w:val="26"/>
        </w:rPr>
      </w:pPr>
      <w:r>
        <w:rPr>
          <w:sz w:val="26"/>
        </w:rPr>
        <w:t>понимать,</w:t>
      </w:r>
      <w:r>
        <w:rPr>
          <w:spacing w:val="1"/>
          <w:sz w:val="26"/>
        </w:rPr>
        <w:t xml:space="preserve"> </w:t>
      </w:r>
      <w:r>
        <w:rPr>
          <w:sz w:val="26"/>
        </w:rPr>
        <w:t>что</w:t>
      </w:r>
      <w:r>
        <w:rPr>
          <w:spacing w:val="1"/>
          <w:sz w:val="26"/>
        </w:rPr>
        <w:t xml:space="preserve"> </w:t>
      </w:r>
      <w:r>
        <w:rPr>
          <w:sz w:val="26"/>
        </w:rPr>
        <w:t>текст</w:t>
      </w:r>
      <w:r>
        <w:rPr>
          <w:spacing w:val="1"/>
          <w:sz w:val="26"/>
        </w:rPr>
        <w:t xml:space="preserve"> </w:t>
      </w:r>
      <w:r>
        <w:rPr>
          <w:sz w:val="26"/>
        </w:rPr>
        <w:t>произведения</w:t>
      </w:r>
      <w:r>
        <w:rPr>
          <w:spacing w:val="1"/>
          <w:sz w:val="26"/>
        </w:rPr>
        <w:t xml:space="preserve"> </w:t>
      </w:r>
      <w:r>
        <w:rPr>
          <w:sz w:val="26"/>
        </w:rPr>
        <w:t>может</w:t>
      </w:r>
      <w:r>
        <w:rPr>
          <w:spacing w:val="1"/>
          <w:sz w:val="26"/>
        </w:rPr>
        <w:t xml:space="preserve"> </w:t>
      </w:r>
      <w:r>
        <w:rPr>
          <w:sz w:val="26"/>
        </w:rPr>
        <w:t>быть</w:t>
      </w:r>
      <w:r>
        <w:rPr>
          <w:spacing w:val="1"/>
          <w:sz w:val="26"/>
        </w:rPr>
        <w:t xml:space="preserve"> </w:t>
      </w:r>
      <w:r>
        <w:rPr>
          <w:sz w:val="26"/>
        </w:rPr>
        <w:t>представлен</w:t>
      </w:r>
      <w:r>
        <w:rPr>
          <w:spacing w:val="1"/>
          <w:sz w:val="26"/>
        </w:rPr>
        <w:t xml:space="preserve"> </w:t>
      </w:r>
      <w:r>
        <w:rPr>
          <w:sz w:val="26"/>
        </w:rPr>
        <w:t>в</w:t>
      </w:r>
      <w:r>
        <w:rPr>
          <w:spacing w:val="1"/>
          <w:sz w:val="26"/>
        </w:rPr>
        <w:t xml:space="preserve"> </w:t>
      </w:r>
      <w:r>
        <w:rPr>
          <w:sz w:val="26"/>
        </w:rPr>
        <w:t>иллюстрациях,</w:t>
      </w:r>
      <w:r>
        <w:rPr>
          <w:spacing w:val="1"/>
          <w:sz w:val="26"/>
        </w:rPr>
        <w:t xml:space="preserve"> </w:t>
      </w:r>
      <w:r>
        <w:rPr>
          <w:sz w:val="26"/>
        </w:rPr>
        <w:t>различных</w:t>
      </w:r>
      <w:r>
        <w:rPr>
          <w:spacing w:val="-2"/>
          <w:sz w:val="26"/>
        </w:rPr>
        <w:t xml:space="preserve"> </w:t>
      </w:r>
      <w:r>
        <w:rPr>
          <w:sz w:val="26"/>
        </w:rPr>
        <w:t>видах</w:t>
      </w:r>
      <w:r>
        <w:rPr>
          <w:spacing w:val="-1"/>
          <w:sz w:val="26"/>
        </w:rPr>
        <w:t xml:space="preserve"> </w:t>
      </w:r>
      <w:r>
        <w:rPr>
          <w:sz w:val="26"/>
        </w:rPr>
        <w:t>зрительного</w:t>
      </w:r>
      <w:r>
        <w:rPr>
          <w:spacing w:val="-2"/>
          <w:sz w:val="26"/>
        </w:rPr>
        <w:t xml:space="preserve"> </w:t>
      </w:r>
      <w:r>
        <w:rPr>
          <w:sz w:val="26"/>
        </w:rPr>
        <w:t>искусства</w:t>
      </w:r>
      <w:r>
        <w:rPr>
          <w:spacing w:val="-1"/>
          <w:sz w:val="26"/>
        </w:rPr>
        <w:t xml:space="preserve"> </w:t>
      </w:r>
      <w:r>
        <w:rPr>
          <w:sz w:val="26"/>
        </w:rPr>
        <w:t>(фильм,</w:t>
      </w:r>
      <w:r>
        <w:rPr>
          <w:spacing w:val="-2"/>
          <w:sz w:val="26"/>
        </w:rPr>
        <w:t xml:space="preserve"> </w:t>
      </w:r>
      <w:r>
        <w:rPr>
          <w:sz w:val="26"/>
        </w:rPr>
        <w:t>спектакль</w:t>
      </w:r>
      <w:r>
        <w:rPr>
          <w:spacing w:val="-1"/>
          <w:sz w:val="26"/>
        </w:rPr>
        <w:t xml:space="preserve"> </w:t>
      </w:r>
      <w:r>
        <w:rPr>
          <w:sz w:val="26"/>
        </w:rPr>
        <w:t>и</w:t>
      </w:r>
      <w:r>
        <w:rPr>
          <w:spacing w:val="-1"/>
          <w:sz w:val="26"/>
        </w:rPr>
        <w:t xml:space="preserve"> </w:t>
      </w:r>
      <w:r>
        <w:rPr>
          <w:sz w:val="26"/>
        </w:rPr>
        <w:t>т.</w:t>
      </w:r>
      <w:r>
        <w:rPr>
          <w:spacing w:val="-2"/>
          <w:sz w:val="26"/>
        </w:rPr>
        <w:t xml:space="preserve"> </w:t>
      </w:r>
      <w:r>
        <w:rPr>
          <w:sz w:val="26"/>
        </w:rPr>
        <w:t>д.);</w:t>
      </w:r>
    </w:p>
    <w:p w:rsidR="006C6D24" w:rsidRDefault="006C6D24" w:rsidP="006C6D24">
      <w:pPr>
        <w:numPr>
          <w:ilvl w:val="0"/>
          <w:numId w:val="20"/>
        </w:numPr>
        <w:tabs>
          <w:tab w:val="left" w:pos="543"/>
        </w:tabs>
        <w:ind w:right="264" w:firstLine="0"/>
        <w:jc w:val="both"/>
        <w:rPr>
          <w:sz w:val="26"/>
        </w:rPr>
      </w:pPr>
      <w:r>
        <w:rPr>
          <w:sz w:val="26"/>
        </w:rPr>
        <w:t>соотносить иллюстрацию с текстом произведения, читать отрывки из текста, которые</w:t>
      </w:r>
      <w:r>
        <w:rPr>
          <w:spacing w:val="-62"/>
          <w:sz w:val="26"/>
        </w:rPr>
        <w:t xml:space="preserve"> </w:t>
      </w:r>
      <w:r>
        <w:rPr>
          <w:sz w:val="26"/>
        </w:rPr>
        <w:t>соответствуют</w:t>
      </w:r>
      <w:r>
        <w:rPr>
          <w:spacing w:val="-2"/>
          <w:sz w:val="26"/>
        </w:rPr>
        <w:t xml:space="preserve"> </w:t>
      </w:r>
      <w:r>
        <w:rPr>
          <w:sz w:val="26"/>
        </w:rPr>
        <w:t>иллюстрации.</w:t>
      </w:r>
    </w:p>
    <w:p w:rsidR="006C6D24" w:rsidRDefault="006C6D24" w:rsidP="006C6D24">
      <w:pPr>
        <w:jc w:val="both"/>
        <w:outlineLvl w:val="2"/>
        <w:rPr>
          <w:b/>
          <w:bCs/>
          <w:i/>
          <w:iCs/>
          <w:sz w:val="26"/>
          <w:szCs w:val="26"/>
        </w:rPr>
      </w:pPr>
      <w:r>
        <w:rPr>
          <w:b/>
          <w:bCs/>
          <w:i/>
          <w:iCs/>
          <w:sz w:val="26"/>
          <w:szCs w:val="26"/>
        </w:rPr>
        <w:t>Коммуникативные</w:t>
      </w:r>
      <w:r>
        <w:rPr>
          <w:b/>
          <w:bCs/>
          <w:i/>
          <w:iCs/>
          <w:spacing w:val="-7"/>
          <w:sz w:val="26"/>
          <w:szCs w:val="26"/>
        </w:rPr>
        <w:t xml:space="preserve"> </w:t>
      </w:r>
      <w:r>
        <w:rPr>
          <w:b/>
          <w:bCs/>
          <w:i/>
          <w:iCs/>
          <w:sz w:val="26"/>
          <w:szCs w:val="26"/>
        </w:rPr>
        <w:t>универсальные</w:t>
      </w:r>
      <w:r>
        <w:rPr>
          <w:b/>
          <w:bCs/>
          <w:i/>
          <w:iCs/>
          <w:spacing w:val="-7"/>
          <w:sz w:val="26"/>
          <w:szCs w:val="26"/>
        </w:rPr>
        <w:t xml:space="preserve"> </w:t>
      </w:r>
      <w:r>
        <w:rPr>
          <w:b/>
          <w:bCs/>
          <w:i/>
          <w:iCs/>
          <w:sz w:val="26"/>
          <w:szCs w:val="26"/>
        </w:rPr>
        <w:t>учебные</w:t>
      </w:r>
      <w:r>
        <w:rPr>
          <w:b/>
          <w:bCs/>
          <w:i/>
          <w:iCs/>
          <w:spacing w:val="-6"/>
          <w:sz w:val="26"/>
          <w:szCs w:val="26"/>
        </w:rPr>
        <w:t xml:space="preserve"> </w:t>
      </w:r>
      <w:r>
        <w:rPr>
          <w:b/>
          <w:bCs/>
          <w:i/>
          <w:iCs/>
          <w:sz w:val="26"/>
          <w:szCs w:val="26"/>
        </w:rPr>
        <w:t>действия:</w:t>
      </w:r>
    </w:p>
    <w:p w:rsidR="006C6D24" w:rsidRDefault="006C6D24" w:rsidP="006C6D24">
      <w:pPr>
        <w:numPr>
          <w:ilvl w:val="0"/>
          <w:numId w:val="20"/>
        </w:numPr>
        <w:tabs>
          <w:tab w:val="left" w:pos="538"/>
        </w:tabs>
        <w:ind w:left="537" w:hanging="326"/>
        <w:jc w:val="both"/>
        <w:rPr>
          <w:sz w:val="26"/>
        </w:rPr>
      </w:pPr>
      <w:r>
        <w:rPr>
          <w:sz w:val="26"/>
        </w:rPr>
        <w:t>читать</w:t>
      </w:r>
      <w:r>
        <w:rPr>
          <w:spacing w:val="-6"/>
          <w:sz w:val="26"/>
        </w:rPr>
        <w:t xml:space="preserve"> </w:t>
      </w:r>
      <w:r>
        <w:rPr>
          <w:sz w:val="26"/>
        </w:rPr>
        <w:t>наизусть</w:t>
      </w:r>
      <w:r>
        <w:rPr>
          <w:spacing w:val="-5"/>
          <w:sz w:val="26"/>
        </w:rPr>
        <w:t xml:space="preserve"> </w:t>
      </w:r>
      <w:r>
        <w:rPr>
          <w:sz w:val="26"/>
        </w:rPr>
        <w:t>стихотворения,</w:t>
      </w:r>
      <w:r>
        <w:rPr>
          <w:spacing w:val="-4"/>
          <w:sz w:val="26"/>
        </w:rPr>
        <w:t xml:space="preserve"> </w:t>
      </w:r>
      <w:r>
        <w:rPr>
          <w:sz w:val="26"/>
        </w:rPr>
        <w:t>соблюдать</w:t>
      </w:r>
      <w:r>
        <w:rPr>
          <w:spacing w:val="-6"/>
          <w:sz w:val="26"/>
        </w:rPr>
        <w:t xml:space="preserve"> </w:t>
      </w:r>
      <w:r>
        <w:rPr>
          <w:sz w:val="26"/>
        </w:rPr>
        <w:t>орфоэпические</w:t>
      </w:r>
      <w:r>
        <w:rPr>
          <w:spacing w:val="-4"/>
          <w:sz w:val="26"/>
        </w:rPr>
        <w:t xml:space="preserve"> </w:t>
      </w:r>
      <w:r>
        <w:rPr>
          <w:sz w:val="26"/>
        </w:rPr>
        <w:t>и</w:t>
      </w:r>
      <w:r>
        <w:rPr>
          <w:spacing w:val="-2"/>
          <w:sz w:val="26"/>
        </w:rPr>
        <w:t xml:space="preserve"> </w:t>
      </w:r>
      <w:r>
        <w:rPr>
          <w:sz w:val="26"/>
        </w:rPr>
        <w:t>пунктуационные</w:t>
      </w:r>
      <w:r>
        <w:rPr>
          <w:spacing w:val="-4"/>
          <w:sz w:val="26"/>
        </w:rPr>
        <w:t xml:space="preserve"> </w:t>
      </w:r>
      <w:r>
        <w:rPr>
          <w:sz w:val="26"/>
        </w:rPr>
        <w:t>нормы;</w:t>
      </w:r>
    </w:p>
    <w:p w:rsidR="006C6D24" w:rsidRDefault="006C6D24" w:rsidP="006C6D24">
      <w:pPr>
        <w:numPr>
          <w:ilvl w:val="0"/>
          <w:numId w:val="20"/>
        </w:numPr>
        <w:tabs>
          <w:tab w:val="left" w:pos="622"/>
        </w:tabs>
        <w:spacing w:before="1"/>
        <w:ind w:right="261"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беседе</w:t>
      </w:r>
      <w:r>
        <w:rPr>
          <w:spacing w:val="1"/>
          <w:sz w:val="26"/>
        </w:rPr>
        <w:t xml:space="preserve"> </w:t>
      </w:r>
      <w:r>
        <w:rPr>
          <w:sz w:val="26"/>
        </w:rPr>
        <w:t>по</w:t>
      </w:r>
      <w:r>
        <w:rPr>
          <w:spacing w:val="1"/>
          <w:sz w:val="26"/>
        </w:rPr>
        <w:t xml:space="preserve"> </w:t>
      </w:r>
      <w:r>
        <w:rPr>
          <w:sz w:val="26"/>
        </w:rPr>
        <w:t>обсуждению</w:t>
      </w:r>
      <w:r>
        <w:rPr>
          <w:spacing w:val="1"/>
          <w:sz w:val="26"/>
        </w:rPr>
        <w:t xml:space="preserve"> </w:t>
      </w:r>
      <w:r>
        <w:rPr>
          <w:sz w:val="26"/>
        </w:rPr>
        <w:t>прослушанного</w:t>
      </w:r>
      <w:r>
        <w:rPr>
          <w:spacing w:val="1"/>
          <w:sz w:val="26"/>
        </w:rPr>
        <w:t xml:space="preserve"> </w:t>
      </w:r>
      <w:r>
        <w:rPr>
          <w:sz w:val="26"/>
        </w:rPr>
        <w:t>или</w:t>
      </w:r>
      <w:r>
        <w:rPr>
          <w:spacing w:val="1"/>
          <w:sz w:val="26"/>
        </w:rPr>
        <w:t xml:space="preserve"> </w:t>
      </w:r>
      <w:r>
        <w:rPr>
          <w:sz w:val="26"/>
        </w:rPr>
        <w:t>прочитанного</w:t>
      </w:r>
      <w:r>
        <w:rPr>
          <w:spacing w:val="1"/>
          <w:sz w:val="26"/>
        </w:rPr>
        <w:t xml:space="preserve"> </w:t>
      </w:r>
      <w:r>
        <w:rPr>
          <w:sz w:val="26"/>
        </w:rPr>
        <w:t>текста:</w:t>
      </w:r>
      <w:r>
        <w:rPr>
          <w:spacing w:val="1"/>
          <w:sz w:val="26"/>
        </w:rPr>
        <w:t xml:space="preserve"> </w:t>
      </w:r>
      <w:r>
        <w:rPr>
          <w:sz w:val="26"/>
        </w:rPr>
        <w:t>слушать собеседника, отвечать на вопросы, высказывать своё отношение к обсуждаемой</w:t>
      </w:r>
      <w:r>
        <w:rPr>
          <w:spacing w:val="-62"/>
          <w:sz w:val="26"/>
        </w:rPr>
        <w:t xml:space="preserve"> </w:t>
      </w:r>
      <w:r>
        <w:rPr>
          <w:sz w:val="26"/>
        </w:rPr>
        <w:t>проблеме;</w:t>
      </w:r>
    </w:p>
    <w:p w:rsidR="006C6D24" w:rsidRDefault="006C6D24" w:rsidP="006C6D24">
      <w:pPr>
        <w:numPr>
          <w:ilvl w:val="0"/>
          <w:numId w:val="20"/>
        </w:numPr>
        <w:tabs>
          <w:tab w:val="left" w:pos="612"/>
        </w:tabs>
        <w:ind w:right="263" w:firstLine="0"/>
        <w:jc w:val="both"/>
        <w:rPr>
          <w:sz w:val="26"/>
        </w:rPr>
      </w:pPr>
      <w:r>
        <w:rPr>
          <w:sz w:val="26"/>
        </w:rPr>
        <w:t>пересказывать</w:t>
      </w:r>
      <w:r>
        <w:rPr>
          <w:spacing w:val="1"/>
          <w:sz w:val="26"/>
        </w:rPr>
        <w:t xml:space="preserve"> </w:t>
      </w:r>
      <w:r>
        <w:rPr>
          <w:sz w:val="26"/>
        </w:rPr>
        <w:t>(устно)</w:t>
      </w:r>
      <w:r>
        <w:rPr>
          <w:spacing w:val="1"/>
          <w:sz w:val="26"/>
        </w:rPr>
        <w:t xml:space="preserve"> </w:t>
      </w:r>
      <w:r>
        <w:rPr>
          <w:sz w:val="26"/>
        </w:rPr>
        <w:t>содержание</w:t>
      </w:r>
      <w:r>
        <w:rPr>
          <w:spacing w:val="1"/>
          <w:sz w:val="26"/>
        </w:rPr>
        <w:t xml:space="preserve"> </w:t>
      </w:r>
      <w:r>
        <w:rPr>
          <w:sz w:val="26"/>
        </w:rPr>
        <w:t>произведения</w:t>
      </w:r>
      <w:r>
        <w:rPr>
          <w:spacing w:val="1"/>
          <w:sz w:val="26"/>
        </w:rPr>
        <w:t xml:space="preserve"> </w:t>
      </w:r>
      <w:r>
        <w:rPr>
          <w:sz w:val="26"/>
        </w:rPr>
        <w:t>с</w:t>
      </w:r>
      <w:r>
        <w:rPr>
          <w:spacing w:val="1"/>
          <w:sz w:val="26"/>
        </w:rPr>
        <w:t xml:space="preserve"> </w:t>
      </w:r>
      <w:r>
        <w:rPr>
          <w:sz w:val="26"/>
        </w:rPr>
        <w:t>опорой</w:t>
      </w:r>
      <w:r>
        <w:rPr>
          <w:spacing w:val="1"/>
          <w:sz w:val="26"/>
        </w:rPr>
        <w:t xml:space="preserve"> </w:t>
      </w:r>
      <w:r>
        <w:rPr>
          <w:sz w:val="26"/>
        </w:rPr>
        <w:t>на</w:t>
      </w:r>
      <w:r>
        <w:rPr>
          <w:spacing w:val="1"/>
          <w:sz w:val="26"/>
        </w:rPr>
        <w:t xml:space="preserve"> </w:t>
      </w:r>
      <w:r>
        <w:rPr>
          <w:sz w:val="26"/>
        </w:rPr>
        <w:t>вопросы,</w:t>
      </w:r>
      <w:r>
        <w:rPr>
          <w:spacing w:val="1"/>
          <w:sz w:val="26"/>
        </w:rPr>
        <w:t xml:space="preserve"> </w:t>
      </w:r>
      <w:r>
        <w:rPr>
          <w:sz w:val="26"/>
        </w:rPr>
        <w:t>рисунки,</w:t>
      </w:r>
      <w:r>
        <w:rPr>
          <w:spacing w:val="1"/>
          <w:sz w:val="26"/>
        </w:rPr>
        <w:t xml:space="preserve"> </w:t>
      </w:r>
      <w:r>
        <w:rPr>
          <w:sz w:val="26"/>
        </w:rPr>
        <w:t>предложенный</w:t>
      </w:r>
      <w:r>
        <w:rPr>
          <w:spacing w:val="-2"/>
          <w:sz w:val="26"/>
        </w:rPr>
        <w:t xml:space="preserve"> </w:t>
      </w:r>
      <w:r>
        <w:rPr>
          <w:sz w:val="26"/>
        </w:rPr>
        <w:t>план;</w:t>
      </w:r>
    </w:p>
    <w:p w:rsidR="006C6D24" w:rsidRDefault="006C6D24" w:rsidP="006C6D24">
      <w:pPr>
        <w:numPr>
          <w:ilvl w:val="0"/>
          <w:numId w:val="20"/>
        </w:numPr>
        <w:tabs>
          <w:tab w:val="left" w:pos="538"/>
        </w:tabs>
        <w:spacing w:line="299" w:lineRule="exact"/>
        <w:ind w:left="537" w:hanging="326"/>
        <w:jc w:val="both"/>
        <w:rPr>
          <w:sz w:val="26"/>
        </w:rPr>
      </w:pPr>
      <w:r>
        <w:rPr>
          <w:sz w:val="26"/>
        </w:rPr>
        <w:t>объяснять</w:t>
      </w:r>
      <w:r>
        <w:rPr>
          <w:spacing w:val="-6"/>
          <w:sz w:val="26"/>
        </w:rPr>
        <w:t xml:space="preserve"> </w:t>
      </w:r>
      <w:r>
        <w:rPr>
          <w:sz w:val="26"/>
        </w:rPr>
        <w:t>своими</w:t>
      </w:r>
      <w:r>
        <w:rPr>
          <w:spacing w:val="-1"/>
          <w:sz w:val="26"/>
        </w:rPr>
        <w:t xml:space="preserve"> </w:t>
      </w:r>
      <w:r>
        <w:rPr>
          <w:sz w:val="26"/>
        </w:rPr>
        <w:t>словами</w:t>
      </w:r>
      <w:r>
        <w:rPr>
          <w:spacing w:val="-4"/>
          <w:sz w:val="26"/>
        </w:rPr>
        <w:t xml:space="preserve"> </w:t>
      </w:r>
      <w:r>
        <w:rPr>
          <w:sz w:val="26"/>
        </w:rPr>
        <w:t>значение</w:t>
      </w:r>
      <w:r>
        <w:rPr>
          <w:spacing w:val="-4"/>
          <w:sz w:val="26"/>
        </w:rPr>
        <w:t xml:space="preserve"> </w:t>
      </w:r>
      <w:r>
        <w:rPr>
          <w:sz w:val="26"/>
        </w:rPr>
        <w:t>изученных</w:t>
      </w:r>
      <w:r>
        <w:rPr>
          <w:spacing w:val="-4"/>
          <w:sz w:val="26"/>
        </w:rPr>
        <w:t xml:space="preserve"> </w:t>
      </w:r>
      <w:r>
        <w:rPr>
          <w:sz w:val="26"/>
        </w:rPr>
        <w:t>понятий;</w:t>
      </w:r>
    </w:p>
    <w:p w:rsidR="006C6D24" w:rsidRDefault="006C6D24" w:rsidP="006C6D24">
      <w:pPr>
        <w:numPr>
          <w:ilvl w:val="0"/>
          <w:numId w:val="20"/>
        </w:numPr>
        <w:tabs>
          <w:tab w:val="left" w:pos="672"/>
        </w:tabs>
        <w:ind w:right="260" w:firstLine="0"/>
        <w:jc w:val="both"/>
        <w:rPr>
          <w:sz w:val="26"/>
        </w:rPr>
      </w:pPr>
      <w:r>
        <w:rPr>
          <w:sz w:val="26"/>
        </w:rPr>
        <w:t>описывать</w:t>
      </w:r>
      <w:r>
        <w:rPr>
          <w:spacing w:val="1"/>
          <w:sz w:val="26"/>
        </w:rPr>
        <w:t xml:space="preserve"> </w:t>
      </w:r>
      <w:r>
        <w:rPr>
          <w:sz w:val="26"/>
        </w:rPr>
        <w:t>своё</w:t>
      </w:r>
      <w:r>
        <w:rPr>
          <w:spacing w:val="1"/>
          <w:sz w:val="26"/>
        </w:rPr>
        <w:t xml:space="preserve"> </w:t>
      </w:r>
      <w:r>
        <w:rPr>
          <w:sz w:val="26"/>
        </w:rPr>
        <w:t>настроение</w:t>
      </w:r>
      <w:r>
        <w:rPr>
          <w:spacing w:val="1"/>
          <w:sz w:val="26"/>
        </w:rPr>
        <w:t xml:space="preserve"> </w:t>
      </w:r>
      <w:r>
        <w:rPr>
          <w:sz w:val="26"/>
        </w:rPr>
        <w:t>после</w:t>
      </w:r>
      <w:r>
        <w:rPr>
          <w:spacing w:val="1"/>
          <w:sz w:val="26"/>
        </w:rPr>
        <w:t xml:space="preserve"> </w:t>
      </w:r>
      <w:r>
        <w:rPr>
          <w:sz w:val="26"/>
        </w:rPr>
        <w:t>слушания</w:t>
      </w:r>
      <w:r>
        <w:rPr>
          <w:spacing w:val="1"/>
          <w:sz w:val="26"/>
        </w:rPr>
        <w:t xml:space="preserve"> </w:t>
      </w:r>
      <w:r>
        <w:rPr>
          <w:sz w:val="26"/>
        </w:rPr>
        <w:t>(чтения)</w:t>
      </w:r>
      <w:r>
        <w:rPr>
          <w:spacing w:val="1"/>
          <w:sz w:val="26"/>
        </w:rPr>
        <w:t xml:space="preserve"> </w:t>
      </w:r>
      <w:r>
        <w:rPr>
          <w:sz w:val="26"/>
        </w:rPr>
        <w:t>стихотворений,</w:t>
      </w:r>
      <w:r>
        <w:rPr>
          <w:spacing w:val="1"/>
          <w:sz w:val="26"/>
        </w:rPr>
        <w:t xml:space="preserve"> </w:t>
      </w:r>
      <w:r>
        <w:rPr>
          <w:sz w:val="26"/>
        </w:rPr>
        <w:t>сказок,</w:t>
      </w:r>
      <w:r>
        <w:rPr>
          <w:spacing w:val="-62"/>
          <w:sz w:val="26"/>
        </w:rPr>
        <w:t xml:space="preserve"> </w:t>
      </w:r>
      <w:r>
        <w:rPr>
          <w:sz w:val="26"/>
        </w:rPr>
        <w:t>рассказов.</w:t>
      </w:r>
    </w:p>
    <w:p w:rsidR="006C6D24" w:rsidRDefault="006C6D24" w:rsidP="006C6D24">
      <w:pPr>
        <w:spacing w:line="299" w:lineRule="exact"/>
        <w:jc w:val="both"/>
        <w:outlineLvl w:val="2"/>
        <w:rPr>
          <w:b/>
          <w:bCs/>
          <w:i/>
          <w:iCs/>
          <w:sz w:val="26"/>
          <w:szCs w:val="26"/>
        </w:rPr>
      </w:pPr>
      <w:r>
        <w:rPr>
          <w:b/>
          <w:bCs/>
          <w:i/>
          <w:iCs/>
          <w:sz w:val="26"/>
          <w:szCs w:val="26"/>
        </w:rPr>
        <w:t>Регулятивные</w:t>
      </w:r>
      <w:r>
        <w:rPr>
          <w:b/>
          <w:bCs/>
          <w:i/>
          <w:iCs/>
          <w:spacing w:val="-4"/>
          <w:sz w:val="26"/>
          <w:szCs w:val="26"/>
        </w:rPr>
        <w:t xml:space="preserve"> </w:t>
      </w:r>
      <w:r>
        <w:rPr>
          <w:b/>
          <w:bCs/>
          <w:i/>
          <w:iCs/>
          <w:sz w:val="26"/>
          <w:szCs w:val="26"/>
        </w:rPr>
        <w:t>универсальные</w:t>
      </w:r>
      <w:r>
        <w:rPr>
          <w:b/>
          <w:bCs/>
          <w:i/>
          <w:iCs/>
          <w:spacing w:val="-4"/>
          <w:sz w:val="26"/>
          <w:szCs w:val="26"/>
        </w:rPr>
        <w:t xml:space="preserve"> </w:t>
      </w:r>
      <w:r>
        <w:rPr>
          <w:b/>
          <w:bCs/>
          <w:i/>
          <w:iCs/>
          <w:sz w:val="26"/>
          <w:szCs w:val="26"/>
        </w:rPr>
        <w:t>учебные</w:t>
      </w:r>
      <w:r>
        <w:rPr>
          <w:b/>
          <w:bCs/>
          <w:i/>
          <w:iCs/>
          <w:spacing w:val="-4"/>
          <w:sz w:val="26"/>
          <w:szCs w:val="26"/>
        </w:rPr>
        <w:t xml:space="preserve"> </w:t>
      </w:r>
      <w:r>
        <w:rPr>
          <w:b/>
          <w:bCs/>
          <w:i/>
          <w:iCs/>
          <w:sz w:val="26"/>
          <w:szCs w:val="26"/>
        </w:rPr>
        <w:t>действия:</w:t>
      </w:r>
    </w:p>
    <w:p w:rsidR="006C6D24" w:rsidRDefault="006C6D24" w:rsidP="006C6D24">
      <w:pPr>
        <w:numPr>
          <w:ilvl w:val="0"/>
          <w:numId w:val="20"/>
        </w:numPr>
        <w:tabs>
          <w:tab w:val="left" w:pos="610"/>
        </w:tabs>
        <w:spacing w:before="1"/>
        <w:ind w:right="268" w:firstLine="0"/>
        <w:jc w:val="both"/>
        <w:rPr>
          <w:sz w:val="26"/>
        </w:rPr>
      </w:pPr>
      <w:r>
        <w:rPr>
          <w:sz w:val="26"/>
        </w:rPr>
        <w:t>понимать</w:t>
      </w:r>
      <w:r>
        <w:rPr>
          <w:spacing w:val="1"/>
          <w:sz w:val="26"/>
        </w:rPr>
        <w:t xml:space="preserve"> </w:t>
      </w:r>
      <w:r>
        <w:rPr>
          <w:sz w:val="26"/>
        </w:rPr>
        <w:t>и</w:t>
      </w:r>
      <w:r>
        <w:rPr>
          <w:spacing w:val="1"/>
          <w:sz w:val="26"/>
        </w:rPr>
        <w:t xml:space="preserve"> </w:t>
      </w:r>
      <w:r>
        <w:rPr>
          <w:sz w:val="26"/>
        </w:rPr>
        <w:t>удерживать</w:t>
      </w:r>
      <w:r>
        <w:rPr>
          <w:spacing w:val="1"/>
          <w:sz w:val="26"/>
        </w:rPr>
        <w:t xml:space="preserve"> </w:t>
      </w:r>
      <w:r>
        <w:rPr>
          <w:sz w:val="26"/>
        </w:rPr>
        <w:t>поставленную</w:t>
      </w:r>
      <w:r>
        <w:rPr>
          <w:spacing w:val="1"/>
          <w:sz w:val="26"/>
        </w:rPr>
        <w:t xml:space="preserve"> </w:t>
      </w:r>
      <w:r>
        <w:rPr>
          <w:sz w:val="26"/>
        </w:rPr>
        <w:t>учебную</w:t>
      </w:r>
      <w:r>
        <w:rPr>
          <w:spacing w:val="1"/>
          <w:sz w:val="26"/>
        </w:rPr>
        <w:t xml:space="preserve"> </w:t>
      </w:r>
      <w:r>
        <w:rPr>
          <w:sz w:val="26"/>
        </w:rPr>
        <w:t>задачу,</w:t>
      </w:r>
      <w:r>
        <w:rPr>
          <w:spacing w:val="1"/>
          <w:sz w:val="26"/>
        </w:rPr>
        <w:t xml:space="preserve"> </w:t>
      </w:r>
      <w:r>
        <w:rPr>
          <w:sz w:val="26"/>
        </w:rPr>
        <w:t>в</w:t>
      </w:r>
      <w:r>
        <w:rPr>
          <w:spacing w:val="1"/>
          <w:sz w:val="26"/>
        </w:rPr>
        <w:t xml:space="preserve"> </w:t>
      </w:r>
      <w:r>
        <w:rPr>
          <w:sz w:val="26"/>
        </w:rPr>
        <w:t>случае</w:t>
      </w:r>
      <w:r>
        <w:rPr>
          <w:spacing w:val="1"/>
          <w:sz w:val="26"/>
        </w:rPr>
        <w:t xml:space="preserve"> </w:t>
      </w:r>
      <w:r>
        <w:rPr>
          <w:sz w:val="26"/>
        </w:rPr>
        <w:t>необходимости</w:t>
      </w:r>
      <w:r>
        <w:rPr>
          <w:spacing w:val="-62"/>
          <w:sz w:val="26"/>
        </w:rPr>
        <w:t xml:space="preserve"> </w:t>
      </w:r>
      <w:r>
        <w:rPr>
          <w:sz w:val="26"/>
        </w:rPr>
        <w:t>обращаться</w:t>
      </w:r>
      <w:r>
        <w:rPr>
          <w:spacing w:val="-2"/>
          <w:sz w:val="26"/>
        </w:rPr>
        <w:t xml:space="preserve"> </w:t>
      </w:r>
      <w:r>
        <w:rPr>
          <w:sz w:val="26"/>
        </w:rPr>
        <w:t>за</w:t>
      </w:r>
      <w:r>
        <w:rPr>
          <w:spacing w:val="-1"/>
          <w:sz w:val="26"/>
        </w:rPr>
        <w:t xml:space="preserve"> </w:t>
      </w:r>
      <w:r>
        <w:rPr>
          <w:sz w:val="26"/>
        </w:rPr>
        <w:t>помощью</w:t>
      </w:r>
      <w:r>
        <w:rPr>
          <w:spacing w:val="-1"/>
          <w:sz w:val="26"/>
        </w:rPr>
        <w:t xml:space="preserve"> </w:t>
      </w:r>
      <w:r>
        <w:rPr>
          <w:sz w:val="26"/>
        </w:rPr>
        <w:t>к учителю;</w:t>
      </w:r>
    </w:p>
    <w:p w:rsidR="006C6D24" w:rsidRDefault="006C6D24" w:rsidP="006C6D24">
      <w:pPr>
        <w:numPr>
          <w:ilvl w:val="0"/>
          <w:numId w:val="20"/>
        </w:numPr>
        <w:tabs>
          <w:tab w:val="left" w:pos="538"/>
        </w:tabs>
        <w:spacing w:line="298" w:lineRule="exact"/>
        <w:ind w:left="537" w:hanging="326"/>
        <w:jc w:val="both"/>
        <w:rPr>
          <w:sz w:val="26"/>
        </w:rPr>
      </w:pPr>
      <w:r>
        <w:rPr>
          <w:sz w:val="26"/>
        </w:rPr>
        <w:t>проявлять</w:t>
      </w:r>
      <w:r>
        <w:rPr>
          <w:spacing w:val="-5"/>
          <w:sz w:val="26"/>
        </w:rPr>
        <w:t xml:space="preserve"> </w:t>
      </w:r>
      <w:r>
        <w:rPr>
          <w:sz w:val="26"/>
        </w:rPr>
        <w:t>желание</w:t>
      </w:r>
      <w:r>
        <w:rPr>
          <w:spacing w:val="-1"/>
          <w:sz w:val="26"/>
        </w:rPr>
        <w:t xml:space="preserve"> </w:t>
      </w:r>
      <w:r>
        <w:rPr>
          <w:sz w:val="26"/>
        </w:rPr>
        <w:t>самостоятельно</w:t>
      </w:r>
      <w:r>
        <w:rPr>
          <w:spacing w:val="-1"/>
          <w:sz w:val="26"/>
        </w:rPr>
        <w:t xml:space="preserve"> </w:t>
      </w:r>
      <w:r>
        <w:rPr>
          <w:sz w:val="26"/>
        </w:rPr>
        <w:t>читать,</w:t>
      </w:r>
      <w:r>
        <w:rPr>
          <w:spacing w:val="-3"/>
          <w:sz w:val="26"/>
        </w:rPr>
        <w:t xml:space="preserve"> </w:t>
      </w:r>
      <w:r>
        <w:rPr>
          <w:sz w:val="26"/>
        </w:rPr>
        <w:t>совершенствовать</w:t>
      </w:r>
      <w:r>
        <w:rPr>
          <w:spacing w:val="-2"/>
          <w:sz w:val="26"/>
        </w:rPr>
        <w:t xml:space="preserve"> </w:t>
      </w:r>
      <w:r>
        <w:rPr>
          <w:sz w:val="26"/>
        </w:rPr>
        <w:t>свой</w:t>
      </w:r>
      <w:r>
        <w:rPr>
          <w:spacing w:val="-4"/>
          <w:sz w:val="26"/>
        </w:rPr>
        <w:t xml:space="preserve"> </w:t>
      </w:r>
      <w:r>
        <w:rPr>
          <w:sz w:val="26"/>
        </w:rPr>
        <w:t>навык</w:t>
      </w:r>
      <w:r>
        <w:rPr>
          <w:spacing w:val="2"/>
          <w:sz w:val="26"/>
        </w:rPr>
        <w:t xml:space="preserve"> </w:t>
      </w:r>
      <w:r>
        <w:rPr>
          <w:sz w:val="26"/>
        </w:rPr>
        <w:t>чтения;</w:t>
      </w:r>
    </w:p>
    <w:p w:rsidR="006C6D24" w:rsidRDefault="006C6D24" w:rsidP="006C6D24">
      <w:pPr>
        <w:numPr>
          <w:ilvl w:val="0"/>
          <w:numId w:val="20"/>
        </w:numPr>
        <w:tabs>
          <w:tab w:val="left" w:pos="646"/>
        </w:tabs>
        <w:ind w:right="266" w:firstLine="0"/>
        <w:jc w:val="both"/>
        <w:rPr>
          <w:sz w:val="26"/>
        </w:rPr>
      </w:pPr>
      <w:r>
        <w:rPr>
          <w:sz w:val="26"/>
        </w:rPr>
        <w:t>с</w:t>
      </w:r>
      <w:r>
        <w:rPr>
          <w:spacing w:val="1"/>
          <w:sz w:val="26"/>
        </w:rPr>
        <w:t xml:space="preserve"> </w:t>
      </w:r>
      <w:r>
        <w:rPr>
          <w:sz w:val="26"/>
        </w:rPr>
        <w:t>небольшой</w:t>
      </w:r>
      <w:r>
        <w:rPr>
          <w:spacing w:val="1"/>
          <w:sz w:val="26"/>
        </w:rPr>
        <w:t xml:space="preserve"> </w:t>
      </w:r>
      <w:r>
        <w:rPr>
          <w:sz w:val="26"/>
        </w:rPr>
        <w:t>помощью</w:t>
      </w:r>
      <w:r>
        <w:rPr>
          <w:spacing w:val="1"/>
          <w:sz w:val="26"/>
        </w:rPr>
        <w:t xml:space="preserve"> </w:t>
      </w:r>
      <w:r>
        <w:rPr>
          <w:sz w:val="26"/>
        </w:rPr>
        <w:t>учителя</w:t>
      </w:r>
      <w:r>
        <w:rPr>
          <w:spacing w:val="1"/>
          <w:sz w:val="26"/>
        </w:rPr>
        <w:t xml:space="preserve"> </w:t>
      </w:r>
      <w:r>
        <w:rPr>
          <w:sz w:val="26"/>
        </w:rPr>
        <w:t>оценивать</w:t>
      </w:r>
      <w:r>
        <w:rPr>
          <w:spacing w:val="1"/>
          <w:sz w:val="26"/>
        </w:rPr>
        <w:t xml:space="preserve"> </w:t>
      </w:r>
      <w:r>
        <w:rPr>
          <w:sz w:val="26"/>
        </w:rPr>
        <w:t>свои</w:t>
      </w:r>
      <w:r>
        <w:rPr>
          <w:spacing w:val="1"/>
          <w:sz w:val="26"/>
        </w:rPr>
        <w:t xml:space="preserve"> </w:t>
      </w:r>
      <w:r>
        <w:rPr>
          <w:sz w:val="26"/>
        </w:rPr>
        <w:t>успехи/трудности</w:t>
      </w:r>
      <w:r>
        <w:rPr>
          <w:spacing w:val="1"/>
          <w:sz w:val="26"/>
        </w:rPr>
        <w:t xml:space="preserve"> </w:t>
      </w:r>
      <w:r>
        <w:rPr>
          <w:sz w:val="26"/>
        </w:rPr>
        <w:t>в</w:t>
      </w:r>
      <w:r>
        <w:rPr>
          <w:spacing w:val="1"/>
          <w:sz w:val="26"/>
        </w:rPr>
        <w:t xml:space="preserve"> </w:t>
      </w:r>
      <w:r>
        <w:rPr>
          <w:sz w:val="26"/>
        </w:rPr>
        <w:t>освоении</w:t>
      </w:r>
      <w:r>
        <w:rPr>
          <w:spacing w:val="1"/>
          <w:sz w:val="26"/>
        </w:rPr>
        <w:t xml:space="preserve"> </w:t>
      </w:r>
      <w:r>
        <w:rPr>
          <w:sz w:val="26"/>
        </w:rPr>
        <w:t>читательской</w:t>
      </w:r>
      <w:r>
        <w:rPr>
          <w:spacing w:val="-1"/>
          <w:sz w:val="26"/>
        </w:rPr>
        <w:t xml:space="preserve"> </w:t>
      </w:r>
      <w:r>
        <w:rPr>
          <w:sz w:val="26"/>
        </w:rPr>
        <w:t>деятельности.</w:t>
      </w:r>
    </w:p>
    <w:p w:rsidR="006C6D24" w:rsidRDefault="006C6D24" w:rsidP="006C6D24">
      <w:pPr>
        <w:spacing w:before="1" w:line="298" w:lineRule="exact"/>
        <w:outlineLvl w:val="2"/>
        <w:rPr>
          <w:b/>
          <w:bCs/>
          <w:i/>
          <w:iCs/>
          <w:sz w:val="26"/>
          <w:szCs w:val="26"/>
        </w:rPr>
      </w:pPr>
      <w:r>
        <w:rPr>
          <w:b/>
          <w:bCs/>
          <w:i/>
          <w:iCs/>
          <w:sz w:val="26"/>
          <w:szCs w:val="26"/>
        </w:rPr>
        <w:t>Совместная</w:t>
      </w:r>
      <w:r>
        <w:rPr>
          <w:b/>
          <w:bCs/>
          <w:i/>
          <w:iCs/>
          <w:spacing w:val="-6"/>
          <w:sz w:val="26"/>
          <w:szCs w:val="26"/>
        </w:rPr>
        <w:t xml:space="preserve"> </w:t>
      </w:r>
      <w:r>
        <w:rPr>
          <w:b/>
          <w:bCs/>
          <w:i/>
          <w:iCs/>
          <w:sz w:val="26"/>
          <w:szCs w:val="26"/>
        </w:rPr>
        <w:t>деятельность:</w:t>
      </w:r>
    </w:p>
    <w:p w:rsidR="006C6D24" w:rsidRDefault="006C6D24" w:rsidP="006C6D24">
      <w:pPr>
        <w:numPr>
          <w:ilvl w:val="0"/>
          <w:numId w:val="20"/>
        </w:numPr>
        <w:tabs>
          <w:tab w:val="left" w:pos="538"/>
        </w:tabs>
        <w:spacing w:line="298" w:lineRule="exact"/>
        <w:ind w:left="537" w:hanging="326"/>
        <w:rPr>
          <w:sz w:val="26"/>
        </w:rPr>
      </w:pPr>
      <w:r>
        <w:rPr>
          <w:sz w:val="26"/>
        </w:rPr>
        <w:t>проявлять</w:t>
      </w:r>
      <w:r>
        <w:rPr>
          <w:spacing w:val="-6"/>
          <w:sz w:val="26"/>
        </w:rPr>
        <w:t xml:space="preserve"> </w:t>
      </w:r>
      <w:r>
        <w:rPr>
          <w:sz w:val="26"/>
        </w:rPr>
        <w:t>желание</w:t>
      </w:r>
      <w:r>
        <w:rPr>
          <w:spacing w:val="-2"/>
          <w:sz w:val="26"/>
        </w:rPr>
        <w:t xml:space="preserve"> </w:t>
      </w:r>
      <w:r>
        <w:rPr>
          <w:sz w:val="26"/>
        </w:rPr>
        <w:t>работать</w:t>
      </w:r>
      <w:r>
        <w:rPr>
          <w:spacing w:val="-5"/>
          <w:sz w:val="26"/>
        </w:rPr>
        <w:t xml:space="preserve"> </w:t>
      </w:r>
      <w:r>
        <w:rPr>
          <w:sz w:val="26"/>
        </w:rPr>
        <w:t>в</w:t>
      </w:r>
      <w:r>
        <w:rPr>
          <w:spacing w:val="-4"/>
          <w:sz w:val="26"/>
        </w:rPr>
        <w:t xml:space="preserve"> </w:t>
      </w:r>
      <w:r>
        <w:rPr>
          <w:sz w:val="26"/>
        </w:rPr>
        <w:t>парах,</w:t>
      </w:r>
      <w:r>
        <w:rPr>
          <w:spacing w:val="-5"/>
          <w:sz w:val="26"/>
        </w:rPr>
        <w:t xml:space="preserve"> </w:t>
      </w:r>
      <w:r>
        <w:rPr>
          <w:sz w:val="26"/>
        </w:rPr>
        <w:t>небольших</w:t>
      </w:r>
      <w:r>
        <w:rPr>
          <w:spacing w:val="-3"/>
          <w:sz w:val="26"/>
        </w:rPr>
        <w:t xml:space="preserve"> </w:t>
      </w:r>
      <w:r>
        <w:rPr>
          <w:sz w:val="26"/>
        </w:rPr>
        <w:t>группах;</w:t>
      </w:r>
    </w:p>
    <w:p w:rsidR="006C6D24" w:rsidRDefault="006C6D24" w:rsidP="006C6D24">
      <w:pPr>
        <w:numPr>
          <w:ilvl w:val="0"/>
          <w:numId w:val="20"/>
        </w:numPr>
        <w:tabs>
          <w:tab w:val="left" w:pos="552"/>
        </w:tabs>
        <w:spacing w:before="1"/>
        <w:ind w:right="260" w:firstLine="0"/>
        <w:rPr>
          <w:sz w:val="26"/>
        </w:rPr>
      </w:pPr>
      <w:r>
        <w:rPr>
          <w:sz w:val="26"/>
        </w:rPr>
        <w:t>проявлять</w:t>
      </w:r>
      <w:r>
        <w:rPr>
          <w:spacing w:val="8"/>
          <w:sz w:val="26"/>
        </w:rPr>
        <w:t xml:space="preserve"> </w:t>
      </w:r>
      <w:r>
        <w:rPr>
          <w:sz w:val="26"/>
        </w:rPr>
        <w:t>культуру</w:t>
      </w:r>
      <w:r>
        <w:rPr>
          <w:spacing w:val="10"/>
          <w:sz w:val="26"/>
        </w:rPr>
        <w:t xml:space="preserve"> </w:t>
      </w:r>
      <w:r>
        <w:rPr>
          <w:sz w:val="26"/>
        </w:rPr>
        <w:t>взаимодействия,</w:t>
      </w:r>
      <w:r>
        <w:rPr>
          <w:spacing w:val="12"/>
          <w:sz w:val="26"/>
        </w:rPr>
        <w:t xml:space="preserve"> </w:t>
      </w:r>
      <w:r>
        <w:rPr>
          <w:sz w:val="26"/>
        </w:rPr>
        <w:t>терпение,</w:t>
      </w:r>
      <w:r>
        <w:rPr>
          <w:spacing w:val="9"/>
          <w:sz w:val="26"/>
        </w:rPr>
        <w:t xml:space="preserve"> </w:t>
      </w:r>
      <w:r>
        <w:rPr>
          <w:sz w:val="26"/>
        </w:rPr>
        <w:t>умение</w:t>
      </w:r>
      <w:r>
        <w:rPr>
          <w:spacing w:val="15"/>
          <w:sz w:val="26"/>
        </w:rPr>
        <w:t xml:space="preserve"> </w:t>
      </w:r>
      <w:r>
        <w:rPr>
          <w:sz w:val="26"/>
        </w:rPr>
        <w:t>договариваться,</w:t>
      </w:r>
      <w:r>
        <w:rPr>
          <w:spacing w:val="11"/>
          <w:sz w:val="26"/>
        </w:rPr>
        <w:t xml:space="preserve"> </w:t>
      </w:r>
      <w:r>
        <w:rPr>
          <w:sz w:val="26"/>
        </w:rPr>
        <w:t>ответственно</w:t>
      </w:r>
      <w:r>
        <w:rPr>
          <w:spacing w:val="-62"/>
          <w:sz w:val="26"/>
        </w:rPr>
        <w:t xml:space="preserve"> </w:t>
      </w:r>
      <w:r>
        <w:rPr>
          <w:sz w:val="26"/>
        </w:rPr>
        <w:t>выполнять</w:t>
      </w:r>
      <w:r>
        <w:rPr>
          <w:spacing w:val="-3"/>
          <w:sz w:val="26"/>
        </w:rPr>
        <w:t xml:space="preserve"> </w:t>
      </w:r>
      <w:r>
        <w:rPr>
          <w:sz w:val="26"/>
        </w:rPr>
        <w:t>свою</w:t>
      </w:r>
      <w:r>
        <w:rPr>
          <w:spacing w:val="2"/>
          <w:sz w:val="26"/>
        </w:rPr>
        <w:t xml:space="preserve"> </w:t>
      </w:r>
      <w:r>
        <w:rPr>
          <w:sz w:val="26"/>
        </w:rPr>
        <w:t>часть</w:t>
      </w:r>
      <w:r>
        <w:rPr>
          <w:spacing w:val="-1"/>
          <w:sz w:val="26"/>
        </w:rPr>
        <w:t xml:space="preserve"> </w:t>
      </w:r>
      <w:r>
        <w:rPr>
          <w:sz w:val="26"/>
        </w:rPr>
        <w:t>работы.</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2"/>
        </w:numPr>
        <w:tabs>
          <w:tab w:val="left" w:pos="408"/>
        </w:tabs>
        <w:spacing w:before="75"/>
        <w:ind w:hanging="196"/>
        <w:outlineLvl w:val="1"/>
        <w:rPr>
          <w:b/>
          <w:bCs/>
          <w:sz w:val="26"/>
          <w:szCs w:val="26"/>
        </w:rPr>
      </w:pPr>
      <w:r>
        <w:rPr>
          <w:b/>
          <w:bCs/>
          <w:sz w:val="26"/>
          <w:szCs w:val="26"/>
        </w:rPr>
        <w:lastRenderedPageBreak/>
        <w:t>КЛАСС</w:t>
      </w:r>
    </w:p>
    <w:p w:rsidR="006C6D24" w:rsidRDefault="006C6D24" w:rsidP="006C6D24">
      <w:pPr>
        <w:spacing w:before="1"/>
        <w:ind w:right="258"/>
        <w:jc w:val="both"/>
        <w:rPr>
          <w:sz w:val="26"/>
          <w:szCs w:val="26"/>
        </w:rPr>
      </w:pPr>
      <w:r>
        <w:rPr>
          <w:sz w:val="26"/>
          <w:szCs w:val="26"/>
        </w:rPr>
        <w:t>О</w:t>
      </w:r>
      <w:r>
        <w:rPr>
          <w:spacing w:val="1"/>
          <w:sz w:val="26"/>
          <w:szCs w:val="26"/>
        </w:rPr>
        <w:t xml:space="preserve"> </w:t>
      </w:r>
      <w:r>
        <w:rPr>
          <w:sz w:val="26"/>
          <w:szCs w:val="26"/>
        </w:rPr>
        <w:t>нашей</w:t>
      </w:r>
      <w:r>
        <w:rPr>
          <w:spacing w:val="1"/>
          <w:sz w:val="26"/>
          <w:szCs w:val="26"/>
        </w:rPr>
        <w:t xml:space="preserve"> </w:t>
      </w:r>
      <w:r>
        <w:rPr>
          <w:sz w:val="26"/>
          <w:szCs w:val="26"/>
        </w:rPr>
        <w:t>Родине.</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произведения</w:t>
      </w:r>
      <w:r>
        <w:rPr>
          <w:spacing w:val="1"/>
          <w:sz w:val="26"/>
          <w:szCs w:val="26"/>
        </w:rPr>
        <w:t xml:space="preserve"> </w:t>
      </w:r>
      <w:r>
        <w:rPr>
          <w:sz w:val="26"/>
          <w:szCs w:val="26"/>
        </w:rPr>
        <w:t>о</w:t>
      </w:r>
      <w:r>
        <w:rPr>
          <w:spacing w:val="1"/>
          <w:sz w:val="26"/>
          <w:szCs w:val="26"/>
        </w:rPr>
        <w:t xml:space="preserve"> </w:t>
      </w:r>
      <w:r>
        <w:rPr>
          <w:sz w:val="26"/>
          <w:szCs w:val="26"/>
        </w:rPr>
        <w:t>Родине</w:t>
      </w:r>
      <w:r>
        <w:rPr>
          <w:spacing w:val="1"/>
          <w:sz w:val="26"/>
          <w:szCs w:val="26"/>
        </w:rPr>
        <w:t xml:space="preserve"> </w:t>
      </w:r>
      <w:r>
        <w:rPr>
          <w:sz w:val="26"/>
          <w:szCs w:val="26"/>
        </w:rPr>
        <w:t>(на</w:t>
      </w:r>
      <w:r>
        <w:rPr>
          <w:spacing w:val="1"/>
          <w:sz w:val="26"/>
          <w:szCs w:val="26"/>
        </w:rPr>
        <w:t xml:space="preserve"> </w:t>
      </w:r>
      <w:r>
        <w:rPr>
          <w:sz w:val="26"/>
          <w:szCs w:val="26"/>
        </w:rPr>
        <w:t>примере</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трёх</w:t>
      </w:r>
      <w:r>
        <w:rPr>
          <w:spacing w:val="1"/>
          <w:sz w:val="26"/>
          <w:szCs w:val="26"/>
        </w:rPr>
        <w:t xml:space="preserve"> </w:t>
      </w:r>
      <w:r>
        <w:rPr>
          <w:sz w:val="26"/>
          <w:szCs w:val="26"/>
        </w:rPr>
        <w:t>стихотворений И. С. Никитина, Ф. П. Савинова, А. А. Прокофьева, Н. М. Рубцова, С. А.</w:t>
      </w:r>
      <w:r>
        <w:rPr>
          <w:spacing w:val="1"/>
          <w:sz w:val="26"/>
          <w:szCs w:val="26"/>
        </w:rPr>
        <w:t xml:space="preserve"> </w:t>
      </w:r>
      <w:r>
        <w:rPr>
          <w:sz w:val="26"/>
          <w:szCs w:val="26"/>
        </w:rPr>
        <w:t>Есенина</w:t>
      </w:r>
      <w:r>
        <w:rPr>
          <w:spacing w:val="1"/>
          <w:sz w:val="26"/>
          <w:szCs w:val="26"/>
        </w:rPr>
        <w:t xml:space="preserve"> </w:t>
      </w:r>
      <w:r>
        <w:rPr>
          <w:sz w:val="26"/>
          <w:szCs w:val="26"/>
        </w:rPr>
        <w:t>и</w:t>
      </w:r>
      <w:r>
        <w:rPr>
          <w:spacing w:val="1"/>
          <w:sz w:val="26"/>
          <w:szCs w:val="26"/>
        </w:rPr>
        <w:t xml:space="preserve"> </w:t>
      </w:r>
      <w:r>
        <w:rPr>
          <w:sz w:val="26"/>
          <w:szCs w:val="26"/>
        </w:rPr>
        <w:t>др.).</w:t>
      </w:r>
      <w:r>
        <w:rPr>
          <w:spacing w:val="1"/>
          <w:sz w:val="26"/>
          <w:szCs w:val="26"/>
        </w:rPr>
        <w:t xml:space="preserve"> </w:t>
      </w:r>
      <w:r>
        <w:rPr>
          <w:sz w:val="26"/>
          <w:szCs w:val="26"/>
        </w:rPr>
        <w:t>Патриотическое</w:t>
      </w:r>
      <w:r>
        <w:rPr>
          <w:spacing w:val="1"/>
          <w:sz w:val="26"/>
          <w:szCs w:val="26"/>
        </w:rPr>
        <w:t xml:space="preserve"> </w:t>
      </w:r>
      <w:r>
        <w:rPr>
          <w:sz w:val="26"/>
          <w:szCs w:val="26"/>
        </w:rPr>
        <w:t>звучание</w:t>
      </w:r>
      <w:r>
        <w:rPr>
          <w:spacing w:val="1"/>
          <w:sz w:val="26"/>
          <w:szCs w:val="26"/>
        </w:rPr>
        <w:t xml:space="preserve"> </w:t>
      </w:r>
      <w:r>
        <w:rPr>
          <w:sz w:val="26"/>
          <w:szCs w:val="26"/>
        </w:rPr>
        <w:t>произведений</w:t>
      </w:r>
      <w:r>
        <w:rPr>
          <w:spacing w:val="1"/>
          <w:sz w:val="26"/>
          <w:szCs w:val="26"/>
        </w:rPr>
        <w:t xml:space="preserve"> </w:t>
      </w:r>
      <w:r>
        <w:rPr>
          <w:sz w:val="26"/>
          <w:szCs w:val="26"/>
        </w:rPr>
        <w:t>о</w:t>
      </w:r>
      <w:r>
        <w:rPr>
          <w:spacing w:val="1"/>
          <w:sz w:val="26"/>
          <w:szCs w:val="26"/>
        </w:rPr>
        <w:t xml:space="preserve"> </w:t>
      </w:r>
      <w:r>
        <w:rPr>
          <w:sz w:val="26"/>
          <w:szCs w:val="26"/>
        </w:rPr>
        <w:t>родном</w:t>
      </w:r>
      <w:r>
        <w:rPr>
          <w:spacing w:val="1"/>
          <w:sz w:val="26"/>
          <w:szCs w:val="26"/>
        </w:rPr>
        <w:t xml:space="preserve"> </w:t>
      </w:r>
      <w:r>
        <w:rPr>
          <w:sz w:val="26"/>
          <w:szCs w:val="26"/>
        </w:rPr>
        <w:t>крае</w:t>
      </w:r>
      <w:r>
        <w:rPr>
          <w:spacing w:val="1"/>
          <w:sz w:val="26"/>
          <w:szCs w:val="26"/>
        </w:rPr>
        <w:t xml:space="preserve"> </w:t>
      </w:r>
      <w:r>
        <w:rPr>
          <w:sz w:val="26"/>
          <w:szCs w:val="26"/>
        </w:rPr>
        <w:t>и</w:t>
      </w:r>
      <w:r>
        <w:rPr>
          <w:spacing w:val="1"/>
          <w:sz w:val="26"/>
          <w:szCs w:val="26"/>
        </w:rPr>
        <w:t xml:space="preserve"> </w:t>
      </w:r>
      <w:r>
        <w:rPr>
          <w:sz w:val="26"/>
          <w:szCs w:val="26"/>
        </w:rPr>
        <w:t>природе.</w:t>
      </w:r>
      <w:r>
        <w:rPr>
          <w:spacing w:val="1"/>
          <w:sz w:val="26"/>
          <w:szCs w:val="26"/>
        </w:rPr>
        <w:t xml:space="preserve"> </w:t>
      </w:r>
      <w:r>
        <w:rPr>
          <w:sz w:val="26"/>
          <w:szCs w:val="26"/>
        </w:rPr>
        <w:t>Отражение в произведениях нравственно-этических понятий: любовь к Родине, родному</w:t>
      </w:r>
      <w:r>
        <w:rPr>
          <w:spacing w:val="-62"/>
          <w:sz w:val="26"/>
          <w:szCs w:val="26"/>
        </w:rPr>
        <w:t xml:space="preserve"> </w:t>
      </w:r>
      <w:r>
        <w:rPr>
          <w:sz w:val="26"/>
          <w:szCs w:val="26"/>
        </w:rPr>
        <w:t>краю,</w:t>
      </w:r>
      <w:r>
        <w:rPr>
          <w:spacing w:val="-2"/>
          <w:sz w:val="26"/>
          <w:szCs w:val="26"/>
        </w:rPr>
        <w:t xml:space="preserve"> </w:t>
      </w:r>
      <w:r>
        <w:rPr>
          <w:sz w:val="26"/>
          <w:szCs w:val="26"/>
        </w:rPr>
        <w:t>Отечеству.</w:t>
      </w:r>
    </w:p>
    <w:p w:rsidR="006C6D24" w:rsidRDefault="006C6D24" w:rsidP="006C6D24">
      <w:pPr>
        <w:ind w:right="259"/>
        <w:jc w:val="both"/>
        <w:rPr>
          <w:sz w:val="26"/>
          <w:szCs w:val="26"/>
        </w:rPr>
      </w:pPr>
      <w:r>
        <w:rPr>
          <w:sz w:val="26"/>
          <w:szCs w:val="26"/>
        </w:rPr>
        <w:t>Анализ</w:t>
      </w:r>
      <w:r>
        <w:rPr>
          <w:spacing w:val="1"/>
          <w:sz w:val="26"/>
          <w:szCs w:val="26"/>
        </w:rPr>
        <w:t xml:space="preserve"> </w:t>
      </w:r>
      <w:r>
        <w:rPr>
          <w:sz w:val="26"/>
          <w:szCs w:val="26"/>
        </w:rPr>
        <w:t>заголовка,</w:t>
      </w:r>
      <w:r>
        <w:rPr>
          <w:spacing w:val="1"/>
          <w:sz w:val="26"/>
          <w:szCs w:val="26"/>
        </w:rPr>
        <w:t xml:space="preserve"> </w:t>
      </w:r>
      <w:r>
        <w:rPr>
          <w:sz w:val="26"/>
          <w:szCs w:val="26"/>
        </w:rPr>
        <w:t>соотнесение</w:t>
      </w:r>
      <w:r>
        <w:rPr>
          <w:spacing w:val="1"/>
          <w:sz w:val="26"/>
          <w:szCs w:val="26"/>
        </w:rPr>
        <w:t xml:space="preserve"> </w:t>
      </w:r>
      <w:r>
        <w:rPr>
          <w:sz w:val="26"/>
          <w:szCs w:val="26"/>
        </w:rPr>
        <w:t>его</w:t>
      </w:r>
      <w:r>
        <w:rPr>
          <w:spacing w:val="1"/>
          <w:sz w:val="26"/>
          <w:szCs w:val="26"/>
        </w:rPr>
        <w:t xml:space="preserve"> </w:t>
      </w:r>
      <w:r>
        <w:rPr>
          <w:sz w:val="26"/>
          <w:szCs w:val="26"/>
        </w:rPr>
        <w:t>с</w:t>
      </w:r>
      <w:r>
        <w:rPr>
          <w:spacing w:val="1"/>
          <w:sz w:val="26"/>
          <w:szCs w:val="26"/>
        </w:rPr>
        <w:t xml:space="preserve"> </w:t>
      </w:r>
      <w:r>
        <w:rPr>
          <w:sz w:val="26"/>
          <w:szCs w:val="26"/>
        </w:rPr>
        <w:t>главной</w:t>
      </w:r>
      <w:r>
        <w:rPr>
          <w:spacing w:val="1"/>
          <w:sz w:val="26"/>
          <w:szCs w:val="26"/>
        </w:rPr>
        <w:t xml:space="preserve"> </w:t>
      </w:r>
      <w:r>
        <w:rPr>
          <w:sz w:val="26"/>
          <w:szCs w:val="26"/>
        </w:rPr>
        <w:t>мыслью</w:t>
      </w:r>
      <w:r>
        <w:rPr>
          <w:spacing w:val="1"/>
          <w:sz w:val="26"/>
          <w:szCs w:val="26"/>
        </w:rPr>
        <w:t xml:space="preserve"> </w:t>
      </w:r>
      <w:r>
        <w:rPr>
          <w:sz w:val="26"/>
          <w:szCs w:val="26"/>
        </w:rPr>
        <w:t>и</w:t>
      </w:r>
      <w:r>
        <w:rPr>
          <w:spacing w:val="1"/>
          <w:sz w:val="26"/>
          <w:szCs w:val="26"/>
        </w:rPr>
        <w:t xml:space="preserve"> </w:t>
      </w:r>
      <w:r>
        <w:rPr>
          <w:sz w:val="26"/>
          <w:szCs w:val="26"/>
        </w:rPr>
        <w:t>идеей</w:t>
      </w:r>
      <w:r>
        <w:rPr>
          <w:spacing w:val="1"/>
          <w:sz w:val="26"/>
          <w:szCs w:val="26"/>
        </w:rPr>
        <w:t xml:space="preserve"> </w:t>
      </w:r>
      <w:r>
        <w:rPr>
          <w:sz w:val="26"/>
          <w:szCs w:val="26"/>
        </w:rPr>
        <w:t>произведения.</w:t>
      </w:r>
      <w:r>
        <w:rPr>
          <w:spacing w:val="1"/>
          <w:sz w:val="26"/>
          <w:szCs w:val="26"/>
        </w:rPr>
        <w:t xml:space="preserve"> </w:t>
      </w:r>
      <w:r>
        <w:rPr>
          <w:sz w:val="26"/>
          <w:szCs w:val="26"/>
        </w:rPr>
        <w:t>Иллюстрация к произведению как отражение эмоционального отклика на произведение.</w:t>
      </w:r>
      <w:r>
        <w:rPr>
          <w:spacing w:val="1"/>
          <w:sz w:val="26"/>
          <w:szCs w:val="26"/>
        </w:rPr>
        <w:t xml:space="preserve"> </w:t>
      </w:r>
      <w:r>
        <w:rPr>
          <w:sz w:val="26"/>
          <w:szCs w:val="26"/>
        </w:rPr>
        <w:t>Отражение темы Родины в изобразительном искусстве (пей зажи И. И. Левитана, И. И.</w:t>
      </w:r>
      <w:r>
        <w:rPr>
          <w:spacing w:val="1"/>
          <w:sz w:val="26"/>
          <w:szCs w:val="26"/>
        </w:rPr>
        <w:t xml:space="preserve"> </w:t>
      </w:r>
      <w:r>
        <w:rPr>
          <w:sz w:val="26"/>
          <w:szCs w:val="26"/>
        </w:rPr>
        <w:t>Шишкина,</w:t>
      </w:r>
      <w:r>
        <w:rPr>
          <w:spacing w:val="-2"/>
          <w:sz w:val="26"/>
          <w:szCs w:val="26"/>
        </w:rPr>
        <w:t xml:space="preserve"> </w:t>
      </w:r>
      <w:r>
        <w:rPr>
          <w:sz w:val="26"/>
          <w:szCs w:val="26"/>
        </w:rPr>
        <w:t>В.</w:t>
      </w:r>
      <w:r>
        <w:rPr>
          <w:spacing w:val="-1"/>
          <w:sz w:val="26"/>
          <w:szCs w:val="26"/>
        </w:rPr>
        <w:t xml:space="preserve"> </w:t>
      </w:r>
      <w:r>
        <w:rPr>
          <w:sz w:val="26"/>
          <w:szCs w:val="26"/>
        </w:rPr>
        <w:t>Д.</w:t>
      </w:r>
      <w:r>
        <w:rPr>
          <w:spacing w:val="-1"/>
          <w:sz w:val="26"/>
          <w:szCs w:val="26"/>
        </w:rPr>
        <w:t xml:space="preserve"> </w:t>
      </w:r>
      <w:r>
        <w:rPr>
          <w:sz w:val="26"/>
          <w:szCs w:val="26"/>
        </w:rPr>
        <w:t>Поленова</w:t>
      </w:r>
      <w:r>
        <w:rPr>
          <w:spacing w:val="-1"/>
          <w:sz w:val="26"/>
          <w:szCs w:val="26"/>
        </w:rPr>
        <w:t xml:space="preserve"> </w:t>
      </w:r>
      <w:r>
        <w:rPr>
          <w:sz w:val="26"/>
          <w:szCs w:val="26"/>
        </w:rPr>
        <w:t>и др.).</w:t>
      </w:r>
    </w:p>
    <w:p w:rsidR="006C6D24" w:rsidRDefault="006C6D24" w:rsidP="006C6D24">
      <w:pPr>
        <w:ind w:right="265"/>
        <w:jc w:val="both"/>
        <w:rPr>
          <w:sz w:val="26"/>
          <w:szCs w:val="26"/>
        </w:rPr>
      </w:pPr>
      <w:r>
        <w:rPr>
          <w:sz w:val="26"/>
          <w:szCs w:val="26"/>
        </w:rPr>
        <w:t>Фольклор</w:t>
      </w:r>
      <w:r>
        <w:rPr>
          <w:spacing w:val="1"/>
          <w:sz w:val="26"/>
          <w:szCs w:val="26"/>
        </w:rPr>
        <w:t xml:space="preserve"> </w:t>
      </w:r>
      <w:r>
        <w:rPr>
          <w:sz w:val="26"/>
          <w:szCs w:val="26"/>
        </w:rPr>
        <w:t>(устное</w:t>
      </w:r>
      <w:r>
        <w:rPr>
          <w:spacing w:val="1"/>
          <w:sz w:val="26"/>
          <w:szCs w:val="26"/>
        </w:rPr>
        <w:t xml:space="preserve"> </w:t>
      </w:r>
      <w:r>
        <w:rPr>
          <w:sz w:val="26"/>
          <w:szCs w:val="26"/>
        </w:rPr>
        <w:t>народное</w:t>
      </w:r>
      <w:r>
        <w:rPr>
          <w:spacing w:val="1"/>
          <w:sz w:val="26"/>
          <w:szCs w:val="26"/>
        </w:rPr>
        <w:t xml:space="preserve"> </w:t>
      </w:r>
      <w:r>
        <w:rPr>
          <w:sz w:val="26"/>
          <w:szCs w:val="26"/>
        </w:rPr>
        <w:t>творчество).</w:t>
      </w:r>
      <w:r>
        <w:rPr>
          <w:spacing w:val="1"/>
          <w:sz w:val="26"/>
          <w:szCs w:val="26"/>
        </w:rPr>
        <w:t xml:space="preserve"> </w:t>
      </w:r>
      <w:r>
        <w:rPr>
          <w:sz w:val="26"/>
          <w:szCs w:val="26"/>
        </w:rPr>
        <w:t>Произведения</w:t>
      </w:r>
      <w:r>
        <w:rPr>
          <w:spacing w:val="1"/>
          <w:sz w:val="26"/>
          <w:szCs w:val="26"/>
        </w:rPr>
        <w:t xml:space="preserve"> </w:t>
      </w:r>
      <w:r>
        <w:rPr>
          <w:sz w:val="26"/>
          <w:szCs w:val="26"/>
        </w:rPr>
        <w:t>малых</w:t>
      </w:r>
      <w:r>
        <w:rPr>
          <w:spacing w:val="1"/>
          <w:sz w:val="26"/>
          <w:szCs w:val="26"/>
        </w:rPr>
        <w:t xml:space="preserve"> </w:t>
      </w:r>
      <w:r>
        <w:rPr>
          <w:sz w:val="26"/>
          <w:szCs w:val="26"/>
        </w:rPr>
        <w:t>жанров</w:t>
      </w:r>
      <w:r>
        <w:rPr>
          <w:spacing w:val="1"/>
          <w:sz w:val="26"/>
          <w:szCs w:val="26"/>
        </w:rPr>
        <w:t xml:space="preserve"> </w:t>
      </w:r>
      <w:r>
        <w:rPr>
          <w:sz w:val="26"/>
          <w:szCs w:val="26"/>
        </w:rPr>
        <w:t>фольклора</w:t>
      </w:r>
      <w:r>
        <w:rPr>
          <w:spacing w:val="1"/>
          <w:sz w:val="26"/>
          <w:szCs w:val="26"/>
        </w:rPr>
        <w:t xml:space="preserve"> </w:t>
      </w:r>
      <w:r>
        <w:rPr>
          <w:sz w:val="26"/>
          <w:szCs w:val="26"/>
        </w:rPr>
        <w:t>(потешки,</w:t>
      </w:r>
      <w:r>
        <w:rPr>
          <w:spacing w:val="23"/>
          <w:sz w:val="26"/>
          <w:szCs w:val="26"/>
        </w:rPr>
        <w:t xml:space="preserve"> </w:t>
      </w:r>
      <w:r>
        <w:rPr>
          <w:sz w:val="26"/>
          <w:szCs w:val="26"/>
        </w:rPr>
        <w:t>считалки,</w:t>
      </w:r>
      <w:r>
        <w:rPr>
          <w:spacing w:val="28"/>
          <w:sz w:val="26"/>
          <w:szCs w:val="26"/>
        </w:rPr>
        <w:t xml:space="preserve"> </w:t>
      </w:r>
      <w:r>
        <w:rPr>
          <w:sz w:val="26"/>
          <w:szCs w:val="26"/>
        </w:rPr>
        <w:t>пословицы,</w:t>
      </w:r>
      <w:r>
        <w:rPr>
          <w:spacing w:val="22"/>
          <w:sz w:val="26"/>
          <w:szCs w:val="26"/>
        </w:rPr>
        <w:t xml:space="preserve"> </w:t>
      </w:r>
      <w:r>
        <w:rPr>
          <w:sz w:val="26"/>
          <w:szCs w:val="26"/>
        </w:rPr>
        <w:t>скороговорки,</w:t>
      </w:r>
      <w:r>
        <w:rPr>
          <w:spacing w:val="22"/>
          <w:sz w:val="26"/>
          <w:szCs w:val="26"/>
        </w:rPr>
        <w:t xml:space="preserve"> </w:t>
      </w:r>
      <w:r>
        <w:rPr>
          <w:sz w:val="26"/>
          <w:szCs w:val="26"/>
        </w:rPr>
        <w:t>небылицы,</w:t>
      </w:r>
      <w:r>
        <w:rPr>
          <w:spacing w:val="24"/>
          <w:sz w:val="26"/>
          <w:szCs w:val="26"/>
        </w:rPr>
        <w:t xml:space="preserve"> </w:t>
      </w:r>
      <w:r>
        <w:rPr>
          <w:sz w:val="26"/>
          <w:szCs w:val="26"/>
        </w:rPr>
        <w:t>загадки</w:t>
      </w:r>
      <w:r>
        <w:rPr>
          <w:spacing w:val="23"/>
          <w:sz w:val="26"/>
          <w:szCs w:val="26"/>
        </w:rPr>
        <w:t xml:space="preserve"> </w:t>
      </w:r>
      <w:r>
        <w:rPr>
          <w:sz w:val="26"/>
          <w:szCs w:val="26"/>
        </w:rPr>
        <w:t>по</w:t>
      </w:r>
      <w:r>
        <w:rPr>
          <w:spacing w:val="23"/>
          <w:sz w:val="26"/>
          <w:szCs w:val="26"/>
        </w:rPr>
        <w:t xml:space="preserve"> </w:t>
      </w:r>
      <w:r>
        <w:rPr>
          <w:sz w:val="26"/>
          <w:szCs w:val="26"/>
        </w:rPr>
        <w:t>выбору).</w:t>
      </w:r>
    </w:p>
    <w:p w:rsidR="006C6D24" w:rsidRDefault="006C6D24" w:rsidP="006C6D24">
      <w:pPr>
        <w:spacing w:line="299" w:lineRule="exact"/>
        <w:jc w:val="both"/>
        <w:rPr>
          <w:sz w:val="26"/>
          <w:szCs w:val="26"/>
        </w:rPr>
      </w:pPr>
      <w:r>
        <w:rPr>
          <w:sz w:val="26"/>
          <w:szCs w:val="26"/>
        </w:rPr>
        <w:t>Шуточные</w:t>
      </w:r>
      <w:r>
        <w:rPr>
          <w:spacing w:val="-5"/>
          <w:sz w:val="26"/>
          <w:szCs w:val="26"/>
        </w:rPr>
        <w:t xml:space="preserve"> </w:t>
      </w:r>
      <w:r>
        <w:rPr>
          <w:sz w:val="26"/>
          <w:szCs w:val="26"/>
        </w:rPr>
        <w:t>фольклорные</w:t>
      </w:r>
      <w:r>
        <w:rPr>
          <w:spacing w:val="-6"/>
          <w:sz w:val="26"/>
          <w:szCs w:val="26"/>
        </w:rPr>
        <w:t xml:space="preserve"> </w:t>
      </w:r>
      <w:r>
        <w:rPr>
          <w:sz w:val="26"/>
          <w:szCs w:val="26"/>
        </w:rPr>
        <w:t>произведения</w:t>
      </w:r>
      <w:r>
        <w:rPr>
          <w:spacing w:val="-3"/>
          <w:sz w:val="26"/>
          <w:szCs w:val="26"/>
        </w:rPr>
        <w:t xml:space="preserve"> </w:t>
      </w:r>
      <w:r>
        <w:rPr>
          <w:sz w:val="26"/>
          <w:szCs w:val="26"/>
        </w:rPr>
        <w:t>—</w:t>
      </w:r>
      <w:r>
        <w:rPr>
          <w:spacing w:val="-4"/>
          <w:sz w:val="26"/>
          <w:szCs w:val="26"/>
        </w:rPr>
        <w:t xml:space="preserve"> </w:t>
      </w:r>
      <w:r>
        <w:rPr>
          <w:sz w:val="26"/>
          <w:szCs w:val="26"/>
        </w:rPr>
        <w:t>скороговорки,</w:t>
      </w:r>
      <w:r>
        <w:rPr>
          <w:spacing w:val="-7"/>
          <w:sz w:val="26"/>
          <w:szCs w:val="26"/>
        </w:rPr>
        <w:t xml:space="preserve"> </w:t>
      </w:r>
      <w:r>
        <w:rPr>
          <w:sz w:val="26"/>
          <w:szCs w:val="26"/>
        </w:rPr>
        <w:t>небылицы.</w:t>
      </w:r>
      <w:r>
        <w:rPr>
          <w:spacing w:val="-6"/>
          <w:sz w:val="26"/>
          <w:szCs w:val="26"/>
        </w:rPr>
        <w:t xml:space="preserve"> </w:t>
      </w:r>
      <w:r>
        <w:rPr>
          <w:sz w:val="26"/>
          <w:szCs w:val="26"/>
        </w:rPr>
        <w:t>Особенности</w:t>
      </w:r>
    </w:p>
    <w:p w:rsidR="006C6D24" w:rsidRDefault="006C6D24" w:rsidP="006C6D24">
      <w:pPr>
        <w:spacing w:before="1"/>
        <w:ind w:right="255"/>
        <w:jc w:val="both"/>
        <w:rPr>
          <w:sz w:val="26"/>
          <w:szCs w:val="26"/>
        </w:rPr>
      </w:pPr>
      <w:r>
        <w:rPr>
          <w:sz w:val="26"/>
          <w:szCs w:val="26"/>
        </w:rPr>
        <w:t>скороговорок,</w:t>
      </w:r>
      <w:r>
        <w:rPr>
          <w:spacing w:val="1"/>
          <w:sz w:val="26"/>
          <w:szCs w:val="26"/>
        </w:rPr>
        <w:t xml:space="preserve"> </w:t>
      </w:r>
      <w:r>
        <w:rPr>
          <w:sz w:val="26"/>
          <w:szCs w:val="26"/>
        </w:rPr>
        <w:t>их</w:t>
      </w:r>
      <w:r>
        <w:rPr>
          <w:spacing w:val="1"/>
          <w:sz w:val="26"/>
          <w:szCs w:val="26"/>
        </w:rPr>
        <w:t xml:space="preserve"> </w:t>
      </w:r>
      <w:r>
        <w:rPr>
          <w:sz w:val="26"/>
          <w:szCs w:val="26"/>
        </w:rPr>
        <w:t>роль</w:t>
      </w:r>
      <w:r>
        <w:rPr>
          <w:spacing w:val="1"/>
          <w:sz w:val="26"/>
          <w:szCs w:val="26"/>
        </w:rPr>
        <w:t xml:space="preserve"> </w:t>
      </w:r>
      <w:r>
        <w:rPr>
          <w:sz w:val="26"/>
          <w:szCs w:val="26"/>
        </w:rPr>
        <w:t>в</w:t>
      </w:r>
      <w:r>
        <w:rPr>
          <w:spacing w:val="1"/>
          <w:sz w:val="26"/>
          <w:szCs w:val="26"/>
        </w:rPr>
        <w:t xml:space="preserve"> </w:t>
      </w:r>
      <w:r>
        <w:rPr>
          <w:sz w:val="26"/>
          <w:szCs w:val="26"/>
        </w:rPr>
        <w:t>речи.</w:t>
      </w:r>
      <w:r>
        <w:rPr>
          <w:spacing w:val="1"/>
          <w:sz w:val="26"/>
          <w:szCs w:val="26"/>
        </w:rPr>
        <w:t xml:space="preserve"> </w:t>
      </w:r>
      <w:r>
        <w:rPr>
          <w:sz w:val="26"/>
          <w:szCs w:val="26"/>
        </w:rPr>
        <w:t>Игра</w:t>
      </w:r>
      <w:r>
        <w:rPr>
          <w:spacing w:val="1"/>
          <w:sz w:val="26"/>
          <w:szCs w:val="26"/>
        </w:rPr>
        <w:t xml:space="preserve"> </w:t>
      </w:r>
      <w:r>
        <w:rPr>
          <w:sz w:val="26"/>
          <w:szCs w:val="26"/>
        </w:rPr>
        <w:t>со</w:t>
      </w:r>
      <w:r>
        <w:rPr>
          <w:spacing w:val="1"/>
          <w:sz w:val="26"/>
          <w:szCs w:val="26"/>
        </w:rPr>
        <w:t xml:space="preserve"> </w:t>
      </w:r>
      <w:r>
        <w:rPr>
          <w:sz w:val="26"/>
          <w:szCs w:val="26"/>
        </w:rPr>
        <w:t>словом,</w:t>
      </w:r>
      <w:r>
        <w:rPr>
          <w:spacing w:val="1"/>
          <w:sz w:val="26"/>
          <w:szCs w:val="26"/>
        </w:rPr>
        <w:t xml:space="preserve"> </w:t>
      </w:r>
      <w:r>
        <w:rPr>
          <w:sz w:val="26"/>
          <w:szCs w:val="26"/>
        </w:rPr>
        <w:t>«перевёртыш</w:t>
      </w:r>
      <w:r>
        <w:rPr>
          <w:spacing w:val="1"/>
          <w:sz w:val="26"/>
          <w:szCs w:val="26"/>
        </w:rPr>
        <w:t xml:space="preserve"> </w:t>
      </w:r>
      <w:r>
        <w:rPr>
          <w:sz w:val="26"/>
          <w:szCs w:val="26"/>
        </w:rPr>
        <w:t>событий»</w:t>
      </w:r>
      <w:r>
        <w:rPr>
          <w:spacing w:val="1"/>
          <w:sz w:val="26"/>
          <w:szCs w:val="26"/>
        </w:rPr>
        <w:t xml:space="preserve"> </w:t>
      </w:r>
      <w:r>
        <w:rPr>
          <w:sz w:val="26"/>
          <w:szCs w:val="26"/>
        </w:rPr>
        <w:t>как</w:t>
      </w:r>
      <w:r>
        <w:rPr>
          <w:spacing w:val="1"/>
          <w:sz w:val="26"/>
          <w:szCs w:val="26"/>
        </w:rPr>
        <w:t xml:space="preserve"> </w:t>
      </w:r>
      <w:r>
        <w:rPr>
          <w:sz w:val="26"/>
          <w:szCs w:val="26"/>
        </w:rPr>
        <w:t>основа</w:t>
      </w:r>
      <w:r>
        <w:rPr>
          <w:spacing w:val="1"/>
          <w:sz w:val="26"/>
          <w:szCs w:val="26"/>
        </w:rPr>
        <w:t xml:space="preserve"> </w:t>
      </w:r>
      <w:r>
        <w:rPr>
          <w:sz w:val="26"/>
          <w:szCs w:val="26"/>
        </w:rPr>
        <w:t>построения небылиц. Ритм и счёт — основные средства выразительности и построения</w:t>
      </w:r>
      <w:r>
        <w:rPr>
          <w:spacing w:val="1"/>
          <w:sz w:val="26"/>
          <w:szCs w:val="26"/>
        </w:rPr>
        <w:t xml:space="preserve"> </w:t>
      </w:r>
      <w:r>
        <w:rPr>
          <w:sz w:val="26"/>
          <w:szCs w:val="26"/>
        </w:rPr>
        <w:t>считалки. Народные песни, их особенности. Загадка как жанр фольклора, тематические</w:t>
      </w:r>
      <w:r>
        <w:rPr>
          <w:spacing w:val="1"/>
          <w:sz w:val="26"/>
          <w:szCs w:val="26"/>
        </w:rPr>
        <w:t xml:space="preserve"> </w:t>
      </w:r>
      <w:r>
        <w:rPr>
          <w:sz w:val="26"/>
          <w:szCs w:val="26"/>
        </w:rPr>
        <w:t>группы</w:t>
      </w:r>
      <w:r>
        <w:rPr>
          <w:spacing w:val="1"/>
          <w:sz w:val="26"/>
          <w:szCs w:val="26"/>
        </w:rPr>
        <w:t xml:space="preserve"> </w:t>
      </w:r>
      <w:r>
        <w:rPr>
          <w:sz w:val="26"/>
          <w:szCs w:val="26"/>
        </w:rPr>
        <w:t>загадок.</w:t>
      </w:r>
      <w:r>
        <w:rPr>
          <w:spacing w:val="1"/>
          <w:sz w:val="26"/>
          <w:szCs w:val="26"/>
        </w:rPr>
        <w:t xml:space="preserve"> </w:t>
      </w:r>
      <w:r>
        <w:rPr>
          <w:sz w:val="26"/>
          <w:szCs w:val="26"/>
        </w:rPr>
        <w:t>Сказка</w:t>
      </w:r>
      <w:r>
        <w:rPr>
          <w:spacing w:val="1"/>
          <w:sz w:val="26"/>
          <w:szCs w:val="26"/>
        </w:rPr>
        <w:t xml:space="preserve"> </w:t>
      </w:r>
      <w:r>
        <w:rPr>
          <w:sz w:val="26"/>
          <w:szCs w:val="26"/>
        </w:rPr>
        <w:t>—</w:t>
      </w:r>
      <w:r>
        <w:rPr>
          <w:spacing w:val="1"/>
          <w:sz w:val="26"/>
          <w:szCs w:val="26"/>
        </w:rPr>
        <w:t xml:space="preserve"> </w:t>
      </w:r>
      <w:r>
        <w:rPr>
          <w:sz w:val="26"/>
          <w:szCs w:val="26"/>
        </w:rPr>
        <w:t>выражение</w:t>
      </w:r>
      <w:r>
        <w:rPr>
          <w:spacing w:val="1"/>
          <w:sz w:val="26"/>
          <w:szCs w:val="26"/>
        </w:rPr>
        <w:t xml:space="preserve"> </w:t>
      </w:r>
      <w:r>
        <w:rPr>
          <w:sz w:val="26"/>
          <w:szCs w:val="26"/>
        </w:rPr>
        <w:t>народной</w:t>
      </w:r>
      <w:r>
        <w:rPr>
          <w:spacing w:val="1"/>
          <w:sz w:val="26"/>
          <w:szCs w:val="26"/>
        </w:rPr>
        <w:t xml:space="preserve"> </w:t>
      </w:r>
      <w:r>
        <w:rPr>
          <w:sz w:val="26"/>
          <w:szCs w:val="26"/>
        </w:rPr>
        <w:t>мудрости,</w:t>
      </w:r>
      <w:r>
        <w:rPr>
          <w:spacing w:val="1"/>
          <w:sz w:val="26"/>
          <w:szCs w:val="26"/>
        </w:rPr>
        <w:t xml:space="preserve"> </w:t>
      </w:r>
      <w:r>
        <w:rPr>
          <w:sz w:val="26"/>
          <w:szCs w:val="26"/>
        </w:rPr>
        <w:t>нравственная</w:t>
      </w:r>
      <w:r>
        <w:rPr>
          <w:spacing w:val="1"/>
          <w:sz w:val="26"/>
          <w:szCs w:val="26"/>
        </w:rPr>
        <w:t xml:space="preserve"> </w:t>
      </w:r>
      <w:r>
        <w:rPr>
          <w:sz w:val="26"/>
          <w:szCs w:val="26"/>
        </w:rPr>
        <w:t>идея</w:t>
      </w:r>
      <w:r>
        <w:rPr>
          <w:spacing w:val="1"/>
          <w:sz w:val="26"/>
          <w:szCs w:val="26"/>
        </w:rPr>
        <w:t xml:space="preserve"> </w:t>
      </w:r>
      <w:r>
        <w:rPr>
          <w:sz w:val="26"/>
          <w:szCs w:val="26"/>
        </w:rPr>
        <w:t>фольклорных</w:t>
      </w:r>
      <w:r>
        <w:rPr>
          <w:spacing w:val="1"/>
          <w:sz w:val="26"/>
          <w:szCs w:val="26"/>
        </w:rPr>
        <w:t xml:space="preserve"> </w:t>
      </w:r>
      <w:r>
        <w:rPr>
          <w:sz w:val="26"/>
          <w:szCs w:val="26"/>
        </w:rPr>
        <w:t>сказок.</w:t>
      </w:r>
      <w:r>
        <w:rPr>
          <w:spacing w:val="1"/>
          <w:sz w:val="26"/>
          <w:szCs w:val="26"/>
        </w:rPr>
        <w:t xml:space="preserve"> </w:t>
      </w:r>
      <w:r>
        <w:rPr>
          <w:sz w:val="26"/>
          <w:szCs w:val="26"/>
        </w:rPr>
        <w:t>Особенности</w:t>
      </w:r>
      <w:r>
        <w:rPr>
          <w:spacing w:val="1"/>
          <w:sz w:val="26"/>
          <w:szCs w:val="26"/>
        </w:rPr>
        <w:t xml:space="preserve"> </w:t>
      </w:r>
      <w:r>
        <w:rPr>
          <w:sz w:val="26"/>
          <w:szCs w:val="26"/>
        </w:rPr>
        <w:t>сказок</w:t>
      </w:r>
      <w:r>
        <w:rPr>
          <w:spacing w:val="1"/>
          <w:sz w:val="26"/>
          <w:szCs w:val="26"/>
        </w:rPr>
        <w:t xml:space="preserve"> </w:t>
      </w:r>
      <w:r>
        <w:rPr>
          <w:sz w:val="26"/>
          <w:szCs w:val="26"/>
        </w:rPr>
        <w:t>разного</w:t>
      </w:r>
      <w:r>
        <w:rPr>
          <w:spacing w:val="1"/>
          <w:sz w:val="26"/>
          <w:szCs w:val="26"/>
        </w:rPr>
        <w:t xml:space="preserve"> </w:t>
      </w:r>
      <w:r>
        <w:rPr>
          <w:sz w:val="26"/>
          <w:szCs w:val="26"/>
        </w:rPr>
        <w:t>вида</w:t>
      </w:r>
      <w:r>
        <w:rPr>
          <w:spacing w:val="1"/>
          <w:sz w:val="26"/>
          <w:szCs w:val="26"/>
        </w:rPr>
        <w:t xml:space="preserve"> </w:t>
      </w:r>
      <w:r>
        <w:rPr>
          <w:sz w:val="26"/>
          <w:szCs w:val="26"/>
        </w:rPr>
        <w:t>(о</w:t>
      </w:r>
      <w:r>
        <w:rPr>
          <w:spacing w:val="1"/>
          <w:sz w:val="26"/>
          <w:szCs w:val="26"/>
        </w:rPr>
        <w:t xml:space="preserve"> </w:t>
      </w:r>
      <w:r>
        <w:rPr>
          <w:sz w:val="26"/>
          <w:szCs w:val="26"/>
        </w:rPr>
        <w:t>животных,</w:t>
      </w:r>
      <w:r>
        <w:rPr>
          <w:spacing w:val="1"/>
          <w:sz w:val="26"/>
          <w:szCs w:val="26"/>
        </w:rPr>
        <w:t xml:space="preserve"> </w:t>
      </w:r>
      <w:r>
        <w:rPr>
          <w:sz w:val="26"/>
          <w:szCs w:val="26"/>
        </w:rPr>
        <w:t>бытовые,</w:t>
      </w:r>
      <w:r>
        <w:rPr>
          <w:spacing w:val="1"/>
          <w:sz w:val="26"/>
          <w:szCs w:val="26"/>
        </w:rPr>
        <w:t xml:space="preserve"> </w:t>
      </w:r>
      <w:r>
        <w:rPr>
          <w:sz w:val="26"/>
          <w:szCs w:val="26"/>
        </w:rPr>
        <w:t>волшебные).</w:t>
      </w:r>
    </w:p>
    <w:p w:rsidR="006C6D24" w:rsidRDefault="006C6D24" w:rsidP="006C6D24">
      <w:pPr>
        <w:ind w:right="264"/>
        <w:jc w:val="both"/>
        <w:rPr>
          <w:sz w:val="26"/>
          <w:szCs w:val="26"/>
        </w:rPr>
      </w:pPr>
      <w:r>
        <w:rPr>
          <w:sz w:val="26"/>
          <w:szCs w:val="26"/>
        </w:rPr>
        <w:t>Особенности сказок о животных: сказки народов России. Бытовая сказка: герои, место</w:t>
      </w:r>
      <w:r>
        <w:rPr>
          <w:spacing w:val="1"/>
          <w:sz w:val="26"/>
          <w:szCs w:val="26"/>
        </w:rPr>
        <w:t xml:space="preserve"> </w:t>
      </w:r>
      <w:r>
        <w:rPr>
          <w:sz w:val="26"/>
          <w:szCs w:val="26"/>
        </w:rPr>
        <w:t>действия,</w:t>
      </w:r>
      <w:r>
        <w:rPr>
          <w:spacing w:val="1"/>
          <w:sz w:val="26"/>
          <w:szCs w:val="26"/>
        </w:rPr>
        <w:t xml:space="preserve"> </w:t>
      </w:r>
      <w:r>
        <w:rPr>
          <w:sz w:val="26"/>
          <w:szCs w:val="26"/>
        </w:rPr>
        <w:t>особенности</w:t>
      </w:r>
      <w:r>
        <w:rPr>
          <w:spacing w:val="1"/>
          <w:sz w:val="26"/>
          <w:szCs w:val="26"/>
        </w:rPr>
        <w:t xml:space="preserve"> </w:t>
      </w:r>
      <w:r>
        <w:rPr>
          <w:sz w:val="26"/>
          <w:szCs w:val="26"/>
        </w:rPr>
        <w:t>построения</w:t>
      </w:r>
      <w:r>
        <w:rPr>
          <w:spacing w:val="1"/>
          <w:sz w:val="26"/>
          <w:szCs w:val="26"/>
        </w:rPr>
        <w:t xml:space="preserve"> </w:t>
      </w:r>
      <w:r>
        <w:rPr>
          <w:sz w:val="26"/>
          <w:szCs w:val="26"/>
        </w:rPr>
        <w:t>и</w:t>
      </w:r>
      <w:r>
        <w:rPr>
          <w:spacing w:val="1"/>
          <w:sz w:val="26"/>
          <w:szCs w:val="26"/>
        </w:rPr>
        <w:t xml:space="preserve"> </w:t>
      </w:r>
      <w:r>
        <w:rPr>
          <w:sz w:val="26"/>
          <w:szCs w:val="26"/>
        </w:rPr>
        <w:t>языка.</w:t>
      </w:r>
      <w:r>
        <w:rPr>
          <w:spacing w:val="1"/>
          <w:sz w:val="26"/>
          <w:szCs w:val="26"/>
        </w:rPr>
        <w:t xml:space="preserve"> </w:t>
      </w:r>
      <w:r>
        <w:rPr>
          <w:sz w:val="26"/>
          <w:szCs w:val="26"/>
        </w:rPr>
        <w:t>Диалог</w:t>
      </w:r>
      <w:r>
        <w:rPr>
          <w:spacing w:val="1"/>
          <w:sz w:val="26"/>
          <w:szCs w:val="26"/>
        </w:rPr>
        <w:t xml:space="preserve"> </w:t>
      </w:r>
      <w:r>
        <w:rPr>
          <w:sz w:val="26"/>
          <w:szCs w:val="26"/>
        </w:rPr>
        <w:t>в</w:t>
      </w:r>
      <w:r>
        <w:rPr>
          <w:spacing w:val="1"/>
          <w:sz w:val="26"/>
          <w:szCs w:val="26"/>
        </w:rPr>
        <w:t xml:space="preserve"> </w:t>
      </w:r>
      <w:r>
        <w:rPr>
          <w:sz w:val="26"/>
          <w:szCs w:val="26"/>
        </w:rPr>
        <w:t>сказке.</w:t>
      </w:r>
      <w:r>
        <w:rPr>
          <w:spacing w:val="1"/>
          <w:sz w:val="26"/>
          <w:szCs w:val="26"/>
        </w:rPr>
        <w:t xml:space="preserve"> </w:t>
      </w:r>
      <w:r>
        <w:rPr>
          <w:sz w:val="26"/>
          <w:szCs w:val="26"/>
        </w:rPr>
        <w:t>Понятие</w:t>
      </w:r>
      <w:r>
        <w:rPr>
          <w:spacing w:val="1"/>
          <w:sz w:val="26"/>
          <w:szCs w:val="26"/>
        </w:rPr>
        <w:t xml:space="preserve"> </w:t>
      </w:r>
      <w:r>
        <w:rPr>
          <w:sz w:val="26"/>
          <w:szCs w:val="26"/>
        </w:rPr>
        <w:t>о</w:t>
      </w:r>
      <w:r>
        <w:rPr>
          <w:spacing w:val="1"/>
          <w:sz w:val="26"/>
          <w:szCs w:val="26"/>
        </w:rPr>
        <w:t xml:space="preserve"> </w:t>
      </w:r>
      <w:r>
        <w:rPr>
          <w:sz w:val="26"/>
          <w:szCs w:val="26"/>
        </w:rPr>
        <w:t>волшебной</w:t>
      </w:r>
      <w:r>
        <w:rPr>
          <w:spacing w:val="-62"/>
          <w:sz w:val="26"/>
          <w:szCs w:val="26"/>
        </w:rPr>
        <w:t xml:space="preserve"> </w:t>
      </w:r>
      <w:r>
        <w:rPr>
          <w:sz w:val="26"/>
          <w:szCs w:val="26"/>
        </w:rPr>
        <w:t>сказке</w:t>
      </w:r>
      <w:r>
        <w:rPr>
          <w:spacing w:val="1"/>
          <w:sz w:val="26"/>
          <w:szCs w:val="26"/>
        </w:rPr>
        <w:t xml:space="preserve"> </w:t>
      </w:r>
      <w:r>
        <w:rPr>
          <w:sz w:val="26"/>
          <w:szCs w:val="26"/>
        </w:rPr>
        <w:t>(общее</w:t>
      </w:r>
      <w:r>
        <w:rPr>
          <w:spacing w:val="1"/>
          <w:sz w:val="26"/>
          <w:szCs w:val="26"/>
        </w:rPr>
        <w:t xml:space="preserve"> </w:t>
      </w:r>
      <w:r>
        <w:rPr>
          <w:sz w:val="26"/>
          <w:szCs w:val="26"/>
        </w:rPr>
        <w:t>представление):</w:t>
      </w:r>
      <w:r>
        <w:rPr>
          <w:spacing w:val="1"/>
          <w:sz w:val="26"/>
          <w:szCs w:val="26"/>
        </w:rPr>
        <w:t xml:space="preserve"> </w:t>
      </w:r>
      <w:r>
        <w:rPr>
          <w:sz w:val="26"/>
          <w:szCs w:val="26"/>
        </w:rPr>
        <w:t>наличие</w:t>
      </w:r>
      <w:r>
        <w:rPr>
          <w:spacing w:val="1"/>
          <w:sz w:val="26"/>
          <w:szCs w:val="26"/>
        </w:rPr>
        <w:t xml:space="preserve"> </w:t>
      </w:r>
      <w:r>
        <w:rPr>
          <w:sz w:val="26"/>
          <w:szCs w:val="26"/>
        </w:rPr>
        <w:t>присказки,</w:t>
      </w:r>
      <w:r>
        <w:rPr>
          <w:spacing w:val="1"/>
          <w:sz w:val="26"/>
          <w:szCs w:val="26"/>
        </w:rPr>
        <w:t xml:space="preserve"> </w:t>
      </w:r>
      <w:r>
        <w:rPr>
          <w:sz w:val="26"/>
          <w:szCs w:val="26"/>
        </w:rPr>
        <w:t>постоянные</w:t>
      </w:r>
      <w:r>
        <w:rPr>
          <w:spacing w:val="1"/>
          <w:sz w:val="26"/>
          <w:szCs w:val="26"/>
        </w:rPr>
        <w:t xml:space="preserve"> </w:t>
      </w:r>
      <w:r>
        <w:rPr>
          <w:sz w:val="26"/>
          <w:szCs w:val="26"/>
        </w:rPr>
        <w:t>эпитеты,</w:t>
      </w:r>
      <w:r>
        <w:rPr>
          <w:spacing w:val="1"/>
          <w:sz w:val="26"/>
          <w:szCs w:val="26"/>
        </w:rPr>
        <w:t xml:space="preserve"> </w:t>
      </w:r>
      <w:r>
        <w:rPr>
          <w:sz w:val="26"/>
          <w:szCs w:val="26"/>
        </w:rPr>
        <w:t>волшебные</w:t>
      </w:r>
      <w:r>
        <w:rPr>
          <w:spacing w:val="1"/>
          <w:sz w:val="26"/>
          <w:szCs w:val="26"/>
        </w:rPr>
        <w:t xml:space="preserve"> </w:t>
      </w:r>
      <w:r>
        <w:rPr>
          <w:sz w:val="26"/>
          <w:szCs w:val="26"/>
        </w:rPr>
        <w:t>герои. Фольклорные произведения народов России: отражение в сказках народного быта</w:t>
      </w:r>
      <w:r>
        <w:rPr>
          <w:spacing w:val="-62"/>
          <w:sz w:val="26"/>
          <w:szCs w:val="26"/>
        </w:rPr>
        <w:t xml:space="preserve"> </w:t>
      </w:r>
      <w:r>
        <w:rPr>
          <w:sz w:val="26"/>
          <w:szCs w:val="26"/>
        </w:rPr>
        <w:t>и</w:t>
      </w:r>
      <w:r>
        <w:rPr>
          <w:spacing w:val="-2"/>
          <w:sz w:val="26"/>
          <w:szCs w:val="26"/>
        </w:rPr>
        <w:t xml:space="preserve"> </w:t>
      </w:r>
      <w:r>
        <w:rPr>
          <w:sz w:val="26"/>
          <w:szCs w:val="26"/>
        </w:rPr>
        <w:t>культуры.</w:t>
      </w:r>
    </w:p>
    <w:p w:rsidR="006C6D24" w:rsidRDefault="006C6D24" w:rsidP="006C6D24">
      <w:pPr>
        <w:ind w:right="258"/>
        <w:jc w:val="both"/>
        <w:rPr>
          <w:sz w:val="26"/>
          <w:szCs w:val="26"/>
        </w:rPr>
      </w:pPr>
      <w:r>
        <w:rPr>
          <w:sz w:val="26"/>
          <w:szCs w:val="26"/>
        </w:rPr>
        <w:t>Звуки и краски родной природы в разные времена года. Тема природы в разные времена</w:t>
      </w:r>
      <w:r>
        <w:rPr>
          <w:spacing w:val="1"/>
          <w:sz w:val="26"/>
          <w:szCs w:val="26"/>
        </w:rPr>
        <w:t xml:space="preserve"> </w:t>
      </w:r>
      <w:r>
        <w:rPr>
          <w:sz w:val="26"/>
          <w:szCs w:val="26"/>
        </w:rPr>
        <w:t>года (осень, зима, весна, лето) в произведениях литературы (по выбору, не менее пяти</w:t>
      </w:r>
      <w:r>
        <w:rPr>
          <w:spacing w:val="1"/>
          <w:sz w:val="26"/>
          <w:szCs w:val="26"/>
        </w:rPr>
        <w:t xml:space="preserve"> </w:t>
      </w:r>
      <w:r>
        <w:rPr>
          <w:sz w:val="26"/>
          <w:szCs w:val="26"/>
        </w:rPr>
        <w:t>авторов).</w:t>
      </w:r>
    </w:p>
    <w:p w:rsidR="006C6D24" w:rsidRDefault="006C6D24" w:rsidP="006C6D24">
      <w:pPr>
        <w:ind w:right="269"/>
        <w:jc w:val="both"/>
        <w:rPr>
          <w:sz w:val="26"/>
          <w:szCs w:val="26"/>
        </w:rPr>
      </w:pPr>
      <w:r>
        <w:rPr>
          <w:sz w:val="26"/>
          <w:szCs w:val="26"/>
        </w:rPr>
        <w:t>Эстетическое</w:t>
      </w:r>
      <w:r>
        <w:rPr>
          <w:spacing w:val="1"/>
          <w:sz w:val="26"/>
          <w:szCs w:val="26"/>
        </w:rPr>
        <w:t xml:space="preserve"> </w:t>
      </w:r>
      <w:r>
        <w:rPr>
          <w:sz w:val="26"/>
          <w:szCs w:val="26"/>
        </w:rPr>
        <w:t>восприятие</w:t>
      </w:r>
      <w:r>
        <w:rPr>
          <w:spacing w:val="1"/>
          <w:sz w:val="26"/>
          <w:szCs w:val="26"/>
        </w:rPr>
        <w:t xml:space="preserve"> </w:t>
      </w:r>
      <w:r>
        <w:rPr>
          <w:sz w:val="26"/>
          <w:szCs w:val="26"/>
        </w:rPr>
        <w:t>явлений</w:t>
      </w:r>
      <w:r>
        <w:rPr>
          <w:spacing w:val="1"/>
          <w:sz w:val="26"/>
          <w:szCs w:val="26"/>
        </w:rPr>
        <w:t xml:space="preserve"> </w:t>
      </w:r>
      <w:r>
        <w:rPr>
          <w:sz w:val="26"/>
          <w:szCs w:val="26"/>
        </w:rPr>
        <w:t>природы</w:t>
      </w:r>
      <w:r>
        <w:rPr>
          <w:spacing w:val="1"/>
          <w:sz w:val="26"/>
          <w:szCs w:val="26"/>
        </w:rPr>
        <w:t xml:space="preserve"> </w:t>
      </w:r>
      <w:r>
        <w:rPr>
          <w:sz w:val="26"/>
          <w:szCs w:val="26"/>
        </w:rPr>
        <w:t>(звуки,</w:t>
      </w:r>
      <w:r>
        <w:rPr>
          <w:spacing w:val="1"/>
          <w:sz w:val="26"/>
          <w:szCs w:val="26"/>
        </w:rPr>
        <w:t xml:space="preserve"> </w:t>
      </w:r>
      <w:r>
        <w:rPr>
          <w:sz w:val="26"/>
          <w:szCs w:val="26"/>
        </w:rPr>
        <w:t>краски</w:t>
      </w:r>
      <w:r>
        <w:rPr>
          <w:spacing w:val="1"/>
          <w:sz w:val="26"/>
          <w:szCs w:val="26"/>
        </w:rPr>
        <w:t xml:space="preserve"> </w:t>
      </w:r>
      <w:r>
        <w:rPr>
          <w:sz w:val="26"/>
          <w:szCs w:val="26"/>
        </w:rPr>
        <w:t>времён</w:t>
      </w:r>
      <w:r>
        <w:rPr>
          <w:spacing w:val="1"/>
          <w:sz w:val="26"/>
          <w:szCs w:val="26"/>
        </w:rPr>
        <w:t xml:space="preserve"> </w:t>
      </w:r>
      <w:r>
        <w:rPr>
          <w:sz w:val="26"/>
          <w:szCs w:val="26"/>
        </w:rPr>
        <w:t>года).</w:t>
      </w:r>
      <w:r>
        <w:rPr>
          <w:spacing w:val="1"/>
          <w:sz w:val="26"/>
          <w:szCs w:val="26"/>
        </w:rPr>
        <w:t xml:space="preserve"> </w:t>
      </w:r>
      <w:r>
        <w:rPr>
          <w:sz w:val="26"/>
          <w:szCs w:val="26"/>
        </w:rPr>
        <w:t>Средства</w:t>
      </w:r>
      <w:r>
        <w:rPr>
          <w:spacing w:val="1"/>
          <w:sz w:val="26"/>
          <w:szCs w:val="26"/>
        </w:rPr>
        <w:t xml:space="preserve"> </w:t>
      </w:r>
      <w:r>
        <w:rPr>
          <w:sz w:val="26"/>
          <w:szCs w:val="26"/>
        </w:rPr>
        <w:t>выразительности</w:t>
      </w:r>
      <w:r>
        <w:rPr>
          <w:spacing w:val="1"/>
          <w:sz w:val="26"/>
          <w:szCs w:val="26"/>
        </w:rPr>
        <w:t xml:space="preserve"> </w:t>
      </w:r>
      <w:r>
        <w:rPr>
          <w:sz w:val="26"/>
          <w:szCs w:val="26"/>
        </w:rPr>
        <w:t>при</w:t>
      </w:r>
      <w:r>
        <w:rPr>
          <w:spacing w:val="2"/>
          <w:sz w:val="26"/>
          <w:szCs w:val="26"/>
        </w:rPr>
        <w:t xml:space="preserve"> </w:t>
      </w:r>
      <w:r>
        <w:rPr>
          <w:sz w:val="26"/>
          <w:szCs w:val="26"/>
        </w:rPr>
        <w:t>описании</w:t>
      </w:r>
      <w:r>
        <w:rPr>
          <w:spacing w:val="-1"/>
          <w:sz w:val="26"/>
          <w:szCs w:val="26"/>
        </w:rPr>
        <w:t xml:space="preserve"> </w:t>
      </w:r>
      <w:r>
        <w:rPr>
          <w:sz w:val="26"/>
          <w:szCs w:val="26"/>
        </w:rPr>
        <w:t>природы:</w:t>
      </w:r>
    </w:p>
    <w:p w:rsidR="006C6D24" w:rsidRDefault="006C6D24" w:rsidP="006C6D24">
      <w:pPr>
        <w:ind w:right="265"/>
        <w:jc w:val="both"/>
        <w:rPr>
          <w:sz w:val="26"/>
          <w:szCs w:val="26"/>
        </w:rPr>
      </w:pPr>
      <w:r>
        <w:rPr>
          <w:sz w:val="26"/>
          <w:szCs w:val="26"/>
        </w:rPr>
        <w:t>сравнение и эпитет. Настроение, которое создаёт пейзажная лирика. Иллюстрация как</w:t>
      </w:r>
      <w:r>
        <w:rPr>
          <w:spacing w:val="1"/>
          <w:sz w:val="26"/>
          <w:szCs w:val="26"/>
        </w:rPr>
        <w:t xml:space="preserve"> </w:t>
      </w:r>
      <w:r>
        <w:rPr>
          <w:sz w:val="26"/>
          <w:szCs w:val="26"/>
        </w:rPr>
        <w:t>отражение эмоционального отклика на</w:t>
      </w:r>
      <w:r>
        <w:rPr>
          <w:spacing w:val="65"/>
          <w:sz w:val="26"/>
          <w:szCs w:val="26"/>
        </w:rPr>
        <w:t xml:space="preserve"> </w:t>
      </w:r>
      <w:r>
        <w:rPr>
          <w:sz w:val="26"/>
          <w:szCs w:val="26"/>
        </w:rPr>
        <w:t>произведение. Отражение темы «Времена года»</w:t>
      </w:r>
      <w:r>
        <w:rPr>
          <w:spacing w:val="1"/>
          <w:sz w:val="26"/>
          <w:szCs w:val="26"/>
        </w:rPr>
        <w:t xml:space="preserve"> </w:t>
      </w:r>
      <w:r>
        <w:rPr>
          <w:sz w:val="26"/>
          <w:szCs w:val="26"/>
        </w:rPr>
        <w:t>в картинах художников (на примере пейзажей И. И. Левитана, В. Д. Поленова, А. И.</w:t>
      </w:r>
      <w:r>
        <w:rPr>
          <w:spacing w:val="1"/>
          <w:sz w:val="26"/>
          <w:szCs w:val="26"/>
        </w:rPr>
        <w:t xml:space="preserve"> </w:t>
      </w:r>
      <w:r>
        <w:rPr>
          <w:sz w:val="26"/>
          <w:szCs w:val="26"/>
        </w:rPr>
        <w:t>Куинджи,</w:t>
      </w:r>
      <w:r>
        <w:rPr>
          <w:spacing w:val="1"/>
          <w:sz w:val="26"/>
          <w:szCs w:val="26"/>
        </w:rPr>
        <w:t xml:space="preserve"> </w:t>
      </w:r>
      <w:r>
        <w:rPr>
          <w:sz w:val="26"/>
          <w:szCs w:val="26"/>
        </w:rPr>
        <w:t>И.</w:t>
      </w:r>
      <w:r>
        <w:rPr>
          <w:spacing w:val="1"/>
          <w:sz w:val="26"/>
          <w:szCs w:val="26"/>
        </w:rPr>
        <w:t xml:space="preserve"> </w:t>
      </w:r>
      <w:r>
        <w:rPr>
          <w:sz w:val="26"/>
          <w:szCs w:val="26"/>
        </w:rPr>
        <w:t>И.</w:t>
      </w:r>
      <w:r>
        <w:rPr>
          <w:spacing w:val="1"/>
          <w:sz w:val="26"/>
          <w:szCs w:val="26"/>
        </w:rPr>
        <w:t xml:space="preserve"> </w:t>
      </w:r>
      <w:r>
        <w:rPr>
          <w:sz w:val="26"/>
          <w:szCs w:val="26"/>
        </w:rPr>
        <w:t>Шишкина</w:t>
      </w:r>
      <w:r>
        <w:rPr>
          <w:spacing w:val="1"/>
          <w:sz w:val="26"/>
          <w:szCs w:val="26"/>
        </w:rPr>
        <w:t xml:space="preserve"> </w:t>
      </w:r>
      <w:r>
        <w:rPr>
          <w:sz w:val="26"/>
          <w:szCs w:val="26"/>
        </w:rPr>
        <w:t>и</w:t>
      </w:r>
      <w:r>
        <w:rPr>
          <w:spacing w:val="1"/>
          <w:sz w:val="26"/>
          <w:szCs w:val="26"/>
        </w:rPr>
        <w:t xml:space="preserve"> </w:t>
      </w:r>
      <w:r>
        <w:rPr>
          <w:sz w:val="26"/>
          <w:szCs w:val="26"/>
        </w:rPr>
        <w:t>др.)</w:t>
      </w:r>
      <w:r>
        <w:rPr>
          <w:spacing w:val="1"/>
          <w:sz w:val="26"/>
          <w:szCs w:val="26"/>
        </w:rPr>
        <w:t xml:space="preserve"> </w:t>
      </w:r>
      <w:r>
        <w:rPr>
          <w:sz w:val="26"/>
          <w:szCs w:val="26"/>
        </w:rPr>
        <w:t>и</w:t>
      </w:r>
      <w:r>
        <w:rPr>
          <w:spacing w:val="1"/>
          <w:sz w:val="26"/>
          <w:szCs w:val="26"/>
        </w:rPr>
        <w:t xml:space="preserve"> </w:t>
      </w:r>
      <w:r>
        <w:rPr>
          <w:sz w:val="26"/>
          <w:szCs w:val="26"/>
        </w:rPr>
        <w:t>музыкальных</w:t>
      </w:r>
      <w:r>
        <w:rPr>
          <w:spacing w:val="1"/>
          <w:sz w:val="26"/>
          <w:szCs w:val="26"/>
        </w:rPr>
        <w:t xml:space="preserve"> </w:t>
      </w:r>
      <w:r>
        <w:rPr>
          <w:sz w:val="26"/>
          <w:szCs w:val="26"/>
        </w:rPr>
        <w:t>произведениях</w:t>
      </w:r>
      <w:r>
        <w:rPr>
          <w:spacing w:val="1"/>
          <w:sz w:val="26"/>
          <w:szCs w:val="26"/>
        </w:rPr>
        <w:t xml:space="preserve"> </w:t>
      </w:r>
      <w:r>
        <w:rPr>
          <w:sz w:val="26"/>
          <w:szCs w:val="26"/>
        </w:rPr>
        <w:t>(например,</w:t>
      </w:r>
      <w:r>
        <w:rPr>
          <w:spacing w:val="1"/>
          <w:sz w:val="26"/>
          <w:szCs w:val="26"/>
        </w:rPr>
        <w:t xml:space="preserve"> </w:t>
      </w:r>
      <w:r>
        <w:rPr>
          <w:sz w:val="26"/>
          <w:szCs w:val="26"/>
        </w:rPr>
        <w:t>произведения</w:t>
      </w:r>
      <w:r>
        <w:rPr>
          <w:spacing w:val="-1"/>
          <w:sz w:val="26"/>
          <w:szCs w:val="26"/>
        </w:rPr>
        <w:t xml:space="preserve"> </w:t>
      </w:r>
      <w:r>
        <w:rPr>
          <w:sz w:val="26"/>
          <w:szCs w:val="26"/>
        </w:rPr>
        <w:t>П.</w:t>
      </w:r>
      <w:r>
        <w:rPr>
          <w:spacing w:val="-1"/>
          <w:sz w:val="26"/>
          <w:szCs w:val="26"/>
        </w:rPr>
        <w:t xml:space="preserve"> </w:t>
      </w:r>
      <w:r>
        <w:rPr>
          <w:sz w:val="26"/>
          <w:szCs w:val="26"/>
        </w:rPr>
        <w:t>И.</w:t>
      </w:r>
      <w:r>
        <w:rPr>
          <w:spacing w:val="1"/>
          <w:sz w:val="26"/>
          <w:szCs w:val="26"/>
        </w:rPr>
        <w:t xml:space="preserve"> </w:t>
      </w:r>
      <w:r>
        <w:rPr>
          <w:sz w:val="26"/>
          <w:szCs w:val="26"/>
        </w:rPr>
        <w:t>Чайковского,</w:t>
      </w:r>
      <w:r>
        <w:rPr>
          <w:spacing w:val="-1"/>
          <w:sz w:val="26"/>
          <w:szCs w:val="26"/>
        </w:rPr>
        <w:t xml:space="preserve"> </w:t>
      </w:r>
      <w:r>
        <w:rPr>
          <w:sz w:val="26"/>
          <w:szCs w:val="26"/>
        </w:rPr>
        <w:t>А.</w:t>
      </w:r>
      <w:r>
        <w:rPr>
          <w:spacing w:val="-1"/>
          <w:sz w:val="26"/>
          <w:szCs w:val="26"/>
        </w:rPr>
        <w:t xml:space="preserve"> </w:t>
      </w:r>
      <w:r>
        <w:rPr>
          <w:sz w:val="26"/>
          <w:szCs w:val="26"/>
        </w:rPr>
        <w:t>Вивальди</w:t>
      </w:r>
      <w:r>
        <w:rPr>
          <w:spacing w:val="-2"/>
          <w:sz w:val="26"/>
          <w:szCs w:val="26"/>
        </w:rPr>
        <w:t xml:space="preserve"> </w:t>
      </w:r>
      <w:r>
        <w:rPr>
          <w:sz w:val="26"/>
          <w:szCs w:val="26"/>
        </w:rPr>
        <w:t>и</w:t>
      </w:r>
      <w:r>
        <w:rPr>
          <w:spacing w:val="-1"/>
          <w:sz w:val="26"/>
          <w:szCs w:val="26"/>
        </w:rPr>
        <w:t xml:space="preserve"> </w:t>
      </w:r>
      <w:r>
        <w:rPr>
          <w:sz w:val="26"/>
          <w:szCs w:val="26"/>
        </w:rPr>
        <w:t>др.).</w:t>
      </w:r>
    </w:p>
    <w:p w:rsidR="006C6D24" w:rsidRDefault="006C6D24" w:rsidP="006C6D24">
      <w:pPr>
        <w:spacing w:before="1"/>
        <w:ind w:right="259"/>
        <w:jc w:val="both"/>
        <w:rPr>
          <w:sz w:val="26"/>
          <w:szCs w:val="26"/>
        </w:rPr>
      </w:pPr>
      <w:r>
        <w:rPr>
          <w:sz w:val="26"/>
          <w:szCs w:val="26"/>
        </w:rPr>
        <w:t>О</w:t>
      </w:r>
      <w:r>
        <w:rPr>
          <w:spacing w:val="1"/>
          <w:sz w:val="26"/>
          <w:szCs w:val="26"/>
        </w:rPr>
        <w:t xml:space="preserve"> </w:t>
      </w:r>
      <w:r>
        <w:rPr>
          <w:sz w:val="26"/>
          <w:szCs w:val="26"/>
        </w:rPr>
        <w:t>детях</w:t>
      </w:r>
      <w:r>
        <w:rPr>
          <w:spacing w:val="1"/>
          <w:sz w:val="26"/>
          <w:szCs w:val="26"/>
        </w:rPr>
        <w:t xml:space="preserve"> </w:t>
      </w:r>
      <w:r>
        <w:rPr>
          <w:sz w:val="26"/>
          <w:szCs w:val="26"/>
        </w:rPr>
        <w:t>и</w:t>
      </w:r>
      <w:r>
        <w:rPr>
          <w:spacing w:val="1"/>
          <w:sz w:val="26"/>
          <w:szCs w:val="26"/>
        </w:rPr>
        <w:t xml:space="preserve"> </w:t>
      </w:r>
      <w:r>
        <w:rPr>
          <w:sz w:val="26"/>
          <w:szCs w:val="26"/>
        </w:rPr>
        <w:t>дружбе.</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тема</w:t>
      </w:r>
      <w:r>
        <w:rPr>
          <w:spacing w:val="1"/>
          <w:sz w:val="26"/>
          <w:szCs w:val="26"/>
        </w:rPr>
        <w:t xml:space="preserve"> </w:t>
      </w:r>
      <w:r>
        <w:rPr>
          <w:sz w:val="26"/>
          <w:szCs w:val="26"/>
        </w:rPr>
        <w:t>дружбы</w:t>
      </w:r>
      <w:r>
        <w:rPr>
          <w:spacing w:val="1"/>
          <w:sz w:val="26"/>
          <w:szCs w:val="26"/>
        </w:rPr>
        <w:t xml:space="preserve"> </w:t>
      </w:r>
      <w:r>
        <w:rPr>
          <w:sz w:val="26"/>
          <w:szCs w:val="26"/>
        </w:rPr>
        <w:t>в</w:t>
      </w:r>
      <w:r>
        <w:rPr>
          <w:spacing w:val="1"/>
          <w:sz w:val="26"/>
          <w:szCs w:val="26"/>
        </w:rPr>
        <w:t xml:space="preserve"> </w:t>
      </w:r>
      <w:r>
        <w:rPr>
          <w:sz w:val="26"/>
          <w:szCs w:val="26"/>
        </w:rPr>
        <w:t>художественном</w:t>
      </w:r>
      <w:r>
        <w:rPr>
          <w:spacing w:val="1"/>
          <w:sz w:val="26"/>
          <w:szCs w:val="26"/>
        </w:rPr>
        <w:t xml:space="preserve"> </w:t>
      </w:r>
      <w:r>
        <w:rPr>
          <w:sz w:val="26"/>
          <w:szCs w:val="26"/>
        </w:rPr>
        <w:t>произведении</w:t>
      </w:r>
      <w:r>
        <w:rPr>
          <w:spacing w:val="1"/>
          <w:sz w:val="26"/>
          <w:szCs w:val="26"/>
        </w:rPr>
        <w:t xml:space="preserve"> </w:t>
      </w:r>
      <w:r>
        <w:rPr>
          <w:sz w:val="26"/>
          <w:szCs w:val="26"/>
        </w:rPr>
        <w:t>(расширение</w:t>
      </w:r>
      <w:r>
        <w:rPr>
          <w:spacing w:val="1"/>
          <w:sz w:val="26"/>
          <w:szCs w:val="26"/>
        </w:rPr>
        <w:t xml:space="preserve"> </w:t>
      </w:r>
      <w:r>
        <w:rPr>
          <w:sz w:val="26"/>
          <w:szCs w:val="26"/>
        </w:rPr>
        <w:t>круга</w:t>
      </w:r>
      <w:r>
        <w:rPr>
          <w:spacing w:val="1"/>
          <w:sz w:val="26"/>
          <w:szCs w:val="26"/>
        </w:rPr>
        <w:t xml:space="preserve"> </w:t>
      </w:r>
      <w:r>
        <w:rPr>
          <w:sz w:val="26"/>
          <w:szCs w:val="26"/>
        </w:rPr>
        <w:t>чтения:</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четырёх</w:t>
      </w:r>
      <w:r>
        <w:rPr>
          <w:spacing w:val="1"/>
          <w:sz w:val="26"/>
          <w:szCs w:val="26"/>
        </w:rPr>
        <w:t xml:space="preserve"> </w:t>
      </w:r>
      <w:r>
        <w:rPr>
          <w:sz w:val="26"/>
          <w:szCs w:val="26"/>
        </w:rPr>
        <w:t>произведений</w:t>
      </w:r>
      <w:r>
        <w:rPr>
          <w:spacing w:val="1"/>
          <w:sz w:val="26"/>
          <w:szCs w:val="26"/>
        </w:rPr>
        <w:t xml:space="preserve"> </w:t>
      </w:r>
      <w:r>
        <w:rPr>
          <w:sz w:val="26"/>
          <w:szCs w:val="26"/>
        </w:rPr>
        <w:t>С.</w:t>
      </w:r>
      <w:r>
        <w:rPr>
          <w:spacing w:val="1"/>
          <w:sz w:val="26"/>
          <w:szCs w:val="26"/>
        </w:rPr>
        <w:t xml:space="preserve"> </w:t>
      </w:r>
      <w:r>
        <w:rPr>
          <w:sz w:val="26"/>
          <w:szCs w:val="26"/>
        </w:rPr>
        <w:t>А.</w:t>
      </w:r>
      <w:r>
        <w:rPr>
          <w:spacing w:val="1"/>
          <w:sz w:val="26"/>
          <w:szCs w:val="26"/>
        </w:rPr>
        <w:t xml:space="preserve"> </w:t>
      </w:r>
      <w:r>
        <w:rPr>
          <w:sz w:val="26"/>
          <w:szCs w:val="26"/>
        </w:rPr>
        <w:t>Баруздина,</w:t>
      </w:r>
      <w:r>
        <w:rPr>
          <w:spacing w:val="1"/>
          <w:sz w:val="26"/>
          <w:szCs w:val="26"/>
        </w:rPr>
        <w:t xml:space="preserve"> </w:t>
      </w:r>
      <w:r>
        <w:rPr>
          <w:sz w:val="26"/>
          <w:szCs w:val="26"/>
        </w:rPr>
        <w:t>Н.</w:t>
      </w:r>
      <w:r>
        <w:rPr>
          <w:spacing w:val="1"/>
          <w:sz w:val="26"/>
          <w:szCs w:val="26"/>
        </w:rPr>
        <w:t xml:space="preserve"> </w:t>
      </w:r>
      <w:r>
        <w:rPr>
          <w:sz w:val="26"/>
          <w:szCs w:val="26"/>
        </w:rPr>
        <w:t>Н.</w:t>
      </w:r>
      <w:r>
        <w:rPr>
          <w:spacing w:val="-62"/>
          <w:sz w:val="26"/>
          <w:szCs w:val="26"/>
        </w:rPr>
        <w:t xml:space="preserve"> </w:t>
      </w:r>
      <w:r>
        <w:rPr>
          <w:sz w:val="26"/>
          <w:szCs w:val="26"/>
        </w:rPr>
        <w:t>Носова, В. А. Осеевой, А. Гайдара, В. П. Катаева, И. П. Токмаковой, В. Ю. Драгунского,</w:t>
      </w:r>
      <w:r>
        <w:rPr>
          <w:spacing w:val="-62"/>
          <w:sz w:val="26"/>
          <w:szCs w:val="26"/>
        </w:rPr>
        <w:t xml:space="preserve"> </w:t>
      </w:r>
      <w:r>
        <w:rPr>
          <w:sz w:val="26"/>
          <w:szCs w:val="26"/>
        </w:rPr>
        <w:t>В.</w:t>
      </w:r>
      <w:r>
        <w:rPr>
          <w:spacing w:val="1"/>
          <w:sz w:val="26"/>
          <w:szCs w:val="26"/>
        </w:rPr>
        <w:t xml:space="preserve"> </w:t>
      </w:r>
      <w:r>
        <w:rPr>
          <w:sz w:val="26"/>
          <w:szCs w:val="26"/>
        </w:rPr>
        <w:t>В.</w:t>
      </w:r>
      <w:r>
        <w:rPr>
          <w:spacing w:val="1"/>
          <w:sz w:val="26"/>
          <w:szCs w:val="26"/>
        </w:rPr>
        <w:t xml:space="preserve"> </w:t>
      </w:r>
      <w:r>
        <w:rPr>
          <w:sz w:val="26"/>
          <w:szCs w:val="26"/>
        </w:rPr>
        <w:t>Лунина</w:t>
      </w:r>
      <w:r>
        <w:rPr>
          <w:spacing w:val="1"/>
          <w:sz w:val="26"/>
          <w:szCs w:val="26"/>
        </w:rPr>
        <w:t xml:space="preserve"> </w:t>
      </w:r>
      <w:r>
        <w:rPr>
          <w:sz w:val="26"/>
          <w:szCs w:val="26"/>
        </w:rPr>
        <w:t>и</w:t>
      </w:r>
      <w:r>
        <w:rPr>
          <w:spacing w:val="1"/>
          <w:sz w:val="26"/>
          <w:szCs w:val="26"/>
        </w:rPr>
        <w:t xml:space="preserve"> </w:t>
      </w:r>
      <w:r>
        <w:rPr>
          <w:sz w:val="26"/>
          <w:szCs w:val="26"/>
        </w:rPr>
        <w:t>др.).</w:t>
      </w:r>
      <w:r>
        <w:rPr>
          <w:spacing w:val="1"/>
          <w:sz w:val="26"/>
          <w:szCs w:val="26"/>
        </w:rPr>
        <w:t xml:space="preserve"> </w:t>
      </w:r>
      <w:r>
        <w:rPr>
          <w:sz w:val="26"/>
          <w:szCs w:val="26"/>
        </w:rPr>
        <w:t>Отражение</w:t>
      </w:r>
      <w:r>
        <w:rPr>
          <w:spacing w:val="1"/>
          <w:sz w:val="26"/>
          <w:szCs w:val="26"/>
        </w:rPr>
        <w:t xml:space="preserve"> </w:t>
      </w:r>
      <w:r>
        <w:rPr>
          <w:sz w:val="26"/>
          <w:szCs w:val="26"/>
        </w:rPr>
        <w:t>в</w:t>
      </w:r>
      <w:r>
        <w:rPr>
          <w:spacing w:val="1"/>
          <w:sz w:val="26"/>
          <w:szCs w:val="26"/>
        </w:rPr>
        <w:t xml:space="preserve"> </w:t>
      </w:r>
      <w:r>
        <w:rPr>
          <w:sz w:val="26"/>
          <w:szCs w:val="26"/>
        </w:rPr>
        <w:t>произведениях</w:t>
      </w:r>
      <w:r>
        <w:rPr>
          <w:spacing w:val="1"/>
          <w:sz w:val="26"/>
          <w:szCs w:val="26"/>
        </w:rPr>
        <w:t xml:space="preserve"> </w:t>
      </w:r>
      <w:r>
        <w:rPr>
          <w:sz w:val="26"/>
          <w:szCs w:val="26"/>
        </w:rPr>
        <w:t>нравственно-этических</w:t>
      </w:r>
      <w:r>
        <w:rPr>
          <w:spacing w:val="1"/>
          <w:sz w:val="26"/>
          <w:szCs w:val="26"/>
        </w:rPr>
        <w:t xml:space="preserve"> </w:t>
      </w:r>
      <w:r>
        <w:rPr>
          <w:sz w:val="26"/>
          <w:szCs w:val="26"/>
        </w:rPr>
        <w:t>понятий:</w:t>
      </w:r>
      <w:r>
        <w:rPr>
          <w:spacing w:val="1"/>
          <w:sz w:val="26"/>
          <w:szCs w:val="26"/>
        </w:rPr>
        <w:t xml:space="preserve"> </w:t>
      </w:r>
      <w:r>
        <w:rPr>
          <w:sz w:val="26"/>
          <w:szCs w:val="26"/>
        </w:rPr>
        <w:t>дружба, терпение, уважение, помощь друг другу. Главная мысль произведения. Герой</w:t>
      </w:r>
      <w:r>
        <w:rPr>
          <w:spacing w:val="1"/>
          <w:sz w:val="26"/>
          <w:szCs w:val="26"/>
        </w:rPr>
        <w:t xml:space="preserve"> </w:t>
      </w:r>
      <w:r>
        <w:rPr>
          <w:sz w:val="26"/>
          <w:szCs w:val="26"/>
        </w:rPr>
        <w:t>произведения</w:t>
      </w:r>
      <w:r>
        <w:rPr>
          <w:spacing w:val="-1"/>
          <w:sz w:val="26"/>
          <w:szCs w:val="26"/>
        </w:rPr>
        <w:t xml:space="preserve"> </w:t>
      </w:r>
      <w:r>
        <w:rPr>
          <w:sz w:val="26"/>
          <w:szCs w:val="26"/>
        </w:rPr>
        <w:t>(введение</w:t>
      </w:r>
      <w:r>
        <w:rPr>
          <w:spacing w:val="-2"/>
          <w:sz w:val="26"/>
          <w:szCs w:val="26"/>
        </w:rPr>
        <w:t xml:space="preserve"> </w:t>
      </w:r>
      <w:r>
        <w:rPr>
          <w:sz w:val="26"/>
          <w:szCs w:val="26"/>
        </w:rPr>
        <w:t>понятия</w:t>
      </w:r>
      <w:r>
        <w:rPr>
          <w:spacing w:val="-1"/>
          <w:sz w:val="26"/>
          <w:szCs w:val="26"/>
        </w:rPr>
        <w:t xml:space="preserve"> </w:t>
      </w:r>
      <w:r>
        <w:rPr>
          <w:sz w:val="26"/>
          <w:szCs w:val="26"/>
        </w:rPr>
        <w:t>«главный</w:t>
      </w:r>
      <w:r>
        <w:rPr>
          <w:spacing w:val="1"/>
          <w:sz w:val="26"/>
          <w:szCs w:val="26"/>
        </w:rPr>
        <w:t xml:space="preserve"> </w:t>
      </w:r>
      <w:r>
        <w:rPr>
          <w:sz w:val="26"/>
          <w:szCs w:val="26"/>
        </w:rPr>
        <w:t>герой»),</w:t>
      </w:r>
      <w:r>
        <w:rPr>
          <w:spacing w:val="-2"/>
          <w:sz w:val="26"/>
          <w:szCs w:val="26"/>
        </w:rPr>
        <w:t xml:space="preserve"> </w:t>
      </w:r>
      <w:r>
        <w:rPr>
          <w:sz w:val="26"/>
          <w:szCs w:val="26"/>
        </w:rPr>
        <w:t>его</w:t>
      </w:r>
      <w:r>
        <w:rPr>
          <w:spacing w:val="-2"/>
          <w:sz w:val="26"/>
          <w:szCs w:val="26"/>
        </w:rPr>
        <w:t xml:space="preserve"> </w:t>
      </w:r>
      <w:r>
        <w:rPr>
          <w:sz w:val="26"/>
          <w:szCs w:val="26"/>
        </w:rPr>
        <w:t>характеристика</w:t>
      </w:r>
      <w:r>
        <w:rPr>
          <w:spacing w:val="-2"/>
          <w:sz w:val="26"/>
          <w:szCs w:val="26"/>
        </w:rPr>
        <w:t xml:space="preserve"> </w:t>
      </w:r>
      <w:r>
        <w:rPr>
          <w:sz w:val="26"/>
          <w:szCs w:val="26"/>
        </w:rPr>
        <w:t>(пор-</w:t>
      </w:r>
    </w:p>
    <w:p w:rsidR="006C6D24" w:rsidRDefault="006C6D24" w:rsidP="006C6D24">
      <w:pPr>
        <w:spacing w:line="299" w:lineRule="exact"/>
        <w:jc w:val="both"/>
        <w:rPr>
          <w:sz w:val="26"/>
          <w:szCs w:val="26"/>
        </w:rPr>
      </w:pPr>
      <w:r>
        <w:rPr>
          <w:sz w:val="26"/>
          <w:szCs w:val="26"/>
        </w:rPr>
        <w:t>трет),</w:t>
      </w:r>
      <w:r>
        <w:rPr>
          <w:spacing w:val="-3"/>
          <w:sz w:val="26"/>
          <w:szCs w:val="26"/>
        </w:rPr>
        <w:t xml:space="preserve"> </w:t>
      </w:r>
      <w:r>
        <w:rPr>
          <w:sz w:val="26"/>
          <w:szCs w:val="26"/>
        </w:rPr>
        <w:t>оценка</w:t>
      </w:r>
      <w:r>
        <w:rPr>
          <w:spacing w:val="-2"/>
          <w:sz w:val="26"/>
          <w:szCs w:val="26"/>
        </w:rPr>
        <w:t xml:space="preserve"> </w:t>
      </w:r>
      <w:r>
        <w:rPr>
          <w:sz w:val="26"/>
          <w:szCs w:val="26"/>
        </w:rPr>
        <w:t>поступков.</w:t>
      </w:r>
    </w:p>
    <w:p w:rsidR="006C6D24" w:rsidRDefault="006C6D24" w:rsidP="006C6D24">
      <w:pPr>
        <w:spacing w:before="1"/>
        <w:ind w:right="264"/>
        <w:jc w:val="both"/>
        <w:rPr>
          <w:sz w:val="26"/>
          <w:szCs w:val="26"/>
        </w:rPr>
      </w:pPr>
      <w:r>
        <w:rPr>
          <w:sz w:val="26"/>
          <w:szCs w:val="26"/>
        </w:rPr>
        <w:t>Мир сказок. Фольклорная (народная) и литературная (авторская) сказка: «бродячие»</w:t>
      </w:r>
      <w:r>
        <w:rPr>
          <w:spacing w:val="1"/>
          <w:sz w:val="26"/>
          <w:szCs w:val="26"/>
        </w:rPr>
        <w:t xml:space="preserve"> </w:t>
      </w:r>
      <w:r>
        <w:rPr>
          <w:sz w:val="26"/>
          <w:szCs w:val="26"/>
        </w:rPr>
        <w:t>сюжеты (произведения по выбору, не менее четырёх). Фольклорная основа авторских</w:t>
      </w:r>
      <w:r>
        <w:rPr>
          <w:spacing w:val="1"/>
          <w:sz w:val="26"/>
          <w:szCs w:val="26"/>
        </w:rPr>
        <w:t xml:space="preserve"> </w:t>
      </w:r>
      <w:r>
        <w:rPr>
          <w:sz w:val="26"/>
          <w:szCs w:val="26"/>
        </w:rPr>
        <w:t>сказок:</w:t>
      </w:r>
      <w:r>
        <w:rPr>
          <w:spacing w:val="-3"/>
          <w:sz w:val="26"/>
          <w:szCs w:val="26"/>
        </w:rPr>
        <w:t xml:space="preserve"> </w:t>
      </w:r>
      <w:r>
        <w:rPr>
          <w:sz w:val="26"/>
          <w:szCs w:val="26"/>
        </w:rPr>
        <w:t>сравнение</w:t>
      </w:r>
      <w:r>
        <w:rPr>
          <w:spacing w:val="-2"/>
          <w:sz w:val="26"/>
          <w:szCs w:val="26"/>
        </w:rPr>
        <w:t xml:space="preserve"> </w:t>
      </w:r>
      <w:r>
        <w:rPr>
          <w:sz w:val="26"/>
          <w:szCs w:val="26"/>
        </w:rPr>
        <w:t>сюжетов,</w:t>
      </w:r>
      <w:r>
        <w:rPr>
          <w:spacing w:val="-2"/>
          <w:sz w:val="26"/>
          <w:szCs w:val="26"/>
        </w:rPr>
        <w:t xml:space="preserve"> </w:t>
      </w:r>
      <w:r>
        <w:rPr>
          <w:sz w:val="26"/>
          <w:szCs w:val="26"/>
        </w:rPr>
        <w:t>героев,</w:t>
      </w:r>
      <w:r>
        <w:rPr>
          <w:spacing w:val="-2"/>
          <w:sz w:val="26"/>
          <w:szCs w:val="26"/>
        </w:rPr>
        <w:t xml:space="preserve"> </w:t>
      </w:r>
      <w:r>
        <w:rPr>
          <w:sz w:val="26"/>
          <w:szCs w:val="26"/>
        </w:rPr>
        <w:t>особенностей</w:t>
      </w:r>
      <w:r>
        <w:rPr>
          <w:spacing w:val="-1"/>
          <w:sz w:val="26"/>
          <w:szCs w:val="26"/>
        </w:rPr>
        <w:t xml:space="preserve"> </w:t>
      </w:r>
      <w:r>
        <w:rPr>
          <w:sz w:val="26"/>
          <w:szCs w:val="26"/>
        </w:rPr>
        <w:t>языка</w:t>
      </w:r>
      <w:r>
        <w:rPr>
          <w:spacing w:val="-2"/>
          <w:sz w:val="26"/>
          <w:szCs w:val="26"/>
        </w:rPr>
        <w:t xml:space="preserve"> </w:t>
      </w:r>
      <w:r>
        <w:rPr>
          <w:sz w:val="26"/>
          <w:szCs w:val="26"/>
        </w:rPr>
        <w:t>(например,</w:t>
      </w:r>
      <w:r>
        <w:rPr>
          <w:spacing w:val="-2"/>
          <w:sz w:val="26"/>
          <w:szCs w:val="26"/>
        </w:rPr>
        <w:t xml:space="preserve"> </w:t>
      </w:r>
      <w:r>
        <w:rPr>
          <w:sz w:val="26"/>
          <w:szCs w:val="26"/>
        </w:rPr>
        <w:t>народная</w:t>
      </w:r>
    </w:p>
    <w:p w:rsidR="006C6D24" w:rsidRDefault="006C6D24" w:rsidP="006C6D24">
      <w:pPr>
        <w:spacing w:line="298" w:lineRule="exact"/>
        <w:jc w:val="both"/>
        <w:rPr>
          <w:sz w:val="26"/>
          <w:szCs w:val="26"/>
        </w:rPr>
      </w:pPr>
      <w:r>
        <w:rPr>
          <w:sz w:val="26"/>
          <w:szCs w:val="26"/>
        </w:rPr>
        <w:t>сказка</w:t>
      </w:r>
      <w:r>
        <w:rPr>
          <w:spacing w:val="24"/>
          <w:sz w:val="26"/>
          <w:szCs w:val="26"/>
        </w:rPr>
        <w:t xml:space="preserve"> </w:t>
      </w:r>
      <w:r>
        <w:rPr>
          <w:sz w:val="26"/>
          <w:szCs w:val="26"/>
        </w:rPr>
        <w:t>«Золотая</w:t>
      </w:r>
      <w:r>
        <w:rPr>
          <w:spacing w:val="25"/>
          <w:sz w:val="26"/>
          <w:szCs w:val="26"/>
        </w:rPr>
        <w:t xml:space="preserve"> </w:t>
      </w:r>
      <w:r>
        <w:rPr>
          <w:sz w:val="26"/>
          <w:szCs w:val="26"/>
        </w:rPr>
        <w:t>рыбка»</w:t>
      </w:r>
      <w:r>
        <w:rPr>
          <w:spacing w:val="25"/>
          <w:sz w:val="26"/>
          <w:szCs w:val="26"/>
        </w:rPr>
        <w:t xml:space="preserve"> </w:t>
      </w:r>
      <w:r>
        <w:rPr>
          <w:sz w:val="26"/>
          <w:szCs w:val="26"/>
        </w:rPr>
        <w:t>и</w:t>
      </w:r>
      <w:r>
        <w:rPr>
          <w:spacing w:val="25"/>
          <w:sz w:val="26"/>
          <w:szCs w:val="26"/>
        </w:rPr>
        <w:t xml:space="preserve"> </w:t>
      </w:r>
      <w:r>
        <w:rPr>
          <w:sz w:val="26"/>
          <w:szCs w:val="26"/>
        </w:rPr>
        <w:t>«Сказка</w:t>
      </w:r>
      <w:r>
        <w:rPr>
          <w:spacing w:val="24"/>
          <w:sz w:val="26"/>
          <w:szCs w:val="26"/>
        </w:rPr>
        <w:t xml:space="preserve"> </w:t>
      </w:r>
      <w:r>
        <w:rPr>
          <w:sz w:val="26"/>
          <w:szCs w:val="26"/>
        </w:rPr>
        <w:t>о</w:t>
      </w:r>
      <w:r>
        <w:rPr>
          <w:spacing w:val="24"/>
          <w:sz w:val="26"/>
          <w:szCs w:val="26"/>
        </w:rPr>
        <w:t xml:space="preserve"> </w:t>
      </w:r>
      <w:r>
        <w:rPr>
          <w:sz w:val="26"/>
          <w:szCs w:val="26"/>
        </w:rPr>
        <w:t>рыбаке</w:t>
      </w:r>
      <w:r>
        <w:rPr>
          <w:spacing w:val="25"/>
          <w:sz w:val="26"/>
          <w:szCs w:val="26"/>
        </w:rPr>
        <w:t xml:space="preserve"> </w:t>
      </w:r>
      <w:r>
        <w:rPr>
          <w:sz w:val="26"/>
          <w:szCs w:val="26"/>
        </w:rPr>
        <w:t>и</w:t>
      </w:r>
      <w:r>
        <w:rPr>
          <w:spacing w:val="25"/>
          <w:sz w:val="26"/>
          <w:szCs w:val="26"/>
        </w:rPr>
        <w:t xml:space="preserve"> </w:t>
      </w:r>
      <w:r>
        <w:rPr>
          <w:sz w:val="26"/>
          <w:szCs w:val="26"/>
        </w:rPr>
        <w:t>рыбке»</w:t>
      </w:r>
      <w:r>
        <w:rPr>
          <w:spacing w:val="25"/>
          <w:sz w:val="26"/>
          <w:szCs w:val="26"/>
        </w:rPr>
        <w:t xml:space="preserve"> </w:t>
      </w:r>
      <w:r>
        <w:rPr>
          <w:sz w:val="26"/>
          <w:szCs w:val="26"/>
        </w:rPr>
        <w:t>А.</w:t>
      </w:r>
      <w:r>
        <w:rPr>
          <w:spacing w:val="23"/>
          <w:sz w:val="26"/>
          <w:szCs w:val="26"/>
        </w:rPr>
        <w:t xml:space="preserve"> </w:t>
      </w:r>
      <w:r>
        <w:rPr>
          <w:sz w:val="26"/>
          <w:szCs w:val="26"/>
        </w:rPr>
        <w:t>С.</w:t>
      </w:r>
      <w:r>
        <w:rPr>
          <w:spacing w:val="24"/>
          <w:sz w:val="26"/>
          <w:szCs w:val="26"/>
        </w:rPr>
        <w:t xml:space="preserve"> </w:t>
      </w:r>
      <w:r>
        <w:rPr>
          <w:sz w:val="26"/>
          <w:szCs w:val="26"/>
        </w:rPr>
        <w:t>Пушкина,</w:t>
      </w:r>
      <w:r>
        <w:rPr>
          <w:spacing w:val="25"/>
          <w:sz w:val="26"/>
          <w:szCs w:val="26"/>
        </w:rPr>
        <w:t xml:space="preserve"> </w:t>
      </w:r>
      <w:r>
        <w:rPr>
          <w:sz w:val="26"/>
          <w:szCs w:val="26"/>
        </w:rPr>
        <w:t>народная</w:t>
      </w:r>
      <w:r>
        <w:rPr>
          <w:spacing w:val="25"/>
          <w:sz w:val="26"/>
          <w:szCs w:val="26"/>
        </w:rPr>
        <w:t xml:space="preserve"> </w:t>
      </w:r>
      <w:r>
        <w:rPr>
          <w:sz w:val="26"/>
          <w:szCs w:val="26"/>
        </w:rPr>
        <w:t>сказка</w:t>
      </w:r>
    </w:p>
    <w:p w:rsidR="006C6D24" w:rsidRDefault="006C6D24" w:rsidP="006C6D24">
      <w:pPr>
        <w:ind w:right="268"/>
        <w:jc w:val="both"/>
        <w:rPr>
          <w:sz w:val="26"/>
          <w:szCs w:val="26"/>
        </w:rPr>
      </w:pPr>
      <w:r>
        <w:rPr>
          <w:sz w:val="26"/>
          <w:szCs w:val="26"/>
        </w:rPr>
        <w:t>«Морозко»</w:t>
      </w:r>
      <w:r>
        <w:rPr>
          <w:spacing w:val="1"/>
          <w:sz w:val="26"/>
          <w:szCs w:val="26"/>
        </w:rPr>
        <w:t xml:space="preserve"> </w:t>
      </w:r>
      <w:r>
        <w:rPr>
          <w:sz w:val="26"/>
          <w:szCs w:val="26"/>
        </w:rPr>
        <w:t>и</w:t>
      </w:r>
      <w:r>
        <w:rPr>
          <w:spacing w:val="1"/>
          <w:sz w:val="26"/>
          <w:szCs w:val="26"/>
        </w:rPr>
        <w:t xml:space="preserve"> </w:t>
      </w:r>
      <w:r>
        <w:rPr>
          <w:sz w:val="26"/>
          <w:szCs w:val="26"/>
        </w:rPr>
        <w:t>сказка</w:t>
      </w:r>
      <w:r>
        <w:rPr>
          <w:spacing w:val="1"/>
          <w:sz w:val="26"/>
          <w:szCs w:val="26"/>
        </w:rPr>
        <w:t xml:space="preserve"> </w:t>
      </w:r>
      <w:r>
        <w:rPr>
          <w:sz w:val="26"/>
          <w:szCs w:val="26"/>
        </w:rPr>
        <w:t>«Мороз</w:t>
      </w:r>
      <w:r>
        <w:rPr>
          <w:spacing w:val="1"/>
          <w:sz w:val="26"/>
          <w:szCs w:val="26"/>
        </w:rPr>
        <w:t xml:space="preserve"> </w:t>
      </w:r>
      <w:r>
        <w:rPr>
          <w:sz w:val="26"/>
          <w:szCs w:val="26"/>
        </w:rPr>
        <w:t>Иванович»</w:t>
      </w:r>
      <w:r>
        <w:rPr>
          <w:spacing w:val="1"/>
          <w:sz w:val="26"/>
          <w:szCs w:val="26"/>
        </w:rPr>
        <w:t xml:space="preserve"> </w:t>
      </w:r>
      <w:r>
        <w:rPr>
          <w:sz w:val="26"/>
          <w:szCs w:val="26"/>
        </w:rPr>
        <w:t>В.</w:t>
      </w:r>
      <w:r>
        <w:rPr>
          <w:spacing w:val="1"/>
          <w:sz w:val="26"/>
          <w:szCs w:val="26"/>
        </w:rPr>
        <w:t xml:space="preserve"> </w:t>
      </w:r>
      <w:r>
        <w:rPr>
          <w:sz w:val="26"/>
          <w:szCs w:val="26"/>
        </w:rPr>
        <w:t>Ф.</w:t>
      </w:r>
      <w:r>
        <w:rPr>
          <w:spacing w:val="1"/>
          <w:sz w:val="26"/>
          <w:szCs w:val="26"/>
        </w:rPr>
        <w:t xml:space="preserve"> </w:t>
      </w:r>
      <w:r>
        <w:rPr>
          <w:sz w:val="26"/>
          <w:szCs w:val="26"/>
        </w:rPr>
        <w:t>Одоевского).</w:t>
      </w:r>
      <w:r>
        <w:rPr>
          <w:spacing w:val="1"/>
          <w:sz w:val="26"/>
          <w:szCs w:val="26"/>
        </w:rPr>
        <w:t xml:space="preserve"> </w:t>
      </w:r>
      <w:r>
        <w:rPr>
          <w:sz w:val="26"/>
          <w:szCs w:val="26"/>
        </w:rPr>
        <w:t>Тема</w:t>
      </w:r>
      <w:r>
        <w:rPr>
          <w:spacing w:val="1"/>
          <w:sz w:val="26"/>
          <w:szCs w:val="26"/>
        </w:rPr>
        <w:t xml:space="preserve"> </w:t>
      </w:r>
      <w:r>
        <w:rPr>
          <w:sz w:val="26"/>
          <w:szCs w:val="26"/>
        </w:rPr>
        <w:t>дружбы</w:t>
      </w:r>
      <w:r>
        <w:rPr>
          <w:spacing w:val="1"/>
          <w:sz w:val="26"/>
          <w:szCs w:val="26"/>
        </w:rPr>
        <w:t xml:space="preserve"> </w:t>
      </w:r>
      <w:r>
        <w:rPr>
          <w:sz w:val="26"/>
          <w:szCs w:val="26"/>
        </w:rPr>
        <w:t>в</w:t>
      </w:r>
      <w:r>
        <w:rPr>
          <w:spacing w:val="1"/>
          <w:sz w:val="26"/>
          <w:szCs w:val="26"/>
        </w:rPr>
        <w:t xml:space="preserve"> </w:t>
      </w:r>
      <w:r>
        <w:rPr>
          <w:sz w:val="26"/>
          <w:szCs w:val="26"/>
        </w:rPr>
        <w:t>произведениях зарубежных авторов. Составление плана произведения: части текста, их</w:t>
      </w:r>
      <w:r>
        <w:rPr>
          <w:spacing w:val="1"/>
          <w:sz w:val="26"/>
          <w:szCs w:val="26"/>
        </w:rPr>
        <w:t xml:space="preserve"> </w:t>
      </w:r>
      <w:r>
        <w:rPr>
          <w:sz w:val="26"/>
          <w:szCs w:val="26"/>
        </w:rPr>
        <w:t>главные</w:t>
      </w:r>
      <w:r>
        <w:rPr>
          <w:spacing w:val="-3"/>
          <w:sz w:val="26"/>
          <w:szCs w:val="26"/>
        </w:rPr>
        <w:t xml:space="preserve"> </w:t>
      </w:r>
      <w:r>
        <w:rPr>
          <w:sz w:val="26"/>
          <w:szCs w:val="26"/>
        </w:rPr>
        <w:t>темы.</w:t>
      </w:r>
      <w:r>
        <w:rPr>
          <w:spacing w:val="-2"/>
          <w:sz w:val="26"/>
          <w:szCs w:val="26"/>
        </w:rPr>
        <w:t xml:space="preserve"> </w:t>
      </w:r>
      <w:r>
        <w:rPr>
          <w:sz w:val="26"/>
          <w:szCs w:val="26"/>
        </w:rPr>
        <w:t>Иллюстрации,</w:t>
      </w:r>
      <w:r>
        <w:rPr>
          <w:spacing w:val="-3"/>
          <w:sz w:val="26"/>
          <w:szCs w:val="26"/>
        </w:rPr>
        <w:t xml:space="preserve"> </w:t>
      </w:r>
      <w:r>
        <w:rPr>
          <w:sz w:val="26"/>
          <w:szCs w:val="26"/>
        </w:rPr>
        <w:t>их</w:t>
      </w:r>
      <w:r>
        <w:rPr>
          <w:spacing w:val="-2"/>
          <w:sz w:val="26"/>
          <w:szCs w:val="26"/>
        </w:rPr>
        <w:t xml:space="preserve"> </w:t>
      </w:r>
      <w:r>
        <w:rPr>
          <w:sz w:val="26"/>
          <w:szCs w:val="26"/>
        </w:rPr>
        <w:t>значение</w:t>
      </w:r>
      <w:r>
        <w:rPr>
          <w:spacing w:val="1"/>
          <w:sz w:val="26"/>
          <w:szCs w:val="26"/>
        </w:rPr>
        <w:t xml:space="preserve"> </w:t>
      </w:r>
      <w:r>
        <w:rPr>
          <w:sz w:val="26"/>
          <w:szCs w:val="26"/>
        </w:rPr>
        <w:t>в</w:t>
      </w:r>
      <w:r>
        <w:rPr>
          <w:spacing w:val="-1"/>
          <w:sz w:val="26"/>
          <w:szCs w:val="26"/>
        </w:rPr>
        <w:t xml:space="preserve"> </w:t>
      </w:r>
      <w:r>
        <w:rPr>
          <w:sz w:val="26"/>
          <w:szCs w:val="26"/>
        </w:rPr>
        <w:t>раскрытии</w:t>
      </w:r>
      <w:r>
        <w:rPr>
          <w:spacing w:val="-2"/>
          <w:sz w:val="26"/>
          <w:szCs w:val="26"/>
        </w:rPr>
        <w:t xml:space="preserve"> </w:t>
      </w:r>
      <w:r>
        <w:rPr>
          <w:sz w:val="26"/>
          <w:szCs w:val="26"/>
        </w:rPr>
        <w:t>содержания</w:t>
      </w:r>
      <w:r>
        <w:rPr>
          <w:spacing w:val="-2"/>
          <w:sz w:val="26"/>
          <w:szCs w:val="26"/>
        </w:rPr>
        <w:t xml:space="preserve"> </w:t>
      </w:r>
      <w:r>
        <w:rPr>
          <w:sz w:val="26"/>
          <w:szCs w:val="26"/>
        </w:rPr>
        <w:t>произведения.</w:t>
      </w:r>
    </w:p>
    <w:p w:rsidR="006C6D24" w:rsidRDefault="006C6D24" w:rsidP="006C6D24">
      <w:pPr>
        <w:jc w:val="both"/>
        <w:rPr>
          <w:sz w:val="26"/>
          <w:szCs w:val="26"/>
        </w:rPr>
      </w:pPr>
      <w:r>
        <w:rPr>
          <w:sz w:val="26"/>
          <w:szCs w:val="26"/>
        </w:rPr>
        <w:t>О</w:t>
      </w:r>
      <w:r>
        <w:rPr>
          <w:spacing w:val="20"/>
          <w:sz w:val="26"/>
          <w:szCs w:val="26"/>
        </w:rPr>
        <w:t xml:space="preserve"> </w:t>
      </w:r>
      <w:r>
        <w:rPr>
          <w:sz w:val="26"/>
          <w:szCs w:val="26"/>
        </w:rPr>
        <w:t>братьях</w:t>
      </w:r>
      <w:r>
        <w:rPr>
          <w:spacing w:val="22"/>
          <w:sz w:val="26"/>
          <w:szCs w:val="26"/>
        </w:rPr>
        <w:t xml:space="preserve"> </w:t>
      </w:r>
      <w:r>
        <w:rPr>
          <w:sz w:val="26"/>
          <w:szCs w:val="26"/>
        </w:rPr>
        <w:t>наших</w:t>
      </w:r>
      <w:r>
        <w:rPr>
          <w:spacing w:val="24"/>
          <w:sz w:val="26"/>
          <w:szCs w:val="26"/>
        </w:rPr>
        <w:t xml:space="preserve"> </w:t>
      </w:r>
      <w:r>
        <w:rPr>
          <w:sz w:val="26"/>
          <w:szCs w:val="26"/>
        </w:rPr>
        <w:t>меньших.</w:t>
      </w:r>
      <w:r>
        <w:rPr>
          <w:spacing w:val="21"/>
          <w:sz w:val="26"/>
          <w:szCs w:val="26"/>
        </w:rPr>
        <w:t xml:space="preserve"> </w:t>
      </w:r>
      <w:r>
        <w:rPr>
          <w:sz w:val="26"/>
          <w:szCs w:val="26"/>
        </w:rPr>
        <w:t>Жанровое</w:t>
      </w:r>
      <w:r>
        <w:rPr>
          <w:spacing w:val="20"/>
          <w:sz w:val="26"/>
          <w:szCs w:val="26"/>
        </w:rPr>
        <w:t xml:space="preserve"> </w:t>
      </w:r>
      <w:r>
        <w:rPr>
          <w:sz w:val="26"/>
          <w:szCs w:val="26"/>
        </w:rPr>
        <w:t>многообразие</w:t>
      </w:r>
      <w:r>
        <w:rPr>
          <w:spacing w:val="22"/>
          <w:sz w:val="26"/>
          <w:szCs w:val="26"/>
        </w:rPr>
        <w:t xml:space="preserve"> </w:t>
      </w:r>
      <w:r>
        <w:rPr>
          <w:sz w:val="26"/>
          <w:szCs w:val="26"/>
        </w:rPr>
        <w:t>произведений</w:t>
      </w:r>
      <w:r>
        <w:rPr>
          <w:spacing w:val="22"/>
          <w:sz w:val="26"/>
          <w:szCs w:val="26"/>
        </w:rPr>
        <w:t xml:space="preserve"> </w:t>
      </w:r>
      <w:r>
        <w:rPr>
          <w:sz w:val="26"/>
          <w:szCs w:val="26"/>
        </w:rPr>
        <w:t>о</w:t>
      </w:r>
      <w:r>
        <w:rPr>
          <w:spacing w:val="21"/>
          <w:sz w:val="26"/>
          <w:szCs w:val="26"/>
        </w:rPr>
        <w:t xml:space="preserve"> </w:t>
      </w:r>
      <w:r>
        <w:rPr>
          <w:sz w:val="26"/>
          <w:szCs w:val="26"/>
        </w:rPr>
        <w:t>животных</w:t>
      </w:r>
      <w:r>
        <w:rPr>
          <w:spacing w:val="21"/>
          <w:sz w:val="26"/>
          <w:szCs w:val="26"/>
        </w:rPr>
        <w:t xml:space="preserve"> </w:t>
      </w:r>
      <w:r>
        <w:rPr>
          <w:sz w:val="26"/>
          <w:szCs w:val="26"/>
        </w:rPr>
        <w:t>(песни,</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2"/>
        <w:jc w:val="both"/>
        <w:rPr>
          <w:sz w:val="26"/>
          <w:szCs w:val="26"/>
        </w:rPr>
      </w:pPr>
      <w:r>
        <w:rPr>
          <w:sz w:val="26"/>
          <w:szCs w:val="26"/>
        </w:rPr>
        <w:lastRenderedPageBreak/>
        <w:t>загадки, сказки, басни, рассказы, стихотворения;</w:t>
      </w:r>
      <w:r>
        <w:rPr>
          <w:spacing w:val="1"/>
          <w:sz w:val="26"/>
          <w:szCs w:val="26"/>
        </w:rPr>
        <w:t xml:space="preserve"> </w:t>
      </w:r>
      <w:r>
        <w:rPr>
          <w:sz w:val="26"/>
          <w:szCs w:val="26"/>
        </w:rPr>
        <w:t>произведения</w:t>
      </w:r>
      <w:r>
        <w:rPr>
          <w:spacing w:val="65"/>
          <w:sz w:val="26"/>
          <w:szCs w:val="26"/>
        </w:rPr>
        <w:t xml:space="preserve"> </w:t>
      </w:r>
      <w:r>
        <w:rPr>
          <w:sz w:val="26"/>
          <w:szCs w:val="26"/>
        </w:rPr>
        <w:t>по выбору, не менее</w:t>
      </w:r>
      <w:r>
        <w:rPr>
          <w:spacing w:val="1"/>
          <w:sz w:val="26"/>
          <w:szCs w:val="26"/>
        </w:rPr>
        <w:t xml:space="preserve"> </w:t>
      </w:r>
      <w:r>
        <w:rPr>
          <w:sz w:val="26"/>
          <w:szCs w:val="26"/>
        </w:rPr>
        <w:t>пяти авторов). Дружба людей и животных</w:t>
      </w:r>
      <w:r>
        <w:rPr>
          <w:spacing w:val="1"/>
          <w:sz w:val="26"/>
          <w:szCs w:val="26"/>
        </w:rPr>
        <w:t xml:space="preserve"> </w:t>
      </w:r>
      <w:r>
        <w:rPr>
          <w:sz w:val="26"/>
          <w:szCs w:val="26"/>
        </w:rPr>
        <w:t>— тема литературы (произведения Д. Н.</w:t>
      </w:r>
      <w:r>
        <w:rPr>
          <w:spacing w:val="1"/>
          <w:sz w:val="26"/>
          <w:szCs w:val="26"/>
        </w:rPr>
        <w:t xml:space="preserve"> </w:t>
      </w:r>
      <w:r>
        <w:rPr>
          <w:sz w:val="26"/>
          <w:szCs w:val="26"/>
        </w:rPr>
        <w:t>Мамина-Сибиряка, Е. И. Чарушина, В. В. Бианки, Г. А. Скребицкого, В. В. Чаплиной, С.</w:t>
      </w:r>
      <w:r>
        <w:rPr>
          <w:spacing w:val="-62"/>
          <w:sz w:val="26"/>
          <w:szCs w:val="26"/>
        </w:rPr>
        <w:t xml:space="preserve"> </w:t>
      </w:r>
      <w:r>
        <w:rPr>
          <w:sz w:val="26"/>
          <w:szCs w:val="26"/>
        </w:rPr>
        <w:t>В.</w:t>
      </w:r>
      <w:r>
        <w:rPr>
          <w:spacing w:val="-2"/>
          <w:sz w:val="26"/>
          <w:szCs w:val="26"/>
        </w:rPr>
        <w:t xml:space="preserve"> </w:t>
      </w:r>
      <w:r>
        <w:rPr>
          <w:sz w:val="26"/>
          <w:szCs w:val="26"/>
        </w:rPr>
        <w:t>Михалкова,</w:t>
      </w:r>
      <w:r>
        <w:rPr>
          <w:spacing w:val="1"/>
          <w:sz w:val="26"/>
          <w:szCs w:val="26"/>
        </w:rPr>
        <w:t xml:space="preserve"> </w:t>
      </w:r>
      <w:r>
        <w:rPr>
          <w:sz w:val="26"/>
          <w:szCs w:val="26"/>
        </w:rPr>
        <w:t>Б.</w:t>
      </w:r>
      <w:r>
        <w:rPr>
          <w:spacing w:val="-2"/>
          <w:sz w:val="26"/>
          <w:szCs w:val="26"/>
        </w:rPr>
        <w:t xml:space="preserve"> </w:t>
      </w:r>
      <w:r>
        <w:rPr>
          <w:sz w:val="26"/>
          <w:szCs w:val="26"/>
        </w:rPr>
        <w:t>С. Житкова,</w:t>
      </w:r>
      <w:r>
        <w:rPr>
          <w:spacing w:val="-1"/>
          <w:sz w:val="26"/>
          <w:szCs w:val="26"/>
        </w:rPr>
        <w:t xml:space="preserve"> </w:t>
      </w:r>
      <w:r>
        <w:rPr>
          <w:sz w:val="26"/>
          <w:szCs w:val="26"/>
        </w:rPr>
        <w:t>С.</w:t>
      </w:r>
      <w:r>
        <w:rPr>
          <w:spacing w:val="-2"/>
          <w:sz w:val="26"/>
          <w:szCs w:val="26"/>
        </w:rPr>
        <w:t xml:space="preserve"> </w:t>
      </w:r>
      <w:r>
        <w:rPr>
          <w:sz w:val="26"/>
          <w:szCs w:val="26"/>
        </w:rPr>
        <w:t>В. Образцова,</w:t>
      </w:r>
      <w:r>
        <w:rPr>
          <w:spacing w:val="-2"/>
          <w:sz w:val="26"/>
          <w:szCs w:val="26"/>
        </w:rPr>
        <w:t xml:space="preserve"> </w:t>
      </w:r>
      <w:r>
        <w:rPr>
          <w:sz w:val="26"/>
          <w:szCs w:val="26"/>
        </w:rPr>
        <w:t>М.</w:t>
      </w:r>
      <w:r>
        <w:rPr>
          <w:spacing w:val="-1"/>
          <w:sz w:val="26"/>
          <w:szCs w:val="26"/>
        </w:rPr>
        <w:t xml:space="preserve"> </w:t>
      </w:r>
      <w:r>
        <w:rPr>
          <w:sz w:val="26"/>
          <w:szCs w:val="26"/>
        </w:rPr>
        <w:t>М.</w:t>
      </w:r>
      <w:r>
        <w:rPr>
          <w:spacing w:val="1"/>
          <w:sz w:val="26"/>
          <w:szCs w:val="26"/>
        </w:rPr>
        <w:t xml:space="preserve"> </w:t>
      </w:r>
      <w:r>
        <w:rPr>
          <w:sz w:val="26"/>
          <w:szCs w:val="26"/>
        </w:rPr>
        <w:t>Пришвина</w:t>
      </w:r>
      <w:r>
        <w:rPr>
          <w:spacing w:val="-2"/>
          <w:sz w:val="26"/>
          <w:szCs w:val="26"/>
        </w:rPr>
        <w:t xml:space="preserve"> </w:t>
      </w:r>
      <w:r>
        <w:rPr>
          <w:sz w:val="26"/>
          <w:szCs w:val="26"/>
        </w:rPr>
        <w:t>и</w:t>
      </w:r>
      <w:r>
        <w:rPr>
          <w:spacing w:val="-2"/>
          <w:sz w:val="26"/>
          <w:szCs w:val="26"/>
        </w:rPr>
        <w:t xml:space="preserve"> </w:t>
      </w:r>
      <w:r>
        <w:rPr>
          <w:sz w:val="26"/>
          <w:szCs w:val="26"/>
        </w:rPr>
        <w:t>др.).</w:t>
      </w:r>
    </w:p>
    <w:p w:rsidR="006C6D24" w:rsidRDefault="006C6D24" w:rsidP="006C6D24">
      <w:pPr>
        <w:spacing w:before="2"/>
        <w:ind w:right="245"/>
        <w:rPr>
          <w:sz w:val="26"/>
          <w:szCs w:val="26"/>
        </w:rPr>
      </w:pPr>
      <w:r>
        <w:rPr>
          <w:sz w:val="26"/>
          <w:szCs w:val="26"/>
        </w:rPr>
        <w:t>Отражение</w:t>
      </w:r>
      <w:r>
        <w:rPr>
          <w:spacing w:val="25"/>
          <w:sz w:val="26"/>
          <w:szCs w:val="26"/>
        </w:rPr>
        <w:t xml:space="preserve"> </w:t>
      </w:r>
      <w:r>
        <w:rPr>
          <w:sz w:val="26"/>
          <w:szCs w:val="26"/>
        </w:rPr>
        <w:t>образов</w:t>
      </w:r>
      <w:r>
        <w:rPr>
          <w:spacing w:val="28"/>
          <w:sz w:val="26"/>
          <w:szCs w:val="26"/>
        </w:rPr>
        <w:t xml:space="preserve"> </w:t>
      </w:r>
      <w:r>
        <w:rPr>
          <w:sz w:val="26"/>
          <w:szCs w:val="26"/>
        </w:rPr>
        <w:t>животных</w:t>
      </w:r>
      <w:r>
        <w:rPr>
          <w:spacing w:val="25"/>
          <w:sz w:val="26"/>
          <w:szCs w:val="26"/>
        </w:rPr>
        <w:t xml:space="preserve"> </w:t>
      </w:r>
      <w:r>
        <w:rPr>
          <w:sz w:val="26"/>
          <w:szCs w:val="26"/>
        </w:rPr>
        <w:t>в</w:t>
      </w:r>
      <w:r>
        <w:rPr>
          <w:spacing w:val="25"/>
          <w:sz w:val="26"/>
          <w:szCs w:val="26"/>
        </w:rPr>
        <w:t xml:space="preserve"> </w:t>
      </w:r>
      <w:r>
        <w:rPr>
          <w:sz w:val="26"/>
          <w:szCs w:val="26"/>
        </w:rPr>
        <w:t>фольклоре</w:t>
      </w:r>
      <w:r>
        <w:rPr>
          <w:spacing w:val="25"/>
          <w:sz w:val="26"/>
          <w:szCs w:val="26"/>
        </w:rPr>
        <w:t xml:space="preserve"> </w:t>
      </w:r>
      <w:r>
        <w:rPr>
          <w:sz w:val="26"/>
          <w:szCs w:val="26"/>
        </w:rPr>
        <w:t>(русские</w:t>
      </w:r>
      <w:r>
        <w:rPr>
          <w:spacing w:val="26"/>
          <w:sz w:val="26"/>
          <w:szCs w:val="26"/>
        </w:rPr>
        <w:t xml:space="preserve"> </w:t>
      </w:r>
      <w:r>
        <w:rPr>
          <w:sz w:val="26"/>
          <w:szCs w:val="26"/>
        </w:rPr>
        <w:t>народные</w:t>
      </w:r>
      <w:r>
        <w:rPr>
          <w:spacing w:val="25"/>
          <w:sz w:val="26"/>
          <w:szCs w:val="26"/>
        </w:rPr>
        <w:t xml:space="preserve"> </w:t>
      </w:r>
      <w:r>
        <w:rPr>
          <w:sz w:val="26"/>
          <w:szCs w:val="26"/>
        </w:rPr>
        <w:t>песни,</w:t>
      </w:r>
      <w:r>
        <w:rPr>
          <w:spacing w:val="26"/>
          <w:sz w:val="26"/>
          <w:szCs w:val="26"/>
        </w:rPr>
        <w:t xml:space="preserve"> </w:t>
      </w:r>
      <w:r>
        <w:rPr>
          <w:sz w:val="26"/>
          <w:szCs w:val="26"/>
        </w:rPr>
        <w:t>загадки,</w:t>
      </w:r>
      <w:r>
        <w:rPr>
          <w:spacing w:val="26"/>
          <w:sz w:val="26"/>
          <w:szCs w:val="26"/>
        </w:rPr>
        <w:t xml:space="preserve"> </w:t>
      </w:r>
      <w:r>
        <w:rPr>
          <w:sz w:val="26"/>
          <w:szCs w:val="26"/>
        </w:rPr>
        <w:t>сказки).</w:t>
      </w:r>
      <w:r>
        <w:rPr>
          <w:spacing w:val="-62"/>
          <w:sz w:val="26"/>
          <w:szCs w:val="26"/>
        </w:rPr>
        <w:t xml:space="preserve"> </w:t>
      </w:r>
      <w:r>
        <w:rPr>
          <w:sz w:val="26"/>
          <w:szCs w:val="26"/>
        </w:rPr>
        <w:t>Герои</w:t>
      </w:r>
      <w:r>
        <w:rPr>
          <w:spacing w:val="21"/>
          <w:sz w:val="26"/>
          <w:szCs w:val="26"/>
        </w:rPr>
        <w:t xml:space="preserve"> </w:t>
      </w:r>
      <w:r>
        <w:rPr>
          <w:sz w:val="26"/>
          <w:szCs w:val="26"/>
        </w:rPr>
        <w:t>стихотворных</w:t>
      </w:r>
      <w:r>
        <w:rPr>
          <w:spacing w:val="23"/>
          <w:sz w:val="26"/>
          <w:szCs w:val="26"/>
        </w:rPr>
        <w:t xml:space="preserve"> </w:t>
      </w:r>
      <w:r>
        <w:rPr>
          <w:sz w:val="26"/>
          <w:szCs w:val="26"/>
        </w:rPr>
        <w:t>и</w:t>
      </w:r>
      <w:r>
        <w:rPr>
          <w:spacing w:val="21"/>
          <w:sz w:val="26"/>
          <w:szCs w:val="26"/>
        </w:rPr>
        <w:t xml:space="preserve"> </w:t>
      </w:r>
      <w:r>
        <w:rPr>
          <w:sz w:val="26"/>
          <w:szCs w:val="26"/>
        </w:rPr>
        <w:t>прозаических</w:t>
      </w:r>
      <w:r>
        <w:rPr>
          <w:spacing w:val="22"/>
          <w:sz w:val="26"/>
          <w:szCs w:val="26"/>
        </w:rPr>
        <w:t xml:space="preserve"> </w:t>
      </w:r>
      <w:r>
        <w:rPr>
          <w:sz w:val="26"/>
          <w:szCs w:val="26"/>
        </w:rPr>
        <w:t>произведений</w:t>
      </w:r>
      <w:r>
        <w:rPr>
          <w:spacing w:val="21"/>
          <w:sz w:val="26"/>
          <w:szCs w:val="26"/>
        </w:rPr>
        <w:t xml:space="preserve"> </w:t>
      </w:r>
      <w:r>
        <w:rPr>
          <w:sz w:val="26"/>
          <w:szCs w:val="26"/>
        </w:rPr>
        <w:t>о</w:t>
      </w:r>
      <w:r>
        <w:rPr>
          <w:spacing w:val="20"/>
          <w:sz w:val="26"/>
          <w:szCs w:val="26"/>
        </w:rPr>
        <w:t xml:space="preserve"> </w:t>
      </w:r>
      <w:r>
        <w:rPr>
          <w:sz w:val="26"/>
          <w:szCs w:val="26"/>
        </w:rPr>
        <w:t>животных.</w:t>
      </w:r>
      <w:r>
        <w:rPr>
          <w:spacing w:val="21"/>
          <w:sz w:val="26"/>
          <w:szCs w:val="26"/>
        </w:rPr>
        <w:t xml:space="preserve"> </w:t>
      </w:r>
      <w:r>
        <w:rPr>
          <w:sz w:val="26"/>
          <w:szCs w:val="26"/>
        </w:rPr>
        <w:t>Описание</w:t>
      </w:r>
      <w:r>
        <w:rPr>
          <w:spacing w:val="21"/>
          <w:sz w:val="26"/>
          <w:szCs w:val="26"/>
        </w:rPr>
        <w:t xml:space="preserve"> </w:t>
      </w:r>
      <w:r>
        <w:rPr>
          <w:sz w:val="26"/>
          <w:szCs w:val="26"/>
        </w:rPr>
        <w:t>животных</w:t>
      </w:r>
      <w:r>
        <w:rPr>
          <w:spacing w:val="20"/>
          <w:sz w:val="26"/>
          <w:szCs w:val="26"/>
        </w:rPr>
        <w:t xml:space="preserve"> </w:t>
      </w:r>
      <w:r>
        <w:rPr>
          <w:sz w:val="26"/>
          <w:szCs w:val="26"/>
        </w:rPr>
        <w:t>в</w:t>
      </w:r>
      <w:r>
        <w:rPr>
          <w:spacing w:val="-62"/>
          <w:sz w:val="26"/>
          <w:szCs w:val="26"/>
        </w:rPr>
        <w:t xml:space="preserve"> </w:t>
      </w:r>
      <w:r>
        <w:rPr>
          <w:sz w:val="26"/>
          <w:szCs w:val="26"/>
        </w:rPr>
        <w:t>художественном и научно-познавательном тексте. Приёмы раскрытия автором</w:t>
      </w:r>
      <w:r>
        <w:rPr>
          <w:spacing w:val="1"/>
          <w:sz w:val="26"/>
          <w:szCs w:val="26"/>
        </w:rPr>
        <w:t xml:space="preserve"> </w:t>
      </w:r>
      <w:r>
        <w:rPr>
          <w:sz w:val="26"/>
          <w:szCs w:val="26"/>
        </w:rPr>
        <w:t>отношений</w:t>
      </w:r>
      <w:r>
        <w:rPr>
          <w:spacing w:val="17"/>
          <w:sz w:val="26"/>
          <w:szCs w:val="26"/>
        </w:rPr>
        <w:t xml:space="preserve"> </w:t>
      </w:r>
      <w:r>
        <w:rPr>
          <w:sz w:val="26"/>
          <w:szCs w:val="26"/>
        </w:rPr>
        <w:t>людей</w:t>
      </w:r>
      <w:r>
        <w:rPr>
          <w:spacing w:val="17"/>
          <w:sz w:val="26"/>
          <w:szCs w:val="26"/>
        </w:rPr>
        <w:t xml:space="preserve"> </w:t>
      </w:r>
      <w:r>
        <w:rPr>
          <w:sz w:val="26"/>
          <w:szCs w:val="26"/>
        </w:rPr>
        <w:t>и</w:t>
      </w:r>
      <w:r>
        <w:rPr>
          <w:spacing w:val="20"/>
          <w:sz w:val="26"/>
          <w:szCs w:val="26"/>
        </w:rPr>
        <w:t xml:space="preserve"> </w:t>
      </w:r>
      <w:r>
        <w:rPr>
          <w:sz w:val="26"/>
          <w:szCs w:val="26"/>
        </w:rPr>
        <w:t>животных.</w:t>
      </w:r>
      <w:r>
        <w:rPr>
          <w:spacing w:val="18"/>
          <w:sz w:val="26"/>
          <w:szCs w:val="26"/>
        </w:rPr>
        <w:t xml:space="preserve"> </w:t>
      </w:r>
      <w:r>
        <w:rPr>
          <w:sz w:val="26"/>
          <w:szCs w:val="26"/>
        </w:rPr>
        <w:t>Нравственно-этические</w:t>
      </w:r>
      <w:r>
        <w:rPr>
          <w:spacing w:val="17"/>
          <w:sz w:val="26"/>
          <w:szCs w:val="26"/>
        </w:rPr>
        <w:t xml:space="preserve"> </w:t>
      </w:r>
      <w:r>
        <w:rPr>
          <w:sz w:val="26"/>
          <w:szCs w:val="26"/>
        </w:rPr>
        <w:t>понятия:</w:t>
      </w:r>
      <w:r>
        <w:rPr>
          <w:spacing w:val="17"/>
          <w:sz w:val="26"/>
          <w:szCs w:val="26"/>
        </w:rPr>
        <w:t xml:space="preserve"> </w:t>
      </w:r>
      <w:r>
        <w:rPr>
          <w:sz w:val="26"/>
          <w:szCs w:val="26"/>
        </w:rPr>
        <w:t>отношение</w:t>
      </w:r>
      <w:r>
        <w:rPr>
          <w:spacing w:val="19"/>
          <w:sz w:val="26"/>
          <w:szCs w:val="26"/>
        </w:rPr>
        <w:t xml:space="preserve"> </w:t>
      </w:r>
      <w:r>
        <w:rPr>
          <w:sz w:val="26"/>
          <w:szCs w:val="26"/>
        </w:rPr>
        <w:t>человека</w:t>
      </w:r>
      <w:r>
        <w:rPr>
          <w:spacing w:val="20"/>
          <w:sz w:val="26"/>
          <w:szCs w:val="26"/>
        </w:rPr>
        <w:t xml:space="preserve"> </w:t>
      </w:r>
      <w:r>
        <w:rPr>
          <w:sz w:val="26"/>
          <w:szCs w:val="26"/>
        </w:rPr>
        <w:t>к</w:t>
      </w:r>
      <w:r>
        <w:rPr>
          <w:spacing w:val="-62"/>
          <w:sz w:val="26"/>
          <w:szCs w:val="26"/>
        </w:rPr>
        <w:t xml:space="preserve"> </w:t>
      </w:r>
      <w:r>
        <w:rPr>
          <w:sz w:val="26"/>
          <w:szCs w:val="26"/>
        </w:rPr>
        <w:t>животным (любовь и</w:t>
      </w:r>
      <w:r>
        <w:rPr>
          <w:spacing w:val="2"/>
          <w:sz w:val="26"/>
          <w:szCs w:val="26"/>
        </w:rPr>
        <w:t xml:space="preserve"> </w:t>
      </w:r>
      <w:r>
        <w:rPr>
          <w:sz w:val="26"/>
          <w:szCs w:val="26"/>
        </w:rPr>
        <w:t>забота).</w:t>
      </w:r>
      <w:r>
        <w:rPr>
          <w:spacing w:val="1"/>
          <w:sz w:val="26"/>
          <w:szCs w:val="26"/>
        </w:rPr>
        <w:t xml:space="preserve"> </w:t>
      </w:r>
      <w:r>
        <w:rPr>
          <w:sz w:val="26"/>
          <w:szCs w:val="26"/>
        </w:rPr>
        <w:t>Особенности</w:t>
      </w:r>
      <w:r>
        <w:rPr>
          <w:spacing w:val="4"/>
          <w:sz w:val="26"/>
          <w:szCs w:val="26"/>
        </w:rPr>
        <w:t xml:space="preserve"> </w:t>
      </w:r>
      <w:r>
        <w:rPr>
          <w:sz w:val="26"/>
          <w:szCs w:val="26"/>
        </w:rPr>
        <w:t>басни</w:t>
      </w:r>
      <w:r>
        <w:rPr>
          <w:spacing w:val="1"/>
          <w:sz w:val="26"/>
          <w:szCs w:val="26"/>
        </w:rPr>
        <w:t xml:space="preserve"> </w:t>
      </w:r>
      <w:r>
        <w:rPr>
          <w:sz w:val="26"/>
          <w:szCs w:val="26"/>
        </w:rPr>
        <w:t>как</w:t>
      </w:r>
      <w:r>
        <w:rPr>
          <w:spacing w:val="2"/>
          <w:sz w:val="26"/>
          <w:szCs w:val="26"/>
        </w:rPr>
        <w:t xml:space="preserve"> </w:t>
      </w:r>
      <w:r>
        <w:rPr>
          <w:sz w:val="26"/>
          <w:szCs w:val="26"/>
        </w:rPr>
        <w:t>жанра</w:t>
      </w:r>
      <w:r>
        <w:rPr>
          <w:spacing w:val="2"/>
          <w:sz w:val="26"/>
          <w:szCs w:val="26"/>
        </w:rPr>
        <w:t xml:space="preserve"> </w:t>
      </w:r>
      <w:r>
        <w:rPr>
          <w:sz w:val="26"/>
          <w:szCs w:val="26"/>
        </w:rPr>
        <w:t>литературы,</w:t>
      </w:r>
      <w:r>
        <w:rPr>
          <w:spacing w:val="1"/>
          <w:sz w:val="26"/>
          <w:szCs w:val="26"/>
        </w:rPr>
        <w:t xml:space="preserve"> </w:t>
      </w:r>
      <w:r>
        <w:rPr>
          <w:sz w:val="26"/>
          <w:szCs w:val="26"/>
        </w:rPr>
        <w:t>прозаические</w:t>
      </w:r>
      <w:r>
        <w:rPr>
          <w:spacing w:val="2"/>
          <w:sz w:val="26"/>
          <w:szCs w:val="26"/>
        </w:rPr>
        <w:t xml:space="preserve"> </w:t>
      </w:r>
      <w:r>
        <w:rPr>
          <w:sz w:val="26"/>
          <w:szCs w:val="26"/>
        </w:rPr>
        <w:t>и</w:t>
      </w:r>
      <w:r>
        <w:rPr>
          <w:spacing w:val="-62"/>
          <w:sz w:val="26"/>
          <w:szCs w:val="26"/>
        </w:rPr>
        <w:t xml:space="preserve"> </w:t>
      </w:r>
      <w:r>
        <w:rPr>
          <w:sz w:val="26"/>
          <w:szCs w:val="26"/>
        </w:rPr>
        <w:t>стихотворные</w:t>
      </w:r>
      <w:r>
        <w:rPr>
          <w:spacing w:val="7"/>
          <w:sz w:val="26"/>
          <w:szCs w:val="26"/>
        </w:rPr>
        <w:t xml:space="preserve"> </w:t>
      </w:r>
      <w:r>
        <w:rPr>
          <w:sz w:val="26"/>
          <w:szCs w:val="26"/>
        </w:rPr>
        <w:t>басни</w:t>
      </w:r>
      <w:r>
        <w:rPr>
          <w:spacing w:val="8"/>
          <w:sz w:val="26"/>
          <w:szCs w:val="26"/>
        </w:rPr>
        <w:t xml:space="preserve"> </w:t>
      </w:r>
      <w:r>
        <w:rPr>
          <w:sz w:val="26"/>
          <w:szCs w:val="26"/>
        </w:rPr>
        <w:t>(на</w:t>
      </w:r>
      <w:r>
        <w:rPr>
          <w:spacing w:val="8"/>
          <w:sz w:val="26"/>
          <w:szCs w:val="26"/>
        </w:rPr>
        <w:t xml:space="preserve"> </w:t>
      </w:r>
      <w:r>
        <w:rPr>
          <w:sz w:val="26"/>
          <w:szCs w:val="26"/>
        </w:rPr>
        <w:t>примере</w:t>
      </w:r>
      <w:r>
        <w:rPr>
          <w:spacing w:val="8"/>
          <w:sz w:val="26"/>
          <w:szCs w:val="26"/>
        </w:rPr>
        <w:t xml:space="preserve"> </w:t>
      </w:r>
      <w:r>
        <w:rPr>
          <w:sz w:val="26"/>
          <w:szCs w:val="26"/>
        </w:rPr>
        <w:t>произведений</w:t>
      </w:r>
      <w:r>
        <w:rPr>
          <w:spacing w:val="7"/>
          <w:sz w:val="26"/>
          <w:szCs w:val="26"/>
        </w:rPr>
        <w:t xml:space="preserve"> </w:t>
      </w:r>
      <w:r>
        <w:rPr>
          <w:sz w:val="26"/>
          <w:szCs w:val="26"/>
        </w:rPr>
        <w:t>И.</w:t>
      </w:r>
      <w:r>
        <w:rPr>
          <w:spacing w:val="8"/>
          <w:sz w:val="26"/>
          <w:szCs w:val="26"/>
        </w:rPr>
        <w:t xml:space="preserve"> </w:t>
      </w:r>
      <w:r>
        <w:rPr>
          <w:sz w:val="26"/>
          <w:szCs w:val="26"/>
        </w:rPr>
        <w:t>А.</w:t>
      </w:r>
      <w:r>
        <w:rPr>
          <w:spacing w:val="7"/>
          <w:sz w:val="26"/>
          <w:szCs w:val="26"/>
        </w:rPr>
        <w:t xml:space="preserve"> </w:t>
      </w:r>
      <w:r>
        <w:rPr>
          <w:sz w:val="26"/>
          <w:szCs w:val="26"/>
        </w:rPr>
        <w:t>Крылова,</w:t>
      </w:r>
      <w:r>
        <w:rPr>
          <w:spacing w:val="8"/>
          <w:sz w:val="26"/>
          <w:szCs w:val="26"/>
        </w:rPr>
        <w:t xml:space="preserve"> </w:t>
      </w:r>
      <w:r>
        <w:rPr>
          <w:sz w:val="26"/>
          <w:szCs w:val="26"/>
        </w:rPr>
        <w:t>Л.</w:t>
      </w:r>
      <w:r>
        <w:rPr>
          <w:spacing w:val="7"/>
          <w:sz w:val="26"/>
          <w:szCs w:val="26"/>
        </w:rPr>
        <w:t xml:space="preserve"> </w:t>
      </w:r>
      <w:r>
        <w:rPr>
          <w:sz w:val="26"/>
          <w:szCs w:val="26"/>
        </w:rPr>
        <w:t>Н.</w:t>
      </w:r>
      <w:r>
        <w:rPr>
          <w:spacing w:val="7"/>
          <w:sz w:val="26"/>
          <w:szCs w:val="26"/>
        </w:rPr>
        <w:t xml:space="preserve"> </w:t>
      </w:r>
      <w:r>
        <w:rPr>
          <w:sz w:val="26"/>
          <w:szCs w:val="26"/>
        </w:rPr>
        <w:t>Толстого).</w:t>
      </w:r>
      <w:r>
        <w:rPr>
          <w:spacing w:val="7"/>
          <w:sz w:val="26"/>
          <w:szCs w:val="26"/>
        </w:rPr>
        <w:t xml:space="preserve"> </w:t>
      </w:r>
      <w:r>
        <w:rPr>
          <w:sz w:val="26"/>
          <w:szCs w:val="26"/>
        </w:rPr>
        <w:t>Мораль</w:t>
      </w:r>
      <w:r>
        <w:rPr>
          <w:spacing w:val="-62"/>
          <w:sz w:val="26"/>
          <w:szCs w:val="26"/>
        </w:rPr>
        <w:t xml:space="preserve"> </w:t>
      </w:r>
      <w:r>
        <w:rPr>
          <w:sz w:val="26"/>
          <w:szCs w:val="26"/>
        </w:rPr>
        <w:t>басни</w:t>
      </w:r>
      <w:r>
        <w:rPr>
          <w:spacing w:val="18"/>
          <w:sz w:val="26"/>
          <w:szCs w:val="26"/>
        </w:rPr>
        <w:t xml:space="preserve"> </w:t>
      </w:r>
      <w:r>
        <w:rPr>
          <w:sz w:val="26"/>
          <w:szCs w:val="26"/>
        </w:rPr>
        <w:t>как</w:t>
      </w:r>
      <w:r>
        <w:rPr>
          <w:spacing w:val="19"/>
          <w:sz w:val="26"/>
          <w:szCs w:val="26"/>
        </w:rPr>
        <w:t xml:space="preserve"> </w:t>
      </w:r>
      <w:r>
        <w:rPr>
          <w:sz w:val="26"/>
          <w:szCs w:val="26"/>
        </w:rPr>
        <w:t>нравственный</w:t>
      </w:r>
      <w:r>
        <w:rPr>
          <w:spacing w:val="18"/>
          <w:sz w:val="26"/>
          <w:szCs w:val="26"/>
        </w:rPr>
        <w:t xml:space="preserve"> </w:t>
      </w:r>
      <w:r>
        <w:rPr>
          <w:sz w:val="26"/>
          <w:szCs w:val="26"/>
        </w:rPr>
        <w:t>урок</w:t>
      </w:r>
      <w:r>
        <w:rPr>
          <w:spacing w:val="19"/>
          <w:sz w:val="26"/>
          <w:szCs w:val="26"/>
        </w:rPr>
        <w:t xml:space="preserve"> </w:t>
      </w:r>
      <w:r>
        <w:rPr>
          <w:sz w:val="26"/>
          <w:szCs w:val="26"/>
        </w:rPr>
        <w:t>(поучение).</w:t>
      </w:r>
      <w:r>
        <w:rPr>
          <w:spacing w:val="20"/>
          <w:sz w:val="26"/>
          <w:szCs w:val="26"/>
        </w:rPr>
        <w:t xml:space="preserve"> </w:t>
      </w:r>
      <w:r>
        <w:rPr>
          <w:sz w:val="26"/>
          <w:szCs w:val="26"/>
        </w:rPr>
        <w:t>Знакомство</w:t>
      </w:r>
      <w:r>
        <w:rPr>
          <w:spacing w:val="17"/>
          <w:sz w:val="26"/>
          <w:szCs w:val="26"/>
        </w:rPr>
        <w:t xml:space="preserve"> </w:t>
      </w:r>
      <w:r>
        <w:rPr>
          <w:sz w:val="26"/>
          <w:szCs w:val="26"/>
        </w:rPr>
        <w:t>с</w:t>
      </w:r>
      <w:r>
        <w:rPr>
          <w:spacing w:val="18"/>
          <w:sz w:val="26"/>
          <w:szCs w:val="26"/>
        </w:rPr>
        <w:t xml:space="preserve"> </w:t>
      </w:r>
      <w:r>
        <w:rPr>
          <w:sz w:val="26"/>
          <w:szCs w:val="26"/>
        </w:rPr>
        <w:t>художниками-иллюстраторами,</w:t>
      </w:r>
      <w:r>
        <w:rPr>
          <w:spacing w:val="-62"/>
          <w:sz w:val="26"/>
          <w:szCs w:val="26"/>
        </w:rPr>
        <w:t xml:space="preserve"> </w:t>
      </w:r>
      <w:r>
        <w:rPr>
          <w:sz w:val="26"/>
          <w:szCs w:val="26"/>
        </w:rPr>
        <w:t>анималистами</w:t>
      </w:r>
      <w:r>
        <w:rPr>
          <w:spacing w:val="-2"/>
          <w:sz w:val="26"/>
          <w:szCs w:val="26"/>
        </w:rPr>
        <w:t xml:space="preserve"> </w:t>
      </w:r>
      <w:r>
        <w:rPr>
          <w:sz w:val="26"/>
          <w:szCs w:val="26"/>
        </w:rPr>
        <w:t>(без</w:t>
      </w:r>
      <w:r>
        <w:rPr>
          <w:spacing w:val="-1"/>
          <w:sz w:val="26"/>
          <w:szCs w:val="26"/>
        </w:rPr>
        <w:t xml:space="preserve"> </w:t>
      </w:r>
      <w:r>
        <w:rPr>
          <w:sz w:val="26"/>
          <w:szCs w:val="26"/>
        </w:rPr>
        <w:t>использования</w:t>
      </w:r>
      <w:r>
        <w:rPr>
          <w:spacing w:val="-1"/>
          <w:sz w:val="26"/>
          <w:szCs w:val="26"/>
        </w:rPr>
        <w:t xml:space="preserve"> </w:t>
      </w:r>
      <w:r>
        <w:rPr>
          <w:sz w:val="26"/>
          <w:szCs w:val="26"/>
        </w:rPr>
        <w:t>термина):</w:t>
      </w:r>
      <w:r>
        <w:rPr>
          <w:spacing w:val="-2"/>
          <w:sz w:val="26"/>
          <w:szCs w:val="26"/>
        </w:rPr>
        <w:t xml:space="preserve"> </w:t>
      </w:r>
      <w:r>
        <w:rPr>
          <w:sz w:val="26"/>
          <w:szCs w:val="26"/>
        </w:rPr>
        <w:t>Е.</w:t>
      </w:r>
      <w:r>
        <w:rPr>
          <w:spacing w:val="-2"/>
          <w:sz w:val="26"/>
          <w:szCs w:val="26"/>
        </w:rPr>
        <w:t xml:space="preserve"> </w:t>
      </w:r>
      <w:r>
        <w:rPr>
          <w:sz w:val="26"/>
          <w:szCs w:val="26"/>
        </w:rPr>
        <w:t>И.</w:t>
      </w:r>
      <w:r>
        <w:rPr>
          <w:spacing w:val="-2"/>
          <w:sz w:val="26"/>
          <w:szCs w:val="26"/>
        </w:rPr>
        <w:t xml:space="preserve"> </w:t>
      </w:r>
      <w:r>
        <w:rPr>
          <w:sz w:val="26"/>
          <w:szCs w:val="26"/>
        </w:rPr>
        <w:t>Чарушин,</w:t>
      </w:r>
      <w:r>
        <w:rPr>
          <w:spacing w:val="1"/>
          <w:sz w:val="26"/>
          <w:szCs w:val="26"/>
        </w:rPr>
        <w:t xml:space="preserve"> </w:t>
      </w:r>
      <w:r>
        <w:rPr>
          <w:sz w:val="26"/>
          <w:szCs w:val="26"/>
        </w:rPr>
        <w:t>В.</w:t>
      </w:r>
      <w:r>
        <w:rPr>
          <w:spacing w:val="-2"/>
          <w:sz w:val="26"/>
          <w:szCs w:val="26"/>
        </w:rPr>
        <w:t xml:space="preserve"> </w:t>
      </w:r>
      <w:r>
        <w:rPr>
          <w:sz w:val="26"/>
          <w:szCs w:val="26"/>
        </w:rPr>
        <w:t>В.</w:t>
      </w:r>
      <w:r>
        <w:rPr>
          <w:spacing w:val="5"/>
          <w:sz w:val="26"/>
          <w:szCs w:val="26"/>
        </w:rPr>
        <w:t xml:space="preserve"> </w:t>
      </w:r>
      <w:r>
        <w:rPr>
          <w:sz w:val="26"/>
          <w:szCs w:val="26"/>
        </w:rPr>
        <w:t>Бианки.</w:t>
      </w:r>
    </w:p>
    <w:p w:rsidR="006C6D24" w:rsidRDefault="006C6D24" w:rsidP="006C6D24">
      <w:pPr>
        <w:ind w:right="264"/>
        <w:jc w:val="both"/>
        <w:rPr>
          <w:sz w:val="26"/>
          <w:szCs w:val="26"/>
        </w:rPr>
      </w:pPr>
      <w:r>
        <w:rPr>
          <w:sz w:val="26"/>
          <w:szCs w:val="26"/>
        </w:rPr>
        <w:t>О наших близких, о семье. Тема семьи, детства, взаимоотношений взрослых и детей в</w:t>
      </w:r>
      <w:r>
        <w:rPr>
          <w:spacing w:val="1"/>
          <w:sz w:val="26"/>
          <w:szCs w:val="26"/>
        </w:rPr>
        <w:t xml:space="preserve"> </w:t>
      </w:r>
      <w:r>
        <w:rPr>
          <w:sz w:val="26"/>
          <w:szCs w:val="26"/>
        </w:rPr>
        <w:t>творчестве</w:t>
      </w:r>
      <w:r>
        <w:rPr>
          <w:spacing w:val="1"/>
          <w:sz w:val="26"/>
          <w:szCs w:val="26"/>
        </w:rPr>
        <w:t xml:space="preserve"> </w:t>
      </w:r>
      <w:r>
        <w:rPr>
          <w:sz w:val="26"/>
          <w:szCs w:val="26"/>
        </w:rPr>
        <w:t>писателей</w:t>
      </w:r>
      <w:r>
        <w:rPr>
          <w:spacing w:val="1"/>
          <w:sz w:val="26"/>
          <w:szCs w:val="26"/>
        </w:rPr>
        <w:t xml:space="preserve"> </w:t>
      </w:r>
      <w:r>
        <w:rPr>
          <w:sz w:val="26"/>
          <w:szCs w:val="26"/>
        </w:rPr>
        <w:t>и</w:t>
      </w:r>
      <w:r>
        <w:rPr>
          <w:spacing w:val="1"/>
          <w:sz w:val="26"/>
          <w:szCs w:val="26"/>
        </w:rPr>
        <w:t xml:space="preserve"> </w:t>
      </w:r>
      <w:r>
        <w:rPr>
          <w:sz w:val="26"/>
          <w:szCs w:val="26"/>
        </w:rPr>
        <w:t>фольклорных</w:t>
      </w:r>
      <w:r>
        <w:rPr>
          <w:spacing w:val="1"/>
          <w:sz w:val="26"/>
          <w:szCs w:val="26"/>
        </w:rPr>
        <w:t xml:space="preserve"> </w:t>
      </w:r>
      <w:r>
        <w:rPr>
          <w:sz w:val="26"/>
          <w:szCs w:val="26"/>
        </w:rPr>
        <w:t>произведениях</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Отражение</w:t>
      </w:r>
      <w:r>
        <w:rPr>
          <w:spacing w:val="1"/>
          <w:sz w:val="26"/>
          <w:szCs w:val="26"/>
        </w:rPr>
        <w:t xml:space="preserve"> </w:t>
      </w:r>
      <w:r>
        <w:rPr>
          <w:sz w:val="26"/>
          <w:szCs w:val="26"/>
        </w:rPr>
        <w:t>нравственных семейных ценностей в произведениях о семье: любовь и сопереживание,</w:t>
      </w:r>
      <w:r>
        <w:rPr>
          <w:spacing w:val="1"/>
          <w:sz w:val="26"/>
          <w:szCs w:val="26"/>
        </w:rPr>
        <w:t xml:space="preserve"> </w:t>
      </w:r>
      <w:r>
        <w:rPr>
          <w:sz w:val="26"/>
          <w:szCs w:val="26"/>
        </w:rPr>
        <w:t>уважение</w:t>
      </w:r>
      <w:r>
        <w:rPr>
          <w:spacing w:val="1"/>
          <w:sz w:val="26"/>
          <w:szCs w:val="26"/>
        </w:rPr>
        <w:t xml:space="preserve"> </w:t>
      </w:r>
      <w:r>
        <w:rPr>
          <w:sz w:val="26"/>
          <w:szCs w:val="26"/>
        </w:rPr>
        <w:t>и</w:t>
      </w:r>
      <w:r>
        <w:rPr>
          <w:spacing w:val="1"/>
          <w:sz w:val="26"/>
          <w:szCs w:val="26"/>
        </w:rPr>
        <w:t xml:space="preserve"> </w:t>
      </w:r>
      <w:r>
        <w:rPr>
          <w:sz w:val="26"/>
          <w:szCs w:val="26"/>
        </w:rPr>
        <w:t>внимание</w:t>
      </w:r>
      <w:r>
        <w:rPr>
          <w:spacing w:val="1"/>
          <w:sz w:val="26"/>
          <w:szCs w:val="26"/>
        </w:rPr>
        <w:t xml:space="preserve"> </w:t>
      </w:r>
      <w:r>
        <w:rPr>
          <w:sz w:val="26"/>
          <w:szCs w:val="26"/>
        </w:rPr>
        <w:t>к</w:t>
      </w:r>
      <w:r>
        <w:rPr>
          <w:spacing w:val="1"/>
          <w:sz w:val="26"/>
          <w:szCs w:val="26"/>
        </w:rPr>
        <w:t xml:space="preserve"> </w:t>
      </w:r>
      <w:r>
        <w:rPr>
          <w:sz w:val="26"/>
          <w:szCs w:val="26"/>
        </w:rPr>
        <w:t>старшему</w:t>
      </w:r>
      <w:r>
        <w:rPr>
          <w:spacing w:val="1"/>
          <w:sz w:val="26"/>
          <w:szCs w:val="26"/>
        </w:rPr>
        <w:t xml:space="preserve"> </w:t>
      </w:r>
      <w:r>
        <w:rPr>
          <w:sz w:val="26"/>
          <w:szCs w:val="26"/>
        </w:rPr>
        <w:t>поколению,</w:t>
      </w:r>
      <w:r>
        <w:rPr>
          <w:spacing w:val="1"/>
          <w:sz w:val="26"/>
          <w:szCs w:val="26"/>
        </w:rPr>
        <w:t xml:space="preserve"> </w:t>
      </w:r>
      <w:r>
        <w:rPr>
          <w:sz w:val="26"/>
          <w:szCs w:val="26"/>
        </w:rPr>
        <w:t>радость</w:t>
      </w:r>
      <w:r>
        <w:rPr>
          <w:spacing w:val="1"/>
          <w:sz w:val="26"/>
          <w:szCs w:val="26"/>
        </w:rPr>
        <w:t xml:space="preserve"> </w:t>
      </w:r>
      <w:r>
        <w:rPr>
          <w:sz w:val="26"/>
          <w:szCs w:val="26"/>
        </w:rPr>
        <w:t>общения</w:t>
      </w:r>
      <w:r>
        <w:rPr>
          <w:spacing w:val="1"/>
          <w:sz w:val="26"/>
          <w:szCs w:val="26"/>
        </w:rPr>
        <w:t xml:space="preserve"> </w:t>
      </w:r>
      <w:r>
        <w:rPr>
          <w:sz w:val="26"/>
          <w:szCs w:val="26"/>
        </w:rPr>
        <w:t>и</w:t>
      </w:r>
      <w:r>
        <w:rPr>
          <w:spacing w:val="1"/>
          <w:sz w:val="26"/>
          <w:szCs w:val="26"/>
        </w:rPr>
        <w:t xml:space="preserve"> </w:t>
      </w:r>
      <w:r>
        <w:rPr>
          <w:sz w:val="26"/>
          <w:szCs w:val="26"/>
        </w:rPr>
        <w:t>защищённость</w:t>
      </w:r>
      <w:r>
        <w:rPr>
          <w:spacing w:val="65"/>
          <w:sz w:val="26"/>
          <w:szCs w:val="26"/>
        </w:rPr>
        <w:t xml:space="preserve"> </w:t>
      </w:r>
      <w:r>
        <w:rPr>
          <w:sz w:val="26"/>
          <w:szCs w:val="26"/>
        </w:rPr>
        <w:t>в</w:t>
      </w:r>
      <w:r>
        <w:rPr>
          <w:spacing w:val="1"/>
          <w:sz w:val="26"/>
          <w:szCs w:val="26"/>
        </w:rPr>
        <w:t xml:space="preserve"> </w:t>
      </w:r>
      <w:r>
        <w:rPr>
          <w:sz w:val="26"/>
          <w:szCs w:val="26"/>
        </w:rPr>
        <w:t>семье.</w:t>
      </w:r>
      <w:r>
        <w:rPr>
          <w:spacing w:val="1"/>
          <w:sz w:val="26"/>
          <w:szCs w:val="26"/>
        </w:rPr>
        <w:t xml:space="preserve"> </w:t>
      </w:r>
      <w:r>
        <w:rPr>
          <w:sz w:val="26"/>
          <w:szCs w:val="26"/>
        </w:rPr>
        <w:t>Тема</w:t>
      </w:r>
      <w:r>
        <w:rPr>
          <w:spacing w:val="1"/>
          <w:sz w:val="26"/>
          <w:szCs w:val="26"/>
        </w:rPr>
        <w:t xml:space="preserve"> </w:t>
      </w:r>
      <w:r>
        <w:rPr>
          <w:sz w:val="26"/>
          <w:szCs w:val="26"/>
        </w:rPr>
        <w:t>художественных</w:t>
      </w:r>
      <w:r>
        <w:rPr>
          <w:spacing w:val="1"/>
          <w:sz w:val="26"/>
          <w:szCs w:val="26"/>
        </w:rPr>
        <w:t xml:space="preserve"> </w:t>
      </w:r>
      <w:r>
        <w:rPr>
          <w:sz w:val="26"/>
          <w:szCs w:val="26"/>
        </w:rPr>
        <w:t>произведений:</w:t>
      </w:r>
      <w:r>
        <w:rPr>
          <w:spacing w:val="1"/>
          <w:sz w:val="26"/>
          <w:szCs w:val="26"/>
        </w:rPr>
        <w:t xml:space="preserve"> </w:t>
      </w:r>
      <w:r>
        <w:rPr>
          <w:sz w:val="26"/>
          <w:szCs w:val="26"/>
        </w:rPr>
        <w:t>Международный</w:t>
      </w:r>
      <w:r>
        <w:rPr>
          <w:spacing w:val="1"/>
          <w:sz w:val="26"/>
          <w:szCs w:val="26"/>
        </w:rPr>
        <w:t xml:space="preserve"> </w:t>
      </w:r>
      <w:r>
        <w:rPr>
          <w:sz w:val="26"/>
          <w:szCs w:val="26"/>
        </w:rPr>
        <w:t>женский</w:t>
      </w:r>
      <w:r>
        <w:rPr>
          <w:spacing w:val="1"/>
          <w:sz w:val="26"/>
          <w:szCs w:val="26"/>
        </w:rPr>
        <w:t xml:space="preserve"> </w:t>
      </w:r>
      <w:r>
        <w:rPr>
          <w:sz w:val="26"/>
          <w:szCs w:val="26"/>
        </w:rPr>
        <w:t>день,</w:t>
      </w:r>
      <w:r>
        <w:rPr>
          <w:spacing w:val="1"/>
          <w:sz w:val="26"/>
          <w:szCs w:val="26"/>
        </w:rPr>
        <w:t xml:space="preserve"> </w:t>
      </w:r>
      <w:r>
        <w:rPr>
          <w:sz w:val="26"/>
          <w:szCs w:val="26"/>
        </w:rPr>
        <w:t>День</w:t>
      </w:r>
      <w:r>
        <w:rPr>
          <w:spacing w:val="1"/>
          <w:sz w:val="26"/>
          <w:szCs w:val="26"/>
        </w:rPr>
        <w:t xml:space="preserve"> </w:t>
      </w:r>
      <w:r>
        <w:rPr>
          <w:sz w:val="26"/>
          <w:szCs w:val="26"/>
        </w:rPr>
        <w:t>Победы.</w:t>
      </w:r>
    </w:p>
    <w:p w:rsidR="006C6D24" w:rsidRDefault="006C6D24" w:rsidP="006C6D24">
      <w:pPr>
        <w:ind w:right="257"/>
        <w:jc w:val="both"/>
        <w:rPr>
          <w:sz w:val="26"/>
          <w:szCs w:val="26"/>
        </w:rPr>
      </w:pPr>
      <w:r>
        <w:rPr>
          <w:sz w:val="26"/>
          <w:szCs w:val="26"/>
        </w:rPr>
        <w:t>Зарубежная литература. Круг чтения: литературная (авторская) сказка (не менее двух</w:t>
      </w:r>
      <w:r>
        <w:rPr>
          <w:spacing w:val="1"/>
          <w:sz w:val="26"/>
          <w:szCs w:val="26"/>
        </w:rPr>
        <w:t xml:space="preserve"> </w:t>
      </w:r>
      <w:r>
        <w:rPr>
          <w:sz w:val="26"/>
          <w:szCs w:val="26"/>
        </w:rPr>
        <w:t>произведений):</w:t>
      </w:r>
      <w:r>
        <w:rPr>
          <w:spacing w:val="1"/>
          <w:sz w:val="26"/>
          <w:szCs w:val="26"/>
        </w:rPr>
        <w:t xml:space="preserve"> </w:t>
      </w:r>
      <w:r>
        <w:rPr>
          <w:sz w:val="26"/>
          <w:szCs w:val="26"/>
        </w:rPr>
        <w:t>зарубежные</w:t>
      </w:r>
      <w:r>
        <w:rPr>
          <w:spacing w:val="1"/>
          <w:sz w:val="26"/>
          <w:szCs w:val="26"/>
        </w:rPr>
        <w:t xml:space="preserve"> </w:t>
      </w:r>
      <w:r>
        <w:rPr>
          <w:sz w:val="26"/>
          <w:szCs w:val="26"/>
        </w:rPr>
        <w:t>писатели-сказочники</w:t>
      </w:r>
      <w:r>
        <w:rPr>
          <w:spacing w:val="1"/>
          <w:sz w:val="26"/>
          <w:szCs w:val="26"/>
        </w:rPr>
        <w:t xml:space="preserve"> </w:t>
      </w:r>
      <w:r>
        <w:rPr>
          <w:sz w:val="26"/>
          <w:szCs w:val="26"/>
        </w:rPr>
        <w:t>(Ш.</w:t>
      </w:r>
      <w:r>
        <w:rPr>
          <w:spacing w:val="1"/>
          <w:sz w:val="26"/>
          <w:szCs w:val="26"/>
        </w:rPr>
        <w:t xml:space="preserve"> </w:t>
      </w:r>
      <w:r>
        <w:rPr>
          <w:sz w:val="26"/>
          <w:szCs w:val="26"/>
        </w:rPr>
        <w:t>Перро,</w:t>
      </w:r>
      <w:r>
        <w:rPr>
          <w:spacing w:val="1"/>
          <w:sz w:val="26"/>
          <w:szCs w:val="26"/>
        </w:rPr>
        <w:t xml:space="preserve"> </w:t>
      </w:r>
      <w:r>
        <w:rPr>
          <w:sz w:val="26"/>
          <w:szCs w:val="26"/>
        </w:rPr>
        <w:t>братья</w:t>
      </w:r>
      <w:r>
        <w:rPr>
          <w:spacing w:val="1"/>
          <w:sz w:val="26"/>
          <w:szCs w:val="26"/>
        </w:rPr>
        <w:t xml:space="preserve"> </w:t>
      </w:r>
      <w:r>
        <w:rPr>
          <w:sz w:val="26"/>
          <w:szCs w:val="26"/>
        </w:rPr>
        <w:t>Гримм,</w:t>
      </w:r>
      <w:r>
        <w:rPr>
          <w:spacing w:val="1"/>
          <w:sz w:val="26"/>
          <w:szCs w:val="26"/>
        </w:rPr>
        <w:t xml:space="preserve"> </w:t>
      </w:r>
      <w:r>
        <w:rPr>
          <w:sz w:val="26"/>
          <w:szCs w:val="26"/>
        </w:rPr>
        <w:t>Х.-К.</w:t>
      </w:r>
      <w:r>
        <w:rPr>
          <w:spacing w:val="1"/>
          <w:sz w:val="26"/>
          <w:szCs w:val="26"/>
        </w:rPr>
        <w:t xml:space="preserve"> </w:t>
      </w:r>
      <w:r>
        <w:rPr>
          <w:sz w:val="26"/>
          <w:szCs w:val="26"/>
        </w:rPr>
        <w:t>Андерсен, Дж.</w:t>
      </w:r>
      <w:r>
        <w:rPr>
          <w:spacing w:val="1"/>
          <w:sz w:val="26"/>
          <w:szCs w:val="26"/>
        </w:rPr>
        <w:t xml:space="preserve"> </w:t>
      </w:r>
      <w:r>
        <w:rPr>
          <w:sz w:val="26"/>
          <w:szCs w:val="26"/>
        </w:rPr>
        <w:t>Родари и др.). Характеристика авторской сказки: герои, особенности</w:t>
      </w:r>
      <w:r>
        <w:rPr>
          <w:spacing w:val="1"/>
          <w:sz w:val="26"/>
          <w:szCs w:val="26"/>
        </w:rPr>
        <w:t xml:space="preserve"> </w:t>
      </w:r>
      <w:r>
        <w:rPr>
          <w:sz w:val="26"/>
          <w:szCs w:val="26"/>
        </w:rPr>
        <w:t>построения и языка. Сходство тем и сюжетов сказок разных народов. Тема дружбы в</w:t>
      </w:r>
      <w:r>
        <w:rPr>
          <w:spacing w:val="1"/>
          <w:sz w:val="26"/>
          <w:szCs w:val="26"/>
        </w:rPr>
        <w:t xml:space="preserve"> </w:t>
      </w:r>
      <w:r>
        <w:rPr>
          <w:sz w:val="26"/>
          <w:szCs w:val="26"/>
        </w:rPr>
        <w:t>произведениях зарубежных авторов. Составление плана художественного произведения:</w:t>
      </w:r>
      <w:r>
        <w:rPr>
          <w:spacing w:val="-62"/>
          <w:sz w:val="26"/>
          <w:szCs w:val="26"/>
        </w:rPr>
        <w:t xml:space="preserve"> </w:t>
      </w:r>
      <w:r>
        <w:rPr>
          <w:sz w:val="26"/>
          <w:szCs w:val="26"/>
        </w:rPr>
        <w:t>части текста, их главные темы. Иллюстрации, их значение в раскрытии содержания</w:t>
      </w:r>
      <w:r>
        <w:rPr>
          <w:spacing w:val="1"/>
          <w:sz w:val="26"/>
          <w:szCs w:val="26"/>
        </w:rPr>
        <w:t xml:space="preserve"> </w:t>
      </w:r>
      <w:r>
        <w:rPr>
          <w:sz w:val="26"/>
          <w:szCs w:val="26"/>
        </w:rPr>
        <w:t>произведения.</w:t>
      </w:r>
    </w:p>
    <w:p w:rsidR="006C6D24" w:rsidRDefault="006C6D24" w:rsidP="006C6D24">
      <w:pPr>
        <w:ind w:right="260"/>
        <w:jc w:val="both"/>
        <w:rPr>
          <w:sz w:val="26"/>
          <w:szCs w:val="26"/>
        </w:rPr>
      </w:pPr>
      <w:r>
        <w:rPr>
          <w:sz w:val="26"/>
          <w:szCs w:val="26"/>
        </w:rPr>
        <w:t>Библиографическая</w:t>
      </w:r>
      <w:r>
        <w:rPr>
          <w:spacing w:val="1"/>
          <w:sz w:val="26"/>
          <w:szCs w:val="26"/>
        </w:rPr>
        <w:t xml:space="preserve"> </w:t>
      </w:r>
      <w:r>
        <w:rPr>
          <w:sz w:val="26"/>
          <w:szCs w:val="26"/>
        </w:rPr>
        <w:t>культура</w:t>
      </w:r>
      <w:r>
        <w:rPr>
          <w:spacing w:val="1"/>
          <w:sz w:val="26"/>
          <w:szCs w:val="26"/>
        </w:rPr>
        <w:t xml:space="preserve"> </w:t>
      </w:r>
      <w:r>
        <w:rPr>
          <w:sz w:val="26"/>
          <w:szCs w:val="26"/>
        </w:rPr>
        <w:t>(работа</w:t>
      </w:r>
      <w:r>
        <w:rPr>
          <w:spacing w:val="1"/>
          <w:sz w:val="26"/>
          <w:szCs w:val="26"/>
        </w:rPr>
        <w:t xml:space="preserve"> </w:t>
      </w:r>
      <w:r>
        <w:rPr>
          <w:sz w:val="26"/>
          <w:szCs w:val="26"/>
        </w:rPr>
        <w:t>с</w:t>
      </w:r>
      <w:r>
        <w:rPr>
          <w:spacing w:val="1"/>
          <w:sz w:val="26"/>
          <w:szCs w:val="26"/>
        </w:rPr>
        <w:t xml:space="preserve"> </w:t>
      </w:r>
      <w:r>
        <w:rPr>
          <w:sz w:val="26"/>
          <w:szCs w:val="26"/>
        </w:rPr>
        <w:t>детской</w:t>
      </w:r>
      <w:r>
        <w:rPr>
          <w:spacing w:val="1"/>
          <w:sz w:val="26"/>
          <w:szCs w:val="26"/>
        </w:rPr>
        <w:t xml:space="preserve"> </w:t>
      </w:r>
      <w:r>
        <w:rPr>
          <w:sz w:val="26"/>
          <w:szCs w:val="26"/>
        </w:rPr>
        <w:t>книгой</w:t>
      </w:r>
      <w:r>
        <w:rPr>
          <w:spacing w:val="1"/>
          <w:sz w:val="26"/>
          <w:szCs w:val="26"/>
        </w:rPr>
        <w:t xml:space="preserve"> </w:t>
      </w:r>
      <w:r>
        <w:rPr>
          <w:sz w:val="26"/>
          <w:szCs w:val="26"/>
        </w:rPr>
        <w:t>и</w:t>
      </w:r>
      <w:r>
        <w:rPr>
          <w:spacing w:val="1"/>
          <w:sz w:val="26"/>
          <w:szCs w:val="26"/>
        </w:rPr>
        <w:t xml:space="preserve"> </w:t>
      </w:r>
      <w:r>
        <w:rPr>
          <w:sz w:val="26"/>
          <w:szCs w:val="26"/>
        </w:rPr>
        <w:t>справочной</w:t>
      </w:r>
      <w:r>
        <w:rPr>
          <w:spacing w:val="1"/>
          <w:sz w:val="26"/>
          <w:szCs w:val="26"/>
        </w:rPr>
        <w:t xml:space="preserve"> </w:t>
      </w:r>
      <w:r>
        <w:rPr>
          <w:sz w:val="26"/>
          <w:szCs w:val="26"/>
        </w:rPr>
        <w:t>литературой).</w:t>
      </w:r>
      <w:r>
        <w:rPr>
          <w:spacing w:val="1"/>
          <w:sz w:val="26"/>
          <w:szCs w:val="26"/>
        </w:rPr>
        <w:t xml:space="preserve"> </w:t>
      </w:r>
      <w:r>
        <w:rPr>
          <w:sz w:val="26"/>
          <w:szCs w:val="26"/>
        </w:rPr>
        <w:t>Книга как источник необходимых знаний. Элементы книги: содержание или оглавление,</w:t>
      </w:r>
      <w:r>
        <w:rPr>
          <w:spacing w:val="-62"/>
          <w:sz w:val="26"/>
          <w:szCs w:val="26"/>
        </w:rPr>
        <w:t xml:space="preserve"> </w:t>
      </w:r>
      <w:r>
        <w:rPr>
          <w:sz w:val="26"/>
          <w:szCs w:val="26"/>
        </w:rPr>
        <w:t>аннотация,</w:t>
      </w:r>
      <w:r>
        <w:rPr>
          <w:spacing w:val="1"/>
          <w:sz w:val="26"/>
          <w:szCs w:val="26"/>
        </w:rPr>
        <w:t xml:space="preserve"> </w:t>
      </w:r>
      <w:r>
        <w:rPr>
          <w:sz w:val="26"/>
          <w:szCs w:val="26"/>
        </w:rPr>
        <w:t>иллюстрация.</w:t>
      </w:r>
      <w:r>
        <w:rPr>
          <w:spacing w:val="1"/>
          <w:sz w:val="26"/>
          <w:szCs w:val="26"/>
        </w:rPr>
        <w:t xml:space="preserve"> </w:t>
      </w:r>
      <w:r>
        <w:rPr>
          <w:sz w:val="26"/>
          <w:szCs w:val="26"/>
        </w:rPr>
        <w:t>Выбор</w:t>
      </w:r>
      <w:r>
        <w:rPr>
          <w:spacing w:val="1"/>
          <w:sz w:val="26"/>
          <w:szCs w:val="26"/>
        </w:rPr>
        <w:t xml:space="preserve"> </w:t>
      </w:r>
      <w:r>
        <w:rPr>
          <w:sz w:val="26"/>
          <w:szCs w:val="26"/>
        </w:rPr>
        <w:t>книг</w:t>
      </w:r>
      <w:r>
        <w:rPr>
          <w:spacing w:val="1"/>
          <w:sz w:val="26"/>
          <w:szCs w:val="26"/>
        </w:rPr>
        <w:t xml:space="preserve"> </w:t>
      </w:r>
      <w:r>
        <w:rPr>
          <w:sz w:val="26"/>
          <w:szCs w:val="26"/>
        </w:rPr>
        <w:t>на</w:t>
      </w:r>
      <w:r>
        <w:rPr>
          <w:spacing w:val="1"/>
          <w:sz w:val="26"/>
          <w:szCs w:val="26"/>
        </w:rPr>
        <w:t xml:space="preserve"> </w:t>
      </w:r>
      <w:r>
        <w:rPr>
          <w:sz w:val="26"/>
          <w:szCs w:val="26"/>
        </w:rPr>
        <w:t>основе</w:t>
      </w:r>
      <w:r>
        <w:rPr>
          <w:spacing w:val="1"/>
          <w:sz w:val="26"/>
          <w:szCs w:val="26"/>
        </w:rPr>
        <w:t xml:space="preserve"> </w:t>
      </w:r>
      <w:r>
        <w:rPr>
          <w:sz w:val="26"/>
          <w:szCs w:val="26"/>
        </w:rPr>
        <w:t>рекомендательного</w:t>
      </w:r>
      <w:r>
        <w:rPr>
          <w:spacing w:val="1"/>
          <w:sz w:val="26"/>
          <w:szCs w:val="26"/>
        </w:rPr>
        <w:t xml:space="preserve"> </w:t>
      </w:r>
      <w:r>
        <w:rPr>
          <w:sz w:val="26"/>
          <w:szCs w:val="26"/>
        </w:rPr>
        <w:t>списка,</w:t>
      </w:r>
      <w:r>
        <w:rPr>
          <w:spacing w:val="1"/>
          <w:sz w:val="26"/>
          <w:szCs w:val="26"/>
        </w:rPr>
        <w:t xml:space="preserve"> </w:t>
      </w:r>
      <w:r>
        <w:rPr>
          <w:sz w:val="26"/>
          <w:szCs w:val="26"/>
        </w:rPr>
        <w:t>тематические</w:t>
      </w:r>
      <w:r>
        <w:rPr>
          <w:spacing w:val="-3"/>
          <w:sz w:val="26"/>
          <w:szCs w:val="26"/>
        </w:rPr>
        <w:t xml:space="preserve"> </w:t>
      </w:r>
      <w:r>
        <w:rPr>
          <w:sz w:val="26"/>
          <w:szCs w:val="26"/>
        </w:rPr>
        <w:t>картотеки</w:t>
      </w:r>
      <w:r>
        <w:rPr>
          <w:spacing w:val="-2"/>
          <w:sz w:val="26"/>
          <w:szCs w:val="26"/>
        </w:rPr>
        <w:t xml:space="preserve"> </w:t>
      </w:r>
      <w:r>
        <w:rPr>
          <w:sz w:val="26"/>
          <w:szCs w:val="26"/>
        </w:rPr>
        <w:t>библиотеки.</w:t>
      </w:r>
      <w:r>
        <w:rPr>
          <w:spacing w:val="-3"/>
          <w:sz w:val="26"/>
          <w:szCs w:val="26"/>
        </w:rPr>
        <w:t xml:space="preserve"> </w:t>
      </w:r>
      <w:r>
        <w:rPr>
          <w:sz w:val="26"/>
          <w:szCs w:val="26"/>
        </w:rPr>
        <w:t>Книга учебная,</w:t>
      </w:r>
      <w:r>
        <w:rPr>
          <w:spacing w:val="-3"/>
          <w:sz w:val="26"/>
          <w:szCs w:val="26"/>
        </w:rPr>
        <w:t xml:space="preserve"> </w:t>
      </w:r>
      <w:r>
        <w:rPr>
          <w:sz w:val="26"/>
          <w:szCs w:val="26"/>
        </w:rPr>
        <w:t>художественная,</w:t>
      </w:r>
      <w:r>
        <w:rPr>
          <w:spacing w:val="-2"/>
          <w:sz w:val="26"/>
          <w:szCs w:val="26"/>
        </w:rPr>
        <w:t xml:space="preserve"> </w:t>
      </w:r>
      <w:r>
        <w:rPr>
          <w:sz w:val="26"/>
          <w:szCs w:val="26"/>
        </w:rPr>
        <w:t>справочная.</w:t>
      </w:r>
    </w:p>
    <w:p w:rsidR="006C6D24" w:rsidRDefault="006C6D24" w:rsidP="006C6D24">
      <w:pPr>
        <w:ind w:right="260"/>
        <w:jc w:val="both"/>
        <w:rPr>
          <w:sz w:val="26"/>
          <w:szCs w:val="26"/>
        </w:rPr>
      </w:pPr>
      <w:r>
        <w:rPr>
          <w:sz w:val="26"/>
          <w:szCs w:val="26"/>
        </w:rPr>
        <w:t>Изучение</w:t>
      </w:r>
      <w:r>
        <w:rPr>
          <w:spacing w:val="1"/>
          <w:sz w:val="26"/>
          <w:szCs w:val="26"/>
        </w:rPr>
        <w:t xml:space="preserve"> </w:t>
      </w:r>
      <w:r>
        <w:rPr>
          <w:sz w:val="26"/>
          <w:szCs w:val="26"/>
        </w:rPr>
        <w:t>содержания</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во</w:t>
      </w:r>
      <w:r>
        <w:rPr>
          <w:spacing w:val="1"/>
          <w:sz w:val="26"/>
          <w:szCs w:val="26"/>
        </w:rPr>
        <w:t xml:space="preserve"> </w:t>
      </w:r>
      <w:r>
        <w:rPr>
          <w:sz w:val="26"/>
          <w:szCs w:val="26"/>
        </w:rPr>
        <w:t>втором</w:t>
      </w:r>
      <w:r>
        <w:rPr>
          <w:spacing w:val="1"/>
          <w:sz w:val="26"/>
          <w:szCs w:val="26"/>
        </w:rPr>
        <w:t xml:space="preserve"> </w:t>
      </w:r>
      <w:r>
        <w:rPr>
          <w:sz w:val="26"/>
          <w:szCs w:val="26"/>
        </w:rPr>
        <w:t>классе</w:t>
      </w:r>
      <w:r>
        <w:rPr>
          <w:spacing w:val="1"/>
          <w:sz w:val="26"/>
          <w:szCs w:val="26"/>
        </w:rPr>
        <w:t xml:space="preserve"> </w:t>
      </w:r>
      <w:r>
        <w:rPr>
          <w:sz w:val="26"/>
          <w:szCs w:val="26"/>
        </w:rPr>
        <w:t>способствует</w:t>
      </w:r>
      <w:r>
        <w:rPr>
          <w:spacing w:val="1"/>
          <w:sz w:val="26"/>
          <w:szCs w:val="26"/>
        </w:rPr>
        <w:t xml:space="preserve"> </w:t>
      </w:r>
      <w:r>
        <w:rPr>
          <w:sz w:val="26"/>
          <w:szCs w:val="26"/>
        </w:rPr>
        <w:t>освоению</w:t>
      </w:r>
      <w:r>
        <w:rPr>
          <w:spacing w:val="1"/>
          <w:sz w:val="26"/>
          <w:szCs w:val="26"/>
        </w:rPr>
        <w:t xml:space="preserve"> </w:t>
      </w:r>
      <w:r>
        <w:rPr>
          <w:sz w:val="26"/>
          <w:szCs w:val="26"/>
        </w:rPr>
        <w:t>на</w:t>
      </w:r>
      <w:r>
        <w:rPr>
          <w:spacing w:val="1"/>
          <w:sz w:val="26"/>
          <w:szCs w:val="26"/>
        </w:rPr>
        <w:t xml:space="preserve"> </w:t>
      </w:r>
      <w:r>
        <w:rPr>
          <w:sz w:val="26"/>
          <w:szCs w:val="26"/>
        </w:rPr>
        <w:t>пропедевтическом</w:t>
      </w:r>
      <w:r>
        <w:rPr>
          <w:spacing w:val="1"/>
          <w:sz w:val="26"/>
          <w:szCs w:val="26"/>
        </w:rPr>
        <w:t xml:space="preserve"> </w:t>
      </w:r>
      <w:r>
        <w:rPr>
          <w:sz w:val="26"/>
          <w:szCs w:val="26"/>
        </w:rPr>
        <w:t>уровне</w:t>
      </w:r>
      <w:r>
        <w:rPr>
          <w:spacing w:val="1"/>
          <w:sz w:val="26"/>
          <w:szCs w:val="26"/>
        </w:rPr>
        <w:t xml:space="preserve"> </w:t>
      </w:r>
      <w:r>
        <w:rPr>
          <w:sz w:val="26"/>
          <w:szCs w:val="26"/>
        </w:rPr>
        <w:t>ряда</w:t>
      </w:r>
      <w:r>
        <w:rPr>
          <w:spacing w:val="1"/>
          <w:sz w:val="26"/>
          <w:szCs w:val="26"/>
        </w:rPr>
        <w:t xml:space="preserve"> </w:t>
      </w:r>
      <w:r>
        <w:rPr>
          <w:sz w:val="26"/>
          <w:szCs w:val="26"/>
        </w:rPr>
        <w:t>универсальных</w:t>
      </w:r>
      <w:r>
        <w:rPr>
          <w:spacing w:val="1"/>
          <w:sz w:val="26"/>
          <w:szCs w:val="26"/>
        </w:rPr>
        <w:t xml:space="preserve"> </w:t>
      </w:r>
      <w:r>
        <w:rPr>
          <w:sz w:val="26"/>
          <w:szCs w:val="26"/>
        </w:rPr>
        <w:t>учебных</w:t>
      </w:r>
      <w:r>
        <w:rPr>
          <w:spacing w:val="1"/>
          <w:sz w:val="26"/>
          <w:szCs w:val="26"/>
        </w:rPr>
        <w:t xml:space="preserve"> </w:t>
      </w:r>
      <w:r>
        <w:rPr>
          <w:sz w:val="26"/>
          <w:szCs w:val="26"/>
        </w:rPr>
        <w:t>действий.</w:t>
      </w:r>
    </w:p>
    <w:p w:rsidR="006C6D24" w:rsidRDefault="006C6D24" w:rsidP="006C6D24">
      <w:pPr>
        <w:spacing w:before="1" w:line="298" w:lineRule="exact"/>
        <w:jc w:val="both"/>
        <w:outlineLvl w:val="2"/>
        <w:rPr>
          <w:b/>
          <w:bCs/>
          <w:i/>
          <w:iCs/>
          <w:sz w:val="26"/>
          <w:szCs w:val="26"/>
        </w:rPr>
      </w:pPr>
      <w:r>
        <w:rPr>
          <w:b/>
          <w:bCs/>
          <w:i/>
          <w:iCs/>
          <w:sz w:val="26"/>
          <w:szCs w:val="26"/>
        </w:rPr>
        <w:t>Познавательные</w:t>
      </w:r>
      <w:r>
        <w:rPr>
          <w:b/>
          <w:bCs/>
          <w:i/>
          <w:iCs/>
          <w:spacing w:val="-4"/>
          <w:sz w:val="26"/>
          <w:szCs w:val="26"/>
        </w:rPr>
        <w:t xml:space="preserve"> </w:t>
      </w:r>
      <w:r>
        <w:rPr>
          <w:b/>
          <w:bCs/>
          <w:i/>
          <w:iCs/>
          <w:sz w:val="26"/>
          <w:szCs w:val="26"/>
        </w:rPr>
        <w:t>универсальные</w:t>
      </w:r>
      <w:r>
        <w:rPr>
          <w:b/>
          <w:bCs/>
          <w:i/>
          <w:iCs/>
          <w:spacing w:val="-3"/>
          <w:sz w:val="26"/>
          <w:szCs w:val="26"/>
        </w:rPr>
        <w:t xml:space="preserve"> </w:t>
      </w:r>
      <w:r>
        <w:rPr>
          <w:b/>
          <w:bCs/>
          <w:i/>
          <w:iCs/>
          <w:sz w:val="26"/>
          <w:szCs w:val="26"/>
        </w:rPr>
        <w:t>учебные</w:t>
      </w:r>
      <w:r>
        <w:rPr>
          <w:b/>
          <w:bCs/>
          <w:i/>
          <w:iCs/>
          <w:spacing w:val="-3"/>
          <w:sz w:val="26"/>
          <w:szCs w:val="26"/>
        </w:rPr>
        <w:t xml:space="preserve"> </w:t>
      </w:r>
      <w:r>
        <w:rPr>
          <w:b/>
          <w:bCs/>
          <w:i/>
          <w:iCs/>
          <w:sz w:val="26"/>
          <w:szCs w:val="26"/>
        </w:rPr>
        <w:t>действия:</w:t>
      </w:r>
    </w:p>
    <w:p w:rsidR="006C6D24" w:rsidRDefault="006C6D24" w:rsidP="006C6D24">
      <w:pPr>
        <w:numPr>
          <w:ilvl w:val="0"/>
          <w:numId w:val="20"/>
        </w:numPr>
        <w:tabs>
          <w:tab w:val="left" w:pos="538"/>
        </w:tabs>
        <w:ind w:right="263" w:firstLine="0"/>
        <w:jc w:val="both"/>
        <w:rPr>
          <w:sz w:val="26"/>
        </w:rPr>
      </w:pPr>
      <w:r>
        <w:rPr>
          <w:sz w:val="26"/>
        </w:rPr>
        <w:t>читать вслух целыми словами без пропусков и перестановок букв и слогов доступные</w:t>
      </w:r>
      <w:r>
        <w:rPr>
          <w:spacing w:val="-62"/>
          <w:sz w:val="26"/>
        </w:rPr>
        <w:t xml:space="preserve"> </w:t>
      </w:r>
      <w:r>
        <w:rPr>
          <w:sz w:val="26"/>
        </w:rPr>
        <w:t>по восприятию и небольшие по объёму прозаические и стихотворные произведения (без</w:t>
      </w:r>
      <w:r>
        <w:rPr>
          <w:spacing w:val="-62"/>
          <w:sz w:val="26"/>
        </w:rPr>
        <w:t xml:space="preserve"> </w:t>
      </w:r>
      <w:r>
        <w:rPr>
          <w:sz w:val="26"/>
        </w:rPr>
        <w:t>отметочного</w:t>
      </w:r>
      <w:r>
        <w:rPr>
          <w:spacing w:val="-2"/>
          <w:sz w:val="26"/>
        </w:rPr>
        <w:t xml:space="preserve"> </w:t>
      </w:r>
      <w:r>
        <w:rPr>
          <w:sz w:val="26"/>
        </w:rPr>
        <w:t>оценивания);</w:t>
      </w:r>
    </w:p>
    <w:p w:rsidR="006C6D24" w:rsidRDefault="006C6D24" w:rsidP="006C6D24">
      <w:pPr>
        <w:numPr>
          <w:ilvl w:val="0"/>
          <w:numId w:val="20"/>
        </w:numPr>
        <w:tabs>
          <w:tab w:val="left" w:pos="588"/>
        </w:tabs>
        <w:ind w:right="263" w:firstLine="0"/>
        <w:jc w:val="both"/>
        <w:rPr>
          <w:sz w:val="26"/>
        </w:rPr>
      </w:pPr>
      <w:r>
        <w:rPr>
          <w:sz w:val="26"/>
        </w:rPr>
        <w:t>сравнивать и группировать различные произведения по теме (о Родине, о родной</w:t>
      </w:r>
      <w:r>
        <w:rPr>
          <w:spacing w:val="1"/>
          <w:sz w:val="26"/>
        </w:rPr>
        <w:t xml:space="preserve"> </w:t>
      </w:r>
      <w:r>
        <w:rPr>
          <w:sz w:val="26"/>
        </w:rPr>
        <w:t>природе, о детях и для детей, о животных, о семье, о чудесах и превращениях), по</w:t>
      </w:r>
      <w:r>
        <w:rPr>
          <w:spacing w:val="1"/>
          <w:sz w:val="26"/>
        </w:rPr>
        <w:t xml:space="preserve"> </w:t>
      </w:r>
      <w:r>
        <w:rPr>
          <w:sz w:val="26"/>
        </w:rPr>
        <w:t>жанрам</w:t>
      </w:r>
      <w:r>
        <w:rPr>
          <w:spacing w:val="1"/>
          <w:sz w:val="26"/>
        </w:rPr>
        <w:t xml:space="preserve"> </w:t>
      </w:r>
      <w:r>
        <w:rPr>
          <w:sz w:val="26"/>
        </w:rPr>
        <w:t>(произведения</w:t>
      </w:r>
      <w:r>
        <w:rPr>
          <w:spacing w:val="1"/>
          <w:sz w:val="26"/>
        </w:rPr>
        <w:t xml:space="preserve"> </w:t>
      </w:r>
      <w:r>
        <w:rPr>
          <w:sz w:val="26"/>
        </w:rPr>
        <w:t>устного</w:t>
      </w:r>
      <w:r>
        <w:rPr>
          <w:spacing w:val="1"/>
          <w:sz w:val="26"/>
        </w:rPr>
        <w:t xml:space="preserve"> </w:t>
      </w:r>
      <w:r>
        <w:rPr>
          <w:sz w:val="26"/>
        </w:rPr>
        <w:t>народного</w:t>
      </w:r>
      <w:r>
        <w:rPr>
          <w:spacing w:val="1"/>
          <w:sz w:val="26"/>
        </w:rPr>
        <w:t xml:space="preserve"> </w:t>
      </w:r>
      <w:r>
        <w:rPr>
          <w:sz w:val="26"/>
        </w:rPr>
        <w:t>творчества,</w:t>
      </w:r>
      <w:r>
        <w:rPr>
          <w:spacing w:val="1"/>
          <w:sz w:val="26"/>
        </w:rPr>
        <w:t xml:space="preserve"> </w:t>
      </w:r>
      <w:r>
        <w:rPr>
          <w:sz w:val="26"/>
        </w:rPr>
        <w:t>сказка</w:t>
      </w:r>
      <w:r>
        <w:rPr>
          <w:spacing w:val="1"/>
          <w:sz w:val="26"/>
        </w:rPr>
        <w:t xml:space="preserve"> </w:t>
      </w:r>
      <w:r>
        <w:rPr>
          <w:sz w:val="26"/>
        </w:rPr>
        <w:t>(фольклорная</w:t>
      </w:r>
      <w:r>
        <w:rPr>
          <w:spacing w:val="1"/>
          <w:sz w:val="26"/>
        </w:rPr>
        <w:t xml:space="preserve"> </w:t>
      </w:r>
      <w:r>
        <w:rPr>
          <w:sz w:val="26"/>
        </w:rPr>
        <w:t>и</w:t>
      </w:r>
      <w:r>
        <w:rPr>
          <w:spacing w:val="1"/>
          <w:sz w:val="26"/>
        </w:rPr>
        <w:t xml:space="preserve"> </w:t>
      </w:r>
      <w:r>
        <w:rPr>
          <w:sz w:val="26"/>
        </w:rPr>
        <w:t>литературная), рассказ,</w:t>
      </w:r>
      <w:r>
        <w:rPr>
          <w:spacing w:val="-1"/>
          <w:sz w:val="26"/>
        </w:rPr>
        <w:t xml:space="preserve"> </w:t>
      </w:r>
      <w:r>
        <w:rPr>
          <w:sz w:val="26"/>
        </w:rPr>
        <w:t>басня,</w:t>
      </w:r>
      <w:r>
        <w:rPr>
          <w:spacing w:val="-1"/>
          <w:sz w:val="26"/>
        </w:rPr>
        <w:t xml:space="preserve"> </w:t>
      </w:r>
      <w:r>
        <w:rPr>
          <w:sz w:val="26"/>
        </w:rPr>
        <w:t>стихотворение);</w:t>
      </w:r>
    </w:p>
    <w:p w:rsidR="006C6D24" w:rsidRDefault="006C6D24" w:rsidP="006C6D24">
      <w:pPr>
        <w:numPr>
          <w:ilvl w:val="0"/>
          <w:numId w:val="20"/>
        </w:numPr>
        <w:tabs>
          <w:tab w:val="left" w:pos="627"/>
        </w:tabs>
        <w:ind w:right="266" w:firstLine="0"/>
        <w:jc w:val="both"/>
        <w:rPr>
          <w:sz w:val="26"/>
        </w:rPr>
      </w:pPr>
      <w:r>
        <w:rPr>
          <w:sz w:val="26"/>
        </w:rPr>
        <w:t>характеризовать</w:t>
      </w:r>
      <w:r>
        <w:rPr>
          <w:spacing w:val="1"/>
          <w:sz w:val="26"/>
        </w:rPr>
        <w:t xml:space="preserve"> </w:t>
      </w:r>
      <w:r>
        <w:rPr>
          <w:sz w:val="26"/>
        </w:rPr>
        <w:t>(кратко)</w:t>
      </w:r>
      <w:r>
        <w:rPr>
          <w:spacing w:val="1"/>
          <w:sz w:val="26"/>
        </w:rPr>
        <w:t xml:space="preserve"> </w:t>
      </w:r>
      <w:r>
        <w:rPr>
          <w:sz w:val="26"/>
        </w:rPr>
        <w:t>особенности</w:t>
      </w:r>
      <w:r>
        <w:rPr>
          <w:spacing w:val="1"/>
          <w:sz w:val="26"/>
        </w:rPr>
        <w:t xml:space="preserve"> </w:t>
      </w:r>
      <w:r>
        <w:rPr>
          <w:sz w:val="26"/>
        </w:rPr>
        <w:t>жанров</w:t>
      </w:r>
      <w:r>
        <w:rPr>
          <w:spacing w:val="1"/>
          <w:sz w:val="26"/>
        </w:rPr>
        <w:t xml:space="preserve"> </w:t>
      </w:r>
      <w:r>
        <w:rPr>
          <w:sz w:val="26"/>
        </w:rPr>
        <w:t>(произведения</w:t>
      </w:r>
      <w:r>
        <w:rPr>
          <w:spacing w:val="1"/>
          <w:sz w:val="26"/>
        </w:rPr>
        <w:t xml:space="preserve"> </w:t>
      </w:r>
      <w:r>
        <w:rPr>
          <w:sz w:val="26"/>
        </w:rPr>
        <w:t>устного</w:t>
      </w:r>
      <w:r>
        <w:rPr>
          <w:spacing w:val="1"/>
          <w:sz w:val="26"/>
        </w:rPr>
        <w:t xml:space="preserve"> </w:t>
      </w:r>
      <w:r>
        <w:rPr>
          <w:sz w:val="26"/>
        </w:rPr>
        <w:t>народного</w:t>
      </w:r>
      <w:r>
        <w:rPr>
          <w:spacing w:val="1"/>
          <w:sz w:val="26"/>
        </w:rPr>
        <w:t xml:space="preserve"> </w:t>
      </w:r>
      <w:r>
        <w:rPr>
          <w:sz w:val="26"/>
        </w:rPr>
        <w:t>творчества,</w:t>
      </w:r>
      <w:r>
        <w:rPr>
          <w:spacing w:val="-2"/>
          <w:sz w:val="26"/>
        </w:rPr>
        <w:t xml:space="preserve"> </w:t>
      </w:r>
      <w:r>
        <w:rPr>
          <w:sz w:val="26"/>
        </w:rPr>
        <w:t>литературная сказка,</w:t>
      </w:r>
      <w:r>
        <w:rPr>
          <w:spacing w:val="-1"/>
          <w:sz w:val="26"/>
        </w:rPr>
        <w:t xml:space="preserve"> </w:t>
      </w:r>
      <w:r>
        <w:rPr>
          <w:sz w:val="26"/>
        </w:rPr>
        <w:t>рассказ,</w:t>
      </w:r>
      <w:r>
        <w:rPr>
          <w:spacing w:val="-2"/>
          <w:sz w:val="26"/>
        </w:rPr>
        <w:t xml:space="preserve"> </w:t>
      </w:r>
      <w:r>
        <w:rPr>
          <w:sz w:val="26"/>
        </w:rPr>
        <w:t>басня,</w:t>
      </w:r>
      <w:r>
        <w:rPr>
          <w:spacing w:val="-1"/>
          <w:sz w:val="26"/>
        </w:rPr>
        <w:t xml:space="preserve"> </w:t>
      </w:r>
      <w:r>
        <w:rPr>
          <w:sz w:val="26"/>
        </w:rPr>
        <w:t>стихотворение);</w:t>
      </w:r>
    </w:p>
    <w:p w:rsidR="006C6D24" w:rsidRDefault="006C6D24" w:rsidP="006C6D24">
      <w:pPr>
        <w:numPr>
          <w:ilvl w:val="0"/>
          <w:numId w:val="20"/>
        </w:numPr>
        <w:tabs>
          <w:tab w:val="left" w:pos="636"/>
        </w:tabs>
        <w:ind w:right="265" w:firstLine="0"/>
        <w:jc w:val="both"/>
        <w:rPr>
          <w:sz w:val="26"/>
        </w:rPr>
      </w:pPr>
      <w:r>
        <w:rPr>
          <w:sz w:val="26"/>
        </w:rPr>
        <w:t>анализировать</w:t>
      </w:r>
      <w:r>
        <w:rPr>
          <w:spacing w:val="1"/>
          <w:sz w:val="26"/>
        </w:rPr>
        <w:t xml:space="preserve"> </w:t>
      </w:r>
      <w:r>
        <w:rPr>
          <w:sz w:val="26"/>
        </w:rPr>
        <w:t>текст</w:t>
      </w:r>
      <w:r>
        <w:rPr>
          <w:spacing w:val="1"/>
          <w:sz w:val="26"/>
        </w:rPr>
        <w:t xml:space="preserve"> </w:t>
      </w:r>
      <w:r>
        <w:rPr>
          <w:sz w:val="26"/>
        </w:rPr>
        <w:t>сказки,</w:t>
      </w:r>
      <w:r>
        <w:rPr>
          <w:spacing w:val="1"/>
          <w:sz w:val="26"/>
        </w:rPr>
        <w:t xml:space="preserve"> </w:t>
      </w:r>
      <w:r>
        <w:rPr>
          <w:sz w:val="26"/>
        </w:rPr>
        <w:t>рассказа,</w:t>
      </w:r>
      <w:r>
        <w:rPr>
          <w:spacing w:val="1"/>
          <w:sz w:val="26"/>
        </w:rPr>
        <w:t xml:space="preserve"> </w:t>
      </w:r>
      <w:r>
        <w:rPr>
          <w:sz w:val="26"/>
        </w:rPr>
        <w:t>басни:</w:t>
      </w:r>
      <w:r>
        <w:rPr>
          <w:spacing w:val="1"/>
          <w:sz w:val="26"/>
        </w:rPr>
        <w:t xml:space="preserve"> </w:t>
      </w:r>
      <w:r>
        <w:rPr>
          <w:sz w:val="26"/>
        </w:rPr>
        <w:t>определять</w:t>
      </w:r>
      <w:r>
        <w:rPr>
          <w:spacing w:val="1"/>
          <w:sz w:val="26"/>
        </w:rPr>
        <w:t xml:space="preserve"> </w:t>
      </w:r>
      <w:r>
        <w:rPr>
          <w:sz w:val="26"/>
        </w:rPr>
        <w:t>тему,</w:t>
      </w:r>
      <w:r>
        <w:rPr>
          <w:spacing w:val="1"/>
          <w:sz w:val="26"/>
        </w:rPr>
        <w:t xml:space="preserve"> </w:t>
      </w:r>
      <w:r>
        <w:rPr>
          <w:sz w:val="26"/>
        </w:rPr>
        <w:t>главную</w:t>
      </w:r>
      <w:r>
        <w:rPr>
          <w:spacing w:val="1"/>
          <w:sz w:val="26"/>
        </w:rPr>
        <w:t xml:space="preserve"> </w:t>
      </w:r>
      <w:r>
        <w:rPr>
          <w:sz w:val="26"/>
        </w:rPr>
        <w:t>мысль</w:t>
      </w:r>
      <w:r>
        <w:rPr>
          <w:spacing w:val="1"/>
          <w:sz w:val="26"/>
        </w:rPr>
        <w:t xml:space="preserve"> </w:t>
      </w:r>
      <w:r>
        <w:rPr>
          <w:sz w:val="26"/>
        </w:rPr>
        <w:t>произведения,</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слова,</w:t>
      </w:r>
      <w:r>
        <w:rPr>
          <w:spacing w:val="1"/>
          <w:sz w:val="26"/>
        </w:rPr>
        <w:t xml:space="preserve"> </w:t>
      </w:r>
      <w:r>
        <w:rPr>
          <w:sz w:val="26"/>
        </w:rPr>
        <w:t>подтверждающие</w:t>
      </w:r>
      <w:r>
        <w:rPr>
          <w:spacing w:val="1"/>
          <w:sz w:val="26"/>
        </w:rPr>
        <w:t xml:space="preserve"> </w:t>
      </w:r>
      <w:r>
        <w:rPr>
          <w:sz w:val="26"/>
        </w:rPr>
        <w:t>характеристику</w:t>
      </w:r>
      <w:r>
        <w:rPr>
          <w:spacing w:val="1"/>
          <w:sz w:val="26"/>
        </w:rPr>
        <w:t xml:space="preserve"> </w:t>
      </w:r>
      <w:r>
        <w:rPr>
          <w:sz w:val="26"/>
        </w:rPr>
        <w:t>героя,</w:t>
      </w:r>
      <w:r>
        <w:rPr>
          <w:spacing w:val="1"/>
          <w:sz w:val="26"/>
        </w:rPr>
        <w:t xml:space="preserve"> </w:t>
      </w:r>
      <w:r>
        <w:rPr>
          <w:sz w:val="26"/>
        </w:rPr>
        <w:t>оценивать</w:t>
      </w:r>
      <w:r>
        <w:rPr>
          <w:spacing w:val="1"/>
          <w:sz w:val="26"/>
        </w:rPr>
        <w:t xml:space="preserve"> </w:t>
      </w:r>
      <w:r>
        <w:rPr>
          <w:sz w:val="26"/>
        </w:rPr>
        <w:t>его</w:t>
      </w:r>
      <w:r>
        <w:rPr>
          <w:spacing w:val="1"/>
          <w:sz w:val="26"/>
        </w:rPr>
        <w:t xml:space="preserve"> </w:t>
      </w:r>
      <w:r>
        <w:rPr>
          <w:sz w:val="26"/>
        </w:rPr>
        <w:t>поступки,</w:t>
      </w:r>
      <w:r>
        <w:rPr>
          <w:spacing w:val="1"/>
          <w:sz w:val="26"/>
        </w:rPr>
        <w:t xml:space="preserve"> </w:t>
      </w:r>
      <w:r>
        <w:rPr>
          <w:sz w:val="26"/>
        </w:rPr>
        <w:t>сравнивать</w:t>
      </w:r>
      <w:r>
        <w:rPr>
          <w:spacing w:val="1"/>
          <w:sz w:val="26"/>
        </w:rPr>
        <w:t xml:space="preserve"> </w:t>
      </w:r>
      <w:r>
        <w:rPr>
          <w:sz w:val="26"/>
        </w:rPr>
        <w:t>героев</w:t>
      </w:r>
      <w:r>
        <w:rPr>
          <w:spacing w:val="1"/>
          <w:sz w:val="26"/>
        </w:rPr>
        <w:t xml:space="preserve"> </w:t>
      </w:r>
      <w:r>
        <w:rPr>
          <w:sz w:val="26"/>
        </w:rPr>
        <w:t>по</w:t>
      </w:r>
      <w:r>
        <w:rPr>
          <w:spacing w:val="1"/>
          <w:sz w:val="26"/>
        </w:rPr>
        <w:t xml:space="preserve"> </w:t>
      </w:r>
      <w:r>
        <w:rPr>
          <w:sz w:val="26"/>
        </w:rPr>
        <w:t>предложенному</w:t>
      </w:r>
      <w:r>
        <w:rPr>
          <w:spacing w:val="66"/>
          <w:sz w:val="26"/>
        </w:rPr>
        <w:t xml:space="preserve"> </w:t>
      </w:r>
      <w:r>
        <w:rPr>
          <w:sz w:val="26"/>
        </w:rPr>
        <w:t>алгоритму,</w:t>
      </w:r>
      <w:r>
        <w:rPr>
          <w:spacing w:val="1"/>
          <w:sz w:val="26"/>
        </w:rPr>
        <w:t xml:space="preserve"> </w:t>
      </w:r>
      <w:r>
        <w:rPr>
          <w:sz w:val="26"/>
        </w:rPr>
        <w:t>устанавливать</w:t>
      </w:r>
      <w:r>
        <w:rPr>
          <w:spacing w:val="-3"/>
          <w:sz w:val="26"/>
        </w:rPr>
        <w:t xml:space="preserve"> </w:t>
      </w:r>
      <w:r>
        <w:rPr>
          <w:sz w:val="26"/>
        </w:rPr>
        <w:t>последовательность</w:t>
      </w:r>
      <w:r>
        <w:rPr>
          <w:spacing w:val="-2"/>
          <w:sz w:val="26"/>
        </w:rPr>
        <w:t xml:space="preserve"> </w:t>
      </w:r>
      <w:r>
        <w:rPr>
          <w:sz w:val="26"/>
        </w:rPr>
        <w:t>событий</w:t>
      </w:r>
      <w:r>
        <w:rPr>
          <w:spacing w:val="-1"/>
          <w:sz w:val="26"/>
        </w:rPr>
        <w:t xml:space="preserve"> </w:t>
      </w:r>
      <w:r>
        <w:rPr>
          <w:sz w:val="26"/>
        </w:rPr>
        <w:t>(действий)</w:t>
      </w:r>
      <w:r>
        <w:rPr>
          <w:spacing w:val="-2"/>
          <w:sz w:val="26"/>
        </w:rPr>
        <w:t xml:space="preserve"> </w:t>
      </w:r>
      <w:r>
        <w:rPr>
          <w:sz w:val="26"/>
        </w:rPr>
        <w:t>в</w:t>
      </w:r>
      <w:r>
        <w:rPr>
          <w:spacing w:val="-1"/>
          <w:sz w:val="26"/>
        </w:rPr>
        <w:t xml:space="preserve"> </w:t>
      </w:r>
      <w:r>
        <w:rPr>
          <w:sz w:val="26"/>
        </w:rPr>
        <w:t>сказке</w:t>
      </w:r>
      <w:r>
        <w:rPr>
          <w:spacing w:val="2"/>
          <w:sz w:val="26"/>
        </w:rPr>
        <w:t xml:space="preserve"> </w:t>
      </w:r>
      <w:r>
        <w:rPr>
          <w:sz w:val="26"/>
        </w:rPr>
        <w:t>и</w:t>
      </w:r>
      <w:r>
        <w:rPr>
          <w:spacing w:val="-2"/>
          <w:sz w:val="26"/>
        </w:rPr>
        <w:t xml:space="preserve"> </w:t>
      </w:r>
      <w:r>
        <w:rPr>
          <w:sz w:val="26"/>
        </w:rPr>
        <w:t>рассказе;</w:t>
      </w:r>
    </w:p>
    <w:p w:rsidR="006C6D24" w:rsidRDefault="006C6D24" w:rsidP="006C6D24">
      <w:pPr>
        <w:numPr>
          <w:ilvl w:val="0"/>
          <w:numId w:val="20"/>
        </w:numPr>
        <w:tabs>
          <w:tab w:val="left" w:pos="610"/>
        </w:tabs>
        <w:spacing w:before="1"/>
        <w:ind w:right="266" w:firstLine="0"/>
        <w:jc w:val="both"/>
        <w:rPr>
          <w:sz w:val="26"/>
        </w:rPr>
      </w:pPr>
      <w:r>
        <w:rPr>
          <w:sz w:val="26"/>
        </w:rPr>
        <w:t>анализировать</w:t>
      </w:r>
      <w:r>
        <w:rPr>
          <w:spacing w:val="1"/>
          <w:sz w:val="26"/>
        </w:rPr>
        <w:t xml:space="preserve"> </w:t>
      </w:r>
      <w:r>
        <w:rPr>
          <w:sz w:val="26"/>
        </w:rPr>
        <w:t>текст</w:t>
      </w:r>
      <w:r>
        <w:rPr>
          <w:spacing w:val="1"/>
          <w:sz w:val="26"/>
        </w:rPr>
        <w:t xml:space="preserve"> </w:t>
      </w:r>
      <w:r>
        <w:rPr>
          <w:sz w:val="26"/>
        </w:rPr>
        <w:t>стихотворения:</w:t>
      </w:r>
      <w:r>
        <w:rPr>
          <w:spacing w:val="1"/>
          <w:sz w:val="26"/>
        </w:rPr>
        <w:t xml:space="preserve"> </w:t>
      </w:r>
      <w:r>
        <w:rPr>
          <w:sz w:val="26"/>
        </w:rPr>
        <w:t>называть</w:t>
      </w:r>
      <w:r>
        <w:rPr>
          <w:spacing w:val="1"/>
          <w:sz w:val="26"/>
        </w:rPr>
        <w:t xml:space="preserve"> </w:t>
      </w:r>
      <w:r>
        <w:rPr>
          <w:sz w:val="26"/>
        </w:rPr>
        <w:t>особенности</w:t>
      </w:r>
      <w:r>
        <w:rPr>
          <w:spacing w:val="1"/>
          <w:sz w:val="26"/>
        </w:rPr>
        <w:t xml:space="preserve"> </w:t>
      </w:r>
      <w:r>
        <w:rPr>
          <w:sz w:val="26"/>
        </w:rPr>
        <w:t>жанра</w:t>
      </w:r>
      <w:r>
        <w:rPr>
          <w:spacing w:val="1"/>
          <w:sz w:val="26"/>
        </w:rPr>
        <w:t xml:space="preserve"> </w:t>
      </w:r>
      <w:r>
        <w:rPr>
          <w:sz w:val="26"/>
        </w:rPr>
        <w:t>(ритм,</w:t>
      </w:r>
      <w:r>
        <w:rPr>
          <w:spacing w:val="1"/>
          <w:sz w:val="26"/>
        </w:rPr>
        <w:t xml:space="preserve"> </w:t>
      </w:r>
      <w:r>
        <w:rPr>
          <w:sz w:val="26"/>
        </w:rPr>
        <w:t>рифма),</w:t>
      </w:r>
      <w:r>
        <w:rPr>
          <w:spacing w:val="-62"/>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сравнения,</w:t>
      </w:r>
      <w:r>
        <w:rPr>
          <w:spacing w:val="1"/>
          <w:sz w:val="26"/>
        </w:rPr>
        <w:t xml:space="preserve"> </w:t>
      </w:r>
      <w:r>
        <w:rPr>
          <w:sz w:val="26"/>
        </w:rPr>
        <w:t>эпитеты,</w:t>
      </w:r>
      <w:r>
        <w:rPr>
          <w:spacing w:val="1"/>
          <w:sz w:val="26"/>
        </w:rPr>
        <w:t xml:space="preserve"> </w:t>
      </w:r>
      <w:r>
        <w:rPr>
          <w:sz w:val="26"/>
        </w:rPr>
        <w:t>слова</w:t>
      </w:r>
      <w:r>
        <w:rPr>
          <w:spacing w:val="1"/>
          <w:sz w:val="26"/>
        </w:rPr>
        <w:t xml:space="preserve"> </w:t>
      </w:r>
      <w:r>
        <w:rPr>
          <w:sz w:val="26"/>
        </w:rPr>
        <w:t>в</w:t>
      </w:r>
      <w:r>
        <w:rPr>
          <w:spacing w:val="1"/>
          <w:sz w:val="26"/>
        </w:rPr>
        <w:t xml:space="preserve"> </w:t>
      </w:r>
      <w:r>
        <w:rPr>
          <w:sz w:val="26"/>
        </w:rPr>
        <w:t>переносном</w:t>
      </w:r>
      <w:r>
        <w:rPr>
          <w:spacing w:val="1"/>
          <w:sz w:val="26"/>
        </w:rPr>
        <w:t xml:space="preserve"> </w:t>
      </w:r>
      <w:r>
        <w:rPr>
          <w:sz w:val="26"/>
        </w:rPr>
        <w:t>значении,</w:t>
      </w:r>
      <w:r>
        <w:rPr>
          <w:spacing w:val="65"/>
          <w:sz w:val="26"/>
        </w:rPr>
        <w:t xml:space="preserve"> </w:t>
      </w:r>
      <w:r>
        <w:rPr>
          <w:sz w:val="26"/>
        </w:rPr>
        <w:t>объяснять</w:t>
      </w:r>
      <w:r>
        <w:rPr>
          <w:spacing w:val="1"/>
          <w:sz w:val="26"/>
        </w:rPr>
        <w:t xml:space="preserve"> </w:t>
      </w:r>
      <w:r>
        <w:rPr>
          <w:sz w:val="26"/>
        </w:rPr>
        <w:t>значение</w:t>
      </w:r>
      <w:r>
        <w:rPr>
          <w:spacing w:val="-2"/>
          <w:sz w:val="26"/>
        </w:rPr>
        <w:t xml:space="preserve"> </w:t>
      </w:r>
      <w:r>
        <w:rPr>
          <w:sz w:val="26"/>
        </w:rPr>
        <w:t>незнакомого</w:t>
      </w:r>
      <w:r>
        <w:rPr>
          <w:spacing w:val="-1"/>
          <w:sz w:val="26"/>
        </w:rPr>
        <w:t xml:space="preserve"> </w:t>
      </w:r>
      <w:r>
        <w:rPr>
          <w:sz w:val="26"/>
        </w:rPr>
        <w:t>слова</w:t>
      </w:r>
      <w:r>
        <w:rPr>
          <w:spacing w:val="-2"/>
          <w:sz w:val="26"/>
        </w:rPr>
        <w:t xml:space="preserve"> </w:t>
      </w:r>
      <w:r>
        <w:rPr>
          <w:sz w:val="26"/>
        </w:rPr>
        <w:t>с</w:t>
      </w:r>
      <w:r>
        <w:rPr>
          <w:spacing w:val="-1"/>
          <w:sz w:val="26"/>
        </w:rPr>
        <w:t xml:space="preserve"> </w:t>
      </w:r>
      <w:r>
        <w:rPr>
          <w:sz w:val="26"/>
        </w:rPr>
        <w:t>опорой</w:t>
      </w:r>
      <w:r>
        <w:rPr>
          <w:spacing w:val="-1"/>
          <w:sz w:val="26"/>
        </w:rPr>
        <w:t xml:space="preserve"> </w:t>
      </w:r>
      <w:r>
        <w:rPr>
          <w:sz w:val="26"/>
        </w:rPr>
        <w:t>на</w:t>
      </w:r>
      <w:r>
        <w:rPr>
          <w:spacing w:val="-2"/>
          <w:sz w:val="26"/>
        </w:rPr>
        <w:t xml:space="preserve"> </w:t>
      </w:r>
      <w:r>
        <w:rPr>
          <w:sz w:val="26"/>
        </w:rPr>
        <w:t>контекст</w:t>
      </w:r>
      <w:r>
        <w:rPr>
          <w:spacing w:val="-1"/>
          <w:sz w:val="26"/>
        </w:rPr>
        <w:t xml:space="preserve"> </w:t>
      </w:r>
      <w:r>
        <w:rPr>
          <w:sz w:val="26"/>
        </w:rPr>
        <w:t>и</w:t>
      </w:r>
      <w:r>
        <w:rPr>
          <w:spacing w:val="-1"/>
          <w:sz w:val="26"/>
        </w:rPr>
        <w:t xml:space="preserve"> </w:t>
      </w:r>
      <w:r>
        <w:rPr>
          <w:sz w:val="26"/>
        </w:rPr>
        <w:t>по</w:t>
      </w:r>
      <w:r>
        <w:rPr>
          <w:spacing w:val="-2"/>
          <w:sz w:val="26"/>
        </w:rPr>
        <w:t xml:space="preserve"> </w:t>
      </w:r>
      <w:r>
        <w:rPr>
          <w:sz w:val="26"/>
        </w:rPr>
        <w:t>словарю.</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spacing w:before="75"/>
        <w:outlineLvl w:val="2"/>
        <w:rPr>
          <w:b/>
          <w:bCs/>
          <w:i/>
          <w:iCs/>
          <w:sz w:val="26"/>
          <w:szCs w:val="26"/>
        </w:rPr>
      </w:pPr>
      <w:r>
        <w:rPr>
          <w:b/>
          <w:bCs/>
          <w:i/>
          <w:iCs/>
          <w:sz w:val="26"/>
          <w:szCs w:val="26"/>
        </w:rPr>
        <w:lastRenderedPageBreak/>
        <w:t>Работа</w:t>
      </w:r>
      <w:r>
        <w:rPr>
          <w:b/>
          <w:bCs/>
          <w:i/>
          <w:iCs/>
          <w:spacing w:val="-5"/>
          <w:sz w:val="26"/>
          <w:szCs w:val="26"/>
        </w:rPr>
        <w:t xml:space="preserve"> </w:t>
      </w:r>
      <w:r>
        <w:rPr>
          <w:b/>
          <w:bCs/>
          <w:i/>
          <w:iCs/>
          <w:sz w:val="26"/>
          <w:szCs w:val="26"/>
        </w:rPr>
        <w:t>с</w:t>
      </w:r>
      <w:r>
        <w:rPr>
          <w:b/>
          <w:bCs/>
          <w:i/>
          <w:iCs/>
          <w:spacing w:val="-2"/>
          <w:sz w:val="26"/>
          <w:szCs w:val="26"/>
        </w:rPr>
        <w:t xml:space="preserve"> </w:t>
      </w:r>
      <w:r>
        <w:rPr>
          <w:b/>
          <w:bCs/>
          <w:i/>
          <w:iCs/>
          <w:sz w:val="26"/>
          <w:szCs w:val="26"/>
        </w:rPr>
        <w:t>информацией:</w:t>
      </w:r>
    </w:p>
    <w:p w:rsidR="006C6D24" w:rsidRDefault="006C6D24" w:rsidP="006C6D24">
      <w:pPr>
        <w:numPr>
          <w:ilvl w:val="0"/>
          <w:numId w:val="20"/>
        </w:numPr>
        <w:tabs>
          <w:tab w:val="left" w:pos="538"/>
        </w:tabs>
        <w:spacing w:before="1" w:line="298" w:lineRule="exact"/>
        <w:ind w:left="537" w:hanging="326"/>
        <w:rPr>
          <w:sz w:val="26"/>
        </w:rPr>
      </w:pPr>
      <w:r>
        <w:rPr>
          <w:sz w:val="26"/>
        </w:rPr>
        <w:t>соотносить</w:t>
      </w:r>
      <w:r>
        <w:rPr>
          <w:spacing w:val="-6"/>
          <w:sz w:val="26"/>
        </w:rPr>
        <w:t xml:space="preserve"> </w:t>
      </w:r>
      <w:r>
        <w:rPr>
          <w:sz w:val="26"/>
        </w:rPr>
        <w:t>иллюстрации</w:t>
      </w:r>
      <w:r>
        <w:rPr>
          <w:spacing w:val="-3"/>
          <w:sz w:val="26"/>
        </w:rPr>
        <w:t xml:space="preserve"> </w:t>
      </w:r>
      <w:r>
        <w:rPr>
          <w:sz w:val="26"/>
        </w:rPr>
        <w:t>с</w:t>
      </w:r>
      <w:r>
        <w:rPr>
          <w:spacing w:val="-4"/>
          <w:sz w:val="26"/>
        </w:rPr>
        <w:t xml:space="preserve"> </w:t>
      </w:r>
      <w:r>
        <w:rPr>
          <w:sz w:val="26"/>
        </w:rPr>
        <w:t>текстом</w:t>
      </w:r>
      <w:r>
        <w:rPr>
          <w:spacing w:val="-4"/>
          <w:sz w:val="26"/>
        </w:rPr>
        <w:t xml:space="preserve"> </w:t>
      </w:r>
      <w:r>
        <w:rPr>
          <w:sz w:val="26"/>
        </w:rPr>
        <w:t>произведения;</w:t>
      </w:r>
    </w:p>
    <w:p w:rsidR="006C6D24" w:rsidRDefault="006C6D24" w:rsidP="006C6D24">
      <w:pPr>
        <w:numPr>
          <w:ilvl w:val="0"/>
          <w:numId w:val="20"/>
        </w:numPr>
        <w:tabs>
          <w:tab w:val="left" w:pos="559"/>
        </w:tabs>
        <w:ind w:right="266" w:firstLine="0"/>
        <w:rPr>
          <w:sz w:val="26"/>
        </w:rPr>
      </w:pPr>
      <w:r>
        <w:rPr>
          <w:sz w:val="26"/>
        </w:rPr>
        <w:t>ориентироваться</w:t>
      </w:r>
      <w:r>
        <w:rPr>
          <w:spacing w:val="18"/>
          <w:sz w:val="26"/>
        </w:rPr>
        <w:t xml:space="preserve"> </w:t>
      </w:r>
      <w:r>
        <w:rPr>
          <w:sz w:val="26"/>
        </w:rPr>
        <w:t>в</w:t>
      </w:r>
      <w:r>
        <w:rPr>
          <w:spacing w:val="20"/>
          <w:sz w:val="26"/>
        </w:rPr>
        <w:t xml:space="preserve"> </w:t>
      </w:r>
      <w:r>
        <w:rPr>
          <w:sz w:val="26"/>
        </w:rPr>
        <w:t>содержании</w:t>
      </w:r>
      <w:r>
        <w:rPr>
          <w:spacing w:val="18"/>
          <w:sz w:val="26"/>
        </w:rPr>
        <w:t xml:space="preserve"> </w:t>
      </w:r>
      <w:r>
        <w:rPr>
          <w:sz w:val="26"/>
        </w:rPr>
        <w:t>книги,</w:t>
      </w:r>
      <w:r>
        <w:rPr>
          <w:spacing w:val="18"/>
          <w:sz w:val="26"/>
        </w:rPr>
        <w:t xml:space="preserve"> </w:t>
      </w:r>
      <w:r>
        <w:rPr>
          <w:sz w:val="26"/>
        </w:rPr>
        <w:t>каталоге,</w:t>
      </w:r>
      <w:r>
        <w:rPr>
          <w:spacing w:val="17"/>
          <w:sz w:val="26"/>
        </w:rPr>
        <w:t xml:space="preserve"> </w:t>
      </w:r>
      <w:r>
        <w:rPr>
          <w:sz w:val="26"/>
        </w:rPr>
        <w:t>выбирать</w:t>
      </w:r>
      <w:r>
        <w:rPr>
          <w:spacing w:val="17"/>
          <w:sz w:val="26"/>
        </w:rPr>
        <w:t xml:space="preserve"> </w:t>
      </w:r>
      <w:r>
        <w:rPr>
          <w:sz w:val="26"/>
        </w:rPr>
        <w:t>книгу</w:t>
      </w:r>
      <w:r>
        <w:rPr>
          <w:spacing w:val="18"/>
          <w:sz w:val="26"/>
        </w:rPr>
        <w:t xml:space="preserve"> </w:t>
      </w:r>
      <w:r>
        <w:rPr>
          <w:sz w:val="26"/>
        </w:rPr>
        <w:t>по</w:t>
      </w:r>
      <w:r>
        <w:rPr>
          <w:spacing w:val="18"/>
          <w:sz w:val="26"/>
        </w:rPr>
        <w:t xml:space="preserve"> </w:t>
      </w:r>
      <w:r>
        <w:rPr>
          <w:sz w:val="26"/>
        </w:rPr>
        <w:t>автору,</w:t>
      </w:r>
      <w:r>
        <w:rPr>
          <w:spacing w:val="17"/>
          <w:sz w:val="26"/>
        </w:rPr>
        <w:t xml:space="preserve"> </w:t>
      </w:r>
      <w:r>
        <w:rPr>
          <w:sz w:val="26"/>
        </w:rPr>
        <w:t>каталогу</w:t>
      </w:r>
      <w:r>
        <w:rPr>
          <w:spacing w:val="-62"/>
          <w:sz w:val="26"/>
        </w:rPr>
        <w:t xml:space="preserve"> </w:t>
      </w:r>
      <w:r>
        <w:rPr>
          <w:sz w:val="26"/>
        </w:rPr>
        <w:t>на</w:t>
      </w:r>
      <w:r>
        <w:rPr>
          <w:spacing w:val="-2"/>
          <w:sz w:val="26"/>
        </w:rPr>
        <w:t xml:space="preserve"> </w:t>
      </w:r>
      <w:r>
        <w:rPr>
          <w:sz w:val="26"/>
        </w:rPr>
        <w:t>основе</w:t>
      </w:r>
      <w:r>
        <w:rPr>
          <w:spacing w:val="-1"/>
          <w:sz w:val="26"/>
        </w:rPr>
        <w:t xml:space="preserve"> </w:t>
      </w:r>
      <w:r>
        <w:rPr>
          <w:sz w:val="26"/>
        </w:rPr>
        <w:t>рекомендованного</w:t>
      </w:r>
      <w:r>
        <w:rPr>
          <w:spacing w:val="-1"/>
          <w:sz w:val="26"/>
        </w:rPr>
        <w:t xml:space="preserve"> </w:t>
      </w:r>
      <w:r>
        <w:rPr>
          <w:sz w:val="26"/>
        </w:rPr>
        <w:t>списка;</w:t>
      </w:r>
    </w:p>
    <w:p w:rsidR="006C6D24" w:rsidRDefault="006C6D24" w:rsidP="006C6D24">
      <w:pPr>
        <w:numPr>
          <w:ilvl w:val="0"/>
          <w:numId w:val="20"/>
        </w:numPr>
        <w:tabs>
          <w:tab w:val="left" w:pos="555"/>
        </w:tabs>
        <w:spacing w:before="1"/>
        <w:ind w:right="258" w:firstLine="0"/>
        <w:rPr>
          <w:sz w:val="26"/>
        </w:rPr>
      </w:pPr>
      <w:r>
        <w:rPr>
          <w:sz w:val="26"/>
        </w:rPr>
        <w:t>по</w:t>
      </w:r>
      <w:r>
        <w:rPr>
          <w:spacing w:val="13"/>
          <w:sz w:val="26"/>
        </w:rPr>
        <w:t xml:space="preserve"> </w:t>
      </w:r>
      <w:r>
        <w:rPr>
          <w:sz w:val="26"/>
        </w:rPr>
        <w:t>информации,</w:t>
      </w:r>
      <w:r>
        <w:rPr>
          <w:spacing w:val="14"/>
          <w:sz w:val="26"/>
        </w:rPr>
        <w:t xml:space="preserve"> </w:t>
      </w:r>
      <w:r>
        <w:rPr>
          <w:sz w:val="26"/>
        </w:rPr>
        <w:t>представленной</w:t>
      </w:r>
      <w:r>
        <w:rPr>
          <w:spacing w:val="14"/>
          <w:sz w:val="26"/>
        </w:rPr>
        <w:t xml:space="preserve"> </w:t>
      </w:r>
      <w:r>
        <w:rPr>
          <w:sz w:val="26"/>
        </w:rPr>
        <w:t>в</w:t>
      </w:r>
      <w:r>
        <w:rPr>
          <w:spacing w:val="16"/>
          <w:sz w:val="26"/>
        </w:rPr>
        <w:t xml:space="preserve"> </w:t>
      </w:r>
      <w:r>
        <w:rPr>
          <w:sz w:val="26"/>
        </w:rPr>
        <w:t>оглавлении,</w:t>
      </w:r>
      <w:r>
        <w:rPr>
          <w:spacing w:val="14"/>
          <w:sz w:val="26"/>
        </w:rPr>
        <w:t xml:space="preserve"> </w:t>
      </w:r>
      <w:r>
        <w:rPr>
          <w:sz w:val="26"/>
        </w:rPr>
        <w:t>в</w:t>
      </w:r>
      <w:r>
        <w:rPr>
          <w:spacing w:val="13"/>
          <w:sz w:val="26"/>
        </w:rPr>
        <w:t xml:space="preserve"> </w:t>
      </w:r>
      <w:r>
        <w:rPr>
          <w:sz w:val="26"/>
        </w:rPr>
        <w:t>иллюстрациях</w:t>
      </w:r>
      <w:r>
        <w:rPr>
          <w:spacing w:val="14"/>
          <w:sz w:val="26"/>
        </w:rPr>
        <w:t xml:space="preserve"> </w:t>
      </w:r>
      <w:r>
        <w:rPr>
          <w:sz w:val="26"/>
        </w:rPr>
        <w:t>предполагать</w:t>
      </w:r>
      <w:r>
        <w:rPr>
          <w:spacing w:val="13"/>
          <w:sz w:val="26"/>
        </w:rPr>
        <w:t xml:space="preserve"> </w:t>
      </w:r>
      <w:r>
        <w:rPr>
          <w:sz w:val="26"/>
        </w:rPr>
        <w:t>тему</w:t>
      </w:r>
      <w:r>
        <w:rPr>
          <w:spacing w:val="13"/>
          <w:sz w:val="26"/>
        </w:rPr>
        <w:t xml:space="preserve"> </w:t>
      </w:r>
      <w:r>
        <w:rPr>
          <w:sz w:val="26"/>
        </w:rPr>
        <w:t>и</w:t>
      </w:r>
      <w:r>
        <w:rPr>
          <w:spacing w:val="-62"/>
          <w:sz w:val="26"/>
        </w:rPr>
        <w:t xml:space="preserve"> </w:t>
      </w:r>
      <w:r>
        <w:rPr>
          <w:sz w:val="26"/>
        </w:rPr>
        <w:t>содержание</w:t>
      </w:r>
      <w:r>
        <w:rPr>
          <w:spacing w:val="-2"/>
          <w:sz w:val="26"/>
        </w:rPr>
        <w:t xml:space="preserve"> </w:t>
      </w:r>
      <w:r>
        <w:rPr>
          <w:sz w:val="26"/>
        </w:rPr>
        <w:t>книги;</w:t>
      </w:r>
    </w:p>
    <w:p w:rsidR="006C6D24" w:rsidRDefault="006C6D24" w:rsidP="006C6D24">
      <w:pPr>
        <w:numPr>
          <w:ilvl w:val="0"/>
          <w:numId w:val="20"/>
        </w:numPr>
        <w:tabs>
          <w:tab w:val="left" w:pos="538"/>
        </w:tabs>
        <w:spacing w:line="298" w:lineRule="exact"/>
        <w:ind w:left="537" w:hanging="326"/>
        <w:rPr>
          <w:sz w:val="26"/>
        </w:rPr>
      </w:pPr>
      <w:r>
        <w:rPr>
          <w:sz w:val="26"/>
        </w:rPr>
        <w:t>пользоваться</w:t>
      </w:r>
      <w:r>
        <w:rPr>
          <w:spacing w:val="-5"/>
          <w:sz w:val="26"/>
        </w:rPr>
        <w:t xml:space="preserve"> </w:t>
      </w:r>
      <w:r>
        <w:rPr>
          <w:sz w:val="26"/>
        </w:rPr>
        <w:t>словарями</w:t>
      </w:r>
      <w:r>
        <w:rPr>
          <w:spacing w:val="-5"/>
          <w:sz w:val="26"/>
        </w:rPr>
        <w:t xml:space="preserve"> </w:t>
      </w:r>
      <w:r>
        <w:rPr>
          <w:sz w:val="26"/>
        </w:rPr>
        <w:t>для</w:t>
      </w:r>
      <w:r>
        <w:rPr>
          <w:spacing w:val="-5"/>
          <w:sz w:val="26"/>
        </w:rPr>
        <w:t xml:space="preserve"> </w:t>
      </w:r>
      <w:r>
        <w:rPr>
          <w:sz w:val="26"/>
        </w:rPr>
        <w:t>уточнения</w:t>
      </w:r>
      <w:r>
        <w:rPr>
          <w:spacing w:val="-3"/>
          <w:sz w:val="26"/>
        </w:rPr>
        <w:t xml:space="preserve"> </w:t>
      </w:r>
      <w:r>
        <w:rPr>
          <w:sz w:val="26"/>
        </w:rPr>
        <w:t>значения</w:t>
      </w:r>
      <w:r>
        <w:rPr>
          <w:spacing w:val="-5"/>
          <w:sz w:val="26"/>
        </w:rPr>
        <w:t xml:space="preserve"> </w:t>
      </w:r>
      <w:r>
        <w:rPr>
          <w:sz w:val="26"/>
        </w:rPr>
        <w:t>незнакомого</w:t>
      </w:r>
      <w:r>
        <w:rPr>
          <w:spacing w:val="-5"/>
          <w:sz w:val="26"/>
        </w:rPr>
        <w:t xml:space="preserve"> </w:t>
      </w:r>
      <w:r>
        <w:rPr>
          <w:sz w:val="26"/>
        </w:rPr>
        <w:t>слова.</w:t>
      </w:r>
    </w:p>
    <w:p w:rsidR="006C6D24" w:rsidRDefault="006C6D24" w:rsidP="006C6D24">
      <w:pPr>
        <w:spacing w:line="298" w:lineRule="exact"/>
        <w:outlineLvl w:val="2"/>
        <w:rPr>
          <w:b/>
          <w:bCs/>
          <w:i/>
          <w:iCs/>
          <w:sz w:val="26"/>
          <w:szCs w:val="26"/>
        </w:rPr>
      </w:pPr>
      <w:r>
        <w:rPr>
          <w:b/>
          <w:bCs/>
          <w:i/>
          <w:iCs/>
          <w:sz w:val="26"/>
          <w:szCs w:val="26"/>
        </w:rPr>
        <w:t>Коммуникативные</w:t>
      </w:r>
      <w:r>
        <w:rPr>
          <w:b/>
          <w:bCs/>
          <w:i/>
          <w:iCs/>
          <w:spacing w:val="-7"/>
          <w:sz w:val="26"/>
          <w:szCs w:val="26"/>
        </w:rPr>
        <w:t xml:space="preserve"> </w:t>
      </w:r>
      <w:r>
        <w:rPr>
          <w:b/>
          <w:bCs/>
          <w:i/>
          <w:iCs/>
          <w:sz w:val="26"/>
          <w:szCs w:val="26"/>
        </w:rPr>
        <w:t>универсальные</w:t>
      </w:r>
      <w:r>
        <w:rPr>
          <w:b/>
          <w:bCs/>
          <w:i/>
          <w:iCs/>
          <w:spacing w:val="-7"/>
          <w:sz w:val="26"/>
          <w:szCs w:val="26"/>
        </w:rPr>
        <w:t xml:space="preserve"> </w:t>
      </w:r>
      <w:r>
        <w:rPr>
          <w:b/>
          <w:bCs/>
          <w:i/>
          <w:iCs/>
          <w:sz w:val="26"/>
          <w:szCs w:val="26"/>
        </w:rPr>
        <w:t>учебные</w:t>
      </w:r>
      <w:r>
        <w:rPr>
          <w:b/>
          <w:bCs/>
          <w:i/>
          <w:iCs/>
          <w:spacing w:val="-7"/>
          <w:sz w:val="26"/>
          <w:szCs w:val="26"/>
        </w:rPr>
        <w:t xml:space="preserve"> </w:t>
      </w:r>
      <w:r>
        <w:rPr>
          <w:b/>
          <w:bCs/>
          <w:i/>
          <w:iCs/>
          <w:sz w:val="26"/>
          <w:szCs w:val="26"/>
        </w:rPr>
        <w:t>действия:</w:t>
      </w:r>
    </w:p>
    <w:p w:rsidR="006C6D24" w:rsidRDefault="006C6D24" w:rsidP="006C6D24">
      <w:pPr>
        <w:numPr>
          <w:ilvl w:val="0"/>
          <w:numId w:val="20"/>
        </w:numPr>
        <w:tabs>
          <w:tab w:val="left" w:pos="655"/>
        </w:tabs>
        <w:spacing w:before="1"/>
        <w:ind w:right="262"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диалоге:</w:t>
      </w:r>
      <w:r>
        <w:rPr>
          <w:spacing w:val="1"/>
          <w:sz w:val="26"/>
        </w:rPr>
        <w:t xml:space="preserve"> </w:t>
      </w:r>
      <w:r>
        <w:rPr>
          <w:sz w:val="26"/>
        </w:rPr>
        <w:t>отвечать</w:t>
      </w:r>
      <w:r>
        <w:rPr>
          <w:spacing w:val="1"/>
          <w:sz w:val="26"/>
        </w:rPr>
        <w:t xml:space="preserve"> </w:t>
      </w:r>
      <w:r>
        <w:rPr>
          <w:sz w:val="26"/>
        </w:rPr>
        <w:t>на</w:t>
      </w:r>
      <w:r>
        <w:rPr>
          <w:spacing w:val="1"/>
          <w:sz w:val="26"/>
        </w:rPr>
        <w:t xml:space="preserve"> </w:t>
      </w:r>
      <w:r>
        <w:rPr>
          <w:sz w:val="26"/>
        </w:rPr>
        <w:t>вопросы,</w:t>
      </w:r>
      <w:r>
        <w:rPr>
          <w:spacing w:val="1"/>
          <w:sz w:val="26"/>
        </w:rPr>
        <w:t xml:space="preserve"> </w:t>
      </w:r>
      <w:r>
        <w:rPr>
          <w:sz w:val="26"/>
        </w:rPr>
        <w:t>кратко</w:t>
      </w:r>
      <w:r>
        <w:rPr>
          <w:spacing w:val="1"/>
          <w:sz w:val="26"/>
        </w:rPr>
        <w:t xml:space="preserve"> </w:t>
      </w:r>
      <w:r>
        <w:rPr>
          <w:sz w:val="26"/>
        </w:rPr>
        <w:t>объяснять</w:t>
      </w:r>
      <w:r>
        <w:rPr>
          <w:spacing w:val="1"/>
          <w:sz w:val="26"/>
        </w:rPr>
        <w:t xml:space="preserve"> </w:t>
      </w:r>
      <w:r>
        <w:rPr>
          <w:sz w:val="26"/>
        </w:rPr>
        <w:t>свои</w:t>
      </w:r>
      <w:r>
        <w:rPr>
          <w:spacing w:val="1"/>
          <w:sz w:val="26"/>
        </w:rPr>
        <w:t xml:space="preserve"> </w:t>
      </w:r>
      <w:r>
        <w:rPr>
          <w:sz w:val="26"/>
        </w:rPr>
        <w:t>ответы,</w:t>
      </w:r>
      <w:r>
        <w:rPr>
          <w:spacing w:val="1"/>
          <w:sz w:val="26"/>
        </w:rPr>
        <w:t xml:space="preserve"> </w:t>
      </w:r>
      <w:r>
        <w:rPr>
          <w:sz w:val="26"/>
        </w:rPr>
        <w:t>дополнять</w:t>
      </w:r>
      <w:r>
        <w:rPr>
          <w:spacing w:val="1"/>
          <w:sz w:val="26"/>
        </w:rPr>
        <w:t xml:space="preserve"> </w:t>
      </w:r>
      <w:r>
        <w:rPr>
          <w:sz w:val="26"/>
        </w:rPr>
        <w:t>ответы</w:t>
      </w:r>
      <w:r>
        <w:rPr>
          <w:spacing w:val="1"/>
          <w:sz w:val="26"/>
        </w:rPr>
        <w:t xml:space="preserve"> </w:t>
      </w:r>
      <w:r>
        <w:rPr>
          <w:sz w:val="26"/>
        </w:rPr>
        <w:t>других</w:t>
      </w:r>
      <w:r>
        <w:rPr>
          <w:spacing w:val="1"/>
          <w:sz w:val="26"/>
        </w:rPr>
        <w:t xml:space="preserve"> </w:t>
      </w:r>
      <w:r>
        <w:rPr>
          <w:sz w:val="26"/>
        </w:rPr>
        <w:t>участников,</w:t>
      </w:r>
      <w:r>
        <w:rPr>
          <w:spacing w:val="1"/>
          <w:sz w:val="26"/>
        </w:rPr>
        <w:t xml:space="preserve"> </w:t>
      </w:r>
      <w:r>
        <w:rPr>
          <w:sz w:val="26"/>
        </w:rPr>
        <w:t>составлять</w:t>
      </w:r>
      <w:r>
        <w:rPr>
          <w:spacing w:val="1"/>
          <w:sz w:val="26"/>
        </w:rPr>
        <w:t xml:space="preserve"> </w:t>
      </w:r>
      <w:r>
        <w:rPr>
          <w:sz w:val="26"/>
        </w:rPr>
        <w:t>свои</w:t>
      </w:r>
      <w:r>
        <w:rPr>
          <w:spacing w:val="1"/>
          <w:sz w:val="26"/>
        </w:rPr>
        <w:t xml:space="preserve"> </w:t>
      </w:r>
      <w:r>
        <w:rPr>
          <w:sz w:val="26"/>
        </w:rPr>
        <w:t>вопросы</w:t>
      </w:r>
      <w:r>
        <w:rPr>
          <w:spacing w:val="1"/>
          <w:sz w:val="26"/>
        </w:rPr>
        <w:t xml:space="preserve"> </w:t>
      </w:r>
      <w:r>
        <w:rPr>
          <w:sz w:val="26"/>
        </w:rPr>
        <w:t>и</w:t>
      </w:r>
      <w:r>
        <w:rPr>
          <w:spacing w:val="1"/>
          <w:sz w:val="26"/>
        </w:rPr>
        <w:t xml:space="preserve"> </w:t>
      </w:r>
      <w:r>
        <w:rPr>
          <w:sz w:val="26"/>
        </w:rPr>
        <w:t>высказывания</w:t>
      </w:r>
      <w:r>
        <w:rPr>
          <w:spacing w:val="1"/>
          <w:sz w:val="26"/>
        </w:rPr>
        <w:t xml:space="preserve"> </w:t>
      </w:r>
      <w:r>
        <w:rPr>
          <w:sz w:val="26"/>
        </w:rPr>
        <w:t>на</w:t>
      </w:r>
      <w:r>
        <w:rPr>
          <w:spacing w:val="1"/>
          <w:sz w:val="26"/>
        </w:rPr>
        <w:t xml:space="preserve"> </w:t>
      </w:r>
      <w:r>
        <w:rPr>
          <w:sz w:val="26"/>
        </w:rPr>
        <w:t>заданную</w:t>
      </w:r>
      <w:r>
        <w:rPr>
          <w:spacing w:val="-1"/>
          <w:sz w:val="26"/>
        </w:rPr>
        <w:t xml:space="preserve"> </w:t>
      </w:r>
      <w:r>
        <w:rPr>
          <w:sz w:val="26"/>
        </w:rPr>
        <w:t>тему;</w:t>
      </w:r>
    </w:p>
    <w:p w:rsidR="006C6D24" w:rsidRDefault="006C6D24" w:rsidP="006C6D24">
      <w:pPr>
        <w:numPr>
          <w:ilvl w:val="0"/>
          <w:numId w:val="20"/>
        </w:numPr>
        <w:tabs>
          <w:tab w:val="left" w:pos="538"/>
        </w:tabs>
        <w:spacing w:before="1" w:line="298" w:lineRule="exact"/>
        <w:ind w:left="537" w:hanging="326"/>
        <w:jc w:val="both"/>
        <w:rPr>
          <w:sz w:val="26"/>
        </w:rPr>
      </w:pPr>
      <w:r>
        <w:rPr>
          <w:sz w:val="26"/>
        </w:rPr>
        <w:t>пересказывать</w:t>
      </w:r>
      <w:r>
        <w:rPr>
          <w:spacing w:val="-7"/>
          <w:sz w:val="26"/>
        </w:rPr>
        <w:t xml:space="preserve"> </w:t>
      </w:r>
      <w:r>
        <w:rPr>
          <w:sz w:val="26"/>
        </w:rPr>
        <w:t>подробно</w:t>
      </w:r>
      <w:r>
        <w:rPr>
          <w:spacing w:val="-5"/>
          <w:sz w:val="26"/>
        </w:rPr>
        <w:t xml:space="preserve"> </w:t>
      </w:r>
      <w:r>
        <w:rPr>
          <w:sz w:val="26"/>
        </w:rPr>
        <w:t>и</w:t>
      </w:r>
      <w:r>
        <w:rPr>
          <w:spacing w:val="-5"/>
          <w:sz w:val="26"/>
        </w:rPr>
        <w:t xml:space="preserve"> </w:t>
      </w:r>
      <w:r>
        <w:rPr>
          <w:sz w:val="26"/>
        </w:rPr>
        <w:t>выборочно</w:t>
      </w:r>
      <w:r>
        <w:rPr>
          <w:spacing w:val="-5"/>
          <w:sz w:val="26"/>
        </w:rPr>
        <w:t xml:space="preserve"> </w:t>
      </w:r>
      <w:r>
        <w:rPr>
          <w:sz w:val="26"/>
        </w:rPr>
        <w:t>прочитанное</w:t>
      </w:r>
      <w:r>
        <w:rPr>
          <w:spacing w:val="-3"/>
          <w:sz w:val="26"/>
        </w:rPr>
        <w:t xml:space="preserve"> </w:t>
      </w:r>
      <w:r>
        <w:rPr>
          <w:sz w:val="26"/>
        </w:rPr>
        <w:t>произведение;</w:t>
      </w:r>
    </w:p>
    <w:p w:rsidR="006C6D24" w:rsidRDefault="006C6D24" w:rsidP="006C6D24">
      <w:pPr>
        <w:numPr>
          <w:ilvl w:val="0"/>
          <w:numId w:val="20"/>
        </w:numPr>
        <w:tabs>
          <w:tab w:val="left" w:pos="593"/>
        </w:tabs>
        <w:ind w:right="267" w:firstLine="0"/>
        <w:jc w:val="both"/>
        <w:rPr>
          <w:sz w:val="26"/>
        </w:rPr>
      </w:pPr>
      <w:r>
        <w:rPr>
          <w:sz w:val="26"/>
        </w:rPr>
        <w:t>обсуждать (в парах, группах) содержание текста, формулировать (устно) простые</w:t>
      </w:r>
      <w:r>
        <w:rPr>
          <w:spacing w:val="1"/>
          <w:sz w:val="26"/>
        </w:rPr>
        <w:t xml:space="preserve"> </w:t>
      </w:r>
      <w:r>
        <w:rPr>
          <w:sz w:val="26"/>
        </w:rPr>
        <w:t>выводы</w:t>
      </w:r>
      <w:r>
        <w:rPr>
          <w:spacing w:val="-1"/>
          <w:sz w:val="26"/>
        </w:rPr>
        <w:t xml:space="preserve"> </w:t>
      </w:r>
      <w:r>
        <w:rPr>
          <w:sz w:val="26"/>
        </w:rPr>
        <w:t>на</w:t>
      </w:r>
      <w:r>
        <w:rPr>
          <w:spacing w:val="-2"/>
          <w:sz w:val="26"/>
        </w:rPr>
        <w:t xml:space="preserve"> </w:t>
      </w:r>
      <w:r>
        <w:rPr>
          <w:sz w:val="26"/>
        </w:rPr>
        <w:t>основе</w:t>
      </w:r>
      <w:r>
        <w:rPr>
          <w:spacing w:val="-2"/>
          <w:sz w:val="26"/>
        </w:rPr>
        <w:t xml:space="preserve"> </w:t>
      </w:r>
      <w:r>
        <w:rPr>
          <w:sz w:val="26"/>
        </w:rPr>
        <w:t>прочитанного/прослушанного</w:t>
      </w:r>
      <w:r>
        <w:rPr>
          <w:spacing w:val="-2"/>
          <w:sz w:val="26"/>
        </w:rPr>
        <w:t xml:space="preserve"> </w:t>
      </w:r>
      <w:r>
        <w:rPr>
          <w:sz w:val="26"/>
        </w:rPr>
        <w:t>произведения;</w:t>
      </w:r>
    </w:p>
    <w:p w:rsidR="006C6D24" w:rsidRDefault="006C6D24" w:rsidP="006C6D24">
      <w:pPr>
        <w:numPr>
          <w:ilvl w:val="0"/>
          <w:numId w:val="20"/>
        </w:numPr>
        <w:tabs>
          <w:tab w:val="left" w:pos="538"/>
        </w:tabs>
        <w:spacing w:line="299" w:lineRule="exact"/>
        <w:ind w:left="537" w:hanging="326"/>
        <w:jc w:val="both"/>
        <w:rPr>
          <w:sz w:val="26"/>
        </w:rPr>
      </w:pPr>
      <w:r>
        <w:rPr>
          <w:sz w:val="26"/>
        </w:rPr>
        <w:t>описывать</w:t>
      </w:r>
      <w:r>
        <w:rPr>
          <w:spacing w:val="-3"/>
          <w:sz w:val="26"/>
        </w:rPr>
        <w:t xml:space="preserve"> </w:t>
      </w:r>
      <w:r>
        <w:rPr>
          <w:sz w:val="26"/>
        </w:rPr>
        <w:t>(устно) картины</w:t>
      </w:r>
      <w:r>
        <w:rPr>
          <w:spacing w:val="-3"/>
          <w:sz w:val="26"/>
        </w:rPr>
        <w:t xml:space="preserve"> </w:t>
      </w:r>
      <w:r>
        <w:rPr>
          <w:sz w:val="26"/>
        </w:rPr>
        <w:t>природы;</w:t>
      </w:r>
    </w:p>
    <w:p w:rsidR="006C6D24" w:rsidRDefault="006C6D24" w:rsidP="006C6D24">
      <w:pPr>
        <w:numPr>
          <w:ilvl w:val="0"/>
          <w:numId w:val="20"/>
        </w:numPr>
        <w:tabs>
          <w:tab w:val="left" w:pos="538"/>
        </w:tabs>
        <w:spacing w:before="1" w:line="298" w:lineRule="exact"/>
        <w:ind w:left="537" w:hanging="326"/>
        <w:jc w:val="both"/>
        <w:rPr>
          <w:sz w:val="26"/>
        </w:rPr>
      </w:pPr>
      <w:r>
        <w:rPr>
          <w:sz w:val="26"/>
        </w:rPr>
        <w:t>сочинять</w:t>
      </w:r>
      <w:r>
        <w:rPr>
          <w:spacing w:val="-4"/>
          <w:sz w:val="26"/>
        </w:rPr>
        <w:t xml:space="preserve"> </w:t>
      </w:r>
      <w:r>
        <w:rPr>
          <w:sz w:val="26"/>
        </w:rPr>
        <w:t>по</w:t>
      </w:r>
      <w:r>
        <w:rPr>
          <w:spacing w:val="-3"/>
          <w:sz w:val="26"/>
        </w:rPr>
        <w:t xml:space="preserve"> </w:t>
      </w:r>
      <w:r>
        <w:rPr>
          <w:sz w:val="26"/>
        </w:rPr>
        <w:t>аналогии</w:t>
      </w:r>
      <w:r>
        <w:rPr>
          <w:spacing w:val="-3"/>
          <w:sz w:val="26"/>
        </w:rPr>
        <w:t xml:space="preserve"> </w:t>
      </w:r>
      <w:r>
        <w:rPr>
          <w:sz w:val="26"/>
        </w:rPr>
        <w:t>с</w:t>
      </w:r>
      <w:r>
        <w:rPr>
          <w:spacing w:val="-3"/>
          <w:sz w:val="26"/>
        </w:rPr>
        <w:t xml:space="preserve"> </w:t>
      </w:r>
      <w:r>
        <w:rPr>
          <w:sz w:val="26"/>
        </w:rPr>
        <w:t>прочитанным</w:t>
      </w:r>
      <w:r>
        <w:rPr>
          <w:spacing w:val="-4"/>
          <w:sz w:val="26"/>
        </w:rPr>
        <w:t xml:space="preserve"> </w:t>
      </w:r>
      <w:r>
        <w:rPr>
          <w:sz w:val="26"/>
        </w:rPr>
        <w:t>(загадки,</w:t>
      </w:r>
      <w:r>
        <w:rPr>
          <w:spacing w:val="-3"/>
          <w:sz w:val="26"/>
        </w:rPr>
        <w:t xml:space="preserve"> </w:t>
      </w:r>
      <w:r>
        <w:rPr>
          <w:sz w:val="26"/>
        </w:rPr>
        <w:t>рассказы,</w:t>
      </w:r>
      <w:r>
        <w:rPr>
          <w:spacing w:val="-3"/>
          <w:sz w:val="26"/>
        </w:rPr>
        <w:t xml:space="preserve"> </w:t>
      </w:r>
      <w:r>
        <w:rPr>
          <w:sz w:val="26"/>
        </w:rPr>
        <w:t>небольшие</w:t>
      </w:r>
      <w:r>
        <w:rPr>
          <w:spacing w:val="-3"/>
          <w:sz w:val="26"/>
        </w:rPr>
        <w:t xml:space="preserve"> </w:t>
      </w:r>
      <w:r>
        <w:rPr>
          <w:sz w:val="26"/>
        </w:rPr>
        <w:t>сказки);</w:t>
      </w:r>
    </w:p>
    <w:p w:rsidR="006C6D24" w:rsidRDefault="006C6D24" w:rsidP="006C6D24">
      <w:pPr>
        <w:numPr>
          <w:ilvl w:val="0"/>
          <w:numId w:val="20"/>
        </w:numPr>
        <w:tabs>
          <w:tab w:val="left" w:pos="682"/>
        </w:tabs>
        <w:ind w:right="262"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инсценировках</w:t>
      </w:r>
      <w:r>
        <w:rPr>
          <w:spacing w:val="1"/>
          <w:sz w:val="26"/>
        </w:rPr>
        <w:t xml:space="preserve"> </w:t>
      </w:r>
      <w:r>
        <w:rPr>
          <w:sz w:val="26"/>
        </w:rPr>
        <w:t>и</w:t>
      </w:r>
      <w:r>
        <w:rPr>
          <w:spacing w:val="1"/>
          <w:sz w:val="26"/>
        </w:rPr>
        <w:t xml:space="preserve"> </w:t>
      </w:r>
      <w:r>
        <w:rPr>
          <w:sz w:val="26"/>
        </w:rPr>
        <w:t>драматизации</w:t>
      </w:r>
      <w:r>
        <w:rPr>
          <w:spacing w:val="1"/>
          <w:sz w:val="26"/>
        </w:rPr>
        <w:t xml:space="preserve"> </w:t>
      </w:r>
      <w:r>
        <w:rPr>
          <w:sz w:val="26"/>
        </w:rPr>
        <w:t>отрывков</w:t>
      </w:r>
      <w:r>
        <w:rPr>
          <w:spacing w:val="1"/>
          <w:sz w:val="26"/>
        </w:rPr>
        <w:t xml:space="preserve"> </w:t>
      </w:r>
      <w:r>
        <w:rPr>
          <w:sz w:val="26"/>
        </w:rPr>
        <w:t>из</w:t>
      </w:r>
      <w:r>
        <w:rPr>
          <w:spacing w:val="1"/>
          <w:sz w:val="26"/>
        </w:rPr>
        <w:t xml:space="preserve"> </w:t>
      </w:r>
      <w:r>
        <w:rPr>
          <w:sz w:val="26"/>
        </w:rPr>
        <w:t>художественных</w:t>
      </w:r>
      <w:r>
        <w:rPr>
          <w:spacing w:val="1"/>
          <w:sz w:val="26"/>
        </w:rPr>
        <w:t xml:space="preserve"> </w:t>
      </w:r>
      <w:r>
        <w:rPr>
          <w:sz w:val="26"/>
        </w:rPr>
        <w:t>произведений.</w:t>
      </w:r>
    </w:p>
    <w:p w:rsidR="006C6D24" w:rsidRDefault="006C6D24" w:rsidP="006C6D24">
      <w:pPr>
        <w:spacing w:before="1" w:line="298" w:lineRule="exact"/>
        <w:jc w:val="both"/>
        <w:outlineLvl w:val="2"/>
        <w:rPr>
          <w:b/>
          <w:bCs/>
          <w:i/>
          <w:iCs/>
          <w:sz w:val="26"/>
          <w:szCs w:val="26"/>
        </w:rPr>
      </w:pPr>
      <w:r>
        <w:rPr>
          <w:b/>
          <w:bCs/>
          <w:i/>
          <w:iCs/>
          <w:sz w:val="26"/>
          <w:szCs w:val="26"/>
        </w:rPr>
        <w:t>Регулятивные</w:t>
      </w:r>
      <w:r>
        <w:rPr>
          <w:b/>
          <w:bCs/>
          <w:i/>
          <w:iCs/>
          <w:spacing w:val="-4"/>
          <w:sz w:val="26"/>
          <w:szCs w:val="26"/>
        </w:rPr>
        <w:t xml:space="preserve"> </w:t>
      </w:r>
      <w:r>
        <w:rPr>
          <w:b/>
          <w:bCs/>
          <w:i/>
          <w:iCs/>
          <w:sz w:val="26"/>
          <w:szCs w:val="26"/>
        </w:rPr>
        <w:t>универсальные</w:t>
      </w:r>
      <w:r>
        <w:rPr>
          <w:b/>
          <w:bCs/>
          <w:i/>
          <w:iCs/>
          <w:spacing w:val="-4"/>
          <w:sz w:val="26"/>
          <w:szCs w:val="26"/>
        </w:rPr>
        <w:t xml:space="preserve"> </w:t>
      </w:r>
      <w:r>
        <w:rPr>
          <w:b/>
          <w:bCs/>
          <w:i/>
          <w:iCs/>
          <w:sz w:val="26"/>
          <w:szCs w:val="26"/>
        </w:rPr>
        <w:t>учебные</w:t>
      </w:r>
      <w:r>
        <w:rPr>
          <w:b/>
          <w:bCs/>
          <w:i/>
          <w:iCs/>
          <w:spacing w:val="-4"/>
          <w:sz w:val="26"/>
          <w:szCs w:val="26"/>
        </w:rPr>
        <w:t xml:space="preserve"> </w:t>
      </w:r>
      <w:r>
        <w:rPr>
          <w:b/>
          <w:bCs/>
          <w:i/>
          <w:iCs/>
          <w:sz w:val="26"/>
          <w:szCs w:val="26"/>
        </w:rPr>
        <w:t>действия:</w:t>
      </w:r>
    </w:p>
    <w:p w:rsidR="006C6D24" w:rsidRDefault="006C6D24" w:rsidP="006C6D24">
      <w:pPr>
        <w:numPr>
          <w:ilvl w:val="0"/>
          <w:numId w:val="20"/>
        </w:numPr>
        <w:tabs>
          <w:tab w:val="left" w:pos="643"/>
        </w:tabs>
        <w:ind w:right="264" w:firstLine="0"/>
        <w:rPr>
          <w:sz w:val="26"/>
        </w:rPr>
      </w:pPr>
      <w:r>
        <w:rPr>
          <w:sz w:val="26"/>
        </w:rPr>
        <w:t>оценивать</w:t>
      </w:r>
      <w:r>
        <w:rPr>
          <w:spacing w:val="34"/>
          <w:sz w:val="26"/>
        </w:rPr>
        <w:t xml:space="preserve"> </w:t>
      </w:r>
      <w:r>
        <w:rPr>
          <w:sz w:val="26"/>
        </w:rPr>
        <w:t>своё</w:t>
      </w:r>
      <w:r>
        <w:rPr>
          <w:spacing w:val="37"/>
          <w:sz w:val="26"/>
        </w:rPr>
        <w:t xml:space="preserve"> </w:t>
      </w:r>
      <w:r>
        <w:rPr>
          <w:sz w:val="26"/>
        </w:rPr>
        <w:t>эмоциональное</w:t>
      </w:r>
      <w:r>
        <w:rPr>
          <w:spacing w:val="35"/>
          <w:sz w:val="26"/>
        </w:rPr>
        <w:t xml:space="preserve"> </w:t>
      </w:r>
      <w:r>
        <w:rPr>
          <w:sz w:val="26"/>
        </w:rPr>
        <w:t>состояние,</w:t>
      </w:r>
      <w:r>
        <w:rPr>
          <w:spacing w:val="35"/>
          <w:sz w:val="26"/>
        </w:rPr>
        <w:t xml:space="preserve"> </w:t>
      </w:r>
      <w:r>
        <w:rPr>
          <w:sz w:val="26"/>
        </w:rPr>
        <w:t>возникшее</w:t>
      </w:r>
      <w:r>
        <w:rPr>
          <w:spacing w:val="35"/>
          <w:sz w:val="26"/>
        </w:rPr>
        <w:t xml:space="preserve"> </w:t>
      </w:r>
      <w:r>
        <w:rPr>
          <w:sz w:val="26"/>
        </w:rPr>
        <w:t>при</w:t>
      </w:r>
      <w:r>
        <w:rPr>
          <w:spacing w:val="35"/>
          <w:sz w:val="26"/>
        </w:rPr>
        <w:t xml:space="preserve"> </w:t>
      </w:r>
      <w:r>
        <w:rPr>
          <w:sz w:val="26"/>
        </w:rPr>
        <w:t>прочтении/слушании</w:t>
      </w:r>
      <w:r>
        <w:rPr>
          <w:spacing w:val="-62"/>
          <w:sz w:val="26"/>
        </w:rPr>
        <w:t xml:space="preserve"> </w:t>
      </w:r>
      <w:r>
        <w:rPr>
          <w:sz w:val="26"/>
        </w:rPr>
        <w:t>произведения;</w:t>
      </w:r>
    </w:p>
    <w:p w:rsidR="006C6D24" w:rsidRDefault="006C6D24" w:rsidP="006C6D24">
      <w:pPr>
        <w:numPr>
          <w:ilvl w:val="0"/>
          <w:numId w:val="20"/>
        </w:numPr>
        <w:tabs>
          <w:tab w:val="left" w:pos="627"/>
        </w:tabs>
        <w:ind w:right="263" w:firstLine="0"/>
        <w:rPr>
          <w:sz w:val="26"/>
        </w:rPr>
      </w:pPr>
      <w:r>
        <w:rPr>
          <w:sz w:val="26"/>
        </w:rPr>
        <w:t>удерживать</w:t>
      </w:r>
      <w:r>
        <w:rPr>
          <w:spacing w:val="18"/>
          <w:sz w:val="26"/>
        </w:rPr>
        <w:t xml:space="preserve"> </w:t>
      </w:r>
      <w:r>
        <w:rPr>
          <w:sz w:val="26"/>
        </w:rPr>
        <w:t>в</w:t>
      </w:r>
      <w:r>
        <w:rPr>
          <w:spacing w:val="19"/>
          <w:sz w:val="26"/>
        </w:rPr>
        <w:t xml:space="preserve"> </w:t>
      </w:r>
      <w:r>
        <w:rPr>
          <w:sz w:val="26"/>
        </w:rPr>
        <w:t>памяти</w:t>
      </w:r>
      <w:r>
        <w:rPr>
          <w:spacing w:val="19"/>
          <w:sz w:val="26"/>
        </w:rPr>
        <w:t xml:space="preserve"> </w:t>
      </w:r>
      <w:r>
        <w:rPr>
          <w:sz w:val="26"/>
        </w:rPr>
        <w:t>последовательность</w:t>
      </w:r>
      <w:r>
        <w:rPr>
          <w:spacing w:val="18"/>
          <w:sz w:val="26"/>
        </w:rPr>
        <w:t xml:space="preserve"> </w:t>
      </w:r>
      <w:r>
        <w:rPr>
          <w:sz w:val="26"/>
        </w:rPr>
        <w:t>событий</w:t>
      </w:r>
      <w:r>
        <w:rPr>
          <w:spacing w:val="19"/>
          <w:sz w:val="26"/>
        </w:rPr>
        <w:t xml:space="preserve"> </w:t>
      </w:r>
      <w:r>
        <w:rPr>
          <w:sz w:val="26"/>
        </w:rPr>
        <w:t>прослушанного/прочитанного</w:t>
      </w:r>
      <w:r>
        <w:rPr>
          <w:spacing w:val="-62"/>
          <w:sz w:val="26"/>
        </w:rPr>
        <w:t xml:space="preserve"> </w:t>
      </w:r>
      <w:r>
        <w:rPr>
          <w:sz w:val="26"/>
        </w:rPr>
        <w:t>текста;</w:t>
      </w:r>
    </w:p>
    <w:p w:rsidR="006C6D24" w:rsidRDefault="006C6D24" w:rsidP="006C6D24">
      <w:pPr>
        <w:numPr>
          <w:ilvl w:val="0"/>
          <w:numId w:val="20"/>
        </w:numPr>
        <w:tabs>
          <w:tab w:val="left" w:pos="615"/>
        </w:tabs>
        <w:ind w:right="266" w:firstLine="0"/>
        <w:rPr>
          <w:sz w:val="26"/>
        </w:rPr>
      </w:pPr>
      <w:r>
        <w:rPr>
          <w:sz w:val="26"/>
        </w:rPr>
        <w:t>контролировать</w:t>
      </w:r>
      <w:r>
        <w:rPr>
          <w:spacing w:val="6"/>
          <w:sz w:val="26"/>
        </w:rPr>
        <w:t xml:space="preserve"> </w:t>
      </w:r>
      <w:r>
        <w:rPr>
          <w:sz w:val="26"/>
        </w:rPr>
        <w:t>выполнение</w:t>
      </w:r>
      <w:r>
        <w:rPr>
          <w:spacing w:val="7"/>
          <w:sz w:val="26"/>
        </w:rPr>
        <w:t xml:space="preserve"> </w:t>
      </w:r>
      <w:r>
        <w:rPr>
          <w:sz w:val="26"/>
        </w:rPr>
        <w:t>поставленной</w:t>
      </w:r>
      <w:r>
        <w:rPr>
          <w:spacing w:val="7"/>
          <w:sz w:val="26"/>
        </w:rPr>
        <w:t xml:space="preserve"> </w:t>
      </w:r>
      <w:r>
        <w:rPr>
          <w:sz w:val="26"/>
        </w:rPr>
        <w:t>учебной</w:t>
      </w:r>
      <w:r>
        <w:rPr>
          <w:spacing w:val="8"/>
          <w:sz w:val="26"/>
        </w:rPr>
        <w:t xml:space="preserve"> </w:t>
      </w:r>
      <w:r>
        <w:rPr>
          <w:sz w:val="26"/>
        </w:rPr>
        <w:t>задачи</w:t>
      </w:r>
      <w:r>
        <w:rPr>
          <w:spacing w:val="7"/>
          <w:sz w:val="26"/>
        </w:rPr>
        <w:t xml:space="preserve"> </w:t>
      </w:r>
      <w:r>
        <w:rPr>
          <w:sz w:val="26"/>
        </w:rPr>
        <w:t>при</w:t>
      </w:r>
      <w:r>
        <w:rPr>
          <w:spacing w:val="8"/>
          <w:sz w:val="26"/>
        </w:rPr>
        <w:t xml:space="preserve"> </w:t>
      </w:r>
      <w:r>
        <w:rPr>
          <w:sz w:val="26"/>
        </w:rPr>
        <w:t>чтении/слушании</w:t>
      </w:r>
      <w:r>
        <w:rPr>
          <w:spacing w:val="-62"/>
          <w:sz w:val="26"/>
        </w:rPr>
        <w:t xml:space="preserve"> </w:t>
      </w:r>
      <w:r>
        <w:rPr>
          <w:sz w:val="26"/>
        </w:rPr>
        <w:t>произведения;</w:t>
      </w:r>
    </w:p>
    <w:p w:rsidR="006C6D24" w:rsidRDefault="006C6D24" w:rsidP="006C6D24">
      <w:pPr>
        <w:numPr>
          <w:ilvl w:val="0"/>
          <w:numId w:val="20"/>
        </w:numPr>
        <w:tabs>
          <w:tab w:val="left" w:pos="538"/>
        </w:tabs>
        <w:spacing w:before="1" w:line="298" w:lineRule="exact"/>
        <w:ind w:left="537" w:hanging="326"/>
        <w:rPr>
          <w:sz w:val="26"/>
        </w:rPr>
      </w:pPr>
      <w:r>
        <w:rPr>
          <w:sz w:val="26"/>
        </w:rPr>
        <w:t>проверять</w:t>
      </w:r>
      <w:r>
        <w:rPr>
          <w:spacing w:val="-4"/>
          <w:sz w:val="26"/>
        </w:rPr>
        <w:t xml:space="preserve"> </w:t>
      </w:r>
      <w:r>
        <w:rPr>
          <w:sz w:val="26"/>
        </w:rPr>
        <w:t>(по</w:t>
      </w:r>
      <w:r>
        <w:rPr>
          <w:spacing w:val="-4"/>
          <w:sz w:val="26"/>
        </w:rPr>
        <w:t xml:space="preserve"> </w:t>
      </w:r>
      <w:r>
        <w:rPr>
          <w:sz w:val="26"/>
        </w:rPr>
        <w:t>образцу)</w:t>
      </w:r>
      <w:r>
        <w:rPr>
          <w:spacing w:val="-4"/>
          <w:sz w:val="26"/>
        </w:rPr>
        <w:t xml:space="preserve"> </w:t>
      </w:r>
      <w:r>
        <w:rPr>
          <w:sz w:val="26"/>
        </w:rPr>
        <w:t>выполнение</w:t>
      </w:r>
      <w:r>
        <w:rPr>
          <w:spacing w:val="-4"/>
          <w:sz w:val="26"/>
        </w:rPr>
        <w:t xml:space="preserve"> </w:t>
      </w:r>
      <w:r>
        <w:rPr>
          <w:sz w:val="26"/>
        </w:rPr>
        <w:t>поставленной</w:t>
      </w:r>
      <w:r>
        <w:rPr>
          <w:spacing w:val="-3"/>
          <w:sz w:val="26"/>
        </w:rPr>
        <w:t xml:space="preserve"> </w:t>
      </w:r>
      <w:r>
        <w:rPr>
          <w:sz w:val="26"/>
        </w:rPr>
        <w:t>учебной</w:t>
      </w:r>
      <w:r>
        <w:rPr>
          <w:spacing w:val="-4"/>
          <w:sz w:val="26"/>
        </w:rPr>
        <w:t xml:space="preserve"> </w:t>
      </w:r>
      <w:r>
        <w:rPr>
          <w:sz w:val="26"/>
        </w:rPr>
        <w:t>задачи.</w:t>
      </w:r>
    </w:p>
    <w:p w:rsidR="006C6D24" w:rsidRDefault="006C6D24" w:rsidP="006C6D24">
      <w:pPr>
        <w:spacing w:line="298" w:lineRule="exact"/>
        <w:outlineLvl w:val="1"/>
        <w:rPr>
          <w:b/>
          <w:bCs/>
          <w:sz w:val="26"/>
          <w:szCs w:val="26"/>
        </w:rPr>
      </w:pPr>
      <w:r>
        <w:rPr>
          <w:b/>
          <w:bCs/>
          <w:sz w:val="26"/>
          <w:szCs w:val="26"/>
        </w:rPr>
        <w:t>Совместная</w:t>
      </w:r>
      <w:r>
        <w:rPr>
          <w:b/>
          <w:bCs/>
          <w:spacing w:val="-12"/>
          <w:sz w:val="26"/>
          <w:szCs w:val="26"/>
        </w:rPr>
        <w:t xml:space="preserve"> </w:t>
      </w:r>
      <w:r>
        <w:rPr>
          <w:b/>
          <w:bCs/>
          <w:sz w:val="26"/>
          <w:szCs w:val="26"/>
        </w:rPr>
        <w:t>деятельность:</w:t>
      </w:r>
    </w:p>
    <w:p w:rsidR="006C6D24" w:rsidRDefault="006C6D24" w:rsidP="006C6D24">
      <w:pPr>
        <w:numPr>
          <w:ilvl w:val="0"/>
          <w:numId w:val="20"/>
        </w:numPr>
        <w:tabs>
          <w:tab w:val="left" w:pos="538"/>
        </w:tabs>
        <w:spacing w:before="1" w:line="298" w:lineRule="exact"/>
        <w:ind w:left="537" w:hanging="326"/>
        <w:rPr>
          <w:sz w:val="26"/>
        </w:rPr>
      </w:pPr>
      <w:r>
        <w:rPr>
          <w:sz w:val="26"/>
        </w:rPr>
        <w:t>выбирать</w:t>
      </w:r>
      <w:r>
        <w:rPr>
          <w:spacing w:val="-2"/>
          <w:sz w:val="26"/>
        </w:rPr>
        <w:t xml:space="preserve"> </w:t>
      </w:r>
      <w:r>
        <w:rPr>
          <w:sz w:val="26"/>
        </w:rPr>
        <w:t>себе</w:t>
      </w:r>
      <w:r>
        <w:rPr>
          <w:spacing w:val="-3"/>
          <w:sz w:val="26"/>
        </w:rPr>
        <w:t xml:space="preserve"> </w:t>
      </w:r>
      <w:r>
        <w:rPr>
          <w:sz w:val="26"/>
        </w:rPr>
        <w:t>партнёров</w:t>
      </w:r>
      <w:r>
        <w:rPr>
          <w:spacing w:val="-3"/>
          <w:sz w:val="26"/>
        </w:rPr>
        <w:t xml:space="preserve"> </w:t>
      </w:r>
      <w:r>
        <w:rPr>
          <w:sz w:val="26"/>
        </w:rPr>
        <w:t>по</w:t>
      </w:r>
      <w:r>
        <w:rPr>
          <w:spacing w:val="-3"/>
          <w:sz w:val="26"/>
        </w:rPr>
        <w:t xml:space="preserve"> </w:t>
      </w:r>
      <w:r>
        <w:rPr>
          <w:sz w:val="26"/>
        </w:rPr>
        <w:t>совместной деятельности;</w:t>
      </w:r>
    </w:p>
    <w:p w:rsidR="006C6D24" w:rsidRDefault="006C6D24" w:rsidP="006C6D24">
      <w:pPr>
        <w:numPr>
          <w:ilvl w:val="0"/>
          <w:numId w:val="20"/>
        </w:numPr>
        <w:tabs>
          <w:tab w:val="left" w:pos="600"/>
        </w:tabs>
        <w:ind w:right="264" w:firstLine="0"/>
        <w:rPr>
          <w:sz w:val="26"/>
        </w:rPr>
      </w:pPr>
      <w:r>
        <w:rPr>
          <w:sz w:val="26"/>
        </w:rPr>
        <w:t>распределять</w:t>
      </w:r>
      <w:r>
        <w:rPr>
          <w:spacing w:val="56"/>
          <w:sz w:val="26"/>
        </w:rPr>
        <w:t xml:space="preserve"> </w:t>
      </w:r>
      <w:r>
        <w:rPr>
          <w:sz w:val="26"/>
        </w:rPr>
        <w:t>работу,</w:t>
      </w:r>
      <w:r>
        <w:rPr>
          <w:spacing w:val="58"/>
          <w:sz w:val="26"/>
        </w:rPr>
        <w:t xml:space="preserve"> </w:t>
      </w:r>
      <w:r>
        <w:rPr>
          <w:sz w:val="26"/>
        </w:rPr>
        <w:t>договариваться,</w:t>
      </w:r>
      <w:r>
        <w:rPr>
          <w:spacing w:val="61"/>
          <w:sz w:val="26"/>
        </w:rPr>
        <w:t xml:space="preserve"> </w:t>
      </w:r>
      <w:r>
        <w:rPr>
          <w:sz w:val="26"/>
        </w:rPr>
        <w:t>приходить</w:t>
      </w:r>
      <w:r>
        <w:rPr>
          <w:spacing w:val="58"/>
          <w:sz w:val="26"/>
        </w:rPr>
        <w:t xml:space="preserve"> </w:t>
      </w:r>
      <w:r>
        <w:rPr>
          <w:sz w:val="26"/>
        </w:rPr>
        <w:t>к</w:t>
      </w:r>
      <w:r>
        <w:rPr>
          <w:spacing w:val="59"/>
          <w:sz w:val="26"/>
        </w:rPr>
        <w:t xml:space="preserve"> </w:t>
      </w:r>
      <w:r>
        <w:rPr>
          <w:sz w:val="26"/>
        </w:rPr>
        <w:t>общему</w:t>
      </w:r>
      <w:r>
        <w:rPr>
          <w:spacing w:val="59"/>
          <w:sz w:val="26"/>
        </w:rPr>
        <w:t xml:space="preserve"> </w:t>
      </w:r>
      <w:r>
        <w:rPr>
          <w:sz w:val="26"/>
        </w:rPr>
        <w:t>решению,</w:t>
      </w:r>
      <w:r>
        <w:rPr>
          <w:spacing w:val="59"/>
          <w:sz w:val="26"/>
        </w:rPr>
        <w:t xml:space="preserve"> </w:t>
      </w:r>
      <w:r>
        <w:rPr>
          <w:sz w:val="26"/>
        </w:rPr>
        <w:t>отвечать</w:t>
      </w:r>
      <w:r>
        <w:rPr>
          <w:spacing w:val="60"/>
          <w:sz w:val="26"/>
        </w:rPr>
        <w:t xml:space="preserve"> </w:t>
      </w:r>
      <w:r>
        <w:rPr>
          <w:sz w:val="26"/>
        </w:rPr>
        <w:t>за</w:t>
      </w:r>
      <w:r>
        <w:rPr>
          <w:spacing w:val="-62"/>
          <w:sz w:val="26"/>
        </w:rPr>
        <w:t xml:space="preserve"> </w:t>
      </w:r>
      <w:r>
        <w:rPr>
          <w:sz w:val="26"/>
        </w:rPr>
        <w:t>общий</w:t>
      </w:r>
      <w:r>
        <w:rPr>
          <w:spacing w:val="-2"/>
          <w:sz w:val="26"/>
        </w:rPr>
        <w:t xml:space="preserve"> </w:t>
      </w:r>
      <w:r>
        <w:rPr>
          <w:sz w:val="26"/>
        </w:rPr>
        <w:t>результат</w:t>
      </w:r>
      <w:r>
        <w:rPr>
          <w:spacing w:val="1"/>
          <w:sz w:val="26"/>
        </w:rPr>
        <w:t xml:space="preserve"> </w:t>
      </w:r>
      <w:r>
        <w:rPr>
          <w:sz w:val="26"/>
        </w:rPr>
        <w:t>работы.</w:t>
      </w:r>
    </w:p>
    <w:p w:rsidR="006C6D24" w:rsidRDefault="006C6D24" w:rsidP="006C6D24">
      <w:pPr>
        <w:rPr>
          <w:sz w:val="26"/>
          <w:szCs w:val="26"/>
        </w:rPr>
      </w:pPr>
    </w:p>
    <w:p w:rsidR="006C6D24" w:rsidRDefault="006C6D24" w:rsidP="006C6D24">
      <w:pPr>
        <w:numPr>
          <w:ilvl w:val="0"/>
          <w:numId w:val="22"/>
        </w:numPr>
        <w:tabs>
          <w:tab w:val="left" w:pos="408"/>
        </w:tabs>
        <w:ind w:hanging="196"/>
        <w:outlineLvl w:val="1"/>
        <w:rPr>
          <w:b/>
          <w:bCs/>
          <w:sz w:val="26"/>
          <w:szCs w:val="26"/>
        </w:rPr>
      </w:pPr>
      <w:r>
        <w:rPr>
          <w:b/>
          <w:bCs/>
          <w:sz w:val="26"/>
          <w:szCs w:val="26"/>
        </w:rPr>
        <w:t>КЛАСС</w:t>
      </w:r>
    </w:p>
    <w:p w:rsidR="006C6D24" w:rsidRDefault="006C6D24" w:rsidP="006C6D24">
      <w:pPr>
        <w:spacing w:before="1"/>
        <w:ind w:right="256"/>
        <w:jc w:val="both"/>
        <w:rPr>
          <w:sz w:val="26"/>
          <w:szCs w:val="26"/>
        </w:rPr>
      </w:pPr>
      <w:r>
        <w:rPr>
          <w:sz w:val="26"/>
          <w:szCs w:val="26"/>
        </w:rPr>
        <w:t>О Родине и её истории. Любовь к Родине и её история — важные темы произведений</w:t>
      </w:r>
      <w:r>
        <w:rPr>
          <w:spacing w:val="1"/>
          <w:sz w:val="26"/>
          <w:szCs w:val="26"/>
        </w:rPr>
        <w:t xml:space="preserve"> </w:t>
      </w:r>
      <w:r>
        <w:rPr>
          <w:sz w:val="26"/>
          <w:szCs w:val="26"/>
        </w:rPr>
        <w:t>литературы (произведения одного-двух авторов по выбору). Чувство любви к Родине,</w:t>
      </w:r>
      <w:r>
        <w:rPr>
          <w:spacing w:val="1"/>
          <w:sz w:val="26"/>
          <w:szCs w:val="26"/>
        </w:rPr>
        <w:t xml:space="preserve"> </w:t>
      </w:r>
      <w:r>
        <w:rPr>
          <w:sz w:val="26"/>
          <w:szCs w:val="26"/>
        </w:rPr>
        <w:t>сопричастность к прошлому и настоящему своей страны и родного края</w:t>
      </w:r>
      <w:r>
        <w:rPr>
          <w:spacing w:val="65"/>
          <w:sz w:val="26"/>
          <w:szCs w:val="26"/>
        </w:rPr>
        <w:t xml:space="preserve"> </w:t>
      </w:r>
      <w:r>
        <w:rPr>
          <w:sz w:val="26"/>
          <w:szCs w:val="26"/>
        </w:rPr>
        <w:t>— главные</w:t>
      </w:r>
      <w:r>
        <w:rPr>
          <w:spacing w:val="1"/>
          <w:sz w:val="26"/>
          <w:szCs w:val="26"/>
        </w:rPr>
        <w:t xml:space="preserve"> </w:t>
      </w:r>
      <w:r>
        <w:rPr>
          <w:sz w:val="26"/>
          <w:szCs w:val="26"/>
        </w:rPr>
        <w:t>идеи, нравственные ценности, выраженные в произведениях о Родине. Образ Родины в</w:t>
      </w:r>
      <w:r>
        <w:rPr>
          <w:spacing w:val="1"/>
          <w:sz w:val="26"/>
          <w:szCs w:val="26"/>
        </w:rPr>
        <w:t xml:space="preserve"> </w:t>
      </w:r>
      <w:r>
        <w:rPr>
          <w:sz w:val="26"/>
          <w:szCs w:val="26"/>
        </w:rPr>
        <w:t>стихотворных</w:t>
      </w:r>
      <w:r>
        <w:rPr>
          <w:spacing w:val="1"/>
          <w:sz w:val="26"/>
          <w:szCs w:val="26"/>
        </w:rPr>
        <w:t xml:space="preserve"> </w:t>
      </w:r>
      <w:r>
        <w:rPr>
          <w:sz w:val="26"/>
          <w:szCs w:val="26"/>
        </w:rPr>
        <w:t>и</w:t>
      </w:r>
      <w:r>
        <w:rPr>
          <w:spacing w:val="1"/>
          <w:sz w:val="26"/>
          <w:szCs w:val="26"/>
        </w:rPr>
        <w:t xml:space="preserve"> </w:t>
      </w:r>
      <w:r>
        <w:rPr>
          <w:sz w:val="26"/>
          <w:szCs w:val="26"/>
        </w:rPr>
        <w:t>прозаических</w:t>
      </w:r>
      <w:r>
        <w:rPr>
          <w:spacing w:val="1"/>
          <w:sz w:val="26"/>
          <w:szCs w:val="26"/>
        </w:rPr>
        <w:t xml:space="preserve"> </w:t>
      </w:r>
      <w:r>
        <w:rPr>
          <w:sz w:val="26"/>
          <w:szCs w:val="26"/>
        </w:rPr>
        <w:t>произведениях</w:t>
      </w:r>
      <w:r>
        <w:rPr>
          <w:spacing w:val="1"/>
          <w:sz w:val="26"/>
          <w:szCs w:val="26"/>
        </w:rPr>
        <w:t xml:space="preserve"> </w:t>
      </w:r>
      <w:r>
        <w:rPr>
          <w:sz w:val="26"/>
          <w:szCs w:val="26"/>
        </w:rPr>
        <w:t>писателей</w:t>
      </w:r>
      <w:r>
        <w:rPr>
          <w:spacing w:val="1"/>
          <w:sz w:val="26"/>
          <w:szCs w:val="26"/>
        </w:rPr>
        <w:t xml:space="preserve"> </w:t>
      </w:r>
      <w:r>
        <w:rPr>
          <w:sz w:val="26"/>
          <w:szCs w:val="26"/>
        </w:rPr>
        <w:t>и</w:t>
      </w:r>
      <w:r>
        <w:rPr>
          <w:spacing w:val="1"/>
          <w:sz w:val="26"/>
          <w:szCs w:val="26"/>
        </w:rPr>
        <w:t xml:space="preserve"> </w:t>
      </w:r>
      <w:r>
        <w:rPr>
          <w:sz w:val="26"/>
          <w:szCs w:val="26"/>
        </w:rPr>
        <w:t>поэтов</w:t>
      </w:r>
      <w:r>
        <w:rPr>
          <w:spacing w:val="1"/>
          <w:sz w:val="26"/>
          <w:szCs w:val="26"/>
        </w:rPr>
        <w:t xml:space="preserve"> </w:t>
      </w:r>
      <w:r>
        <w:rPr>
          <w:sz w:val="26"/>
          <w:szCs w:val="26"/>
        </w:rPr>
        <w:t>ХIХ</w:t>
      </w:r>
      <w:r>
        <w:rPr>
          <w:spacing w:val="1"/>
          <w:sz w:val="26"/>
          <w:szCs w:val="26"/>
        </w:rPr>
        <w:t xml:space="preserve"> </w:t>
      </w:r>
      <w:r>
        <w:rPr>
          <w:sz w:val="26"/>
          <w:szCs w:val="26"/>
        </w:rPr>
        <w:t>и</w:t>
      </w:r>
      <w:r>
        <w:rPr>
          <w:spacing w:val="1"/>
          <w:sz w:val="26"/>
          <w:szCs w:val="26"/>
        </w:rPr>
        <w:t xml:space="preserve"> </w:t>
      </w:r>
      <w:r>
        <w:rPr>
          <w:sz w:val="26"/>
          <w:szCs w:val="26"/>
        </w:rPr>
        <w:t>ХХ</w:t>
      </w:r>
      <w:r>
        <w:rPr>
          <w:spacing w:val="1"/>
          <w:sz w:val="26"/>
          <w:szCs w:val="26"/>
        </w:rPr>
        <w:t xml:space="preserve"> </w:t>
      </w:r>
      <w:r>
        <w:rPr>
          <w:sz w:val="26"/>
          <w:szCs w:val="26"/>
        </w:rPr>
        <w:t>веков.</w:t>
      </w:r>
      <w:r>
        <w:rPr>
          <w:spacing w:val="1"/>
          <w:sz w:val="26"/>
          <w:szCs w:val="26"/>
        </w:rPr>
        <w:t xml:space="preserve"> </w:t>
      </w:r>
      <w:r>
        <w:rPr>
          <w:sz w:val="26"/>
          <w:szCs w:val="26"/>
        </w:rPr>
        <w:t>Осознание нравственно-этических понятий: любовь к родной стороне, малой родине,</w:t>
      </w:r>
      <w:r>
        <w:rPr>
          <w:spacing w:val="1"/>
          <w:sz w:val="26"/>
          <w:szCs w:val="26"/>
        </w:rPr>
        <w:t xml:space="preserve"> </w:t>
      </w:r>
      <w:r>
        <w:rPr>
          <w:sz w:val="26"/>
          <w:szCs w:val="26"/>
        </w:rPr>
        <w:t>гордость</w:t>
      </w:r>
      <w:r>
        <w:rPr>
          <w:spacing w:val="1"/>
          <w:sz w:val="26"/>
          <w:szCs w:val="26"/>
        </w:rPr>
        <w:t xml:space="preserve"> </w:t>
      </w:r>
      <w:r>
        <w:rPr>
          <w:sz w:val="26"/>
          <w:szCs w:val="26"/>
        </w:rPr>
        <w:t>за</w:t>
      </w:r>
      <w:r>
        <w:rPr>
          <w:spacing w:val="1"/>
          <w:sz w:val="26"/>
          <w:szCs w:val="26"/>
        </w:rPr>
        <w:t xml:space="preserve"> </w:t>
      </w:r>
      <w:r>
        <w:rPr>
          <w:sz w:val="26"/>
          <w:szCs w:val="26"/>
        </w:rPr>
        <w:t>красоту</w:t>
      </w:r>
      <w:r>
        <w:rPr>
          <w:spacing w:val="1"/>
          <w:sz w:val="26"/>
          <w:szCs w:val="26"/>
        </w:rPr>
        <w:t xml:space="preserve"> </w:t>
      </w:r>
      <w:r>
        <w:rPr>
          <w:sz w:val="26"/>
          <w:szCs w:val="26"/>
        </w:rPr>
        <w:t>и</w:t>
      </w:r>
      <w:r>
        <w:rPr>
          <w:spacing w:val="1"/>
          <w:sz w:val="26"/>
          <w:szCs w:val="26"/>
        </w:rPr>
        <w:t xml:space="preserve"> </w:t>
      </w:r>
      <w:r>
        <w:rPr>
          <w:sz w:val="26"/>
          <w:szCs w:val="26"/>
        </w:rPr>
        <w:t>величие</w:t>
      </w:r>
      <w:r>
        <w:rPr>
          <w:spacing w:val="1"/>
          <w:sz w:val="26"/>
          <w:szCs w:val="26"/>
        </w:rPr>
        <w:t xml:space="preserve"> </w:t>
      </w:r>
      <w:r>
        <w:rPr>
          <w:sz w:val="26"/>
          <w:szCs w:val="26"/>
        </w:rPr>
        <w:t>своей</w:t>
      </w:r>
      <w:r>
        <w:rPr>
          <w:spacing w:val="1"/>
          <w:sz w:val="26"/>
          <w:szCs w:val="26"/>
        </w:rPr>
        <w:t xml:space="preserve"> </w:t>
      </w:r>
      <w:r>
        <w:rPr>
          <w:sz w:val="26"/>
          <w:szCs w:val="26"/>
        </w:rPr>
        <w:t>Отчизны.</w:t>
      </w:r>
      <w:r>
        <w:rPr>
          <w:spacing w:val="1"/>
          <w:sz w:val="26"/>
          <w:szCs w:val="26"/>
        </w:rPr>
        <w:t xml:space="preserve"> </w:t>
      </w:r>
      <w:r>
        <w:rPr>
          <w:sz w:val="26"/>
          <w:szCs w:val="26"/>
        </w:rPr>
        <w:t>Роль</w:t>
      </w:r>
      <w:r>
        <w:rPr>
          <w:spacing w:val="1"/>
          <w:sz w:val="26"/>
          <w:szCs w:val="26"/>
        </w:rPr>
        <w:t xml:space="preserve"> </w:t>
      </w:r>
      <w:r>
        <w:rPr>
          <w:sz w:val="26"/>
          <w:szCs w:val="26"/>
        </w:rPr>
        <w:t>и</w:t>
      </w:r>
      <w:r>
        <w:rPr>
          <w:spacing w:val="1"/>
          <w:sz w:val="26"/>
          <w:szCs w:val="26"/>
        </w:rPr>
        <w:t xml:space="preserve"> </w:t>
      </w:r>
      <w:r>
        <w:rPr>
          <w:sz w:val="26"/>
          <w:szCs w:val="26"/>
        </w:rPr>
        <w:t>особенности</w:t>
      </w:r>
      <w:r>
        <w:rPr>
          <w:spacing w:val="1"/>
          <w:sz w:val="26"/>
          <w:szCs w:val="26"/>
        </w:rPr>
        <w:t xml:space="preserve"> </w:t>
      </w:r>
      <w:r>
        <w:rPr>
          <w:sz w:val="26"/>
          <w:szCs w:val="26"/>
        </w:rPr>
        <w:t>заголовка</w:t>
      </w:r>
      <w:r>
        <w:rPr>
          <w:spacing w:val="1"/>
          <w:sz w:val="26"/>
          <w:szCs w:val="26"/>
        </w:rPr>
        <w:t xml:space="preserve"> </w:t>
      </w:r>
      <w:r>
        <w:rPr>
          <w:sz w:val="26"/>
          <w:szCs w:val="26"/>
        </w:rPr>
        <w:t>произведения.</w:t>
      </w:r>
      <w:r>
        <w:rPr>
          <w:spacing w:val="1"/>
          <w:sz w:val="26"/>
          <w:szCs w:val="26"/>
        </w:rPr>
        <w:t xml:space="preserve"> </w:t>
      </w:r>
      <w:r>
        <w:rPr>
          <w:sz w:val="26"/>
          <w:szCs w:val="26"/>
        </w:rPr>
        <w:t>Репродукции</w:t>
      </w:r>
      <w:r>
        <w:rPr>
          <w:spacing w:val="1"/>
          <w:sz w:val="26"/>
          <w:szCs w:val="26"/>
        </w:rPr>
        <w:t xml:space="preserve"> </w:t>
      </w:r>
      <w:r>
        <w:rPr>
          <w:sz w:val="26"/>
          <w:szCs w:val="26"/>
        </w:rPr>
        <w:t>картин</w:t>
      </w:r>
      <w:r>
        <w:rPr>
          <w:spacing w:val="1"/>
          <w:sz w:val="26"/>
          <w:szCs w:val="26"/>
        </w:rPr>
        <w:t xml:space="preserve"> </w:t>
      </w:r>
      <w:r>
        <w:rPr>
          <w:sz w:val="26"/>
          <w:szCs w:val="26"/>
        </w:rPr>
        <w:t>как</w:t>
      </w:r>
      <w:r>
        <w:rPr>
          <w:spacing w:val="1"/>
          <w:sz w:val="26"/>
          <w:szCs w:val="26"/>
        </w:rPr>
        <w:t xml:space="preserve"> </w:t>
      </w:r>
      <w:r>
        <w:rPr>
          <w:sz w:val="26"/>
          <w:szCs w:val="26"/>
        </w:rPr>
        <w:t>иллюстрации</w:t>
      </w:r>
      <w:r>
        <w:rPr>
          <w:spacing w:val="1"/>
          <w:sz w:val="26"/>
          <w:szCs w:val="26"/>
        </w:rPr>
        <w:t xml:space="preserve"> </w:t>
      </w:r>
      <w:r>
        <w:rPr>
          <w:sz w:val="26"/>
          <w:szCs w:val="26"/>
        </w:rPr>
        <w:t>к</w:t>
      </w:r>
      <w:r>
        <w:rPr>
          <w:spacing w:val="1"/>
          <w:sz w:val="26"/>
          <w:szCs w:val="26"/>
        </w:rPr>
        <w:t xml:space="preserve"> </w:t>
      </w:r>
      <w:r>
        <w:rPr>
          <w:sz w:val="26"/>
          <w:szCs w:val="26"/>
        </w:rPr>
        <w:t>произведениям</w:t>
      </w:r>
      <w:r>
        <w:rPr>
          <w:spacing w:val="1"/>
          <w:sz w:val="26"/>
          <w:szCs w:val="26"/>
        </w:rPr>
        <w:t xml:space="preserve"> </w:t>
      </w:r>
      <w:r>
        <w:rPr>
          <w:sz w:val="26"/>
          <w:szCs w:val="26"/>
        </w:rPr>
        <w:t>о</w:t>
      </w:r>
      <w:r>
        <w:rPr>
          <w:spacing w:val="1"/>
          <w:sz w:val="26"/>
          <w:szCs w:val="26"/>
        </w:rPr>
        <w:t xml:space="preserve"> </w:t>
      </w:r>
      <w:r>
        <w:rPr>
          <w:sz w:val="26"/>
          <w:szCs w:val="26"/>
        </w:rPr>
        <w:t>Родине.</w:t>
      </w:r>
      <w:r>
        <w:rPr>
          <w:spacing w:val="1"/>
          <w:sz w:val="26"/>
          <w:szCs w:val="26"/>
        </w:rPr>
        <w:t xml:space="preserve"> </w:t>
      </w:r>
      <w:r>
        <w:rPr>
          <w:sz w:val="26"/>
          <w:szCs w:val="26"/>
        </w:rPr>
        <w:t>Использование</w:t>
      </w:r>
      <w:r>
        <w:rPr>
          <w:spacing w:val="-3"/>
          <w:sz w:val="26"/>
          <w:szCs w:val="26"/>
        </w:rPr>
        <w:t xml:space="preserve"> </w:t>
      </w:r>
      <w:r>
        <w:rPr>
          <w:sz w:val="26"/>
          <w:szCs w:val="26"/>
        </w:rPr>
        <w:t>средств</w:t>
      </w:r>
      <w:r>
        <w:rPr>
          <w:spacing w:val="-2"/>
          <w:sz w:val="26"/>
          <w:szCs w:val="26"/>
        </w:rPr>
        <w:t xml:space="preserve"> </w:t>
      </w:r>
      <w:r>
        <w:rPr>
          <w:sz w:val="26"/>
          <w:szCs w:val="26"/>
        </w:rPr>
        <w:t>выразительности</w:t>
      </w:r>
      <w:r>
        <w:rPr>
          <w:spacing w:val="-3"/>
          <w:sz w:val="26"/>
          <w:szCs w:val="26"/>
        </w:rPr>
        <w:t xml:space="preserve"> </w:t>
      </w:r>
      <w:r>
        <w:rPr>
          <w:sz w:val="26"/>
          <w:szCs w:val="26"/>
        </w:rPr>
        <w:t>при</w:t>
      </w:r>
      <w:r>
        <w:rPr>
          <w:spacing w:val="-2"/>
          <w:sz w:val="26"/>
          <w:szCs w:val="26"/>
        </w:rPr>
        <w:t xml:space="preserve"> </w:t>
      </w:r>
      <w:r>
        <w:rPr>
          <w:sz w:val="26"/>
          <w:szCs w:val="26"/>
        </w:rPr>
        <w:t>чтении</w:t>
      </w:r>
      <w:r>
        <w:rPr>
          <w:spacing w:val="-1"/>
          <w:sz w:val="26"/>
          <w:szCs w:val="26"/>
        </w:rPr>
        <w:t xml:space="preserve"> </w:t>
      </w:r>
      <w:r>
        <w:rPr>
          <w:sz w:val="26"/>
          <w:szCs w:val="26"/>
        </w:rPr>
        <w:t>вслух:</w:t>
      </w:r>
      <w:r>
        <w:rPr>
          <w:spacing w:val="-3"/>
          <w:sz w:val="26"/>
          <w:szCs w:val="26"/>
        </w:rPr>
        <w:t xml:space="preserve"> </w:t>
      </w:r>
      <w:r>
        <w:rPr>
          <w:sz w:val="26"/>
          <w:szCs w:val="26"/>
        </w:rPr>
        <w:t>интонация,</w:t>
      </w:r>
      <w:r>
        <w:rPr>
          <w:spacing w:val="-2"/>
          <w:sz w:val="26"/>
          <w:szCs w:val="26"/>
        </w:rPr>
        <w:t xml:space="preserve"> </w:t>
      </w:r>
      <w:r>
        <w:rPr>
          <w:sz w:val="26"/>
          <w:szCs w:val="26"/>
        </w:rPr>
        <w:t>темп,</w:t>
      </w:r>
    </w:p>
    <w:p w:rsidR="006C6D24" w:rsidRDefault="006C6D24" w:rsidP="006C6D24">
      <w:pPr>
        <w:spacing w:line="298" w:lineRule="exact"/>
        <w:jc w:val="both"/>
        <w:rPr>
          <w:sz w:val="26"/>
          <w:szCs w:val="26"/>
        </w:rPr>
      </w:pPr>
      <w:r>
        <w:rPr>
          <w:sz w:val="26"/>
          <w:szCs w:val="26"/>
        </w:rPr>
        <w:t>ритм,</w:t>
      </w:r>
      <w:r>
        <w:rPr>
          <w:spacing w:val="-4"/>
          <w:sz w:val="26"/>
          <w:szCs w:val="26"/>
        </w:rPr>
        <w:t xml:space="preserve"> </w:t>
      </w:r>
      <w:r>
        <w:rPr>
          <w:sz w:val="26"/>
          <w:szCs w:val="26"/>
        </w:rPr>
        <w:t>логические</w:t>
      </w:r>
      <w:r>
        <w:rPr>
          <w:spacing w:val="-3"/>
          <w:sz w:val="26"/>
          <w:szCs w:val="26"/>
        </w:rPr>
        <w:t xml:space="preserve"> </w:t>
      </w:r>
      <w:r>
        <w:rPr>
          <w:sz w:val="26"/>
          <w:szCs w:val="26"/>
        </w:rPr>
        <w:t>ударения.</w:t>
      </w:r>
    </w:p>
    <w:p w:rsidR="006C6D24" w:rsidRDefault="006C6D24" w:rsidP="006C6D24">
      <w:pPr>
        <w:ind w:right="257"/>
        <w:jc w:val="both"/>
        <w:rPr>
          <w:sz w:val="26"/>
          <w:szCs w:val="26"/>
        </w:rPr>
      </w:pPr>
      <w:r>
        <w:rPr>
          <w:sz w:val="26"/>
          <w:szCs w:val="26"/>
        </w:rPr>
        <w:t>Фольклор</w:t>
      </w:r>
      <w:r>
        <w:rPr>
          <w:spacing w:val="1"/>
          <w:sz w:val="26"/>
          <w:szCs w:val="26"/>
        </w:rPr>
        <w:t xml:space="preserve"> </w:t>
      </w:r>
      <w:r>
        <w:rPr>
          <w:sz w:val="26"/>
          <w:szCs w:val="26"/>
        </w:rPr>
        <w:t>(устное</w:t>
      </w:r>
      <w:r>
        <w:rPr>
          <w:spacing w:val="1"/>
          <w:sz w:val="26"/>
          <w:szCs w:val="26"/>
        </w:rPr>
        <w:t xml:space="preserve"> </w:t>
      </w:r>
      <w:r>
        <w:rPr>
          <w:sz w:val="26"/>
          <w:szCs w:val="26"/>
        </w:rPr>
        <w:t>народное</w:t>
      </w:r>
      <w:r>
        <w:rPr>
          <w:spacing w:val="1"/>
          <w:sz w:val="26"/>
          <w:szCs w:val="26"/>
        </w:rPr>
        <w:t xml:space="preserve"> </w:t>
      </w:r>
      <w:r>
        <w:rPr>
          <w:sz w:val="26"/>
          <w:szCs w:val="26"/>
        </w:rPr>
        <w:t>творчество).</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малые</w:t>
      </w:r>
      <w:r>
        <w:rPr>
          <w:spacing w:val="1"/>
          <w:sz w:val="26"/>
          <w:szCs w:val="26"/>
        </w:rPr>
        <w:t xml:space="preserve"> </w:t>
      </w:r>
      <w:r>
        <w:rPr>
          <w:sz w:val="26"/>
          <w:szCs w:val="26"/>
        </w:rPr>
        <w:t>жанры</w:t>
      </w:r>
      <w:r>
        <w:rPr>
          <w:spacing w:val="1"/>
          <w:sz w:val="26"/>
          <w:szCs w:val="26"/>
        </w:rPr>
        <w:t xml:space="preserve"> </w:t>
      </w:r>
      <w:r>
        <w:rPr>
          <w:sz w:val="26"/>
          <w:szCs w:val="26"/>
        </w:rPr>
        <w:t>фольклора</w:t>
      </w:r>
      <w:r>
        <w:rPr>
          <w:spacing w:val="-62"/>
          <w:sz w:val="26"/>
          <w:szCs w:val="26"/>
        </w:rPr>
        <w:t xml:space="preserve"> </w:t>
      </w:r>
      <w:r>
        <w:rPr>
          <w:sz w:val="26"/>
          <w:szCs w:val="26"/>
        </w:rPr>
        <w:t>(пословицы,</w:t>
      </w:r>
      <w:r>
        <w:rPr>
          <w:spacing w:val="1"/>
          <w:sz w:val="26"/>
          <w:szCs w:val="26"/>
        </w:rPr>
        <w:t xml:space="preserve"> </w:t>
      </w:r>
      <w:r>
        <w:rPr>
          <w:sz w:val="26"/>
          <w:szCs w:val="26"/>
        </w:rPr>
        <w:t>потешки,</w:t>
      </w:r>
      <w:r>
        <w:rPr>
          <w:spacing w:val="1"/>
          <w:sz w:val="26"/>
          <w:szCs w:val="26"/>
        </w:rPr>
        <w:t xml:space="preserve"> </w:t>
      </w:r>
      <w:r>
        <w:rPr>
          <w:sz w:val="26"/>
          <w:szCs w:val="26"/>
        </w:rPr>
        <w:t>считалки,</w:t>
      </w:r>
      <w:r>
        <w:rPr>
          <w:spacing w:val="1"/>
          <w:sz w:val="26"/>
          <w:szCs w:val="26"/>
        </w:rPr>
        <w:t xml:space="preserve"> </w:t>
      </w:r>
      <w:r>
        <w:rPr>
          <w:sz w:val="26"/>
          <w:szCs w:val="26"/>
        </w:rPr>
        <w:t>небылицы,</w:t>
      </w:r>
      <w:r>
        <w:rPr>
          <w:spacing w:val="1"/>
          <w:sz w:val="26"/>
          <w:szCs w:val="26"/>
        </w:rPr>
        <w:t xml:space="preserve"> </w:t>
      </w:r>
      <w:r>
        <w:rPr>
          <w:sz w:val="26"/>
          <w:szCs w:val="26"/>
        </w:rPr>
        <w:t>скороговорки,</w:t>
      </w:r>
      <w:r>
        <w:rPr>
          <w:spacing w:val="1"/>
          <w:sz w:val="26"/>
          <w:szCs w:val="26"/>
        </w:rPr>
        <w:t xml:space="preserve"> </w:t>
      </w:r>
      <w:r>
        <w:rPr>
          <w:sz w:val="26"/>
          <w:szCs w:val="26"/>
        </w:rPr>
        <w:t>загадки,</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Знакомство</w:t>
      </w:r>
      <w:r>
        <w:rPr>
          <w:spacing w:val="-1"/>
          <w:sz w:val="26"/>
          <w:szCs w:val="26"/>
        </w:rPr>
        <w:t xml:space="preserve"> </w:t>
      </w:r>
      <w:r>
        <w:rPr>
          <w:sz w:val="26"/>
          <w:szCs w:val="26"/>
        </w:rPr>
        <w:t>с</w:t>
      </w:r>
      <w:r>
        <w:rPr>
          <w:spacing w:val="-3"/>
          <w:sz w:val="26"/>
          <w:szCs w:val="26"/>
        </w:rPr>
        <w:t xml:space="preserve"> </w:t>
      </w:r>
      <w:r>
        <w:rPr>
          <w:sz w:val="26"/>
          <w:szCs w:val="26"/>
        </w:rPr>
        <w:t>видами</w:t>
      </w:r>
      <w:r>
        <w:rPr>
          <w:spacing w:val="1"/>
          <w:sz w:val="26"/>
          <w:szCs w:val="26"/>
        </w:rPr>
        <w:t xml:space="preserve"> </w:t>
      </w:r>
      <w:r>
        <w:rPr>
          <w:sz w:val="26"/>
          <w:szCs w:val="26"/>
        </w:rPr>
        <w:t>загадок.</w:t>
      </w:r>
      <w:r>
        <w:rPr>
          <w:spacing w:val="-3"/>
          <w:sz w:val="26"/>
          <w:szCs w:val="26"/>
        </w:rPr>
        <w:t xml:space="preserve"> </w:t>
      </w:r>
      <w:r>
        <w:rPr>
          <w:sz w:val="26"/>
          <w:szCs w:val="26"/>
        </w:rPr>
        <w:t>Пословицы народов</w:t>
      </w:r>
      <w:r>
        <w:rPr>
          <w:spacing w:val="-3"/>
          <w:sz w:val="26"/>
          <w:szCs w:val="26"/>
        </w:rPr>
        <w:t xml:space="preserve"> </w:t>
      </w:r>
      <w:r>
        <w:rPr>
          <w:sz w:val="26"/>
          <w:szCs w:val="26"/>
        </w:rPr>
        <w:t>России</w:t>
      </w:r>
      <w:r>
        <w:rPr>
          <w:spacing w:val="-1"/>
          <w:sz w:val="26"/>
          <w:szCs w:val="26"/>
        </w:rPr>
        <w:t xml:space="preserve"> </w:t>
      </w:r>
      <w:r>
        <w:rPr>
          <w:sz w:val="26"/>
          <w:szCs w:val="26"/>
        </w:rPr>
        <w:t>(значение,</w:t>
      </w:r>
      <w:r>
        <w:rPr>
          <w:spacing w:val="-3"/>
          <w:sz w:val="26"/>
          <w:szCs w:val="26"/>
        </w:rPr>
        <w:t xml:space="preserve"> </w:t>
      </w:r>
      <w:r>
        <w:rPr>
          <w:sz w:val="26"/>
          <w:szCs w:val="26"/>
        </w:rPr>
        <w:t>характеристи-</w:t>
      </w:r>
    </w:p>
    <w:p w:rsidR="006C6D24" w:rsidRDefault="006C6D24" w:rsidP="006C6D24">
      <w:pPr>
        <w:ind w:right="259"/>
        <w:jc w:val="both"/>
        <w:rPr>
          <w:sz w:val="26"/>
          <w:szCs w:val="26"/>
        </w:rPr>
      </w:pPr>
      <w:r>
        <w:rPr>
          <w:sz w:val="26"/>
          <w:szCs w:val="26"/>
        </w:rPr>
        <w:t>ка, нравственная основа). Книги и словари, созданные В. И. Далем. Активный словарь</w:t>
      </w:r>
      <w:r>
        <w:rPr>
          <w:spacing w:val="1"/>
          <w:sz w:val="26"/>
          <w:szCs w:val="26"/>
        </w:rPr>
        <w:t xml:space="preserve"> </w:t>
      </w:r>
      <w:r>
        <w:rPr>
          <w:sz w:val="26"/>
          <w:szCs w:val="26"/>
        </w:rPr>
        <w:t>устной</w:t>
      </w:r>
      <w:r>
        <w:rPr>
          <w:spacing w:val="1"/>
          <w:sz w:val="26"/>
          <w:szCs w:val="26"/>
        </w:rPr>
        <w:t xml:space="preserve"> </w:t>
      </w:r>
      <w:r>
        <w:rPr>
          <w:sz w:val="26"/>
          <w:szCs w:val="26"/>
        </w:rPr>
        <w:t>речи:</w:t>
      </w:r>
      <w:r>
        <w:rPr>
          <w:spacing w:val="1"/>
          <w:sz w:val="26"/>
          <w:szCs w:val="26"/>
        </w:rPr>
        <w:t xml:space="preserve"> </w:t>
      </w:r>
      <w:r>
        <w:rPr>
          <w:sz w:val="26"/>
          <w:szCs w:val="26"/>
        </w:rPr>
        <w:t>использование</w:t>
      </w:r>
      <w:r>
        <w:rPr>
          <w:spacing w:val="1"/>
          <w:sz w:val="26"/>
          <w:szCs w:val="26"/>
        </w:rPr>
        <w:t xml:space="preserve"> </w:t>
      </w:r>
      <w:r>
        <w:rPr>
          <w:sz w:val="26"/>
          <w:szCs w:val="26"/>
        </w:rPr>
        <w:t>образных</w:t>
      </w:r>
      <w:r>
        <w:rPr>
          <w:spacing w:val="1"/>
          <w:sz w:val="26"/>
          <w:szCs w:val="26"/>
        </w:rPr>
        <w:t xml:space="preserve"> </w:t>
      </w:r>
      <w:r>
        <w:rPr>
          <w:sz w:val="26"/>
          <w:szCs w:val="26"/>
        </w:rPr>
        <w:t>слов,</w:t>
      </w:r>
      <w:r>
        <w:rPr>
          <w:spacing w:val="1"/>
          <w:sz w:val="26"/>
          <w:szCs w:val="26"/>
        </w:rPr>
        <w:t xml:space="preserve"> </w:t>
      </w:r>
      <w:r>
        <w:rPr>
          <w:sz w:val="26"/>
          <w:szCs w:val="26"/>
        </w:rPr>
        <w:t>пословиц</w:t>
      </w:r>
      <w:r>
        <w:rPr>
          <w:spacing w:val="1"/>
          <w:sz w:val="26"/>
          <w:szCs w:val="26"/>
        </w:rPr>
        <w:t xml:space="preserve"> </w:t>
      </w:r>
      <w:r>
        <w:rPr>
          <w:sz w:val="26"/>
          <w:szCs w:val="26"/>
        </w:rPr>
        <w:t>и</w:t>
      </w:r>
      <w:r>
        <w:rPr>
          <w:spacing w:val="1"/>
          <w:sz w:val="26"/>
          <w:szCs w:val="26"/>
        </w:rPr>
        <w:t xml:space="preserve"> </w:t>
      </w:r>
      <w:r>
        <w:rPr>
          <w:sz w:val="26"/>
          <w:szCs w:val="26"/>
        </w:rPr>
        <w:t>поговорок,</w:t>
      </w:r>
      <w:r>
        <w:rPr>
          <w:spacing w:val="1"/>
          <w:sz w:val="26"/>
          <w:szCs w:val="26"/>
        </w:rPr>
        <w:t xml:space="preserve"> </w:t>
      </w:r>
      <w:r>
        <w:rPr>
          <w:sz w:val="26"/>
          <w:szCs w:val="26"/>
        </w:rPr>
        <w:t>крылатых</w:t>
      </w:r>
      <w:r>
        <w:rPr>
          <w:spacing w:val="1"/>
          <w:sz w:val="26"/>
          <w:szCs w:val="26"/>
        </w:rPr>
        <w:t xml:space="preserve"> </w:t>
      </w:r>
      <w:r>
        <w:rPr>
          <w:sz w:val="26"/>
          <w:szCs w:val="26"/>
        </w:rPr>
        <w:t>выражений.</w:t>
      </w:r>
      <w:r>
        <w:rPr>
          <w:spacing w:val="-4"/>
          <w:sz w:val="26"/>
          <w:szCs w:val="26"/>
        </w:rPr>
        <w:t xml:space="preserve"> </w:t>
      </w:r>
      <w:r>
        <w:rPr>
          <w:sz w:val="26"/>
          <w:szCs w:val="26"/>
        </w:rPr>
        <w:t>Нравственные</w:t>
      </w:r>
      <w:r>
        <w:rPr>
          <w:spacing w:val="-4"/>
          <w:sz w:val="26"/>
          <w:szCs w:val="26"/>
        </w:rPr>
        <w:t xml:space="preserve"> </w:t>
      </w:r>
      <w:r>
        <w:rPr>
          <w:sz w:val="26"/>
          <w:szCs w:val="26"/>
        </w:rPr>
        <w:t>ценности</w:t>
      </w:r>
      <w:r>
        <w:rPr>
          <w:spacing w:val="-4"/>
          <w:sz w:val="26"/>
          <w:szCs w:val="26"/>
        </w:rPr>
        <w:t xml:space="preserve"> </w:t>
      </w:r>
      <w:r>
        <w:rPr>
          <w:sz w:val="26"/>
          <w:szCs w:val="26"/>
        </w:rPr>
        <w:t>в</w:t>
      </w:r>
      <w:r>
        <w:rPr>
          <w:spacing w:val="-4"/>
          <w:sz w:val="26"/>
          <w:szCs w:val="26"/>
        </w:rPr>
        <w:t xml:space="preserve"> </w:t>
      </w:r>
      <w:r>
        <w:rPr>
          <w:sz w:val="26"/>
          <w:szCs w:val="26"/>
        </w:rPr>
        <w:t>фольклорных</w:t>
      </w:r>
      <w:r>
        <w:rPr>
          <w:spacing w:val="-4"/>
          <w:sz w:val="26"/>
          <w:szCs w:val="26"/>
        </w:rPr>
        <w:t xml:space="preserve"> </w:t>
      </w:r>
      <w:r>
        <w:rPr>
          <w:sz w:val="26"/>
          <w:szCs w:val="26"/>
        </w:rPr>
        <w:t>произведениях</w:t>
      </w:r>
      <w:r>
        <w:rPr>
          <w:spacing w:val="-3"/>
          <w:sz w:val="26"/>
          <w:szCs w:val="26"/>
        </w:rPr>
        <w:t xml:space="preserve"> </w:t>
      </w:r>
      <w:r>
        <w:rPr>
          <w:sz w:val="26"/>
          <w:szCs w:val="26"/>
        </w:rPr>
        <w:t>народов</w:t>
      </w:r>
      <w:r>
        <w:rPr>
          <w:spacing w:val="-4"/>
          <w:sz w:val="26"/>
          <w:szCs w:val="26"/>
        </w:rPr>
        <w:t xml:space="preserve"> </w:t>
      </w:r>
      <w:r>
        <w:rPr>
          <w:sz w:val="26"/>
          <w:szCs w:val="26"/>
        </w:rPr>
        <w:t>России.</w:t>
      </w:r>
    </w:p>
    <w:p w:rsidR="006C6D24" w:rsidRDefault="006C6D24" w:rsidP="006C6D24">
      <w:pPr>
        <w:spacing w:before="1"/>
        <w:jc w:val="both"/>
        <w:rPr>
          <w:sz w:val="26"/>
          <w:szCs w:val="26"/>
        </w:rPr>
      </w:pPr>
      <w:r>
        <w:rPr>
          <w:sz w:val="26"/>
          <w:szCs w:val="26"/>
        </w:rPr>
        <w:t>Фольклорная</w:t>
      </w:r>
      <w:r>
        <w:rPr>
          <w:spacing w:val="49"/>
          <w:sz w:val="26"/>
          <w:szCs w:val="26"/>
        </w:rPr>
        <w:t xml:space="preserve"> </w:t>
      </w:r>
      <w:r>
        <w:rPr>
          <w:sz w:val="26"/>
          <w:szCs w:val="26"/>
        </w:rPr>
        <w:t>сказка</w:t>
      </w:r>
      <w:r>
        <w:rPr>
          <w:spacing w:val="109"/>
          <w:sz w:val="26"/>
          <w:szCs w:val="26"/>
        </w:rPr>
        <w:t xml:space="preserve"> </w:t>
      </w:r>
      <w:r>
        <w:rPr>
          <w:sz w:val="26"/>
          <w:szCs w:val="26"/>
        </w:rPr>
        <w:t>как</w:t>
      </w:r>
      <w:r>
        <w:rPr>
          <w:spacing w:val="111"/>
          <w:sz w:val="26"/>
          <w:szCs w:val="26"/>
        </w:rPr>
        <w:t xml:space="preserve"> </w:t>
      </w:r>
      <w:r>
        <w:rPr>
          <w:sz w:val="26"/>
          <w:szCs w:val="26"/>
        </w:rPr>
        <w:t>отражение</w:t>
      </w:r>
      <w:r>
        <w:rPr>
          <w:spacing w:val="113"/>
          <w:sz w:val="26"/>
          <w:szCs w:val="26"/>
        </w:rPr>
        <w:t xml:space="preserve"> </w:t>
      </w:r>
      <w:r>
        <w:rPr>
          <w:sz w:val="26"/>
          <w:szCs w:val="26"/>
        </w:rPr>
        <w:t>общечеловеческих</w:t>
      </w:r>
      <w:r>
        <w:rPr>
          <w:spacing w:val="111"/>
          <w:sz w:val="26"/>
          <w:szCs w:val="26"/>
        </w:rPr>
        <w:t xml:space="preserve"> </w:t>
      </w:r>
      <w:r>
        <w:rPr>
          <w:sz w:val="26"/>
          <w:szCs w:val="26"/>
        </w:rPr>
        <w:t>ценностей</w:t>
      </w:r>
      <w:r>
        <w:rPr>
          <w:spacing w:val="111"/>
          <w:sz w:val="26"/>
          <w:szCs w:val="26"/>
        </w:rPr>
        <w:t xml:space="preserve"> </w:t>
      </w:r>
      <w:r>
        <w:rPr>
          <w:sz w:val="26"/>
          <w:szCs w:val="26"/>
        </w:rPr>
        <w:t>и</w:t>
      </w:r>
      <w:r>
        <w:rPr>
          <w:spacing w:val="113"/>
          <w:sz w:val="26"/>
          <w:szCs w:val="26"/>
        </w:rPr>
        <w:t xml:space="preserve"> </w:t>
      </w:r>
      <w:r>
        <w:rPr>
          <w:sz w:val="26"/>
          <w:szCs w:val="26"/>
        </w:rPr>
        <w:t>нравственных</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3"/>
        <w:jc w:val="both"/>
        <w:rPr>
          <w:sz w:val="26"/>
          <w:szCs w:val="26"/>
        </w:rPr>
      </w:pPr>
      <w:r>
        <w:rPr>
          <w:sz w:val="26"/>
          <w:szCs w:val="26"/>
        </w:rPr>
        <w:lastRenderedPageBreak/>
        <w:t>правил. Виды сказок (о животных, бытовые, волшебные). Художественные особенности</w:t>
      </w:r>
      <w:r>
        <w:rPr>
          <w:spacing w:val="-62"/>
          <w:sz w:val="26"/>
          <w:szCs w:val="26"/>
        </w:rPr>
        <w:t xml:space="preserve"> </w:t>
      </w:r>
      <w:r>
        <w:rPr>
          <w:sz w:val="26"/>
          <w:szCs w:val="26"/>
        </w:rPr>
        <w:t>сказок:</w:t>
      </w:r>
      <w:r>
        <w:rPr>
          <w:spacing w:val="-2"/>
          <w:sz w:val="26"/>
          <w:szCs w:val="26"/>
        </w:rPr>
        <w:t xml:space="preserve"> </w:t>
      </w:r>
      <w:r>
        <w:rPr>
          <w:sz w:val="26"/>
          <w:szCs w:val="26"/>
        </w:rPr>
        <w:t>построение</w:t>
      </w:r>
      <w:r>
        <w:rPr>
          <w:spacing w:val="-2"/>
          <w:sz w:val="26"/>
          <w:szCs w:val="26"/>
        </w:rPr>
        <w:t xml:space="preserve"> </w:t>
      </w:r>
      <w:r>
        <w:rPr>
          <w:sz w:val="26"/>
          <w:szCs w:val="26"/>
        </w:rPr>
        <w:t>(композиция),</w:t>
      </w:r>
      <w:r>
        <w:rPr>
          <w:spacing w:val="-2"/>
          <w:sz w:val="26"/>
          <w:szCs w:val="26"/>
        </w:rPr>
        <w:t xml:space="preserve"> </w:t>
      </w:r>
      <w:r>
        <w:rPr>
          <w:sz w:val="26"/>
          <w:szCs w:val="26"/>
        </w:rPr>
        <w:t>язык</w:t>
      </w:r>
      <w:r>
        <w:rPr>
          <w:spacing w:val="-1"/>
          <w:sz w:val="26"/>
          <w:szCs w:val="26"/>
        </w:rPr>
        <w:t xml:space="preserve"> </w:t>
      </w:r>
      <w:r>
        <w:rPr>
          <w:sz w:val="26"/>
          <w:szCs w:val="26"/>
        </w:rPr>
        <w:t>(лексика).</w:t>
      </w:r>
      <w:r>
        <w:rPr>
          <w:spacing w:val="-2"/>
          <w:sz w:val="26"/>
          <w:szCs w:val="26"/>
        </w:rPr>
        <w:t xml:space="preserve"> </w:t>
      </w:r>
      <w:r>
        <w:rPr>
          <w:sz w:val="26"/>
          <w:szCs w:val="26"/>
        </w:rPr>
        <w:t>Характеристика</w:t>
      </w:r>
      <w:r>
        <w:rPr>
          <w:spacing w:val="-2"/>
          <w:sz w:val="26"/>
          <w:szCs w:val="26"/>
        </w:rPr>
        <w:t xml:space="preserve"> </w:t>
      </w:r>
      <w:r>
        <w:rPr>
          <w:sz w:val="26"/>
          <w:szCs w:val="26"/>
        </w:rPr>
        <w:t>героя,</w:t>
      </w:r>
    </w:p>
    <w:p w:rsidR="006C6D24" w:rsidRDefault="006C6D24" w:rsidP="006C6D24">
      <w:pPr>
        <w:ind w:right="260"/>
        <w:jc w:val="both"/>
        <w:rPr>
          <w:sz w:val="26"/>
          <w:szCs w:val="26"/>
        </w:rPr>
      </w:pPr>
      <w:r>
        <w:rPr>
          <w:sz w:val="26"/>
          <w:szCs w:val="26"/>
        </w:rPr>
        <w:t>волшебные</w:t>
      </w:r>
      <w:r>
        <w:rPr>
          <w:spacing w:val="1"/>
          <w:sz w:val="26"/>
          <w:szCs w:val="26"/>
        </w:rPr>
        <w:t xml:space="preserve"> </w:t>
      </w:r>
      <w:r>
        <w:rPr>
          <w:sz w:val="26"/>
          <w:szCs w:val="26"/>
        </w:rPr>
        <w:t>помощники,</w:t>
      </w:r>
      <w:r>
        <w:rPr>
          <w:spacing w:val="1"/>
          <w:sz w:val="26"/>
          <w:szCs w:val="26"/>
        </w:rPr>
        <w:t xml:space="preserve"> </w:t>
      </w:r>
      <w:r>
        <w:rPr>
          <w:sz w:val="26"/>
          <w:szCs w:val="26"/>
        </w:rPr>
        <w:t>иллюстрация</w:t>
      </w:r>
      <w:r>
        <w:rPr>
          <w:spacing w:val="1"/>
          <w:sz w:val="26"/>
          <w:szCs w:val="26"/>
        </w:rPr>
        <w:t xml:space="preserve"> </w:t>
      </w:r>
      <w:r>
        <w:rPr>
          <w:sz w:val="26"/>
          <w:szCs w:val="26"/>
        </w:rPr>
        <w:t>как</w:t>
      </w:r>
      <w:r>
        <w:rPr>
          <w:spacing w:val="1"/>
          <w:sz w:val="26"/>
          <w:szCs w:val="26"/>
        </w:rPr>
        <w:t xml:space="preserve"> </w:t>
      </w:r>
      <w:r>
        <w:rPr>
          <w:sz w:val="26"/>
          <w:szCs w:val="26"/>
        </w:rPr>
        <w:t>отражение</w:t>
      </w:r>
      <w:r>
        <w:rPr>
          <w:spacing w:val="1"/>
          <w:sz w:val="26"/>
          <w:szCs w:val="26"/>
        </w:rPr>
        <w:t xml:space="preserve"> </w:t>
      </w:r>
      <w:r>
        <w:rPr>
          <w:sz w:val="26"/>
          <w:szCs w:val="26"/>
        </w:rPr>
        <w:t>сюжета</w:t>
      </w:r>
      <w:r>
        <w:rPr>
          <w:spacing w:val="1"/>
          <w:sz w:val="26"/>
          <w:szCs w:val="26"/>
        </w:rPr>
        <w:t xml:space="preserve"> </w:t>
      </w:r>
      <w:r>
        <w:rPr>
          <w:sz w:val="26"/>
          <w:szCs w:val="26"/>
        </w:rPr>
        <w:t>волшебной</w:t>
      </w:r>
      <w:r>
        <w:rPr>
          <w:spacing w:val="1"/>
          <w:sz w:val="26"/>
          <w:szCs w:val="26"/>
        </w:rPr>
        <w:t xml:space="preserve"> </w:t>
      </w:r>
      <w:r>
        <w:rPr>
          <w:sz w:val="26"/>
          <w:szCs w:val="26"/>
        </w:rPr>
        <w:t>сказки</w:t>
      </w:r>
      <w:r>
        <w:rPr>
          <w:spacing w:val="1"/>
          <w:sz w:val="26"/>
          <w:szCs w:val="26"/>
        </w:rPr>
        <w:t xml:space="preserve"> </w:t>
      </w:r>
      <w:r>
        <w:rPr>
          <w:sz w:val="26"/>
          <w:szCs w:val="26"/>
        </w:rPr>
        <w:t>(например, картины В. М. Васнецова, иллюстрации Ю. А. Васнецова, И. Я. Билибина, В.</w:t>
      </w:r>
      <w:r>
        <w:rPr>
          <w:spacing w:val="-62"/>
          <w:sz w:val="26"/>
          <w:szCs w:val="26"/>
        </w:rPr>
        <w:t xml:space="preserve"> </w:t>
      </w:r>
      <w:r>
        <w:rPr>
          <w:sz w:val="26"/>
          <w:szCs w:val="26"/>
        </w:rPr>
        <w:t>М.</w:t>
      </w:r>
      <w:r>
        <w:rPr>
          <w:spacing w:val="-2"/>
          <w:sz w:val="26"/>
          <w:szCs w:val="26"/>
        </w:rPr>
        <w:t xml:space="preserve"> </w:t>
      </w:r>
      <w:r>
        <w:rPr>
          <w:sz w:val="26"/>
          <w:szCs w:val="26"/>
        </w:rPr>
        <w:t>Конашевич).</w:t>
      </w:r>
    </w:p>
    <w:p w:rsidR="006C6D24" w:rsidRDefault="006C6D24" w:rsidP="006C6D24">
      <w:pPr>
        <w:jc w:val="both"/>
        <w:rPr>
          <w:sz w:val="26"/>
          <w:szCs w:val="26"/>
        </w:rPr>
      </w:pPr>
      <w:r>
        <w:rPr>
          <w:sz w:val="26"/>
          <w:szCs w:val="26"/>
        </w:rPr>
        <w:t>Отражение</w:t>
      </w:r>
      <w:r>
        <w:rPr>
          <w:spacing w:val="-4"/>
          <w:sz w:val="26"/>
          <w:szCs w:val="26"/>
        </w:rPr>
        <w:t xml:space="preserve"> </w:t>
      </w:r>
      <w:r>
        <w:rPr>
          <w:sz w:val="26"/>
          <w:szCs w:val="26"/>
        </w:rPr>
        <w:t>в</w:t>
      </w:r>
      <w:r>
        <w:rPr>
          <w:spacing w:val="-3"/>
          <w:sz w:val="26"/>
          <w:szCs w:val="26"/>
        </w:rPr>
        <w:t xml:space="preserve"> </w:t>
      </w:r>
      <w:r>
        <w:rPr>
          <w:sz w:val="26"/>
          <w:szCs w:val="26"/>
        </w:rPr>
        <w:t>сказках</w:t>
      </w:r>
      <w:r>
        <w:rPr>
          <w:spacing w:val="-1"/>
          <w:sz w:val="26"/>
          <w:szCs w:val="26"/>
        </w:rPr>
        <w:t xml:space="preserve"> </w:t>
      </w:r>
      <w:r>
        <w:rPr>
          <w:sz w:val="26"/>
          <w:szCs w:val="26"/>
        </w:rPr>
        <w:t>народного</w:t>
      </w:r>
      <w:r>
        <w:rPr>
          <w:spacing w:val="-3"/>
          <w:sz w:val="26"/>
          <w:szCs w:val="26"/>
        </w:rPr>
        <w:t xml:space="preserve"> </w:t>
      </w:r>
      <w:r>
        <w:rPr>
          <w:sz w:val="26"/>
          <w:szCs w:val="26"/>
        </w:rPr>
        <w:t>быта</w:t>
      </w:r>
      <w:r>
        <w:rPr>
          <w:spacing w:val="-4"/>
          <w:sz w:val="26"/>
          <w:szCs w:val="26"/>
        </w:rPr>
        <w:t xml:space="preserve"> </w:t>
      </w:r>
      <w:r>
        <w:rPr>
          <w:sz w:val="26"/>
          <w:szCs w:val="26"/>
        </w:rPr>
        <w:t>и</w:t>
      </w:r>
      <w:r>
        <w:rPr>
          <w:spacing w:val="-3"/>
          <w:sz w:val="26"/>
          <w:szCs w:val="26"/>
        </w:rPr>
        <w:t xml:space="preserve"> </w:t>
      </w:r>
      <w:r>
        <w:rPr>
          <w:sz w:val="26"/>
          <w:szCs w:val="26"/>
        </w:rPr>
        <w:t>культуры.</w:t>
      </w:r>
      <w:r>
        <w:rPr>
          <w:spacing w:val="-4"/>
          <w:sz w:val="26"/>
          <w:szCs w:val="26"/>
        </w:rPr>
        <w:t xml:space="preserve"> </w:t>
      </w:r>
      <w:r>
        <w:rPr>
          <w:sz w:val="26"/>
          <w:szCs w:val="26"/>
        </w:rPr>
        <w:t>Составление</w:t>
      </w:r>
      <w:r>
        <w:rPr>
          <w:spacing w:val="-3"/>
          <w:sz w:val="26"/>
          <w:szCs w:val="26"/>
        </w:rPr>
        <w:t xml:space="preserve"> </w:t>
      </w:r>
      <w:r>
        <w:rPr>
          <w:sz w:val="26"/>
          <w:szCs w:val="26"/>
        </w:rPr>
        <w:t>плана</w:t>
      </w:r>
      <w:r>
        <w:rPr>
          <w:spacing w:val="-4"/>
          <w:sz w:val="26"/>
          <w:szCs w:val="26"/>
        </w:rPr>
        <w:t xml:space="preserve"> </w:t>
      </w:r>
      <w:r>
        <w:rPr>
          <w:sz w:val="26"/>
          <w:szCs w:val="26"/>
        </w:rPr>
        <w:t>сказки.</w:t>
      </w:r>
    </w:p>
    <w:p w:rsidR="006C6D24" w:rsidRDefault="006C6D24" w:rsidP="006C6D24">
      <w:pPr>
        <w:spacing w:before="1"/>
        <w:ind w:right="245"/>
        <w:rPr>
          <w:sz w:val="26"/>
          <w:szCs w:val="26"/>
        </w:rPr>
      </w:pPr>
      <w:r>
        <w:rPr>
          <w:sz w:val="26"/>
          <w:szCs w:val="26"/>
        </w:rPr>
        <w:t>Круг</w:t>
      </w:r>
      <w:r>
        <w:rPr>
          <w:spacing w:val="21"/>
          <w:sz w:val="26"/>
          <w:szCs w:val="26"/>
        </w:rPr>
        <w:t xml:space="preserve"> </w:t>
      </w:r>
      <w:r>
        <w:rPr>
          <w:sz w:val="26"/>
          <w:szCs w:val="26"/>
        </w:rPr>
        <w:t>чтения:</w:t>
      </w:r>
      <w:r>
        <w:rPr>
          <w:spacing w:val="22"/>
          <w:sz w:val="26"/>
          <w:szCs w:val="26"/>
        </w:rPr>
        <w:t xml:space="preserve"> </w:t>
      </w:r>
      <w:r>
        <w:rPr>
          <w:sz w:val="26"/>
          <w:szCs w:val="26"/>
        </w:rPr>
        <w:t>народная</w:t>
      </w:r>
      <w:r>
        <w:rPr>
          <w:spacing w:val="21"/>
          <w:sz w:val="26"/>
          <w:szCs w:val="26"/>
        </w:rPr>
        <w:t xml:space="preserve"> </w:t>
      </w:r>
      <w:r>
        <w:rPr>
          <w:sz w:val="26"/>
          <w:szCs w:val="26"/>
        </w:rPr>
        <w:t>песня.</w:t>
      </w:r>
      <w:r>
        <w:rPr>
          <w:spacing w:val="21"/>
          <w:sz w:val="26"/>
          <w:szCs w:val="26"/>
        </w:rPr>
        <w:t xml:space="preserve"> </w:t>
      </w:r>
      <w:r>
        <w:rPr>
          <w:sz w:val="26"/>
          <w:szCs w:val="26"/>
        </w:rPr>
        <w:t>Чувства,</w:t>
      </w:r>
      <w:r>
        <w:rPr>
          <w:spacing w:val="20"/>
          <w:sz w:val="26"/>
          <w:szCs w:val="26"/>
        </w:rPr>
        <w:t xml:space="preserve"> </w:t>
      </w:r>
      <w:r>
        <w:rPr>
          <w:sz w:val="26"/>
          <w:szCs w:val="26"/>
        </w:rPr>
        <w:t>которые</w:t>
      </w:r>
      <w:r>
        <w:rPr>
          <w:spacing w:val="20"/>
          <w:sz w:val="26"/>
          <w:szCs w:val="26"/>
        </w:rPr>
        <w:t xml:space="preserve"> </w:t>
      </w:r>
      <w:r>
        <w:rPr>
          <w:sz w:val="26"/>
          <w:szCs w:val="26"/>
        </w:rPr>
        <w:t>рождают</w:t>
      </w:r>
      <w:r>
        <w:rPr>
          <w:spacing w:val="22"/>
          <w:sz w:val="26"/>
          <w:szCs w:val="26"/>
        </w:rPr>
        <w:t xml:space="preserve"> </w:t>
      </w:r>
      <w:r>
        <w:rPr>
          <w:sz w:val="26"/>
          <w:szCs w:val="26"/>
        </w:rPr>
        <w:t>песни,</w:t>
      </w:r>
      <w:r>
        <w:rPr>
          <w:spacing w:val="23"/>
          <w:sz w:val="26"/>
          <w:szCs w:val="26"/>
        </w:rPr>
        <w:t xml:space="preserve"> </w:t>
      </w:r>
      <w:r>
        <w:rPr>
          <w:sz w:val="26"/>
          <w:szCs w:val="26"/>
        </w:rPr>
        <w:t>темы</w:t>
      </w:r>
      <w:r>
        <w:rPr>
          <w:spacing w:val="21"/>
          <w:sz w:val="26"/>
          <w:szCs w:val="26"/>
        </w:rPr>
        <w:t xml:space="preserve"> </w:t>
      </w:r>
      <w:r>
        <w:rPr>
          <w:sz w:val="26"/>
          <w:szCs w:val="26"/>
        </w:rPr>
        <w:t>песен.</w:t>
      </w:r>
      <w:r>
        <w:rPr>
          <w:spacing w:val="20"/>
          <w:sz w:val="26"/>
          <w:szCs w:val="26"/>
        </w:rPr>
        <w:t xml:space="preserve"> </w:t>
      </w:r>
      <w:r>
        <w:rPr>
          <w:sz w:val="26"/>
          <w:szCs w:val="26"/>
        </w:rPr>
        <w:t>Описание</w:t>
      </w:r>
      <w:r>
        <w:rPr>
          <w:spacing w:val="-62"/>
          <w:sz w:val="26"/>
          <w:szCs w:val="26"/>
        </w:rPr>
        <w:t xml:space="preserve"> </w:t>
      </w:r>
      <w:r>
        <w:rPr>
          <w:sz w:val="26"/>
          <w:szCs w:val="26"/>
        </w:rPr>
        <w:t>картин</w:t>
      </w:r>
      <w:r>
        <w:rPr>
          <w:spacing w:val="30"/>
          <w:sz w:val="26"/>
          <w:szCs w:val="26"/>
        </w:rPr>
        <w:t xml:space="preserve"> </w:t>
      </w:r>
      <w:r>
        <w:rPr>
          <w:sz w:val="26"/>
          <w:szCs w:val="26"/>
        </w:rPr>
        <w:t>природы</w:t>
      </w:r>
      <w:r>
        <w:rPr>
          <w:spacing w:val="32"/>
          <w:sz w:val="26"/>
          <w:szCs w:val="26"/>
        </w:rPr>
        <w:t xml:space="preserve"> </w:t>
      </w:r>
      <w:r>
        <w:rPr>
          <w:sz w:val="26"/>
          <w:szCs w:val="26"/>
        </w:rPr>
        <w:t>как</w:t>
      </w:r>
      <w:r>
        <w:rPr>
          <w:spacing w:val="34"/>
          <w:sz w:val="26"/>
          <w:szCs w:val="26"/>
        </w:rPr>
        <w:t xml:space="preserve"> </w:t>
      </w:r>
      <w:r>
        <w:rPr>
          <w:sz w:val="26"/>
          <w:szCs w:val="26"/>
        </w:rPr>
        <w:t>способ</w:t>
      </w:r>
      <w:r>
        <w:rPr>
          <w:spacing w:val="31"/>
          <w:sz w:val="26"/>
          <w:szCs w:val="26"/>
        </w:rPr>
        <w:t xml:space="preserve"> </w:t>
      </w:r>
      <w:r>
        <w:rPr>
          <w:sz w:val="26"/>
          <w:szCs w:val="26"/>
        </w:rPr>
        <w:t>рассказать</w:t>
      </w:r>
      <w:r>
        <w:rPr>
          <w:spacing w:val="30"/>
          <w:sz w:val="26"/>
          <w:szCs w:val="26"/>
        </w:rPr>
        <w:t xml:space="preserve"> </w:t>
      </w:r>
      <w:r>
        <w:rPr>
          <w:sz w:val="26"/>
          <w:szCs w:val="26"/>
        </w:rPr>
        <w:t>в</w:t>
      </w:r>
      <w:r>
        <w:rPr>
          <w:spacing w:val="33"/>
          <w:sz w:val="26"/>
          <w:szCs w:val="26"/>
        </w:rPr>
        <w:t xml:space="preserve"> </w:t>
      </w:r>
      <w:r>
        <w:rPr>
          <w:sz w:val="26"/>
          <w:szCs w:val="26"/>
        </w:rPr>
        <w:t>песне</w:t>
      </w:r>
      <w:r>
        <w:rPr>
          <w:spacing w:val="30"/>
          <w:sz w:val="26"/>
          <w:szCs w:val="26"/>
        </w:rPr>
        <w:t xml:space="preserve"> </w:t>
      </w:r>
      <w:r>
        <w:rPr>
          <w:sz w:val="26"/>
          <w:szCs w:val="26"/>
        </w:rPr>
        <w:t>о</w:t>
      </w:r>
      <w:r>
        <w:rPr>
          <w:spacing w:val="36"/>
          <w:sz w:val="26"/>
          <w:szCs w:val="26"/>
        </w:rPr>
        <w:t xml:space="preserve"> </w:t>
      </w:r>
      <w:r>
        <w:rPr>
          <w:sz w:val="26"/>
          <w:szCs w:val="26"/>
        </w:rPr>
        <w:t>родной</w:t>
      </w:r>
      <w:r>
        <w:rPr>
          <w:spacing w:val="31"/>
          <w:sz w:val="26"/>
          <w:szCs w:val="26"/>
        </w:rPr>
        <w:t xml:space="preserve"> </w:t>
      </w:r>
      <w:r>
        <w:rPr>
          <w:sz w:val="26"/>
          <w:szCs w:val="26"/>
        </w:rPr>
        <w:t>земле.</w:t>
      </w:r>
      <w:r>
        <w:rPr>
          <w:spacing w:val="31"/>
          <w:sz w:val="26"/>
          <w:szCs w:val="26"/>
        </w:rPr>
        <w:t xml:space="preserve"> </w:t>
      </w:r>
      <w:r>
        <w:rPr>
          <w:sz w:val="26"/>
          <w:szCs w:val="26"/>
        </w:rPr>
        <w:t>Былина</w:t>
      </w:r>
      <w:r>
        <w:rPr>
          <w:spacing w:val="31"/>
          <w:sz w:val="26"/>
          <w:szCs w:val="26"/>
        </w:rPr>
        <w:t xml:space="preserve"> </w:t>
      </w:r>
      <w:r>
        <w:rPr>
          <w:sz w:val="26"/>
          <w:szCs w:val="26"/>
        </w:rPr>
        <w:t>как</w:t>
      </w:r>
      <w:r>
        <w:rPr>
          <w:spacing w:val="31"/>
          <w:sz w:val="26"/>
          <w:szCs w:val="26"/>
        </w:rPr>
        <w:t xml:space="preserve"> </w:t>
      </w:r>
      <w:r>
        <w:rPr>
          <w:sz w:val="26"/>
          <w:szCs w:val="26"/>
        </w:rPr>
        <w:t>народный</w:t>
      </w:r>
      <w:r>
        <w:rPr>
          <w:spacing w:val="-62"/>
          <w:sz w:val="26"/>
          <w:szCs w:val="26"/>
        </w:rPr>
        <w:t xml:space="preserve"> </w:t>
      </w:r>
      <w:r>
        <w:rPr>
          <w:sz w:val="26"/>
          <w:szCs w:val="26"/>
        </w:rPr>
        <w:t>песенный</w:t>
      </w:r>
      <w:r>
        <w:rPr>
          <w:spacing w:val="18"/>
          <w:sz w:val="26"/>
          <w:szCs w:val="26"/>
        </w:rPr>
        <w:t xml:space="preserve"> </w:t>
      </w:r>
      <w:r>
        <w:rPr>
          <w:sz w:val="26"/>
          <w:szCs w:val="26"/>
        </w:rPr>
        <w:t>сказ</w:t>
      </w:r>
      <w:r>
        <w:rPr>
          <w:spacing w:val="19"/>
          <w:sz w:val="26"/>
          <w:szCs w:val="26"/>
        </w:rPr>
        <w:t xml:space="preserve"> </w:t>
      </w:r>
      <w:r>
        <w:rPr>
          <w:sz w:val="26"/>
          <w:szCs w:val="26"/>
        </w:rPr>
        <w:t>о</w:t>
      </w:r>
      <w:r>
        <w:rPr>
          <w:spacing w:val="18"/>
          <w:sz w:val="26"/>
          <w:szCs w:val="26"/>
        </w:rPr>
        <w:t xml:space="preserve"> </w:t>
      </w:r>
      <w:r>
        <w:rPr>
          <w:sz w:val="26"/>
          <w:szCs w:val="26"/>
        </w:rPr>
        <w:t>важном</w:t>
      </w:r>
      <w:r>
        <w:rPr>
          <w:spacing w:val="17"/>
          <w:sz w:val="26"/>
          <w:szCs w:val="26"/>
        </w:rPr>
        <w:t xml:space="preserve"> </w:t>
      </w:r>
      <w:r>
        <w:rPr>
          <w:sz w:val="26"/>
          <w:szCs w:val="26"/>
        </w:rPr>
        <w:t>историческом</w:t>
      </w:r>
      <w:r>
        <w:rPr>
          <w:spacing w:val="19"/>
          <w:sz w:val="26"/>
          <w:szCs w:val="26"/>
        </w:rPr>
        <w:t xml:space="preserve"> </w:t>
      </w:r>
      <w:r>
        <w:rPr>
          <w:sz w:val="26"/>
          <w:szCs w:val="26"/>
        </w:rPr>
        <w:t>событии.</w:t>
      </w:r>
      <w:r>
        <w:rPr>
          <w:spacing w:val="18"/>
          <w:sz w:val="26"/>
          <w:szCs w:val="26"/>
        </w:rPr>
        <w:t xml:space="preserve"> </w:t>
      </w:r>
      <w:r>
        <w:rPr>
          <w:sz w:val="26"/>
          <w:szCs w:val="26"/>
        </w:rPr>
        <w:t>Фольклорные</w:t>
      </w:r>
      <w:r>
        <w:rPr>
          <w:spacing w:val="18"/>
          <w:sz w:val="26"/>
          <w:szCs w:val="26"/>
        </w:rPr>
        <w:t xml:space="preserve"> </w:t>
      </w:r>
      <w:r>
        <w:rPr>
          <w:sz w:val="26"/>
          <w:szCs w:val="26"/>
        </w:rPr>
        <w:t>особенности</w:t>
      </w:r>
      <w:r>
        <w:rPr>
          <w:spacing w:val="18"/>
          <w:sz w:val="26"/>
          <w:szCs w:val="26"/>
        </w:rPr>
        <w:t xml:space="preserve"> </w:t>
      </w:r>
      <w:r>
        <w:rPr>
          <w:sz w:val="26"/>
          <w:szCs w:val="26"/>
        </w:rPr>
        <w:t>жанра</w:t>
      </w:r>
      <w:r>
        <w:rPr>
          <w:spacing w:val="-62"/>
          <w:sz w:val="26"/>
          <w:szCs w:val="26"/>
        </w:rPr>
        <w:t xml:space="preserve"> </w:t>
      </w:r>
      <w:r>
        <w:rPr>
          <w:sz w:val="26"/>
          <w:szCs w:val="26"/>
        </w:rPr>
        <w:t>былин:</w:t>
      </w:r>
      <w:r>
        <w:rPr>
          <w:spacing w:val="9"/>
          <w:sz w:val="26"/>
          <w:szCs w:val="26"/>
        </w:rPr>
        <w:t xml:space="preserve"> </w:t>
      </w:r>
      <w:r>
        <w:rPr>
          <w:sz w:val="26"/>
          <w:szCs w:val="26"/>
        </w:rPr>
        <w:t>язык</w:t>
      </w:r>
      <w:r>
        <w:rPr>
          <w:spacing w:val="11"/>
          <w:sz w:val="26"/>
          <w:szCs w:val="26"/>
        </w:rPr>
        <w:t xml:space="preserve"> </w:t>
      </w:r>
      <w:r>
        <w:rPr>
          <w:sz w:val="26"/>
          <w:szCs w:val="26"/>
        </w:rPr>
        <w:t>(напевность</w:t>
      </w:r>
      <w:r>
        <w:rPr>
          <w:spacing w:val="9"/>
          <w:sz w:val="26"/>
          <w:szCs w:val="26"/>
        </w:rPr>
        <w:t xml:space="preserve"> </w:t>
      </w:r>
      <w:r>
        <w:rPr>
          <w:sz w:val="26"/>
          <w:szCs w:val="26"/>
        </w:rPr>
        <w:t>исполнения,</w:t>
      </w:r>
      <w:r>
        <w:rPr>
          <w:spacing w:val="10"/>
          <w:sz w:val="26"/>
          <w:szCs w:val="26"/>
        </w:rPr>
        <w:t xml:space="preserve"> </w:t>
      </w:r>
      <w:r>
        <w:rPr>
          <w:sz w:val="26"/>
          <w:szCs w:val="26"/>
        </w:rPr>
        <w:t>выразительность),</w:t>
      </w:r>
      <w:r>
        <w:rPr>
          <w:spacing w:val="9"/>
          <w:sz w:val="26"/>
          <w:szCs w:val="26"/>
        </w:rPr>
        <w:t xml:space="preserve"> </w:t>
      </w:r>
      <w:r>
        <w:rPr>
          <w:sz w:val="26"/>
          <w:szCs w:val="26"/>
        </w:rPr>
        <w:t>характеристика</w:t>
      </w:r>
      <w:r>
        <w:rPr>
          <w:spacing w:val="9"/>
          <w:sz w:val="26"/>
          <w:szCs w:val="26"/>
        </w:rPr>
        <w:t xml:space="preserve"> </w:t>
      </w:r>
      <w:r>
        <w:rPr>
          <w:sz w:val="26"/>
          <w:szCs w:val="26"/>
        </w:rPr>
        <w:t>главного</w:t>
      </w:r>
      <w:r>
        <w:rPr>
          <w:spacing w:val="11"/>
          <w:sz w:val="26"/>
          <w:szCs w:val="26"/>
        </w:rPr>
        <w:t xml:space="preserve"> </w:t>
      </w:r>
      <w:r>
        <w:rPr>
          <w:sz w:val="26"/>
          <w:szCs w:val="26"/>
        </w:rPr>
        <w:t>героя</w:t>
      </w:r>
      <w:r>
        <w:rPr>
          <w:spacing w:val="-62"/>
          <w:sz w:val="26"/>
          <w:szCs w:val="26"/>
        </w:rPr>
        <w:t xml:space="preserve"> </w:t>
      </w:r>
      <w:r>
        <w:rPr>
          <w:sz w:val="26"/>
          <w:szCs w:val="26"/>
        </w:rPr>
        <w:t>(где</w:t>
      </w:r>
      <w:r>
        <w:rPr>
          <w:spacing w:val="19"/>
          <w:sz w:val="26"/>
          <w:szCs w:val="26"/>
        </w:rPr>
        <w:t xml:space="preserve"> </w:t>
      </w:r>
      <w:r>
        <w:rPr>
          <w:sz w:val="26"/>
          <w:szCs w:val="26"/>
        </w:rPr>
        <w:t>жил,</w:t>
      </w:r>
      <w:r>
        <w:rPr>
          <w:spacing w:val="22"/>
          <w:sz w:val="26"/>
          <w:szCs w:val="26"/>
        </w:rPr>
        <w:t xml:space="preserve"> </w:t>
      </w:r>
      <w:r>
        <w:rPr>
          <w:sz w:val="26"/>
          <w:szCs w:val="26"/>
        </w:rPr>
        <w:t>чем</w:t>
      </w:r>
      <w:r>
        <w:rPr>
          <w:spacing w:val="21"/>
          <w:sz w:val="26"/>
          <w:szCs w:val="26"/>
        </w:rPr>
        <w:t xml:space="preserve"> </w:t>
      </w:r>
      <w:r>
        <w:rPr>
          <w:sz w:val="26"/>
          <w:szCs w:val="26"/>
        </w:rPr>
        <w:t>занимался,</w:t>
      </w:r>
      <w:r>
        <w:rPr>
          <w:spacing w:val="19"/>
          <w:sz w:val="26"/>
          <w:szCs w:val="26"/>
        </w:rPr>
        <w:t xml:space="preserve"> </w:t>
      </w:r>
      <w:r>
        <w:rPr>
          <w:sz w:val="26"/>
          <w:szCs w:val="26"/>
        </w:rPr>
        <w:t>какими</w:t>
      </w:r>
      <w:r>
        <w:rPr>
          <w:spacing w:val="20"/>
          <w:sz w:val="26"/>
          <w:szCs w:val="26"/>
        </w:rPr>
        <w:t xml:space="preserve"> </w:t>
      </w:r>
      <w:r>
        <w:rPr>
          <w:sz w:val="26"/>
          <w:szCs w:val="26"/>
        </w:rPr>
        <w:t>качествами</w:t>
      </w:r>
      <w:r>
        <w:rPr>
          <w:spacing w:val="22"/>
          <w:sz w:val="26"/>
          <w:szCs w:val="26"/>
        </w:rPr>
        <w:t xml:space="preserve"> </w:t>
      </w:r>
      <w:r>
        <w:rPr>
          <w:sz w:val="26"/>
          <w:szCs w:val="26"/>
        </w:rPr>
        <w:t>обладал).</w:t>
      </w:r>
      <w:r>
        <w:rPr>
          <w:spacing w:val="22"/>
          <w:sz w:val="26"/>
          <w:szCs w:val="26"/>
        </w:rPr>
        <w:t xml:space="preserve"> </w:t>
      </w:r>
      <w:r>
        <w:rPr>
          <w:sz w:val="26"/>
          <w:szCs w:val="26"/>
        </w:rPr>
        <w:t>Характеристика</w:t>
      </w:r>
      <w:r>
        <w:rPr>
          <w:spacing w:val="20"/>
          <w:sz w:val="26"/>
          <w:szCs w:val="26"/>
        </w:rPr>
        <w:t xml:space="preserve"> </w:t>
      </w:r>
      <w:r>
        <w:rPr>
          <w:sz w:val="26"/>
          <w:szCs w:val="26"/>
        </w:rPr>
        <w:t>былин</w:t>
      </w:r>
      <w:r>
        <w:rPr>
          <w:spacing w:val="22"/>
          <w:sz w:val="26"/>
          <w:szCs w:val="26"/>
        </w:rPr>
        <w:t xml:space="preserve"> </w:t>
      </w:r>
      <w:r>
        <w:rPr>
          <w:sz w:val="26"/>
          <w:szCs w:val="26"/>
        </w:rPr>
        <w:t>как</w:t>
      </w:r>
      <w:r>
        <w:rPr>
          <w:spacing w:val="-62"/>
          <w:sz w:val="26"/>
          <w:szCs w:val="26"/>
        </w:rPr>
        <w:t xml:space="preserve"> </w:t>
      </w:r>
      <w:r>
        <w:rPr>
          <w:sz w:val="26"/>
          <w:szCs w:val="26"/>
        </w:rPr>
        <w:t>героического</w:t>
      </w:r>
      <w:r>
        <w:rPr>
          <w:spacing w:val="42"/>
          <w:sz w:val="26"/>
          <w:szCs w:val="26"/>
        </w:rPr>
        <w:t xml:space="preserve"> </w:t>
      </w:r>
      <w:r>
        <w:rPr>
          <w:sz w:val="26"/>
          <w:szCs w:val="26"/>
        </w:rPr>
        <w:t>песенного</w:t>
      </w:r>
      <w:r>
        <w:rPr>
          <w:spacing w:val="42"/>
          <w:sz w:val="26"/>
          <w:szCs w:val="26"/>
        </w:rPr>
        <w:t xml:space="preserve"> </w:t>
      </w:r>
      <w:r>
        <w:rPr>
          <w:sz w:val="26"/>
          <w:szCs w:val="26"/>
        </w:rPr>
        <w:t>сказа,</w:t>
      </w:r>
      <w:r>
        <w:rPr>
          <w:spacing w:val="43"/>
          <w:sz w:val="26"/>
          <w:szCs w:val="26"/>
        </w:rPr>
        <w:t xml:space="preserve"> </w:t>
      </w:r>
      <w:r>
        <w:rPr>
          <w:sz w:val="26"/>
          <w:szCs w:val="26"/>
        </w:rPr>
        <w:t>их</w:t>
      </w:r>
      <w:r>
        <w:rPr>
          <w:spacing w:val="43"/>
          <w:sz w:val="26"/>
          <w:szCs w:val="26"/>
        </w:rPr>
        <w:t xml:space="preserve"> </w:t>
      </w:r>
      <w:r>
        <w:rPr>
          <w:sz w:val="26"/>
          <w:szCs w:val="26"/>
        </w:rPr>
        <w:t>особенности</w:t>
      </w:r>
      <w:r>
        <w:rPr>
          <w:spacing w:val="45"/>
          <w:sz w:val="26"/>
          <w:szCs w:val="26"/>
        </w:rPr>
        <w:t xml:space="preserve"> </w:t>
      </w:r>
      <w:r>
        <w:rPr>
          <w:sz w:val="26"/>
          <w:szCs w:val="26"/>
        </w:rPr>
        <w:t>(тема,</w:t>
      </w:r>
      <w:r>
        <w:rPr>
          <w:spacing w:val="49"/>
          <w:sz w:val="26"/>
          <w:szCs w:val="26"/>
        </w:rPr>
        <w:t xml:space="preserve"> </w:t>
      </w:r>
      <w:r>
        <w:rPr>
          <w:sz w:val="26"/>
          <w:szCs w:val="26"/>
        </w:rPr>
        <w:t>язык).</w:t>
      </w:r>
      <w:r>
        <w:rPr>
          <w:spacing w:val="43"/>
          <w:sz w:val="26"/>
          <w:szCs w:val="26"/>
        </w:rPr>
        <w:t xml:space="preserve"> </w:t>
      </w:r>
      <w:r>
        <w:rPr>
          <w:sz w:val="26"/>
          <w:szCs w:val="26"/>
        </w:rPr>
        <w:t>Язык</w:t>
      </w:r>
      <w:r>
        <w:rPr>
          <w:spacing w:val="44"/>
          <w:sz w:val="26"/>
          <w:szCs w:val="26"/>
        </w:rPr>
        <w:t xml:space="preserve"> </w:t>
      </w:r>
      <w:r>
        <w:rPr>
          <w:sz w:val="26"/>
          <w:szCs w:val="26"/>
        </w:rPr>
        <w:t>былин,</w:t>
      </w:r>
      <w:r>
        <w:rPr>
          <w:spacing w:val="43"/>
          <w:sz w:val="26"/>
          <w:szCs w:val="26"/>
        </w:rPr>
        <w:t xml:space="preserve"> </w:t>
      </w:r>
      <w:r>
        <w:rPr>
          <w:sz w:val="26"/>
          <w:szCs w:val="26"/>
        </w:rPr>
        <w:t>устаревшие</w:t>
      </w:r>
      <w:r>
        <w:rPr>
          <w:spacing w:val="-62"/>
          <w:sz w:val="26"/>
          <w:szCs w:val="26"/>
        </w:rPr>
        <w:t xml:space="preserve"> </w:t>
      </w:r>
      <w:r>
        <w:rPr>
          <w:sz w:val="26"/>
          <w:szCs w:val="26"/>
        </w:rPr>
        <w:t>слова, их место в былине и представление в современной лексике. Репродукции картин</w:t>
      </w:r>
      <w:r>
        <w:rPr>
          <w:spacing w:val="1"/>
          <w:sz w:val="26"/>
          <w:szCs w:val="26"/>
        </w:rPr>
        <w:t xml:space="preserve"> </w:t>
      </w:r>
      <w:r>
        <w:rPr>
          <w:sz w:val="26"/>
          <w:szCs w:val="26"/>
        </w:rPr>
        <w:t>как</w:t>
      </w:r>
      <w:r>
        <w:rPr>
          <w:spacing w:val="-1"/>
          <w:sz w:val="26"/>
          <w:szCs w:val="26"/>
        </w:rPr>
        <w:t xml:space="preserve"> </w:t>
      </w:r>
      <w:r>
        <w:rPr>
          <w:sz w:val="26"/>
          <w:szCs w:val="26"/>
        </w:rPr>
        <w:t>иллюстрации</w:t>
      </w:r>
      <w:r>
        <w:rPr>
          <w:spacing w:val="-1"/>
          <w:sz w:val="26"/>
          <w:szCs w:val="26"/>
        </w:rPr>
        <w:t xml:space="preserve"> </w:t>
      </w:r>
      <w:r>
        <w:rPr>
          <w:sz w:val="26"/>
          <w:szCs w:val="26"/>
        </w:rPr>
        <w:t>к эпизодам</w:t>
      </w:r>
      <w:r>
        <w:rPr>
          <w:spacing w:val="-1"/>
          <w:sz w:val="26"/>
          <w:szCs w:val="26"/>
        </w:rPr>
        <w:t xml:space="preserve"> </w:t>
      </w:r>
      <w:r>
        <w:rPr>
          <w:sz w:val="26"/>
          <w:szCs w:val="26"/>
        </w:rPr>
        <w:t>фольклорного произведения.</w:t>
      </w:r>
    </w:p>
    <w:p w:rsidR="006C6D24" w:rsidRDefault="006C6D24" w:rsidP="006C6D24">
      <w:pPr>
        <w:tabs>
          <w:tab w:val="left" w:pos="1354"/>
          <w:tab w:val="left" w:pos="2997"/>
          <w:tab w:val="left" w:pos="3352"/>
          <w:tab w:val="left" w:pos="3697"/>
          <w:tab w:val="left" w:pos="5191"/>
          <w:tab w:val="left" w:pos="6282"/>
          <w:tab w:val="left" w:pos="7589"/>
          <w:tab w:val="left" w:pos="9417"/>
        </w:tabs>
        <w:ind w:right="258"/>
        <w:rPr>
          <w:sz w:val="26"/>
          <w:szCs w:val="26"/>
        </w:rPr>
      </w:pPr>
      <w:r>
        <w:rPr>
          <w:sz w:val="26"/>
          <w:szCs w:val="26"/>
        </w:rPr>
        <w:t>Творчество</w:t>
      </w:r>
      <w:r>
        <w:rPr>
          <w:spacing w:val="19"/>
          <w:sz w:val="26"/>
          <w:szCs w:val="26"/>
        </w:rPr>
        <w:t xml:space="preserve"> </w:t>
      </w:r>
      <w:r>
        <w:rPr>
          <w:sz w:val="26"/>
          <w:szCs w:val="26"/>
        </w:rPr>
        <w:t>А.</w:t>
      </w:r>
      <w:r>
        <w:rPr>
          <w:spacing w:val="20"/>
          <w:sz w:val="26"/>
          <w:szCs w:val="26"/>
        </w:rPr>
        <w:t xml:space="preserve"> </w:t>
      </w:r>
      <w:r>
        <w:rPr>
          <w:sz w:val="26"/>
          <w:szCs w:val="26"/>
        </w:rPr>
        <w:t>С.</w:t>
      </w:r>
      <w:r>
        <w:rPr>
          <w:spacing w:val="20"/>
          <w:sz w:val="26"/>
          <w:szCs w:val="26"/>
        </w:rPr>
        <w:t xml:space="preserve"> </w:t>
      </w:r>
      <w:r>
        <w:rPr>
          <w:sz w:val="26"/>
          <w:szCs w:val="26"/>
        </w:rPr>
        <w:t>Пушкина.</w:t>
      </w:r>
      <w:r>
        <w:rPr>
          <w:spacing w:val="20"/>
          <w:sz w:val="26"/>
          <w:szCs w:val="26"/>
        </w:rPr>
        <w:t xml:space="preserve"> </w:t>
      </w:r>
      <w:r>
        <w:rPr>
          <w:sz w:val="26"/>
          <w:szCs w:val="26"/>
        </w:rPr>
        <w:t>А.</w:t>
      </w:r>
      <w:r>
        <w:rPr>
          <w:spacing w:val="20"/>
          <w:sz w:val="26"/>
          <w:szCs w:val="26"/>
        </w:rPr>
        <w:t xml:space="preserve"> </w:t>
      </w:r>
      <w:r>
        <w:rPr>
          <w:sz w:val="26"/>
          <w:szCs w:val="26"/>
        </w:rPr>
        <w:t>С.</w:t>
      </w:r>
      <w:r>
        <w:rPr>
          <w:spacing w:val="20"/>
          <w:sz w:val="26"/>
          <w:szCs w:val="26"/>
        </w:rPr>
        <w:t xml:space="preserve"> </w:t>
      </w:r>
      <w:r>
        <w:rPr>
          <w:sz w:val="26"/>
          <w:szCs w:val="26"/>
        </w:rPr>
        <w:t>Пушкин</w:t>
      </w:r>
      <w:r>
        <w:rPr>
          <w:spacing w:val="23"/>
          <w:sz w:val="26"/>
          <w:szCs w:val="26"/>
        </w:rPr>
        <w:t xml:space="preserve"> </w:t>
      </w:r>
      <w:r>
        <w:rPr>
          <w:sz w:val="26"/>
          <w:szCs w:val="26"/>
        </w:rPr>
        <w:t>—</w:t>
      </w:r>
      <w:r>
        <w:rPr>
          <w:spacing w:val="20"/>
          <w:sz w:val="26"/>
          <w:szCs w:val="26"/>
        </w:rPr>
        <w:t xml:space="preserve"> </w:t>
      </w:r>
      <w:r>
        <w:rPr>
          <w:sz w:val="26"/>
          <w:szCs w:val="26"/>
        </w:rPr>
        <w:t>великий</w:t>
      </w:r>
      <w:r>
        <w:rPr>
          <w:spacing w:val="21"/>
          <w:sz w:val="26"/>
          <w:szCs w:val="26"/>
        </w:rPr>
        <w:t xml:space="preserve"> </w:t>
      </w:r>
      <w:r>
        <w:rPr>
          <w:sz w:val="26"/>
          <w:szCs w:val="26"/>
        </w:rPr>
        <w:t>русский</w:t>
      </w:r>
      <w:r>
        <w:rPr>
          <w:spacing w:val="21"/>
          <w:sz w:val="26"/>
          <w:szCs w:val="26"/>
        </w:rPr>
        <w:t xml:space="preserve"> </w:t>
      </w:r>
      <w:r>
        <w:rPr>
          <w:sz w:val="26"/>
          <w:szCs w:val="26"/>
        </w:rPr>
        <w:t>поэт.</w:t>
      </w:r>
      <w:r>
        <w:rPr>
          <w:spacing w:val="19"/>
          <w:sz w:val="26"/>
          <w:szCs w:val="26"/>
        </w:rPr>
        <w:t xml:space="preserve"> </w:t>
      </w:r>
      <w:r>
        <w:rPr>
          <w:sz w:val="26"/>
          <w:szCs w:val="26"/>
        </w:rPr>
        <w:t>Лирические</w:t>
      </w:r>
      <w:r>
        <w:rPr>
          <w:spacing w:val="-62"/>
          <w:sz w:val="26"/>
          <w:szCs w:val="26"/>
        </w:rPr>
        <w:t xml:space="preserve"> </w:t>
      </w:r>
      <w:r>
        <w:rPr>
          <w:sz w:val="26"/>
          <w:szCs w:val="26"/>
        </w:rPr>
        <w:t>произведения</w:t>
      </w:r>
      <w:r>
        <w:rPr>
          <w:spacing w:val="43"/>
          <w:sz w:val="26"/>
          <w:szCs w:val="26"/>
        </w:rPr>
        <w:t xml:space="preserve"> </w:t>
      </w:r>
      <w:r>
        <w:rPr>
          <w:sz w:val="26"/>
          <w:szCs w:val="26"/>
        </w:rPr>
        <w:t>А.</w:t>
      </w:r>
      <w:r>
        <w:rPr>
          <w:spacing w:val="44"/>
          <w:sz w:val="26"/>
          <w:szCs w:val="26"/>
        </w:rPr>
        <w:t xml:space="preserve"> </w:t>
      </w:r>
      <w:r>
        <w:rPr>
          <w:sz w:val="26"/>
          <w:szCs w:val="26"/>
        </w:rPr>
        <w:t>С.</w:t>
      </w:r>
      <w:r>
        <w:rPr>
          <w:spacing w:val="48"/>
          <w:sz w:val="26"/>
          <w:szCs w:val="26"/>
        </w:rPr>
        <w:t xml:space="preserve"> </w:t>
      </w:r>
      <w:r>
        <w:rPr>
          <w:sz w:val="26"/>
          <w:szCs w:val="26"/>
        </w:rPr>
        <w:t>Пушкина:</w:t>
      </w:r>
      <w:r>
        <w:rPr>
          <w:spacing w:val="44"/>
          <w:sz w:val="26"/>
          <w:szCs w:val="26"/>
        </w:rPr>
        <w:t xml:space="preserve"> </w:t>
      </w:r>
      <w:r>
        <w:rPr>
          <w:sz w:val="26"/>
          <w:szCs w:val="26"/>
        </w:rPr>
        <w:t>средства</w:t>
      </w:r>
      <w:r>
        <w:rPr>
          <w:spacing w:val="47"/>
          <w:sz w:val="26"/>
          <w:szCs w:val="26"/>
        </w:rPr>
        <w:t xml:space="preserve"> </w:t>
      </w:r>
      <w:r>
        <w:rPr>
          <w:sz w:val="26"/>
          <w:szCs w:val="26"/>
        </w:rPr>
        <w:t>художественной</w:t>
      </w:r>
      <w:r>
        <w:rPr>
          <w:spacing w:val="46"/>
          <w:sz w:val="26"/>
          <w:szCs w:val="26"/>
        </w:rPr>
        <w:t xml:space="preserve"> </w:t>
      </w:r>
      <w:r>
        <w:rPr>
          <w:sz w:val="26"/>
          <w:szCs w:val="26"/>
        </w:rPr>
        <w:t>выразительности</w:t>
      </w:r>
      <w:r>
        <w:rPr>
          <w:spacing w:val="46"/>
          <w:sz w:val="26"/>
          <w:szCs w:val="26"/>
        </w:rPr>
        <w:t xml:space="preserve"> </w:t>
      </w:r>
      <w:r>
        <w:rPr>
          <w:sz w:val="26"/>
          <w:szCs w:val="26"/>
        </w:rPr>
        <w:t>(сравнение,</w:t>
      </w:r>
      <w:r>
        <w:rPr>
          <w:spacing w:val="-62"/>
          <w:sz w:val="26"/>
          <w:szCs w:val="26"/>
        </w:rPr>
        <w:t xml:space="preserve"> </w:t>
      </w:r>
      <w:r>
        <w:rPr>
          <w:sz w:val="26"/>
          <w:szCs w:val="26"/>
        </w:rPr>
        <w:t>эпитет);</w:t>
      </w:r>
      <w:r>
        <w:rPr>
          <w:spacing w:val="21"/>
          <w:sz w:val="26"/>
          <w:szCs w:val="26"/>
        </w:rPr>
        <w:t xml:space="preserve"> </w:t>
      </w:r>
      <w:r>
        <w:rPr>
          <w:sz w:val="26"/>
          <w:szCs w:val="26"/>
        </w:rPr>
        <w:t>рифма,</w:t>
      </w:r>
      <w:r>
        <w:rPr>
          <w:spacing w:val="21"/>
          <w:sz w:val="26"/>
          <w:szCs w:val="26"/>
        </w:rPr>
        <w:t xml:space="preserve"> </w:t>
      </w:r>
      <w:r>
        <w:rPr>
          <w:sz w:val="26"/>
          <w:szCs w:val="26"/>
        </w:rPr>
        <w:t>ритм.</w:t>
      </w:r>
      <w:r>
        <w:rPr>
          <w:spacing w:val="19"/>
          <w:sz w:val="26"/>
          <w:szCs w:val="26"/>
        </w:rPr>
        <w:t xml:space="preserve"> </w:t>
      </w:r>
      <w:r>
        <w:rPr>
          <w:sz w:val="26"/>
          <w:szCs w:val="26"/>
        </w:rPr>
        <w:t>Литературные</w:t>
      </w:r>
      <w:r>
        <w:rPr>
          <w:spacing w:val="20"/>
          <w:sz w:val="26"/>
          <w:szCs w:val="26"/>
        </w:rPr>
        <w:t xml:space="preserve"> </w:t>
      </w:r>
      <w:r>
        <w:rPr>
          <w:sz w:val="26"/>
          <w:szCs w:val="26"/>
        </w:rPr>
        <w:t>сказки</w:t>
      </w:r>
      <w:r>
        <w:rPr>
          <w:spacing w:val="20"/>
          <w:sz w:val="26"/>
          <w:szCs w:val="26"/>
        </w:rPr>
        <w:t xml:space="preserve"> </w:t>
      </w:r>
      <w:r>
        <w:rPr>
          <w:sz w:val="26"/>
          <w:szCs w:val="26"/>
        </w:rPr>
        <w:t>А.</w:t>
      </w:r>
      <w:r>
        <w:rPr>
          <w:spacing w:val="20"/>
          <w:sz w:val="26"/>
          <w:szCs w:val="26"/>
        </w:rPr>
        <w:t xml:space="preserve"> </w:t>
      </w:r>
      <w:r>
        <w:rPr>
          <w:sz w:val="26"/>
          <w:szCs w:val="26"/>
        </w:rPr>
        <w:t>С.</w:t>
      </w:r>
      <w:r>
        <w:rPr>
          <w:spacing w:val="19"/>
          <w:sz w:val="26"/>
          <w:szCs w:val="26"/>
        </w:rPr>
        <w:t xml:space="preserve"> </w:t>
      </w:r>
      <w:r>
        <w:rPr>
          <w:sz w:val="26"/>
          <w:szCs w:val="26"/>
        </w:rPr>
        <w:t>Пушкина</w:t>
      </w:r>
      <w:r>
        <w:rPr>
          <w:spacing w:val="20"/>
          <w:sz w:val="26"/>
          <w:szCs w:val="26"/>
        </w:rPr>
        <w:t xml:space="preserve"> </w:t>
      </w:r>
      <w:r>
        <w:rPr>
          <w:sz w:val="26"/>
          <w:szCs w:val="26"/>
        </w:rPr>
        <w:t>в</w:t>
      </w:r>
      <w:r>
        <w:rPr>
          <w:spacing w:val="20"/>
          <w:sz w:val="26"/>
          <w:szCs w:val="26"/>
        </w:rPr>
        <w:t xml:space="preserve"> </w:t>
      </w:r>
      <w:r>
        <w:rPr>
          <w:sz w:val="26"/>
          <w:szCs w:val="26"/>
        </w:rPr>
        <w:t>стихах</w:t>
      </w:r>
      <w:r>
        <w:rPr>
          <w:spacing w:val="20"/>
          <w:sz w:val="26"/>
          <w:szCs w:val="26"/>
        </w:rPr>
        <w:t xml:space="preserve"> </w:t>
      </w:r>
      <w:r>
        <w:rPr>
          <w:sz w:val="26"/>
          <w:szCs w:val="26"/>
        </w:rPr>
        <w:t>(по</w:t>
      </w:r>
      <w:r>
        <w:rPr>
          <w:spacing w:val="22"/>
          <w:sz w:val="26"/>
          <w:szCs w:val="26"/>
        </w:rPr>
        <w:t xml:space="preserve"> </w:t>
      </w:r>
      <w:r>
        <w:rPr>
          <w:sz w:val="26"/>
          <w:szCs w:val="26"/>
        </w:rPr>
        <w:t>выбору,</w:t>
      </w:r>
      <w:r>
        <w:rPr>
          <w:spacing w:val="-62"/>
          <w:sz w:val="26"/>
          <w:szCs w:val="26"/>
        </w:rPr>
        <w:t xml:space="preserve"> </w:t>
      </w:r>
      <w:r>
        <w:rPr>
          <w:sz w:val="26"/>
          <w:szCs w:val="26"/>
        </w:rPr>
        <w:t>например,</w:t>
      </w:r>
      <w:r>
        <w:rPr>
          <w:spacing w:val="5"/>
          <w:sz w:val="26"/>
          <w:szCs w:val="26"/>
        </w:rPr>
        <w:t xml:space="preserve"> </w:t>
      </w:r>
      <w:r>
        <w:rPr>
          <w:sz w:val="26"/>
          <w:szCs w:val="26"/>
        </w:rPr>
        <w:t>«Сказка</w:t>
      </w:r>
      <w:r>
        <w:rPr>
          <w:spacing w:val="5"/>
          <w:sz w:val="26"/>
          <w:szCs w:val="26"/>
        </w:rPr>
        <w:t xml:space="preserve"> </w:t>
      </w:r>
      <w:r>
        <w:rPr>
          <w:sz w:val="26"/>
          <w:szCs w:val="26"/>
        </w:rPr>
        <w:t>о</w:t>
      </w:r>
      <w:r>
        <w:rPr>
          <w:spacing w:val="5"/>
          <w:sz w:val="26"/>
          <w:szCs w:val="26"/>
        </w:rPr>
        <w:t xml:space="preserve"> </w:t>
      </w:r>
      <w:r>
        <w:rPr>
          <w:sz w:val="26"/>
          <w:szCs w:val="26"/>
        </w:rPr>
        <w:t>царе</w:t>
      </w:r>
      <w:r>
        <w:rPr>
          <w:spacing w:val="6"/>
          <w:sz w:val="26"/>
          <w:szCs w:val="26"/>
        </w:rPr>
        <w:t xml:space="preserve"> </w:t>
      </w:r>
      <w:r>
        <w:rPr>
          <w:sz w:val="26"/>
          <w:szCs w:val="26"/>
        </w:rPr>
        <w:t>Салтане,</w:t>
      </w:r>
      <w:r>
        <w:rPr>
          <w:spacing w:val="6"/>
          <w:sz w:val="26"/>
          <w:szCs w:val="26"/>
        </w:rPr>
        <w:t xml:space="preserve"> </w:t>
      </w:r>
      <w:r>
        <w:rPr>
          <w:sz w:val="26"/>
          <w:szCs w:val="26"/>
        </w:rPr>
        <w:t>о</w:t>
      </w:r>
      <w:r>
        <w:rPr>
          <w:spacing w:val="5"/>
          <w:sz w:val="26"/>
          <w:szCs w:val="26"/>
        </w:rPr>
        <w:t xml:space="preserve"> </w:t>
      </w:r>
      <w:r>
        <w:rPr>
          <w:sz w:val="26"/>
          <w:szCs w:val="26"/>
        </w:rPr>
        <w:t>сыне</w:t>
      </w:r>
      <w:r>
        <w:rPr>
          <w:spacing w:val="6"/>
          <w:sz w:val="26"/>
          <w:szCs w:val="26"/>
        </w:rPr>
        <w:t xml:space="preserve"> </w:t>
      </w:r>
      <w:r>
        <w:rPr>
          <w:sz w:val="26"/>
          <w:szCs w:val="26"/>
        </w:rPr>
        <w:t>его</w:t>
      </w:r>
      <w:r>
        <w:rPr>
          <w:spacing w:val="5"/>
          <w:sz w:val="26"/>
          <w:szCs w:val="26"/>
        </w:rPr>
        <w:t xml:space="preserve"> </w:t>
      </w:r>
      <w:r>
        <w:rPr>
          <w:sz w:val="26"/>
          <w:szCs w:val="26"/>
        </w:rPr>
        <w:t>славном</w:t>
      </w:r>
      <w:r>
        <w:rPr>
          <w:spacing w:val="4"/>
          <w:sz w:val="26"/>
          <w:szCs w:val="26"/>
        </w:rPr>
        <w:t xml:space="preserve"> </w:t>
      </w:r>
      <w:r>
        <w:rPr>
          <w:sz w:val="26"/>
          <w:szCs w:val="26"/>
        </w:rPr>
        <w:t>и</w:t>
      </w:r>
      <w:r>
        <w:rPr>
          <w:spacing w:val="6"/>
          <w:sz w:val="26"/>
          <w:szCs w:val="26"/>
        </w:rPr>
        <w:t xml:space="preserve"> </w:t>
      </w:r>
      <w:r>
        <w:rPr>
          <w:sz w:val="26"/>
          <w:szCs w:val="26"/>
        </w:rPr>
        <w:t>могучем</w:t>
      </w:r>
      <w:r>
        <w:rPr>
          <w:spacing w:val="4"/>
          <w:sz w:val="26"/>
          <w:szCs w:val="26"/>
        </w:rPr>
        <w:t xml:space="preserve"> </w:t>
      </w:r>
      <w:r>
        <w:rPr>
          <w:sz w:val="26"/>
          <w:szCs w:val="26"/>
        </w:rPr>
        <w:t>богатыре</w:t>
      </w:r>
      <w:r>
        <w:rPr>
          <w:spacing w:val="5"/>
          <w:sz w:val="26"/>
          <w:szCs w:val="26"/>
        </w:rPr>
        <w:t xml:space="preserve"> </w:t>
      </w:r>
      <w:r>
        <w:rPr>
          <w:sz w:val="26"/>
          <w:szCs w:val="26"/>
        </w:rPr>
        <w:t>князе</w:t>
      </w:r>
      <w:r>
        <w:rPr>
          <w:spacing w:val="-62"/>
          <w:sz w:val="26"/>
          <w:szCs w:val="26"/>
        </w:rPr>
        <w:t xml:space="preserve"> </w:t>
      </w:r>
      <w:r>
        <w:rPr>
          <w:sz w:val="26"/>
          <w:szCs w:val="26"/>
        </w:rPr>
        <w:t>Гвидоне</w:t>
      </w:r>
      <w:r>
        <w:rPr>
          <w:sz w:val="26"/>
          <w:szCs w:val="26"/>
        </w:rPr>
        <w:tab/>
        <w:t>Салтановиче</w:t>
      </w:r>
      <w:r>
        <w:rPr>
          <w:sz w:val="26"/>
          <w:szCs w:val="26"/>
        </w:rPr>
        <w:tab/>
        <w:t>и</w:t>
      </w:r>
      <w:r>
        <w:rPr>
          <w:sz w:val="26"/>
          <w:szCs w:val="26"/>
        </w:rPr>
        <w:tab/>
        <w:t>о</w:t>
      </w:r>
      <w:r>
        <w:rPr>
          <w:sz w:val="26"/>
          <w:szCs w:val="26"/>
        </w:rPr>
        <w:tab/>
        <w:t>прекрасной</w:t>
      </w:r>
      <w:r>
        <w:rPr>
          <w:sz w:val="26"/>
          <w:szCs w:val="26"/>
        </w:rPr>
        <w:tab/>
        <w:t>царевне</w:t>
      </w:r>
      <w:r>
        <w:rPr>
          <w:sz w:val="26"/>
          <w:szCs w:val="26"/>
        </w:rPr>
        <w:tab/>
        <w:t>Лебеди»).</w:t>
      </w:r>
      <w:r>
        <w:rPr>
          <w:sz w:val="26"/>
          <w:szCs w:val="26"/>
        </w:rPr>
        <w:tab/>
        <w:t>Нравственный</w:t>
      </w:r>
      <w:r>
        <w:rPr>
          <w:sz w:val="26"/>
          <w:szCs w:val="26"/>
        </w:rPr>
        <w:tab/>
        <w:t>смысл</w:t>
      </w:r>
      <w:r>
        <w:rPr>
          <w:spacing w:val="-62"/>
          <w:sz w:val="26"/>
          <w:szCs w:val="26"/>
        </w:rPr>
        <w:t xml:space="preserve"> </w:t>
      </w:r>
      <w:r>
        <w:rPr>
          <w:sz w:val="26"/>
          <w:szCs w:val="26"/>
        </w:rPr>
        <w:t>произведения, структура сказочного текста, особенности сюжета, приём повтора как</w:t>
      </w:r>
      <w:r>
        <w:rPr>
          <w:spacing w:val="1"/>
          <w:sz w:val="26"/>
          <w:szCs w:val="26"/>
        </w:rPr>
        <w:t xml:space="preserve"> </w:t>
      </w:r>
      <w:r>
        <w:rPr>
          <w:sz w:val="26"/>
          <w:szCs w:val="26"/>
        </w:rPr>
        <w:t>основа</w:t>
      </w:r>
      <w:r>
        <w:rPr>
          <w:spacing w:val="18"/>
          <w:sz w:val="26"/>
          <w:szCs w:val="26"/>
        </w:rPr>
        <w:t xml:space="preserve"> </w:t>
      </w:r>
      <w:r>
        <w:rPr>
          <w:sz w:val="26"/>
          <w:szCs w:val="26"/>
        </w:rPr>
        <w:t>изменения</w:t>
      </w:r>
      <w:r>
        <w:rPr>
          <w:spacing w:val="19"/>
          <w:sz w:val="26"/>
          <w:szCs w:val="26"/>
        </w:rPr>
        <w:t xml:space="preserve"> </w:t>
      </w:r>
      <w:r>
        <w:rPr>
          <w:sz w:val="26"/>
          <w:szCs w:val="26"/>
        </w:rPr>
        <w:t>сюжета.</w:t>
      </w:r>
      <w:r>
        <w:rPr>
          <w:spacing w:val="17"/>
          <w:sz w:val="26"/>
          <w:szCs w:val="26"/>
        </w:rPr>
        <w:t xml:space="preserve"> </w:t>
      </w:r>
      <w:r>
        <w:rPr>
          <w:sz w:val="26"/>
          <w:szCs w:val="26"/>
        </w:rPr>
        <w:t>Связь</w:t>
      </w:r>
      <w:r>
        <w:rPr>
          <w:spacing w:val="17"/>
          <w:sz w:val="26"/>
          <w:szCs w:val="26"/>
        </w:rPr>
        <w:t xml:space="preserve"> </w:t>
      </w:r>
      <w:r>
        <w:rPr>
          <w:sz w:val="26"/>
          <w:szCs w:val="26"/>
        </w:rPr>
        <w:t>пушкинских</w:t>
      </w:r>
      <w:r>
        <w:rPr>
          <w:spacing w:val="18"/>
          <w:sz w:val="26"/>
          <w:szCs w:val="26"/>
        </w:rPr>
        <w:t xml:space="preserve"> </w:t>
      </w:r>
      <w:r>
        <w:rPr>
          <w:sz w:val="26"/>
          <w:szCs w:val="26"/>
        </w:rPr>
        <w:t>сказок</w:t>
      </w:r>
      <w:r>
        <w:rPr>
          <w:spacing w:val="16"/>
          <w:sz w:val="26"/>
          <w:szCs w:val="26"/>
        </w:rPr>
        <w:t xml:space="preserve"> </w:t>
      </w:r>
      <w:r>
        <w:rPr>
          <w:sz w:val="26"/>
          <w:szCs w:val="26"/>
        </w:rPr>
        <w:t>с</w:t>
      </w:r>
      <w:r>
        <w:rPr>
          <w:spacing w:val="18"/>
          <w:sz w:val="26"/>
          <w:szCs w:val="26"/>
        </w:rPr>
        <w:t xml:space="preserve"> </w:t>
      </w:r>
      <w:r>
        <w:rPr>
          <w:sz w:val="26"/>
          <w:szCs w:val="26"/>
        </w:rPr>
        <w:t>фольклорными.</w:t>
      </w:r>
      <w:r>
        <w:rPr>
          <w:spacing w:val="18"/>
          <w:sz w:val="26"/>
          <w:szCs w:val="26"/>
        </w:rPr>
        <w:t xml:space="preserve"> </w:t>
      </w:r>
      <w:r>
        <w:rPr>
          <w:sz w:val="26"/>
          <w:szCs w:val="26"/>
        </w:rPr>
        <w:t>Положительные</w:t>
      </w:r>
      <w:r>
        <w:rPr>
          <w:spacing w:val="-62"/>
          <w:sz w:val="26"/>
          <w:szCs w:val="26"/>
        </w:rPr>
        <w:t xml:space="preserve"> </w:t>
      </w:r>
      <w:r>
        <w:rPr>
          <w:sz w:val="26"/>
          <w:szCs w:val="26"/>
        </w:rPr>
        <w:t>и</w:t>
      </w:r>
      <w:r>
        <w:rPr>
          <w:spacing w:val="20"/>
          <w:sz w:val="26"/>
          <w:szCs w:val="26"/>
        </w:rPr>
        <w:t xml:space="preserve"> </w:t>
      </w:r>
      <w:r>
        <w:rPr>
          <w:sz w:val="26"/>
          <w:szCs w:val="26"/>
        </w:rPr>
        <w:t>отрицательные</w:t>
      </w:r>
      <w:r>
        <w:rPr>
          <w:spacing w:val="22"/>
          <w:sz w:val="26"/>
          <w:szCs w:val="26"/>
        </w:rPr>
        <w:t xml:space="preserve"> </w:t>
      </w:r>
      <w:r>
        <w:rPr>
          <w:sz w:val="26"/>
          <w:szCs w:val="26"/>
        </w:rPr>
        <w:t>герои,</w:t>
      </w:r>
      <w:r>
        <w:rPr>
          <w:spacing w:val="21"/>
          <w:sz w:val="26"/>
          <w:szCs w:val="26"/>
        </w:rPr>
        <w:t xml:space="preserve"> </w:t>
      </w:r>
      <w:r>
        <w:rPr>
          <w:sz w:val="26"/>
          <w:szCs w:val="26"/>
        </w:rPr>
        <w:t>волшебные</w:t>
      </w:r>
      <w:r>
        <w:rPr>
          <w:spacing w:val="22"/>
          <w:sz w:val="26"/>
          <w:szCs w:val="26"/>
        </w:rPr>
        <w:t xml:space="preserve"> </w:t>
      </w:r>
      <w:r>
        <w:rPr>
          <w:sz w:val="26"/>
          <w:szCs w:val="26"/>
        </w:rPr>
        <w:t>помощники,</w:t>
      </w:r>
      <w:r>
        <w:rPr>
          <w:spacing w:val="21"/>
          <w:sz w:val="26"/>
          <w:szCs w:val="26"/>
        </w:rPr>
        <w:t xml:space="preserve"> </w:t>
      </w:r>
      <w:r>
        <w:rPr>
          <w:sz w:val="26"/>
          <w:szCs w:val="26"/>
        </w:rPr>
        <w:t>язык</w:t>
      </w:r>
      <w:r>
        <w:rPr>
          <w:spacing w:val="20"/>
          <w:sz w:val="26"/>
          <w:szCs w:val="26"/>
        </w:rPr>
        <w:t xml:space="preserve"> </w:t>
      </w:r>
      <w:r>
        <w:rPr>
          <w:sz w:val="26"/>
          <w:szCs w:val="26"/>
        </w:rPr>
        <w:t>авторской</w:t>
      </w:r>
      <w:r>
        <w:rPr>
          <w:spacing w:val="21"/>
          <w:sz w:val="26"/>
          <w:szCs w:val="26"/>
        </w:rPr>
        <w:t xml:space="preserve"> </w:t>
      </w:r>
      <w:r>
        <w:rPr>
          <w:sz w:val="26"/>
          <w:szCs w:val="26"/>
        </w:rPr>
        <w:t>сказки.</w:t>
      </w:r>
      <w:r>
        <w:rPr>
          <w:spacing w:val="20"/>
          <w:sz w:val="26"/>
          <w:szCs w:val="26"/>
        </w:rPr>
        <w:t xml:space="preserve"> </w:t>
      </w:r>
      <w:r>
        <w:rPr>
          <w:sz w:val="26"/>
          <w:szCs w:val="26"/>
        </w:rPr>
        <w:t>И.</w:t>
      </w:r>
      <w:r>
        <w:rPr>
          <w:spacing w:val="20"/>
          <w:sz w:val="26"/>
          <w:szCs w:val="26"/>
        </w:rPr>
        <w:t xml:space="preserve"> </w:t>
      </w:r>
      <w:r>
        <w:rPr>
          <w:sz w:val="26"/>
          <w:szCs w:val="26"/>
        </w:rPr>
        <w:t>Я.</w:t>
      </w:r>
      <w:r>
        <w:rPr>
          <w:spacing w:val="19"/>
          <w:sz w:val="26"/>
          <w:szCs w:val="26"/>
        </w:rPr>
        <w:t xml:space="preserve"> </w:t>
      </w:r>
      <w:r>
        <w:rPr>
          <w:sz w:val="26"/>
          <w:szCs w:val="26"/>
        </w:rPr>
        <w:t>Билибин</w:t>
      </w:r>
    </w:p>
    <w:p w:rsidR="006C6D24" w:rsidRDefault="006C6D24" w:rsidP="006C6D24">
      <w:pPr>
        <w:numPr>
          <w:ilvl w:val="0"/>
          <w:numId w:val="20"/>
        </w:numPr>
        <w:tabs>
          <w:tab w:val="left" w:pos="538"/>
        </w:tabs>
        <w:spacing w:before="1" w:line="298" w:lineRule="exact"/>
        <w:ind w:left="537" w:hanging="326"/>
        <w:rPr>
          <w:sz w:val="26"/>
        </w:rPr>
      </w:pPr>
      <w:r>
        <w:rPr>
          <w:sz w:val="26"/>
        </w:rPr>
        <w:t>иллюстратор</w:t>
      </w:r>
      <w:r>
        <w:rPr>
          <w:spacing w:val="-4"/>
          <w:sz w:val="26"/>
        </w:rPr>
        <w:t xml:space="preserve"> </w:t>
      </w:r>
      <w:r>
        <w:rPr>
          <w:sz w:val="26"/>
        </w:rPr>
        <w:t>сказок</w:t>
      </w:r>
      <w:r>
        <w:rPr>
          <w:spacing w:val="-3"/>
          <w:sz w:val="26"/>
        </w:rPr>
        <w:t xml:space="preserve"> </w:t>
      </w:r>
      <w:r>
        <w:rPr>
          <w:sz w:val="26"/>
        </w:rPr>
        <w:t>А.</w:t>
      </w:r>
      <w:r>
        <w:rPr>
          <w:spacing w:val="-4"/>
          <w:sz w:val="26"/>
        </w:rPr>
        <w:t xml:space="preserve"> </w:t>
      </w:r>
      <w:r>
        <w:rPr>
          <w:sz w:val="26"/>
        </w:rPr>
        <w:t>С.</w:t>
      </w:r>
      <w:r>
        <w:rPr>
          <w:spacing w:val="-3"/>
          <w:sz w:val="26"/>
        </w:rPr>
        <w:t xml:space="preserve"> </w:t>
      </w:r>
      <w:r>
        <w:rPr>
          <w:sz w:val="26"/>
        </w:rPr>
        <w:t>Пушкина.</w:t>
      </w:r>
    </w:p>
    <w:p w:rsidR="006C6D24" w:rsidRDefault="006C6D24" w:rsidP="006C6D24">
      <w:pPr>
        <w:ind w:right="258"/>
        <w:jc w:val="both"/>
        <w:rPr>
          <w:sz w:val="26"/>
          <w:szCs w:val="26"/>
        </w:rPr>
      </w:pPr>
      <w:r>
        <w:rPr>
          <w:sz w:val="26"/>
          <w:szCs w:val="26"/>
        </w:rPr>
        <w:t>Творчество И. А. Крылова. Басня — произведение-поучение, которое помогает увидеть</w:t>
      </w:r>
      <w:r>
        <w:rPr>
          <w:spacing w:val="1"/>
          <w:sz w:val="26"/>
          <w:szCs w:val="26"/>
        </w:rPr>
        <w:t xml:space="preserve"> </w:t>
      </w:r>
      <w:r>
        <w:rPr>
          <w:sz w:val="26"/>
          <w:szCs w:val="26"/>
        </w:rPr>
        <w:t>свои и чужие недостатки. Иносказание в баснях. И. А. Крылов — великий русский</w:t>
      </w:r>
      <w:r>
        <w:rPr>
          <w:spacing w:val="1"/>
          <w:sz w:val="26"/>
          <w:szCs w:val="26"/>
        </w:rPr>
        <w:t xml:space="preserve"> </w:t>
      </w:r>
      <w:r>
        <w:rPr>
          <w:sz w:val="26"/>
          <w:szCs w:val="26"/>
        </w:rPr>
        <w:t>баснописец.</w:t>
      </w:r>
      <w:r>
        <w:rPr>
          <w:spacing w:val="1"/>
          <w:sz w:val="26"/>
          <w:szCs w:val="26"/>
        </w:rPr>
        <w:t xml:space="preserve"> </w:t>
      </w:r>
      <w:r>
        <w:rPr>
          <w:sz w:val="26"/>
          <w:szCs w:val="26"/>
        </w:rPr>
        <w:t>Басни</w:t>
      </w:r>
      <w:r>
        <w:rPr>
          <w:spacing w:val="1"/>
          <w:sz w:val="26"/>
          <w:szCs w:val="26"/>
        </w:rPr>
        <w:t xml:space="preserve"> </w:t>
      </w:r>
      <w:r>
        <w:rPr>
          <w:sz w:val="26"/>
          <w:szCs w:val="26"/>
        </w:rPr>
        <w:t>И.</w:t>
      </w:r>
      <w:r>
        <w:rPr>
          <w:spacing w:val="1"/>
          <w:sz w:val="26"/>
          <w:szCs w:val="26"/>
        </w:rPr>
        <w:t xml:space="preserve"> </w:t>
      </w:r>
      <w:r>
        <w:rPr>
          <w:sz w:val="26"/>
          <w:szCs w:val="26"/>
        </w:rPr>
        <w:t>А.</w:t>
      </w:r>
      <w:r>
        <w:rPr>
          <w:spacing w:val="1"/>
          <w:sz w:val="26"/>
          <w:szCs w:val="26"/>
        </w:rPr>
        <w:t xml:space="preserve"> </w:t>
      </w:r>
      <w:r>
        <w:rPr>
          <w:sz w:val="26"/>
          <w:szCs w:val="26"/>
        </w:rPr>
        <w:t>Крылова</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двух):</w:t>
      </w:r>
      <w:r>
        <w:rPr>
          <w:spacing w:val="1"/>
          <w:sz w:val="26"/>
          <w:szCs w:val="26"/>
        </w:rPr>
        <w:t xml:space="preserve"> </w:t>
      </w:r>
      <w:r>
        <w:rPr>
          <w:sz w:val="26"/>
          <w:szCs w:val="26"/>
        </w:rPr>
        <w:t>назначение,</w:t>
      </w:r>
      <w:r>
        <w:rPr>
          <w:spacing w:val="1"/>
          <w:sz w:val="26"/>
          <w:szCs w:val="26"/>
        </w:rPr>
        <w:t xml:space="preserve"> </w:t>
      </w:r>
      <w:r>
        <w:rPr>
          <w:sz w:val="26"/>
          <w:szCs w:val="26"/>
        </w:rPr>
        <w:t>темы</w:t>
      </w:r>
      <w:r>
        <w:rPr>
          <w:spacing w:val="1"/>
          <w:sz w:val="26"/>
          <w:szCs w:val="26"/>
        </w:rPr>
        <w:t xml:space="preserve"> </w:t>
      </w:r>
      <w:r>
        <w:rPr>
          <w:sz w:val="26"/>
          <w:szCs w:val="26"/>
        </w:rPr>
        <w:t>и</w:t>
      </w:r>
      <w:r>
        <w:rPr>
          <w:spacing w:val="1"/>
          <w:sz w:val="26"/>
          <w:szCs w:val="26"/>
        </w:rPr>
        <w:t xml:space="preserve"> </w:t>
      </w:r>
      <w:r>
        <w:rPr>
          <w:sz w:val="26"/>
          <w:szCs w:val="26"/>
        </w:rPr>
        <w:t>герои,</w:t>
      </w:r>
      <w:r>
        <w:rPr>
          <w:spacing w:val="1"/>
          <w:sz w:val="26"/>
          <w:szCs w:val="26"/>
        </w:rPr>
        <w:t xml:space="preserve"> </w:t>
      </w:r>
      <w:r>
        <w:rPr>
          <w:sz w:val="26"/>
          <w:szCs w:val="26"/>
        </w:rPr>
        <w:t>особенности языка. Явная и скрытая мораль басен. Использование крылатых выражений</w:t>
      </w:r>
      <w:r>
        <w:rPr>
          <w:spacing w:val="-62"/>
          <w:sz w:val="26"/>
          <w:szCs w:val="26"/>
        </w:rPr>
        <w:t xml:space="preserve"> </w:t>
      </w:r>
      <w:r>
        <w:rPr>
          <w:sz w:val="26"/>
          <w:szCs w:val="26"/>
        </w:rPr>
        <w:t>в</w:t>
      </w:r>
      <w:r>
        <w:rPr>
          <w:spacing w:val="-2"/>
          <w:sz w:val="26"/>
          <w:szCs w:val="26"/>
        </w:rPr>
        <w:t xml:space="preserve"> </w:t>
      </w:r>
      <w:r>
        <w:rPr>
          <w:sz w:val="26"/>
          <w:szCs w:val="26"/>
        </w:rPr>
        <w:t>речи.</w:t>
      </w:r>
    </w:p>
    <w:p w:rsidR="006C6D24" w:rsidRDefault="006C6D24" w:rsidP="006C6D24">
      <w:pPr>
        <w:ind w:right="259"/>
        <w:jc w:val="both"/>
        <w:rPr>
          <w:sz w:val="26"/>
          <w:szCs w:val="26"/>
        </w:rPr>
      </w:pPr>
      <w:r>
        <w:rPr>
          <w:sz w:val="26"/>
          <w:szCs w:val="26"/>
        </w:rPr>
        <w:t>Картины природы в произведениях поэтов и писателей ХIХ—ХХ веков. Лирические</w:t>
      </w:r>
      <w:r>
        <w:rPr>
          <w:spacing w:val="1"/>
          <w:sz w:val="26"/>
          <w:szCs w:val="26"/>
        </w:rPr>
        <w:t xml:space="preserve"> </w:t>
      </w:r>
      <w:r>
        <w:rPr>
          <w:sz w:val="26"/>
          <w:szCs w:val="26"/>
        </w:rPr>
        <w:t>произведения</w:t>
      </w:r>
      <w:r>
        <w:rPr>
          <w:spacing w:val="1"/>
          <w:sz w:val="26"/>
          <w:szCs w:val="26"/>
        </w:rPr>
        <w:t xml:space="preserve"> </w:t>
      </w:r>
      <w:r>
        <w:rPr>
          <w:sz w:val="26"/>
          <w:szCs w:val="26"/>
        </w:rPr>
        <w:t>как</w:t>
      </w:r>
      <w:r>
        <w:rPr>
          <w:spacing w:val="1"/>
          <w:sz w:val="26"/>
          <w:szCs w:val="26"/>
        </w:rPr>
        <w:t xml:space="preserve"> </w:t>
      </w:r>
      <w:r>
        <w:rPr>
          <w:sz w:val="26"/>
          <w:szCs w:val="26"/>
        </w:rPr>
        <w:t>способ</w:t>
      </w:r>
      <w:r>
        <w:rPr>
          <w:spacing w:val="1"/>
          <w:sz w:val="26"/>
          <w:szCs w:val="26"/>
        </w:rPr>
        <w:t xml:space="preserve"> </w:t>
      </w:r>
      <w:r>
        <w:rPr>
          <w:sz w:val="26"/>
          <w:szCs w:val="26"/>
        </w:rPr>
        <w:t>передачи</w:t>
      </w:r>
      <w:r>
        <w:rPr>
          <w:spacing w:val="1"/>
          <w:sz w:val="26"/>
          <w:szCs w:val="26"/>
        </w:rPr>
        <w:t xml:space="preserve"> </w:t>
      </w:r>
      <w:r>
        <w:rPr>
          <w:sz w:val="26"/>
          <w:szCs w:val="26"/>
        </w:rPr>
        <w:t>чувств</w:t>
      </w:r>
      <w:r>
        <w:rPr>
          <w:spacing w:val="1"/>
          <w:sz w:val="26"/>
          <w:szCs w:val="26"/>
        </w:rPr>
        <w:t xml:space="preserve"> </w:t>
      </w:r>
      <w:r>
        <w:rPr>
          <w:sz w:val="26"/>
          <w:szCs w:val="26"/>
        </w:rPr>
        <w:t>людей,</w:t>
      </w:r>
      <w:r>
        <w:rPr>
          <w:spacing w:val="1"/>
          <w:sz w:val="26"/>
          <w:szCs w:val="26"/>
        </w:rPr>
        <w:t xml:space="preserve"> </w:t>
      </w:r>
      <w:r>
        <w:rPr>
          <w:sz w:val="26"/>
          <w:szCs w:val="26"/>
        </w:rPr>
        <w:t>автора.</w:t>
      </w:r>
      <w:r>
        <w:rPr>
          <w:spacing w:val="1"/>
          <w:sz w:val="26"/>
          <w:szCs w:val="26"/>
        </w:rPr>
        <w:t xml:space="preserve"> </w:t>
      </w:r>
      <w:r>
        <w:rPr>
          <w:sz w:val="26"/>
          <w:szCs w:val="26"/>
        </w:rPr>
        <w:t>Картины</w:t>
      </w:r>
      <w:r>
        <w:rPr>
          <w:spacing w:val="1"/>
          <w:sz w:val="26"/>
          <w:szCs w:val="26"/>
        </w:rPr>
        <w:t xml:space="preserve"> </w:t>
      </w:r>
      <w:r>
        <w:rPr>
          <w:sz w:val="26"/>
          <w:szCs w:val="26"/>
        </w:rPr>
        <w:t>природы</w:t>
      </w:r>
      <w:r>
        <w:rPr>
          <w:spacing w:val="1"/>
          <w:sz w:val="26"/>
          <w:szCs w:val="26"/>
        </w:rPr>
        <w:t xml:space="preserve"> </w:t>
      </w:r>
      <w:r>
        <w:rPr>
          <w:sz w:val="26"/>
          <w:szCs w:val="26"/>
        </w:rPr>
        <w:t>в</w:t>
      </w:r>
      <w:r>
        <w:rPr>
          <w:spacing w:val="1"/>
          <w:sz w:val="26"/>
          <w:szCs w:val="26"/>
        </w:rPr>
        <w:t xml:space="preserve"> </w:t>
      </w:r>
      <w:r>
        <w:rPr>
          <w:sz w:val="26"/>
          <w:szCs w:val="26"/>
        </w:rPr>
        <w:t>произведениях поэтов</w:t>
      </w:r>
      <w:r>
        <w:rPr>
          <w:spacing w:val="-2"/>
          <w:sz w:val="26"/>
          <w:szCs w:val="26"/>
        </w:rPr>
        <w:t xml:space="preserve"> </w:t>
      </w:r>
      <w:r>
        <w:rPr>
          <w:sz w:val="26"/>
          <w:szCs w:val="26"/>
        </w:rPr>
        <w:t>и</w:t>
      </w:r>
      <w:r>
        <w:rPr>
          <w:spacing w:val="-2"/>
          <w:sz w:val="26"/>
          <w:szCs w:val="26"/>
        </w:rPr>
        <w:t xml:space="preserve"> </w:t>
      </w:r>
      <w:r>
        <w:rPr>
          <w:sz w:val="26"/>
          <w:szCs w:val="26"/>
        </w:rPr>
        <w:t>писателей</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пяти</w:t>
      </w:r>
      <w:r>
        <w:rPr>
          <w:spacing w:val="-2"/>
          <w:sz w:val="26"/>
          <w:szCs w:val="26"/>
        </w:rPr>
        <w:t xml:space="preserve"> </w:t>
      </w:r>
      <w:r>
        <w:rPr>
          <w:sz w:val="26"/>
          <w:szCs w:val="26"/>
        </w:rPr>
        <w:t>авторов</w:t>
      </w:r>
      <w:r>
        <w:rPr>
          <w:spacing w:val="-2"/>
          <w:sz w:val="26"/>
          <w:szCs w:val="26"/>
        </w:rPr>
        <w:t xml:space="preserve"> </w:t>
      </w:r>
      <w:r>
        <w:rPr>
          <w:sz w:val="26"/>
          <w:szCs w:val="26"/>
        </w:rPr>
        <w:t>по</w:t>
      </w:r>
      <w:r>
        <w:rPr>
          <w:spacing w:val="-2"/>
          <w:sz w:val="26"/>
          <w:szCs w:val="26"/>
        </w:rPr>
        <w:t xml:space="preserve"> </w:t>
      </w:r>
      <w:r>
        <w:rPr>
          <w:sz w:val="26"/>
          <w:szCs w:val="26"/>
        </w:rPr>
        <w:t>выбору):</w:t>
      </w:r>
    </w:p>
    <w:p w:rsidR="006C6D24" w:rsidRDefault="006C6D24" w:rsidP="006C6D24">
      <w:pPr>
        <w:ind w:right="256"/>
        <w:jc w:val="both"/>
        <w:rPr>
          <w:sz w:val="26"/>
          <w:szCs w:val="26"/>
        </w:rPr>
      </w:pPr>
      <w:r>
        <w:rPr>
          <w:sz w:val="26"/>
          <w:szCs w:val="26"/>
        </w:rPr>
        <w:t>Ф. И. Тютчева, А. А. Фета, М. Ю. Лермонтова, А. Н. Майкова, Н. А. Некрасова, А. А.</w:t>
      </w:r>
      <w:r>
        <w:rPr>
          <w:spacing w:val="1"/>
          <w:sz w:val="26"/>
          <w:szCs w:val="26"/>
        </w:rPr>
        <w:t xml:space="preserve"> </w:t>
      </w:r>
      <w:r>
        <w:rPr>
          <w:sz w:val="26"/>
          <w:szCs w:val="26"/>
        </w:rPr>
        <w:t>Блока, С. А. Есенина, К. Д. Бальмонта, И. А. Бунина, А. П. Чехова, К. Г. Паустовского и</w:t>
      </w:r>
      <w:r>
        <w:rPr>
          <w:spacing w:val="1"/>
          <w:sz w:val="26"/>
          <w:szCs w:val="26"/>
        </w:rPr>
        <w:t xml:space="preserve"> </w:t>
      </w:r>
      <w:r>
        <w:rPr>
          <w:sz w:val="26"/>
          <w:szCs w:val="26"/>
        </w:rPr>
        <w:t>др. Чувства, вызываемые лирическими произведениями. Средства выразительности в</w:t>
      </w:r>
      <w:r>
        <w:rPr>
          <w:spacing w:val="1"/>
          <w:sz w:val="26"/>
          <w:szCs w:val="26"/>
        </w:rPr>
        <w:t xml:space="preserve"> </w:t>
      </w:r>
      <w:r>
        <w:rPr>
          <w:sz w:val="26"/>
          <w:szCs w:val="26"/>
        </w:rPr>
        <w:t>произведениях</w:t>
      </w:r>
      <w:r>
        <w:rPr>
          <w:spacing w:val="1"/>
          <w:sz w:val="26"/>
          <w:szCs w:val="26"/>
        </w:rPr>
        <w:t xml:space="preserve"> </w:t>
      </w:r>
      <w:r>
        <w:rPr>
          <w:sz w:val="26"/>
          <w:szCs w:val="26"/>
        </w:rPr>
        <w:t>лирики:</w:t>
      </w:r>
      <w:r>
        <w:rPr>
          <w:spacing w:val="1"/>
          <w:sz w:val="26"/>
          <w:szCs w:val="26"/>
        </w:rPr>
        <w:t xml:space="preserve"> </w:t>
      </w:r>
      <w:r>
        <w:rPr>
          <w:sz w:val="26"/>
          <w:szCs w:val="26"/>
        </w:rPr>
        <w:t>эпитеты,</w:t>
      </w:r>
      <w:r>
        <w:rPr>
          <w:spacing w:val="1"/>
          <w:sz w:val="26"/>
          <w:szCs w:val="26"/>
        </w:rPr>
        <w:t xml:space="preserve"> </w:t>
      </w:r>
      <w:r>
        <w:rPr>
          <w:sz w:val="26"/>
          <w:szCs w:val="26"/>
        </w:rPr>
        <w:t>синонимы,</w:t>
      </w:r>
      <w:r>
        <w:rPr>
          <w:spacing w:val="1"/>
          <w:sz w:val="26"/>
          <w:szCs w:val="26"/>
        </w:rPr>
        <w:t xml:space="preserve"> </w:t>
      </w:r>
      <w:r>
        <w:rPr>
          <w:sz w:val="26"/>
          <w:szCs w:val="26"/>
        </w:rPr>
        <w:t>антонимы,</w:t>
      </w:r>
      <w:r>
        <w:rPr>
          <w:spacing w:val="1"/>
          <w:sz w:val="26"/>
          <w:szCs w:val="26"/>
        </w:rPr>
        <w:t xml:space="preserve"> </w:t>
      </w:r>
      <w:r>
        <w:rPr>
          <w:sz w:val="26"/>
          <w:szCs w:val="26"/>
        </w:rPr>
        <w:t>сравнения.</w:t>
      </w:r>
      <w:r>
        <w:rPr>
          <w:spacing w:val="1"/>
          <w:sz w:val="26"/>
          <w:szCs w:val="26"/>
        </w:rPr>
        <w:t xml:space="preserve"> </w:t>
      </w:r>
      <w:r>
        <w:rPr>
          <w:sz w:val="26"/>
          <w:szCs w:val="26"/>
        </w:rPr>
        <w:t>Звукопись,</w:t>
      </w:r>
      <w:r>
        <w:rPr>
          <w:spacing w:val="1"/>
          <w:sz w:val="26"/>
          <w:szCs w:val="26"/>
        </w:rPr>
        <w:t xml:space="preserve"> </w:t>
      </w:r>
      <w:r>
        <w:rPr>
          <w:sz w:val="26"/>
          <w:szCs w:val="26"/>
        </w:rPr>
        <w:t>её</w:t>
      </w:r>
      <w:r>
        <w:rPr>
          <w:spacing w:val="-62"/>
          <w:sz w:val="26"/>
          <w:szCs w:val="26"/>
        </w:rPr>
        <w:t xml:space="preserve"> </w:t>
      </w:r>
      <w:r>
        <w:rPr>
          <w:sz w:val="26"/>
          <w:szCs w:val="26"/>
        </w:rPr>
        <w:t>выразительное</w:t>
      </w:r>
      <w:r>
        <w:rPr>
          <w:spacing w:val="1"/>
          <w:sz w:val="26"/>
          <w:szCs w:val="26"/>
        </w:rPr>
        <w:t xml:space="preserve"> </w:t>
      </w:r>
      <w:r>
        <w:rPr>
          <w:sz w:val="26"/>
          <w:szCs w:val="26"/>
        </w:rPr>
        <w:t>значение.</w:t>
      </w:r>
      <w:r>
        <w:rPr>
          <w:spacing w:val="1"/>
          <w:sz w:val="26"/>
          <w:szCs w:val="26"/>
        </w:rPr>
        <w:t xml:space="preserve"> </w:t>
      </w:r>
      <w:r>
        <w:rPr>
          <w:sz w:val="26"/>
          <w:szCs w:val="26"/>
        </w:rPr>
        <w:t>Олицетворение</w:t>
      </w:r>
      <w:r>
        <w:rPr>
          <w:spacing w:val="1"/>
          <w:sz w:val="26"/>
          <w:szCs w:val="26"/>
        </w:rPr>
        <w:t xml:space="preserve"> </w:t>
      </w:r>
      <w:r>
        <w:rPr>
          <w:sz w:val="26"/>
          <w:szCs w:val="26"/>
        </w:rPr>
        <w:t>как</w:t>
      </w:r>
      <w:r>
        <w:rPr>
          <w:spacing w:val="1"/>
          <w:sz w:val="26"/>
          <w:szCs w:val="26"/>
        </w:rPr>
        <w:t xml:space="preserve"> </w:t>
      </w:r>
      <w:r>
        <w:rPr>
          <w:sz w:val="26"/>
          <w:szCs w:val="26"/>
        </w:rPr>
        <w:t>одно</w:t>
      </w:r>
      <w:r>
        <w:rPr>
          <w:spacing w:val="1"/>
          <w:sz w:val="26"/>
          <w:szCs w:val="26"/>
        </w:rPr>
        <w:t xml:space="preserve"> </w:t>
      </w:r>
      <w:r>
        <w:rPr>
          <w:sz w:val="26"/>
          <w:szCs w:val="26"/>
        </w:rPr>
        <w:t>из</w:t>
      </w:r>
      <w:r>
        <w:rPr>
          <w:spacing w:val="1"/>
          <w:sz w:val="26"/>
          <w:szCs w:val="26"/>
        </w:rPr>
        <w:t xml:space="preserve"> </w:t>
      </w:r>
      <w:r>
        <w:rPr>
          <w:sz w:val="26"/>
          <w:szCs w:val="26"/>
        </w:rPr>
        <w:t>средств</w:t>
      </w:r>
      <w:r>
        <w:rPr>
          <w:spacing w:val="1"/>
          <w:sz w:val="26"/>
          <w:szCs w:val="26"/>
        </w:rPr>
        <w:t xml:space="preserve"> </w:t>
      </w:r>
      <w:r>
        <w:rPr>
          <w:sz w:val="26"/>
          <w:szCs w:val="26"/>
        </w:rPr>
        <w:t>выразительности</w:t>
      </w:r>
      <w:r>
        <w:rPr>
          <w:spacing w:val="1"/>
          <w:sz w:val="26"/>
          <w:szCs w:val="26"/>
        </w:rPr>
        <w:t xml:space="preserve"> </w:t>
      </w:r>
      <w:r>
        <w:rPr>
          <w:sz w:val="26"/>
          <w:szCs w:val="26"/>
        </w:rPr>
        <w:t>лирического</w:t>
      </w:r>
      <w:r>
        <w:rPr>
          <w:spacing w:val="1"/>
          <w:sz w:val="26"/>
          <w:szCs w:val="26"/>
        </w:rPr>
        <w:t xml:space="preserve"> </w:t>
      </w:r>
      <w:r>
        <w:rPr>
          <w:sz w:val="26"/>
          <w:szCs w:val="26"/>
        </w:rPr>
        <w:t>произведения.</w:t>
      </w:r>
      <w:r>
        <w:rPr>
          <w:spacing w:val="1"/>
          <w:sz w:val="26"/>
          <w:szCs w:val="26"/>
        </w:rPr>
        <w:t xml:space="preserve"> </w:t>
      </w:r>
      <w:r>
        <w:rPr>
          <w:sz w:val="26"/>
          <w:szCs w:val="26"/>
        </w:rPr>
        <w:t>Живописные</w:t>
      </w:r>
      <w:r>
        <w:rPr>
          <w:spacing w:val="1"/>
          <w:sz w:val="26"/>
          <w:szCs w:val="26"/>
        </w:rPr>
        <w:t xml:space="preserve"> </w:t>
      </w:r>
      <w:r>
        <w:rPr>
          <w:sz w:val="26"/>
          <w:szCs w:val="26"/>
        </w:rPr>
        <w:t>полотна</w:t>
      </w:r>
      <w:r>
        <w:rPr>
          <w:spacing w:val="1"/>
          <w:sz w:val="26"/>
          <w:szCs w:val="26"/>
        </w:rPr>
        <w:t xml:space="preserve"> </w:t>
      </w:r>
      <w:r>
        <w:rPr>
          <w:sz w:val="26"/>
          <w:szCs w:val="26"/>
        </w:rPr>
        <w:t>как</w:t>
      </w:r>
      <w:r>
        <w:rPr>
          <w:spacing w:val="1"/>
          <w:sz w:val="26"/>
          <w:szCs w:val="26"/>
        </w:rPr>
        <w:t xml:space="preserve"> </w:t>
      </w:r>
      <w:r>
        <w:rPr>
          <w:sz w:val="26"/>
          <w:szCs w:val="26"/>
        </w:rPr>
        <w:t>иллюстрация</w:t>
      </w:r>
      <w:r>
        <w:rPr>
          <w:spacing w:val="1"/>
          <w:sz w:val="26"/>
          <w:szCs w:val="26"/>
        </w:rPr>
        <w:t xml:space="preserve"> </w:t>
      </w:r>
      <w:r>
        <w:rPr>
          <w:sz w:val="26"/>
          <w:szCs w:val="26"/>
        </w:rPr>
        <w:t>к</w:t>
      </w:r>
      <w:r>
        <w:rPr>
          <w:spacing w:val="1"/>
          <w:sz w:val="26"/>
          <w:szCs w:val="26"/>
        </w:rPr>
        <w:t xml:space="preserve"> </w:t>
      </w:r>
      <w:r>
        <w:rPr>
          <w:sz w:val="26"/>
          <w:szCs w:val="26"/>
        </w:rPr>
        <w:t>лирическому</w:t>
      </w:r>
      <w:r>
        <w:rPr>
          <w:spacing w:val="1"/>
          <w:sz w:val="26"/>
          <w:szCs w:val="26"/>
        </w:rPr>
        <w:t xml:space="preserve"> </w:t>
      </w:r>
      <w:r>
        <w:rPr>
          <w:sz w:val="26"/>
          <w:szCs w:val="26"/>
        </w:rPr>
        <w:t>произведению:</w:t>
      </w:r>
      <w:r>
        <w:rPr>
          <w:spacing w:val="1"/>
          <w:sz w:val="26"/>
          <w:szCs w:val="26"/>
        </w:rPr>
        <w:t xml:space="preserve"> </w:t>
      </w:r>
      <w:r>
        <w:rPr>
          <w:sz w:val="26"/>
          <w:szCs w:val="26"/>
        </w:rPr>
        <w:t>пейзаж.</w:t>
      </w:r>
      <w:r>
        <w:rPr>
          <w:spacing w:val="1"/>
          <w:sz w:val="26"/>
          <w:szCs w:val="26"/>
        </w:rPr>
        <w:t xml:space="preserve"> </w:t>
      </w:r>
      <w:r>
        <w:rPr>
          <w:sz w:val="26"/>
          <w:szCs w:val="26"/>
        </w:rPr>
        <w:t>Сравнение</w:t>
      </w:r>
      <w:r>
        <w:rPr>
          <w:spacing w:val="1"/>
          <w:sz w:val="26"/>
          <w:szCs w:val="26"/>
        </w:rPr>
        <w:t xml:space="preserve"> </w:t>
      </w:r>
      <w:r>
        <w:rPr>
          <w:sz w:val="26"/>
          <w:szCs w:val="26"/>
        </w:rPr>
        <w:t>средств</w:t>
      </w:r>
      <w:r>
        <w:rPr>
          <w:spacing w:val="1"/>
          <w:sz w:val="26"/>
          <w:szCs w:val="26"/>
        </w:rPr>
        <w:t xml:space="preserve"> </w:t>
      </w:r>
      <w:r>
        <w:rPr>
          <w:sz w:val="26"/>
          <w:szCs w:val="26"/>
        </w:rPr>
        <w:t>создания</w:t>
      </w:r>
      <w:r>
        <w:rPr>
          <w:spacing w:val="1"/>
          <w:sz w:val="26"/>
          <w:szCs w:val="26"/>
        </w:rPr>
        <w:t xml:space="preserve"> </w:t>
      </w:r>
      <w:r>
        <w:rPr>
          <w:sz w:val="26"/>
          <w:szCs w:val="26"/>
        </w:rPr>
        <w:t>пейзажа</w:t>
      </w:r>
      <w:r>
        <w:rPr>
          <w:spacing w:val="1"/>
          <w:sz w:val="26"/>
          <w:szCs w:val="26"/>
        </w:rPr>
        <w:t xml:space="preserve"> </w:t>
      </w:r>
      <w:r>
        <w:rPr>
          <w:sz w:val="26"/>
          <w:szCs w:val="26"/>
        </w:rPr>
        <w:t>в</w:t>
      </w:r>
      <w:r>
        <w:rPr>
          <w:spacing w:val="1"/>
          <w:sz w:val="26"/>
          <w:szCs w:val="26"/>
        </w:rPr>
        <w:t xml:space="preserve"> </w:t>
      </w:r>
      <w:r>
        <w:rPr>
          <w:sz w:val="26"/>
          <w:szCs w:val="26"/>
        </w:rPr>
        <w:t>тексте-описании</w:t>
      </w:r>
      <w:r>
        <w:rPr>
          <w:spacing w:val="1"/>
          <w:sz w:val="26"/>
          <w:szCs w:val="26"/>
        </w:rPr>
        <w:t xml:space="preserve"> </w:t>
      </w:r>
      <w:r>
        <w:rPr>
          <w:sz w:val="26"/>
          <w:szCs w:val="26"/>
        </w:rPr>
        <w:t>(эпитеты, сравнения, олицетворения), в изобразительном искусстве</w:t>
      </w:r>
      <w:r>
        <w:rPr>
          <w:spacing w:val="65"/>
          <w:sz w:val="26"/>
          <w:szCs w:val="26"/>
        </w:rPr>
        <w:t xml:space="preserve"> </w:t>
      </w:r>
      <w:r>
        <w:rPr>
          <w:sz w:val="26"/>
          <w:szCs w:val="26"/>
        </w:rPr>
        <w:t>(цвет, композиция),</w:t>
      </w:r>
      <w:r>
        <w:rPr>
          <w:spacing w:val="1"/>
          <w:sz w:val="26"/>
          <w:szCs w:val="26"/>
        </w:rPr>
        <w:t xml:space="preserve"> </w:t>
      </w:r>
      <w:r>
        <w:rPr>
          <w:sz w:val="26"/>
          <w:szCs w:val="26"/>
        </w:rPr>
        <w:t>в</w:t>
      </w:r>
      <w:r>
        <w:rPr>
          <w:spacing w:val="-2"/>
          <w:sz w:val="26"/>
          <w:szCs w:val="26"/>
        </w:rPr>
        <w:t xml:space="preserve"> </w:t>
      </w:r>
      <w:r>
        <w:rPr>
          <w:sz w:val="26"/>
          <w:szCs w:val="26"/>
        </w:rPr>
        <w:t>произведениях</w:t>
      </w:r>
      <w:r>
        <w:rPr>
          <w:spacing w:val="-2"/>
          <w:sz w:val="26"/>
          <w:szCs w:val="26"/>
        </w:rPr>
        <w:t xml:space="preserve"> </w:t>
      </w:r>
      <w:r>
        <w:rPr>
          <w:sz w:val="26"/>
          <w:szCs w:val="26"/>
        </w:rPr>
        <w:t>музыкального</w:t>
      </w:r>
      <w:r>
        <w:rPr>
          <w:spacing w:val="-1"/>
          <w:sz w:val="26"/>
          <w:szCs w:val="26"/>
        </w:rPr>
        <w:t xml:space="preserve"> </w:t>
      </w:r>
      <w:r>
        <w:rPr>
          <w:sz w:val="26"/>
          <w:szCs w:val="26"/>
        </w:rPr>
        <w:t>искусства</w:t>
      </w:r>
      <w:r>
        <w:rPr>
          <w:spacing w:val="2"/>
          <w:sz w:val="26"/>
          <w:szCs w:val="26"/>
        </w:rPr>
        <w:t xml:space="preserve"> </w:t>
      </w:r>
      <w:r>
        <w:rPr>
          <w:sz w:val="26"/>
          <w:szCs w:val="26"/>
        </w:rPr>
        <w:t>(тон,</w:t>
      </w:r>
      <w:r>
        <w:rPr>
          <w:spacing w:val="-1"/>
          <w:sz w:val="26"/>
          <w:szCs w:val="26"/>
        </w:rPr>
        <w:t xml:space="preserve"> </w:t>
      </w:r>
      <w:r>
        <w:rPr>
          <w:sz w:val="26"/>
          <w:szCs w:val="26"/>
        </w:rPr>
        <w:t>темп,</w:t>
      </w:r>
      <w:r>
        <w:rPr>
          <w:spacing w:val="-2"/>
          <w:sz w:val="26"/>
          <w:szCs w:val="26"/>
        </w:rPr>
        <w:t xml:space="preserve"> </w:t>
      </w:r>
      <w:r>
        <w:rPr>
          <w:sz w:val="26"/>
          <w:szCs w:val="26"/>
        </w:rPr>
        <w:t>мелодия).</w:t>
      </w:r>
    </w:p>
    <w:p w:rsidR="006C6D24" w:rsidRDefault="006C6D24" w:rsidP="006C6D24">
      <w:pPr>
        <w:ind w:right="262"/>
        <w:jc w:val="both"/>
        <w:rPr>
          <w:sz w:val="26"/>
          <w:szCs w:val="26"/>
        </w:rPr>
      </w:pPr>
      <w:r>
        <w:rPr>
          <w:sz w:val="26"/>
          <w:szCs w:val="26"/>
        </w:rPr>
        <w:t>Творчество</w:t>
      </w:r>
      <w:r>
        <w:rPr>
          <w:spacing w:val="1"/>
          <w:sz w:val="26"/>
          <w:szCs w:val="26"/>
        </w:rPr>
        <w:t xml:space="preserve"> </w:t>
      </w:r>
      <w:r>
        <w:rPr>
          <w:sz w:val="26"/>
          <w:szCs w:val="26"/>
        </w:rPr>
        <w:t>Л.</w:t>
      </w:r>
      <w:r>
        <w:rPr>
          <w:spacing w:val="1"/>
          <w:sz w:val="26"/>
          <w:szCs w:val="26"/>
        </w:rPr>
        <w:t xml:space="preserve"> </w:t>
      </w:r>
      <w:r>
        <w:rPr>
          <w:sz w:val="26"/>
          <w:szCs w:val="26"/>
        </w:rPr>
        <w:t>Н.</w:t>
      </w:r>
      <w:r>
        <w:rPr>
          <w:spacing w:val="1"/>
          <w:sz w:val="26"/>
          <w:szCs w:val="26"/>
        </w:rPr>
        <w:t xml:space="preserve"> </w:t>
      </w:r>
      <w:r>
        <w:rPr>
          <w:sz w:val="26"/>
          <w:szCs w:val="26"/>
        </w:rPr>
        <w:t>Толстого.</w:t>
      </w:r>
      <w:r>
        <w:rPr>
          <w:spacing w:val="1"/>
          <w:sz w:val="26"/>
          <w:szCs w:val="26"/>
        </w:rPr>
        <w:t xml:space="preserve"> </w:t>
      </w:r>
      <w:r>
        <w:rPr>
          <w:sz w:val="26"/>
          <w:szCs w:val="26"/>
        </w:rPr>
        <w:t>Жанровое</w:t>
      </w:r>
      <w:r>
        <w:rPr>
          <w:spacing w:val="1"/>
          <w:sz w:val="26"/>
          <w:szCs w:val="26"/>
        </w:rPr>
        <w:t xml:space="preserve"> </w:t>
      </w:r>
      <w:r>
        <w:rPr>
          <w:sz w:val="26"/>
          <w:szCs w:val="26"/>
        </w:rPr>
        <w:t>многообразие</w:t>
      </w:r>
      <w:r>
        <w:rPr>
          <w:spacing w:val="1"/>
          <w:sz w:val="26"/>
          <w:szCs w:val="26"/>
        </w:rPr>
        <w:t xml:space="preserve"> </w:t>
      </w:r>
      <w:r>
        <w:rPr>
          <w:sz w:val="26"/>
          <w:szCs w:val="26"/>
        </w:rPr>
        <w:t>произведений</w:t>
      </w:r>
      <w:r>
        <w:rPr>
          <w:spacing w:val="1"/>
          <w:sz w:val="26"/>
          <w:szCs w:val="26"/>
        </w:rPr>
        <w:t xml:space="preserve"> </w:t>
      </w:r>
      <w:r>
        <w:rPr>
          <w:sz w:val="26"/>
          <w:szCs w:val="26"/>
        </w:rPr>
        <w:t>Л.</w:t>
      </w:r>
      <w:r>
        <w:rPr>
          <w:spacing w:val="1"/>
          <w:sz w:val="26"/>
          <w:szCs w:val="26"/>
        </w:rPr>
        <w:t xml:space="preserve"> </w:t>
      </w:r>
      <w:r>
        <w:rPr>
          <w:sz w:val="26"/>
          <w:szCs w:val="26"/>
        </w:rPr>
        <w:t>Н.</w:t>
      </w:r>
      <w:r>
        <w:rPr>
          <w:spacing w:val="1"/>
          <w:sz w:val="26"/>
          <w:szCs w:val="26"/>
        </w:rPr>
        <w:t xml:space="preserve"> </w:t>
      </w:r>
      <w:r>
        <w:rPr>
          <w:sz w:val="26"/>
          <w:szCs w:val="26"/>
        </w:rPr>
        <w:t>Толстого:</w:t>
      </w:r>
      <w:r>
        <w:rPr>
          <w:spacing w:val="1"/>
          <w:sz w:val="26"/>
          <w:szCs w:val="26"/>
        </w:rPr>
        <w:t xml:space="preserve"> </w:t>
      </w:r>
      <w:r>
        <w:rPr>
          <w:sz w:val="26"/>
          <w:szCs w:val="26"/>
        </w:rPr>
        <w:t>сказки, рассказы, басни, быль (не менее трёх произведений). Рассказ как повествование:</w:t>
      </w:r>
      <w:r>
        <w:rPr>
          <w:spacing w:val="1"/>
          <w:sz w:val="26"/>
          <w:szCs w:val="26"/>
        </w:rPr>
        <w:t xml:space="preserve"> </w:t>
      </w:r>
      <w:r>
        <w:rPr>
          <w:sz w:val="26"/>
          <w:szCs w:val="26"/>
        </w:rPr>
        <w:t>связь</w:t>
      </w:r>
      <w:r>
        <w:rPr>
          <w:spacing w:val="1"/>
          <w:sz w:val="26"/>
          <w:szCs w:val="26"/>
        </w:rPr>
        <w:t xml:space="preserve"> </w:t>
      </w:r>
      <w:r>
        <w:rPr>
          <w:sz w:val="26"/>
          <w:szCs w:val="26"/>
        </w:rPr>
        <w:t>содержания</w:t>
      </w:r>
      <w:r>
        <w:rPr>
          <w:spacing w:val="1"/>
          <w:sz w:val="26"/>
          <w:szCs w:val="26"/>
        </w:rPr>
        <w:t xml:space="preserve"> </w:t>
      </w:r>
      <w:r>
        <w:rPr>
          <w:sz w:val="26"/>
          <w:szCs w:val="26"/>
        </w:rPr>
        <w:t>с</w:t>
      </w:r>
      <w:r>
        <w:rPr>
          <w:spacing w:val="1"/>
          <w:sz w:val="26"/>
          <w:szCs w:val="26"/>
        </w:rPr>
        <w:t xml:space="preserve"> </w:t>
      </w:r>
      <w:r>
        <w:rPr>
          <w:sz w:val="26"/>
          <w:szCs w:val="26"/>
        </w:rPr>
        <w:t>реальным</w:t>
      </w:r>
      <w:r>
        <w:rPr>
          <w:spacing w:val="1"/>
          <w:sz w:val="26"/>
          <w:szCs w:val="26"/>
        </w:rPr>
        <w:t xml:space="preserve"> </w:t>
      </w:r>
      <w:r>
        <w:rPr>
          <w:sz w:val="26"/>
          <w:szCs w:val="26"/>
        </w:rPr>
        <w:t>событием.</w:t>
      </w:r>
      <w:r>
        <w:rPr>
          <w:spacing w:val="1"/>
          <w:sz w:val="26"/>
          <w:szCs w:val="26"/>
        </w:rPr>
        <w:t xml:space="preserve"> </w:t>
      </w:r>
      <w:r>
        <w:rPr>
          <w:sz w:val="26"/>
          <w:szCs w:val="26"/>
        </w:rPr>
        <w:t>Структурные</w:t>
      </w:r>
      <w:r>
        <w:rPr>
          <w:spacing w:val="1"/>
          <w:sz w:val="26"/>
          <w:szCs w:val="26"/>
        </w:rPr>
        <w:t xml:space="preserve"> </w:t>
      </w:r>
      <w:r>
        <w:rPr>
          <w:sz w:val="26"/>
          <w:szCs w:val="26"/>
        </w:rPr>
        <w:t>части</w:t>
      </w:r>
      <w:r>
        <w:rPr>
          <w:spacing w:val="66"/>
          <w:sz w:val="26"/>
          <w:szCs w:val="26"/>
        </w:rPr>
        <w:t xml:space="preserve"> </w:t>
      </w:r>
      <w:r>
        <w:rPr>
          <w:sz w:val="26"/>
          <w:szCs w:val="26"/>
        </w:rPr>
        <w:t>произведения</w:t>
      </w:r>
      <w:r>
        <w:rPr>
          <w:spacing w:val="1"/>
          <w:sz w:val="26"/>
          <w:szCs w:val="26"/>
        </w:rPr>
        <w:t xml:space="preserve"> </w:t>
      </w:r>
      <w:r>
        <w:rPr>
          <w:sz w:val="26"/>
          <w:szCs w:val="26"/>
        </w:rPr>
        <w:t>(композиция):</w:t>
      </w:r>
      <w:r>
        <w:rPr>
          <w:spacing w:val="1"/>
          <w:sz w:val="26"/>
          <w:szCs w:val="26"/>
        </w:rPr>
        <w:t xml:space="preserve"> </w:t>
      </w:r>
      <w:r>
        <w:rPr>
          <w:sz w:val="26"/>
          <w:szCs w:val="26"/>
        </w:rPr>
        <w:t>начало,</w:t>
      </w:r>
      <w:r>
        <w:rPr>
          <w:spacing w:val="1"/>
          <w:sz w:val="26"/>
          <w:szCs w:val="26"/>
        </w:rPr>
        <w:t xml:space="preserve"> </w:t>
      </w:r>
      <w:r>
        <w:rPr>
          <w:sz w:val="26"/>
          <w:szCs w:val="26"/>
        </w:rPr>
        <w:t>завязка</w:t>
      </w:r>
      <w:r>
        <w:rPr>
          <w:spacing w:val="1"/>
          <w:sz w:val="26"/>
          <w:szCs w:val="26"/>
        </w:rPr>
        <w:t xml:space="preserve"> </w:t>
      </w:r>
      <w:r>
        <w:rPr>
          <w:sz w:val="26"/>
          <w:szCs w:val="26"/>
        </w:rPr>
        <w:t>действия,</w:t>
      </w:r>
      <w:r>
        <w:rPr>
          <w:spacing w:val="1"/>
          <w:sz w:val="26"/>
          <w:szCs w:val="26"/>
        </w:rPr>
        <w:t xml:space="preserve"> </w:t>
      </w:r>
      <w:r>
        <w:rPr>
          <w:sz w:val="26"/>
          <w:szCs w:val="26"/>
        </w:rPr>
        <w:t>кульминация,</w:t>
      </w:r>
      <w:r>
        <w:rPr>
          <w:spacing w:val="1"/>
          <w:sz w:val="26"/>
          <w:szCs w:val="26"/>
        </w:rPr>
        <w:t xml:space="preserve"> </w:t>
      </w:r>
      <w:r>
        <w:rPr>
          <w:sz w:val="26"/>
          <w:szCs w:val="26"/>
        </w:rPr>
        <w:t>развязка.</w:t>
      </w:r>
      <w:r>
        <w:rPr>
          <w:spacing w:val="1"/>
          <w:sz w:val="26"/>
          <w:szCs w:val="26"/>
        </w:rPr>
        <w:t xml:space="preserve"> </w:t>
      </w:r>
      <w:r>
        <w:rPr>
          <w:sz w:val="26"/>
          <w:szCs w:val="26"/>
        </w:rPr>
        <w:t>Эпизод</w:t>
      </w:r>
      <w:r>
        <w:rPr>
          <w:spacing w:val="1"/>
          <w:sz w:val="26"/>
          <w:szCs w:val="26"/>
        </w:rPr>
        <w:t xml:space="preserve"> </w:t>
      </w:r>
      <w:r>
        <w:rPr>
          <w:sz w:val="26"/>
          <w:szCs w:val="26"/>
        </w:rPr>
        <w:t>как</w:t>
      </w:r>
      <w:r>
        <w:rPr>
          <w:spacing w:val="1"/>
          <w:sz w:val="26"/>
          <w:szCs w:val="26"/>
        </w:rPr>
        <w:t xml:space="preserve"> </w:t>
      </w:r>
      <w:r>
        <w:rPr>
          <w:sz w:val="26"/>
          <w:szCs w:val="26"/>
        </w:rPr>
        <w:t>часть</w:t>
      </w:r>
      <w:r>
        <w:rPr>
          <w:spacing w:val="1"/>
          <w:sz w:val="26"/>
          <w:szCs w:val="26"/>
        </w:rPr>
        <w:t xml:space="preserve"> </w:t>
      </w:r>
      <w:r>
        <w:rPr>
          <w:sz w:val="26"/>
          <w:szCs w:val="26"/>
        </w:rPr>
        <w:t>рассказа.</w:t>
      </w:r>
      <w:r>
        <w:rPr>
          <w:spacing w:val="-2"/>
          <w:sz w:val="26"/>
          <w:szCs w:val="26"/>
        </w:rPr>
        <w:t xml:space="preserve"> </w:t>
      </w:r>
      <w:r>
        <w:rPr>
          <w:sz w:val="26"/>
          <w:szCs w:val="26"/>
        </w:rPr>
        <w:t>Различные</w:t>
      </w:r>
      <w:r>
        <w:rPr>
          <w:spacing w:val="-1"/>
          <w:sz w:val="26"/>
          <w:szCs w:val="26"/>
        </w:rPr>
        <w:t xml:space="preserve"> </w:t>
      </w:r>
      <w:r>
        <w:rPr>
          <w:sz w:val="26"/>
          <w:szCs w:val="26"/>
        </w:rPr>
        <w:t>виды</w:t>
      </w:r>
      <w:r>
        <w:rPr>
          <w:spacing w:val="1"/>
          <w:sz w:val="26"/>
          <w:szCs w:val="26"/>
        </w:rPr>
        <w:t xml:space="preserve"> </w:t>
      </w:r>
      <w:r>
        <w:rPr>
          <w:sz w:val="26"/>
          <w:szCs w:val="26"/>
        </w:rPr>
        <w:t>планов.</w:t>
      </w:r>
    </w:p>
    <w:p w:rsidR="006C6D24" w:rsidRDefault="006C6D24" w:rsidP="006C6D24">
      <w:pPr>
        <w:spacing w:before="1"/>
        <w:ind w:right="259"/>
        <w:jc w:val="both"/>
        <w:rPr>
          <w:sz w:val="26"/>
          <w:szCs w:val="26"/>
        </w:rPr>
      </w:pPr>
      <w:r>
        <w:rPr>
          <w:sz w:val="26"/>
          <w:szCs w:val="26"/>
        </w:rPr>
        <w:t>Сюжет</w:t>
      </w:r>
      <w:r>
        <w:rPr>
          <w:spacing w:val="1"/>
          <w:sz w:val="26"/>
          <w:szCs w:val="26"/>
        </w:rPr>
        <w:t xml:space="preserve"> </w:t>
      </w:r>
      <w:r>
        <w:rPr>
          <w:sz w:val="26"/>
          <w:szCs w:val="26"/>
        </w:rPr>
        <w:t>рассказа:</w:t>
      </w:r>
      <w:r>
        <w:rPr>
          <w:spacing w:val="1"/>
          <w:sz w:val="26"/>
          <w:szCs w:val="26"/>
        </w:rPr>
        <w:t xml:space="preserve"> </w:t>
      </w:r>
      <w:r>
        <w:rPr>
          <w:sz w:val="26"/>
          <w:szCs w:val="26"/>
        </w:rPr>
        <w:t>основные</w:t>
      </w:r>
      <w:r>
        <w:rPr>
          <w:spacing w:val="1"/>
          <w:sz w:val="26"/>
          <w:szCs w:val="26"/>
        </w:rPr>
        <w:t xml:space="preserve"> </w:t>
      </w:r>
      <w:r>
        <w:rPr>
          <w:sz w:val="26"/>
          <w:szCs w:val="26"/>
        </w:rPr>
        <w:t>события,</w:t>
      </w:r>
      <w:r>
        <w:rPr>
          <w:spacing w:val="1"/>
          <w:sz w:val="26"/>
          <w:szCs w:val="26"/>
        </w:rPr>
        <w:t xml:space="preserve"> </w:t>
      </w:r>
      <w:r>
        <w:rPr>
          <w:sz w:val="26"/>
          <w:szCs w:val="26"/>
        </w:rPr>
        <w:t>главные</w:t>
      </w:r>
      <w:r>
        <w:rPr>
          <w:spacing w:val="1"/>
          <w:sz w:val="26"/>
          <w:szCs w:val="26"/>
        </w:rPr>
        <w:t xml:space="preserve"> </w:t>
      </w:r>
      <w:r>
        <w:rPr>
          <w:sz w:val="26"/>
          <w:szCs w:val="26"/>
        </w:rPr>
        <w:t>герои,</w:t>
      </w:r>
      <w:r>
        <w:rPr>
          <w:spacing w:val="1"/>
          <w:sz w:val="26"/>
          <w:szCs w:val="26"/>
        </w:rPr>
        <w:t xml:space="preserve"> </w:t>
      </w:r>
      <w:r>
        <w:rPr>
          <w:sz w:val="26"/>
          <w:szCs w:val="26"/>
        </w:rPr>
        <w:t>действующие</w:t>
      </w:r>
      <w:r>
        <w:rPr>
          <w:spacing w:val="1"/>
          <w:sz w:val="26"/>
          <w:szCs w:val="26"/>
        </w:rPr>
        <w:t xml:space="preserve"> </w:t>
      </w:r>
      <w:r>
        <w:rPr>
          <w:sz w:val="26"/>
          <w:szCs w:val="26"/>
        </w:rPr>
        <w:t>лица,</w:t>
      </w:r>
      <w:r>
        <w:rPr>
          <w:spacing w:val="1"/>
          <w:sz w:val="26"/>
          <w:szCs w:val="26"/>
        </w:rPr>
        <w:t xml:space="preserve"> </w:t>
      </w:r>
      <w:r>
        <w:rPr>
          <w:sz w:val="26"/>
          <w:szCs w:val="26"/>
        </w:rPr>
        <w:t>различение</w:t>
      </w:r>
      <w:r>
        <w:rPr>
          <w:spacing w:val="1"/>
          <w:sz w:val="26"/>
          <w:szCs w:val="26"/>
        </w:rPr>
        <w:t xml:space="preserve"> </w:t>
      </w:r>
      <w:r>
        <w:rPr>
          <w:sz w:val="26"/>
          <w:szCs w:val="26"/>
        </w:rPr>
        <w:t>рассказчика</w:t>
      </w:r>
      <w:r>
        <w:rPr>
          <w:spacing w:val="1"/>
          <w:sz w:val="26"/>
          <w:szCs w:val="26"/>
        </w:rPr>
        <w:t xml:space="preserve"> </w:t>
      </w:r>
      <w:r>
        <w:rPr>
          <w:sz w:val="26"/>
          <w:szCs w:val="26"/>
        </w:rPr>
        <w:t>и</w:t>
      </w:r>
      <w:r>
        <w:rPr>
          <w:spacing w:val="1"/>
          <w:sz w:val="26"/>
          <w:szCs w:val="26"/>
        </w:rPr>
        <w:t xml:space="preserve"> </w:t>
      </w:r>
      <w:r>
        <w:rPr>
          <w:sz w:val="26"/>
          <w:szCs w:val="26"/>
        </w:rPr>
        <w:t>автора</w:t>
      </w:r>
      <w:r>
        <w:rPr>
          <w:spacing w:val="1"/>
          <w:sz w:val="26"/>
          <w:szCs w:val="26"/>
        </w:rPr>
        <w:t xml:space="preserve"> </w:t>
      </w:r>
      <w:r>
        <w:rPr>
          <w:sz w:val="26"/>
          <w:szCs w:val="26"/>
        </w:rPr>
        <w:t>произведения.</w:t>
      </w:r>
      <w:r>
        <w:rPr>
          <w:spacing w:val="1"/>
          <w:sz w:val="26"/>
          <w:szCs w:val="26"/>
        </w:rPr>
        <w:t xml:space="preserve"> </w:t>
      </w:r>
      <w:r>
        <w:rPr>
          <w:sz w:val="26"/>
          <w:szCs w:val="26"/>
        </w:rPr>
        <w:t>Художественные</w:t>
      </w:r>
      <w:r>
        <w:rPr>
          <w:spacing w:val="1"/>
          <w:sz w:val="26"/>
          <w:szCs w:val="26"/>
        </w:rPr>
        <w:t xml:space="preserve"> </w:t>
      </w:r>
      <w:r>
        <w:rPr>
          <w:sz w:val="26"/>
          <w:szCs w:val="26"/>
        </w:rPr>
        <w:t>особенности</w:t>
      </w:r>
      <w:r>
        <w:rPr>
          <w:spacing w:val="1"/>
          <w:sz w:val="26"/>
          <w:szCs w:val="26"/>
        </w:rPr>
        <w:t xml:space="preserve"> </w:t>
      </w:r>
      <w:r>
        <w:rPr>
          <w:sz w:val="26"/>
          <w:szCs w:val="26"/>
        </w:rPr>
        <w:t>текста-описания,</w:t>
      </w:r>
      <w:r>
        <w:rPr>
          <w:spacing w:val="1"/>
          <w:sz w:val="26"/>
          <w:szCs w:val="26"/>
        </w:rPr>
        <w:t xml:space="preserve"> </w:t>
      </w:r>
      <w:r>
        <w:rPr>
          <w:sz w:val="26"/>
          <w:szCs w:val="26"/>
        </w:rPr>
        <w:t>текста-рассуждения.</w:t>
      </w:r>
    </w:p>
    <w:p w:rsidR="006C6D24" w:rsidRDefault="006C6D24" w:rsidP="006C6D24">
      <w:pPr>
        <w:jc w:val="both"/>
        <w:rPr>
          <w:sz w:val="26"/>
          <w:szCs w:val="26"/>
        </w:rPr>
      </w:pPr>
      <w:r>
        <w:rPr>
          <w:sz w:val="26"/>
          <w:szCs w:val="26"/>
        </w:rPr>
        <w:t>Литературная</w:t>
      </w:r>
      <w:r>
        <w:rPr>
          <w:spacing w:val="61"/>
          <w:sz w:val="26"/>
          <w:szCs w:val="26"/>
        </w:rPr>
        <w:t xml:space="preserve"> </w:t>
      </w:r>
      <w:r>
        <w:rPr>
          <w:sz w:val="26"/>
          <w:szCs w:val="26"/>
        </w:rPr>
        <w:t>сказка.</w:t>
      </w:r>
      <w:r>
        <w:rPr>
          <w:spacing w:val="60"/>
          <w:sz w:val="26"/>
          <w:szCs w:val="26"/>
        </w:rPr>
        <w:t xml:space="preserve"> </w:t>
      </w:r>
      <w:r>
        <w:rPr>
          <w:sz w:val="26"/>
          <w:szCs w:val="26"/>
        </w:rPr>
        <w:t>Литературная</w:t>
      </w:r>
      <w:r>
        <w:rPr>
          <w:spacing w:val="62"/>
          <w:sz w:val="26"/>
          <w:szCs w:val="26"/>
        </w:rPr>
        <w:t xml:space="preserve"> </w:t>
      </w:r>
      <w:r>
        <w:rPr>
          <w:sz w:val="26"/>
          <w:szCs w:val="26"/>
        </w:rPr>
        <w:t>сказка</w:t>
      </w:r>
      <w:r>
        <w:rPr>
          <w:spacing w:val="60"/>
          <w:sz w:val="26"/>
          <w:szCs w:val="26"/>
        </w:rPr>
        <w:t xml:space="preserve"> </w:t>
      </w:r>
      <w:r>
        <w:rPr>
          <w:sz w:val="26"/>
          <w:szCs w:val="26"/>
        </w:rPr>
        <w:t>русских</w:t>
      </w:r>
      <w:r>
        <w:rPr>
          <w:spacing w:val="61"/>
          <w:sz w:val="26"/>
          <w:szCs w:val="26"/>
        </w:rPr>
        <w:t xml:space="preserve"> </w:t>
      </w:r>
      <w:r>
        <w:rPr>
          <w:sz w:val="26"/>
          <w:szCs w:val="26"/>
        </w:rPr>
        <w:t>писателей</w:t>
      </w:r>
      <w:r>
        <w:rPr>
          <w:spacing w:val="63"/>
          <w:sz w:val="26"/>
          <w:szCs w:val="26"/>
        </w:rPr>
        <w:t xml:space="preserve"> </w:t>
      </w:r>
      <w:r>
        <w:rPr>
          <w:sz w:val="26"/>
          <w:szCs w:val="26"/>
        </w:rPr>
        <w:t>(не</w:t>
      </w:r>
      <w:r>
        <w:rPr>
          <w:spacing w:val="62"/>
          <w:sz w:val="26"/>
          <w:szCs w:val="26"/>
        </w:rPr>
        <w:t xml:space="preserve"> </w:t>
      </w:r>
      <w:r>
        <w:rPr>
          <w:sz w:val="26"/>
          <w:szCs w:val="26"/>
        </w:rPr>
        <w:t>менее</w:t>
      </w:r>
      <w:r>
        <w:rPr>
          <w:spacing w:val="60"/>
          <w:sz w:val="26"/>
          <w:szCs w:val="26"/>
        </w:rPr>
        <w:t xml:space="preserve"> </w:t>
      </w:r>
      <w:r>
        <w:rPr>
          <w:sz w:val="26"/>
          <w:szCs w:val="26"/>
        </w:rPr>
        <w:t>двух).</w:t>
      </w:r>
      <w:r>
        <w:rPr>
          <w:spacing w:val="61"/>
          <w:sz w:val="26"/>
          <w:szCs w:val="26"/>
        </w:rPr>
        <w:t xml:space="preserve"> </w:t>
      </w:r>
      <w:r>
        <w:rPr>
          <w:sz w:val="26"/>
          <w:szCs w:val="26"/>
        </w:rPr>
        <w:t>Круг</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rPr>
          <w:sz w:val="26"/>
          <w:szCs w:val="26"/>
        </w:rPr>
      </w:pPr>
      <w:r>
        <w:rPr>
          <w:sz w:val="26"/>
          <w:szCs w:val="26"/>
        </w:rPr>
        <w:lastRenderedPageBreak/>
        <w:t>чтения:</w:t>
      </w:r>
      <w:r>
        <w:rPr>
          <w:spacing w:val="38"/>
          <w:sz w:val="26"/>
          <w:szCs w:val="26"/>
        </w:rPr>
        <w:t xml:space="preserve"> </w:t>
      </w:r>
      <w:r>
        <w:rPr>
          <w:sz w:val="26"/>
          <w:szCs w:val="26"/>
        </w:rPr>
        <w:t>произведения</w:t>
      </w:r>
      <w:r>
        <w:rPr>
          <w:spacing w:val="39"/>
          <w:sz w:val="26"/>
          <w:szCs w:val="26"/>
        </w:rPr>
        <w:t xml:space="preserve"> </w:t>
      </w:r>
      <w:r>
        <w:rPr>
          <w:sz w:val="26"/>
          <w:szCs w:val="26"/>
        </w:rPr>
        <w:t>Д.</w:t>
      </w:r>
      <w:r>
        <w:rPr>
          <w:spacing w:val="38"/>
          <w:sz w:val="26"/>
          <w:szCs w:val="26"/>
        </w:rPr>
        <w:t xml:space="preserve"> </w:t>
      </w:r>
      <w:r>
        <w:rPr>
          <w:sz w:val="26"/>
          <w:szCs w:val="26"/>
        </w:rPr>
        <w:t>Н.</w:t>
      </w:r>
      <w:r>
        <w:rPr>
          <w:spacing w:val="41"/>
          <w:sz w:val="26"/>
          <w:szCs w:val="26"/>
        </w:rPr>
        <w:t xml:space="preserve"> </w:t>
      </w:r>
      <w:r>
        <w:rPr>
          <w:sz w:val="26"/>
          <w:szCs w:val="26"/>
        </w:rPr>
        <w:t>Мамина-Сибиряка,</w:t>
      </w:r>
      <w:r>
        <w:rPr>
          <w:spacing w:val="38"/>
          <w:sz w:val="26"/>
          <w:szCs w:val="26"/>
        </w:rPr>
        <w:t xml:space="preserve"> </w:t>
      </w:r>
      <w:r>
        <w:rPr>
          <w:sz w:val="26"/>
          <w:szCs w:val="26"/>
        </w:rPr>
        <w:t>В.</w:t>
      </w:r>
      <w:r>
        <w:rPr>
          <w:spacing w:val="40"/>
          <w:sz w:val="26"/>
          <w:szCs w:val="26"/>
        </w:rPr>
        <w:t xml:space="preserve"> </w:t>
      </w:r>
      <w:r>
        <w:rPr>
          <w:sz w:val="26"/>
          <w:szCs w:val="26"/>
        </w:rPr>
        <w:t>Ф.</w:t>
      </w:r>
      <w:r>
        <w:rPr>
          <w:spacing w:val="38"/>
          <w:sz w:val="26"/>
          <w:szCs w:val="26"/>
        </w:rPr>
        <w:t xml:space="preserve"> </w:t>
      </w:r>
      <w:r>
        <w:rPr>
          <w:sz w:val="26"/>
          <w:szCs w:val="26"/>
        </w:rPr>
        <w:t>Одоевского,</w:t>
      </w:r>
      <w:r>
        <w:rPr>
          <w:spacing w:val="40"/>
          <w:sz w:val="26"/>
          <w:szCs w:val="26"/>
        </w:rPr>
        <w:t xml:space="preserve"> </w:t>
      </w:r>
      <w:r>
        <w:rPr>
          <w:sz w:val="26"/>
          <w:szCs w:val="26"/>
        </w:rPr>
        <w:t>В.</w:t>
      </w:r>
      <w:r>
        <w:rPr>
          <w:spacing w:val="38"/>
          <w:sz w:val="26"/>
          <w:szCs w:val="26"/>
        </w:rPr>
        <w:t xml:space="preserve"> </w:t>
      </w:r>
      <w:r>
        <w:rPr>
          <w:sz w:val="26"/>
          <w:szCs w:val="26"/>
        </w:rPr>
        <w:t>М.</w:t>
      </w:r>
      <w:r>
        <w:rPr>
          <w:spacing w:val="41"/>
          <w:sz w:val="26"/>
          <w:szCs w:val="26"/>
        </w:rPr>
        <w:t xml:space="preserve"> </w:t>
      </w:r>
      <w:r>
        <w:rPr>
          <w:sz w:val="26"/>
          <w:szCs w:val="26"/>
        </w:rPr>
        <w:t>Гаршина,</w:t>
      </w:r>
      <w:r>
        <w:rPr>
          <w:spacing w:val="43"/>
          <w:sz w:val="26"/>
          <w:szCs w:val="26"/>
        </w:rPr>
        <w:t xml:space="preserve"> </w:t>
      </w:r>
      <w:r>
        <w:rPr>
          <w:sz w:val="26"/>
          <w:szCs w:val="26"/>
        </w:rPr>
        <w:t>М.</w:t>
      </w:r>
    </w:p>
    <w:p w:rsidR="006C6D24" w:rsidRDefault="006C6D24" w:rsidP="006C6D24">
      <w:pPr>
        <w:spacing w:before="1"/>
        <w:ind w:right="1827"/>
        <w:rPr>
          <w:sz w:val="26"/>
          <w:szCs w:val="26"/>
        </w:rPr>
      </w:pPr>
      <w:r>
        <w:rPr>
          <w:sz w:val="26"/>
          <w:szCs w:val="26"/>
        </w:rPr>
        <w:t>Горького, И. С. Соколова-Микитова, Г. А. Скребицкого и др. Особенности</w:t>
      </w:r>
      <w:r>
        <w:rPr>
          <w:spacing w:val="-62"/>
          <w:sz w:val="26"/>
          <w:szCs w:val="26"/>
        </w:rPr>
        <w:t xml:space="preserve"> </w:t>
      </w:r>
      <w:r>
        <w:rPr>
          <w:sz w:val="26"/>
          <w:szCs w:val="26"/>
        </w:rPr>
        <w:t>авторских</w:t>
      </w:r>
      <w:r>
        <w:rPr>
          <w:spacing w:val="-2"/>
          <w:sz w:val="26"/>
          <w:szCs w:val="26"/>
        </w:rPr>
        <w:t xml:space="preserve"> </w:t>
      </w:r>
      <w:r>
        <w:rPr>
          <w:sz w:val="26"/>
          <w:szCs w:val="26"/>
        </w:rPr>
        <w:t>сказок</w:t>
      </w:r>
      <w:r>
        <w:rPr>
          <w:spacing w:val="-1"/>
          <w:sz w:val="26"/>
          <w:szCs w:val="26"/>
        </w:rPr>
        <w:t xml:space="preserve"> </w:t>
      </w:r>
      <w:r>
        <w:rPr>
          <w:sz w:val="26"/>
          <w:szCs w:val="26"/>
        </w:rPr>
        <w:t>(сюжет,</w:t>
      </w:r>
      <w:r>
        <w:rPr>
          <w:spacing w:val="-2"/>
          <w:sz w:val="26"/>
          <w:szCs w:val="26"/>
        </w:rPr>
        <w:t xml:space="preserve"> </w:t>
      </w:r>
      <w:r>
        <w:rPr>
          <w:sz w:val="26"/>
          <w:szCs w:val="26"/>
        </w:rPr>
        <w:t>язык,</w:t>
      </w:r>
      <w:r>
        <w:rPr>
          <w:spacing w:val="-2"/>
          <w:sz w:val="26"/>
          <w:szCs w:val="26"/>
        </w:rPr>
        <w:t xml:space="preserve"> </w:t>
      </w:r>
      <w:r>
        <w:rPr>
          <w:sz w:val="26"/>
          <w:szCs w:val="26"/>
        </w:rPr>
        <w:t>герои).</w:t>
      </w:r>
      <w:r>
        <w:rPr>
          <w:spacing w:val="-2"/>
          <w:sz w:val="26"/>
          <w:szCs w:val="26"/>
        </w:rPr>
        <w:t xml:space="preserve"> </w:t>
      </w:r>
      <w:r>
        <w:rPr>
          <w:sz w:val="26"/>
          <w:szCs w:val="26"/>
        </w:rPr>
        <w:t>Составление</w:t>
      </w:r>
      <w:r>
        <w:rPr>
          <w:spacing w:val="-2"/>
          <w:sz w:val="26"/>
          <w:szCs w:val="26"/>
        </w:rPr>
        <w:t xml:space="preserve"> </w:t>
      </w:r>
      <w:r>
        <w:rPr>
          <w:sz w:val="26"/>
          <w:szCs w:val="26"/>
        </w:rPr>
        <w:t>аннотации.</w:t>
      </w:r>
    </w:p>
    <w:p w:rsidR="006C6D24" w:rsidRDefault="006C6D24" w:rsidP="006C6D24">
      <w:pPr>
        <w:rPr>
          <w:sz w:val="26"/>
          <w:szCs w:val="26"/>
        </w:rPr>
      </w:pPr>
      <w:r>
        <w:rPr>
          <w:sz w:val="26"/>
          <w:szCs w:val="26"/>
        </w:rPr>
        <w:t>Произведения</w:t>
      </w:r>
      <w:r>
        <w:rPr>
          <w:spacing w:val="-4"/>
          <w:sz w:val="26"/>
          <w:szCs w:val="26"/>
        </w:rPr>
        <w:t xml:space="preserve"> </w:t>
      </w:r>
      <w:r>
        <w:rPr>
          <w:sz w:val="26"/>
          <w:szCs w:val="26"/>
        </w:rPr>
        <w:t>о</w:t>
      </w:r>
      <w:r>
        <w:rPr>
          <w:spacing w:val="-5"/>
          <w:sz w:val="26"/>
          <w:szCs w:val="26"/>
        </w:rPr>
        <w:t xml:space="preserve"> </w:t>
      </w:r>
      <w:r>
        <w:rPr>
          <w:sz w:val="26"/>
          <w:szCs w:val="26"/>
        </w:rPr>
        <w:t>взаимоотношениях</w:t>
      </w:r>
      <w:r>
        <w:rPr>
          <w:spacing w:val="-4"/>
          <w:sz w:val="26"/>
          <w:szCs w:val="26"/>
        </w:rPr>
        <w:t xml:space="preserve"> </w:t>
      </w:r>
      <w:r>
        <w:rPr>
          <w:sz w:val="26"/>
          <w:szCs w:val="26"/>
        </w:rPr>
        <w:t>человека</w:t>
      </w:r>
      <w:r>
        <w:rPr>
          <w:spacing w:val="-5"/>
          <w:sz w:val="26"/>
          <w:szCs w:val="26"/>
        </w:rPr>
        <w:t xml:space="preserve"> </w:t>
      </w:r>
      <w:r>
        <w:rPr>
          <w:sz w:val="26"/>
          <w:szCs w:val="26"/>
        </w:rPr>
        <w:t>и</w:t>
      </w:r>
      <w:r>
        <w:rPr>
          <w:spacing w:val="-5"/>
          <w:sz w:val="26"/>
          <w:szCs w:val="26"/>
        </w:rPr>
        <w:t xml:space="preserve"> </w:t>
      </w:r>
      <w:r>
        <w:rPr>
          <w:sz w:val="26"/>
          <w:szCs w:val="26"/>
        </w:rPr>
        <w:t>животных.</w:t>
      </w:r>
    </w:p>
    <w:p w:rsidR="006C6D24" w:rsidRDefault="006C6D24" w:rsidP="006C6D24">
      <w:pPr>
        <w:spacing w:before="1"/>
        <w:ind w:right="256"/>
        <w:jc w:val="both"/>
        <w:rPr>
          <w:sz w:val="26"/>
          <w:szCs w:val="26"/>
        </w:rPr>
      </w:pPr>
      <w:r>
        <w:rPr>
          <w:sz w:val="26"/>
          <w:szCs w:val="26"/>
        </w:rPr>
        <w:t>Человек и его отношения с животными: верность, преданность, забота и любовь. Круг</w:t>
      </w:r>
      <w:r>
        <w:rPr>
          <w:spacing w:val="1"/>
          <w:sz w:val="26"/>
          <w:szCs w:val="26"/>
        </w:rPr>
        <w:t xml:space="preserve"> </w:t>
      </w:r>
      <w:r>
        <w:rPr>
          <w:sz w:val="26"/>
          <w:szCs w:val="26"/>
        </w:rPr>
        <w:t>чтения</w:t>
      </w:r>
      <w:r>
        <w:rPr>
          <w:spacing w:val="25"/>
          <w:sz w:val="26"/>
          <w:szCs w:val="26"/>
        </w:rPr>
        <w:t xml:space="preserve"> </w:t>
      </w:r>
      <w:r>
        <w:rPr>
          <w:sz w:val="26"/>
          <w:szCs w:val="26"/>
        </w:rPr>
        <w:t>(по</w:t>
      </w:r>
      <w:r>
        <w:rPr>
          <w:spacing w:val="26"/>
          <w:sz w:val="26"/>
          <w:szCs w:val="26"/>
        </w:rPr>
        <w:t xml:space="preserve"> </w:t>
      </w:r>
      <w:r>
        <w:rPr>
          <w:sz w:val="26"/>
          <w:szCs w:val="26"/>
        </w:rPr>
        <w:t>выбору,</w:t>
      </w:r>
      <w:r>
        <w:rPr>
          <w:spacing w:val="23"/>
          <w:sz w:val="26"/>
          <w:szCs w:val="26"/>
        </w:rPr>
        <w:t xml:space="preserve"> </w:t>
      </w:r>
      <w:r>
        <w:rPr>
          <w:sz w:val="26"/>
          <w:szCs w:val="26"/>
        </w:rPr>
        <w:t>не</w:t>
      </w:r>
      <w:r>
        <w:rPr>
          <w:spacing w:val="25"/>
          <w:sz w:val="26"/>
          <w:szCs w:val="26"/>
        </w:rPr>
        <w:t xml:space="preserve"> </w:t>
      </w:r>
      <w:r>
        <w:rPr>
          <w:sz w:val="26"/>
          <w:szCs w:val="26"/>
        </w:rPr>
        <w:t>менее</w:t>
      </w:r>
      <w:r>
        <w:rPr>
          <w:spacing w:val="27"/>
          <w:sz w:val="26"/>
          <w:szCs w:val="26"/>
        </w:rPr>
        <w:t xml:space="preserve"> </w:t>
      </w:r>
      <w:r>
        <w:rPr>
          <w:sz w:val="26"/>
          <w:szCs w:val="26"/>
        </w:rPr>
        <w:t>четырёх</w:t>
      </w:r>
      <w:r>
        <w:rPr>
          <w:spacing w:val="26"/>
          <w:sz w:val="26"/>
          <w:szCs w:val="26"/>
        </w:rPr>
        <w:t xml:space="preserve"> </w:t>
      </w:r>
      <w:r>
        <w:rPr>
          <w:sz w:val="26"/>
          <w:szCs w:val="26"/>
        </w:rPr>
        <w:t>авторов):</w:t>
      </w:r>
      <w:r>
        <w:rPr>
          <w:spacing w:val="24"/>
          <w:sz w:val="26"/>
          <w:szCs w:val="26"/>
        </w:rPr>
        <w:t xml:space="preserve"> </w:t>
      </w:r>
      <w:r>
        <w:rPr>
          <w:sz w:val="26"/>
          <w:szCs w:val="26"/>
        </w:rPr>
        <w:t>произведения</w:t>
      </w:r>
      <w:r>
        <w:rPr>
          <w:spacing w:val="24"/>
          <w:sz w:val="26"/>
          <w:szCs w:val="26"/>
        </w:rPr>
        <w:t xml:space="preserve"> </w:t>
      </w:r>
      <w:r>
        <w:rPr>
          <w:sz w:val="26"/>
          <w:szCs w:val="26"/>
        </w:rPr>
        <w:t>Д.</w:t>
      </w:r>
      <w:r>
        <w:rPr>
          <w:spacing w:val="23"/>
          <w:sz w:val="26"/>
          <w:szCs w:val="26"/>
        </w:rPr>
        <w:t xml:space="preserve"> </w:t>
      </w:r>
      <w:r>
        <w:rPr>
          <w:sz w:val="26"/>
          <w:szCs w:val="26"/>
        </w:rPr>
        <w:t>Н.</w:t>
      </w:r>
      <w:r>
        <w:rPr>
          <w:spacing w:val="26"/>
          <w:sz w:val="26"/>
          <w:szCs w:val="26"/>
        </w:rPr>
        <w:t xml:space="preserve"> </w:t>
      </w:r>
      <w:r>
        <w:rPr>
          <w:sz w:val="26"/>
          <w:szCs w:val="26"/>
        </w:rPr>
        <w:t>Мамина-Сибиряка,</w:t>
      </w:r>
      <w:r>
        <w:rPr>
          <w:spacing w:val="-62"/>
          <w:sz w:val="26"/>
          <w:szCs w:val="26"/>
        </w:rPr>
        <w:t xml:space="preserve"> </w:t>
      </w:r>
      <w:r>
        <w:rPr>
          <w:sz w:val="26"/>
          <w:szCs w:val="26"/>
        </w:rPr>
        <w:t>К. Г. Паустовского, М. М. Пришвина, С. В. Образцова, В. Л. Дурова, Б. С. Житкова.</w:t>
      </w:r>
      <w:r>
        <w:rPr>
          <w:spacing w:val="1"/>
          <w:sz w:val="26"/>
          <w:szCs w:val="26"/>
        </w:rPr>
        <w:t xml:space="preserve"> </w:t>
      </w:r>
      <w:r>
        <w:rPr>
          <w:sz w:val="26"/>
          <w:szCs w:val="26"/>
        </w:rPr>
        <w:t>Особенности рассказа: тема, герои, реальность событий, композиция, объекты описания</w:t>
      </w:r>
      <w:r>
        <w:rPr>
          <w:spacing w:val="1"/>
          <w:sz w:val="26"/>
          <w:szCs w:val="26"/>
        </w:rPr>
        <w:t xml:space="preserve"> </w:t>
      </w:r>
      <w:r>
        <w:rPr>
          <w:sz w:val="26"/>
          <w:szCs w:val="26"/>
        </w:rPr>
        <w:t>(портрет героя,</w:t>
      </w:r>
      <w:r>
        <w:rPr>
          <w:spacing w:val="-1"/>
          <w:sz w:val="26"/>
          <w:szCs w:val="26"/>
        </w:rPr>
        <w:t xml:space="preserve"> </w:t>
      </w:r>
      <w:r>
        <w:rPr>
          <w:sz w:val="26"/>
          <w:szCs w:val="26"/>
        </w:rPr>
        <w:t>описание</w:t>
      </w:r>
      <w:r>
        <w:rPr>
          <w:spacing w:val="-1"/>
          <w:sz w:val="26"/>
          <w:szCs w:val="26"/>
        </w:rPr>
        <w:t xml:space="preserve"> </w:t>
      </w:r>
      <w:r>
        <w:rPr>
          <w:sz w:val="26"/>
          <w:szCs w:val="26"/>
        </w:rPr>
        <w:t>интерьера).</w:t>
      </w:r>
    </w:p>
    <w:p w:rsidR="006C6D24" w:rsidRDefault="006C6D24" w:rsidP="006C6D24">
      <w:pPr>
        <w:ind w:right="259"/>
        <w:jc w:val="both"/>
        <w:rPr>
          <w:sz w:val="26"/>
          <w:szCs w:val="26"/>
        </w:rPr>
      </w:pPr>
      <w:r>
        <w:rPr>
          <w:sz w:val="26"/>
          <w:szCs w:val="26"/>
        </w:rPr>
        <w:t>Произведения о детях. Дети — герои произведений: раскрытие тем «Разные детские</w:t>
      </w:r>
      <w:r>
        <w:rPr>
          <w:spacing w:val="1"/>
          <w:sz w:val="26"/>
          <w:szCs w:val="26"/>
        </w:rPr>
        <w:t xml:space="preserve"> </w:t>
      </w:r>
      <w:r>
        <w:rPr>
          <w:sz w:val="26"/>
          <w:szCs w:val="26"/>
        </w:rPr>
        <w:t>судьбы»,</w:t>
      </w:r>
      <w:r>
        <w:rPr>
          <w:spacing w:val="1"/>
          <w:sz w:val="26"/>
          <w:szCs w:val="26"/>
        </w:rPr>
        <w:t xml:space="preserve"> </w:t>
      </w:r>
      <w:r>
        <w:rPr>
          <w:sz w:val="26"/>
          <w:szCs w:val="26"/>
        </w:rPr>
        <w:t>«Дети</w:t>
      </w:r>
      <w:r>
        <w:rPr>
          <w:spacing w:val="1"/>
          <w:sz w:val="26"/>
          <w:szCs w:val="26"/>
        </w:rPr>
        <w:t xml:space="preserve"> </w:t>
      </w:r>
      <w:r>
        <w:rPr>
          <w:sz w:val="26"/>
          <w:szCs w:val="26"/>
        </w:rPr>
        <w:t>на</w:t>
      </w:r>
      <w:r>
        <w:rPr>
          <w:spacing w:val="1"/>
          <w:sz w:val="26"/>
          <w:szCs w:val="26"/>
        </w:rPr>
        <w:t xml:space="preserve"> </w:t>
      </w:r>
      <w:r>
        <w:rPr>
          <w:sz w:val="26"/>
          <w:szCs w:val="26"/>
        </w:rPr>
        <w:t>войне».</w:t>
      </w:r>
      <w:r>
        <w:rPr>
          <w:spacing w:val="1"/>
          <w:sz w:val="26"/>
          <w:szCs w:val="26"/>
        </w:rPr>
        <w:t xml:space="preserve"> </w:t>
      </w:r>
      <w:r>
        <w:rPr>
          <w:sz w:val="26"/>
          <w:szCs w:val="26"/>
        </w:rPr>
        <w:t>Отличие</w:t>
      </w:r>
      <w:r>
        <w:rPr>
          <w:spacing w:val="1"/>
          <w:sz w:val="26"/>
          <w:szCs w:val="26"/>
        </w:rPr>
        <w:t xml:space="preserve"> </w:t>
      </w:r>
      <w:r>
        <w:rPr>
          <w:sz w:val="26"/>
          <w:szCs w:val="26"/>
        </w:rPr>
        <w:t>автора</w:t>
      </w:r>
      <w:r>
        <w:rPr>
          <w:spacing w:val="1"/>
          <w:sz w:val="26"/>
          <w:szCs w:val="26"/>
        </w:rPr>
        <w:t xml:space="preserve"> </w:t>
      </w:r>
      <w:r>
        <w:rPr>
          <w:sz w:val="26"/>
          <w:szCs w:val="26"/>
        </w:rPr>
        <w:t>от</w:t>
      </w:r>
      <w:r>
        <w:rPr>
          <w:spacing w:val="1"/>
          <w:sz w:val="26"/>
          <w:szCs w:val="26"/>
        </w:rPr>
        <w:t xml:space="preserve"> </w:t>
      </w:r>
      <w:r>
        <w:rPr>
          <w:sz w:val="26"/>
          <w:szCs w:val="26"/>
        </w:rPr>
        <w:t>героя</w:t>
      </w:r>
      <w:r>
        <w:rPr>
          <w:spacing w:val="1"/>
          <w:sz w:val="26"/>
          <w:szCs w:val="26"/>
        </w:rPr>
        <w:t xml:space="preserve"> </w:t>
      </w:r>
      <w:r>
        <w:rPr>
          <w:sz w:val="26"/>
          <w:szCs w:val="26"/>
        </w:rPr>
        <w:t>и</w:t>
      </w:r>
      <w:r>
        <w:rPr>
          <w:spacing w:val="1"/>
          <w:sz w:val="26"/>
          <w:szCs w:val="26"/>
        </w:rPr>
        <w:t xml:space="preserve"> </w:t>
      </w:r>
      <w:r>
        <w:rPr>
          <w:sz w:val="26"/>
          <w:szCs w:val="26"/>
        </w:rPr>
        <w:t>рассказчика.</w:t>
      </w:r>
      <w:r>
        <w:rPr>
          <w:spacing w:val="1"/>
          <w:sz w:val="26"/>
          <w:szCs w:val="26"/>
        </w:rPr>
        <w:t xml:space="preserve"> </w:t>
      </w:r>
      <w:r>
        <w:rPr>
          <w:sz w:val="26"/>
          <w:szCs w:val="26"/>
        </w:rPr>
        <w:t>Герой</w:t>
      </w:r>
      <w:r>
        <w:rPr>
          <w:spacing w:val="1"/>
          <w:sz w:val="26"/>
          <w:szCs w:val="26"/>
        </w:rPr>
        <w:t xml:space="preserve"> </w:t>
      </w:r>
      <w:r>
        <w:rPr>
          <w:sz w:val="26"/>
          <w:szCs w:val="26"/>
        </w:rPr>
        <w:t>художественного произведения: время и место проживания, особенности внешнего вида</w:t>
      </w:r>
      <w:r>
        <w:rPr>
          <w:spacing w:val="-62"/>
          <w:sz w:val="26"/>
          <w:szCs w:val="26"/>
        </w:rPr>
        <w:t xml:space="preserve"> </w:t>
      </w:r>
      <w:r>
        <w:rPr>
          <w:sz w:val="26"/>
          <w:szCs w:val="26"/>
        </w:rPr>
        <w:t>и</w:t>
      </w:r>
      <w:r>
        <w:rPr>
          <w:spacing w:val="1"/>
          <w:sz w:val="26"/>
          <w:szCs w:val="26"/>
        </w:rPr>
        <w:t xml:space="preserve"> </w:t>
      </w:r>
      <w:r>
        <w:rPr>
          <w:sz w:val="26"/>
          <w:szCs w:val="26"/>
        </w:rPr>
        <w:t>характера.</w:t>
      </w:r>
      <w:r>
        <w:rPr>
          <w:spacing w:val="1"/>
          <w:sz w:val="26"/>
          <w:szCs w:val="26"/>
        </w:rPr>
        <w:t xml:space="preserve"> </w:t>
      </w:r>
      <w:r>
        <w:rPr>
          <w:sz w:val="26"/>
          <w:szCs w:val="26"/>
        </w:rPr>
        <w:t>Историческая</w:t>
      </w:r>
      <w:r>
        <w:rPr>
          <w:spacing w:val="1"/>
          <w:sz w:val="26"/>
          <w:szCs w:val="26"/>
        </w:rPr>
        <w:t xml:space="preserve"> </w:t>
      </w:r>
      <w:r>
        <w:rPr>
          <w:sz w:val="26"/>
          <w:szCs w:val="26"/>
        </w:rPr>
        <w:t>обстановка</w:t>
      </w:r>
      <w:r>
        <w:rPr>
          <w:spacing w:val="1"/>
          <w:sz w:val="26"/>
          <w:szCs w:val="26"/>
        </w:rPr>
        <w:t xml:space="preserve"> </w:t>
      </w:r>
      <w:r>
        <w:rPr>
          <w:sz w:val="26"/>
          <w:szCs w:val="26"/>
        </w:rPr>
        <w:t>как</w:t>
      </w:r>
      <w:r>
        <w:rPr>
          <w:spacing w:val="1"/>
          <w:sz w:val="26"/>
          <w:szCs w:val="26"/>
        </w:rPr>
        <w:t xml:space="preserve"> </w:t>
      </w:r>
      <w:r>
        <w:rPr>
          <w:sz w:val="26"/>
          <w:szCs w:val="26"/>
        </w:rPr>
        <w:t>фон</w:t>
      </w:r>
      <w:r>
        <w:rPr>
          <w:spacing w:val="1"/>
          <w:sz w:val="26"/>
          <w:szCs w:val="26"/>
        </w:rPr>
        <w:t xml:space="preserve"> </w:t>
      </w:r>
      <w:r>
        <w:rPr>
          <w:sz w:val="26"/>
          <w:szCs w:val="26"/>
        </w:rPr>
        <w:t>создания</w:t>
      </w:r>
      <w:r>
        <w:rPr>
          <w:spacing w:val="1"/>
          <w:sz w:val="26"/>
          <w:szCs w:val="26"/>
        </w:rPr>
        <w:t xml:space="preserve"> </w:t>
      </w:r>
      <w:r>
        <w:rPr>
          <w:sz w:val="26"/>
          <w:szCs w:val="26"/>
        </w:rPr>
        <w:t>произведения:</w:t>
      </w:r>
      <w:r>
        <w:rPr>
          <w:spacing w:val="1"/>
          <w:sz w:val="26"/>
          <w:szCs w:val="26"/>
        </w:rPr>
        <w:t xml:space="preserve"> </w:t>
      </w:r>
      <w:r>
        <w:rPr>
          <w:sz w:val="26"/>
          <w:szCs w:val="26"/>
        </w:rPr>
        <w:t>судьбы</w:t>
      </w:r>
      <w:r>
        <w:rPr>
          <w:spacing w:val="1"/>
          <w:sz w:val="26"/>
          <w:szCs w:val="26"/>
        </w:rPr>
        <w:t xml:space="preserve"> </w:t>
      </w:r>
      <w:r>
        <w:rPr>
          <w:sz w:val="26"/>
          <w:szCs w:val="26"/>
        </w:rPr>
        <w:t>крестьянских</w:t>
      </w:r>
      <w:r>
        <w:rPr>
          <w:spacing w:val="1"/>
          <w:sz w:val="26"/>
          <w:szCs w:val="26"/>
        </w:rPr>
        <w:t xml:space="preserve"> </w:t>
      </w:r>
      <w:r>
        <w:rPr>
          <w:sz w:val="26"/>
          <w:szCs w:val="26"/>
        </w:rPr>
        <w:t>детей,</w:t>
      </w:r>
      <w:r>
        <w:rPr>
          <w:spacing w:val="1"/>
          <w:sz w:val="26"/>
          <w:szCs w:val="26"/>
        </w:rPr>
        <w:t xml:space="preserve"> </w:t>
      </w:r>
      <w:r>
        <w:rPr>
          <w:sz w:val="26"/>
          <w:szCs w:val="26"/>
        </w:rPr>
        <w:t>дети</w:t>
      </w:r>
      <w:r>
        <w:rPr>
          <w:spacing w:val="1"/>
          <w:sz w:val="26"/>
          <w:szCs w:val="26"/>
        </w:rPr>
        <w:t xml:space="preserve"> </w:t>
      </w:r>
      <w:r>
        <w:rPr>
          <w:sz w:val="26"/>
          <w:szCs w:val="26"/>
        </w:rPr>
        <w:t>на</w:t>
      </w:r>
      <w:r>
        <w:rPr>
          <w:spacing w:val="1"/>
          <w:sz w:val="26"/>
          <w:szCs w:val="26"/>
        </w:rPr>
        <w:t xml:space="preserve"> </w:t>
      </w:r>
      <w:r>
        <w:rPr>
          <w:sz w:val="26"/>
          <w:szCs w:val="26"/>
        </w:rPr>
        <w:t>войне</w:t>
      </w:r>
      <w:r>
        <w:rPr>
          <w:spacing w:val="1"/>
          <w:sz w:val="26"/>
          <w:szCs w:val="26"/>
        </w:rPr>
        <w:t xml:space="preserve"> </w:t>
      </w:r>
      <w:r>
        <w:rPr>
          <w:sz w:val="26"/>
          <w:szCs w:val="26"/>
        </w:rPr>
        <w:t>(произведения</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двух-трёх</w:t>
      </w:r>
      <w:r>
        <w:rPr>
          <w:spacing w:val="1"/>
          <w:sz w:val="26"/>
          <w:szCs w:val="26"/>
        </w:rPr>
        <w:t xml:space="preserve"> </w:t>
      </w:r>
      <w:r>
        <w:rPr>
          <w:sz w:val="26"/>
          <w:szCs w:val="26"/>
        </w:rPr>
        <w:t>авторов).</w:t>
      </w:r>
      <w:r>
        <w:rPr>
          <w:spacing w:val="1"/>
          <w:sz w:val="26"/>
          <w:szCs w:val="26"/>
        </w:rPr>
        <w:t xml:space="preserve"> </w:t>
      </w:r>
      <w:r>
        <w:rPr>
          <w:sz w:val="26"/>
          <w:szCs w:val="26"/>
        </w:rPr>
        <w:t>Основные</w:t>
      </w:r>
      <w:r>
        <w:rPr>
          <w:spacing w:val="1"/>
          <w:sz w:val="26"/>
          <w:szCs w:val="26"/>
        </w:rPr>
        <w:t xml:space="preserve"> </w:t>
      </w:r>
      <w:r>
        <w:rPr>
          <w:sz w:val="26"/>
          <w:szCs w:val="26"/>
        </w:rPr>
        <w:t>события</w:t>
      </w:r>
      <w:r>
        <w:rPr>
          <w:spacing w:val="1"/>
          <w:sz w:val="26"/>
          <w:szCs w:val="26"/>
        </w:rPr>
        <w:t xml:space="preserve"> </w:t>
      </w:r>
      <w:r>
        <w:rPr>
          <w:sz w:val="26"/>
          <w:szCs w:val="26"/>
        </w:rPr>
        <w:t>сюжета,</w:t>
      </w:r>
      <w:r>
        <w:rPr>
          <w:spacing w:val="1"/>
          <w:sz w:val="26"/>
          <w:szCs w:val="26"/>
        </w:rPr>
        <w:t xml:space="preserve"> </w:t>
      </w:r>
      <w:r>
        <w:rPr>
          <w:sz w:val="26"/>
          <w:szCs w:val="26"/>
        </w:rPr>
        <w:t>отношение</w:t>
      </w:r>
      <w:r>
        <w:rPr>
          <w:spacing w:val="1"/>
          <w:sz w:val="26"/>
          <w:szCs w:val="26"/>
        </w:rPr>
        <w:t xml:space="preserve"> </w:t>
      </w:r>
      <w:r>
        <w:rPr>
          <w:sz w:val="26"/>
          <w:szCs w:val="26"/>
        </w:rPr>
        <w:t>к</w:t>
      </w:r>
      <w:r>
        <w:rPr>
          <w:spacing w:val="1"/>
          <w:sz w:val="26"/>
          <w:szCs w:val="26"/>
        </w:rPr>
        <w:t xml:space="preserve"> </w:t>
      </w:r>
      <w:r>
        <w:rPr>
          <w:sz w:val="26"/>
          <w:szCs w:val="26"/>
        </w:rPr>
        <w:t>ним</w:t>
      </w:r>
      <w:r>
        <w:rPr>
          <w:spacing w:val="1"/>
          <w:sz w:val="26"/>
          <w:szCs w:val="26"/>
        </w:rPr>
        <w:t xml:space="preserve"> </w:t>
      </w:r>
      <w:r>
        <w:rPr>
          <w:sz w:val="26"/>
          <w:szCs w:val="26"/>
        </w:rPr>
        <w:t>героев</w:t>
      </w:r>
      <w:r>
        <w:rPr>
          <w:spacing w:val="1"/>
          <w:sz w:val="26"/>
          <w:szCs w:val="26"/>
        </w:rPr>
        <w:t xml:space="preserve"> </w:t>
      </w:r>
      <w:r>
        <w:rPr>
          <w:sz w:val="26"/>
          <w:szCs w:val="26"/>
        </w:rPr>
        <w:t>произведения.</w:t>
      </w:r>
      <w:r>
        <w:rPr>
          <w:spacing w:val="1"/>
          <w:sz w:val="26"/>
          <w:szCs w:val="26"/>
        </w:rPr>
        <w:t xml:space="preserve"> </w:t>
      </w:r>
      <w:r>
        <w:rPr>
          <w:sz w:val="26"/>
          <w:szCs w:val="26"/>
        </w:rPr>
        <w:t>Оценка</w:t>
      </w:r>
      <w:r>
        <w:rPr>
          <w:spacing w:val="1"/>
          <w:sz w:val="26"/>
          <w:szCs w:val="26"/>
        </w:rPr>
        <w:t xml:space="preserve"> </w:t>
      </w:r>
      <w:r>
        <w:rPr>
          <w:sz w:val="26"/>
          <w:szCs w:val="26"/>
        </w:rPr>
        <w:t>нравственных</w:t>
      </w:r>
      <w:r>
        <w:rPr>
          <w:spacing w:val="-1"/>
          <w:sz w:val="26"/>
          <w:szCs w:val="26"/>
        </w:rPr>
        <w:t xml:space="preserve"> </w:t>
      </w:r>
      <w:r>
        <w:rPr>
          <w:sz w:val="26"/>
          <w:szCs w:val="26"/>
        </w:rPr>
        <w:t>качеств,</w:t>
      </w:r>
      <w:r>
        <w:rPr>
          <w:spacing w:val="-1"/>
          <w:sz w:val="26"/>
          <w:szCs w:val="26"/>
        </w:rPr>
        <w:t xml:space="preserve"> </w:t>
      </w:r>
      <w:r>
        <w:rPr>
          <w:sz w:val="26"/>
          <w:szCs w:val="26"/>
        </w:rPr>
        <w:t>проявляющихся</w:t>
      </w:r>
      <w:r>
        <w:rPr>
          <w:spacing w:val="-1"/>
          <w:sz w:val="26"/>
          <w:szCs w:val="26"/>
        </w:rPr>
        <w:t xml:space="preserve"> </w:t>
      </w:r>
      <w:r>
        <w:rPr>
          <w:sz w:val="26"/>
          <w:szCs w:val="26"/>
        </w:rPr>
        <w:t>в</w:t>
      </w:r>
      <w:r>
        <w:rPr>
          <w:spacing w:val="-1"/>
          <w:sz w:val="26"/>
          <w:szCs w:val="26"/>
        </w:rPr>
        <w:t xml:space="preserve"> </w:t>
      </w:r>
      <w:r>
        <w:rPr>
          <w:sz w:val="26"/>
          <w:szCs w:val="26"/>
        </w:rPr>
        <w:t>военное</w:t>
      </w:r>
      <w:r>
        <w:rPr>
          <w:spacing w:val="-1"/>
          <w:sz w:val="26"/>
          <w:szCs w:val="26"/>
        </w:rPr>
        <w:t xml:space="preserve"> </w:t>
      </w:r>
      <w:r>
        <w:rPr>
          <w:sz w:val="26"/>
          <w:szCs w:val="26"/>
        </w:rPr>
        <w:t>время.</w:t>
      </w:r>
    </w:p>
    <w:p w:rsidR="006C6D24" w:rsidRDefault="006C6D24" w:rsidP="006C6D24">
      <w:pPr>
        <w:ind w:right="260"/>
        <w:jc w:val="both"/>
        <w:rPr>
          <w:sz w:val="26"/>
          <w:szCs w:val="26"/>
        </w:rPr>
      </w:pPr>
      <w:r>
        <w:rPr>
          <w:sz w:val="26"/>
          <w:szCs w:val="26"/>
        </w:rPr>
        <w:t>Юмористические</w:t>
      </w:r>
      <w:r>
        <w:rPr>
          <w:spacing w:val="1"/>
          <w:sz w:val="26"/>
          <w:szCs w:val="26"/>
        </w:rPr>
        <w:t xml:space="preserve"> </w:t>
      </w:r>
      <w:r>
        <w:rPr>
          <w:sz w:val="26"/>
          <w:szCs w:val="26"/>
        </w:rPr>
        <w:t>произведения.</w:t>
      </w:r>
      <w:r>
        <w:rPr>
          <w:spacing w:val="1"/>
          <w:sz w:val="26"/>
          <w:szCs w:val="26"/>
        </w:rPr>
        <w:t xml:space="preserve"> </w:t>
      </w:r>
      <w:r>
        <w:rPr>
          <w:sz w:val="26"/>
          <w:szCs w:val="26"/>
        </w:rPr>
        <w:t>Комичность</w:t>
      </w:r>
      <w:r>
        <w:rPr>
          <w:spacing w:val="1"/>
          <w:sz w:val="26"/>
          <w:szCs w:val="26"/>
        </w:rPr>
        <w:t xml:space="preserve"> </w:t>
      </w:r>
      <w:r>
        <w:rPr>
          <w:sz w:val="26"/>
          <w:szCs w:val="26"/>
        </w:rPr>
        <w:t>как</w:t>
      </w:r>
      <w:r>
        <w:rPr>
          <w:spacing w:val="1"/>
          <w:sz w:val="26"/>
          <w:szCs w:val="26"/>
        </w:rPr>
        <w:t xml:space="preserve"> </w:t>
      </w:r>
      <w:r>
        <w:rPr>
          <w:sz w:val="26"/>
          <w:szCs w:val="26"/>
        </w:rPr>
        <w:t>основа</w:t>
      </w:r>
      <w:r>
        <w:rPr>
          <w:spacing w:val="1"/>
          <w:sz w:val="26"/>
          <w:szCs w:val="26"/>
        </w:rPr>
        <w:t xml:space="preserve"> </w:t>
      </w:r>
      <w:r>
        <w:rPr>
          <w:sz w:val="26"/>
          <w:szCs w:val="26"/>
        </w:rPr>
        <w:t>сюжета.</w:t>
      </w:r>
      <w:r>
        <w:rPr>
          <w:spacing w:val="1"/>
          <w:sz w:val="26"/>
          <w:szCs w:val="26"/>
        </w:rPr>
        <w:t xml:space="preserve"> </w:t>
      </w:r>
      <w:r>
        <w:rPr>
          <w:sz w:val="26"/>
          <w:szCs w:val="26"/>
        </w:rPr>
        <w:t>Герой</w:t>
      </w:r>
      <w:r>
        <w:rPr>
          <w:spacing w:val="1"/>
          <w:sz w:val="26"/>
          <w:szCs w:val="26"/>
        </w:rPr>
        <w:t xml:space="preserve"> </w:t>
      </w:r>
      <w:r>
        <w:rPr>
          <w:sz w:val="26"/>
          <w:szCs w:val="26"/>
        </w:rPr>
        <w:t>юмористического</w:t>
      </w:r>
      <w:r>
        <w:rPr>
          <w:spacing w:val="1"/>
          <w:sz w:val="26"/>
          <w:szCs w:val="26"/>
        </w:rPr>
        <w:t xml:space="preserve"> </w:t>
      </w:r>
      <w:r>
        <w:rPr>
          <w:sz w:val="26"/>
          <w:szCs w:val="26"/>
        </w:rPr>
        <w:t>произведения.</w:t>
      </w:r>
      <w:r>
        <w:rPr>
          <w:spacing w:val="1"/>
          <w:sz w:val="26"/>
          <w:szCs w:val="26"/>
        </w:rPr>
        <w:t xml:space="preserve"> </w:t>
      </w:r>
      <w:r>
        <w:rPr>
          <w:sz w:val="26"/>
          <w:szCs w:val="26"/>
        </w:rPr>
        <w:t>Средства</w:t>
      </w:r>
      <w:r>
        <w:rPr>
          <w:spacing w:val="1"/>
          <w:sz w:val="26"/>
          <w:szCs w:val="26"/>
        </w:rPr>
        <w:t xml:space="preserve"> </w:t>
      </w:r>
      <w:r>
        <w:rPr>
          <w:sz w:val="26"/>
          <w:szCs w:val="26"/>
        </w:rPr>
        <w:t>выразительности</w:t>
      </w:r>
      <w:r>
        <w:rPr>
          <w:spacing w:val="1"/>
          <w:sz w:val="26"/>
          <w:szCs w:val="26"/>
        </w:rPr>
        <w:t xml:space="preserve"> </w:t>
      </w:r>
      <w:r>
        <w:rPr>
          <w:sz w:val="26"/>
          <w:szCs w:val="26"/>
        </w:rPr>
        <w:t>текста</w:t>
      </w:r>
      <w:r>
        <w:rPr>
          <w:spacing w:val="1"/>
          <w:sz w:val="26"/>
          <w:szCs w:val="26"/>
        </w:rPr>
        <w:t xml:space="preserve"> </w:t>
      </w:r>
      <w:r>
        <w:rPr>
          <w:sz w:val="26"/>
          <w:szCs w:val="26"/>
        </w:rPr>
        <w:t>юмористического</w:t>
      </w:r>
      <w:r>
        <w:rPr>
          <w:spacing w:val="1"/>
          <w:sz w:val="26"/>
          <w:szCs w:val="26"/>
        </w:rPr>
        <w:t xml:space="preserve"> </w:t>
      </w:r>
      <w:r>
        <w:rPr>
          <w:sz w:val="26"/>
          <w:szCs w:val="26"/>
        </w:rPr>
        <w:t>содержания:</w:t>
      </w:r>
      <w:r>
        <w:rPr>
          <w:spacing w:val="1"/>
          <w:sz w:val="26"/>
          <w:szCs w:val="26"/>
        </w:rPr>
        <w:t xml:space="preserve"> </w:t>
      </w:r>
      <w:r>
        <w:rPr>
          <w:sz w:val="26"/>
          <w:szCs w:val="26"/>
        </w:rPr>
        <w:t>преувеличение.</w:t>
      </w:r>
      <w:r>
        <w:rPr>
          <w:spacing w:val="1"/>
          <w:sz w:val="26"/>
          <w:szCs w:val="26"/>
        </w:rPr>
        <w:t xml:space="preserve"> </w:t>
      </w:r>
      <w:r>
        <w:rPr>
          <w:sz w:val="26"/>
          <w:szCs w:val="26"/>
        </w:rPr>
        <w:t>Авторы</w:t>
      </w:r>
      <w:r>
        <w:rPr>
          <w:spacing w:val="1"/>
          <w:sz w:val="26"/>
          <w:szCs w:val="26"/>
        </w:rPr>
        <w:t xml:space="preserve"> </w:t>
      </w:r>
      <w:r>
        <w:rPr>
          <w:sz w:val="26"/>
          <w:szCs w:val="26"/>
        </w:rPr>
        <w:t>юмористических</w:t>
      </w:r>
      <w:r>
        <w:rPr>
          <w:spacing w:val="1"/>
          <w:sz w:val="26"/>
          <w:szCs w:val="26"/>
        </w:rPr>
        <w:t xml:space="preserve"> </w:t>
      </w:r>
      <w:r>
        <w:rPr>
          <w:sz w:val="26"/>
          <w:szCs w:val="26"/>
        </w:rPr>
        <w:t>рассказов</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двух</w:t>
      </w:r>
      <w:r>
        <w:rPr>
          <w:spacing w:val="1"/>
          <w:sz w:val="26"/>
          <w:szCs w:val="26"/>
        </w:rPr>
        <w:t xml:space="preserve"> </w:t>
      </w:r>
      <w:r>
        <w:rPr>
          <w:sz w:val="26"/>
          <w:szCs w:val="26"/>
        </w:rPr>
        <w:t>произведений):</w:t>
      </w:r>
      <w:r>
        <w:rPr>
          <w:spacing w:val="-2"/>
          <w:sz w:val="26"/>
          <w:szCs w:val="26"/>
        </w:rPr>
        <w:t xml:space="preserve"> </w:t>
      </w:r>
      <w:r>
        <w:rPr>
          <w:sz w:val="26"/>
          <w:szCs w:val="26"/>
        </w:rPr>
        <w:t>М. М.</w:t>
      </w:r>
      <w:r>
        <w:rPr>
          <w:spacing w:val="1"/>
          <w:sz w:val="26"/>
          <w:szCs w:val="26"/>
        </w:rPr>
        <w:t xml:space="preserve"> </w:t>
      </w:r>
      <w:r>
        <w:rPr>
          <w:sz w:val="26"/>
          <w:szCs w:val="26"/>
        </w:rPr>
        <w:t>Зощенко,</w:t>
      </w:r>
      <w:r>
        <w:rPr>
          <w:spacing w:val="-2"/>
          <w:sz w:val="26"/>
          <w:szCs w:val="26"/>
        </w:rPr>
        <w:t xml:space="preserve"> </w:t>
      </w:r>
      <w:r>
        <w:rPr>
          <w:sz w:val="26"/>
          <w:szCs w:val="26"/>
        </w:rPr>
        <w:t>Н. Н.</w:t>
      </w:r>
      <w:r>
        <w:rPr>
          <w:spacing w:val="-1"/>
          <w:sz w:val="26"/>
          <w:szCs w:val="26"/>
        </w:rPr>
        <w:t xml:space="preserve"> </w:t>
      </w:r>
      <w:r>
        <w:rPr>
          <w:sz w:val="26"/>
          <w:szCs w:val="26"/>
        </w:rPr>
        <w:t>Носов,</w:t>
      </w:r>
      <w:r>
        <w:rPr>
          <w:spacing w:val="-2"/>
          <w:sz w:val="26"/>
          <w:szCs w:val="26"/>
        </w:rPr>
        <w:t xml:space="preserve"> </w:t>
      </w:r>
      <w:r>
        <w:rPr>
          <w:sz w:val="26"/>
          <w:szCs w:val="26"/>
        </w:rPr>
        <w:t>В.</w:t>
      </w:r>
      <w:r>
        <w:rPr>
          <w:spacing w:val="-2"/>
          <w:sz w:val="26"/>
          <w:szCs w:val="26"/>
        </w:rPr>
        <w:t xml:space="preserve"> </w:t>
      </w:r>
      <w:r>
        <w:rPr>
          <w:sz w:val="26"/>
          <w:szCs w:val="26"/>
        </w:rPr>
        <w:t>В.</w:t>
      </w:r>
      <w:r>
        <w:rPr>
          <w:spacing w:val="1"/>
          <w:sz w:val="26"/>
          <w:szCs w:val="26"/>
        </w:rPr>
        <w:t xml:space="preserve"> </w:t>
      </w:r>
      <w:r>
        <w:rPr>
          <w:sz w:val="26"/>
          <w:szCs w:val="26"/>
        </w:rPr>
        <w:t>Голявкин</w:t>
      </w:r>
      <w:r>
        <w:rPr>
          <w:spacing w:val="-1"/>
          <w:sz w:val="26"/>
          <w:szCs w:val="26"/>
        </w:rPr>
        <w:t xml:space="preserve"> </w:t>
      </w:r>
      <w:r>
        <w:rPr>
          <w:sz w:val="26"/>
          <w:szCs w:val="26"/>
        </w:rPr>
        <w:t>и</w:t>
      </w:r>
      <w:r>
        <w:rPr>
          <w:spacing w:val="-2"/>
          <w:sz w:val="26"/>
          <w:szCs w:val="26"/>
        </w:rPr>
        <w:t xml:space="preserve"> </w:t>
      </w:r>
      <w:r>
        <w:rPr>
          <w:sz w:val="26"/>
          <w:szCs w:val="26"/>
        </w:rPr>
        <w:t>др.</w:t>
      </w:r>
    </w:p>
    <w:p w:rsidR="006C6D24" w:rsidRDefault="006C6D24" w:rsidP="006C6D24">
      <w:pPr>
        <w:ind w:right="260"/>
        <w:jc w:val="both"/>
        <w:rPr>
          <w:sz w:val="26"/>
          <w:szCs w:val="26"/>
        </w:rPr>
      </w:pPr>
      <w:r>
        <w:rPr>
          <w:sz w:val="26"/>
          <w:szCs w:val="26"/>
        </w:rPr>
        <w:t>Зарубежная</w:t>
      </w:r>
      <w:r>
        <w:rPr>
          <w:spacing w:val="1"/>
          <w:sz w:val="26"/>
          <w:szCs w:val="26"/>
        </w:rPr>
        <w:t xml:space="preserve"> </w:t>
      </w:r>
      <w:r>
        <w:rPr>
          <w:sz w:val="26"/>
          <w:szCs w:val="26"/>
        </w:rPr>
        <w:t>литература.</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(произведения</w:t>
      </w:r>
      <w:r>
        <w:rPr>
          <w:spacing w:val="1"/>
          <w:sz w:val="26"/>
          <w:szCs w:val="26"/>
        </w:rPr>
        <w:t xml:space="preserve"> </w:t>
      </w:r>
      <w:r>
        <w:rPr>
          <w:sz w:val="26"/>
          <w:szCs w:val="26"/>
        </w:rPr>
        <w:t>двух-трёх</w:t>
      </w:r>
      <w:r>
        <w:rPr>
          <w:spacing w:val="1"/>
          <w:sz w:val="26"/>
          <w:szCs w:val="26"/>
        </w:rPr>
        <w:t xml:space="preserve"> </w:t>
      </w:r>
      <w:r>
        <w:rPr>
          <w:sz w:val="26"/>
          <w:szCs w:val="26"/>
        </w:rPr>
        <w:t>авторов</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литературные</w:t>
      </w:r>
      <w:r>
        <w:rPr>
          <w:spacing w:val="1"/>
          <w:sz w:val="26"/>
          <w:szCs w:val="26"/>
        </w:rPr>
        <w:t xml:space="preserve"> </w:t>
      </w:r>
      <w:r>
        <w:rPr>
          <w:sz w:val="26"/>
          <w:szCs w:val="26"/>
        </w:rPr>
        <w:t>сказки</w:t>
      </w:r>
      <w:r>
        <w:rPr>
          <w:spacing w:val="1"/>
          <w:sz w:val="26"/>
          <w:szCs w:val="26"/>
        </w:rPr>
        <w:t xml:space="preserve"> </w:t>
      </w:r>
      <w:r>
        <w:rPr>
          <w:sz w:val="26"/>
          <w:szCs w:val="26"/>
        </w:rPr>
        <w:t>Ш.</w:t>
      </w:r>
      <w:r>
        <w:rPr>
          <w:spacing w:val="1"/>
          <w:sz w:val="26"/>
          <w:szCs w:val="26"/>
        </w:rPr>
        <w:t xml:space="preserve"> </w:t>
      </w:r>
      <w:r>
        <w:rPr>
          <w:sz w:val="26"/>
          <w:szCs w:val="26"/>
        </w:rPr>
        <w:t>Перро,</w:t>
      </w:r>
      <w:r>
        <w:rPr>
          <w:spacing w:val="1"/>
          <w:sz w:val="26"/>
          <w:szCs w:val="26"/>
        </w:rPr>
        <w:t xml:space="preserve"> </w:t>
      </w:r>
      <w:r>
        <w:rPr>
          <w:sz w:val="26"/>
          <w:szCs w:val="26"/>
        </w:rPr>
        <w:t>Х.-К.</w:t>
      </w:r>
      <w:r>
        <w:rPr>
          <w:spacing w:val="1"/>
          <w:sz w:val="26"/>
          <w:szCs w:val="26"/>
        </w:rPr>
        <w:t xml:space="preserve"> </w:t>
      </w:r>
      <w:r>
        <w:rPr>
          <w:sz w:val="26"/>
          <w:szCs w:val="26"/>
        </w:rPr>
        <w:t>Андерсена,</w:t>
      </w:r>
      <w:r>
        <w:rPr>
          <w:spacing w:val="1"/>
          <w:sz w:val="26"/>
          <w:szCs w:val="26"/>
        </w:rPr>
        <w:t xml:space="preserve"> </w:t>
      </w:r>
      <w:r>
        <w:rPr>
          <w:sz w:val="26"/>
          <w:szCs w:val="26"/>
        </w:rPr>
        <w:t>Ц.</w:t>
      </w:r>
      <w:r>
        <w:rPr>
          <w:spacing w:val="1"/>
          <w:sz w:val="26"/>
          <w:szCs w:val="26"/>
        </w:rPr>
        <w:t xml:space="preserve"> </w:t>
      </w:r>
      <w:r>
        <w:rPr>
          <w:sz w:val="26"/>
          <w:szCs w:val="26"/>
        </w:rPr>
        <w:t>Топелиуса,</w:t>
      </w:r>
      <w:r>
        <w:rPr>
          <w:spacing w:val="1"/>
          <w:sz w:val="26"/>
          <w:szCs w:val="26"/>
        </w:rPr>
        <w:t xml:space="preserve"> </w:t>
      </w:r>
      <w:r>
        <w:rPr>
          <w:sz w:val="26"/>
          <w:szCs w:val="26"/>
        </w:rPr>
        <w:t>Р.</w:t>
      </w:r>
      <w:r>
        <w:rPr>
          <w:spacing w:val="1"/>
          <w:sz w:val="26"/>
          <w:szCs w:val="26"/>
        </w:rPr>
        <w:t xml:space="preserve"> </w:t>
      </w:r>
      <w:r>
        <w:rPr>
          <w:sz w:val="26"/>
          <w:szCs w:val="26"/>
        </w:rPr>
        <w:t>Киплинга,</w:t>
      </w:r>
      <w:r>
        <w:rPr>
          <w:spacing w:val="1"/>
          <w:sz w:val="26"/>
          <w:szCs w:val="26"/>
        </w:rPr>
        <w:t xml:space="preserve"> </w:t>
      </w:r>
      <w:r>
        <w:rPr>
          <w:sz w:val="26"/>
          <w:szCs w:val="26"/>
        </w:rPr>
        <w:t>Дж.</w:t>
      </w:r>
      <w:r>
        <w:rPr>
          <w:spacing w:val="1"/>
          <w:sz w:val="26"/>
          <w:szCs w:val="26"/>
        </w:rPr>
        <w:t xml:space="preserve"> </w:t>
      </w:r>
      <w:r>
        <w:rPr>
          <w:sz w:val="26"/>
          <w:szCs w:val="26"/>
        </w:rPr>
        <w:t>Родари, С.</w:t>
      </w:r>
      <w:r>
        <w:rPr>
          <w:spacing w:val="1"/>
          <w:sz w:val="26"/>
          <w:szCs w:val="26"/>
        </w:rPr>
        <w:t xml:space="preserve"> </w:t>
      </w:r>
      <w:r>
        <w:rPr>
          <w:sz w:val="26"/>
          <w:szCs w:val="26"/>
        </w:rPr>
        <w:t>Лагерлёф.</w:t>
      </w:r>
    </w:p>
    <w:p w:rsidR="006C6D24" w:rsidRDefault="006C6D24" w:rsidP="006C6D24">
      <w:pPr>
        <w:ind w:right="265"/>
        <w:jc w:val="both"/>
        <w:rPr>
          <w:sz w:val="26"/>
          <w:szCs w:val="26"/>
        </w:rPr>
      </w:pPr>
      <w:r>
        <w:rPr>
          <w:sz w:val="26"/>
          <w:szCs w:val="26"/>
        </w:rPr>
        <w:t>Особенности авторских сказок (сюжет, язык, герои). Рассказы о животных зарубежных</w:t>
      </w:r>
      <w:r>
        <w:rPr>
          <w:spacing w:val="1"/>
          <w:sz w:val="26"/>
          <w:szCs w:val="26"/>
        </w:rPr>
        <w:t xml:space="preserve"> </w:t>
      </w:r>
      <w:r>
        <w:rPr>
          <w:sz w:val="26"/>
          <w:szCs w:val="26"/>
        </w:rPr>
        <w:t>писателей.</w:t>
      </w:r>
      <w:r>
        <w:rPr>
          <w:spacing w:val="1"/>
          <w:sz w:val="26"/>
          <w:szCs w:val="26"/>
        </w:rPr>
        <w:t xml:space="preserve"> </w:t>
      </w:r>
      <w:r>
        <w:rPr>
          <w:sz w:val="26"/>
          <w:szCs w:val="26"/>
        </w:rPr>
        <w:t>Известные</w:t>
      </w:r>
      <w:r>
        <w:rPr>
          <w:spacing w:val="1"/>
          <w:sz w:val="26"/>
          <w:szCs w:val="26"/>
        </w:rPr>
        <w:t xml:space="preserve"> </w:t>
      </w:r>
      <w:r>
        <w:rPr>
          <w:sz w:val="26"/>
          <w:szCs w:val="26"/>
        </w:rPr>
        <w:t>переводчики</w:t>
      </w:r>
      <w:r>
        <w:rPr>
          <w:spacing w:val="1"/>
          <w:sz w:val="26"/>
          <w:szCs w:val="26"/>
        </w:rPr>
        <w:t xml:space="preserve"> </w:t>
      </w:r>
      <w:r>
        <w:rPr>
          <w:sz w:val="26"/>
          <w:szCs w:val="26"/>
        </w:rPr>
        <w:t>зарубежной</w:t>
      </w:r>
      <w:r>
        <w:rPr>
          <w:spacing w:val="1"/>
          <w:sz w:val="26"/>
          <w:szCs w:val="26"/>
        </w:rPr>
        <w:t xml:space="preserve"> </w:t>
      </w:r>
      <w:r>
        <w:rPr>
          <w:sz w:val="26"/>
          <w:szCs w:val="26"/>
        </w:rPr>
        <w:t>литературы:</w:t>
      </w:r>
      <w:r>
        <w:rPr>
          <w:spacing w:val="1"/>
          <w:sz w:val="26"/>
          <w:szCs w:val="26"/>
        </w:rPr>
        <w:t xml:space="preserve"> </w:t>
      </w:r>
      <w:r>
        <w:rPr>
          <w:sz w:val="26"/>
          <w:szCs w:val="26"/>
        </w:rPr>
        <w:t>С.</w:t>
      </w:r>
      <w:r>
        <w:rPr>
          <w:spacing w:val="1"/>
          <w:sz w:val="26"/>
          <w:szCs w:val="26"/>
        </w:rPr>
        <w:t xml:space="preserve"> </w:t>
      </w:r>
      <w:r>
        <w:rPr>
          <w:sz w:val="26"/>
          <w:szCs w:val="26"/>
        </w:rPr>
        <w:t>Я.</w:t>
      </w:r>
      <w:r>
        <w:rPr>
          <w:spacing w:val="1"/>
          <w:sz w:val="26"/>
          <w:szCs w:val="26"/>
        </w:rPr>
        <w:t xml:space="preserve"> </w:t>
      </w:r>
      <w:r>
        <w:rPr>
          <w:sz w:val="26"/>
          <w:szCs w:val="26"/>
        </w:rPr>
        <w:t>Маршак,</w:t>
      </w:r>
      <w:r>
        <w:rPr>
          <w:spacing w:val="1"/>
          <w:sz w:val="26"/>
          <w:szCs w:val="26"/>
        </w:rPr>
        <w:t xml:space="preserve"> </w:t>
      </w:r>
      <w:r>
        <w:rPr>
          <w:sz w:val="26"/>
          <w:szCs w:val="26"/>
        </w:rPr>
        <w:t>К.</w:t>
      </w:r>
      <w:r>
        <w:rPr>
          <w:spacing w:val="1"/>
          <w:sz w:val="26"/>
          <w:szCs w:val="26"/>
        </w:rPr>
        <w:t xml:space="preserve"> </w:t>
      </w:r>
      <w:r>
        <w:rPr>
          <w:sz w:val="26"/>
          <w:szCs w:val="26"/>
        </w:rPr>
        <w:t>И.</w:t>
      </w:r>
      <w:r>
        <w:rPr>
          <w:spacing w:val="1"/>
          <w:sz w:val="26"/>
          <w:szCs w:val="26"/>
        </w:rPr>
        <w:t xml:space="preserve"> </w:t>
      </w:r>
      <w:r>
        <w:rPr>
          <w:sz w:val="26"/>
          <w:szCs w:val="26"/>
        </w:rPr>
        <w:t>Чуковский,</w:t>
      </w:r>
      <w:r>
        <w:rPr>
          <w:spacing w:val="-2"/>
          <w:sz w:val="26"/>
          <w:szCs w:val="26"/>
        </w:rPr>
        <w:t xml:space="preserve"> </w:t>
      </w:r>
      <w:r>
        <w:rPr>
          <w:sz w:val="26"/>
          <w:szCs w:val="26"/>
        </w:rPr>
        <w:t>Б.</w:t>
      </w:r>
      <w:r>
        <w:rPr>
          <w:spacing w:val="-1"/>
          <w:sz w:val="26"/>
          <w:szCs w:val="26"/>
        </w:rPr>
        <w:t xml:space="preserve"> </w:t>
      </w:r>
      <w:r>
        <w:rPr>
          <w:sz w:val="26"/>
          <w:szCs w:val="26"/>
        </w:rPr>
        <w:t>В.</w:t>
      </w:r>
      <w:r>
        <w:rPr>
          <w:spacing w:val="-1"/>
          <w:sz w:val="26"/>
          <w:szCs w:val="26"/>
        </w:rPr>
        <w:t xml:space="preserve"> </w:t>
      </w:r>
      <w:r>
        <w:rPr>
          <w:sz w:val="26"/>
          <w:szCs w:val="26"/>
        </w:rPr>
        <w:t>Заходер.</w:t>
      </w:r>
    </w:p>
    <w:p w:rsidR="006C6D24" w:rsidRDefault="006C6D24" w:rsidP="006C6D24">
      <w:pPr>
        <w:ind w:right="260"/>
        <w:jc w:val="both"/>
        <w:rPr>
          <w:sz w:val="26"/>
          <w:szCs w:val="26"/>
        </w:rPr>
      </w:pPr>
      <w:r>
        <w:rPr>
          <w:sz w:val="26"/>
          <w:szCs w:val="26"/>
        </w:rPr>
        <w:t>Библиографическая</w:t>
      </w:r>
      <w:r>
        <w:rPr>
          <w:spacing w:val="1"/>
          <w:sz w:val="26"/>
          <w:szCs w:val="26"/>
        </w:rPr>
        <w:t xml:space="preserve"> </w:t>
      </w:r>
      <w:r>
        <w:rPr>
          <w:sz w:val="26"/>
          <w:szCs w:val="26"/>
        </w:rPr>
        <w:t>культура</w:t>
      </w:r>
      <w:r>
        <w:rPr>
          <w:spacing w:val="1"/>
          <w:sz w:val="26"/>
          <w:szCs w:val="26"/>
        </w:rPr>
        <w:t xml:space="preserve"> </w:t>
      </w:r>
      <w:r>
        <w:rPr>
          <w:sz w:val="26"/>
          <w:szCs w:val="26"/>
        </w:rPr>
        <w:t>(работа</w:t>
      </w:r>
      <w:r>
        <w:rPr>
          <w:spacing w:val="1"/>
          <w:sz w:val="26"/>
          <w:szCs w:val="26"/>
        </w:rPr>
        <w:t xml:space="preserve"> </w:t>
      </w:r>
      <w:r>
        <w:rPr>
          <w:sz w:val="26"/>
          <w:szCs w:val="26"/>
        </w:rPr>
        <w:t>с</w:t>
      </w:r>
      <w:r>
        <w:rPr>
          <w:spacing w:val="1"/>
          <w:sz w:val="26"/>
          <w:szCs w:val="26"/>
        </w:rPr>
        <w:t xml:space="preserve"> </w:t>
      </w:r>
      <w:r>
        <w:rPr>
          <w:sz w:val="26"/>
          <w:szCs w:val="26"/>
        </w:rPr>
        <w:t>детской</w:t>
      </w:r>
      <w:r>
        <w:rPr>
          <w:spacing w:val="1"/>
          <w:sz w:val="26"/>
          <w:szCs w:val="26"/>
        </w:rPr>
        <w:t xml:space="preserve"> </w:t>
      </w:r>
      <w:r>
        <w:rPr>
          <w:sz w:val="26"/>
          <w:szCs w:val="26"/>
        </w:rPr>
        <w:t>книгой</w:t>
      </w:r>
      <w:r>
        <w:rPr>
          <w:spacing w:val="1"/>
          <w:sz w:val="26"/>
          <w:szCs w:val="26"/>
        </w:rPr>
        <w:t xml:space="preserve"> </w:t>
      </w:r>
      <w:r>
        <w:rPr>
          <w:sz w:val="26"/>
          <w:szCs w:val="26"/>
        </w:rPr>
        <w:t>и</w:t>
      </w:r>
      <w:r>
        <w:rPr>
          <w:spacing w:val="1"/>
          <w:sz w:val="26"/>
          <w:szCs w:val="26"/>
        </w:rPr>
        <w:t xml:space="preserve"> </w:t>
      </w:r>
      <w:r>
        <w:rPr>
          <w:sz w:val="26"/>
          <w:szCs w:val="26"/>
        </w:rPr>
        <w:t>справочной</w:t>
      </w:r>
      <w:r>
        <w:rPr>
          <w:spacing w:val="1"/>
          <w:sz w:val="26"/>
          <w:szCs w:val="26"/>
        </w:rPr>
        <w:t xml:space="preserve"> </w:t>
      </w:r>
      <w:r>
        <w:rPr>
          <w:sz w:val="26"/>
          <w:szCs w:val="26"/>
        </w:rPr>
        <w:t>литературой).</w:t>
      </w:r>
      <w:r>
        <w:rPr>
          <w:spacing w:val="-62"/>
          <w:sz w:val="26"/>
          <w:szCs w:val="26"/>
        </w:rPr>
        <w:t xml:space="preserve"> </w:t>
      </w:r>
      <w:r>
        <w:rPr>
          <w:sz w:val="26"/>
          <w:szCs w:val="26"/>
        </w:rPr>
        <w:t>Ценность</w:t>
      </w:r>
      <w:r>
        <w:rPr>
          <w:spacing w:val="1"/>
          <w:sz w:val="26"/>
          <w:szCs w:val="26"/>
        </w:rPr>
        <w:t xml:space="preserve"> </w:t>
      </w:r>
      <w:r>
        <w:rPr>
          <w:sz w:val="26"/>
          <w:szCs w:val="26"/>
        </w:rPr>
        <w:t>чтения</w:t>
      </w:r>
      <w:r>
        <w:rPr>
          <w:spacing w:val="1"/>
          <w:sz w:val="26"/>
          <w:szCs w:val="26"/>
        </w:rPr>
        <w:t xml:space="preserve"> </w:t>
      </w:r>
      <w:r>
        <w:rPr>
          <w:sz w:val="26"/>
          <w:szCs w:val="26"/>
        </w:rPr>
        <w:t>художественной</w:t>
      </w:r>
      <w:r>
        <w:rPr>
          <w:spacing w:val="1"/>
          <w:sz w:val="26"/>
          <w:szCs w:val="26"/>
        </w:rPr>
        <w:t xml:space="preserve"> </w:t>
      </w:r>
      <w:r>
        <w:rPr>
          <w:sz w:val="26"/>
          <w:szCs w:val="26"/>
        </w:rPr>
        <w:t>литературы</w:t>
      </w:r>
      <w:r>
        <w:rPr>
          <w:spacing w:val="1"/>
          <w:sz w:val="26"/>
          <w:szCs w:val="26"/>
        </w:rPr>
        <w:t xml:space="preserve"> </w:t>
      </w:r>
      <w:r>
        <w:rPr>
          <w:sz w:val="26"/>
          <w:szCs w:val="26"/>
        </w:rPr>
        <w:t>и</w:t>
      </w:r>
      <w:r>
        <w:rPr>
          <w:spacing w:val="1"/>
          <w:sz w:val="26"/>
          <w:szCs w:val="26"/>
        </w:rPr>
        <w:t xml:space="preserve"> </w:t>
      </w:r>
      <w:r>
        <w:rPr>
          <w:sz w:val="26"/>
          <w:szCs w:val="26"/>
        </w:rPr>
        <w:t>фольклора,</w:t>
      </w:r>
      <w:r>
        <w:rPr>
          <w:spacing w:val="1"/>
          <w:sz w:val="26"/>
          <w:szCs w:val="26"/>
        </w:rPr>
        <w:t xml:space="preserve"> </w:t>
      </w:r>
      <w:r>
        <w:rPr>
          <w:sz w:val="26"/>
          <w:szCs w:val="26"/>
        </w:rPr>
        <w:t>осознание</w:t>
      </w:r>
      <w:r>
        <w:rPr>
          <w:spacing w:val="1"/>
          <w:sz w:val="26"/>
          <w:szCs w:val="26"/>
        </w:rPr>
        <w:t xml:space="preserve"> </w:t>
      </w:r>
      <w:r>
        <w:rPr>
          <w:sz w:val="26"/>
          <w:szCs w:val="26"/>
        </w:rPr>
        <w:t>важности</w:t>
      </w:r>
      <w:r>
        <w:rPr>
          <w:spacing w:val="-62"/>
          <w:sz w:val="26"/>
          <w:szCs w:val="26"/>
        </w:rPr>
        <w:t xml:space="preserve"> </w:t>
      </w:r>
      <w:r>
        <w:rPr>
          <w:sz w:val="26"/>
          <w:szCs w:val="26"/>
        </w:rPr>
        <w:t>читательской</w:t>
      </w:r>
      <w:r>
        <w:rPr>
          <w:spacing w:val="-2"/>
          <w:sz w:val="26"/>
          <w:szCs w:val="26"/>
        </w:rPr>
        <w:t xml:space="preserve"> </w:t>
      </w:r>
      <w:r>
        <w:rPr>
          <w:sz w:val="26"/>
          <w:szCs w:val="26"/>
        </w:rPr>
        <w:t>деятельности.</w:t>
      </w:r>
      <w:r>
        <w:rPr>
          <w:spacing w:val="-2"/>
          <w:sz w:val="26"/>
          <w:szCs w:val="26"/>
        </w:rPr>
        <w:t xml:space="preserve"> </w:t>
      </w:r>
      <w:r>
        <w:rPr>
          <w:sz w:val="26"/>
          <w:szCs w:val="26"/>
        </w:rPr>
        <w:t>Использование</w:t>
      </w:r>
      <w:r>
        <w:rPr>
          <w:spacing w:val="1"/>
          <w:sz w:val="26"/>
          <w:szCs w:val="26"/>
        </w:rPr>
        <w:t xml:space="preserve"> </w:t>
      </w:r>
      <w:r>
        <w:rPr>
          <w:sz w:val="26"/>
          <w:szCs w:val="26"/>
        </w:rPr>
        <w:t>с</w:t>
      </w:r>
      <w:r>
        <w:rPr>
          <w:spacing w:val="-2"/>
          <w:sz w:val="26"/>
          <w:szCs w:val="26"/>
        </w:rPr>
        <w:t xml:space="preserve"> </w:t>
      </w:r>
      <w:r>
        <w:rPr>
          <w:sz w:val="26"/>
          <w:szCs w:val="26"/>
        </w:rPr>
        <w:t>учётом</w:t>
      </w:r>
      <w:r>
        <w:rPr>
          <w:spacing w:val="-3"/>
          <w:sz w:val="26"/>
          <w:szCs w:val="26"/>
        </w:rPr>
        <w:t xml:space="preserve"> </w:t>
      </w:r>
      <w:r>
        <w:rPr>
          <w:sz w:val="26"/>
          <w:szCs w:val="26"/>
        </w:rPr>
        <w:t>учебных</w:t>
      </w:r>
      <w:r>
        <w:rPr>
          <w:spacing w:val="-2"/>
          <w:sz w:val="26"/>
          <w:szCs w:val="26"/>
        </w:rPr>
        <w:t xml:space="preserve"> </w:t>
      </w:r>
      <w:r>
        <w:rPr>
          <w:sz w:val="26"/>
          <w:szCs w:val="26"/>
        </w:rPr>
        <w:t>задач</w:t>
      </w:r>
      <w:r>
        <w:rPr>
          <w:spacing w:val="-2"/>
          <w:sz w:val="26"/>
          <w:szCs w:val="26"/>
        </w:rPr>
        <w:t xml:space="preserve"> </w:t>
      </w:r>
      <w:r>
        <w:rPr>
          <w:sz w:val="26"/>
          <w:szCs w:val="26"/>
        </w:rPr>
        <w:t>аппарата</w:t>
      </w:r>
    </w:p>
    <w:p w:rsidR="006C6D24" w:rsidRDefault="006C6D24" w:rsidP="006C6D24">
      <w:pPr>
        <w:ind w:right="264"/>
        <w:jc w:val="both"/>
        <w:rPr>
          <w:sz w:val="26"/>
          <w:szCs w:val="26"/>
        </w:rPr>
      </w:pPr>
      <w:r>
        <w:rPr>
          <w:sz w:val="26"/>
          <w:szCs w:val="26"/>
        </w:rPr>
        <w:t>издания (обложка, оглавление, аннотация, предисловие, иллюстрации). Правила юного</w:t>
      </w:r>
      <w:r>
        <w:rPr>
          <w:spacing w:val="1"/>
          <w:sz w:val="26"/>
          <w:szCs w:val="26"/>
        </w:rPr>
        <w:t xml:space="preserve"> </w:t>
      </w:r>
      <w:r>
        <w:rPr>
          <w:sz w:val="26"/>
          <w:szCs w:val="26"/>
        </w:rPr>
        <w:t>читателя. Книга как особый вид искусства. Общее представление о первых книгах на</w:t>
      </w:r>
      <w:r>
        <w:rPr>
          <w:spacing w:val="1"/>
          <w:sz w:val="26"/>
          <w:szCs w:val="26"/>
        </w:rPr>
        <w:t xml:space="preserve"> </w:t>
      </w:r>
      <w:r>
        <w:rPr>
          <w:sz w:val="26"/>
          <w:szCs w:val="26"/>
        </w:rPr>
        <w:t>Руси,</w:t>
      </w:r>
      <w:r>
        <w:rPr>
          <w:spacing w:val="-2"/>
          <w:sz w:val="26"/>
          <w:szCs w:val="26"/>
        </w:rPr>
        <w:t xml:space="preserve"> </w:t>
      </w:r>
      <w:r>
        <w:rPr>
          <w:sz w:val="26"/>
          <w:szCs w:val="26"/>
        </w:rPr>
        <w:t>знакомство</w:t>
      </w:r>
      <w:r>
        <w:rPr>
          <w:spacing w:val="-1"/>
          <w:sz w:val="26"/>
          <w:szCs w:val="26"/>
        </w:rPr>
        <w:t xml:space="preserve"> </w:t>
      </w:r>
      <w:r>
        <w:rPr>
          <w:sz w:val="26"/>
          <w:szCs w:val="26"/>
        </w:rPr>
        <w:t>с</w:t>
      </w:r>
      <w:r>
        <w:rPr>
          <w:spacing w:val="-1"/>
          <w:sz w:val="26"/>
          <w:szCs w:val="26"/>
        </w:rPr>
        <w:t xml:space="preserve"> </w:t>
      </w:r>
      <w:r>
        <w:rPr>
          <w:sz w:val="26"/>
          <w:szCs w:val="26"/>
        </w:rPr>
        <w:t>рукописными</w:t>
      </w:r>
      <w:r>
        <w:rPr>
          <w:spacing w:val="-1"/>
          <w:sz w:val="26"/>
          <w:szCs w:val="26"/>
        </w:rPr>
        <w:t xml:space="preserve"> </w:t>
      </w:r>
      <w:r>
        <w:rPr>
          <w:sz w:val="26"/>
          <w:szCs w:val="26"/>
        </w:rPr>
        <w:t>книгами.</w:t>
      </w:r>
    </w:p>
    <w:p w:rsidR="006C6D24" w:rsidRDefault="006C6D24" w:rsidP="006C6D24">
      <w:pPr>
        <w:spacing w:before="1"/>
        <w:ind w:right="266"/>
        <w:jc w:val="both"/>
        <w:rPr>
          <w:sz w:val="26"/>
          <w:szCs w:val="26"/>
        </w:rPr>
      </w:pPr>
      <w:r>
        <w:rPr>
          <w:sz w:val="26"/>
          <w:szCs w:val="26"/>
        </w:rPr>
        <w:t>Изучение</w:t>
      </w:r>
      <w:r>
        <w:rPr>
          <w:spacing w:val="1"/>
          <w:sz w:val="26"/>
          <w:szCs w:val="26"/>
        </w:rPr>
        <w:t xml:space="preserve"> </w:t>
      </w:r>
      <w:r>
        <w:rPr>
          <w:sz w:val="26"/>
          <w:szCs w:val="26"/>
        </w:rPr>
        <w:t>содержания</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в</w:t>
      </w:r>
      <w:r>
        <w:rPr>
          <w:spacing w:val="1"/>
          <w:sz w:val="26"/>
          <w:szCs w:val="26"/>
        </w:rPr>
        <w:t xml:space="preserve"> </w:t>
      </w:r>
      <w:r>
        <w:rPr>
          <w:sz w:val="26"/>
          <w:szCs w:val="26"/>
        </w:rPr>
        <w:t>третьем</w:t>
      </w:r>
      <w:r>
        <w:rPr>
          <w:spacing w:val="1"/>
          <w:sz w:val="26"/>
          <w:szCs w:val="26"/>
        </w:rPr>
        <w:t xml:space="preserve"> </w:t>
      </w:r>
      <w:r>
        <w:rPr>
          <w:sz w:val="26"/>
          <w:szCs w:val="26"/>
        </w:rPr>
        <w:t>классе</w:t>
      </w:r>
      <w:r>
        <w:rPr>
          <w:spacing w:val="1"/>
          <w:sz w:val="26"/>
          <w:szCs w:val="26"/>
        </w:rPr>
        <w:t xml:space="preserve"> </w:t>
      </w:r>
      <w:r>
        <w:rPr>
          <w:sz w:val="26"/>
          <w:szCs w:val="26"/>
        </w:rPr>
        <w:t>способствует</w:t>
      </w:r>
      <w:r>
        <w:rPr>
          <w:spacing w:val="-2"/>
          <w:sz w:val="26"/>
          <w:szCs w:val="26"/>
        </w:rPr>
        <w:t xml:space="preserve"> </w:t>
      </w:r>
      <w:r>
        <w:rPr>
          <w:sz w:val="26"/>
          <w:szCs w:val="26"/>
        </w:rPr>
        <w:t>освоению</w:t>
      </w:r>
      <w:r>
        <w:rPr>
          <w:spacing w:val="-1"/>
          <w:sz w:val="26"/>
          <w:szCs w:val="26"/>
        </w:rPr>
        <w:t xml:space="preserve"> </w:t>
      </w:r>
      <w:r>
        <w:rPr>
          <w:sz w:val="26"/>
          <w:szCs w:val="26"/>
        </w:rPr>
        <w:t>ряда</w:t>
      </w:r>
      <w:r>
        <w:rPr>
          <w:spacing w:val="-2"/>
          <w:sz w:val="26"/>
          <w:szCs w:val="26"/>
        </w:rPr>
        <w:t xml:space="preserve"> </w:t>
      </w:r>
      <w:r>
        <w:rPr>
          <w:sz w:val="26"/>
          <w:szCs w:val="26"/>
        </w:rPr>
        <w:t>универсальных</w:t>
      </w:r>
      <w:r>
        <w:rPr>
          <w:spacing w:val="-1"/>
          <w:sz w:val="26"/>
          <w:szCs w:val="26"/>
        </w:rPr>
        <w:t xml:space="preserve"> </w:t>
      </w:r>
      <w:r>
        <w:rPr>
          <w:sz w:val="26"/>
          <w:szCs w:val="26"/>
        </w:rPr>
        <w:t>учебных</w:t>
      </w:r>
      <w:r>
        <w:rPr>
          <w:spacing w:val="-1"/>
          <w:sz w:val="26"/>
          <w:szCs w:val="26"/>
        </w:rPr>
        <w:t xml:space="preserve"> </w:t>
      </w:r>
      <w:r>
        <w:rPr>
          <w:sz w:val="26"/>
          <w:szCs w:val="26"/>
        </w:rPr>
        <w:t>действий.</w:t>
      </w:r>
    </w:p>
    <w:p w:rsidR="006C6D24" w:rsidRDefault="006C6D24" w:rsidP="006C6D24">
      <w:pPr>
        <w:spacing w:line="298" w:lineRule="exact"/>
        <w:jc w:val="both"/>
        <w:outlineLvl w:val="2"/>
        <w:rPr>
          <w:b/>
          <w:bCs/>
          <w:i/>
          <w:iCs/>
          <w:sz w:val="26"/>
          <w:szCs w:val="26"/>
        </w:rPr>
      </w:pPr>
      <w:r>
        <w:rPr>
          <w:b/>
          <w:bCs/>
          <w:i/>
          <w:iCs/>
          <w:sz w:val="26"/>
          <w:szCs w:val="26"/>
        </w:rPr>
        <w:t>Познавательные</w:t>
      </w:r>
      <w:r>
        <w:rPr>
          <w:b/>
          <w:bCs/>
          <w:i/>
          <w:iCs/>
          <w:spacing w:val="-3"/>
          <w:sz w:val="26"/>
          <w:szCs w:val="26"/>
        </w:rPr>
        <w:t xml:space="preserve"> </w:t>
      </w:r>
      <w:r>
        <w:rPr>
          <w:b/>
          <w:bCs/>
          <w:i/>
          <w:iCs/>
          <w:sz w:val="26"/>
          <w:szCs w:val="26"/>
        </w:rPr>
        <w:t>универсальные</w:t>
      </w:r>
      <w:r>
        <w:rPr>
          <w:b/>
          <w:bCs/>
          <w:i/>
          <w:iCs/>
          <w:spacing w:val="-3"/>
          <w:sz w:val="26"/>
          <w:szCs w:val="26"/>
        </w:rPr>
        <w:t xml:space="preserve"> </w:t>
      </w:r>
      <w:r>
        <w:rPr>
          <w:b/>
          <w:bCs/>
          <w:i/>
          <w:iCs/>
          <w:sz w:val="26"/>
          <w:szCs w:val="26"/>
        </w:rPr>
        <w:t>учебные</w:t>
      </w:r>
      <w:r>
        <w:rPr>
          <w:b/>
          <w:bCs/>
          <w:i/>
          <w:iCs/>
          <w:spacing w:val="-3"/>
          <w:sz w:val="26"/>
          <w:szCs w:val="26"/>
        </w:rPr>
        <w:t xml:space="preserve"> </w:t>
      </w:r>
      <w:r>
        <w:rPr>
          <w:b/>
          <w:bCs/>
          <w:i/>
          <w:iCs/>
          <w:sz w:val="26"/>
          <w:szCs w:val="26"/>
        </w:rPr>
        <w:t>действия:</w:t>
      </w:r>
    </w:p>
    <w:p w:rsidR="006C6D24" w:rsidRDefault="006C6D24" w:rsidP="006C6D24">
      <w:pPr>
        <w:numPr>
          <w:ilvl w:val="0"/>
          <w:numId w:val="20"/>
        </w:numPr>
        <w:tabs>
          <w:tab w:val="left" w:pos="677"/>
        </w:tabs>
        <w:ind w:right="261" w:firstLine="0"/>
        <w:jc w:val="both"/>
        <w:rPr>
          <w:sz w:val="26"/>
        </w:rPr>
      </w:pPr>
      <w:r>
        <w:rPr>
          <w:sz w:val="26"/>
        </w:rPr>
        <w:t>читать</w:t>
      </w:r>
      <w:r>
        <w:rPr>
          <w:spacing w:val="1"/>
          <w:sz w:val="26"/>
        </w:rPr>
        <w:t xml:space="preserve"> </w:t>
      </w:r>
      <w:r>
        <w:rPr>
          <w:sz w:val="26"/>
        </w:rPr>
        <w:t>доступные</w:t>
      </w:r>
      <w:r>
        <w:rPr>
          <w:spacing w:val="1"/>
          <w:sz w:val="26"/>
        </w:rPr>
        <w:t xml:space="preserve"> </w:t>
      </w:r>
      <w:r>
        <w:rPr>
          <w:sz w:val="26"/>
        </w:rPr>
        <w:t>по</w:t>
      </w:r>
      <w:r>
        <w:rPr>
          <w:spacing w:val="1"/>
          <w:sz w:val="26"/>
        </w:rPr>
        <w:t xml:space="preserve"> </w:t>
      </w:r>
      <w:r>
        <w:rPr>
          <w:sz w:val="26"/>
        </w:rPr>
        <w:t>восприятию</w:t>
      </w:r>
      <w:r>
        <w:rPr>
          <w:spacing w:val="1"/>
          <w:sz w:val="26"/>
        </w:rPr>
        <w:t xml:space="preserve"> </w:t>
      </w:r>
      <w:r>
        <w:rPr>
          <w:sz w:val="26"/>
        </w:rPr>
        <w:t>и</w:t>
      </w:r>
      <w:r>
        <w:rPr>
          <w:spacing w:val="1"/>
          <w:sz w:val="26"/>
        </w:rPr>
        <w:t xml:space="preserve"> </w:t>
      </w:r>
      <w:r>
        <w:rPr>
          <w:sz w:val="26"/>
        </w:rPr>
        <w:t>небольшие</w:t>
      </w:r>
      <w:r>
        <w:rPr>
          <w:spacing w:val="1"/>
          <w:sz w:val="26"/>
        </w:rPr>
        <w:t xml:space="preserve"> </w:t>
      </w:r>
      <w:r>
        <w:rPr>
          <w:sz w:val="26"/>
        </w:rPr>
        <w:t>по</w:t>
      </w:r>
      <w:r>
        <w:rPr>
          <w:spacing w:val="1"/>
          <w:sz w:val="26"/>
        </w:rPr>
        <w:t xml:space="preserve"> </w:t>
      </w:r>
      <w:r>
        <w:rPr>
          <w:sz w:val="26"/>
        </w:rPr>
        <w:t>объёму</w:t>
      </w:r>
      <w:r>
        <w:rPr>
          <w:spacing w:val="1"/>
          <w:sz w:val="26"/>
        </w:rPr>
        <w:t xml:space="preserve"> </w:t>
      </w:r>
      <w:r>
        <w:rPr>
          <w:sz w:val="26"/>
        </w:rPr>
        <w:t>прозаические</w:t>
      </w:r>
      <w:r>
        <w:rPr>
          <w:spacing w:val="1"/>
          <w:sz w:val="26"/>
        </w:rPr>
        <w:t xml:space="preserve"> </w:t>
      </w:r>
      <w:r>
        <w:rPr>
          <w:sz w:val="26"/>
        </w:rPr>
        <w:t>и</w:t>
      </w:r>
      <w:r>
        <w:rPr>
          <w:spacing w:val="1"/>
          <w:sz w:val="26"/>
        </w:rPr>
        <w:t xml:space="preserve"> </w:t>
      </w:r>
      <w:r>
        <w:rPr>
          <w:sz w:val="26"/>
        </w:rPr>
        <w:t>стихотворные</w:t>
      </w:r>
      <w:r>
        <w:rPr>
          <w:spacing w:val="-2"/>
          <w:sz w:val="26"/>
        </w:rPr>
        <w:t xml:space="preserve"> </w:t>
      </w:r>
      <w:r>
        <w:rPr>
          <w:sz w:val="26"/>
        </w:rPr>
        <w:t>произведения (без</w:t>
      </w:r>
      <w:r>
        <w:rPr>
          <w:spacing w:val="-1"/>
          <w:sz w:val="26"/>
        </w:rPr>
        <w:t xml:space="preserve"> </w:t>
      </w:r>
      <w:r>
        <w:rPr>
          <w:sz w:val="26"/>
        </w:rPr>
        <w:t>отметочного</w:t>
      </w:r>
      <w:r>
        <w:rPr>
          <w:spacing w:val="3"/>
          <w:sz w:val="26"/>
        </w:rPr>
        <w:t xml:space="preserve"> </w:t>
      </w:r>
      <w:r>
        <w:rPr>
          <w:sz w:val="26"/>
        </w:rPr>
        <w:t>оценивания);</w:t>
      </w:r>
    </w:p>
    <w:p w:rsidR="006C6D24" w:rsidRDefault="006C6D24" w:rsidP="006C6D24">
      <w:pPr>
        <w:numPr>
          <w:ilvl w:val="0"/>
          <w:numId w:val="20"/>
        </w:numPr>
        <w:tabs>
          <w:tab w:val="left" w:pos="653"/>
        </w:tabs>
        <w:spacing w:before="1"/>
        <w:ind w:right="267" w:firstLine="0"/>
        <w:jc w:val="both"/>
        <w:rPr>
          <w:sz w:val="26"/>
        </w:rPr>
      </w:pPr>
      <w:r>
        <w:rPr>
          <w:sz w:val="26"/>
        </w:rPr>
        <w:t>различать</w:t>
      </w:r>
      <w:r>
        <w:rPr>
          <w:spacing w:val="1"/>
          <w:sz w:val="26"/>
        </w:rPr>
        <w:t xml:space="preserve"> </w:t>
      </w:r>
      <w:r>
        <w:rPr>
          <w:sz w:val="26"/>
        </w:rPr>
        <w:t>сказочные</w:t>
      </w:r>
      <w:r>
        <w:rPr>
          <w:spacing w:val="1"/>
          <w:sz w:val="26"/>
        </w:rPr>
        <w:t xml:space="preserve"> </w:t>
      </w:r>
      <w:r>
        <w:rPr>
          <w:sz w:val="26"/>
        </w:rPr>
        <w:t>и</w:t>
      </w:r>
      <w:r>
        <w:rPr>
          <w:spacing w:val="1"/>
          <w:sz w:val="26"/>
        </w:rPr>
        <w:t xml:space="preserve"> </w:t>
      </w:r>
      <w:r>
        <w:rPr>
          <w:sz w:val="26"/>
        </w:rPr>
        <w:t>реалистические,</w:t>
      </w:r>
      <w:r>
        <w:rPr>
          <w:spacing w:val="1"/>
          <w:sz w:val="26"/>
        </w:rPr>
        <w:t xml:space="preserve"> </w:t>
      </w:r>
      <w:r>
        <w:rPr>
          <w:sz w:val="26"/>
        </w:rPr>
        <w:t>лирические</w:t>
      </w:r>
      <w:r>
        <w:rPr>
          <w:spacing w:val="1"/>
          <w:sz w:val="26"/>
        </w:rPr>
        <w:t xml:space="preserve"> </w:t>
      </w:r>
      <w:r>
        <w:rPr>
          <w:sz w:val="26"/>
        </w:rPr>
        <w:t>и</w:t>
      </w:r>
      <w:r>
        <w:rPr>
          <w:spacing w:val="1"/>
          <w:sz w:val="26"/>
        </w:rPr>
        <w:t xml:space="preserve"> </w:t>
      </w:r>
      <w:r>
        <w:rPr>
          <w:sz w:val="26"/>
        </w:rPr>
        <w:t>эпические,</w:t>
      </w:r>
      <w:r>
        <w:rPr>
          <w:spacing w:val="1"/>
          <w:sz w:val="26"/>
        </w:rPr>
        <w:t xml:space="preserve"> </w:t>
      </w:r>
      <w:r>
        <w:rPr>
          <w:sz w:val="26"/>
        </w:rPr>
        <w:t>народные</w:t>
      </w:r>
      <w:r>
        <w:rPr>
          <w:spacing w:val="1"/>
          <w:sz w:val="26"/>
        </w:rPr>
        <w:t xml:space="preserve"> </w:t>
      </w:r>
      <w:r>
        <w:rPr>
          <w:sz w:val="26"/>
        </w:rPr>
        <w:t>и</w:t>
      </w:r>
      <w:r>
        <w:rPr>
          <w:spacing w:val="1"/>
          <w:sz w:val="26"/>
        </w:rPr>
        <w:t xml:space="preserve"> </w:t>
      </w:r>
      <w:r>
        <w:rPr>
          <w:sz w:val="26"/>
        </w:rPr>
        <w:t>авторские</w:t>
      </w:r>
      <w:r>
        <w:rPr>
          <w:spacing w:val="-1"/>
          <w:sz w:val="26"/>
        </w:rPr>
        <w:t xml:space="preserve"> </w:t>
      </w:r>
      <w:r>
        <w:rPr>
          <w:sz w:val="26"/>
        </w:rPr>
        <w:t>произведения;</w:t>
      </w:r>
    </w:p>
    <w:p w:rsidR="006C6D24" w:rsidRDefault="006C6D24" w:rsidP="006C6D24">
      <w:pPr>
        <w:numPr>
          <w:ilvl w:val="0"/>
          <w:numId w:val="20"/>
        </w:numPr>
        <w:tabs>
          <w:tab w:val="left" w:pos="607"/>
        </w:tabs>
        <w:ind w:right="261" w:firstLine="0"/>
        <w:jc w:val="both"/>
        <w:rPr>
          <w:sz w:val="26"/>
        </w:rPr>
      </w:pPr>
      <w:r>
        <w:rPr>
          <w:sz w:val="26"/>
        </w:rPr>
        <w:t>анализировать</w:t>
      </w:r>
      <w:r>
        <w:rPr>
          <w:spacing w:val="1"/>
          <w:sz w:val="26"/>
        </w:rPr>
        <w:t xml:space="preserve"> </w:t>
      </w:r>
      <w:r>
        <w:rPr>
          <w:sz w:val="26"/>
        </w:rPr>
        <w:t>текст:</w:t>
      </w:r>
      <w:r>
        <w:rPr>
          <w:spacing w:val="1"/>
          <w:sz w:val="26"/>
        </w:rPr>
        <w:t xml:space="preserve"> </w:t>
      </w:r>
      <w:r>
        <w:rPr>
          <w:sz w:val="26"/>
        </w:rPr>
        <w:t>обосновывать</w:t>
      </w:r>
      <w:r>
        <w:rPr>
          <w:spacing w:val="1"/>
          <w:sz w:val="26"/>
        </w:rPr>
        <w:t xml:space="preserve"> </w:t>
      </w:r>
      <w:r>
        <w:rPr>
          <w:sz w:val="26"/>
        </w:rPr>
        <w:t>принадлежность</w:t>
      </w:r>
      <w:r>
        <w:rPr>
          <w:spacing w:val="1"/>
          <w:sz w:val="26"/>
        </w:rPr>
        <w:t xml:space="preserve"> </w:t>
      </w:r>
      <w:r>
        <w:rPr>
          <w:sz w:val="26"/>
        </w:rPr>
        <w:t>к</w:t>
      </w:r>
      <w:r>
        <w:rPr>
          <w:spacing w:val="1"/>
          <w:sz w:val="26"/>
        </w:rPr>
        <w:t xml:space="preserve"> </w:t>
      </w:r>
      <w:r>
        <w:rPr>
          <w:sz w:val="26"/>
        </w:rPr>
        <w:t>жанру,</w:t>
      </w:r>
      <w:r>
        <w:rPr>
          <w:spacing w:val="1"/>
          <w:sz w:val="26"/>
        </w:rPr>
        <w:t xml:space="preserve"> </w:t>
      </w:r>
      <w:r>
        <w:rPr>
          <w:sz w:val="26"/>
        </w:rPr>
        <w:t>определять</w:t>
      </w:r>
      <w:r>
        <w:rPr>
          <w:spacing w:val="1"/>
          <w:sz w:val="26"/>
        </w:rPr>
        <w:t xml:space="preserve"> </w:t>
      </w:r>
      <w:r>
        <w:rPr>
          <w:sz w:val="26"/>
        </w:rPr>
        <w:t>тему</w:t>
      </w:r>
      <w:r>
        <w:rPr>
          <w:spacing w:val="1"/>
          <w:sz w:val="26"/>
        </w:rPr>
        <w:t xml:space="preserve"> </w:t>
      </w:r>
      <w:r>
        <w:rPr>
          <w:sz w:val="26"/>
        </w:rPr>
        <w:t>и</w:t>
      </w:r>
      <w:r>
        <w:rPr>
          <w:spacing w:val="-62"/>
          <w:sz w:val="26"/>
        </w:rPr>
        <w:t xml:space="preserve"> </w:t>
      </w:r>
      <w:r>
        <w:rPr>
          <w:sz w:val="26"/>
        </w:rPr>
        <w:t>главную мысль, делить текст на части, озаглавливать их, находить в тексте заданный</w:t>
      </w:r>
      <w:r>
        <w:rPr>
          <w:spacing w:val="1"/>
          <w:sz w:val="26"/>
        </w:rPr>
        <w:t xml:space="preserve"> </w:t>
      </w:r>
      <w:r>
        <w:rPr>
          <w:sz w:val="26"/>
        </w:rPr>
        <w:t>эпизод,</w:t>
      </w:r>
      <w:r>
        <w:rPr>
          <w:spacing w:val="-1"/>
          <w:sz w:val="26"/>
        </w:rPr>
        <w:t xml:space="preserve"> </w:t>
      </w:r>
      <w:r>
        <w:rPr>
          <w:sz w:val="26"/>
        </w:rPr>
        <w:t>определять</w:t>
      </w:r>
      <w:r>
        <w:rPr>
          <w:spacing w:val="-3"/>
          <w:sz w:val="26"/>
        </w:rPr>
        <w:t xml:space="preserve"> </w:t>
      </w:r>
      <w:r>
        <w:rPr>
          <w:sz w:val="26"/>
        </w:rPr>
        <w:t>композицию</w:t>
      </w:r>
      <w:r>
        <w:rPr>
          <w:spacing w:val="-1"/>
          <w:sz w:val="26"/>
        </w:rPr>
        <w:t xml:space="preserve"> </w:t>
      </w:r>
      <w:r>
        <w:rPr>
          <w:sz w:val="26"/>
        </w:rPr>
        <w:t>произведения,</w:t>
      </w:r>
      <w:r>
        <w:rPr>
          <w:spacing w:val="-2"/>
          <w:sz w:val="26"/>
        </w:rPr>
        <w:t xml:space="preserve"> </w:t>
      </w:r>
      <w:r>
        <w:rPr>
          <w:sz w:val="26"/>
        </w:rPr>
        <w:t>характеризовать героя;</w:t>
      </w:r>
    </w:p>
    <w:p w:rsidR="006C6D24" w:rsidRDefault="006C6D24" w:rsidP="006C6D24">
      <w:pPr>
        <w:numPr>
          <w:ilvl w:val="0"/>
          <w:numId w:val="20"/>
        </w:numPr>
        <w:tabs>
          <w:tab w:val="left" w:pos="766"/>
        </w:tabs>
        <w:ind w:right="259" w:firstLine="0"/>
        <w:jc w:val="both"/>
        <w:rPr>
          <w:sz w:val="26"/>
        </w:rPr>
      </w:pPr>
      <w:r>
        <w:rPr>
          <w:sz w:val="26"/>
        </w:rPr>
        <w:t>конструировать</w:t>
      </w:r>
      <w:r>
        <w:rPr>
          <w:spacing w:val="1"/>
          <w:sz w:val="26"/>
        </w:rPr>
        <w:t xml:space="preserve"> </w:t>
      </w:r>
      <w:r>
        <w:rPr>
          <w:sz w:val="26"/>
        </w:rPr>
        <w:t>план</w:t>
      </w:r>
      <w:r>
        <w:rPr>
          <w:spacing w:val="1"/>
          <w:sz w:val="26"/>
        </w:rPr>
        <w:t xml:space="preserve"> </w:t>
      </w:r>
      <w:r>
        <w:rPr>
          <w:sz w:val="26"/>
        </w:rPr>
        <w:t>текста,</w:t>
      </w:r>
      <w:r>
        <w:rPr>
          <w:spacing w:val="1"/>
          <w:sz w:val="26"/>
        </w:rPr>
        <w:t xml:space="preserve"> </w:t>
      </w:r>
      <w:r>
        <w:rPr>
          <w:sz w:val="26"/>
        </w:rPr>
        <w:t>дополнять</w:t>
      </w:r>
      <w:r>
        <w:rPr>
          <w:spacing w:val="1"/>
          <w:sz w:val="26"/>
        </w:rPr>
        <w:t xml:space="preserve"> </w:t>
      </w:r>
      <w:r>
        <w:rPr>
          <w:sz w:val="26"/>
        </w:rPr>
        <w:t>и</w:t>
      </w:r>
      <w:r>
        <w:rPr>
          <w:spacing w:val="1"/>
          <w:sz w:val="26"/>
        </w:rPr>
        <w:t xml:space="preserve"> </w:t>
      </w:r>
      <w:r>
        <w:rPr>
          <w:sz w:val="26"/>
        </w:rPr>
        <w:t>восстанавливать</w:t>
      </w:r>
      <w:r>
        <w:rPr>
          <w:spacing w:val="1"/>
          <w:sz w:val="26"/>
        </w:rPr>
        <w:t xml:space="preserve"> </w:t>
      </w:r>
      <w:r>
        <w:rPr>
          <w:sz w:val="26"/>
        </w:rPr>
        <w:t>нарушенную</w:t>
      </w:r>
      <w:r>
        <w:rPr>
          <w:spacing w:val="1"/>
          <w:sz w:val="26"/>
        </w:rPr>
        <w:t xml:space="preserve"> </w:t>
      </w:r>
      <w:r>
        <w:rPr>
          <w:sz w:val="26"/>
        </w:rPr>
        <w:t>последовательность;</w:t>
      </w:r>
    </w:p>
    <w:p w:rsidR="006C6D24" w:rsidRDefault="006C6D24" w:rsidP="006C6D24">
      <w:pPr>
        <w:numPr>
          <w:ilvl w:val="0"/>
          <w:numId w:val="20"/>
        </w:numPr>
        <w:tabs>
          <w:tab w:val="left" w:pos="696"/>
        </w:tabs>
        <w:spacing w:before="1"/>
        <w:ind w:right="260" w:firstLine="0"/>
        <w:jc w:val="both"/>
        <w:rPr>
          <w:sz w:val="26"/>
        </w:rPr>
      </w:pPr>
      <w:r>
        <w:rPr>
          <w:sz w:val="26"/>
        </w:rPr>
        <w:t>сравнивать</w:t>
      </w:r>
      <w:r>
        <w:rPr>
          <w:spacing w:val="1"/>
          <w:sz w:val="26"/>
        </w:rPr>
        <w:t xml:space="preserve"> </w:t>
      </w:r>
      <w:r>
        <w:rPr>
          <w:sz w:val="26"/>
        </w:rPr>
        <w:t>произведения,</w:t>
      </w:r>
      <w:r>
        <w:rPr>
          <w:spacing w:val="1"/>
          <w:sz w:val="26"/>
        </w:rPr>
        <w:t xml:space="preserve"> </w:t>
      </w:r>
      <w:r>
        <w:rPr>
          <w:sz w:val="26"/>
        </w:rPr>
        <w:t>относящиеся</w:t>
      </w:r>
      <w:r>
        <w:rPr>
          <w:spacing w:val="1"/>
          <w:sz w:val="26"/>
        </w:rPr>
        <w:t xml:space="preserve"> </w:t>
      </w:r>
      <w:r>
        <w:rPr>
          <w:sz w:val="26"/>
        </w:rPr>
        <w:t>к</w:t>
      </w:r>
      <w:r>
        <w:rPr>
          <w:spacing w:val="1"/>
          <w:sz w:val="26"/>
        </w:rPr>
        <w:t xml:space="preserve"> </w:t>
      </w:r>
      <w:r>
        <w:rPr>
          <w:sz w:val="26"/>
        </w:rPr>
        <w:t>одной</w:t>
      </w:r>
      <w:r>
        <w:rPr>
          <w:spacing w:val="1"/>
          <w:sz w:val="26"/>
        </w:rPr>
        <w:t xml:space="preserve"> </w:t>
      </w:r>
      <w:r>
        <w:rPr>
          <w:sz w:val="26"/>
        </w:rPr>
        <w:t>теме,</w:t>
      </w:r>
      <w:r>
        <w:rPr>
          <w:spacing w:val="1"/>
          <w:sz w:val="26"/>
        </w:rPr>
        <w:t xml:space="preserve"> </w:t>
      </w:r>
      <w:r>
        <w:rPr>
          <w:sz w:val="26"/>
        </w:rPr>
        <w:t>но</w:t>
      </w:r>
      <w:r>
        <w:rPr>
          <w:spacing w:val="1"/>
          <w:sz w:val="26"/>
        </w:rPr>
        <w:t xml:space="preserve"> </w:t>
      </w:r>
      <w:r>
        <w:rPr>
          <w:sz w:val="26"/>
        </w:rPr>
        <w:t>разным</w:t>
      </w:r>
      <w:r>
        <w:rPr>
          <w:spacing w:val="1"/>
          <w:sz w:val="26"/>
        </w:rPr>
        <w:t xml:space="preserve"> </w:t>
      </w:r>
      <w:r>
        <w:rPr>
          <w:sz w:val="26"/>
        </w:rPr>
        <w:t>жанрам;</w:t>
      </w:r>
      <w:r>
        <w:rPr>
          <w:spacing w:val="1"/>
          <w:sz w:val="26"/>
        </w:rPr>
        <w:t xml:space="preserve"> </w:t>
      </w:r>
      <w:r>
        <w:rPr>
          <w:sz w:val="26"/>
        </w:rPr>
        <w:t>произведения</w:t>
      </w:r>
      <w:r>
        <w:rPr>
          <w:spacing w:val="-1"/>
          <w:sz w:val="26"/>
        </w:rPr>
        <w:t xml:space="preserve"> </w:t>
      </w:r>
      <w:r>
        <w:rPr>
          <w:sz w:val="26"/>
        </w:rPr>
        <w:t>одного</w:t>
      </w:r>
      <w:r>
        <w:rPr>
          <w:spacing w:val="3"/>
          <w:sz w:val="26"/>
        </w:rPr>
        <w:t xml:space="preserve"> </w:t>
      </w:r>
      <w:r>
        <w:rPr>
          <w:sz w:val="26"/>
        </w:rPr>
        <w:t>жанра,</w:t>
      </w:r>
      <w:r>
        <w:rPr>
          <w:spacing w:val="-1"/>
          <w:sz w:val="26"/>
        </w:rPr>
        <w:t xml:space="preserve"> </w:t>
      </w:r>
      <w:r>
        <w:rPr>
          <w:sz w:val="26"/>
        </w:rPr>
        <w:t>но</w:t>
      </w:r>
      <w:r>
        <w:rPr>
          <w:spacing w:val="-2"/>
          <w:sz w:val="26"/>
        </w:rPr>
        <w:t xml:space="preserve"> </w:t>
      </w:r>
      <w:r>
        <w:rPr>
          <w:sz w:val="26"/>
        </w:rPr>
        <w:t>разной тематики;</w:t>
      </w:r>
    </w:p>
    <w:p w:rsidR="006C6D24" w:rsidRDefault="006C6D24" w:rsidP="006C6D24">
      <w:pPr>
        <w:numPr>
          <w:ilvl w:val="0"/>
          <w:numId w:val="20"/>
        </w:numPr>
        <w:tabs>
          <w:tab w:val="left" w:pos="605"/>
        </w:tabs>
        <w:ind w:right="257" w:firstLine="0"/>
        <w:jc w:val="both"/>
        <w:rPr>
          <w:sz w:val="26"/>
        </w:rPr>
      </w:pPr>
      <w:r>
        <w:rPr>
          <w:sz w:val="26"/>
        </w:rPr>
        <w:t>исследовать</w:t>
      </w:r>
      <w:r>
        <w:rPr>
          <w:spacing w:val="1"/>
          <w:sz w:val="26"/>
        </w:rPr>
        <w:t xml:space="preserve"> </w:t>
      </w:r>
      <w:r>
        <w:rPr>
          <w:sz w:val="26"/>
        </w:rPr>
        <w:t>текст:</w:t>
      </w:r>
      <w:r>
        <w:rPr>
          <w:spacing w:val="1"/>
          <w:sz w:val="26"/>
        </w:rPr>
        <w:t xml:space="preserve"> </w:t>
      </w:r>
      <w:r>
        <w:rPr>
          <w:sz w:val="26"/>
        </w:rPr>
        <w:t>находить</w:t>
      </w:r>
      <w:r>
        <w:rPr>
          <w:spacing w:val="1"/>
          <w:sz w:val="26"/>
        </w:rPr>
        <w:t xml:space="preserve"> </w:t>
      </w:r>
      <w:r>
        <w:rPr>
          <w:sz w:val="26"/>
        </w:rPr>
        <w:t>описания</w:t>
      </w:r>
      <w:r>
        <w:rPr>
          <w:spacing w:val="1"/>
          <w:sz w:val="26"/>
        </w:rPr>
        <w:t xml:space="preserve"> </w:t>
      </w:r>
      <w:r>
        <w:rPr>
          <w:sz w:val="26"/>
        </w:rPr>
        <w:t>в</w:t>
      </w:r>
      <w:r>
        <w:rPr>
          <w:spacing w:val="1"/>
          <w:sz w:val="26"/>
        </w:rPr>
        <w:t xml:space="preserve"> </w:t>
      </w:r>
      <w:r>
        <w:rPr>
          <w:sz w:val="26"/>
        </w:rPr>
        <w:t>произведениях</w:t>
      </w:r>
      <w:r>
        <w:rPr>
          <w:spacing w:val="1"/>
          <w:sz w:val="26"/>
        </w:rPr>
        <w:t xml:space="preserve"> </w:t>
      </w:r>
      <w:r>
        <w:rPr>
          <w:sz w:val="26"/>
        </w:rPr>
        <w:t>разных</w:t>
      </w:r>
      <w:r>
        <w:rPr>
          <w:spacing w:val="1"/>
          <w:sz w:val="26"/>
        </w:rPr>
        <w:t xml:space="preserve"> </w:t>
      </w:r>
      <w:r>
        <w:rPr>
          <w:sz w:val="26"/>
        </w:rPr>
        <w:t>жанров</w:t>
      </w:r>
      <w:r>
        <w:rPr>
          <w:spacing w:val="1"/>
          <w:sz w:val="26"/>
        </w:rPr>
        <w:t xml:space="preserve"> </w:t>
      </w:r>
      <w:r>
        <w:rPr>
          <w:sz w:val="26"/>
        </w:rPr>
        <w:t>(портрет,</w:t>
      </w:r>
      <w:r>
        <w:rPr>
          <w:spacing w:val="-62"/>
          <w:sz w:val="26"/>
        </w:rPr>
        <w:t xml:space="preserve"> </w:t>
      </w:r>
      <w:r>
        <w:rPr>
          <w:sz w:val="26"/>
        </w:rPr>
        <w:t>пейзаж,</w:t>
      </w:r>
      <w:r>
        <w:rPr>
          <w:spacing w:val="-2"/>
          <w:sz w:val="26"/>
        </w:rPr>
        <w:t xml:space="preserve"> </w:t>
      </w:r>
      <w:r>
        <w:rPr>
          <w:sz w:val="26"/>
        </w:rPr>
        <w:t>интерьер).</w:t>
      </w:r>
    </w:p>
    <w:p w:rsidR="006C6D24" w:rsidRDefault="006C6D24" w:rsidP="006C6D24">
      <w:pPr>
        <w:spacing w:line="299" w:lineRule="exact"/>
        <w:jc w:val="both"/>
        <w:outlineLvl w:val="2"/>
        <w:rPr>
          <w:b/>
          <w:bCs/>
          <w:i/>
          <w:iCs/>
          <w:sz w:val="26"/>
          <w:szCs w:val="26"/>
        </w:rPr>
      </w:pPr>
      <w:r>
        <w:rPr>
          <w:b/>
          <w:bCs/>
          <w:i/>
          <w:iCs/>
          <w:sz w:val="26"/>
          <w:szCs w:val="26"/>
        </w:rPr>
        <w:t>Работа</w:t>
      </w:r>
      <w:r>
        <w:rPr>
          <w:b/>
          <w:bCs/>
          <w:i/>
          <w:iCs/>
          <w:spacing w:val="-5"/>
          <w:sz w:val="26"/>
          <w:szCs w:val="26"/>
        </w:rPr>
        <w:t xml:space="preserve"> </w:t>
      </w:r>
      <w:r>
        <w:rPr>
          <w:b/>
          <w:bCs/>
          <w:i/>
          <w:iCs/>
          <w:sz w:val="26"/>
          <w:szCs w:val="26"/>
        </w:rPr>
        <w:t>с</w:t>
      </w:r>
      <w:r>
        <w:rPr>
          <w:b/>
          <w:bCs/>
          <w:i/>
          <w:iCs/>
          <w:spacing w:val="-2"/>
          <w:sz w:val="26"/>
          <w:szCs w:val="26"/>
        </w:rPr>
        <w:t xml:space="preserve"> </w:t>
      </w:r>
      <w:r>
        <w:rPr>
          <w:b/>
          <w:bCs/>
          <w:i/>
          <w:iCs/>
          <w:sz w:val="26"/>
          <w:szCs w:val="26"/>
        </w:rPr>
        <w:t>информацией:</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numPr>
          <w:ilvl w:val="0"/>
          <w:numId w:val="20"/>
        </w:numPr>
        <w:tabs>
          <w:tab w:val="left" w:pos="766"/>
          <w:tab w:val="left" w:pos="2290"/>
          <w:tab w:val="left" w:pos="4044"/>
          <w:tab w:val="left" w:pos="5529"/>
          <w:tab w:val="left" w:pos="6644"/>
        </w:tabs>
        <w:spacing w:before="75"/>
        <w:ind w:right="262" w:firstLine="0"/>
        <w:rPr>
          <w:sz w:val="26"/>
        </w:rPr>
      </w:pPr>
      <w:r>
        <w:rPr>
          <w:sz w:val="26"/>
        </w:rPr>
        <w:lastRenderedPageBreak/>
        <w:t>сравнивать</w:t>
      </w:r>
      <w:r>
        <w:rPr>
          <w:sz w:val="26"/>
        </w:rPr>
        <w:tab/>
        <w:t>информацию</w:t>
      </w:r>
      <w:r>
        <w:rPr>
          <w:sz w:val="26"/>
        </w:rPr>
        <w:tab/>
        <w:t>словесную</w:t>
      </w:r>
      <w:r>
        <w:rPr>
          <w:sz w:val="26"/>
        </w:rPr>
        <w:tab/>
        <w:t>(текст),</w:t>
      </w:r>
      <w:r>
        <w:rPr>
          <w:sz w:val="26"/>
        </w:rPr>
        <w:tab/>
        <w:t>графическую/изобразительную</w:t>
      </w:r>
      <w:r>
        <w:rPr>
          <w:spacing w:val="-62"/>
          <w:sz w:val="26"/>
        </w:rPr>
        <w:t xml:space="preserve"> </w:t>
      </w:r>
      <w:r>
        <w:rPr>
          <w:sz w:val="26"/>
        </w:rPr>
        <w:t>(иллюстрация),</w:t>
      </w:r>
      <w:r>
        <w:rPr>
          <w:spacing w:val="-2"/>
          <w:sz w:val="26"/>
        </w:rPr>
        <w:t xml:space="preserve"> </w:t>
      </w:r>
      <w:r>
        <w:rPr>
          <w:sz w:val="26"/>
        </w:rPr>
        <w:t>звуковую (музыкальное</w:t>
      </w:r>
      <w:r>
        <w:rPr>
          <w:spacing w:val="-2"/>
          <w:sz w:val="26"/>
        </w:rPr>
        <w:t xml:space="preserve"> </w:t>
      </w:r>
      <w:r>
        <w:rPr>
          <w:sz w:val="26"/>
        </w:rPr>
        <w:t>произведение);</w:t>
      </w:r>
    </w:p>
    <w:p w:rsidR="006C6D24" w:rsidRDefault="006C6D24" w:rsidP="006C6D24">
      <w:pPr>
        <w:numPr>
          <w:ilvl w:val="0"/>
          <w:numId w:val="20"/>
        </w:numPr>
        <w:tabs>
          <w:tab w:val="left" w:pos="711"/>
          <w:tab w:val="left" w:pos="2098"/>
          <w:tab w:val="left" w:pos="3820"/>
          <w:tab w:val="left" w:pos="4187"/>
          <w:tab w:val="left" w:pos="5203"/>
          <w:tab w:val="left" w:pos="6687"/>
          <w:tab w:val="left" w:pos="8449"/>
          <w:tab w:val="left" w:pos="9979"/>
        </w:tabs>
        <w:ind w:right="266" w:firstLine="0"/>
        <w:rPr>
          <w:sz w:val="26"/>
        </w:rPr>
      </w:pPr>
      <w:r>
        <w:rPr>
          <w:sz w:val="26"/>
        </w:rPr>
        <w:t>подбирать</w:t>
      </w:r>
      <w:r>
        <w:rPr>
          <w:sz w:val="26"/>
        </w:rPr>
        <w:tab/>
        <w:t>иллюстрации</w:t>
      </w:r>
      <w:r>
        <w:rPr>
          <w:sz w:val="26"/>
        </w:rPr>
        <w:tab/>
        <w:t>к</w:t>
      </w:r>
      <w:r>
        <w:rPr>
          <w:sz w:val="26"/>
        </w:rPr>
        <w:tab/>
        <w:t>тексту,</w:t>
      </w:r>
      <w:r>
        <w:rPr>
          <w:sz w:val="26"/>
        </w:rPr>
        <w:tab/>
        <w:t>соотносить</w:t>
      </w:r>
      <w:r>
        <w:rPr>
          <w:sz w:val="26"/>
        </w:rPr>
        <w:tab/>
        <w:t>произведения</w:t>
      </w:r>
      <w:r>
        <w:rPr>
          <w:sz w:val="26"/>
        </w:rPr>
        <w:tab/>
        <w:t>литературы</w:t>
      </w:r>
      <w:r>
        <w:rPr>
          <w:sz w:val="26"/>
        </w:rPr>
        <w:tab/>
      </w:r>
      <w:r>
        <w:rPr>
          <w:spacing w:val="-3"/>
          <w:sz w:val="26"/>
        </w:rPr>
        <w:t>и</w:t>
      </w:r>
      <w:r>
        <w:rPr>
          <w:spacing w:val="-62"/>
          <w:sz w:val="26"/>
        </w:rPr>
        <w:t xml:space="preserve"> </w:t>
      </w:r>
      <w:r>
        <w:rPr>
          <w:sz w:val="26"/>
        </w:rPr>
        <w:t>изобразительного</w:t>
      </w:r>
      <w:r>
        <w:rPr>
          <w:spacing w:val="-3"/>
          <w:sz w:val="26"/>
        </w:rPr>
        <w:t xml:space="preserve"> </w:t>
      </w:r>
      <w:r>
        <w:rPr>
          <w:sz w:val="26"/>
        </w:rPr>
        <w:t>искусства</w:t>
      </w:r>
      <w:r>
        <w:rPr>
          <w:spacing w:val="-3"/>
          <w:sz w:val="26"/>
        </w:rPr>
        <w:t xml:space="preserve"> </w:t>
      </w:r>
      <w:r>
        <w:rPr>
          <w:sz w:val="26"/>
        </w:rPr>
        <w:t>по</w:t>
      </w:r>
      <w:r>
        <w:rPr>
          <w:spacing w:val="-1"/>
          <w:sz w:val="26"/>
        </w:rPr>
        <w:t xml:space="preserve"> </w:t>
      </w:r>
      <w:r>
        <w:rPr>
          <w:sz w:val="26"/>
        </w:rPr>
        <w:t>тематике,</w:t>
      </w:r>
      <w:r>
        <w:rPr>
          <w:spacing w:val="-3"/>
          <w:sz w:val="26"/>
        </w:rPr>
        <w:t xml:space="preserve"> </w:t>
      </w:r>
      <w:r>
        <w:rPr>
          <w:sz w:val="26"/>
        </w:rPr>
        <w:t>настроению,</w:t>
      </w:r>
      <w:r>
        <w:rPr>
          <w:spacing w:val="-2"/>
          <w:sz w:val="26"/>
        </w:rPr>
        <w:t xml:space="preserve"> </w:t>
      </w:r>
      <w:r>
        <w:rPr>
          <w:sz w:val="26"/>
        </w:rPr>
        <w:t>средствам</w:t>
      </w:r>
      <w:r>
        <w:rPr>
          <w:spacing w:val="-1"/>
          <w:sz w:val="26"/>
        </w:rPr>
        <w:t xml:space="preserve"> </w:t>
      </w:r>
      <w:r>
        <w:rPr>
          <w:sz w:val="26"/>
        </w:rPr>
        <w:t>выразительности;</w:t>
      </w:r>
    </w:p>
    <w:p w:rsidR="006C6D24" w:rsidRDefault="006C6D24" w:rsidP="006C6D24">
      <w:pPr>
        <w:numPr>
          <w:ilvl w:val="0"/>
          <w:numId w:val="20"/>
        </w:numPr>
        <w:tabs>
          <w:tab w:val="left" w:pos="655"/>
        </w:tabs>
        <w:spacing w:before="2"/>
        <w:ind w:right="263" w:firstLine="0"/>
        <w:rPr>
          <w:sz w:val="26"/>
        </w:rPr>
      </w:pPr>
      <w:r>
        <w:rPr>
          <w:sz w:val="26"/>
        </w:rPr>
        <w:t>выбирать</w:t>
      </w:r>
      <w:r>
        <w:rPr>
          <w:spacing w:val="49"/>
          <w:sz w:val="26"/>
        </w:rPr>
        <w:t xml:space="preserve"> </w:t>
      </w:r>
      <w:r>
        <w:rPr>
          <w:sz w:val="26"/>
        </w:rPr>
        <w:t>книгу</w:t>
      </w:r>
      <w:r>
        <w:rPr>
          <w:spacing w:val="52"/>
          <w:sz w:val="26"/>
        </w:rPr>
        <w:t xml:space="preserve"> </w:t>
      </w:r>
      <w:r>
        <w:rPr>
          <w:sz w:val="26"/>
        </w:rPr>
        <w:t>в</w:t>
      </w:r>
      <w:r>
        <w:rPr>
          <w:spacing w:val="50"/>
          <w:sz w:val="26"/>
        </w:rPr>
        <w:t xml:space="preserve"> </w:t>
      </w:r>
      <w:r>
        <w:rPr>
          <w:sz w:val="26"/>
        </w:rPr>
        <w:t>библиотеке</w:t>
      </w:r>
      <w:r>
        <w:rPr>
          <w:spacing w:val="50"/>
          <w:sz w:val="26"/>
        </w:rPr>
        <w:t xml:space="preserve"> </w:t>
      </w:r>
      <w:r>
        <w:rPr>
          <w:sz w:val="26"/>
        </w:rPr>
        <w:t>в</w:t>
      </w:r>
      <w:r>
        <w:rPr>
          <w:spacing w:val="50"/>
          <w:sz w:val="26"/>
        </w:rPr>
        <w:t xml:space="preserve"> </w:t>
      </w:r>
      <w:r>
        <w:rPr>
          <w:sz w:val="26"/>
        </w:rPr>
        <w:t>соответствии</w:t>
      </w:r>
      <w:r>
        <w:rPr>
          <w:spacing w:val="50"/>
          <w:sz w:val="26"/>
        </w:rPr>
        <w:t xml:space="preserve"> </w:t>
      </w:r>
      <w:r>
        <w:rPr>
          <w:sz w:val="26"/>
        </w:rPr>
        <w:t>с</w:t>
      </w:r>
      <w:r>
        <w:rPr>
          <w:spacing w:val="50"/>
          <w:sz w:val="26"/>
        </w:rPr>
        <w:t xml:space="preserve"> </w:t>
      </w:r>
      <w:r>
        <w:rPr>
          <w:sz w:val="26"/>
        </w:rPr>
        <w:t>учебной</w:t>
      </w:r>
      <w:r>
        <w:rPr>
          <w:spacing w:val="50"/>
          <w:sz w:val="26"/>
        </w:rPr>
        <w:t xml:space="preserve"> </w:t>
      </w:r>
      <w:r>
        <w:rPr>
          <w:sz w:val="26"/>
        </w:rPr>
        <w:t>задачей;</w:t>
      </w:r>
      <w:r>
        <w:rPr>
          <w:spacing w:val="50"/>
          <w:sz w:val="26"/>
        </w:rPr>
        <w:t xml:space="preserve"> </w:t>
      </w:r>
      <w:r>
        <w:rPr>
          <w:sz w:val="26"/>
        </w:rPr>
        <w:t>составлять</w:t>
      </w:r>
      <w:r>
        <w:rPr>
          <w:spacing w:val="-62"/>
          <w:sz w:val="26"/>
        </w:rPr>
        <w:t xml:space="preserve"> </w:t>
      </w:r>
      <w:r>
        <w:rPr>
          <w:sz w:val="26"/>
        </w:rPr>
        <w:t>аннотацию.</w:t>
      </w:r>
    </w:p>
    <w:p w:rsidR="006C6D24" w:rsidRDefault="006C6D24" w:rsidP="006C6D24">
      <w:pPr>
        <w:spacing w:line="298" w:lineRule="exact"/>
        <w:outlineLvl w:val="2"/>
        <w:rPr>
          <w:b/>
          <w:bCs/>
          <w:i/>
          <w:iCs/>
          <w:sz w:val="26"/>
          <w:szCs w:val="26"/>
        </w:rPr>
      </w:pPr>
      <w:r>
        <w:rPr>
          <w:b/>
          <w:bCs/>
          <w:i/>
          <w:iCs/>
          <w:sz w:val="26"/>
          <w:szCs w:val="26"/>
        </w:rPr>
        <w:t>Коммуникативные</w:t>
      </w:r>
      <w:r>
        <w:rPr>
          <w:b/>
          <w:bCs/>
          <w:i/>
          <w:iCs/>
          <w:spacing w:val="-7"/>
          <w:sz w:val="26"/>
          <w:szCs w:val="26"/>
        </w:rPr>
        <w:t xml:space="preserve"> </w:t>
      </w:r>
      <w:r>
        <w:rPr>
          <w:b/>
          <w:bCs/>
          <w:i/>
          <w:iCs/>
          <w:sz w:val="26"/>
          <w:szCs w:val="26"/>
        </w:rPr>
        <w:t>универсальные</w:t>
      </w:r>
      <w:r>
        <w:rPr>
          <w:b/>
          <w:bCs/>
          <w:i/>
          <w:iCs/>
          <w:spacing w:val="-7"/>
          <w:sz w:val="26"/>
          <w:szCs w:val="26"/>
        </w:rPr>
        <w:t xml:space="preserve"> </w:t>
      </w:r>
      <w:r>
        <w:rPr>
          <w:b/>
          <w:bCs/>
          <w:i/>
          <w:iCs/>
          <w:sz w:val="26"/>
          <w:szCs w:val="26"/>
        </w:rPr>
        <w:t>учебные</w:t>
      </w:r>
      <w:r>
        <w:rPr>
          <w:b/>
          <w:bCs/>
          <w:i/>
          <w:iCs/>
          <w:spacing w:val="-7"/>
          <w:sz w:val="26"/>
          <w:szCs w:val="26"/>
        </w:rPr>
        <w:t xml:space="preserve"> </w:t>
      </w:r>
      <w:r>
        <w:rPr>
          <w:b/>
          <w:bCs/>
          <w:i/>
          <w:iCs/>
          <w:sz w:val="26"/>
          <w:szCs w:val="26"/>
        </w:rPr>
        <w:t>действия:</w:t>
      </w:r>
    </w:p>
    <w:p w:rsidR="006C6D24" w:rsidRDefault="006C6D24" w:rsidP="006C6D24">
      <w:pPr>
        <w:numPr>
          <w:ilvl w:val="0"/>
          <w:numId w:val="20"/>
        </w:numPr>
        <w:tabs>
          <w:tab w:val="left" w:pos="550"/>
        </w:tabs>
        <w:ind w:right="262" w:firstLine="0"/>
        <w:rPr>
          <w:sz w:val="26"/>
        </w:rPr>
      </w:pPr>
      <w:r>
        <w:rPr>
          <w:sz w:val="26"/>
        </w:rPr>
        <w:t>читать</w:t>
      </w:r>
      <w:r>
        <w:rPr>
          <w:spacing w:val="10"/>
          <w:sz w:val="26"/>
        </w:rPr>
        <w:t xml:space="preserve"> </w:t>
      </w:r>
      <w:r>
        <w:rPr>
          <w:sz w:val="26"/>
        </w:rPr>
        <w:t>текст</w:t>
      </w:r>
      <w:r>
        <w:rPr>
          <w:spacing w:val="11"/>
          <w:sz w:val="26"/>
        </w:rPr>
        <w:t xml:space="preserve"> </w:t>
      </w:r>
      <w:r>
        <w:rPr>
          <w:sz w:val="26"/>
        </w:rPr>
        <w:t>с</w:t>
      </w:r>
      <w:r>
        <w:rPr>
          <w:spacing w:val="9"/>
          <w:sz w:val="26"/>
        </w:rPr>
        <w:t xml:space="preserve"> </w:t>
      </w:r>
      <w:r>
        <w:rPr>
          <w:sz w:val="26"/>
        </w:rPr>
        <w:t>разными</w:t>
      </w:r>
      <w:r>
        <w:rPr>
          <w:spacing w:val="9"/>
          <w:sz w:val="26"/>
        </w:rPr>
        <w:t xml:space="preserve"> </w:t>
      </w:r>
      <w:r>
        <w:rPr>
          <w:sz w:val="26"/>
        </w:rPr>
        <w:t>интонациями,</w:t>
      </w:r>
      <w:r>
        <w:rPr>
          <w:spacing w:val="9"/>
          <w:sz w:val="26"/>
        </w:rPr>
        <w:t xml:space="preserve"> </w:t>
      </w:r>
      <w:r>
        <w:rPr>
          <w:sz w:val="26"/>
        </w:rPr>
        <w:t>передавая</w:t>
      </w:r>
      <w:r>
        <w:rPr>
          <w:spacing w:val="16"/>
          <w:sz w:val="26"/>
        </w:rPr>
        <w:t xml:space="preserve"> </w:t>
      </w:r>
      <w:r>
        <w:rPr>
          <w:sz w:val="26"/>
        </w:rPr>
        <w:t>своё</w:t>
      </w:r>
      <w:r>
        <w:rPr>
          <w:spacing w:val="11"/>
          <w:sz w:val="26"/>
        </w:rPr>
        <w:t xml:space="preserve"> </w:t>
      </w:r>
      <w:r>
        <w:rPr>
          <w:sz w:val="26"/>
        </w:rPr>
        <w:t>отношение</w:t>
      </w:r>
      <w:r>
        <w:rPr>
          <w:spacing w:val="9"/>
          <w:sz w:val="26"/>
        </w:rPr>
        <w:t xml:space="preserve"> </w:t>
      </w:r>
      <w:r>
        <w:rPr>
          <w:sz w:val="26"/>
        </w:rPr>
        <w:t>к</w:t>
      </w:r>
      <w:r>
        <w:rPr>
          <w:spacing w:val="10"/>
          <w:sz w:val="26"/>
        </w:rPr>
        <w:t xml:space="preserve"> </w:t>
      </w:r>
      <w:r>
        <w:rPr>
          <w:sz w:val="26"/>
        </w:rPr>
        <w:t>событиям,</w:t>
      </w:r>
      <w:r>
        <w:rPr>
          <w:spacing w:val="11"/>
          <w:sz w:val="26"/>
        </w:rPr>
        <w:t xml:space="preserve"> </w:t>
      </w:r>
      <w:r>
        <w:rPr>
          <w:sz w:val="26"/>
        </w:rPr>
        <w:t>героям</w:t>
      </w:r>
      <w:r>
        <w:rPr>
          <w:spacing w:val="-62"/>
          <w:sz w:val="26"/>
        </w:rPr>
        <w:t xml:space="preserve"> </w:t>
      </w:r>
      <w:r>
        <w:rPr>
          <w:sz w:val="26"/>
        </w:rPr>
        <w:t>произведения;</w:t>
      </w:r>
    </w:p>
    <w:p w:rsidR="006C6D24" w:rsidRDefault="006C6D24" w:rsidP="006C6D24">
      <w:pPr>
        <w:numPr>
          <w:ilvl w:val="0"/>
          <w:numId w:val="20"/>
        </w:numPr>
        <w:tabs>
          <w:tab w:val="left" w:pos="538"/>
        </w:tabs>
        <w:spacing w:line="299" w:lineRule="exact"/>
        <w:ind w:left="537" w:hanging="326"/>
        <w:rPr>
          <w:sz w:val="26"/>
        </w:rPr>
      </w:pPr>
      <w:r>
        <w:rPr>
          <w:sz w:val="26"/>
        </w:rPr>
        <w:t>формулировать</w:t>
      </w:r>
      <w:r>
        <w:rPr>
          <w:spacing w:val="-5"/>
          <w:sz w:val="26"/>
        </w:rPr>
        <w:t xml:space="preserve"> </w:t>
      </w:r>
      <w:r>
        <w:rPr>
          <w:sz w:val="26"/>
        </w:rPr>
        <w:t>вопросы</w:t>
      </w:r>
      <w:r>
        <w:rPr>
          <w:spacing w:val="-1"/>
          <w:sz w:val="26"/>
        </w:rPr>
        <w:t xml:space="preserve"> </w:t>
      </w:r>
      <w:r>
        <w:rPr>
          <w:sz w:val="26"/>
        </w:rPr>
        <w:t>по</w:t>
      </w:r>
      <w:r>
        <w:rPr>
          <w:spacing w:val="-3"/>
          <w:sz w:val="26"/>
        </w:rPr>
        <w:t xml:space="preserve"> </w:t>
      </w:r>
      <w:r>
        <w:rPr>
          <w:sz w:val="26"/>
        </w:rPr>
        <w:t>основным</w:t>
      </w:r>
      <w:r>
        <w:rPr>
          <w:spacing w:val="-1"/>
          <w:sz w:val="26"/>
        </w:rPr>
        <w:t xml:space="preserve"> </w:t>
      </w:r>
      <w:r>
        <w:rPr>
          <w:sz w:val="26"/>
        </w:rPr>
        <w:t>событиям</w:t>
      </w:r>
      <w:r>
        <w:rPr>
          <w:spacing w:val="-4"/>
          <w:sz w:val="26"/>
        </w:rPr>
        <w:t xml:space="preserve"> </w:t>
      </w:r>
      <w:r>
        <w:rPr>
          <w:sz w:val="26"/>
        </w:rPr>
        <w:t>текста;</w:t>
      </w:r>
    </w:p>
    <w:p w:rsidR="006C6D24" w:rsidRDefault="006C6D24" w:rsidP="006C6D24">
      <w:pPr>
        <w:numPr>
          <w:ilvl w:val="0"/>
          <w:numId w:val="20"/>
        </w:numPr>
        <w:tabs>
          <w:tab w:val="left" w:pos="538"/>
        </w:tabs>
        <w:ind w:left="537" w:hanging="326"/>
        <w:rPr>
          <w:sz w:val="26"/>
        </w:rPr>
      </w:pPr>
      <w:r>
        <w:rPr>
          <w:sz w:val="26"/>
        </w:rPr>
        <w:t>пересказывать</w:t>
      </w:r>
      <w:r>
        <w:rPr>
          <w:spacing w:val="-3"/>
          <w:sz w:val="26"/>
        </w:rPr>
        <w:t xml:space="preserve"> </w:t>
      </w:r>
      <w:r>
        <w:rPr>
          <w:sz w:val="26"/>
        </w:rPr>
        <w:t>текст</w:t>
      </w:r>
      <w:r>
        <w:rPr>
          <w:spacing w:val="-5"/>
          <w:sz w:val="26"/>
        </w:rPr>
        <w:t xml:space="preserve"> </w:t>
      </w:r>
      <w:r>
        <w:rPr>
          <w:sz w:val="26"/>
        </w:rPr>
        <w:t>(подробно,</w:t>
      </w:r>
      <w:r>
        <w:rPr>
          <w:spacing w:val="-4"/>
          <w:sz w:val="26"/>
        </w:rPr>
        <w:t xml:space="preserve"> </w:t>
      </w:r>
      <w:r>
        <w:rPr>
          <w:sz w:val="26"/>
        </w:rPr>
        <w:t>выборочно,</w:t>
      </w:r>
      <w:r>
        <w:rPr>
          <w:spacing w:val="-5"/>
          <w:sz w:val="26"/>
        </w:rPr>
        <w:t xml:space="preserve"> </w:t>
      </w:r>
      <w:r>
        <w:rPr>
          <w:sz w:val="26"/>
        </w:rPr>
        <w:t>с</w:t>
      </w:r>
      <w:r>
        <w:rPr>
          <w:spacing w:val="-4"/>
          <w:sz w:val="26"/>
        </w:rPr>
        <w:t xml:space="preserve"> </w:t>
      </w:r>
      <w:r>
        <w:rPr>
          <w:sz w:val="26"/>
        </w:rPr>
        <w:t>изменением</w:t>
      </w:r>
      <w:r>
        <w:rPr>
          <w:spacing w:val="-1"/>
          <w:sz w:val="26"/>
        </w:rPr>
        <w:t xml:space="preserve"> </w:t>
      </w:r>
      <w:r>
        <w:rPr>
          <w:sz w:val="26"/>
        </w:rPr>
        <w:t>лица);</w:t>
      </w:r>
    </w:p>
    <w:p w:rsidR="006C6D24" w:rsidRDefault="006C6D24" w:rsidP="006C6D24">
      <w:pPr>
        <w:numPr>
          <w:ilvl w:val="0"/>
          <w:numId w:val="20"/>
        </w:numPr>
        <w:tabs>
          <w:tab w:val="left" w:pos="663"/>
        </w:tabs>
        <w:spacing w:before="1"/>
        <w:ind w:right="111" w:firstLine="0"/>
        <w:rPr>
          <w:sz w:val="26"/>
        </w:rPr>
      </w:pPr>
      <w:r>
        <w:rPr>
          <w:sz w:val="26"/>
        </w:rPr>
        <w:t>выразительно</w:t>
      </w:r>
      <w:r>
        <w:rPr>
          <w:spacing w:val="1"/>
          <w:sz w:val="26"/>
        </w:rPr>
        <w:t xml:space="preserve"> </w:t>
      </w:r>
      <w:r>
        <w:rPr>
          <w:sz w:val="26"/>
        </w:rPr>
        <w:t>исполнять</w:t>
      </w:r>
      <w:r>
        <w:rPr>
          <w:spacing w:val="1"/>
          <w:sz w:val="26"/>
        </w:rPr>
        <w:t xml:space="preserve"> </w:t>
      </w:r>
      <w:r>
        <w:rPr>
          <w:sz w:val="26"/>
        </w:rPr>
        <w:t>стихотворное</w:t>
      </w:r>
      <w:r>
        <w:rPr>
          <w:spacing w:val="1"/>
          <w:sz w:val="26"/>
        </w:rPr>
        <w:t xml:space="preserve"> </w:t>
      </w:r>
      <w:r>
        <w:rPr>
          <w:sz w:val="26"/>
        </w:rPr>
        <w:t>произведение,</w:t>
      </w:r>
      <w:r>
        <w:rPr>
          <w:spacing w:val="1"/>
          <w:sz w:val="26"/>
        </w:rPr>
        <w:t xml:space="preserve"> </w:t>
      </w:r>
      <w:r>
        <w:rPr>
          <w:sz w:val="26"/>
        </w:rPr>
        <w:t>создавая</w:t>
      </w:r>
      <w:r>
        <w:rPr>
          <w:spacing w:val="1"/>
          <w:sz w:val="26"/>
        </w:rPr>
        <w:t xml:space="preserve"> </w:t>
      </w:r>
      <w:r>
        <w:rPr>
          <w:sz w:val="26"/>
        </w:rPr>
        <w:t>соответствующее</w:t>
      </w:r>
      <w:r>
        <w:rPr>
          <w:spacing w:val="-62"/>
          <w:sz w:val="26"/>
        </w:rPr>
        <w:t xml:space="preserve"> </w:t>
      </w:r>
      <w:r>
        <w:rPr>
          <w:sz w:val="26"/>
        </w:rPr>
        <w:t>настроение;</w:t>
      </w:r>
    </w:p>
    <w:p w:rsidR="006C6D24" w:rsidRDefault="006C6D24" w:rsidP="006C6D24">
      <w:pPr>
        <w:numPr>
          <w:ilvl w:val="0"/>
          <w:numId w:val="20"/>
        </w:numPr>
        <w:tabs>
          <w:tab w:val="left" w:pos="538"/>
        </w:tabs>
        <w:spacing w:line="298" w:lineRule="exact"/>
        <w:ind w:left="537" w:hanging="326"/>
        <w:rPr>
          <w:sz w:val="26"/>
        </w:rPr>
      </w:pPr>
      <w:r>
        <w:rPr>
          <w:sz w:val="26"/>
        </w:rPr>
        <w:t>сочинять</w:t>
      </w:r>
      <w:r>
        <w:rPr>
          <w:spacing w:val="-4"/>
          <w:sz w:val="26"/>
        </w:rPr>
        <w:t xml:space="preserve"> </w:t>
      </w:r>
      <w:r>
        <w:rPr>
          <w:sz w:val="26"/>
        </w:rPr>
        <w:t>простые</w:t>
      </w:r>
      <w:r>
        <w:rPr>
          <w:spacing w:val="-1"/>
          <w:sz w:val="26"/>
        </w:rPr>
        <w:t xml:space="preserve"> </w:t>
      </w:r>
      <w:r>
        <w:rPr>
          <w:sz w:val="26"/>
        </w:rPr>
        <w:t>истории</w:t>
      </w:r>
      <w:r>
        <w:rPr>
          <w:spacing w:val="-3"/>
          <w:sz w:val="26"/>
        </w:rPr>
        <w:t xml:space="preserve"> </w:t>
      </w:r>
      <w:r>
        <w:rPr>
          <w:sz w:val="26"/>
        </w:rPr>
        <w:t>(сказки,</w:t>
      </w:r>
      <w:r>
        <w:rPr>
          <w:spacing w:val="-3"/>
          <w:sz w:val="26"/>
        </w:rPr>
        <w:t xml:space="preserve"> </w:t>
      </w:r>
      <w:r>
        <w:rPr>
          <w:sz w:val="26"/>
        </w:rPr>
        <w:t>рассказы)</w:t>
      </w:r>
      <w:r>
        <w:rPr>
          <w:spacing w:val="-4"/>
          <w:sz w:val="26"/>
        </w:rPr>
        <w:t xml:space="preserve"> </w:t>
      </w:r>
      <w:r>
        <w:rPr>
          <w:sz w:val="26"/>
        </w:rPr>
        <w:t>по</w:t>
      </w:r>
      <w:r>
        <w:rPr>
          <w:spacing w:val="-4"/>
          <w:sz w:val="26"/>
        </w:rPr>
        <w:t xml:space="preserve"> </w:t>
      </w:r>
      <w:r>
        <w:rPr>
          <w:sz w:val="26"/>
        </w:rPr>
        <w:t>аналогии.</w:t>
      </w:r>
    </w:p>
    <w:p w:rsidR="006C6D24" w:rsidRDefault="006C6D24" w:rsidP="006C6D24">
      <w:pPr>
        <w:spacing w:line="298" w:lineRule="exact"/>
        <w:outlineLvl w:val="2"/>
        <w:rPr>
          <w:b/>
          <w:bCs/>
          <w:i/>
          <w:iCs/>
          <w:sz w:val="26"/>
          <w:szCs w:val="26"/>
        </w:rPr>
      </w:pPr>
      <w:r>
        <w:rPr>
          <w:b/>
          <w:bCs/>
          <w:i/>
          <w:iCs/>
          <w:sz w:val="26"/>
          <w:szCs w:val="26"/>
        </w:rPr>
        <w:t>Регулятивные</w:t>
      </w:r>
      <w:r>
        <w:rPr>
          <w:b/>
          <w:bCs/>
          <w:i/>
          <w:iCs/>
          <w:spacing w:val="-4"/>
          <w:sz w:val="26"/>
          <w:szCs w:val="26"/>
        </w:rPr>
        <w:t xml:space="preserve"> </w:t>
      </w:r>
      <w:r>
        <w:rPr>
          <w:b/>
          <w:bCs/>
          <w:i/>
          <w:iCs/>
          <w:sz w:val="26"/>
          <w:szCs w:val="26"/>
        </w:rPr>
        <w:t>универсальные</w:t>
      </w:r>
      <w:r>
        <w:rPr>
          <w:b/>
          <w:bCs/>
          <w:i/>
          <w:iCs/>
          <w:spacing w:val="-4"/>
          <w:sz w:val="26"/>
          <w:szCs w:val="26"/>
        </w:rPr>
        <w:t xml:space="preserve"> </w:t>
      </w:r>
      <w:r>
        <w:rPr>
          <w:b/>
          <w:bCs/>
          <w:i/>
          <w:iCs/>
          <w:sz w:val="26"/>
          <w:szCs w:val="26"/>
        </w:rPr>
        <w:t>учебные</w:t>
      </w:r>
      <w:r>
        <w:rPr>
          <w:b/>
          <w:bCs/>
          <w:i/>
          <w:iCs/>
          <w:spacing w:val="-4"/>
          <w:sz w:val="26"/>
          <w:szCs w:val="26"/>
        </w:rPr>
        <w:t xml:space="preserve"> </w:t>
      </w:r>
      <w:r>
        <w:rPr>
          <w:b/>
          <w:bCs/>
          <w:i/>
          <w:iCs/>
          <w:sz w:val="26"/>
          <w:szCs w:val="26"/>
        </w:rPr>
        <w:t>действия:</w:t>
      </w:r>
    </w:p>
    <w:p w:rsidR="006C6D24" w:rsidRDefault="006C6D24" w:rsidP="006C6D24">
      <w:pPr>
        <w:numPr>
          <w:ilvl w:val="0"/>
          <w:numId w:val="20"/>
        </w:numPr>
        <w:tabs>
          <w:tab w:val="left" w:pos="612"/>
        </w:tabs>
        <w:spacing w:before="2"/>
        <w:ind w:right="112" w:firstLine="0"/>
        <w:rPr>
          <w:sz w:val="26"/>
        </w:rPr>
      </w:pPr>
      <w:r>
        <w:rPr>
          <w:sz w:val="26"/>
        </w:rPr>
        <w:t>принимать</w:t>
      </w:r>
      <w:r>
        <w:rPr>
          <w:spacing w:val="5"/>
          <w:sz w:val="26"/>
        </w:rPr>
        <w:t xml:space="preserve"> </w:t>
      </w:r>
      <w:r>
        <w:rPr>
          <w:sz w:val="26"/>
        </w:rPr>
        <w:t>цель</w:t>
      </w:r>
      <w:r>
        <w:rPr>
          <w:spacing w:val="8"/>
          <w:sz w:val="26"/>
        </w:rPr>
        <w:t xml:space="preserve"> </w:t>
      </w:r>
      <w:r>
        <w:rPr>
          <w:sz w:val="26"/>
        </w:rPr>
        <w:t>чтения,</w:t>
      </w:r>
      <w:r>
        <w:rPr>
          <w:spacing w:val="6"/>
          <w:sz w:val="26"/>
        </w:rPr>
        <w:t xml:space="preserve"> </w:t>
      </w:r>
      <w:r>
        <w:rPr>
          <w:sz w:val="26"/>
        </w:rPr>
        <w:t>удерживать</w:t>
      </w:r>
      <w:r>
        <w:rPr>
          <w:spacing w:val="11"/>
          <w:sz w:val="26"/>
        </w:rPr>
        <w:t xml:space="preserve"> </w:t>
      </w:r>
      <w:r>
        <w:rPr>
          <w:sz w:val="26"/>
        </w:rPr>
        <w:t>её</w:t>
      </w:r>
      <w:r>
        <w:rPr>
          <w:spacing w:val="7"/>
          <w:sz w:val="26"/>
        </w:rPr>
        <w:t xml:space="preserve"> </w:t>
      </w:r>
      <w:r>
        <w:rPr>
          <w:sz w:val="26"/>
        </w:rPr>
        <w:t>в</w:t>
      </w:r>
      <w:r>
        <w:rPr>
          <w:spacing w:val="6"/>
          <w:sz w:val="26"/>
        </w:rPr>
        <w:t xml:space="preserve"> </w:t>
      </w:r>
      <w:r>
        <w:rPr>
          <w:sz w:val="26"/>
        </w:rPr>
        <w:t>памяти,</w:t>
      </w:r>
      <w:r>
        <w:rPr>
          <w:spacing w:val="6"/>
          <w:sz w:val="26"/>
        </w:rPr>
        <w:t xml:space="preserve"> </w:t>
      </w:r>
      <w:r>
        <w:rPr>
          <w:sz w:val="26"/>
        </w:rPr>
        <w:t>использовать</w:t>
      </w:r>
      <w:r>
        <w:rPr>
          <w:spacing w:val="6"/>
          <w:sz w:val="26"/>
        </w:rPr>
        <w:t xml:space="preserve"> </w:t>
      </w:r>
      <w:r>
        <w:rPr>
          <w:sz w:val="26"/>
        </w:rPr>
        <w:t>в</w:t>
      </w:r>
      <w:r>
        <w:rPr>
          <w:spacing w:val="6"/>
          <w:sz w:val="26"/>
        </w:rPr>
        <w:t xml:space="preserve"> </w:t>
      </w:r>
      <w:r>
        <w:rPr>
          <w:sz w:val="26"/>
        </w:rPr>
        <w:t>зависимости</w:t>
      </w:r>
      <w:r>
        <w:rPr>
          <w:spacing w:val="7"/>
          <w:sz w:val="26"/>
        </w:rPr>
        <w:t xml:space="preserve"> </w:t>
      </w:r>
      <w:r>
        <w:rPr>
          <w:sz w:val="26"/>
        </w:rPr>
        <w:t>от</w:t>
      </w:r>
      <w:r>
        <w:rPr>
          <w:spacing w:val="-62"/>
          <w:sz w:val="26"/>
        </w:rPr>
        <w:t xml:space="preserve"> </w:t>
      </w:r>
      <w:r>
        <w:rPr>
          <w:sz w:val="26"/>
        </w:rPr>
        <w:t>учебной</w:t>
      </w:r>
      <w:r>
        <w:rPr>
          <w:spacing w:val="-2"/>
          <w:sz w:val="26"/>
        </w:rPr>
        <w:t xml:space="preserve"> </w:t>
      </w:r>
      <w:r>
        <w:rPr>
          <w:sz w:val="26"/>
        </w:rPr>
        <w:t>задачи</w:t>
      </w:r>
      <w:r>
        <w:rPr>
          <w:spacing w:val="-2"/>
          <w:sz w:val="26"/>
        </w:rPr>
        <w:t xml:space="preserve"> </w:t>
      </w:r>
      <w:r>
        <w:rPr>
          <w:sz w:val="26"/>
        </w:rPr>
        <w:t>вид</w:t>
      </w:r>
      <w:r>
        <w:rPr>
          <w:spacing w:val="1"/>
          <w:sz w:val="26"/>
        </w:rPr>
        <w:t xml:space="preserve"> </w:t>
      </w:r>
      <w:r>
        <w:rPr>
          <w:sz w:val="26"/>
        </w:rPr>
        <w:t>чтения,</w:t>
      </w:r>
      <w:r>
        <w:rPr>
          <w:spacing w:val="-2"/>
          <w:sz w:val="26"/>
        </w:rPr>
        <w:t xml:space="preserve"> </w:t>
      </w:r>
      <w:r>
        <w:rPr>
          <w:sz w:val="26"/>
        </w:rPr>
        <w:t>контролировать</w:t>
      </w:r>
      <w:r>
        <w:rPr>
          <w:spacing w:val="-2"/>
          <w:sz w:val="26"/>
        </w:rPr>
        <w:t xml:space="preserve"> </w:t>
      </w:r>
      <w:r>
        <w:rPr>
          <w:sz w:val="26"/>
        </w:rPr>
        <w:t>реализацию</w:t>
      </w:r>
      <w:r>
        <w:rPr>
          <w:spacing w:val="3"/>
          <w:sz w:val="26"/>
        </w:rPr>
        <w:t xml:space="preserve"> </w:t>
      </w:r>
      <w:r>
        <w:rPr>
          <w:sz w:val="26"/>
        </w:rPr>
        <w:t>поставленной</w:t>
      </w:r>
      <w:r>
        <w:rPr>
          <w:spacing w:val="-2"/>
          <w:sz w:val="26"/>
        </w:rPr>
        <w:t xml:space="preserve"> </w:t>
      </w:r>
      <w:r>
        <w:rPr>
          <w:sz w:val="26"/>
        </w:rPr>
        <w:t>задачи</w:t>
      </w:r>
      <w:r>
        <w:rPr>
          <w:spacing w:val="-3"/>
          <w:sz w:val="26"/>
        </w:rPr>
        <w:t xml:space="preserve"> </w:t>
      </w:r>
      <w:r>
        <w:rPr>
          <w:sz w:val="26"/>
        </w:rPr>
        <w:t>чтения;</w:t>
      </w:r>
    </w:p>
    <w:p w:rsidR="006C6D24" w:rsidRDefault="006C6D24" w:rsidP="006C6D24">
      <w:pPr>
        <w:numPr>
          <w:ilvl w:val="0"/>
          <w:numId w:val="20"/>
        </w:numPr>
        <w:tabs>
          <w:tab w:val="left" w:pos="538"/>
        </w:tabs>
        <w:spacing w:line="299" w:lineRule="exact"/>
        <w:ind w:left="537" w:hanging="326"/>
        <w:rPr>
          <w:sz w:val="26"/>
        </w:rPr>
      </w:pPr>
      <w:r>
        <w:rPr>
          <w:sz w:val="26"/>
        </w:rPr>
        <w:t>оценивать</w:t>
      </w:r>
      <w:r>
        <w:rPr>
          <w:spacing w:val="-4"/>
          <w:sz w:val="26"/>
        </w:rPr>
        <w:t xml:space="preserve"> </w:t>
      </w:r>
      <w:r>
        <w:rPr>
          <w:sz w:val="26"/>
        </w:rPr>
        <w:t>качество</w:t>
      </w:r>
      <w:r>
        <w:rPr>
          <w:spacing w:val="-3"/>
          <w:sz w:val="26"/>
        </w:rPr>
        <w:t xml:space="preserve"> </w:t>
      </w:r>
      <w:r>
        <w:rPr>
          <w:sz w:val="26"/>
        </w:rPr>
        <w:t>своего</w:t>
      </w:r>
      <w:r>
        <w:rPr>
          <w:spacing w:val="-1"/>
          <w:sz w:val="26"/>
        </w:rPr>
        <w:t xml:space="preserve"> </w:t>
      </w:r>
      <w:r>
        <w:rPr>
          <w:sz w:val="26"/>
        </w:rPr>
        <w:t>восприятия</w:t>
      </w:r>
      <w:r>
        <w:rPr>
          <w:spacing w:val="-3"/>
          <w:sz w:val="26"/>
        </w:rPr>
        <w:t xml:space="preserve"> </w:t>
      </w:r>
      <w:r>
        <w:rPr>
          <w:sz w:val="26"/>
        </w:rPr>
        <w:t>текста</w:t>
      </w:r>
      <w:r>
        <w:rPr>
          <w:spacing w:val="-4"/>
          <w:sz w:val="26"/>
        </w:rPr>
        <w:t xml:space="preserve"> </w:t>
      </w:r>
      <w:r>
        <w:rPr>
          <w:sz w:val="26"/>
        </w:rPr>
        <w:t>на</w:t>
      </w:r>
      <w:r>
        <w:rPr>
          <w:spacing w:val="-3"/>
          <w:sz w:val="26"/>
        </w:rPr>
        <w:t xml:space="preserve"> </w:t>
      </w:r>
      <w:r>
        <w:rPr>
          <w:sz w:val="26"/>
        </w:rPr>
        <w:t>слух;</w:t>
      </w:r>
    </w:p>
    <w:p w:rsidR="006C6D24" w:rsidRDefault="006C6D24" w:rsidP="006C6D24">
      <w:pPr>
        <w:numPr>
          <w:ilvl w:val="0"/>
          <w:numId w:val="20"/>
        </w:numPr>
        <w:tabs>
          <w:tab w:val="left" w:pos="689"/>
          <w:tab w:val="left" w:pos="2090"/>
          <w:tab w:val="left" w:pos="3304"/>
          <w:tab w:val="left" w:pos="6153"/>
          <w:tab w:val="left" w:pos="6511"/>
          <w:tab w:val="left" w:pos="7522"/>
          <w:tab w:val="left" w:pos="8736"/>
          <w:tab w:val="left" w:pos="9092"/>
        </w:tabs>
        <w:spacing w:before="1"/>
        <w:ind w:right="108" w:firstLine="0"/>
        <w:rPr>
          <w:sz w:val="26"/>
        </w:rPr>
      </w:pPr>
      <w:r>
        <w:rPr>
          <w:sz w:val="26"/>
        </w:rPr>
        <w:t>выполнять</w:t>
      </w:r>
      <w:r>
        <w:rPr>
          <w:sz w:val="26"/>
        </w:rPr>
        <w:tab/>
        <w:t>действия</w:t>
      </w:r>
      <w:r>
        <w:rPr>
          <w:sz w:val="26"/>
        </w:rPr>
        <w:tab/>
        <w:t>контроля/самоконтроля</w:t>
      </w:r>
      <w:r>
        <w:rPr>
          <w:sz w:val="26"/>
        </w:rPr>
        <w:tab/>
        <w:t>и</w:t>
      </w:r>
      <w:r>
        <w:rPr>
          <w:sz w:val="26"/>
        </w:rPr>
        <w:tab/>
        <w:t>оценки</w:t>
      </w:r>
      <w:r>
        <w:rPr>
          <w:sz w:val="26"/>
        </w:rPr>
        <w:tab/>
        <w:t>процесса</w:t>
      </w:r>
      <w:r>
        <w:rPr>
          <w:sz w:val="26"/>
        </w:rPr>
        <w:tab/>
        <w:t>и</w:t>
      </w:r>
      <w:r>
        <w:rPr>
          <w:sz w:val="26"/>
        </w:rPr>
        <w:tab/>
      </w:r>
      <w:r>
        <w:rPr>
          <w:spacing w:val="-1"/>
          <w:sz w:val="26"/>
        </w:rPr>
        <w:t>результата</w:t>
      </w:r>
      <w:r>
        <w:rPr>
          <w:spacing w:val="-62"/>
          <w:sz w:val="26"/>
        </w:rPr>
        <w:t xml:space="preserve"> </w:t>
      </w:r>
      <w:r>
        <w:rPr>
          <w:sz w:val="26"/>
        </w:rPr>
        <w:t>деятельности,</w:t>
      </w:r>
      <w:r>
        <w:rPr>
          <w:spacing w:val="-3"/>
          <w:sz w:val="26"/>
        </w:rPr>
        <w:t xml:space="preserve"> </w:t>
      </w:r>
      <w:r>
        <w:rPr>
          <w:sz w:val="26"/>
        </w:rPr>
        <w:t>при</w:t>
      </w:r>
      <w:r>
        <w:rPr>
          <w:spacing w:val="-1"/>
          <w:sz w:val="26"/>
        </w:rPr>
        <w:t xml:space="preserve"> </w:t>
      </w:r>
      <w:r>
        <w:rPr>
          <w:sz w:val="26"/>
        </w:rPr>
        <w:t>необходимости</w:t>
      </w:r>
      <w:r>
        <w:rPr>
          <w:spacing w:val="-2"/>
          <w:sz w:val="26"/>
        </w:rPr>
        <w:t xml:space="preserve"> </w:t>
      </w:r>
      <w:r>
        <w:rPr>
          <w:sz w:val="26"/>
        </w:rPr>
        <w:t>вносить</w:t>
      </w:r>
      <w:r>
        <w:rPr>
          <w:spacing w:val="-1"/>
          <w:sz w:val="26"/>
        </w:rPr>
        <w:t xml:space="preserve"> </w:t>
      </w:r>
      <w:r>
        <w:rPr>
          <w:sz w:val="26"/>
        </w:rPr>
        <w:t>коррективы</w:t>
      </w:r>
      <w:r>
        <w:rPr>
          <w:spacing w:val="-1"/>
          <w:sz w:val="26"/>
        </w:rPr>
        <w:t xml:space="preserve"> </w:t>
      </w:r>
      <w:r>
        <w:rPr>
          <w:sz w:val="26"/>
        </w:rPr>
        <w:t>в</w:t>
      </w:r>
      <w:r>
        <w:rPr>
          <w:spacing w:val="-2"/>
          <w:sz w:val="26"/>
        </w:rPr>
        <w:t xml:space="preserve"> </w:t>
      </w:r>
      <w:r>
        <w:rPr>
          <w:sz w:val="26"/>
        </w:rPr>
        <w:t>выполняемые</w:t>
      </w:r>
      <w:r>
        <w:rPr>
          <w:spacing w:val="-2"/>
          <w:sz w:val="26"/>
        </w:rPr>
        <w:t xml:space="preserve"> </w:t>
      </w:r>
      <w:r>
        <w:rPr>
          <w:sz w:val="26"/>
        </w:rPr>
        <w:t>действия.</w:t>
      </w:r>
    </w:p>
    <w:p w:rsidR="006C6D24" w:rsidRDefault="006C6D24" w:rsidP="006C6D24">
      <w:pPr>
        <w:spacing w:line="298" w:lineRule="exact"/>
        <w:outlineLvl w:val="2"/>
        <w:rPr>
          <w:b/>
          <w:bCs/>
          <w:i/>
          <w:iCs/>
          <w:sz w:val="26"/>
          <w:szCs w:val="26"/>
        </w:rPr>
      </w:pPr>
      <w:r>
        <w:rPr>
          <w:b/>
          <w:bCs/>
          <w:i/>
          <w:iCs/>
          <w:sz w:val="26"/>
          <w:szCs w:val="26"/>
        </w:rPr>
        <w:t>Совместная</w:t>
      </w:r>
      <w:r>
        <w:rPr>
          <w:b/>
          <w:bCs/>
          <w:i/>
          <w:iCs/>
          <w:spacing w:val="-6"/>
          <w:sz w:val="26"/>
          <w:szCs w:val="26"/>
        </w:rPr>
        <w:t xml:space="preserve"> </w:t>
      </w:r>
      <w:r>
        <w:rPr>
          <w:b/>
          <w:bCs/>
          <w:i/>
          <w:iCs/>
          <w:sz w:val="26"/>
          <w:szCs w:val="26"/>
        </w:rPr>
        <w:t>деятельность:</w:t>
      </w:r>
    </w:p>
    <w:p w:rsidR="006C6D24" w:rsidRDefault="006C6D24" w:rsidP="006C6D24">
      <w:pPr>
        <w:numPr>
          <w:ilvl w:val="0"/>
          <w:numId w:val="20"/>
        </w:numPr>
        <w:tabs>
          <w:tab w:val="left" w:pos="639"/>
        </w:tabs>
        <w:ind w:right="107"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совместной</w:t>
      </w:r>
      <w:r>
        <w:rPr>
          <w:spacing w:val="1"/>
          <w:sz w:val="26"/>
        </w:rPr>
        <w:t xml:space="preserve"> </w:t>
      </w:r>
      <w:r>
        <w:rPr>
          <w:sz w:val="26"/>
        </w:rPr>
        <w:t>деятельности:</w:t>
      </w:r>
      <w:r>
        <w:rPr>
          <w:spacing w:val="1"/>
          <w:sz w:val="26"/>
        </w:rPr>
        <w:t xml:space="preserve"> </w:t>
      </w:r>
      <w:r>
        <w:rPr>
          <w:sz w:val="26"/>
        </w:rPr>
        <w:t>выполнять</w:t>
      </w:r>
      <w:r>
        <w:rPr>
          <w:spacing w:val="1"/>
          <w:sz w:val="26"/>
        </w:rPr>
        <w:t xml:space="preserve"> </w:t>
      </w:r>
      <w:r>
        <w:rPr>
          <w:sz w:val="26"/>
        </w:rPr>
        <w:t>роли</w:t>
      </w:r>
      <w:r>
        <w:rPr>
          <w:spacing w:val="1"/>
          <w:sz w:val="26"/>
        </w:rPr>
        <w:t xml:space="preserve"> </w:t>
      </w:r>
      <w:r>
        <w:rPr>
          <w:sz w:val="26"/>
        </w:rPr>
        <w:t>лидера,</w:t>
      </w:r>
      <w:r>
        <w:rPr>
          <w:spacing w:val="1"/>
          <w:sz w:val="26"/>
        </w:rPr>
        <w:t xml:space="preserve"> </w:t>
      </w:r>
      <w:r>
        <w:rPr>
          <w:sz w:val="26"/>
        </w:rPr>
        <w:t>подчинённого,</w:t>
      </w:r>
      <w:r>
        <w:rPr>
          <w:spacing w:val="1"/>
          <w:sz w:val="26"/>
        </w:rPr>
        <w:t xml:space="preserve"> </w:t>
      </w:r>
      <w:r>
        <w:rPr>
          <w:sz w:val="26"/>
        </w:rPr>
        <w:t>соблюдать равноправие</w:t>
      </w:r>
      <w:r>
        <w:rPr>
          <w:spacing w:val="-1"/>
          <w:sz w:val="26"/>
        </w:rPr>
        <w:t xml:space="preserve"> </w:t>
      </w:r>
      <w:r>
        <w:rPr>
          <w:sz w:val="26"/>
        </w:rPr>
        <w:t>и дружелюбие;</w:t>
      </w:r>
    </w:p>
    <w:p w:rsidR="006C6D24" w:rsidRDefault="006C6D24" w:rsidP="006C6D24">
      <w:pPr>
        <w:numPr>
          <w:ilvl w:val="0"/>
          <w:numId w:val="20"/>
        </w:numPr>
        <w:tabs>
          <w:tab w:val="left" w:pos="891"/>
        </w:tabs>
        <w:ind w:right="102" w:firstLine="0"/>
        <w:jc w:val="both"/>
        <w:rPr>
          <w:sz w:val="26"/>
        </w:rPr>
      </w:pPr>
      <w:r>
        <w:rPr>
          <w:sz w:val="26"/>
        </w:rPr>
        <w:t>в</w:t>
      </w:r>
      <w:r>
        <w:rPr>
          <w:spacing w:val="1"/>
          <w:sz w:val="26"/>
        </w:rPr>
        <w:t xml:space="preserve"> </w:t>
      </w:r>
      <w:r>
        <w:rPr>
          <w:sz w:val="26"/>
        </w:rPr>
        <w:t>коллективной</w:t>
      </w:r>
      <w:r>
        <w:rPr>
          <w:spacing w:val="1"/>
          <w:sz w:val="26"/>
        </w:rPr>
        <w:t xml:space="preserve"> </w:t>
      </w:r>
      <w:r>
        <w:rPr>
          <w:sz w:val="26"/>
        </w:rPr>
        <w:t>театрализованной</w:t>
      </w:r>
      <w:r>
        <w:rPr>
          <w:spacing w:val="1"/>
          <w:sz w:val="26"/>
        </w:rPr>
        <w:t xml:space="preserve"> </w:t>
      </w:r>
      <w:r>
        <w:rPr>
          <w:sz w:val="26"/>
        </w:rPr>
        <w:t>деятельности</w:t>
      </w:r>
      <w:r>
        <w:rPr>
          <w:spacing w:val="1"/>
          <w:sz w:val="26"/>
        </w:rPr>
        <w:t xml:space="preserve"> </w:t>
      </w:r>
      <w:r>
        <w:rPr>
          <w:sz w:val="26"/>
        </w:rPr>
        <w:t>читать</w:t>
      </w:r>
      <w:r>
        <w:rPr>
          <w:spacing w:val="1"/>
          <w:sz w:val="26"/>
        </w:rPr>
        <w:t xml:space="preserve"> </w:t>
      </w:r>
      <w:r>
        <w:rPr>
          <w:sz w:val="26"/>
        </w:rPr>
        <w:t>по</w:t>
      </w:r>
      <w:r>
        <w:rPr>
          <w:spacing w:val="1"/>
          <w:sz w:val="26"/>
        </w:rPr>
        <w:t xml:space="preserve"> </w:t>
      </w:r>
      <w:r>
        <w:rPr>
          <w:sz w:val="26"/>
        </w:rPr>
        <w:t>ролям,</w:t>
      </w:r>
      <w:r>
        <w:rPr>
          <w:spacing w:val="1"/>
          <w:sz w:val="26"/>
        </w:rPr>
        <w:t xml:space="preserve"> </w:t>
      </w:r>
      <w:r>
        <w:rPr>
          <w:sz w:val="26"/>
        </w:rPr>
        <w:t>инсценировать/драматизировать несложные произведения фольклора и художественной</w:t>
      </w:r>
      <w:r>
        <w:rPr>
          <w:spacing w:val="1"/>
          <w:sz w:val="26"/>
        </w:rPr>
        <w:t xml:space="preserve"> </w:t>
      </w:r>
      <w:r>
        <w:rPr>
          <w:sz w:val="26"/>
        </w:rPr>
        <w:t>литературы; выбирать роль, договариваться о манере её исполнения в соответствии с</w:t>
      </w:r>
      <w:r>
        <w:rPr>
          <w:spacing w:val="1"/>
          <w:sz w:val="26"/>
        </w:rPr>
        <w:t xml:space="preserve"> </w:t>
      </w:r>
      <w:r>
        <w:rPr>
          <w:sz w:val="26"/>
        </w:rPr>
        <w:t>общим</w:t>
      </w:r>
      <w:r>
        <w:rPr>
          <w:spacing w:val="-2"/>
          <w:sz w:val="26"/>
        </w:rPr>
        <w:t xml:space="preserve"> </w:t>
      </w:r>
      <w:r>
        <w:rPr>
          <w:sz w:val="26"/>
        </w:rPr>
        <w:t>замыслом;</w:t>
      </w:r>
    </w:p>
    <w:p w:rsidR="006C6D24" w:rsidRDefault="006C6D24" w:rsidP="006C6D24">
      <w:pPr>
        <w:numPr>
          <w:ilvl w:val="0"/>
          <w:numId w:val="20"/>
        </w:numPr>
        <w:tabs>
          <w:tab w:val="left" w:pos="547"/>
        </w:tabs>
        <w:ind w:right="109" w:firstLine="0"/>
        <w:jc w:val="both"/>
        <w:rPr>
          <w:sz w:val="26"/>
        </w:rPr>
      </w:pPr>
      <w:r>
        <w:rPr>
          <w:sz w:val="26"/>
        </w:rPr>
        <w:t>осуществлять взаимопомощь, проявлять ответственность при выполнении своей части</w:t>
      </w:r>
      <w:r>
        <w:rPr>
          <w:spacing w:val="1"/>
          <w:sz w:val="26"/>
        </w:rPr>
        <w:t xml:space="preserve"> </w:t>
      </w:r>
      <w:r>
        <w:rPr>
          <w:sz w:val="26"/>
        </w:rPr>
        <w:t>работы,</w:t>
      </w:r>
      <w:r>
        <w:rPr>
          <w:spacing w:val="-2"/>
          <w:sz w:val="26"/>
        </w:rPr>
        <w:t xml:space="preserve"> </w:t>
      </w:r>
      <w:r>
        <w:rPr>
          <w:sz w:val="26"/>
        </w:rPr>
        <w:t>оценивать</w:t>
      </w:r>
      <w:r>
        <w:rPr>
          <w:spacing w:val="-2"/>
          <w:sz w:val="26"/>
        </w:rPr>
        <w:t xml:space="preserve"> </w:t>
      </w:r>
      <w:r>
        <w:rPr>
          <w:sz w:val="26"/>
        </w:rPr>
        <w:t>свой</w:t>
      </w:r>
      <w:r>
        <w:rPr>
          <w:spacing w:val="-1"/>
          <w:sz w:val="26"/>
        </w:rPr>
        <w:t xml:space="preserve"> </w:t>
      </w:r>
      <w:r>
        <w:rPr>
          <w:sz w:val="26"/>
        </w:rPr>
        <w:t>вклад</w:t>
      </w:r>
      <w:r>
        <w:rPr>
          <w:spacing w:val="-1"/>
          <w:sz w:val="26"/>
        </w:rPr>
        <w:t xml:space="preserve"> </w:t>
      </w:r>
      <w:r>
        <w:rPr>
          <w:sz w:val="26"/>
        </w:rPr>
        <w:t>в</w:t>
      </w:r>
      <w:r>
        <w:rPr>
          <w:spacing w:val="-1"/>
          <w:sz w:val="26"/>
        </w:rPr>
        <w:t xml:space="preserve"> </w:t>
      </w:r>
      <w:r>
        <w:rPr>
          <w:sz w:val="26"/>
        </w:rPr>
        <w:t>общее</w:t>
      </w:r>
      <w:r>
        <w:rPr>
          <w:spacing w:val="-1"/>
          <w:sz w:val="26"/>
        </w:rPr>
        <w:t xml:space="preserve"> </w:t>
      </w:r>
      <w:r>
        <w:rPr>
          <w:sz w:val="26"/>
        </w:rPr>
        <w:t>дело.</w:t>
      </w:r>
    </w:p>
    <w:p w:rsidR="006C6D24" w:rsidRDefault="006C6D24" w:rsidP="006C6D24">
      <w:pPr>
        <w:spacing w:before="1"/>
        <w:rPr>
          <w:sz w:val="26"/>
          <w:szCs w:val="26"/>
        </w:rPr>
      </w:pPr>
    </w:p>
    <w:p w:rsidR="006C6D24" w:rsidRDefault="006C6D24" w:rsidP="006C6D24">
      <w:pPr>
        <w:numPr>
          <w:ilvl w:val="0"/>
          <w:numId w:val="22"/>
        </w:numPr>
        <w:tabs>
          <w:tab w:val="left" w:pos="408"/>
        </w:tabs>
        <w:spacing w:line="298" w:lineRule="exact"/>
        <w:ind w:hanging="196"/>
        <w:outlineLvl w:val="1"/>
        <w:rPr>
          <w:b/>
          <w:bCs/>
          <w:sz w:val="26"/>
          <w:szCs w:val="26"/>
        </w:rPr>
      </w:pPr>
      <w:r>
        <w:rPr>
          <w:b/>
          <w:bCs/>
          <w:sz w:val="26"/>
          <w:szCs w:val="26"/>
        </w:rPr>
        <w:t>КЛАСС</w:t>
      </w:r>
    </w:p>
    <w:p w:rsidR="006C6D24" w:rsidRDefault="006C6D24" w:rsidP="006C6D24">
      <w:pPr>
        <w:ind w:right="260"/>
        <w:jc w:val="both"/>
        <w:rPr>
          <w:sz w:val="26"/>
          <w:szCs w:val="26"/>
        </w:rPr>
      </w:pPr>
      <w:r>
        <w:rPr>
          <w:sz w:val="26"/>
          <w:szCs w:val="26"/>
        </w:rPr>
        <w:t>О</w:t>
      </w:r>
      <w:r>
        <w:rPr>
          <w:spacing w:val="1"/>
          <w:sz w:val="26"/>
          <w:szCs w:val="26"/>
        </w:rPr>
        <w:t xml:space="preserve"> </w:t>
      </w:r>
      <w:r>
        <w:rPr>
          <w:sz w:val="26"/>
          <w:szCs w:val="26"/>
        </w:rPr>
        <w:t>Родине,</w:t>
      </w:r>
      <w:r>
        <w:rPr>
          <w:spacing w:val="1"/>
          <w:sz w:val="26"/>
          <w:szCs w:val="26"/>
        </w:rPr>
        <w:t xml:space="preserve"> </w:t>
      </w:r>
      <w:r>
        <w:rPr>
          <w:sz w:val="26"/>
          <w:szCs w:val="26"/>
        </w:rPr>
        <w:t>героические</w:t>
      </w:r>
      <w:r>
        <w:rPr>
          <w:spacing w:val="1"/>
          <w:sz w:val="26"/>
          <w:szCs w:val="26"/>
        </w:rPr>
        <w:t xml:space="preserve"> </w:t>
      </w:r>
      <w:r>
        <w:rPr>
          <w:sz w:val="26"/>
          <w:szCs w:val="26"/>
        </w:rPr>
        <w:t>страницы</w:t>
      </w:r>
      <w:r>
        <w:rPr>
          <w:spacing w:val="1"/>
          <w:sz w:val="26"/>
          <w:szCs w:val="26"/>
        </w:rPr>
        <w:t xml:space="preserve"> </w:t>
      </w:r>
      <w:r>
        <w:rPr>
          <w:sz w:val="26"/>
          <w:szCs w:val="26"/>
        </w:rPr>
        <w:t>истории.</w:t>
      </w:r>
      <w:r>
        <w:rPr>
          <w:spacing w:val="1"/>
          <w:sz w:val="26"/>
          <w:szCs w:val="26"/>
        </w:rPr>
        <w:t xml:space="preserve"> </w:t>
      </w:r>
      <w:r>
        <w:rPr>
          <w:sz w:val="26"/>
          <w:szCs w:val="26"/>
        </w:rPr>
        <w:t>Наше</w:t>
      </w:r>
      <w:r>
        <w:rPr>
          <w:spacing w:val="1"/>
          <w:sz w:val="26"/>
          <w:szCs w:val="26"/>
        </w:rPr>
        <w:t xml:space="preserve"> </w:t>
      </w:r>
      <w:r>
        <w:rPr>
          <w:sz w:val="26"/>
          <w:szCs w:val="26"/>
        </w:rPr>
        <w:t>Отечество,</w:t>
      </w:r>
      <w:r>
        <w:rPr>
          <w:spacing w:val="1"/>
          <w:sz w:val="26"/>
          <w:szCs w:val="26"/>
        </w:rPr>
        <w:t xml:space="preserve"> </w:t>
      </w:r>
      <w:r>
        <w:rPr>
          <w:sz w:val="26"/>
          <w:szCs w:val="26"/>
        </w:rPr>
        <w:t>образ</w:t>
      </w:r>
      <w:r>
        <w:rPr>
          <w:spacing w:val="1"/>
          <w:sz w:val="26"/>
          <w:szCs w:val="26"/>
        </w:rPr>
        <w:t xml:space="preserve"> </w:t>
      </w:r>
      <w:r>
        <w:rPr>
          <w:sz w:val="26"/>
          <w:szCs w:val="26"/>
        </w:rPr>
        <w:t>родной</w:t>
      </w:r>
      <w:r>
        <w:rPr>
          <w:spacing w:val="1"/>
          <w:sz w:val="26"/>
          <w:szCs w:val="26"/>
        </w:rPr>
        <w:t xml:space="preserve"> </w:t>
      </w:r>
      <w:r>
        <w:rPr>
          <w:sz w:val="26"/>
          <w:szCs w:val="26"/>
        </w:rPr>
        <w:t>земли</w:t>
      </w:r>
      <w:r>
        <w:rPr>
          <w:spacing w:val="1"/>
          <w:sz w:val="26"/>
          <w:szCs w:val="26"/>
        </w:rPr>
        <w:t xml:space="preserve"> </w:t>
      </w:r>
      <w:r>
        <w:rPr>
          <w:sz w:val="26"/>
          <w:szCs w:val="26"/>
        </w:rPr>
        <w:t>в</w:t>
      </w:r>
      <w:r>
        <w:rPr>
          <w:spacing w:val="1"/>
          <w:sz w:val="26"/>
          <w:szCs w:val="26"/>
        </w:rPr>
        <w:t xml:space="preserve"> </w:t>
      </w:r>
      <w:r>
        <w:rPr>
          <w:sz w:val="26"/>
          <w:szCs w:val="26"/>
        </w:rPr>
        <w:t>стихотворных и прозаических произведениях писателей и поэтов ХIХ и ХХ веков (по</w:t>
      </w:r>
      <w:r>
        <w:rPr>
          <w:spacing w:val="1"/>
          <w:sz w:val="26"/>
          <w:szCs w:val="26"/>
        </w:rPr>
        <w:t xml:space="preserve"> </w:t>
      </w:r>
      <w:r>
        <w:rPr>
          <w:sz w:val="26"/>
          <w:szCs w:val="26"/>
        </w:rPr>
        <w:t>выбору, не менее четырёх, например, произведения И. С. Никитина, Н. М. Языкова, С.Т.</w:t>
      </w:r>
      <w:r>
        <w:rPr>
          <w:spacing w:val="-62"/>
          <w:sz w:val="26"/>
          <w:szCs w:val="26"/>
        </w:rPr>
        <w:t xml:space="preserve"> </w:t>
      </w:r>
      <w:r>
        <w:rPr>
          <w:sz w:val="26"/>
          <w:szCs w:val="26"/>
        </w:rPr>
        <w:t>Романовского, А. Т. Твардовского, М. М. Пришвина, С. Д. Дрожжина, В. М. Пескова и</w:t>
      </w:r>
      <w:r>
        <w:rPr>
          <w:spacing w:val="1"/>
          <w:sz w:val="26"/>
          <w:szCs w:val="26"/>
        </w:rPr>
        <w:t xml:space="preserve"> </w:t>
      </w:r>
      <w:r>
        <w:rPr>
          <w:sz w:val="26"/>
          <w:szCs w:val="26"/>
        </w:rPr>
        <w:t>др.). Представление о проявлении любви к родной земле в литературе разных народов</w:t>
      </w:r>
      <w:r>
        <w:rPr>
          <w:spacing w:val="1"/>
          <w:sz w:val="26"/>
          <w:szCs w:val="26"/>
        </w:rPr>
        <w:t xml:space="preserve"> </w:t>
      </w:r>
      <w:r>
        <w:rPr>
          <w:sz w:val="26"/>
          <w:szCs w:val="26"/>
        </w:rPr>
        <w:t>(на</w:t>
      </w:r>
      <w:r>
        <w:rPr>
          <w:spacing w:val="1"/>
          <w:sz w:val="26"/>
          <w:szCs w:val="26"/>
        </w:rPr>
        <w:t xml:space="preserve"> </w:t>
      </w:r>
      <w:r>
        <w:rPr>
          <w:sz w:val="26"/>
          <w:szCs w:val="26"/>
        </w:rPr>
        <w:t>примере</w:t>
      </w:r>
      <w:r>
        <w:rPr>
          <w:spacing w:val="1"/>
          <w:sz w:val="26"/>
          <w:szCs w:val="26"/>
        </w:rPr>
        <w:t xml:space="preserve"> </w:t>
      </w:r>
      <w:r>
        <w:rPr>
          <w:sz w:val="26"/>
          <w:szCs w:val="26"/>
        </w:rPr>
        <w:t>писателей</w:t>
      </w:r>
      <w:r>
        <w:rPr>
          <w:spacing w:val="1"/>
          <w:sz w:val="26"/>
          <w:szCs w:val="26"/>
        </w:rPr>
        <w:t xml:space="preserve"> </w:t>
      </w:r>
      <w:r>
        <w:rPr>
          <w:sz w:val="26"/>
          <w:szCs w:val="26"/>
        </w:rPr>
        <w:t>родного</w:t>
      </w:r>
      <w:r>
        <w:rPr>
          <w:spacing w:val="1"/>
          <w:sz w:val="26"/>
          <w:szCs w:val="26"/>
        </w:rPr>
        <w:t xml:space="preserve"> </w:t>
      </w:r>
      <w:r>
        <w:rPr>
          <w:sz w:val="26"/>
          <w:szCs w:val="26"/>
        </w:rPr>
        <w:t>края,</w:t>
      </w:r>
      <w:r>
        <w:rPr>
          <w:spacing w:val="1"/>
          <w:sz w:val="26"/>
          <w:szCs w:val="26"/>
        </w:rPr>
        <w:t xml:space="preserve"> </w:t>
      </w:r>
      <w:r>
        <w:rPr>
          <w:sz w:val="26"/>
          <w:szCs w:val="26"/>
        </w:rPr>
        <w:t>представителей</w:t>
      </w:r>
      <w:r>
        <w:rPr>
          <w:spacing w:val="1"/>
          <w:sz w:val="26"/>
          <w:szCs w:val="26"/>
        </w:rPr>
        <w:t xml:space="preserve"> </w:t>
      </w:r>
      <w:r>
        <w:rPr>
          <w:sz w:val="26"/>
          <w:szCs w:val="26"/>
        </w:rPr>
        <w:t>разных</w:t>
      </w:r>
      <w:r>
        <w:rPr>
          <w:spacing w:val="1"/>
          <w:sz w:val="26"/>
          <w:szCs w:val="26"/>
        </w:rPr>
        <w:t xml:space="preserve"> </w:t>
      </w:r>
      <w:r>
        <w:rPr>
          <w:sz w:val="26"/>
          <w:szCs w:val="26"/>
        </w:rPr>
        <w:t>народов</w:t>
      </w:r>
      <w:r>
        <w:rPr>
          <w:spacing w:val="66"/>
          <w:sz w:val="26"/>
          <w:szCs w:val="26"/>
        </w:rPr>
        <w:t xml:space="preserve"> </w:t>
      </w:r>
      <w:r>
        <w:rPr>
          <w:sz w:val="26"/>
          <w:szCs w:val="26"/>
        </w:rPr>
        <w:t>России).</w:t>
      </w:r>
      <w:r>
        <w:rPr>
          <w:spacing w:val="1"/>
          <w:sz w:val="26"/>
          <w:szCs w:val="26"/>
        </w:rPr>
        <w:t xml:space="preserve"> </w:t>
      </w:r>
      <w:r>
        <w:rPr>
          <w:sz w:val="26"/>
          <w:szCs w:val="26"/>
        </w:rPr>
        <w:t>Страницы</w:t>
      </w:r>
      <w:r>
        <w:rPr>
          <w:spacing w:val="1"/>
          <w:sz w:val="26"/>
          <w:szCs w:val="26"/>
        </w:rPr>
        <w:t xml:space="preserve"> </w:t>
      </w:r>
      <w:r>
        <w:rPr>
          <w:sz w:val="26"/>
          <w:szCs w:val="26"/>
        </w:rPr>
        <w:t>истории</w:t>
      </w:r>
      <w:r>
        <w:rPr>
          <w:spacing w:val="1"/>
          <w:sz w:val="26"/>
          <w:szCs w:val="26"/>
        </w:rPr>
        <w:t xml:space="preserve"> </w:t>
      </w:r>
      <w:r>
        <w:rPr>
          <w:sz w:val="26"/>
          <w:szCs w:val="26"/>
        </w:rPr>
        <w:t>России,</w:t>
      </w:r>
      <w:r>
        <w:rPr>
          <w:spacing w:val="1"/>
          <w:sz w:val="26"/>
          <w:szCs w:val="26"/>
        </w:rPr>
        <w:t xml:space="preserve"> </w:t>
      </w:r>
      <w:r>
        <w:rPr>
          <w:sz w:val="26"/>
          <w:szCs w:val="26"/>
        </w:rPr>
        <w:t>великие</w:t>
      </w:r>
      <w:r>
        <w:rPr>
          <w:spacing w:val="1"/>
          <w:sz w:val="26"/>
          <w:szCs w:val="26"/>
        </w:rPr>
        <w:t xml:space="preserve"> </w:t>
      </w:r>
      <w:r>
        <w:rPr>
          <w:sz w:val="26"/>
          <w:szCs w:val="26"/>
        </w:rPr>
        <w:t>люди</w:t>
      </w:r>
      <w:r>
        <w:rPr>
          <w:spacing w:val="1"/>
          <w:sz w:val="26"/>
          <w:szCs w:val="26"/>
        </w:rPr>
        <w:t xml:space="preserve"> </w:t>
      </w:r>
      <w:r>
        <w:rPr>
          <w:sz w:val="26"/>
          <w:szCs w:val="26"/>
        </w:rPr>
        <w:t>и</w:t>
      </w:r>
      <w:r>
        <w:rPr>
          <w:spacing w:val="1"/>
          <w:sz w:val="26"/>
          <w:szCs w:val="26"/>
        </w:rPr>
        <w:t xml:space="preserve"> </w:t>
      </w:r>
      <w:r>
        <w:rPr>
          <w:sz w:val="26"/>
          <w:szCs w:val="26"/>
        </w:rPr>
        <w:t>события:</w:t>
      </w:r>
      <w:r>
        <w:rPr>
          <w:spacing w:val="1"/>
          <w:sz w:val="26"/>
          <w:szCs w:val="26"/>
        </w:rPr>
        <w:t xml:space="preserve"> </w:t>
      </w:r>
      <w:r>
        <w:rPr>
          <w:sz w:val="26"/>
          <w:szCs w:val="26"/>
        </w:rPr>
        <w:t>образы</w:t>
      </w:r>
      <w:r>
        <w:rPr>
          <w:spacing w:val="1"/>
          <w:sz w:val="26"/>
          <w:szCs w:val="26"/>
        </w:rPr>
        <w:t xml:space="preserve"> </w:t>
      </w:r>
      <w:r>
        <w:rPr>
          <w:sz w:val="26"/>
          <w:szCs w:val="26"/>
        </w:rPr>
        <w:t>Александра</w:t>
      </w:r>
      <w:r>
        <w:rPr>
          <w:spacing w:val="1"/>
          <w:sz w:val="26"/>
          <w:szCs w:val="26"/>
        </w:rPr>
        <w:t xml:space="preserve"> </w:t>
      </w:r>
      <w:r>
        <w:rPr>
          <w:sz w:val="26"/>
          <w:szCs w:val="26"/>
        </w:rPr>
        <w:t>Невского,</w:t>
      </w:r>
      <w:r>
        <w:rPr>
          <w:spacing w:val="-62"/>
          <w:sz w:val="26"/>
          <w:szCs w:val="26"/>
        </w:rPr>
        <w:t xml:space="preserve"> </w:t>
      </w:r>
      <w:r>
        <w:rPr>
          <w:sz w:val="26"/>
          <w:szCs w:val="26"/>
        </w:rPr>
        <w:t>Дмитрия Пожарского, Дмитрия Донского, Александра Суворова, Михаила Кутузова и</w:t>
      </w:r>
      <w:r>
        <w:rPr>
          <w:spacing w:val="1"/>
          <w:sz w:val="26"/>
          <w:szCs w:val="26"/>
        </w:rPr>
        <w:t xml:space="preserve"> </w:t>
      </w:r>
      <w:r>
        <w:rPr>
          <w:sz w:val="26"/>
          <w:szCs w:val="26"/>
        </w:rPr>
        <w:t>других</w:t>
      </w:r>
      <w:r>
        <w:rPr>
          <w:spacing w:val="1"/>
          <w:sz w:val="26"/>
          <w:szCs w:val="26"/>
        </w:rPr>
        <w:t xml:space="preserve"> </w:t>
      </w:r>
      <w:r>
        <w:rPr>
          <w:sz w:val="26"/>
          <w:szCs w:val="26"/>
        </w:rPr>
        <w:t>выдающихся</w:t>
      </w:r>
      <w:r>
        <w:rPr>
          <w:spacing w:val="1"/>
          <w:sz w:val="26"/>
          <w:szCs w:val="26"/>
        </w:rPr>
        <w:t xml:space="preserve"> </w:t>
      </w:r>
      <w:r>
        <w:rPr>
          <w:sz w:val="26"/>
          <w:szCs w:val="26"/>
        </w:rPr>
        <w:t>защитников</w:t>
      </w:r>
      <w:r>
        <w:rPr>
          <w:spacing w:val="1"/>
          <w:sz w:val="26"/>
          <w:szCs w:val="26"/>
        </w:rPr>
        <w:t xml:space="preserve"> </w:t>
      </w:r>
      <w:r>
        <w:rPr>
          <w:sz w:val="26"/>
          <w:szCs w:val="26"/>
        </w:rPr>
        <w:t>Отечества</w:t>
      </w:r>
      <w:r>
        <w:rPr>
          <w:spacing w:val="1"/>
          <w:sz w:val="26"/>
          <w:szCs w:val="26"/>
        </w:rPr>
        <w:t xml:space="preserve"> </w:t>
      </w:r>
      <w:r>
        <w:rPr>
          <w:sz w:val="26"/>
          <w:szCs w:val="26"/>
        </w:rPr>
        <w:t>в</w:t>
      </w:r>
      <w:r>
        <w:rPr>
          <w:spacing w:val="1"/>
          <w:sz w:val="26"/>
          <w:szCs w:val="26"/>
        </w:rPr>
        <w:t xml:space="preserve"> </w:t>
      </w:r>
      <w:r>
        <w:rPr>
          <w:sz w:val="26"/>
          <w:szCs w:val="26"/>
        </w:rPr>
        <w:t>литературе</w:t>
      </w:r>
      <w:r>
        <w:rPr>
          <w:spacing w:val="1"/>
          <w:sz w:val="26"/>
          <w:szCs w:val="26"/>
        </w:rPr>
        <w:t xml:space="preserve"> </w:t>
      </w:r>
      <w:r>
        <w:rPr>
          <w:sz w:val="26"/>
          <w:szCs w:val="26"/>
        </w:rPr>
        <w:t>для</w:t>
      </w:r>
      <w:r>
        <w:rPr>
          <w:spacing w:val="1"/>
          <w:sz w:val="26"/>
          <w:szCs w:val="26"/>
        </w:rPr>
        <w:t xml:space="preserve"> </w:t>
      </w:r>
      <w:r>
        <w:rPr>
          <w:sz w:val="26"/>
          <w:szCs w:val="26"/>
        </w:rPr>
        <w:t>детей.</w:t>
      </w:r>
      <w:r>
        <w:rPr>
          <w:spacing w:val="1"/>
          <w:sz w:val="26"/>
          <w:szCs w:val="26"/>
        </w:rPr>
        <w:t xml:space="preserve"> </w:t>
      </w:r>
      <w:r>
        <w:rPr>
          <w:sz w:val="26"/>
          <w:szCs w:val="26"/>
        </w:rPr>
        <w:t>Отражение</w:t>
      </w:r>
      <w:r>
        <w:rPr>
          <w:spacing w:val="-62"/>
          <w:sz w:val="26"/>
          <w:szCs w:val="26"/>
        </w:rPr>
        <w:t xml:space="preserve"> </w:t>
      </w:r>
      <w:r>
        <w:rPr>
          <w:sz w:val="26"/>
          <w:szCs w:val="26"/>
        </w:rPr>
        <w:t>нравственной</w:t>
      </w:r>
      <w:r>
        <w:rPr>
          <w:spacing w:val="1"/>
          <w:sz w:val="26"/>
          <w:szCs w:val="26"/>
        </w:rPr>
        <w:t xml:space="preserve"> </w:t>
      </w:r>
      <w:r>
        <w:rPr>
          <w:sz w:val="26"/>
          <w:szCs w:val="26"/>
        </w:rPr>
        <w:t>идеи:</w:t>
      </w:r>
      <w:r>
        <w:rPr>
          <w:spacing w:val="1"/>
          <w:sz w:val="26"/>
          <w:szCs w:val="26"/>
        </w:rPr>
        <w:t xml:space="preserve"> </w:t>
      </w:r>
      <w:r>
        <w:rPr>
          <w:sz w:val="26"/>
          <w:szCs w:val="26"/>
        </w:rPr>
        <w:t>любовь</w:t>
      </w:r>
      <w:r>
        <w:rPr>
          <w:spacing w:val="1"/>
          <w:sz w:val="26"/>
          <w:szCs w:val="26"/>
        </w:rPr>
        <w:t xml:space="preserve"> </w:t>
      </w:r>
      <w:r>
        <w:rPr>
          <w:sz w:val="26"/>
          <w:szCs w:val="26"/>
        </w:rPr>
        <w:t>к</w:t>
      </w:r>
      <w:r>
        <w:rPr>
          <w:spacing w:val="1"/>
          <w:sz w:val="26"/>
          <w:szCs w:val="26"/>
        </w:rPr>
        <w:t xml:space="preserve"> </w:t>
      </w:r>
      <w:r>
        <w:rPr>
          <w:sz w:val="26"/>
          <w:szCs w:val="26"/>
        </w:rPr>
        <w:t>Родине.</w:t>
      </w:r>
      <w:r>
        <w:rPr>
          <w:spacing w:val="1"/>
          <w:sz w:val="26"/>
          <w:szCs w:val="26"/>
        </w:rPr>
        <w:t xml:space="preserve"> </w:t>
      </w:r>
      <w:r>
        <w:rPr>
          <w:sz w:val="26"/>
          <w:szCs w:val="26"/>
        </w:rPr>
        <w:t>Героическое</w:t>
      </w:r>
      <w:r>
        <w:rPr>
          <w:spacing w:val="1"/>
          <w:sz w:val="26"/>
          <w:szCs w:val="26"/>
        </w:rPr>
        <w:t xml:space="preserve"> </w:t>
      </w:r>
      <w:r>
        <w:rPr>
          <w:sz w:val="26"/>
          <w:szCs w:val="26"/>
        </w:rPr>
        <w:t>прошлое</w:t>
      </w:r>
      <w:r>
        <w:rPr>
          <w:spacing w:val="1"/>
          <w:sz w:val="26"/>
          <w:szCs w:val="26"/>
        </w:rPr>
        <w:t xml:space="preserve"> </w:t>
      </w:r>
      <w:r>
        <w:rPr>
          <w:sz w:val="26"/>
          <w:szCs w:val="26"/>
        </w:rPr>
        <w:t>России,</w:t>
      </w:r>
      <w:r>
        <w:rPr>
          <w:spacing w:val="1"/>
          <w:sz w:val="26"/>
          <w:szCs w:val="26"/>
        </w:rPr>
        <w:t xml:space="preserve"> </w:t>
      </w:r>
      <w:r>
        <w:rPr>
          <w:sz w:val="26"/>
          <w:szCs w:val="26"/>
        </w:rPr>
        <w:t>тема</w:t>
      </w:r>
      <w:r>
        <w:rPr>
          <w:spacing w:val="1"/>
          <w:sz w:val="26"/>
          <w:szCs w:val="26"/>
        </w:rPr>
        <w:t xml:space="preserve"> </w:t>
      </w:r>
      <w:r>
        <w:rPr>
          <w:sz w:val="26"/>
          <w:szCs w:val="26"/>
        </w:rPr>
        <w:t>Великой</w:t>
      </w:r>
      <w:r>
        <w:rPr>
          <w:spacing w:val="1"/>
          <w:sz w:val="26"/>
          <w:szCs w:val="26"/>
        </w:rPr>
        <w:t xml:space="preserve"> </w:t>
      </w:r>
      <w:r>
        <w:rPr>
          <w:sz w:val="26"/>
          <w:szCs w:val="26"/>
        </w:rPr>
        <w:t>Отечественной</w:t>
      </w:r>
      <w:r>
        <w:rPr>
          <w:spacing w:val="1"/>
          <w:sz w:val="26"/>
          <w:szCs w:val="26"/>
        </w:rPr>
        <w:t xml:space="preserve"> </w:t>
      </w:r>
      <w:r>
        <w:rPr>
          <w:sz w:val="26"/>
          <w:szCs w:val="26"/>
        </w:rPr>
        <w:t>войны</w:t>
      </w:r>
      <w:r>
        <w:rPr>
          <w:spacing w:val="1"/>
          <w:sz w:val="26"/>
          <w:szCs w:val="26"/>
        </w:rPr>
        <w:t xml:space="preserve"> </w:t>
      </w:r>
      <w:r>
        <w:rPr>
          <w:sz w:val="26"/>
          <w:szCs w:val="26"/>
        </w:rPr>
        <w:t>в</w:t>
      </w:r>
      <w:r>
        <w:rPr>
          <w:spacing w:val="1"/>
          <w:sz w:val="26"/>
          <w:szCs w:val="26"/>
        </w:rPr>
        <w:t xml:space="preserve"> </w:t>
      </w:r>
      <w:r>
        <w:rPr>
          <w:sz w:val="26"/>
          <w:szCs w:val="26"/>
        </w:rPr>
        <w:t>произведениях</w:t>
      </w:r>
      <w:r>
        <w:rPr>
          <w:spacing w:val="1"/>
          <w:sz w:val="26"/>
          <w:szCs w:val="26"/>
        </w:rPr>
        <w:t xml:space="preserve"> </w:t>
      </w:r>
      <w:r>
        <w:rPr>
          <w:sz w:val="26"/>
          <w:szCs w:val="26"/>
        </w:rPr>
        <w:t>литературы</w:t>
      </w:r>
      <w:r>
        <w:rPr>
          <w:spacing w:val="1"/>
          <w:sz w:val="26"/>
          <w:szCs w:val="26"/>
        </w:rPr>
        <w:t xml:space="preserve"> </w:t>
      </w:r>
      <w:r>
        <w:rPr>
          <w:sz w:val="26"/>
          <w:szCs w:val="26"/>
        </w:rPr>
        <w:t>(на</w:t>
      </w:r>
      <w:r>
        <w:rPr>
          <w:spacing w:val="1"/>
          <w:sz w:val="26"/>
          <w:szCs w:val="26"/>
        </w:rPr>
        <w:t xml:space="preserve"> </w:t>
      </w:r>
      <w:r>
        <w:rPr>
          <w:sz w:val="26"/>
          <w:szCs w:val="26"/>
        </w:rPr>
        <w:t>примере</w:t>
      </w:r>
      <w:r>
        <w:rPr>
          <w:spacing w:val="1"/>
          <w:sz w:val="26"/>
          <w:szCs w:val="26"/>
        </w:rPr>
        <w:t xml:space="preserve"> </w:t>
      </w:r>
      <w:r>
        <w:rPr>
          <w:sz w:val="26"/>
          <w:szCs w:val="26"/>
        </w:rPr>
        <w:t>рассказов</w:t>
      </w:r>
      <w:r>
        <w:rPr>
          <w:spacing w:val="1"/>
          <w:sz w:val="26"/>
          <w:szCs w:val="26"/>
        </w:rPr>
        <w:t xml:space="preserve"> </w:t>
      </w:r>
      <w:r>
        <w:rPr>
          <w:sz w:val="26"/>
          <w:szCs w:val="26"/>
        </w:rPr>
        <w:t>А.</w:t>
      </w:r>
      <w:r>
        <w:rPr>
          <w:spacing w:val="1"/>
          <w:sz w:val="26"/>
          <w:szCs w:val="26"/>
        </w:rPr>
        <w:t xml:space="preserve"> </w:t>
      </w:r>
      <w:r>
        <w:rPr>
          <w:sz w:val="26"/>
          <w:szCs w:val="26"/>
        </w:rPr>
        <w:t>П.</w:t>
      </w:r>
      <w:r>
        <w:rPr>
          <w:spacing w:val="1"/>
          <w:sz w:val="26"/>
          <w:szCs w:val="26"/>
        </w:rPr>
        <w:t xml:space="preserve"> </w:t>
      </w:r>
      <w:r>
        <w:rPr>
          <w:sz w:val="26"/>
          <w:szCs w:val="26"/>
        </w:rPr>
        <w:t>Платонова,</w:t>
      </w:r>
      <w:r>
        <w:rPr>
          <w:spacing w:val="1"/>
          <w:sz w:val="26"/>
          <w:szCs w:val="26"/>
        </w:rPr>
        <w:t xml:space="preserve"> </w:t>
      </w:r>
      <w:r>
        <w:rPr>
          <w:sz w:val="26"/>
          <w:szCs w:val="26"/>
        </w:rPr>
        <w:t>Л.</w:t>
      </w:r>
      <w:r>
        <w:rPr>
          <w:spacing w:val="1"/>
          <w:sz w:val="26"/>
          <w:szCs w:val="26"/>
        </w:rPr>
        <w:t xml:space="preserve"> </w:t>
      </w:r>
      <w:r>
        <w:rPr>
          <w:sz w:val="26"/>
          <w:szCs w:val="26"/>
        </w:rPr>
        <w:t>А.</w:t>
      </w:r>
      <w:r>
        <w:rPr>
          <w:spacing w:val="1"/>
          <w:sz w:val="26"/>
          <w:szCs w:val="26"/>
        </w:rPr>
        <w:t xml:space="preserve"> </w:t>
      </w:r>
      <w:r>
        <w:rPr>
          <w:sz w:val="26"/>
          <w:szCs w:val="26"/>
        </w:rPr>
        <w:t>Кассиля,</w:t>
      </w:r>
      <w:r>
        <w:rPr>
          <w:spacing w:val="1"/>
          <w:sz w:val="26"/>
          <w:szCs w:val="26"/>
        </w:rPr>
        <w:t xml:space="preserve"> </w:t>
      </w:r>
      <w:r>
        <w:rPr>
          <w:sz w:val="26"/>
          <w:szCs w:val="26"/>
        </w:rPr>
        <w:t>В.</w:t>
      </w:r>
      <w:r>
        <w:rPr>
          <w:spacing w:val="1"/>
          <w:sz w:val="26"/>
          <w:szCs w:val="26"/>
        </w:rPr>
        <w:t xml:space="preserve"> </w:t>
      </w:r>
      <w:r>
        <w:rPr>
          <w:sz w:val="26"/>
          <w:szCs w:val="26"/>
        </w:rPr>
        <w:t>К.</w:t>
      </w:r>
      <w:r>
        <w:rPr>
          <w:spacing w:val="1"/>
          <w:sz w:val="26"/>
          <w:szCs w:val="26"/>
        </w:rPr>
        <w:t xml:space="preserve"> </w:t>
      </w:r>
      <w:r>
        <w:rPr>
          <w:sz w:val="26"/>
          <w:szCs w:val="26"/>
        </w:rPr>
        <w:t>Железняка,</w:t>
      </w:r>
      <w:r>
        <w:rPr>
          <w:spacing w:val="1"/>
          <w:sz w:val="26"/>
          <w:szCs w:val="26"/>
        </w:rPr>
        <w:t xml:space="preserve"> </w:t>
      </w:r>
      <w:r>
        <w:rPr>
          <w:sz w:val="26"/>
          <w:szCs w:val="26"/>
        </w:rPr>
        <w:t>С.</w:t>
      </w:r>
      <w:r>
        <w:rPr>
          <w:spacing w:val="1"/>
          <w:sz w:val="26"/>
          <w:szCs w:val="26"/>
        </w:rPr>
        <w:t xml:space="preserve"> </w:t>
      </w:r>
      <w:r>
        <w:rPr>
          <w:sz w:val="26"/>
          <w:szCs w:val="26"/>
        </w:rPr>
        <w:t>П.</w:t>
      </w:r>
      <w:r>
        <w:rPr>
          <w:spacing w:val="1"/>
          <w:sz w:val="26"/>
          <w:szCs w:val="26"/>
        </w:rPr>
        <w:t xml:space="preserve"> </w:t>
      </w:r>
      <w:r>
        <w:rPr>
          <w:sz w:val="26"/>
          <w:szCs w:val="26"/>
        </w:rPr>
        <w:t>Алексеева).</w:t>
      </w:r>
      <w:r>
        <w:rPr>
          <w:spacing w:val="1"/>
          <w:sz w:val="26"/>
          <w:szCs w:val="26"/>
        </w:rPr>
        <w:t xml:space="preserve"> </w:t>
      </w:r>
      <w:r>
        <w:rPr>
          <w:sz w:val="26"/>
          <w:szCs w:val="26"/>
        </w:rPr>
        <w:t>Осознание</w:t>
      </w:r>
      <w:r>
        <w:rPr>
          <w:spacing w:val="1"/>
          <w:sz w:val="26"/>
          <w:szCs w:val="26"/>
        </w:rPr>
        <w:t xml:space="preserve"> </w:t>
      </w:r>
      <w:r>
        <w:rPr>
          <w:sz w:val="26"/>
          <w:szCs w:val="26"/>
        </w:rPr>
        <w:t>понятия:</w:t>
      </w:r>
      <w:r>
        <w:rPr>
          <w:spacing w:val="1"/>
          <w:sz w:val="26"/>
          <w:szCs w:val="26"/>
        </w:rPr>
        <w:t xml:space="preserve"> </w:t>
      </w:r>
      <w:r>
        <w:rPr>
          <w:sz w:val="26"/>
          <w:szCs w:val="26"/>
        </w:rPr>
        <w:t>поступок,</w:t>
      </w:r>
      <w:r>
        <w:rPr>
          <w:spacing w:val="-2"/>
          <w:sz w:val="26"/>
          <w:szCs w:val="26"/>
        </w:rPr>
        <w:t xml:space="preserve"> </w:t>
      </w:r>
      <w:r>
        <w:rPr>
          <w:sz w:val="26"/>
          <w:szCs w:val="26"/>
        </w:rPr>
        <w:t>подвиг.</w:t>
      </w:r>
    </w:p>
    <w:p w:rsidR="006C6D24" w:rsidRDefault="006C6D24" w:rsidP="006C6D24">
      <w:pPr>
        <w:spacing w:before="2"/>
        <w:ind w:right="266"/>
        <w:jc w:val="both"/>
        <w:rPr>
          <w:sz w:val="26"/>
          <w:szCs w:val="26"/>
        </w:rPr>
      </w:pPr>
      <w:r>
        <w:rPr>
          <w:sz w:val="26"/>
          <w:szCs w:val="26"/>
        </w:rPr>
        <w:t>Круг чтения: народная и авторская песня: понятие исторической песни, знакомство с</w:t>
      </w:r>
      <w:r>
        <w:rPr>
          <w:spacing w:val="1"/>
          <w:sz w:val="26"/>
          <w:szCs w:val="26"/>
        </w:rPr>
        <w:t xml:space="preserve"> </w:t>
      </w:r>
      <w:r>
        <w:rPr>
          <w:sz w:val="26"/>
          <w:szCs w:val="26"/>
        </w:rPr>
        <w:t>песнями</w:t>
      </w:r>
      <w:r>
        <w:rPr>
          <w:spacing w:val="-2"/>
          <w:sz w:val="26"/>
          <w:szCs w:val="26"/>
        </w:rPr>
        <w:t xml:space="preserve"> </w:t>
      </w:r>
      <w:r>
        <w:rPr>
          <w:sz w:val="26"/>
          <w:szCs w:val="26"/>
        </w:rPr>
        <w:t>на</w:t>
      </w:r>
      <w:r>
        <w:rPr>
          <w:spacing w:val="-1"/>
          <w:sz w:val="26"/>
          <w:szCs w:val="26"/>
        </w:rPr>
        <w:t xml:space="preserve"> </w:t>
      </w:r>
      <w:r>
        <w:rPr>
          <w:sz w:val="26"/>
          <w:szCs w:val="26"/>
        </w:rPr>
        <w:t>тему</w:t>
      </w:r>
      <w:r>
        <w:rPr>
          <w:spacing w:val="-1"/>
          <w:sz w:val="26"/>
          <w:szCs w:val="26"/>
        </w:rPr>
        <w:t xml:space="preserve"> </w:t>
      </w:r>
      <w:r>
        <w:rPr>
          <w:sz w:val="26"/>
          <w:szCs w:val="26"/>
        </w:rPr>
        <w:t>Великой</w:t>
      </w:r>
      <w:r>
        <w:rPr>
          <w:spacing w:val="-2"/>
          <w:sz w:val="26"/>
          <w:szCs w:val="26"/>
        </w:rPr>
        <w:t xml:space="preserve"> </w:t>
      </w:r>
      <w:r>
        <w:rPr>
          <w:sz w:val="26"/>
          <w:szCs w:val="26"/>
        </w:rPr>
        <w:t>Отечественной</w:t>
      </w:r>
      <w:r>
        <w:rPr>
          <w:spacing w:val="2"/>
          <w:sz w:val="26"/>
          <w:szCs w:val="26"/>
        </w:rPr>
        <w:t xml:space="preserve"> </w:t>
      </w:r>
      <w:r>
        <w:rPr>
          <w:sz w:val="26"/>
          <w:szCs w:val="26"/>
        </w:rPr>
        <w:t>войны.</w:t>
      </w:r>
    </w:p>
    <w:p w:rsidR="006C6D24" w:rsidRDefault="006C6D24" w:rsidP="006C6D24">
      <w:pPr>
        <w:ind w:right="258"/>
        <w:jc w:val="both"/>
        <w:rPr>
          <w:sz w:val="26"/>
          <w:szCs w:val="26"/>
        </w:rPr>
      </w:pPr>
      <w:r>
        <w:rPr>
          <w:sz w:val="26"/>
          <w:szCs w:val="26"/>
        </w:rPr>
        <w:t>Фольклор</w:t>
      </w:r>
      <w:r>
        <w:rPr>
          <w:spacing w:val="1"/>
          <w:sz w:val="26"/>
          <w:szCs w:val="26"/>
        </w:rPr>
        <w:t xml:space="preserve"> </w:t>
      </w:r>
      <w:r>
        <w:rPr>
          <w:sz w:val="26"/>
          <w:szCs w:val="26"/>
        </w:rPr>
        <w:t>(устное</w:t>
      </w:r>
      <w:r>
        <w:rPr>
          <w:spacing w:val="1"/>
          <w:sz w:val="26"/>
          <w:szCs w:val="26"/>
        </w:rPr>
        <w:t xml:space="preserve"> </w:t>
      </w:r>
      <w:r>
        <w:rPr>
          <w:sz w:val="26"/>
          <w:szCs w:val="26"/>
        </w:rPr>
        <w:t>народное</w:t>
      </w:r>
      <w:r>
        <w:rPr>
          <w:spacing w:val="1"/>
          <w:sz w:val="26"/>
          <w:szCs w:val="26"/>
        </w:rPr>
        <w:t xml:space="preserve"> </w:t>
      </w:r>
      <w:r>
        <w:rPr>
          <w:sz w:val="26"/>
          <w:szCs w:val="26"/>
        </w:rPr>
        <w:t>творчество).</w:t>
      </w:r>
      <w:r>
        <w:rPr>
          <w:spacing w:val="1"/>
          <w:sz w:val="26"/>
          <w:szCs w:val="26"/>
        </w:rPr>
        <w:t xml:space="preserve"> </w:t>
      </w:r>
      <w:r>
        <w:rPr>
          <w:sz w:val="26"/>
          <w:szCs w:val="26"/>
        </w:rPr>
        <w:t>Фольклор</w:t>
      </w:r>
      <w:r>
        <w:rPr>
          <w:spacing w:val="1"/>
          <w:sz w:val="26"/>
          <w:szCs w:val="26"/>
        </w:rPr>
        <w:t xml:space="preserve"> </w:t>
      </w:r>
      <w:r>
        <w:rPr>
          <w:sz w:val="26"/>
          <w:szCs w:val="26"/>
        </w:rPr>
        <w:t>как</w:t>
      </w:r>
      <w:r>
        <w:rPr>
          <w:spacing w:val="1"/>
          <w:sz w:val="26"/>
          <w:szCs w:val="26"/>
        </w:rPr>
        <w:t xml:space="preserve"> </w:t>
      </w:r>
      <w:r>
        <w:rPr>
          <w:sz w:val="26"/>
          <w:szCs w:val="26"/>
        </w:rPr>
        <w:t>народная</w:t>
      </w:r>
      <w:r>
        <w:rPr>
          <w:spacing w:val="1"/>
          <w:sz w:val="26"/>
          <w:szCs w:val="26"/>
        </w:rPr>
        <w:t xml:space="preserve"> </w:t>
      </w:r>
      <w:r>
        <w:rPr>
          <w:sz w:val="26"/>
          <w:szCs w:val="26"/>
        </w:rPr>
        <w:t>духовная</w:t>
      </w:r>
      <w:r>
        <w:rPr>
          <w:spacing w:val="1"/>
          <w:sz w:val="26"/>
          <w:szCs w:val="26"/>
        </w:rPr>
        <w:t xml:space="preserve"> </w:t>
      </w:r>
      <w:r>
        <w:rPr>
          <w:sz w:val="26"/>
          <w:szCs w:val="26"/>
        </w:rPr>
        <w:t>культура</w:t>
      </w:r>
      <w:r>
        <w:rPr>
          <w:spacing w:val="-62"/>
          <w:sz w:val="26"/>
          <w:szCs w:val="26"/>
        </w:rPr>
        <w:t xml:space="preserve"> </w:t>
      </w:r>
      <w:r>
        <w:rPr>
          <w:sz w:val="26"/>
          <w:szCs w:val="26"/>
        </w:rPr>
        <w:t>(произведения по выбору). Многообразие видов фольклора: словесный, музыкальный,</w:t>
      </w:r>
      <w:r>
        <w:rPr>
          <w:spacing w:val="1"/>
          <w:sz w:val="26"/>
          <w:szCs w:val="26"/>
        </w:rPr>
        <w:t xml:space="preserve"> </w:t>
      </w:r>
      <w:r>
        <w:rPr>
          <w:sz w:val="26"/>
          <w:szCs w:val="26"/>
        </w:rPr>
        <w:t>обрядовый</w:t>
      </w:r>
      <w:r>
        <w:rPr>
          <w:spacing w:val="-2"/>
          <w:sz w:val="26"/>
          <w:szCs w:val="26"/>
        </w:rPr>
        <w:t xml:space="preserve"> </w:t>
      </w:r>
      <w:r>
        <w:rPr>
          <w:sz w:val="26"/>
          <w:szCs w:val="26"/>
        </w:rPr>
        <w:t>(календарный).</w:t>
      </w:r>
      <w:r>
        <w:rPr>
          <w:spacing w:val="-2"/>
          <w:sz w:val="26"/>
          <w:szCs w:val="26"/>
        </w:rPr>
        <w:t xml:space="preserve"> </w:t>
      </w:r>
      <w:r>
        <w:rPr>
          <w:sz w:val="26"/>
          <w:szCs w:val="26"/>
        </w:rPr>
        <w:t>Культурное</w:t>
      </w:r>
      <w:r>
        <w:rPr>
          <w:spacing w:val="-2"/>
          <w:sz w:val="26"/>
          <w:szCs w:val="26"/>
        </w:rPr>
        <w:t xml:space="preserve"> </w:t>
      </w:r>
      <w:r>
        <w:rPr>
          <w:sz w:val="26"/>
          <w:szCs w:val="26"/>
        </w:rPr>
        <w:t>значение</w:t>
      </w:r>
      <w:r>
        <w:rPr>
          <w:spacing w:val="-2"/>
          <w:sz w:val="26"/>
          <w:szCs w:val="26"/>
        </w:rPr>
        <w:t xml:space="preserve"> </w:t>
      </w:r>
      <w:r>
        <w:rPr>
          <w:sz w:val="26"/>
          <w:szCs w:val="26"/>
        </w:rPr>
        <w:t>фольклора</w:t>
      </w:r>
      <w:r>
        <w:rPr>
          <w:spacing w:val="-2"/>
          <w:sz w:val="26"/>
          <w:szCs w:val="26"/>
        </w:rPr>
        <w:t xml:space="preserve"> </w:t>
      </w:r>
      <w:r>
        <w:rPr>
          <w:sz w:val="26"/>
          <w:szCs w:val="26"/>
        </w:rPr>
        <w:t>для</w:t>
      </w:r>
      <w:r>
        <w:rPr>
          <w:spacing w:val="1"/>
          <w:sz w:val="26"/>
          <w:szCs w:val="26"/>
        </w:rPr>
        <w:t xml:space="preserve"> </w:t>
      </w:r>
      <w:r>
        <w:rPr>
          <w:sz w:val="26"/>
          <w:szCs w:val="26"/>
        </w:rPr>
        <w:t>появления</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4"/>
        <w:jc w:val="both"/>
        <w:rPr>
          <w:sz w:val="26"/>
          <w:szCs w:val="26"/>
        </w:rPr>
      </w:pPr>
      <w:r>
        <w:rPr>
          <w:sz w:val="26"/>
          <w:szCs w:val="26"/>
        </w:rPr>
        <w:lastRenderedPageBreak/>
        <w:t>художественной</w:t>
      </w:r>
      <w:r>
        <w:rPr>
          <w:spacing w:val="1"/>
          <w:sz w:val="26"/>
          <w:szCs w:val="26"/>
        </w:rPr>
        <w:t xml:space="preserve"> </w:t>
      </w:r>
      <w:r>
        <w:rPr>
          <w:sz w:val="26"/>
          <w:szCs w:val="26"/>
        </w:rPr>
        <w:t>литературы.</w:t>
      </w:r>
      <w:r>
        <w:rPr>
          <w:spacing w:val="1"/>
          <w:sz w:val="26"/>
          <w:szCs w:val="26"/>
        </w:rPr>
        <w:t xml:space="preserve"> </w:t>
      </w:r>
      <w:r>
        <w:rPr>
          <w:sz w:val="26"/>
          <w:szCs w:val="26"/>
        </w:rPr>
        <w:t>Малые</w:t>
      </w:r>
      <w:r>
        <w:rPr>
          <w:spacing w:val="1"/>
          <w:sz w:val="26"/>
          <w:szCs w:val="26"/>
        </w:rPr>
        <w:t xml:space="preserve"> </w:t>
      </w:r>
      <w:r>
        <w:rPr>
          <w:sz w:val="26"/>
          <w:szCs w:val="26"/>
        </w:rPr>
        <w:t>жанры</w:t>
      </w:r>
      <w:r>
        <w:rPr>
          <w:spacing w:val="1"/>
          <w:sz w:val="26"/>
          <w:szCs w:val="26"/>
        </w:rPr>
        <w:t xml:space="preserve"> </w:t>
      </w:r>
      <w:r>
        <w:rPr>
          <w:sz w:val="26"/>
          <w:szCs w:val="26"/>
        </w:rPr>
        <w:t>фольклора</w:t>
      </w:r>
      <w:r>
        <w:rPr>
          <w:spacing w:val="1"/>
          <w:sz w:val="26"/>
          <w:szCs w:val="26"/>
        </w:rPr>
        <w:t xml:space="preserve"> </w:t>
      </w:r>
      <w:r>
        <w:rPr>
          <w:sz w:val="26"/>
          <w:szCs w:val="26"/>
        </w:rPr>
        <w:t>(назначение,</w:t>
      </w:r>
      <w:r>
        <w:rPr>
          <w:spacing w:val="1"/>
          <w:sz w:val="26"/>
          <w:szCs w:val="26"/>
        </w:rPr>
        <w:t xml:space="preserve"> </w:t>
      </w:r>
      <w:r>
        <w:rPr>
          <w:sz w:val="26"/>
          <w:szCs w:val="26"/>
        </w:rPr>
        <w:t>сравнение,</w:t>
      </w:r>
      <w:r>
        <w:rPr>
          <w:spacing w:val="1"/>
          <w:sz w:val="26"/>
          <w:szCs w:val="26"/>
        </w:rPr>
        <w:t xml:space="preserve"> </w:t>
      </w:r>
      <w:r>
        <w:rPr>
          <w:sz w:val="26"/>
          <w:szCs w:val="26"/>
        </w:rPr>
        <w:t>классификация). Собиратели фольклора (А. Н. Афанасьев, В. И. Даль). Виды сказок: о</w:t>
      </w:r>
      <w:r>
        <w:rPr>
          <w:spacing w:val="1"/>
          <w:sz w:val="26"/>
          <w:szCs w:val="26"/>
        </w:rPr>
        <w:t xml:space="preserve"> </w:t>
      </w:r>
      <w:r>
        <w:rPr>
          <w:sz w:val="26"/>
          <w:szCs w:val="26"/>
        </w:rPr>
        <w:t>животных, бытовые, волшебные. Отражение в произведениях фольклора нравственных</w:t>
      </w:r>
      <w:r>
        <w:rPr>
          <w:spacing w:val="1"/>
          <w:sz w:val="26"/>
          <w:szCs w:val="26"/>
        </w:rPr>
        <w:t xml:space="preserve"> </w:t>
      </w:r>
      <w:r>
        <w:rPr>
          <w:sz w:val="26"/>
          <w:szCs w:val="26"/>
        </w:rPr>
        <w:t>ценностей,</w:t>
      </w:r>
      <w:r>
        <w:rPr>
          <w:spacing w:val="1"/>
          <w:sz w:val="26"/>
          <w:szCs w:val="26"/>
        </w:rPr>
        <w:t xml:space="preserve"> </w:t>
      </w:r>
      <w:r>
        <w:rPr>
          <w:sz w:val="26"/>
          <w:szCs w:val="26"/>
        </w:rPr>
        <w:t>быта</w:t>
      </w:r>
      <w:r>
        <w:rPr>
          <w:spacing w:val="1"/>
          <w:sz w:val="26"/>
          <w:szCs w:val="26"/>
        </w:rPr>
        <w:t xml:space="preserve"> </w:t>
      </w:r>
      <w:r>
        <w:rPr>
          <w:sz w:val="26"/>
          <w:szCs w:val="26"/>
        </w:rPr>
        <w:t>и</w:t>
      </w:r>
      <w:r>
        <w:rPr>
          <w:spacing w:val="1"/>
          <w:sz w:val="26"/>
          <w:szCs w:val="26"/>
        </w:rPr>
        <w:t xml:space="preserve"> </w:t>
      </w:r>
      <w:r>
        <w:rPr>
          <w:sz w:val="26"/>
          <w:szCs w:val="26"/>
        </w:rPr>
        <w:t>культуры</w:t>
      </w:r>
      <w:r>
        <w:rPr>
          <w:spacing w:val="1"/>
          <w:sz w:val="26"/>
          <w:szCs w:val="26"/>
        </w:rPr>
        <w:t xml:space="preserve"> </w:t>
      </w:r>
      <w:r>
        <w:rPr>
          <w:sz w:val="26"/>
          <w:szCs w:val="26"/>
        </w:rPr>
        <w:t>народов</w:t>
      </w:r>
      <w:r>
        <w:rPr>
          <w:spacing w:val="1"/>
          <w:sz w:val="26"/>
          <w:szCs w:val="26"/>
        </w:rPr>
        <w:t xml:space="preserve"> </w:t>
      </w:r>
      <w:r>
        <w:rPr>
          <w:sz w:val="26"/>
          <w:szCs w:val="26"/>
        </w:rPr>
        <w:t>мира.</w:t>
      </w:r>
      <w:r>
        <w:rPr>
          <w:spacing w:val="1"/>
          <w:sz w:val="26"/>
          <w:szCs w:val="26"/>
        </w:rPr>
        <w:t xml:space="preserve"> </w:t>
      </w:r>
      <w:r>
        <w:rPr>
          <w:sz w:val="26"/>
          <w:szCs w:val="26"/>
        </w:rPr>
        <w:t>Сходство</w:t>
      </w:r>
      <w:r>
        <w:rPr>
          <w:spacing w:val="1"/>
          <w:sz w:val="26"/>
          <w:szCs w:val="26"/>
        </w:rPr>
        <w:t xml:space="preserve"> </w:t>
      </w:r>
      <w:r>
        <w:rPr>
          <w:sz w:val="26"/>
          <w:szCs w:val="26"/>
        </w:rPr>
        <w:t>фольклорных</w:t>
      </w:r>
      <w:r>
        <w:rPr>
          <w:spacing w:val="65"/>
          <w:sz w:val="26"/>
          <w:szCs w:val="26"/>
        </w:rPr>
        <w:t xml:space="preserve"> </w:t>
      </w:r>
      <w:r>
        <w:rPr>
          <w:sz w:val="26"/>
          <w:szCs w:val="26"/>
        </w:rPr>
        <w:t>произведений</w:t>
      </w:r>
      <w:r>
        <w:rPr>
          <w:spacing w:val="1"/>
          <w:sz w:val="26"/>
          <w:szCs w:val="26"/>
        </w:rPr>
        <w:t xml:space="preserve"> </w:t>
      </w:r>
      <w:r>
        <w:rPr>
          <w:sz w:val="26"/>
          <w:szCs w:val="26"/>
        </w:rPr>
        <w:t>разных</w:t>
      </w:r>
      <w:r>
        <w:rPr>
          <w:spacing w:val="-4"/>
          <w:sz w:val="26"/>
          <w:szCs w:val="26"/>
        </w:rPr>
        <w:t xml:space="preserve"> </w:t>
      </w:r>
      <w:r>
        <w:rPr>
          <w:sz w:val="26"/>
          <w:szCs w:val="26"/>
        </w:rPr>
        <w:t>народов</w:t>
      </w:r>
      <w:r>
        <w:rPr>
          <w:spacing w:val="-3"/>
          <w:sz w:val="26"/>
          <w:szCs w:val="26"/>
        </w:rPr>
        <w:t xml:space="preserve"> </w:t>
      </w:r>
      <w:r>
        <w:rPr>
          <w:sz w:val="26"/>
          <w:szCs w:val="26"/>
        </w:rPr>
        <w:t>по</w:t>
      </w:r>
      <w:r>
        <w:rPr>
          <w:spacing w:val="-1"/>
          <w:sz w:val="26"/>
          <w:szCs w:val="26"/>
        </w:rPr>
        <w:t xml:space="preserve"> </w:t>
      </w:r>
      <w:r>
        <w:rPr>
          <w:sz w:val="26"/>
          <w:szCs w:val="26"/>
        </w:rPr>
        <w:t>тематике,</w:t>
      </w:r>
      <w:r>
        <w:rPr>
          <w:spacing w:val="-3"/>
          <w:sz w:val="26"/>
          <w:szCs w:val="26"/>
        </w:rPr>
        <w:t xml:space="preserve"> </w:t>
      </w:r>
      <w:r>
        <w:rPr>
          <w:sz w:val="26"/>
          <w:szCs w:val="26"/>
        </w:rPr>
        <w:t>художественным</w:t>
      </w:r>
      <w:r>
        <w:rPr>
          <w:spacing w:val="-3"/>
          <w:sz w:val="26"/>
          <w:szCs w:val="26"/>
        </w:rPr>
        <w:t xml:space="preserve"> </w:t>
      </w:r>
      <w:r>
        <w:rPr>
          <w:sz w:val="26"/>
          <w:szCs w:val="26"/>
        </w:rPr>
        <w:t>образам</w:t>
      </w:r>
      <w:r>
        <w:rPr>
          <w:spacing w:val="-3"/>
          <w:sz w:val="26"/>
          <w:szCs w:val="26"/>
        </w:rPr>
        <w:t xml:space="preserve"> </w:t>
      </w:r>
      <w:r>
        <w:rPr>
          <w:sz w:val="26"/>
          <w:szCs w:val="26"/>
        </w:rPr>
        <w:t>и</w:t>
      </w:r>
      <w:r>
        <w:rPr>
          <w:spacing w:val="-1"/>
          <w:sz w:val="26"/>
          <w:szCs w:val="26"/>
        </w:rPr>
        <w:t xml:space="preserve"> </w:t>
      </w:r>
      <w:r>
        <w:rPr>
          <w:sz w:val="26"/>
          <w:szCs w:val="26"/>
        </w:rPr>
        <w:t>форме</w:t>
      </w:r>
      <w:r>
        <w:rPr>
          <w:spacing w:val="-1"/>
          <w:sz w:val="26"/>
          <w:szCs w:val="26"/>
        </w:rPr>
        <w:t xml:space="preserve"> </w:t>
      </w:r>
      <w:r>
        <w:rPr>
          <w:sz w:val="26"/>
          <w:szCs w:val="26"/>
        </w:rPr>
        <w:t>(«бродячие» сюжеты).</w:t>
      </w:r>
    </w:p>
    <w:p w:rsidR="006C6D24" w:rsidRDefault="006C6D24" w:rsidP="006C6D24">
      <w:pPr>
        <w:ind w:right="257"/>
        <w:jc w:val="both"/>
        <w:rPr>
          <w:sz w:val="26"/>
          <w:szCs w:val="26"/>
        </w:rPr>
      </w:pPr>
      <w:r>
        <w:rPr>
          <w:sz w:val="26"/>
          <w:szCs w:val="26"/>
        </w:rPr>
        <w:t>Круг чтения: былина как эпическая песня о героическом событии. Герой былины —</w:t>
      </w:r>
      <w:r>
        <w:rPr>
          <w:spacing w:val="1"/>
          <w:sz w:val="26"/>
          <w:szCs w:val="26"/>
        </w:rPr>
        <w:t xml:space="preserve"> </w:t>
      </w:r>
      <w:r>
        <w:rPr>
          <w:sz w:val="26"/>
          <w:szCs w:val="26"/>
        </w:rPr>
        <w:t>защитник</w:t>
      </w:r>
      <w:r>
        <w:rPr>
          <w:spacing w:val="1"/>
          <w:sz w:val="26"/>
          <w:szCs w:val="26"/>
        </w:rPr>
        <w:t xml:space="preserve"> </w:t>
      </w:r>
      <w:r>
        <w:rPr>
          <w:sz w:val="26"/>
          <w:szCs w:val="26"/>
        </w:rPr>
        <w:t>страны.</w:t>
      </w:r>
      <w:r>
        <w:rPr>
          <w:spacing w:val="1"/>
          <w:sz w:val="26"/>
          <w:szCs w:val="26"/>
        </w:rPr>
        <w:t xml:space="preserve"> </w:t>
      </w:r>
      <w:r>
        <w:rPr>
          <w:sz w:val="26"/>
          <w:szCs w:val="26"/>
        </w:rPr>
        <w:t>Образы</w:t>
      </w:r>
      <w:r>
        <w:rPr>
          <w:spacing w:val="1"/>
          <w:sz w:val="26"/>
          <w:szCs w:val="26"/>
        </w:rPr>
        <w:t xml:space="preserve"> </w:t>
      </w:r>
      <w:r>
        <w:rPr>
          <w:sz w:val="26"/>
          <w:szCs w:val="26"/>
        </w:rPr>
        <w:t>русских</w:t>
      </w:r>
      <w:r>
        <w:rPr>
          <w:spacing w:val="1"/>
          <w:sz w:val="26"/>
          <w:szCs w:val="26"/>
        </w:rPr>
        <w:t xml:space="preserve"> </w:t>
      </w:r>
      <w:r>
        <w:rPr>
          <w:sz w:val="26"/>
          <w:szCs w:val="26"/>
        </w:rPr>
        <w:t>богатырей:</w:t>
      </w:r>
      <w:r>
        <w:rPr>
          <w:spacing w:val="1"/>
          <w:sz w:val="26"/>
          <w:szCs w:val="26"/>
        </w:rPr>
        <w:t xml:space="preserve"> </w:t>
      </w:r>
      <w:r>
        <w:rPr>
          <w:sz w:val="26"/>
          <w:szCs w:val="26"/>
        </w:rPr>
        <w:t>Ильи</w:t>
      </w:r>
      <w:r>
        <w:rPr>
          <w:spacing w:val="1"/>
          <w:sz w:val="26"/>
          <w:szCs w:val="26"/>
        </w:rPr>
        <w:t xml:space="preserve"> </w:t>
      </w:r>
      <w:r>
        <w:rPr>
          <w:sz w:val="26"/>
          <w:szCs w:val="26"/>
        </w:rPr>
        <w:t>Муромца,</w:t>
      </w:r>
      <w:r>
        <w:rPr>
          <w:spacing w:val="1"/>
          <w:sz w:val="26"/>
          <w:szCs w:val="26"/>
        </w:rPr>
        <w:t xml:space="preserve"> </w:t>
      </w:r>
      <w:r>
        <w:rPr>
          <w:sz w:val="26"/>
          <w:szCs w:val="26"/>
        </w:rPr>
        <w:t>Алёши</w:t>
      </w:r>
      <w:r>
        <w:rPr>
          <w:spacing w:val="1"/>
          <w:sz w:val="26"/>
          <w:szCs w:val="26"/>
        </w:rPr>
        <w:t xml:space="preserve"> </w:t>
      </w:r>
      <w:r>
        <w:rPr>
          <w:sz w:val="26"/>
          <w:szCs w:val="26"/>
        </w:rPr>
        <w:t>Поповича,</w:t>
      </w:r>
      <w:r>
        <w:rPr>
          <w:spacing w:val="1"/>
          <w:sz w:val="26"/>
          <w:szCs w:val="26"/>
        </w:rPr>
        <w:t xml:space="preserve"> </w:t>
      </w:r>
      <w:r>
        <w:rPr>
          <w:sz w:val="26"/>
          <w:szCs w:val="26"/>
        </w:rPr>
        <w:t>Добрыни Никитича, Никиты Кожемяки (где жил, чем занимался, какими качествами</w:t>
      </w:r>
      <w:r>
        <w:rPr>
          <w:spacing w:val="1"/>
          <w:sz w:val="26"/>
          <w:szCs w:val="26"/>
        </w:rPr>
        <w:t xml:space="preserve"> </w:t>
      </w:r>
      <w:r>
        <w:rPr>
          <w:sz w:val="26"/>
          <w:szCs w:val="26"/>
        </w:rPr>
        <w:t>обладал). Средства художественной выразительности в былине: устойчивые выражения,</w:t>
      </w:r>
      <w:r>
        <w:rPr>
          <w:spacing w:val="-62"/>
          <w:sz w:val="26"/>
          <w:szCs w:val="26"/>
        </w:rPr>
        <w:t xml:space="preserve"> </w:t>
      </w:r>
      <w:r>
        <w:rPr>
          <w:sz w:val="26"/>
          <w:szCs w:val="26"/>
        </w:rPr>
        <w:t>повторы,</w:t>
      </w:r>
      <w:r>
        <w:rPr>
          <w:spacing w:val="1"/>
          <w:sz w:val="26"/>
          <w:szCs w:val="26"/>
        </w:rPr>
        <w:t xml:space="preserve"> </w:t>
      </w:r>
      <w:r>
        <w:rPr>
          <w:sz w:val="26"/>
          <w:szCs w:val="26"/>
        </w:rPr>
        <w:t>гипербола.</w:t>
      </w:r>
      <w:r>
        <w:rPr>
          <w:spacing w:val="1"/>
          <w:sz w:val="26"/>
          <w:szCs w:val="26"/>
        </w:rPr>
        <w:t xml:space="preserve"> </w:t>
      </w:r>
      <w:r>
        <w:rPr>
          <w:sz w:val="26"/>
          <w:szCs w:val="26"/>
        </w:rPr>
        <w:t>Устаревшие</w:t>
      </w:r>
      <w:r>
        <w:rPr>
          <w:spacing w:val="1"/>
          <w:sz w:val="26"/>
          <w:szCs w:val="26"/>
        </w:rPr>
        <w:t xml:space="preserve"> </w:t>
      </w:r>
      <w:r>
        <w:rPr>
          <w:sz w:val="26"/>
          <w:szCs w:val="26"/>
        </w:rPr>
        <w:t>слова,</w:t>
      </w:r>
      <w:r>
        <w:rPr>
          <w:spacing w:val="1"/>
          <w:sz w:val="26"/>
          <w:szCs w:val="26"/>
        </w:rPr>
        <w:t xml:space="preserve"> </w:t>
      </w:r>
      <w:r>
        <w:rPr>
          <w:sz w:val="26"/>
          <w:szCs w:val="26"/>
        </w:rPr>
        <w:t>их</w:t>
      </w:r>
      <w:r>
        <w:rPr>
          <w:spacing w:val="1"/>
          <w:sz w:val="26"/>
          <w:szCs w:val="26"/>
        </w:rPr>
        <w:t xml:space="preserve"> </w:t>
      </w:r>
      <w:r>
        <w:rPr>
          <w:sz w:val="26"/>
          <w:szCs w:val="26"/>
        </w:rPr>
        <w:t>место</w:t>
      </w:r>
      <w:r>
        <w:rPr>
          <w:spacing w:val="1"/>
          <w:sz w:val="26"/>
          <w:szCs w:val="26"/>
        </w:rPr>
        <w:t xml:space="preserve"> </w:t>
      </w:r>
      <w:r>
        <w:rPr>
          <w:sz w:val="26"/>
          <w:szCs w:val="26"/>
        </w:rPr>
        <w:t>в</w:t>
      </w:r>
      <w:r>
        <w:rPr>
          <w:spacing w:val="1"/>
          <w:sz w:val="26"/>
          <w:szCs w:val="26"/>
        </w:rPr>
        <w:t xml:space="preserve"> </w:t>
      </w:r>
      <w:r>
        <w:rPr>
          <w:sz w:val="26"/>
          <w:szCs w:val="26"/>
        </w:rPr>
        <w:t>былине</w:t>
      </w:r>
      <w:r>
        <w:rPr>
          <w:spacing w:val="1"/>
          <w:sz w:val="26"/>
          <w:szCs w:val="26"/>
        </w:rPr>
        <w:t xml:space="preserve"> </w:t>
      </w:r>
      <w:r>
        <w:rPr>
          <w:sz w:val="26"/>
          <w:szCs w:val="26"/>
        </w:rPr>
        <w:t>и</w:t>
      </w:r>
      <w:r>
        <w:rPr>
          <w:spacing w:val="1"/>
          <w:sz w:val="26"/>
          <w:szCs w:val="26"/>
        </w:rPr>
        <w:t xml:space="preserve"> </w:t>
      </w:r>
      <w:r>
        <w:rPr>
          <w:sz w:val="26"/>
          <w:szCs w:val="26"/>
        </w:rPr>
        <w:t>представление</w:t>
      </w:r>
      <w:r>
        <w:rPr>
          <w:spacing w:val="1"/>
          <w:sz w:val="26"/>
          <w:szCs w:val="26"/>
        </w:rPr>
        <w:t xml:space="preserve"> </w:t>
      </w:r>
      <w:r>
        <w:rPr>
          <w:sz w:val="26"/>
          <w:szCs w:val="26"/>
        </w:rPr>
        <w:t>в</w:t>
      </w:r>
      <w:r>
        <w:rPr>
          <w:spacing w:val="1"/>
          <w:sz w:val="26"/>
          <w:szCs w:val="26"/>
        </w:rPr>
        <w:t xml:space="preserve"> </w:t>
      </w:r>
      <w:r>
        <w:rPr>
          <w:sz w:val="26"/>
          <w:szCs w:val="26"/>
        </w:rPr>
        <w:t>современной</w:t>
      </w:r>
      <w:r>
        <w:rPr>
          <w:spacing w:val="37"/>
          <w:sz w:val="26"/>
          <w:szCs w:val="26"/>
        </w:rPr>
        <w:t xml:space="preserve"> </w:t>
      </w:r>
      <w:r>
        <w:rPr>
          <w:sz w:val="26"/>
          <w:szCs w:val="26"/>
        </w:rPr>
        <w:t>лексике.</w:t>
      </w:r>
      <w:r>
        <w:rPr>
          <w:spacing w:val="35"/>
          <w:sz w:val="26"/>
          <w:szCs w:val="26"/>
        </w:rPr>
        <w:t xml:space="preserve"> </w:t>
      </w:r>
      <w:r>
        <w:rPr>
          <w:sz w:val="26"/>
          <w:szCs w:val="26"/>
        </w:rPr>
        <w:t>Народные</w:t>
      </w:r>
      <w:r>
        <w:rPr>
          <w:spacing w:val="34"/>
          <w:sz w:val="26"/>
          <w:szCs w:val="26"/>
        </w:rPr>
        <w:t xml:space="preserve"> </w:t>
      </w:r>
      <w:r>
        <w:rPr>
          <w:sz w:val="26"/>
          <w:szCs w:val="26"/>
        </w:rPr>
        <w:t>былинно-сказочные</w:t>
      </w:r>
      <w:r>
        <w:rPr>
          <w:spacing w:val="35"/>
          <w:sz w:val="26"/>
          <w:szCs w:val="26"/>
        </w:rPr>
        <w:t xml:space="preserve"> </w:t>
      </w:r>
      <w:r>
        <w:rPr>
          <w:sz w:val="26"/>
          <w:szCs w:val="26"/>
        </w:rPr>
        <w:t>темы</w:t>
      </w:r>
      <w:r>
        <w:rPr>
          <w:spacing w:val="38"/>
          <w:sz w:val="26"/>
          <w:szCs w:val="26"/>
        </w:rPr>
        <w:t xml:space="preserve"> </w:t>
      </w:r>
      <w:r>
        <w:rPr>
          <w:sz w:val="26"/>
          <w:szCs w:val="26"/>
        </w:rPr>
        <w:t>в</w:t>
      </w:r>
      <w:r>
        <w:rPr>
          <w:spacing w:val="33"/>
          <w:sz w:val="26"/>
          <w:szCs w:val="26"/>
        </w:rPr>
        <w:t xml:space="preserve"> </w:t>
      </w:r>
      <w:r>
        <w:rPr>
          <w:sz w:val="26"/>
          <w:szCs w:val="26"/>
        </w:rPr>
        <w:t>творчестве</w:t>
      </w:r>
      <w:r>
        <w:rPr>
          <w:spacing w:val="38"/>
          <w:sz w:val="26"/>
          <w:szCs w:val="26"/>
        </w:rPr>
        <w:t xml:space="preserve"> </w:t>
      </w:r>
      <w:r>
        <w:rPr>
          <w:sz w:val="26"/>
          <w:szCs w:val="26"/>
        </w:rPr>
        <w:t>художника</w:t>
      </w:r>
      <w:r>
        <w:rPr>
          <w:spacing w:val="35"/>
          <w:sz w:val="26"/>
          <w:szCs w:val="26"/>
        </w:rPr>
        <w:t xml:space="preserve"> </w:t>
      </w:r>
      <w:r>
        <w:rPr>
          <w:sz w:val="26"/>
          <w:szCs w:val="26"/>
        </w:rPr>
        <w:t>В.</w:t>
      </w:r>
      <w:r>
        <w:rPr>
          <w:spacing w:val="-63"/>
          <w:sz w:val="26"/>
          <w:szCs w:val="26"/>
        </w:rPr>
        <w:t xml:space="preserve"> </w:t>
      </w:r>
      <w:r>
        <w:rPr>
          <w:sz w:val="26"/>
          <w:szCs w:val="26"/>
        </w:rPr>
        <w:t>М.</w:t>
      </w:r>
      <w:r>
        <w:rPr>
          <w:spacing w:val="-2"/>
          <w:sz w:val="26"/>
          <w:szCs w:val="26"/>
        </w:rPr>
        <w:t xml:space="preserve"> </w:t>
      </w:r>
      <w:r>
        <w:rPr>
          <w:sz w:val="26"/>
          <w:szCs w:val="26"/>
        </w:rPr>
        <w:t>Васнецова.</w:t>
      </w:r>
    </w:p>
    <w:p w:rsidR="006C6D24" w:rsidRDefault="006C6D24" w:rsidP="006C6D24">
      <w:pPr>
        <w:ind w:right="261"/>
        <w:jc w:val="both"/>
        <w:rPr>
          <w:sz w:val="26"/>
          <w:szCs w:val="26"/>
        </w:rPr>
      </w:pPr>
      <w:r>
        <w:rPr>
          <w:sz w:val="26"/>
          <w:szCs w:val="26"/>
        </w:rPr>
        <w:t>Творчество</w:t>
      </w:r>
      <w:r>
        <w:rPr>
          <w:spacing w:val="1"/>
          <w:sz w:val="26"/>
          <w:szCs w:val="26"/>
        </w:rPr>
        <w:t xml:space="preserve"> </w:t>
      </w:r>
      <w:r>
        <w:rPr>
          <w:sz w:val="26"/>
          <w:szCs w:val="26"/>
        </w:rPr>
        <w:t>А.</w:t>
      </w:r>
      <w:r>
        <w:rPr>
          <w:spacing w:val="1"/>
          <w:sz w:val="26"/>
          <w:szCs w:val="26"/>
        </w:rPr>
        <w:t xml:space="preserve"> </w:t>
      </w:r>
      <w:r>
        <w:rPr>
          <w:sz w:val="26"/>
          <w:szCs w:val="26"/>
        </w:rPr>
        <w:t>С.</w:t>
      </w:r>
      <w:r>
        <w:rPr>
          <w:spacing w:val="1"/>
          <w:sz w:val="26"/>
          <w:szCs w:val="26"/>
        </w:rPr>
        <w:t xml:space="preserve"> </w:t>
      </w:r>
      <w:r>
        <w:rPr>
          <w:sz w:val="26"/>
          <w:szCs w:val="26"/>
        </w:rPr>
        <w:t>Пушкина.</w:t>
      </w:r>
      <w:r>
        <w:rPr>
          <w:spacing w:val="1"/>
          <w:sz w:val="26"/>
          <w:szCs w:val="26"/>
        </w:rPr>
        <w:t xml:space="preserve"> </w:t>
      </w:r>
      <w:r>
        <w:rPr>
          <w:sz w:val="26"/>
          <w:szCs w:val="26"/>
        </w:rPr>
        <w:t>Картины</w:t>
      </w:r>
      <w:r>
        <w:rPr>
          <w:spacing w:val="1"/>
          <w:sz w:val="26"/>
          <w:szCs w:val="26"/>
        </w:rPr>
        <w:t xml:space="preserve"> </w:t>
      </w:r>
      <w:r>
        <w:rPr>
          <w:sz w:val="26"/>
          <w:szCs w:val="26"/>
        </w:rPr>
        <w:t>природы</w:t>
      </w:r>
      <w:r>
        <w:rPr>
          <w:spacing w:val="1"/>
          <w:sz w:val="26"/>
          <w:szCs w:val="26"/>
        </w:rPr>
        <w:t xml:space="preserve"> </w:t>
      </w:r>
      <w:r>
        <w:rPr>
          <w:sz w:val="26"/>
          <w:szCs w:val="26"/>
        </w:rPr>
        <w:t>в</w:t>
      </w:r>
      <w:r>
        <w:rPr>
          <w:spacing w:val="1"/>
          <w:sz w:val="26"/>
          <w:szCs w:val="26"/>
        </w:rPr>
        <w:t xml:space="preserve"> </w:t>
      </w:r>
      <w:r>
        <w:rPr>
          <w:sz w:val="26"/>
          <w:szCs w:val="26"/>
        </w:rPr>
        <w:t>лирических</w:t>
      </w:r>
      <w:r>
        <w:rPr>
          <w:spacing w:val="1"/>
          <w:sz w:val="26"/>
          <w:szCs w:val="26"/>
        </w:rPr>
        <w:t xml:space="preserve"> </w:t>
      </w:r>
      <w:r>
        <w:rPr>
          <w:sz w:val="26"/>
          <w:szCs w:val="26"/>
        </w:rPr>
        <w:t>произведениях</w:t>
      </w:r>
      <w:r>
        <w:rPr>
          <w:spacing w:val="1"/>
          <w:sz w:val="26"/>
          <w:szCs w:val="26"/>
        </w:rPr>
        <w:t xml:space="preserve"> </w:t>
      </w:r>
      <w:r>
        <w:rPr>
          <w:sz w:val="26"/>
          <w:szCs w:val="26"/>
        </w:rPr>
        <w:t>А.</w:t>
      </w:r>
      <w:r>
        <w:rPr>
          <w:spacing w:val="1"/>
          <w:sz w:val="26"/>
          <w:szCs w:val="26"/>
        </w:rPr>
        <w:t xml:space="preserve"> </w:t>
      </w:r>
      <w:r>
        <w:rPr>
          <w:sz w:val="26"/>
          <w:szCs w:val="26"/>
        </w:rPr>
        <w:t>С.</w:t>
      </w:r>
      <w:r>
        <w:rPr>
          <w:spacing w:val="1"/>
          <w:sz w:val="26"/>
          <w:szCs w:val="26"/>
        </w:rPr>
        <w:t xml:space="preserve"> </w:t>
      </w:r>
      <w:r>
        <w:rPr>
          <w:sz w:val="26"/>
          <w:szCs w:val="26"/>
        </w:rPr>
        <w:t>Пушкина.</w:t>
      </w:r>
      <w:r>
        <w:rPr>
          <w:spacing w:val="1"/>
          <w:sz w:val="26"/>
          <w:szCs w:val="26"/>
        </w:rPr>
        <w:t xml:space="preserve"> </w:t>
      </w:r>
      <w:r>
        <w:rPr>
          <w:sz w:val="26"/>
          <w:szCs w:val="26"/>
        </w:rPr>
        <w:t>Средства</w:t>
      </w:r>
      <w:r>
        <w:rPr>
          <w:spacing w:val="1"/>
          <w:sz w:val="26"/>
          <w:szCs w:val="26"/>
        </w:rPr>
        <w:t xml:space="preserve"> </w:t>
      </w:r>
      <w:r>
        <w:rPr>
          <w:sz w:val="26"/>
          <w:szCs w:val="26"/>
        </w:rPr>
        <w:t>художественной</w:t>
      </w:r>
      <w:r>
        <w:rPr>
          <w:spacing w:val="1"/>
          <w:sz w:val="26"/>
          <w:szCs w:val="26"/>
        </w:rPr>
        <w:t xml:space="preserve"> </w:t>
      </w:r>
      <w:r>
        <w:rPr>
          <w:sz w:val="26"/>
          <w:szCs w:val="26"/>
        </w:rPr>
        <w:t>выразительности</w:t>
      </w:r>
      <w:r>
        <w:rPr>
          <w:spacing w:val="1"/>
          <w:sz w:val="26"/>
          <w:szCs w:val="26"/>
        </w:rPr>
        <w:t xml:space="preserve"> </w:t>
      </w:r>
      <w:r>
        <w:rPr>
          <w:sz w:val="26"/>
          <w:szCs w:val="26"/>
        </w:rPr>
        <w:t>в</w:t>
      </w:r>
      <w:r>
        <w:rPr>
          <w:spacing w:val="1"/>
          <w:sz w:val="26"/>
          <w:szCs w:val="26"/>
        </w:rPr>
        <w:t xml:space="preserve"> </w:t>
      </w:r>
      <w:r>
        <w:rPr>
          <w:sz w:val="26"/>
          <w:szCs w:val="26"/>
        </w:rPr>
        <w:t>стихотворном</w:t>
      </w:r>
      <w:r>
        <w:rPr>
          <w:spacing w:val="1"/>
          <w:sz w:val="26"/>
          <w:szCs w:val="26"/>
        </w:rPr>
        <w:t xml:space="preserve"> </w:t>
      </w:r>
      <w:r>
        <w:rPr>
          <w:sz w:val="26"/>
          <w:szCs w:val="26"/>
        </w:rPr>
        <w:t>произведении</w:t>
      </w:r>
      <w:r>
        <w:rPr>
          <w:spacing w:val="-62"/>
          <w:sz w:val="26"/>
          <w:szCs w:val="26"/>
        </w:rPr>
        <w:t xml:space="preserve"> </w:t>
      </w:r>
      <w:r>
        <w:rPr>
          <w:sz w:val="26"/>
          <w:szCs w:val="26"/>
        </w:rPr>
        <w:t>(сравнение,</w:t>
      </w:r>
      <w:r>
        <w:rPr>
          <w:spacing w:val="65"/>
          <w:sz w:val="26"/>
          <w:szCs w:val="26"/>
        </w:rPr>
        <w:t xml:space="preserve"> </w:t>
      </w:r>
      <w:r>
        <w:rPr>
          <w:sz w:val="26"/>
          <w:szCs w:val="26"/>
        </w:rPr>
        <w:t>эпитет,</w:t>
      </w:r>
      <w:r>
        <w:rPr>
          <w:spacing w:val="66"/>
          <w:sz w:val="26"/>
          <w:szCs w:val="26"/>
        </w:rPr>
        <w:t xml:space="preserve"> </w:t>
      </w:r>
      <w:r>
        <w:rPr>
          <w:sz w:val="26"/>
          <w:szCs w:val="26"/>
        </w:rPr>
        <w:t>олицетворение,   метафора).</w:t>
      </w:r>
      <w:r>
        <w:rPr>
          <w:spacing w:val="65"/>
          <w:sz w:val="26"/>
          <w:szCs w:val="26"/>
        </w:rPr>
        <w:t xml:space="preserve"> </w:t>
      </w:r>
      <w:r>
        <w:rPr>
          <w:sz w:val="26"/>
          <w:szCs w:val="26"/>
        </w:rPr>
        <w:t>Круг</w:t>
      </w:r>
      <w:r>
        <w:rPr>
          <w:spacing w:val="65"/>
          <w:sz w:val="26"/>
          <w:szCs w:val="26"/>
        </w:rPr>
        <w:t xml:space="preserve"> </w:t>
      </w:r>
      <w:r>
        <w:rPr>
          <w:sz w:val="26"/>
          <w:szCs w:val="26"/>
        </w:rPr>
        <w:t>чтения:   литературные</w:t>
      </w:r>
      <w:r>
        <w:rPr>
          <w:spacing w:val="65"/>
          <w:sz w:val="26"/>
          <w:szCs w:val="26"/>
        </w:rPr>
        <w:t xml:space="preserve"> </w:t>
      </w:r>
      <w:r>
        <w:rPr>
          <w:sz w:val="26"/>
          <w:szCs w:val="26"/>
        </w:rPr>
        <w:t>сказки</w:t>
      </w:r>
      <w:r>
        <w:rPr>
          <w:spacing w:val="1"/>
          <w:sz w:val="26"/>
          <w:szCs w:val="26"/>
        </w:rPr>
        <w:t xml:space="preserve"> </w:t>
      </w:r>
      <w:r>
        <w:rPr>
          <w:sz w:val="26"/>
          <w:szCs w:val="26"/>
        </w:rPr>
        <w:t>А. С. Пушкина в стихах: «Сказка о мёртвой царевне и о семи богатырях». Фольклорная</w:t>
      </w:r>
      <w:r>
        <w:rPr>
          <w:spacing w:val="1"/>
          <w:sz w:val="26"/>
          <w:szCs w:val="26"/>
        </w:rPr>
        <w:t xml:space="preserve"> </w:t>
      </w:r>
      <w:r>
        <w:rPr>
          <w:sz w:val="26"/>
          <w:szCs w:val="26"/>
        </w:rPr>
        <w:t>основа</w:t>
      </w:r>
      <w:r>
        <w:rPr>
          <w:spacing w:val="-1"/>
          <w:sz w:val="26"/>
          <w:szCs w:val="26"/>
        </w:rPr>
        <w:t xml:space="preserve"> </w:t>
      </w:r>
      <w:r>
        <w:rPr>
          <w:sz w:val="26"/>
          <w:szCs w:val="26"/>
        </w:rPr>
        <w:t>авторской</w:t>
      </w:r>
      <w:r>
        <w:rPr>
          <w:spacing w:val="-1"/>
          <w:sz w:val="26"/>
          <w:szCs w:val="26"/>
        </w:rPr>
        <w:t xml:space="preserve"> </w:t>
      </w:r>
      <w:r>
        <w:rPr>
          <w:sz w:val="26"/>
          <w:szCs w:val="26"/>
        </w:rPr>
        <w:t>сказки.</w:t>
      </w:r>
    </w:p>
    <w:p w:rsidR="006C6D24" w:rsidRDefault="006C6D24" w:rsidP="006C6D24">
      <w:pPr>
        <w:spacing w:before="1"/>
        <w:ind w:right="259"/>
        <w:jc w:val="both"/>
        <w:rPr>
          <w:sz w:val="26"/>
          <w:szCs w:val="26"/>
        </w:rPr>
      </w:pPr>
      <w:r>
        <w:rPr>
          <w:sz w:val="26"/>
          <w:szCs w:val="26"/>
        </w:rPr>
        <w:t>Положительные и отрицательные герои, волшебные помощники, язык авторской сказки.</w:t>
      </w:r>
      <w:r>
        <w:rPr>
          <w:spacing w:val="-62"/>
          <w:sz w:val="26"/>
          <w:szCs w:val="26"/>
        </w:rPr>
        <w:t xml:space="preserve"> </w:t>
      </w:r>
      <w:r>
        <w:rPr>
          <w:sz w:val="26"/>
          <w:szCs w:val="26"/>
        </w:rPr>
        <w:t>Творчество И. А. Крылова. Представление о басне как лиро-эпическом жанре. Круг</w:t>
      </w:r>
      <w:r>
        <w:rPr>
          <w:spacing w:val="1"/>
          <w:sz w:val="26"/>
          <w:szCs w:val="26"/>
        </w:rPr>
        <w:t xml:space="preserve"> </w:t>
      </w:r>
      <w:r>
        <w:rPr>
          <w:sz w:val="26"/>
          <w:szCs w:val="26"/>
        </w:rPr>
        <w:t>чтения:</w:t>
      </w:r>
      <w:r>
        <w:rPr>
          <w:spacing w:val="1"/>
          <w:sz w:val="26"/>
          <w:szCs w:val="26"/>
        </w:rPr>
        <w:t xml:space="preserve"> </w:t>
      </w:r>
      <w:r>
        <w:rPr>
          <w:sz w:val="26"/>
          <w:szCs w:val="26"/>
        </w:rPr>
        <w:t>басни</w:t>
      </w:r>
      <w:r>
        <w:rPr>
          <w:spacing w:val="1"/>
          <w:sz w:val="26"/>
          <w:szCs w:val="26"/>
        </w:rPr>
        <w:t xml:space="preserve"> </w:t>
      </w:r>
      <w:r>
        <w:rPr>
          <w:sz w:val="26"/>
          <w:szCs w:val="26"/>
        </w:rPr>
        <w:t>на</w:t>
      </w:r>
      <w:r>
        <w:rPr>
          <w:spacing w:val="1"/>
          <w:sz w:val="26"/>
          <w:szCs w:val="26"/>
        </w:rPr>
        <w:t xml:space="preserve"> </w:t>
      </w:r>
      <w:r>
        <w:rPr>
          <w:sz w:val="26"/>
          <w:szCs w:val="26"/>
        </w:rPr>
        <w:t>примере</w:t>
      </w:r>
      <w:r>
        <w:rPr>
          <w:spacing w:val="1"/>
          <w:sz w:val="26"/>
          <w:szCs w:val="26"/>
        </w:rPr>
        <w:t xml:space="preserve"> </w:t>
      </w:r>
      <w:r>
        <w:rPr>
          <w:sz w:val="26"/>
          <w:szCs w:val="26"/>
        </w:rPr>
        <w:t>произведений</w:t>
      </w:r>
      <w:r>
        <w:rPr>
          <w:spacing w:val="1"/>
          <w:sz w:val="26"/>
          <w:szCs w:val="26"/>
        </w:rPr>
        <w:t xml:space="preserve"> </w:t>
      </w:r>
      <w:r>
        <w:rPr>
          <w:sz w:val="26"/>
          <w:szCs w:val="26"/>
        </w:rPr>
        <w:t>И.</w:t>
      </w:r>
      <w:r>
        <w:rPr>
          <w:spacing w:val="1"/>
          <w:sz w:val="26"/>
          <w:szCs w:val="26"/>
        </w:rPr>
        <w:t xml:space="preserve"> </w:t>
      </w:r>
      <w:r>
        <w:rPr>
          <w:sz w:val="26"/>
          <w:szCs w:val="26"/>
        </w:rPr>
        <w:t>А.</w:t>
      </w:r>
      <w:r>
        <w:rPr>
          <w:spacing w:val="1"/>
          <w:sz w:val="26"/>
          <w:szCs w:val="26"/>
        </w:rPr>
        <w:t xml:space="preserve"> </w:t>
      </w:r>
      <w:r>
        <w:rPr>
          <w:sz w:val="26"/>
          <w:szCs w:val="26"/>
        </w:rPr>
        <w:t>Крылова,</w:t>
      </w:r>
      <w:r>
        <w:rPr>
          <w:spacing w:val="1"/>
          <w:sz w:val="26"/>
          <w:szCs w:val="26"/>
        </w:rPr>
        <w:t xml:space="preserve"> </w:t>
      </w:r>
      <w:r>
        <w:rPr>
          <w:sz w:val="26"/>
          <w:szCs w:val="26"/>
        </w:rPr>
        <w:t>И.</w:t>
      </w:r>
      <w:r>
        <w:rPr>
          <w:spacing w:val="1"/>
          <w:sz w:val="26"/>
          <w:szCs w:val="26"/>
        </w:rPr>
        <w:t xml:space="preserve"> </w:t>
      </w:r>
      <w:r>
        <w:rPr>
          <w:sz w:val="26"/>
          <w:szCs w:val="26"/>
        </w:rPr>
        <w:t>И.</w:t>
      </w:r>
      <w:r>
        <w:rPr>
          <w:spacing w:val="1"/>
          <w:sz w:val="26"/>
          <w:szCs w:val="26"/>
        </w:rPr>
        <w:t xml:space="preserve"> </w:t>
      </w:r>
      <w:r>
        <w:rPr>
          <w:sz w:val="26"/>
          <w:szCs w:val="26"/>
        </w:rPr>
        <w:t>Хемницера,</w:t>
      </w:r>
      <w:r>
        <w:rPr>
          <w:spacing w:val="1"/>
          <w:sz w:val="26"/>
          <w:szCs w:val="26"/>
        </w:rPr>
        <w:t xml:space="preserve"> </w:t>
      </w:r>
      <w:r>
        <w:rPr>
          <w:sz w:val="26"/>
          <w:szCs w:val="26"/>
        </w:rPr>
        <w:t>Л.</w:t>
      </w:r>
      <w:r>
        <w:rPr>
          <w:spacing w:val="1"/>
          <w:sz w:val="26"/>
          <w:szCs w:val="26"/>
        </w:rPr>
        <w:t xml:space="preserve"> </w:t>
      </w:r>
      <w:r>
        <w:rPr>
          <w:sz w:val="26"/>
          <w:szCs w:val="26"/>
        </w:rPr>
        <w:t>Н.</w:t>
      </w:r>
      <w:r>
        <w:rPr>
          <w:spacing w:val="1"/>
          <w:sz w:val="26"/>
          <w:szCs w:val="26"/>
        </w:rPr>
        <w:t xml:space="preserve"> </w:t>
      </w:r>
      <w:r>
        <w:rPr>
          <w:sz w:val="26"/>
          <w:szCs w:val="26"/>
        </w:rPr>
        <w:t>Толстого,</w:t>
      </w:r>
      <w:r>
        <w:rPr>
          <w:spacing w:val="-2"/>
          <w:sz w:val="26"/>
          <w:szCs w:val="26"/>
        </w:rPr>
        <w:t xml:space="preserve"> </w:t>
      </w:r>
      <w:r>
        <w:rPr>
          <w:sz w:val="26"/>
          <w:szCs w:val="26"/>
        </w:rPr>
        <w:t>С.</w:t>
      </w:r>
      <w:r>
        <w:rPr>
          <w:spacing w:val="-2"/>
          <w:sz w:val="26"/>
          <w:szCs w:val="26"/>
        </w:rPr>
        <w:t xml:space="preserve"> </w:t>
      </w:r>
      <w:r>
        <w:rPr>
          <w:sz w:val="26"/>
          <w:szCs w:val="26"/>
        </w:rPr>
        <w:t>В.</w:t>
      </w:r>
      <w:r>
        <w:rPr>
          <w:spacing w:val="-2"/>
          <w:sz w:val="26"/>
          <w:szCs w:val="26"/>
        </w:rPr>
        <w:t xml:space="preserve"> </w:t>
      </w:r>
      <w:r>
        <w:rPr>
          <w:sz w:val="26"/>
          <w:szCs w:val="26"/>
        </w:rPr>
        <w:t>Михалкова.</w:t>
      </w:r>
      <w:r>
        <w:rPr>
          <w:spacing w:val="-1"/>
          <w:sz w:val="26"/>
          <w:szCs w:val="26"/>
        </w:rPr>
        <w:t xml:space="preserve"> </w:t>
      </w:r>
      <w:r>
        <w:rPr>
          <w:sz w:val="26"/>
          <w:szCs w:val="26"/>
        </w:rPr>
        <w:t>Басни</w:t>
      </w:r>
      <w:r>
        <w:rPr>
          <w:spacing w:val="-2"/>
          <w:sz w:val="26"/>
          <w:szCs w:val="26"/>
        </w:rPr>
        <w:t xml:space="preserve"> </w:t>
      </w:r>
      <w:r>
        <w:rPr>
          <w:sz w:val="26"/>
          <w:szCs w:val="26"/>
        </w:rPr>
        <w:t>стихотворные</w:t>
      </w:r>
      <w:r>
        <w:rPr>
          <w:spacing w:val="-2"/>
          <w:sz w:val="26"/>
          <w:szCs w:val="26"/>
        </w:rPr>
        <w:t xml:space="preserve"> </w:t>
      </w:r>
      <w:r>
        <w:rPr>
          <w:sz w:val="26"/>
          <w:szCs w:val="26"/>
        </w:rPr>
        <w:t>и</w:t>
      </w:r>
      <w:r>
        <w:rPr>
          <w:spacing w:val="-2"/>
          <w:sz w:val="26"/>
          <w:szCs w:val="26"/>
        </w:rPr>
        <w:t xml:space="preserve"> </w:t>
      </w:r>
      <w:r>
        <w:rPr>
          <w:sz w:val="26"/>
          <w:szCs w:val="26"/>
        </w:rPr>
        <w:t>прозаические</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трёх).</w:t>
      </w:r>
    </w:p>
    <w:p w:rsidR="006C6D24" w:rsidRDefault="006C6D24" w:rsidP="006C6D24">
      <w:pPr>
        <w:ind w:right="266"/>
        <w:jc w:val="both"/>
        <w:rPr>
          <w:sz w:val="26"/>
          <w:szCs w:val="26"/>
        </w:rPr>
      </w:pPr>
      <w:r>
        <w:rPr>
          <w:sz w:val="26"/>
          <w:szCs w:val="26"/>
        </w:rPr>
        <w:t>Развитие</w:t>
      </w:r>
      <w:r>
        <w:rPr>
          <w:spacing w:val="1"/>
          <w:sz w:val="26"/>
          <w:szCs w:val="26"/>
        </w:rPr>
        <w:t xml:space="preserve"> </w:t>
      </w:r>
      <w:r>
        <w:rPr>
          <w:sz w:val="26"/>
          <w:szCs w:val="26"/>
        </w:rPr>
        <w:t>событий</w:t>
      </w:r>
      <w:r>
        <w:rPr>
          <w:spacing w:val="1"/>
          <w:sz w:val="26"/>
          <w:szCs w:val="26"/>
        </w:rPr>
        <w:t xml:space="preserve"> </w:t>
      </w:r>
      <w:r>
        <w:rPr>
          <w:sz w:val="26"/>
          <w:szCs w:val="26"/>
        </w:rPr>
        <w:t>в</w:t>
      </w:r>
      <w:r>
        <w:rPr>
          <w:spacing w:val="1"/>
          <w:sz w:val="26"/>
          <w:szCs w:val="26"/>
        </w:rPr>
        <w:t xml:space="preserve"> </w:t>
      </w:r>
      <w:r>
        <w:rPr>
          <w:sz w:val="26"/>
          <w:szCs w:val="26"/>
        </w:rPr>
        <w:t>басне,</w:t>
      </w:r>
      <w:r>
        <w:rPr>
          <w:spacing w:val="1"/>
          <w:sz w:val="26"/>
          <w:szCs w:val="26"/>
        </w:rPr>
        <w:t xml:space="preserve"> </w:t>
      </w:r>
      <w:r>
        <w:rPr>
          <w:sz w:val="26"/>
          <w:szCs w:val="26"/>
        </w:rPr>
        <w:t>её</w:t>
      </w:r>
      <w:r>
        <w:rPr>
          <w:spacing w:val="1"/>
          <w:sz w:val="26"/>
          <w:szCs w:val="26"/>
        </w:rPr>
        <w:t xml:space="preserve"> </w:t>
      </w:r>
      <w:r>
        <w:rPr>
          <w:sz w:val="26"/>
          <w:szCs w:val="26"/>
        </w:rPr>
        <w:t>герои</w:t>
      </w:r>
      <w:r>
        <w:rPr>
          <w:spacing w:val="1"/>
          <w:sz w:val="26"/>
          <w:szCs w:val="26"/>
        </w:rPr>
        <w:t xml:space="preserve"> </w:t>
      </w:r>
      <w:r>
        <w:rPr>
          <w:sz w:val="26"/>
          <w:szCs w:val="26"/>
        </w:rPr>
        <w:t>(положительные,</w:t>
      </w:r>
      <w:r>
        <w:rPr>
          <w:spacing w:val="1"/>
          <w:sz w:val="26"/>
          <w:szCs w:val="26"/>
        </w:rPr>
        <w:t xml:space="preserve"> </w:t>
      </w:r>
      <w:r>
        <w:rPr>
          <w:sz w:val="26"/>
          <w:szCs w:val="26"/>
        </w:rPr>
        <w:t>отрицательные).</w:t>
      </w:r>
      <w:r>
        <w:rPr>
          <w:spacing w:val="1"/>
          <w:sz w:val="26"/>
          <w:szCs w:val="26"/>
        </w:rPr>
        <w:t xml:space="preserve"> </w:t>
      </w:r>
      <w:r>
        <w:rPr>
          <w:sz w:val="26"/>
          <w:szCs w:val="26"/>
        </w:rPr>
        <w:t>Аллегория</w:t>
      </w:r>
      <w:r>
        <w:rPr>
          <w:spacing w:val="1"/>
          <w:sz w:val="26"/>
          <w:szCs w:val="26"/>
        </w:rPr>
        <w:t xml:space="preserve"> </w:t>
      </w:r>
      <w:r>
        <w:rPr>
          <w:sz w:val="26"/>
          <w:szCs w:val="26"/>
        </w:rPr>
        <w:t>в</w:t>
      </w:r>
      <w:r>
        <w:rPr>
          <w:spacing w:val="1"/>
          <w:sz w:val="26"/>
          <w:szCs w:val="26"/>
        </w:rPr>
        <w:t xml:space="preserve"> </w:t>
      </w:r>
      <w:r>
        <w:rPr>
          <w:sz w:val="26"/>
          <w:szCs w:val="26"/>
        </w:rPr>
        <w:t>баснях.</w:t>
      </w:r>
      <w:r>
        <w:rPr>
          <w:spacing w:val="-2"/>
          <w:sz w:val="26"/>
          <w:szCs w:val="26"/>
        </w:rPr>
        <w:t xml:space="preserve"> </w:t>
      </w:r>
      <w:r>
        <w:rPr>
          <w:sz w:val="26"/>
          <w:szCs w:val="26"/>
        </w:rPr>
        <w:t>Сравнение</w:t>
      </w:r>
      <w:r>
        <w:rPr>
          <w:spacing w:val="-1"/>
          <w:sz w:val="26"/>
          <w:szCs w:val="26"/>
        </w:rPr>
        <w:t xml:space="preserve"> </w:t>
      </w:r>
      <w:r>
        <w:rPr>
          <w:sz w:val="26"/>
          <w:szCs w:val="26"/>
        </w:rPr>
        <w:t>басен:</w:t>
      </w:r>
      <w:r>
        <w:rPr>
          <w:spacing w:val="-2"/>
          <w:sz w:val="26"/>
          <w:szCs w:val="26"/>
        </w:rPr>
        <w:t xml:space="preserve"> </w:t>
      </w:r>
      <w:r>
        <w:rPr>
          <w:sz w:val="26"/>
          <w:szCs w:val="26"/>
        </w:rPr>
        <w:t>назначение,</w:t>
      </w:r>
      <w:r>
        <w:rPr>
          <w:spacing w:val="-1"/>
          <w:sz w:val="26"/>
          <w:szCs w:val="26"/>
        </w:rPr>
        <w:t xml:space="preserve"> </w:t>
      </w:r>
      <w:r>
        <w:rPr>
          <w:sz w:val="26"/>
          <w:szCs w:val="26"/>
        </w:rPr>
        <w:t>темы</w:t>
      </w:r>
      <w:r>
        <w:rPr>
          <w:spacing w:val="-1"/>
          <w:sz w:val="26"/>
          <w:szCs w:val="26"/>
        </w:rPr>
        <w:t xml:space="preserve"> </w:t>
      </w:r>
      <w:r>
        <w:rPr>
          <w:sz w:val="26"/>
          <w:szCs w:val="26"/>
        </w:rPr>
        <w:t>и</w:t>
      </w:r>
      <w:r>
        <w:rPr>
          <w:spacing w:val="-1"/>
          <w:sz w:val="26"/>
          <w:szCs w:val="26"/>
        </w:rPr>
        <w:t xml:space="preserve"> </w:t>
      </w:r>
      <w:r>
        <w:rPr>
          <w:sz w:val="26"/>
          <w:szCs w:val="26"/>
        </w:rPr>
        <w:t>герои,</w:t>
      </w:r>
      <w:r>
        <w:rPr>
          <w:spacing w:val="-2"/>
          <w:sz w:val="26"/>
          <w:szCs w:val="26"/>
        </w:rPr>
        <w:t xml:space="preserve"> </w:t>
      </w:r>
      <w:r>
        <w:rPr>
          <w:sz w:val="26"/>
          <w:szCs w:val="26"/>
        </w:rPr>
        <w:t>особенности</w:t>
      </w:r>
      <w:r>
        <w:rPr>
          <w:spacing w:val="-1"/>
          <w:sz w:val="26"/>
          <w:szCs w:val="26"/>
        </w:rPr>
        <w:t xml:space="preserve"> </w:t>
      </w:r>
      <w:r>
        <w:rPr>
          <w:sz w:val="26"/>
          <w:szCs w:val="26"/>
        </w:rPr>
        <w:t>языка.</w:t>
      </w:r>
    </w:p>
    <w:p w:rsidR="006C6D24" w:rsidRDefault="006C6D24" w:rsidP="006C6D24">
      <w:pPr>
        <w:ind w:right="265"/>
        <w:jc w:val="both"/>
        <w:rPr>
          <w:sz w:val="26"/>
          <w:szCs w:val="26"/>
        </w:rPr>
      </w:pPr>
      <w:r>
        <w:rPr>
          <w:sz w:val="26"/>
          <w:szCs w:val="26"/>
        </w:rPr>
        <w:t>Творчество</w:t>
      </w:r>
      <w:r>
        <w:rPr>
          <w:spacing w:val="1"/>
          <w:sz w:val="26"/>
          <w:szCs w:val="26"/>
        </w:rPr>
        <w:t xml:space="preserve"> </w:t>
      </w:r>
      <w:r>
        <w:rPr>
          <w:sz w:val="26"/>
          <w:szCs w:val="26"/>
        </w:rPr>
        <w:t>М.</w:t>
      </w:r>
      <w:r>
        <w:rPr>
          <w:spacing w:val="1"/>
          <w:sz w:val="26"/>
          <w:szCs w:val="26"/>
        </w:rPr>
        <w:t xml:space="preserve"> </w:t>
      </w:r>
      <w:r>
        <w:rPr>
          <w:sz w:val="26"/>
          <w:szCs w:val="26"/>
        </w:rPr>
        <w:t>Ю.</w:t>
      </w:r>
      <w:r>
        <w:rPr>
          <w:spacing w:val="1"/>
          <w:sz w:val="26"/>
          <w:szCs w:val="26"/>
        </w:rPr>
        <w:t xml:space="preserve"> </w:t>
      </w:r>
      <w:r>
        <w:rPr>
          <w:sz w:val="26"/>
          <w:szCs w:val="26"/>
        </w:rPr>
        <w:t>Лермонтова.</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лирические</w:t>
      </w:r>
      <w:r>
        <w:rPr>
          <w:spacing w:val="1"/>
          <w:sz w:val="26"/>
          <w:szCs w:val="26"/>
        </w:rPr>
        <w:t xml:space="preserve"> </w:t>
      </w:r>
      <w:r>
        <w:rPr>
          <w:sz w:val="26"/>
          <w:szCs w:val="26"/>
        </w:rPr>
        <w:t>произведения</w:t>
      </w:r>
      <w:r>
        <w:rPr>
          <w:spacing w:val="1"/>
          <w:sz w:val="26"/>
          <w:szCs w:val="26"/>
        </w:rPr>
        <w:t xml:space="preserve"> </w:t>
      </w:r>
      <w:r>
        <w:rPr>
          <w:sz w:val="26"/>
          <w:szCs w:val="26"/>
        </w:rPr>
        <w:t>М.</w:t>
      </w:r>
      <w:r>
        <w:rPr>
          <w:spacing w:val="1"/>
          <w:sz w:val="26"/>
          <w:szCs w:val="26"/>
        </w:rPr>
        <w:t xml:space="preserve"> </w:t>
      </w:r>
      <w:r>
        <w:rPr>
          <w:sz w:val="26"/>
          <w:szCs w:val="26"/>
        </w:rPr>
        <w:t>Ю.</w:t>
      </w:r>
      <w:r>
        <w:rPr>
          <w:spacing w:val="-62"/>
          <w:sz w:val="26"/>
          <w:szCs w:val="26"/>
        </w:rPr>
        <w:t xml:space="preserve"> </w:t>
      </w:r>
      <w:r>
        <w:rPr>
          <w:sz w:val="26"/>
          <w:szCs w:val="26"/>
        </w:rPr>
        <w:t>Лермонтова (не</w:t>
      </w:r>
      <w:r>
        <w:rPr>
          <w:spacing w:val="1"/>
          <w:sz w:val="26"/>
          <w:szCs w:val="26"/>
        </w:rPr>
        <w:t xml:space="preserve"> </w:t>
      </w:r>
      <w:r>
        <w:rPr>
          <w:sz w:val="26"/>
          <w:szCs w:val="26"/>
        </w:rPr>
        <w:t>менее трёх).</w:t>
      </w:r>
      <w:r>
        <w:rPr>
          <w:spacing w:val="1"/>
          <w:sz w:val="26"/>
          <w:szCs w:val="26"/>
        </w:rPr>
        <w:t xml:space="preserve"> </w:t>
      </w:r>
      <w:r>
        <w:rPr>
          <w:sz w:val="26"/>
          <w:szCs w:val="26"/>
        </w:rPr>
        <w:t>Средства художественной выразительности (сравнение,</w:t>
      </w:r>
      <w:r>
        <w:rPr>
          <w:spacing w:val="1"/>
          <w:sz w:val="26"/>
          <w:szCs w:val="26"/>
        </w:rPr>
        <w:t xml:space="preserve"> </w:t>
      </w:r>
      <w:r>
        <w:rPr>
          <w:sz w:val="26"/>
          <w:szCs w:val="26"/>
        </w:rPr>
        <w:t>эпитет, олицетворение);</w:t>
      </w:r>
      <w:r>
        <w:rPr>
          <w:spacing w:val="-2"/>
          <w:sz w:val="26"/>
          <w:szCs w:val="26"/>
        </w:rPr>
        <w:t xml:space="preserve"> </w:t>
      </w:r>
      <w:r>
        <w:rPr>
          <w:sz w:val="26"/>
          <w:szCs w:val="26"/>
        </w:rPr>
        <w:t>рифма, ритм.</w:t>
      </w:r>
      <w:r>
        <w:rPr>
          <w:spacing w:val="-1"/>
          <w:sz w:val="26"/>
          <w:szCs w:val="26"/>
        </w:rPr>
        <w:t xml:space="preserve"> </w:t>
      </w:r>
      <w:r>
        <w:rPr>
          <w:sz w:val="26"/>
          <w:szCs w:val="26"/>
        </w:rPr>
        <w:t>Метафора</w:t>
      </w:r>
      <w:r>
        <w:rPr>
          <w:spacing w:val="-2"/>
          <w:sz w:val="26"/>
          <w:szCs w:val="26"/>
        </w:rPr>
        <w:t xml:space="preserve"> </w:t>
      </w:r>
      <w:r>
        <w:rPr>
          <w:sz w:val="26"/>
          <w:szCs w:val="26"/>
        </w:rPr>
        <w:t>как</w:t>
      </w:r>
      <w:r>
        <w:rPr>
          <w:spacing w:val="-1"/>
          <w:sz w:val="26"/>
          <w:szCs w:val="26"/>
        </w:rPr>
        <w:t xml:space="preserve"> </w:t>
      </w:r>
      <w:r>
        <w:rPr>
          <w:sz w:val="26"/>
          <w:szCs w:val="26"/>
        </w:rPr>
        <w:t>«свёрнутое»</w:t>
      </w:r>
      <w:r>
        <w:rPr>
          <w:spacing w:val="1"/>
          <w:sz w:val="26"/>
          <w:szCs w:val="26"/>
        </w:rPr>
        <w:t xml:space="preserve"> </w:t>
      </w:r>
      <w:r>
        <w:rPr>
          <w:sz w:val="26"/>
          <w:szCs w:val="26"/>
        </w:rPr>
        <w:t>сравнение.</w:t>
      </w:r>
    </w:p>
    <w:p w:rsidR="006C6D24" w:rsidRDefault="006C6D24" w:rsidP="006C6D24">
      <w:pPr>
        <w:ind w:right="265"/>
        <w:jc w:val="both"/>
        <w:rPr>
          <w:sz w:val="26"/>
          <w:szCs w:val="26"/>
        </w:rPr>
      </w:pPr>
      <w:r>
        <w:rPr>
          <w:sz w:val="26"/>
          <w:szCs w:val="26"/>
        </w:rPr>
        <w:t>Строфа как элемент композиции стихотворения. Переносное значение слов в метафоре.</w:t>
      </w:r>
      <w:r>
        <w:rPr>
          <w:spacing w:val="1"/>
          <w:sz w:val="26"/>
          <w:szCs w:val="26"/>
        </w:rPr>
        <w:t xml:space="preserve"> </w:t>
      </w:r>
      <w:r>
        <w:rPr>
          <w:sz w:val="26"/>
          <w:szCs w:val="26"/>
        </w:rPr>
        <w:t>Метафора в</w:t>
      </w:r>
      <w:r>
        <w:rPr>
          <w:spacing w:val="-1"/>
          <w:sz w:val="26"/>
          <w:szCs w:val="26"/>
        </w:rPr>
        <w:t xml:space="preserve"> </w:t>
      </w:r>
      <w:r>
        <w:rPr>
          <w:sz w:val="26"/>
          <w:szCs w:val="26"/>
        </w:rPr>
        <w:t>стихотворениях</w:t>
      </w:r>
      <w:r>
        <w:rPr>
          <w:spacing w:val="-1"/>
          <w:sz w:val="26"/>
          <w:szCs w:val="26"/>
        </w:rPr>
        <w:t xml:space="preserve"> </w:t>
      </w:r>
      <w:r>
        <w:rPr>
          <w:sz w:val="26"/>
          <w:szCs w:val="26"/>
        </w:rPr>
        <w:t>М.</w:t>
      </w:r>
      <w:r>
        <w:rPr>
          <w:spacing w:val="-2"/>
          <w:sz w:val="26"/>
          <w:szCs w:val="26"/>
        </w:rPr>
        <w:t xml:space="preserve"> </w:t>
      </w:r>
      <w:r>
        <w:rPr>
          <w:sz w:val="26"/>
          <w:szCs w:val="26"/>
        </w:rPr>
        <w:t>Ю.</w:t>
      </w:r>
      <w:r>
        <w:rPr>
          <w:spacing w:val="2"/>
          <w:sz w:val="26"/>
          <w:szCs w:val="26"/>
        </w:rPr>
        <w:t xml:space="preserve"> </w:t>
      </w:r>
      <w:r>
        <w:rPr>
          <w:sz w:val="26"/>
          <w:szCs w:val="26"/>
        </w:rPr>
        <w:t>Лермонтова.</w:t>
      </w:r>
    </w:p>
    <w:p w:rsidR="006C6D24" w:rsidRDefault="006C6D24" w:rsidP="006C6D24">
      <w:pPr>
        <w:jc w:val="both"/>
        <w:rPr>
          <w:sz w:val="26"/>
          <w:szCs w:val="26"/>
        </w:rPr>
      </w:pPr>
      <w:r>
        <w:rPr>
          <w:sz w:val="26"/>
          <w:szCs w:val="26"/>
        </w:rPr>
        <w:t>Литературная</w:t>
      </w:r>
      <w:r>
        <w:rPr>
          <w:spacing w:val="-4"/>
          <w:sz w:val="26"/>
          <w:szCs w:val="26"/>
        </w:rPr>
        <w:t xml:space="preserve"> </w:t>
      </w:r>
      <w:r>
        <w:rPr>
          <w:sz w:val="26"/>
          <w:szCs w:val="26"/>
        </w:rPr>
        <w:t>сказка.</w:t>
      </w:r>
      <w:r>
        <w:rPr>
          <w:spacing w:val="-4"/>
          <w:sz w:val="26"/>
          <w:szCs w:val="26"/>
        </w:rPr>
        <w:t xml:space="preserve"> </w:t>
      </w:r>
      <w:r>
        <w:rPr>
          <w:sz w:val="26"/>
          <w:szCs w:val="26"/>
        </w:rPr>
        <w:t>Тематика</w:t>
      </w:r>
      <w:r>
        <w:rPr>
          <w:spacing w:val="-4"/>
          <w:sz w:val="26"/>
          <w:szCs w:val="26"/>
        </w:rPr>
        <w:t xml:space="preserve"> </w:t>
      </w:r>
      <w:r>
        <w:rPr>
          <w:sz w:val="26"/>
          <w:szCs w:val="26"/>
        </w:rPr>
        <w:t>авторских</w:t>
      </w:r>
      <w:r>
        <w:rPr>
          <w:spacing w:val="-5"/>
          <w:sz w:val="26"/>
          <w:szCs w:val="26"/>
        </w:rPr>
        <w:t xml:space="preserve"> </w:t>
      </w:r>
      <w:r>
        <w:rPr>
          <w:sz w:val="26"/>
          <w:szCs w:val="26"/>
        </w:rPr>
        <w:t>стихотворных</w:t>
      </w:r>
    </w:p>
    <w:p w:rsidR="006C6D24" w:rsidRDefault="006C6D24" w:rsidP="006C6D24">
      <w:pPr>
        <w:spacing w:before="1"/>
        <w:ind w:right="259"/>
        <w:jc w:val="both"/>
        <w:rPr>
          <w:sz w:val="26"/>
          <w:szCs w:val="26"/>
        </w:rPr>
      </w:pPr>
      <w:r>
        <w:rPr>
          <w:sz w:val="26"/>
          <w:szCs w:val="26"/>
        </w:rPr>
        <w:t>сказок</w:t>
      </w:r>
      <w:r>
        <w:rPr>
          <w:spacing w:val="1"/>
          <w:sz w:val="26"/>
          <w:szCs w:val="26"/>
        </w:rPr>
        <w:t xml:space="preserve"> </w:t>
      </w:r>
      <w:r>
        <w:rPr>
          <w:sz w:val="26"/>
          <w:szCs w:val="26"/>
        </w:rPr>
        <w:t>(две-три</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Герои</w:t>
      </w:r>
      <w:r>
        <w:rPr>
          <w:spacing w:val="1"/>
          <w:sz w:val="26"/>
          <w:szCs w:val="26"/>
        </w:rPr>
        <w:t xml:space="preserve"> </w:t>
      </w:r>
      <w:r>
        <w:rPr>
          <w:sz w:val="26"/>
          <w:szCs w:val="26"/>
        </w:rPr>
        <w:t>литературных</w:t>
      </w:r>
      <w:r>
        <w:rPr>
          <w:spacing w:val="1"/>
          <w:sz w:val="26"/>
          <w:szCs w:val="26"/>
        </w:rPr>
        <w:t xml:space="preserve"> </w:t>
      </w:r>
      <w:r>
        <w:rPr>
          <w:sz w:val="26"/>
          <w:szCs w:val="26"/>
        </w:rPr>
        <w:t>сказок</w:t>
      </w:r>
      <w:r>
        <w:rPr>
          <w:spacing w:val="1"/>
          <w:sz w:val="26"/>
          <w:szCs w:val="26"/>
        </w:rPr>
        <w:t xml:space="preserve"> </w:t>
      </w:r>
      <w:r>
        <w:rPr>
          <w:sz w:val="26"/>
          <w:szCs w:val="26"/>
        </w:rPr>
        <w:t>(произведения</w:t>
      </w:r>
      <w:r>
        <w:rPr>
          <w:spacing w:val="1"/>
          <w:sz w:val="26"/>
          <w:szCs w:val="26"/>
        </w:rPr>
        <w:t xml:space="preserve"> </w:t>
      </w:r>
      <w:r>
        <w:rPr>
          <w:sz w:val="26"/>
          <w:szCs w:val="26"/>
        </w:rPr>
        <w:t>М.</w:t>
      </w:r>
      <w:r>
        <w:rPr>
          <w:spacing w:val="1"/>
          <w:sz w:val="26"/>
          <w:szCs w:val="26"/>
        </w:rPr>
        <w:t xml:space="preserve"> </w:t>
      </w:r>
      <w:r>
        <w:rPr>
          <w:sz w:val="26"/>
          <w:szCs w:val="26"/>
        </w:rPr>
        <w:t>Ю.</w:t>
      </w:r>
      <w:r>
        <w:rPr>
          <w:spacing w:val="1"/>
          <w:sz w:val="26"/>
          <w:szCs w:val="26"/>
        </w:rPr>
        <w:t xml:space="preserve"> </w:t>
      </w:r>
      <w:r>
        <w:rPr>
          <w:sz w:val="26"/>
          <w:szCs w:val="26"/>
        </w:rPr>
        <w:t>Лермонтова, П. П. Ершова, П. П. Бажова, С. Т. Аксакова, С. Я. Маршака и др.). Связь</w:t>
      </w:r>
      <w:r>
        <w:rPr>
          <w:spacing w:val="1"/>
          <w:sz w:val="26"/>
          <w:szCs w:val="26"/>
        </w:rPr>
        <w:t xml:space="preserve"> </w:t>
      </w:r>
      <w:r>
        <w:rPr>
          <w:sz w:val="26"/>
          <w:szCs w:val="26"/>
        </w:rPr>
        <w:t>литературной сказки с фольклорной: народная речь — особенность авторской сказки.</w:t>
      </w:r>
      <w:r>
        <w:rPr>
          <w:spacing w:val="1"/>
          <w:sz w:val="26"/>
          <w:szCs w:val="26"/>
        </w:rPr>
        <w:t xml:space="preserve"> </w:t>
      </w:r>
      <w:r>
        <w:rPr>
          <w:sz w:val="26"/>
          <w:szCs w:val="26"/>
        </w:rPr>
        <w:t>Иллюстрации</w:t>
      </w:r>
      <w:r>
        <w:rPr>
          <w:spacing w:val="-2"/>
          <w:sz w:val="26"/>
          <w:szCs w:val="26"/>
        </w:rPr>
        <w:t xml:space="preserve"> </w:t>
      </w:r>
      <w:r>
        <w:rPr>
          <w:sz w:val="26"/>
          <w:szCs w:val="26"/>
        </w:rPr>
        <w:t>в</w:t>
      </w:r>
      <w:r>
        <w:rPr>
          <w:spacing w:val="-1"/>
          <w:sz w:val="26"/>
          <w:szCs w:val="26"/>
        </w:rPr>
        <w:t xml:space="preserve"> </w:t>
      </w:r>
      <w:r>
        <w:rPr>
          <w:sz w:val="26"/>
          <w:szCs w:val="26"/>
        </w:rPr>
        <w:t>сказке:</w:t>
      </w:r>
      <w:r>
        <w:rPr>
          <w:spacing w:val="-1"/>
          <w:sz w:val="26"/>
          <w:szCs w:val="26"/>
        </w:rPr>
        <w:t xml:space="preserve"> </w:t>
      </w:r>
      <w:r>
        <w:rPr>
          <w:sz w:val="26"/>
          <w:szCs w:val="26"/>
        </w:rPr>
        <w:t>назначение,</w:t>
      </w:r>
      <w:r>
        <w:rPr>
          <w:spacing w:val="-2"/>
          <w:sz w:val="26"/>
          <w:szCs w:val="26"/>
        </w:rPr>
        <w:t xml:space="preserve"> </w:t>
      </w:r>
      <w:r>
        <w:rPr>
          <w:sz w:val="26"/>
          <w:szCs w:val="26"/>
        </w:rPr>
        <w:t>особенности.</w:t>
      </w:r>
    </w:p>
    <w:p w:rsidR="006C6D24" w:rsidRDefault="006C6D24" w:rsidP="006C6D24">
      <w:pPr>
        <w:ind w:right="259"/>
        <w:jc w:val="both"/>
        <w:rPr>
          <w:sz w:val="26"/>
          <w:szCs w:val="26"/>
        </w:rPr>
      </w:pPr>
      <w:r>
        <w:rPr>
          <w:sz w:val="26"/>
          <w:szCs w:val="26"/>
        </w:rPr>
        <w:t>Картины природы в творчестве поэтов и писателей ХIХ—ХХ веков. Лирика, лирические</w:t>
      </w:r>
      <w:r>
        <w:rPr>
          <w:spacing w:val="-62"/>
          <w:sz w:val="26"/>
          <w:szCs w:val="26"/>
        </w:rPr>
        <w:t xml:space="preserve"> </w:t>
      </w:r>
      <w:r>
        <w:rPr>
          <w:sz w:val="26"/>
          <w:szCs w:val="26"/>
        </w:rPr>
        <w:t>произведения</w:t>
      </w:r>
      <w:r>
        <w:rPr>
          <w:spacing w:val="1"/>
          <w:sz w:val="26"/>
          <w:szCs w:val="26"/>
        </w:rPr>
        <w:t xml:space="preserve"> </w:t>
      </w:r>
      <w:r>
        <w:rPr>
          <w:sz w:val="26"/>
          <w:szCs w:val="26"/>
        </w:rPr>
        <w:t>как</w:t>
      </w:r>
      <w:r>
        <w:rPr>
          <w:spacing w:val="1"/>
          <w:sz w:val="26"/>
          <w:szCs w:val="26"/>
        </w:rPr>
        <w:t xml:space="preserve"> </w:t>
      </w:r>
      <w:r>
        <w:rPr>
          <w:sz w:val="26"/>
          <w:szCs w:val="26"/>
        </w:rPr>
        <w:t>описание</w:t>
      </w:r>
      <w:r>
        <w:rPr>
          <w:spacing w:val="1"/>
          <w:sz w:val="26"/>
          <w:szCs w:val="26"/>
        </w:rPr>
        <w:t xml:space="preserve"> </w:t>
      </w:r>
      <w:r>
        <w:rPr>
          <w:sz w:val="26"/>
          <w:szCs w:val="26"/>
        </w:rPr>
        <w:t>в</w:t>
      </w:r>
      <w:r>
        <w:rPr>
          <w:spacing w:val="1"/>
          <w:sz w:val="26"/>
          <w:szCs w:val="26"/>
        </w:rPr>
        <w:t xml:space="preserve"> </w:t>
      </w:r>
      <w:r>
        <w:rPr>
          <w:sz w:val="26"/>
          <w:szCs w:val="26"/>
        </w:rPr>
        <w:t>стихотворной</w:t>
      </w:r>
      <w:r>
        <w:rPr>
          <w:spacing w:val="1"/>
          <w:sz w:val="26"/>
          <w:szCs w:val="26"/>
        </w:rPr>
        <w:t xml:space="preserve"> </w:t>
      </w:r>
      <w:r>
        <w:rPr>
          <w:sz w:val="26"/>
          <w:szCs w:val="26"/>
        </w:rPr>
        <w:t>форме</w:t>
      </w:r>
      <w:r>
        <w:rPr>
          <w:spacing w:val="1"/>
          <w:sz w:val="26"/>
          <w:szCs w:val="26"/>
        </w:rPr>
        <w:t xml:space="preserve"> </w:t>
      </w:r>
      <w:r>
        <w:rPr>
          <w:sz w:val="26"/>
          <w:szCs w:val="26"/>
        </w:rPr>
        <w:t>чувств</w:t>
      </w:r>
      <w:r>
        <w:rPr>
          <w:spacing w:val="1"/>
          <w:sz w:val="26"/>
          <w:szCs w:val="26"/>
        </w:rPr>
        <w:t xml:space="preserve"> </w:t>
      </w:r>
      <w:r>
        <w:rPr>
          <w:sz w:val="26"/>
          <w:szCs w:val="26"/>
        </w:rPr>
        <w:t>поэта,</w:t>
      </w:r>
      <w:r>
        <w:rPr>
          <w:spacing w:val="1"/>
          <w:sz w:val="26"/>
          <w:szCs w:val="26"/>
        </w:rPr>
        <w:t xml:space="preserve"> </w:t>
      </w:r>
      <w:r>
        <w:rPr>
          <w:sz w:val="26"/>
          <w:szCs w:val="26"/>
        </w:rPr>
        <w:t>связанных</w:t>
      </w:r>
      <w:r>
        <w:rPr>
          <w:spacing w:val="1"/>
          <w:sz w:val="26"/>
          <w:szCs w:val="26"/>
        </w:rPr>
        <w:t xml:space="preserve"> </w:t>
      </w:r>
      <w:r>
        <w:rPr>
          <w:sz w:val="26"/>
          <w:szCs w:val="26"/>
        </w:rPr>
        <w:t>с</w:t>
      </w:r>
      <w:r>
        <w:rPr>
          <w:spacing w:val="1"/>
          <w:sz w:val="26"/>
          <w:szCs w:val="26"/>
        </w:rPr>
        <w:t xml:space="preserve"> </w:t>
      </w:r>
      <w:r>
        <w:rPr>
          <w:sz w:val="26"/>
          <w:szCs w:val="26"/>
        </w:rPr>
        <w:t>наблюдениями, описаниями природы. Круг чтения: лирические произведения поэтов и</w:t>
      </w:r>
      <w:r>
        <w:rPr>
          <w:spacing w:val="1"/>
          <w:sz w:val="26"/>
          <w:szCs w:val="26"/>
        </w:rPr>
        <w:t xml:space="preserve"> </w:t>
      </w:r>
      <w:r>
        <w:rPr>
          <w:sz w:val="26"/>
          <w:szCs w:val="26"/>
        </w:rPr>
        <w:t>писателей (не менее пяти авторов по выбору): В. А. Жуковский, Е. А. Баратынский, Ф.</w:t>
      </w:r>
      <w:r>
        <w:rPr>
          <w:spacing w:val="1"/>
          <w:sz w:val="26"/>
          <w:szCs w:val="26"/>
        </w:rPr>
        <w:t xml:space="preserve"> </w:t>
      </w:r>
      <w:r>
        <w:rPr>
          <w:sz w:val="26"/>
          <w:szCs w:val="26"/>
        </w:rPr>
        <w:t>И.</w:t>
      </w:r>
      <w:r>
        <w:rPr>
          <w:spacing w:val="-3"/>
          <w:sz w:val="26"/>
          <w:szCs w:val="26"/>
        </w:rPr>
        <w:t xml:space="preserve"> </w:t>
      </w:r>
      <w:r>
        <w:rPr>
          <w:sz w:val="26"/>
          <w:szCs w:val="26"/>
        </w:rPr>
        <w:t>Тютчев,</w:t>
      </w:r>
      <w:r>
        <w:rPr>
          <w:spacing w:val="-1"/>
          <w:sz w:val="26"/>
          <w:szCs w:val="26"/>
        </w:rPr>
        <w:t xml:space="preserve"> </w:t>
      </w:r>
      <w:r>
        <w:rPr>
          <w:sz w:val="26"/>
          <w:szCs w:val="26"/>
        </w:rPr>
        <w:t>А.</w:t>
      </w:r>
      <w:r>
        <w:rPr>
          <w:spacing w:val="-2"/>
          <w:sz w:val="26"/>
          <w:szCs w:val="26"/>
        </w:rPr>
        <w:t xml:space="preserve"> </w:t>
      </w:r>
      <w:r>
        <w:rPr>
          <w:sz w:val="26"/>
          <w:szCs w:val="26"/>
        </w:rPr>
        <w:t>А.</w:t>
      </w:r>
      <w:r>
        <w:rPr>
          <w:spacing w:val="-2"/>
          <w:sz w:val="26"/>
          <w:szCs w:val="26"/>
        </w:rPr>
        <w:t xml:space="preserve"> </w:t>
      </w:r>
      <w:r>
        <w:rPr>
          <w:sz w:val="26"/>
          <w:szCs w:val="26"/>
        </w:rPr>
        <w:t>Фет, Н.</w:t>
      </w:r>
      <w:r>
        <w:rPr>
          <w:spacing w:val="-3"/>
          <w:sz w:val="26"/>
          <w:szCs w:val="26"/>
        </w:rPr>
        <w:t xml:space="preserve"> </w:t>
      </w:r>
      <w:r>
        <w:rPr>
          <w:sz w:val="26"/>
          <w:szCs w:val="26"/>
        </w:rPr>
        <w:t>А.</w:t>
      </w:r>
      <w:r>
        <w:rPr>
          <w:spacing w:val="-2"/>
          <w:sz w:val="26"/>
          <w:szCs w:val="26"/>
        </w:rPr>
        <w:t xml:space="preserve"> </w:t>
      </w:r>
      <w:r>
        <w:rPr>
          <w:sz w:val="26"/>
          <w:szCs w:val="26"/>
        </w:rPr>
        <w:t>Некрасов,</w:t>
      </w:r>
      <w:r>
        <w:rPr>
          <w:spacing w:val="-2"/>
          <w:sz w:val="26"/>
          <w:szCs w:val="26"/>
        </w:rPr>
        <w:t xml:space="preserve"> </w:t>
      </w:r>
      <w:r>
        <w:rPr>
          <w:sz w:val="26"/>
          <w:szCs w:val="26"/>
        </w:rPr>
        <w:t>И.</w:t>
      </w:r>
      <w:r>
        <w:rPr>
          <w:spacing w:val="-2"/>
          <w:sz w:val="26"/>
          <w:szCs w:val="26"/>
        </w:rPr>
        <w:t xml:space="preserve"> </w:t>
      </w:r>
      <w:r>
        <w:rPr>
          <w:sz w:val="26"/>
          <w:szCs w:val="26"/>
        </w:rPr>
        <w:t>А.</w:t>
      </w:r>
      <w:r>
        <w:rPr>
          <w:spacing w:val="1"/>
          <w:sz w:val="26"/>
          <w:szCs w:val="26"/>
        </w:rPr>
        <w:t xml:space="preserve"> </w:t>
      </w:r>
      <w:r>
        <w:rPr>
          <w:sz w:val="26"/>
          <w:szCs w:val="26"/>
        </w:rPr>
        <w:t>Бунин,</w:t>
      </w:r>
      <w:r>
        <w:rPr>
          <w:spacing w:val="-3"/>
          <w:sz w:val="26"/>
          <w:szCs w:val="26"/>
        </w:rPr>
        <w:t xml:space="preserve"> </w:t>
      </w:r>
      <w:r>
        <w:rPr>
          <w:sz w:val="26"/>
          <w:szCs w:val="26"/>
        </w:rPr>
        <w:t>А.</w:t>
      </w:r>
      <w:r>
        <w:rPr>
          <w:spacing w:val="-2"/>
          <w:sz w:val="26"/>
          <w:szCs w:val="26"/>
        </w:rPr>
        <w:t xml:space="preserve"> </w:t>
      </w:r>
      <w:r>
        <w:rPr>
          <w:sz w:val="26"/>
          <w:szCs w:val="26"/>
        </w:rPr>
        <w:t>А.</w:t>
      </w:r>
      <w:r>
        <w:rPr>
          <w:spacing w:val="1"/>
          <w:sz w:val="26"/>
          <w:szCs w:val="26"/>
        </w:rPr>
        <w:t xml:space="preserve"> </w:t>
      </w:r>
      <w:r>
        <w:rPr>
          <w:sz w:val="26"/>
          <w:szCs w:val="26"/>
        </w:rPr>
        <w:t>Блок,</w:t>
      </w:r>
      <w:r>
        <w:rPr>
          <w:spacing w:val="-2"/>
          <w:sz w:val="26"/>
          <w:szCs w:val="26"/>
        </w:rPr>
        <w:t xml:space="preserve"> </w:t>
      </w:r>
      <w:r>
        <w:rPr>
          <w:sz w:val="26"/>
          <w:szCs w:val="26"/>
        </w:rPr>
        <w:t>К. Д.</w:t>
      </w:r>
      <w:r>
        <w:rPr>
          <w:spacing w:val="-3"/>
          <w:sz w:val="26"/>
          <w:szCs w:val="26"/>
        </w:rPr>
        <w:t xml:space="preserve"> </w:t>
      </w:r>
      <w:r>
        <w:rPr>
          <w:sz w:val="26"/>
          <w:szCs w:val="26"/>
        </w:rPr>
        <w:t>Бальмонт,</w:t>
      </w:r>
    </w:p>
    <w:p w:rsidR="006C6D24" w:rsidRDefault="006C6D24" w:rsidP="006C6D24">
      <w:pPr>
        <w:ind w:right="259"/>
        <w:jc w:val="both"/>
        <w:rPr>
          <w:sz w:val="26"/>
          <w:szCs w:val="26"/>
        </w:rPr>
      </w:pPr>
      <w:r>
        <w:rPr>
          <w:sz w:val="26"/>
          <w:szCs w:val="26"/>
        </w:rPr>
        <w:t>М.</w:t>
      </w:r>
      <w:r>
        <w:rPr>
          <w:spacing w:val="1"/>
          <w:sz w:val="26"/>
          <w:szCs w:val="26"/>
        </w:rPr>
        <w:t xml:space="preserve"> </w:t>
      </w:r>
      <w:r>
        <w:rPr>
          <w:sz w:val="26"/>
          <w:szCs w:val="26"/>
        </w:rPr>
        <w:t>И.</w:t>
      </w:r>
      <w:r>
        <w:rPr>
          <w:spacing w:val="1"/>
          <w:sz w:val="26"/>
          <w:szCs w:val="26"/>
        </w:rPr>
        <w:t xml:space="preserve"> </w:t>
      </w:r>
      <w:r>
        <w:rPr>
          <w:sz w:val="26"/>
          <w:szCs w:val="26"/>
        </w:rPr>
        <w:t>Цветаева</w:t>
      </w:r>
      <w:r>
        <w:rPr>
          <w:spacing w:val="1"/>
          <w:sz w:val="26"/>
          <w:szCs w:val="26"/>
        </w:rPr>
        <w:t xml:space="preserve"> </w:t>
      </w:r>
      <w:r>
        <w:rPr>
          <w:sz w:val="26"/>
          <w:szCs w:val="26"/>
        </w:rPr>
        <w:t>и</w:t>
      </w:r>
      <w:r>
        <w:rPr>
          <w:spacing w:val="1"/>
          <w:sz w:val="26"/>
          <w:szCs w:val="26"/>
        </w:rPr>
        <w:t xml:space="preserve"> </w:t>
      </w:r>
      <w:r>
        <w:rPr>
          <w:sz w:val="26"/>
          <w:szCs w:val="26"/>
        </w:rPr>
        <w:t>др.</w:t>
      </w:r>
      <w:r>
        <w:rPr>
          <w:spacing w:val="1"/>
          <w:sz w:val="26"/>
          <w:szCs w:val="26"/>
        </w:rPr>
        <w:t xml:space="preserve"> </w:t>
      </w:r>
      <w:r>
        <w:rPr>
          <w:sz w:val="26"/>
          <w:szCs w:val="26"/>
        </w:rPr>
        <w:t>Темы</w:t>
      </w:r>
      <w:r>
        <w:rPr>
          <w:spacing w:val="1"/>
          <w:sz w:val="26"/>
          <w:szCs w:val="26"/>
        </w:rPr>
        <w:t xml:space="preserve"> </w:t>
      </w:r>
      <w:r>
        <w:rPr>
          <w:sz w:val="26"/>
          <w:szCs w:val="26"/>
        </w:rPr>
        <w:t>стихотворных</w:t>
      </w:r>
      <w:r>
        <w:rPr>
          <w:spacing w:val="1"/>
          <w:sz w:val="26"/>
          <w:szCs w:val="26"/>
        </w:rPr>
        <w:t xml:space="preserve"> </w:t>
      </w:r>
      <w:r>
        <w:rPr>
          <w:sz w:val="26"/>
          <w:szCs w:val="26"/>
        </w:rPr>
        <w:t>произведений,</w:t>
      </w:r>
      <w:r>
        <w:rPr>
          <w:spacing w:val="1"/>
          <w:sz w:val="26"/>
          <w:szCs w:val="26"/>
        </w:rPr>
        <w:t xml:space="preserve"> </w:t>
      </w:r>
      <w:r>
        <w:rPr>
          <w:sz w:val="26"/>
          <w:szCs w:val="26"/>
        </w:rPr>
        <w:t>герой</w:t>
      </w:r>
      <w:r>
        <w:rPr>
          <w:spacing w:val="1"/>
          <w:sz w:val="26"/>
          <w:szCs w:val="26"/>
        </w:rPr>
        <w:t xml:space="preserve"> </w:t>
      </w:r>
      <w:r>
        <w:rPr>
          <w:sz w:val="26"/>
          <w:szCs w:val="26"/>
        </w:rPr>
        <w:t>лирического</w:t>
      </w:r>
      <w:r>
        <w:rPr>
          <w:spacing w:val="1"/>
          <w:sz w:val="26"/>
          <w:szCs w:val="26"/>
        </w:rPr>
        <w:t xml:space="preserve"> </w:t>
      </w:r>
      <w:r>
        <w:rPr>
          <w:sz w:val="26"/>
          <w:szCs w:val="26"/>
        </w:rPr>
        <w:t>произведения. Авторские приёмы создания художественного образа в лирике. Средства</w:t>
      </w:r>
      <w:r>
        <w:rPr>
          <w:spacing w:val="1"/>
          <w:sz w:val="26"/>
          <w:szCs w:val="26"/>
        </w:rPr>
        <w:t xml:space="preserve"> </w:t>
      </w:r>
      <w:r>
        <w:rPr>
          <w:sz w:val="26"/>
          <w:szCs w:val="26"/>
        </w:rPr>
        <w:t>выразительности в произведениях лирики: эпитеты, синонимы, антонимы, сравнения,</w:t>
      </w:r>
      <w:r>
        <w:rPr>
          <w:spacing w:val="1"/>
          <w:sz w:val="26"/>
          <w:szCs w:val="26"/>
        </w:rPr>
        <w:t xml:space="preserve"> </w:t>
      </w:r>
      <w:r>
        <w:rPr>
          <w:sz w:val="26"/>
          <w:szCs w:val="26"/>
        </w:rPr>
        <w:t>олицетворения,</w:t>
      </w:r>
      <w:r>
        <w:rPr>
          <w:spacing w:val="1"/>
          <w:sz w:val="26"/>
          <w:szCs w:val="26"/>
        </w:rPr>
        <w:t xml:space="preserve"> </w:t>
      </w:r>
      <w:r>
        <w:rPr>
          <w:sz w:val="26"/>
          <w:szCs w:val="26"/>
        </w:rPr>
        <w:t>метафоры.</w:t>
      </w:r>
      <w:r>
        <w:rPr>
          <w:spacing w:val="1"/>
          <w:sz w:val="26"/>
          <w:szCs w:val="26"/>
        </w:rPr>
        <w:t xml:space="preserve"> </w:t>
      </w:r>
      <w:r>
        <w:rPr>
          <w:sz w:val="26"/>
          <w:szCs w:val="26"/>
        </w:rPr>
        <w:t>Репродукция</w:t>
      </w:r>
      <w:r>
        <w:rPr>
          <w:spacing w:val="1"/>
          <w:sz w:val="26"/>
          <w:szCs w:val="26"/>
        </w:rPr>
        <w:t xml:space="preserve"> </w:t>
      </w:r>
      <w:r>
        <w:rPr>
          <w:sz w:val="26"/>
          <w:szCs w:val="26"/>
        </w:rPr>
        <w:t>картины</w:t>
      </w:r>
      <w:r>
        <w:rPr>
          <w:spacing w:val="1"/>
          <w:sz w:val="26"/>
          <w:szCs w:val="26"/>
        </w:rPr>
        <w:t xml:space="preserve"> </w:t>
      </w:r>
      <w:r>
        <w:rPr>
          <w:sz w:val="26"/>
          <w:szCs w:val="26"/>
        </w:rPr>
        <w:t>как</w:t>
      </w:r>
      <w:r>
        <w:rPr>
          <w:spacing w:val="1"/>
          <w:sz w:val="26"/>
          <w:szCs w:val="26"/>
        </w:rPr>
        <w:t xml:space="preserve"> </w:t>
      </w:r>
      <w:r>
        <w:rPr>
          <w:sz w:val="26"/>
          <w:szCs w:val="26"/>
        </w:rPr>
        <w:t>иллюстрация</w:t>
      </w:r>
      <w:r>
        <w:rPr>
          <w:spacing w:val="1"/>
          <w:sz w:val="26"/>
          <w:szCs w:val="26"/>
        </w:rPr>
        <w:t xml:space="preserve"> </w:t>
      </w:r>
      <w:r>
        <w:rPr>
          <w:sz w:val="26"/>
          <w:szCs w:val="26"/>
        </w:rPr>
        <w:t>к</w:t>
      </w:r>
      <w:r>
        <w:rPr>
          <w:spacing w:val="1"/>
          <w:sz w:val="26"/>
          <w:szCs w:val="26"/>
        </w:rPr>
        <w:t xml:space="preserve"> </w:t>
      </w:r>
      <w:r>
        <w:rPr>
          <w:sz w:val="26"/>
          <w:szCs w:val="26"/>
        </w:rPr>
        <w:t>лирическому</w:t>
      </w:r>
      <w:r>
        <w:rPr>
          <w:spacing w:val="1"/>
          <w:sz w:val="26"/>
          <w:szCs w:val="26"/>
        </w:rPr>
        <w:t xml:space="preserve"> </w:t>
      </w:r>
      <w:r>
        <w:rPr>
          <w:sz w:val="26"/>
          <w:szCs w:val="26"/>
        </w:rPr>
        <w:t>произведению.</w:t>
      </w:r>
    </w:p>
    <w:p w:rsidR="006C6D24" w:rsidRDefault="006C6D24" w:rsidP="006C6D24">
      <w:pPr>
        <w:ind w:right="261"/>
        <w:jc w:val="both"/>
        <w:rPr>
          <w:sz w:val="26"/>
          <w:szCs w:val="26"/>
        </w:rPr>
      </w:pPr>
      <w:r>
        <w:rPr>
          <w:sz w:val="26"/>
          <w:szCs w:val="26"/>
        </w:rPr>
        <w:t>Творчество</w:t>
      </w:r>
      <w:r>
        <w:rPr>
          <w:spacing w:val="1"/>
          <w:sz w:val="26"/>
          <w:szCs w:val="26"/>
        </w:rPr>
        <w:t xml:space="preserve"> </w:t>
      </w:r>
      <w:r>
        <w:rPr>
          <w:sz w:val="26"/>
          <w:szCs w:val="26"/>
        </w:rPr>
        <w:t>Л.</w:t>
      </w:r>
      <w:r>
        <w:rPr>
          <w:spacing w:val="1"/>
          <w:sz w:val="26"/>
          <w:szCs w:val="26"/>
        </w:rPr>
        <w:t xml:space="preserve"> </w:t>
      </w:r>
      <w:r>
        <w:rPr>
          <w:sz w:val="26"/>
          <w:szCs w:val="26"/>
        </w:rPr>
        <w:t>Н.</w:t>
      </w:r>
      <w:r>
        <w:rPr>
          <w:spacing w:val="1"/>
          <w:sz w:val="26"/>
          <w:szCs w:val="26"/>
        </w:rPr>
        <w:t xml:space="preserve"> </w:t>
      </w:r>
      <w:r>
        <w:rPr>
          <w:sz w:val="26"/>
          <w:szCs w:val="26"/>
        </w:rPr>
        <w:t>Толстого.</w:t>
      </w:r>
      <w:r>
        <w:rPr>
          <w:spacing w:val="1"/>
          <w:sz w:val="26"/>
          <w:szCs w:val="26"/>
        </w:rPr>
        <w:t xml:space="preserve"> </w:t>
      </w:r>
      <w:r>
        <w:rPr>
          <w:sz w:val="26"/>
          <w:szCs w:val="26"/>
        </w:rPr>
        <w:t>Круг</w:t>
      </w:r>
      <w:r>
        <w:rPr>
          <w:spacing w:val="1"/>
          <w:sz w:val="26"/>
          <w:szCs w:val="26"/>
        </w:rPr>
        <w:t xml:space="preserve"> </w:t>
      </w:r>
      <w:r>
        <w:rPr>
          <w:sz w:val="26"/>
          <w:szCs w:val="26"/>
        </w:rPr>
        <w:t>чтения</w:t>
      </w:r>
      <w:r>
        <w:rPr>
          <w:spacing w:val="1"/>
          <w:sz w:val="26"/>
          <w:szCs w:val="26"/>
        </w:rPr>
        <w:t xml:space="preserve"> </w:t>
      </w:r>
      <w:r>
        <w:rPr>
          <w:sz w:val="26"/>
          <w:szCs w:val="26"/>
        </w:rPr>
        <w:t>(не</w:t>
      </w:r>
      <w:r>
        <w:rPr>
          <w:spacing w:val="1"/>
          <w:sz w:val="26"/>
          <w:szCs w:val="26"/>
        </w:rPr>
        <w:t xml:space="preserve"> </w:t>
      </w:r>
      <w:r>
        <w:rPr>
          <w:sz w:val="26"/>
          <w:szCs w:val="26"/>
        </w:rPr>
        <w:t>менее</w:t>
      </w:r>
      <w:r>
        <w:rPr>
          <w:spacing w:val="1"/>
          <w:sz w:val="26"/>
          <w:szCs w:val="26"/>
        </w:rPr>
        <w:t xml:space="preserve"> </w:t>
      </w:r>
      <w:r>
        <w:rPr>
          <w:sz w:val="26"/>
          <w:szCs w:val="26"/>
        </w:rPr>
        <w:t>трёх</w:t>
      </w:r>
      <w:r>
        <w:rPr>
          <w:spacing w:val="1"/>
          <w:sz w:val="26"/>
          <w:szCs w:val="26"/>
        </w:rPr>
        <w:t xml:space="preserve"> </w:t>
      </w:r>
      <w:r>
        <w:rPr>
          <w:sz w:val="26"/>
          <w:szCs w:val="26"/>
        </w:rPr>
        <w:t>произведений):</w:t>
      </w:r>
      <w:r>
        <w:rPr>
          <w:spacing w:val="1"/>
          <w:sz w:val="26"/>
          <w:szCs w:val="26"/>
        </w:rPr>
        <w:t xml:space="preserve"> </w:t>
      </w:r>
      <w:r>
        <w:rPr>
          <w:sz w:val="26"/>
          <w:szCs w:val="26"/>
        </w:rPr>
        <w:t>рассказ</w:t>
      </w:r>
      <w:r>
        <w:rPr>
          <w:spacing w:val="1"/>
          <w:sz w:val="26"/>
          <w:szCs w:val="26"/>
        </w:rPr>
        <w:t xml:space="preserve"> </w:t>
      </w:r>
      <w:r>
        <w:rPr>
          <w:sz w:val="26"/>
          <w:szCs w:val="26"/>
        </w:rPr>
        <w:t>(художественный</w:t>
      </w:r>
      <w:r>
        <w:rPr>
          <w:spacing w:val="1"/>
          <w:sz w:val="26"/>
          <w:szCs w:val="26"/>
        </w:rPr>
        <w:t xml:space="preserve"> </w:t>
      </w:r>
      <w:r>
        <w:rPr>
          <w:sz w:val="26"/>
          <w:szCs w:val="26"/>
        </w:rPr>
        <w:t>и</w:t>
      </w:r>
      <w:r>
        <w:rPr>
          <w:spacing w:val="1"/>
          <w:sz w:val="26"/>
          <w:szCs w:val="26"/>
        </w:rPr>
        <w:t xml:space="preserve"> </w:t>
      </w:r>
      <w:r>
        <w:rPr>
          <w:sz w:val="26"/>
          <w:szCs w:val="26"/>
        </w:rPr>
        <w:t>научно-познавательный),</w:t>
      </w:r>
      <w:r>
        <w:rPr>
          <w:spacing w:val="1"/>
          <w:sz w:val="26"/>
          <w:szCs w:val="26"/>
        </w:rPr>
        <w:t xml:space="preserve"> </w:t>
      </w:r>
      <w:r>
        <w:rPr>
          <w:sz w:val="26"/>
          <w:szCs w:val="26"/>
        </w:rPr>
        <w:t>сказки,</w:t>
      </w:r>
      <w:r>
        <w:rPr>
          <w:spacing w:val="1"/>
          <w:sz w:val="26"/>
          <w:szCs w:val="26"/>
        </w:rPr>
        <w:t xml:space="preserve"> </w:t>
      </w:r>
      <w:r>
        <w:rPr>
          <w:sz w:val="26"/>
          <w:szCs w:val="26"/>
        </w:rPr>
        <w:t>басни,</w:t>
      </w:r>
      <w:r>
        <w:rPr>
          <w:spacing w:val="1"/>
          <w:sz w:val="26"/>
          <w:szCs w:val="26"/>
        </w:rPr>
        <w:t xml:space="preserve"> </w:t>
      </w:r>
      <w:r>
        <w:rPr>
          <w:sz w:val="26"/>
          <w:szCs w:val="26"/>
        </w:rPr>
        <w:t>быль.</w:t>
      </w:r>
      <w:r>
        <w:rPr>
          <w:spacing w:val="1"/>
          <w:sz w:val="26"/>
          <w:szCs w:val="26"/>
        </w:rPr>
        <w:t xml:space="preserve"> </w:t>
      </w:r>
      <w:r>
        <w:rPr>
          <w:sz w:val="26"/>
          <w:szCs w:val="26"/>
        </w:rPr>
        <w:t>Повесть</w:t>
      </w:r>
      <w:r>
        <w:rPr>
          <w:spacing w:val="1"/>
          <w:sz w:val="26"/>
          <w:szCs w:val="26"/>
        </w:rPr>
        <w:t xml:space="preserve"> </w:t>
      </w:r>
      <w:r>
        <w:rPr>
          <w:sz w:val="26"/>
          <w:szCs w:val="26"/>
        </w:rPr>
        <w:t>как</w:t>
      </w:r>
      <w:r>
        <w:rPr>
          <w:spacing w:val="1"/>
          <w:sz w:val="26"/>
          <w:szCs w:val="26"/>
        </w:rPr>
        <w:t xml:space="preserve"> </w:t>
      </w:r>
      <w:r>
        <w:rPr>
          <w:sz w:val="26"/>
          <w:szCs w:val="26"/>
        </w:rPr>
        <w:t>эпический</w:t>
      </w:r>
      <w:r>
        <w:rPr>
          <w:spacing w:val="1"/>
          <w:sz w:val="26"/>
          <w:szCs w:val="26"/>
        </w:rPr>
        <w:t xml:space="preserve"> </w:t>
      </w:r>
      <w:r>
        <w:rPr>
          <w:sz w:val="26"/>
          <w:szCs w:val="26"/>
        </w:rPr>
        <w:t>жанр</w:t>
      </w:r>
      <w:r>
        <w:rPr>
          <w:spacing w:val="1"/>
          <w:sz w:val="26"/>
          <w:szCs w:val="26"/>
        </w:rPr>
        <w:t xml:space="preserve"> </w:t>
      </w:r>
      <w:r>
        <w:rPr>
          <w:sz w:val="26"/>
          <w:szCs w:val="26"/>
        </w:rPr>
        <w:t>(общее</w:t>
      </w:r>
      <w:r>
        <w:rPr>
          <w:spacing w:val="1"/>
          <w:sz w:val="26"/>
          <w:szCs w:val="26"/>
        </w:rPr>
        <w:t xml:space="preserve"> </w:t>
      </w:r>
      <w:r>
        <w:rPr>
          <w:sz w:val="26"/>
          <w:szCs w:val="26"/>
        </w:rPr>
        <w:t>представление).</w:t>
      </w:r>
      <w:r>
        <w:rPr>
          <w:spacing w:val="1"/>
          <w:sz w:val="26"/>
          <w:szCs w:val="26"/>
        </w:rPr>
        <w:t xml:space="preserve"> </w:t>
      </w:r>
      <w:r>
        <w:rPr>
          <w:sz w:val="26"/>
          <w:szCs w:val="26"/>
        </w:rPr>
        <w:t>Значение</w:t>
      </w:r>
      <w:r>
        <w:rPr>
          <w:spacing w:val="1"/>
          <w:sz w:val="26"/>
          <w:szCs w:val="26"/>
        </w:rPr>
        <w:t xml:space="preserve"> </w:t>
      </w:r>
      <w:r>
        <w:rPr>
          <w:sz w:val="26"/>
          <w:szCs w:val="26"/>
        </w:rPr>
        <w:t>реальных</w:t>
      </w:r>
      <w:r>
        <w:rPr>
          <w:spacing w:val="1"/>
          <w:sz w:val="26"/>
          <w:szCs w:val="26"/>
        </w:rPr>
        <w:t xml:space="preserve"> </w:t>
      </w:r>
      <w:r>
        <w:rPr>
          <w:sz w:val="26"/>
          <w:szCs w:val="26"/>
        </w:rPr>
        <w:t>жизненных</w:t>
      </w:r>
      <w:r>
        <w:rPr>
          <w:spacing w:val="1"/>
          <w:sz w:val="26"/>
          <w:szCs w:val="26"/>
        </w:rPr>
        <w:t xml:space="preserve"> </w:t>
      </w:r>
      <w:r>
        <w:rPr>
          <w:sz w:val="26"/>
          <w:szCs w:val="26"/>
        </w:rPr>
        <w:t>ситуаций</w:t>
      </w:r>
      <w:r>
        <w:rPr>
          <w:spacing w:val="1"/>
          <w:sz w:val="26"/>
          <w:szCs w:val="26"/>
        </w:rPr>
        <w:t xml:space="preserve"> </w:t>
      </w:r>
      <w:r>
        <w:rPr>
          <w:sz w:val="26"/>
          <w:szCs w:val="26"/>
        </w:rPr>
        <w:t>в</w:t>
      </w:r>
      <w:r>
        <w:rPr>
          <w:spacing w:val="1"/>
          <w:sz w:val="26"/>
          <w:szCs w:val="26"/>
        </w:rPr>
        <w:t xml:space="preserve"> </w:t>
      </w:r>
      <w:r>
        <w:rPr>
          <w:sz w:val="26"/>
          <w:szCs w:val="26"/>
        </w:rPr>
        <w:t>создании</w:t>
      </w:r>
      <w:r>
        <w:rPr>
          <w:spacing w:val="46"/>
          <w:sz w:val="26"/>
          <w:szCs w:val="26"/>
        </w:rPr>
        <w:t xml:space="preserve"> </w:t>
      </w:r>
      <w:r>
        <w:rPr>
          <w:sz w:val="26"/>
          <w:szCs w:val="26"/>
        </w:rPr>
        <w:t>рассказа,</w:t>
      </w:r>
      <w:r>
        <w:rPr>
          <w:spacing w:val="47"/>
          <w:sz w:val="26"/>
          <w:szCs w:val="26"/>
        </w:rPr>
        <w:t xml:space="preserve"> </w:t>
      </w:r>
      <w:r>
        <w:rPr>
          <w:sz w:val="26"/>
          <w:szCs w:val="26"/>
        </w:rPr>
        <w:t>повести.</w:t>
      </w:r>
      <w:r>
        <w:rPr>
          <w:spacing w:val="47"/>
          <w:sz w:val="26"/>
          <w:szCs w:val="26"/>
        </w:rPr>
        <w:t xml:space="preserve"> </w:t>
      </w:r>
      <w:r>
        <w:rPr>
          <w:sz w:val="26"/>
          <w:szCs w:val="26"/>
        </w:rPr>
        <w:t>Отрывки</w:t>
      </w:r>
      <w:r>
        <w:rPr>
          <w:spacing w:val="47"/>
          <w:sz w:val="26"/>
          <w:szCs w:val="26"/>
        </w:rPr>
        <w:t xml:space="preserve"> </w:t>
      </w:r>
      <w:r>
        <w:rPr>
          <w:sz w:val="26"/>
          <w:szCs w:val="26"/>
        </w:rPr>
        <w:t>из</w:t>
      </w:r>
      <w:r>
        <w:rPr>
          <w:spacing w:val="47"/>
          <w:sz w:val="26"/>
          <w:szCs w:val="26"/>
        </w:rPr>
        <w:t xml:space="preserve"> </w:t>
      </w:r>
      <w:r>
        <w:rPr>
          <w:sz w:val="26"/>
          <w:szCs w:val="26"/>
        </w:rPr>
        <w:t>автобиографической</w:t>
      </w:r>
      <w:r>
        <w:rPr>
          <w:spacing w:val="47"/>
          <w:sz w:val="26"/>
          <w:szCs w:val="26"/>
        </w:rPr>
        <w:t xml:space="preserve"> </w:t>
      </w:r>
      <w:r>
        <w:rPr>
          <w:sz w:val="26"/>
          <w:szCs w:val="26"/>
        </w:rPr>
        <w:t>повести</w:t>
      </w:r>
      <w:r>
        <w:rPr>
          <w:spacing w:val="46"/>
          <w:sz w:val="26"/>
          <w:szCs w:val="26"/>
        </w:rPr>
        <w:t xml:space="preserve"> </w:t>
      </w:r>
      <w:r>
        <w:rPr>
          <w:sz w:val="26"/>
          <w:szCs w:val="26"/>
        </w:rPr>
        <w:t>Л.</w:t>
      </w:r>
      <w:r>
        <w:rPr>
          <w:spacing w:val="48"/>
          <w:sz w:val="26"/>
          <w:szCs w:val="26"/>
        </w:rPr>
        <w:t xml:space="preserve"> </w:t>
      </w:r>
      <w:r>
        <w:rPr>
          <w:sz w:val="26"/>
          <w:szCs w:val="26"/>
        </w:rPr>
        <w:t>Н.</w:t>
      </w:r>
      <w:r>
        <w:rPr>
          <w:spacing w:val="47"/>
          <w:sz w:val="26"/>
          <w:szCs w:val="26"/>
        </w:rPr>
        <w:t xml:space="preserve"> </w:t>
      </w:r>
      <w:r>
        <w:rPr>
          <w:sz w:val="26"/>
          <w:szCs w:val="26"/>
        </w:rPr>
        <w:t>Толстого</w:t>
      </w:r>
    </w:p>
    <w:p w:rsidR="006C6D24" w:rsidRDefault="006C6D24" w:rsidP="006C6D24">
      <w:pPr>
        <w:ind w:right="260"/>
        <w:jc w:val="both"/>
        <w:rPr>
          <w:sz w:val="26"/>
          <w:szCs w:val="26"/>
        </w:rPr>
      </w:pPr>
      <w:r>
        <w:rPr>
          <w:sz w:val="26"/>
          <w:szCs w:val="26"/>
        </w:rPr>
        <w:t>«Детство».</w:t>
      </w:r>
      <w:r>
        <w:rPr>
          <w:spacing w:val="1"/>
          <w:sz w:val="26"/>
          <w:szCs w:val="26"/>
        </w:rPr>
        <w:t xml:space="preserve"> </w:t>
      </w:r>
      <w:r>
        <w:rPr>
          <w:sz w:val="26"/>
          <w:szCs w:val="26"/>
        </w:rPr>
        <w:t>Особенности</w:t>
      </w:r>
      <w:r>
        <w:rPr>
          <w:spacing w:val="1"/>
          <w:sz w:val="26"/>
          <w:szCs w:val="26"/>
        </w:rPr>
        <w:t xml:space="preserve"> </w:t>
      </w:r>
      <w:r>
        <w:rPr>
          <w:sz w:val="26"/>
          <w:szCs w:val="26"/>
        </w:rPr>
        <w:t>художественного</w:t>
      </w:r>
      <w:r>
        <w:rPr>
          <w:spacing w:val="1"/>
          <w:sz w:val="26"/>
          <w:szCs w:val="26"/>
        </w:rPr>
        <w:t xml:space="preserve"> </w:t>
      </w:r>
      <w:r>
        <w:rPr>
          <w:sz w:val="26"/>
          <w:szCs w:val="26"/>
        </w:rPr>
        <w:t>текста-описания:</w:t>
      </w:r>
      <w:r>
        <w:rPr>
          <w:spacing w:val="1"/>
          <w:sz w:val="26"/>
          <w:szCs w:val="26"/>
        </w:rPr>
        <w:t xml:space="preserve"> </w:t>
      </w:r>
      <w:r>
        <w:rPr>
          <w:sz w:val="26"/>
          <w:szCs w:val="26"/>
        </w:rPr>
        <w:t>пейзаж,</w:t>
      </w:r>
      <w:r>
        <w:rPr>
          <w:spacing w:val="1"/>
          <w:sz w:val="26"/>
          <w:szCs w:val="26"/>
        </w:rPr>
        <w:t xml:space="preserve"> </w:t>
      </w:r>
      <w:r>
        <w:rPr>
          <w:sz w:val="26"/>
          <w:szCs w:val="26"/>
        </w:rPr>
        <w:t>портрет</w:t>
      </w:r>
      <w:r>
        <w:rPr>
          <w:spacing w:val="1"/>
          <w:sz w:val="26"/>
          <w:szCs w:val="26"/>
        </w:rPr>
        <w:t xml:space="preserve"> </w:t>
      </w:r>
      <w:r>
        <w:rPr>
          <w:sz w:val="26"/>
          <w:szCs w:val="26"/>
        </w:rPr>
        <w:t>героя,</w:t>
      </w:r>
      <w:r>
        <w:rPr>
          <w:spacing w:val="1"/>
          <w:sz w:val="26"/>
          <w:szCs w:val="26"/>
        </w:rPr>
        <w:t xml:space="preserve"> </w:t>
      </w:r>
      <w:r>
        <w:rPr>
          <w:sz w:val="26"/>
          <w:szCs w:val="26"/>
        </w:rPr>
        <w:t>интерьер.</w:t>
      </w:r>
      <w:r>
        <w:rPr>
          <w:spacing w:val="1"/>
          <w:sz w:val="26"/>
          <w:szCs w:val="26"/>
        </w:rPr>
        <w:t xml:space="preserve"> </w:t>
      </w:r>
      <w:r>
        <w:rPr>
          <w:sz w:val="26"/>
          <w:szCs w:val="26"/>
        </w:rPr>
        <w:t>Примеры текста-рассуждения</w:t>
      </w:r>
      <w:r>
        <w:rPr>
          <w:spacing w:val="-2"/>
          <w:sz w:val="26"/>
          <w:szCs w:val="26"/>
        </w:rPr>
        <w:t xml:space="preserve"> </w:t>
      </w:r>
      <w:r>
        <w:rPr>
          <w:sz w:val="26"/>
          <w:szCs w:val="26"/>
        </w:rPr>
        <w:t>в</w:t>
      </w:r>
      <w:r>
        <w:rPr>
          <w:spacing w:val="2"/>
          <w:sz w:val="26"/>
          <w:szCs w:val="26"/>
        </w:rPr>
        <w:t xml:space="preserve"> </w:t>
      </w:r>
      <w:r>
        <w:rPr>
          <w:sz w:val="26"/>
          <w:szCs w:val="26"/>
        </w:rPr>
        <w:t>рассказах</w:t>
      </w:r>
      <w:r>
        <w:rPr>
          <w:spacing w:val="-2"/>
          <w:sz w:val="26"/>
          <w:szCs w:val="26"/>
        </w:rPr>
        <w:t xml:space="preserve"> </w:t>
      </w:r>
      <w:r>
        <w:rPr>
          <w:sz w:val="26"/>
          <w:szCs w:val="26"/>
        </w:rPr>
        <w:t>Л.</w:t>
      </w:r>
      <w:r>
        <w:rPr>
          <w:spacing w:val="-1"/>
          <w:sz w:val="26"/>
          <w:szCs w:val="26"/>
        </w:rPr>
        <w:t xml:space="preserve"> </w:t>
      </w:r>
      <w:r>
        <w:rPr>
          <w:sz w:val="26"/>
          <w:szCs w:val="26"/>
        </w:rPr>
        <w:t>Н. Толстого.</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spacing w:before="75"/>
        <w:ind w:right="263"/>
        <w:jc w:val="both"/>
        <w:rPr>
          <w:sz w:val="26"/>
          <w:szCs w:val="26"/>
        </w:rPr>
      </w:pPr>
      <w:r>
        <w:rPr>
          <w:sz w:val="26"/>
          <w:szCs w:val="26"/>
        </w:rPr>
        <w:lastRenderedPageBreak/>
        <w:t>Произведения о животных и родной природе. Взаимоотношения человека и животных,</w:t>
      </w:r>
      <w:r>
        <w:rPr>
          <w:spacing w:val="1"/>
          <w:sz w:val="26"/>
          <w:szCs w:val="26"/>
        </w:rPr>
        <w:t xml:space="preserve"> </w:t>
      </w:r>
      <w:r>
        <w:rPr>
          <w:sz w:val="26"/>
          <w:szCs w:val="26"/>
        </w:rPr>
        <w:t>защита и охрана природы — тема произведений литературы. Круг чтения (не менее трёх</w:t>
      </w:r>
      <w:r>
        <w:rPr>
          <w:spacing w:val="-62"/>
          <w:sz w:val="26"/>
          <w:szCs w:val="26"/>
        </w:rPr>
        <w:t xml:space="preserve"> </w:t>
      </w:r>
      <w:r>
        <w:rPr>
          <w:sz w:val="26"/>
          <w:szCs w:val="26"/>
        </w:rPr>
        <w:t>авторов): на примере произведений А. И. Куприна, В. П. Астафьева, К. Г. Паустовского,</w:t>
      </w:r>
      <w:r>
        <w:rPr>
          <w:spacing w:val="1"/>
          <w:sz w:val="26"/>
          <w:szCs w:val="26"/>
        </w:rPr>
        <w:t xml:space="preserve"> </w:t>
      </w:r>
      <w:r>
        <w:rPr>
          <w:sz w:val="26"/>
          <w:szCs w:val="26"/>
        </w:rPr>
        <w:t>М.</w:t>
      </w:r>
      <w:r>
        <w:rPr>
          <w:spacing w:val="-2"/>
          <w:sz w:val="26"/>
          <w:szCs w:val="26"/>
        </w:rPr>
        <w:t xml:space="preserve"> </w:t>
      </w:r>
      <w:r>
        <w:rPr>
          <w:sz w:val="26"/>
          <w:szCs w:val="26"/>
        </w:rPr>
        <w:t>М.</w:t>
      </w:r>
      <w:r>
        <w:rPr>
          <w:spacing w:val="-1"/>
          <w:sz w:val="26"/>
          <w:szCs w:val="26"/>
        </w:rPr>
        <w:t xml:space="preserve"> </w:t>
      </w:r>
      <w:r>
        <w:rPr>
          <w:sz w:val="26"/>
          <w:szCs w:val="26"/>
        </w:rPr>
        <w:t>Пришвина,</w:t>
      </w:r>
      <w:r>
        <w:rPr>
          <w:spacing w:val="2"/>
          <w:sz w:val="26"/>
          <w:szCs w:val="26"/>
        </w:rPr>
        <w:t xml:space="preserve"> </w:t>
      </w:r>
      <w:r>
        <w:rPr>
          <w:sz w:val="26"/>
          <w:szCs w:val="26"/>
        </w:rPr>
        <w:t>Ю.</w:t>
      </w:r>
      <w:r>
        <w:rPr>
          <w:spacing w:val="1"/>
          <w:sz w:val="26"/>
          <w:szCs w:val="26"/>
        </w:rPr>
        <w:t xml:space="preserve"> </w:t>
      </w:r>
      <w:r>
        <w:rPr>
          <w:sz w:val="26"/>
          <w:szCs w:val="26"/>
        </w:rPr>
        <w:t>И.</w:t>
      </w:r>
      <w:r>
        <w:rPr>
          <w:spacing w:val="-2"/>
          <w:sz w:val="26"/>
          <w:szCs w:val="26"/>
        </w:rPr>
        <w:t xml:space="preserve"> </w:t>
      </w:r>
      <w:r>
        <w:rPr>
          <w:sz w:val="26"/>
          <w:szCs w:val="26"/>
        </w:rPr>
        <w:t>Коваля</w:t>
      </w:r>
      <w:r>
        <w:rPr>
          <w:spacing w:val="1"/>
          <w:sz w:val="26"/>
          <w:szCs w:val="26"/>
        </w:rPr>
        <w:t xml:space="preserve"> </w:t>
      </w:r>
      <w:r>
        <w:rPr>
          <w:sz w:val="26"/>
          <w:szCs w:val="26"/>
        </w:rPr>
        <w:t>и</w:t>
      </w:r>
      <w:r>
        <w:rPr>
          <w:spacing w:val="-1"/>
          <w:sz w:val="26"/>
          <w:szCs w:val="26"/>
        </w:rPr>
        <w:t xml:space="preserve"> </w:t>
      </w:r>
      <w:r>
        <w:rPr>
          <w:sz w:val="26"/>
          <w:szCs w:val="26"/>
        </w:rPr>
        <w:t>др.</w:t>
      </w:r>
    </w:p>
    <w:p w:rsidR="006C6D24" w:rsidRDefault="006C6D24" w:rsidP="006C6D24">
      <w:pPr>
        <w:spacing w:before="2"/>
        <w:ind w:right="104"/>
        <w:jc w:val="both"/>
        <w:rPr>
          <w:sz w:val="26"/>
          <w:szCs w:val="26"/>
        </w:rPr>
      </w:pPr>
      <w:r>
        <w:rPr>
          <w:sz w:val="26"/>
          <w:szCs w:val="26"/>
        </w:rPr>
        <w:t>Произведения</w:t>
      </w:r>
      <w:r>
        <w:rPr>
          <w:spacing w:val="1"/>
          <w:sz w:val="26"/>
          <w:szCs w:val="26"/>
        </w:rPr>
        <w:t xml:space="preserve"> </w:t>
      </w:r>
      <w:r>
        <w:rPr>
          <w:sz w:val="26"/>
          <w:szCs w:val="26"/>
        </w:rPr>
        <w:t>о</w:t>
      </w:r>
      <w:r>
        <w:rPr>
          <w:spacing w:val="1"/>
          <w:sz w:val="26"/>
          <w:szCs w:val="26"/>
        </w:rPr>
        <w:t xml:space="preserve"> </w:t>
      </w:r>
      <w:r>
        <w:rPr>
          <w:sz w:val="26"/>
          <w:szCs w:val="26"/>
        </w:rPr>
        <w:t>детях.</w:t>
      </w:r>
      <w:r>
        <w:rPr>
          <w:spacing w:val="1"/>
          <w:sz w:val="26"/>
          <w:szCs w:val="26"/>
        </w:rPr>
        <w:t xml:space="preserve"> </w:t>
      </w:r>
      <w:r>
        <w:rPr>
          <w:sz w:val="26"/>
          <w:szCs w:val="26"/>
        </w:rPr>
        <w:t>Тематика</w:t>
      </w:r>
      <w:r>
        <w:rPr>
          <w:spacing w:val="1"/>
          <w:sz w:val="26"/>
          <w:szCs w:val="26"/>
        </w:rPr>
        <w:t xml:space="preserve"> </w:t>
      </w:r>
      <w:r>
        <w:rPr>
          <w:sz w:val="26"/>
          <w:szCs w:val="26"/>
        </w:rPr>
        <w:t>произведений</w:t>
      </w:r>
      <w:r>
        <w:rPr>
          <w:spacing w:val="1"/>
          <w:sz w:val="26"/>
          <w:szCs w:val="26"/>
        </w:rPr>
        <w:t xml:space="preserve"> </w:t>
      </w:r>
      <w:r>
        <w:rPr>
          <w:sz w:val="26"/>
          <w:szCs w:val="26"/>
        </w:rPr>
        <w:t>о</w:t>
      </w:r>
      <w:r>
        <w:rPr>
          <w:spacing w:val="1"/>
          <w:sz w:val="26"/>
          <w:szCs w:val="26"/>
        </w:rPr>
        <w:t xml:space="preserve"> </w:t>
      </w:r>
      <w:r>
        <w:rPr>
          <w:sz w:val="26"/>
          <w:szCs w:val="26"/>
        </w:rPr>
        <w:t>детях,</w:t>
      </w:r>
      <w:r>
        <w:rPr>
          <w:spacing w:val="1"/>
          <w:sz w:val="26"/>
          <w:szCs w:val="26"/>
        </w:rPr>
        <w:t xml:space="preserve"> </w:t>
      </w:r>
      <w:r>
        <w:rPr>
          <w:sz w:val="26"/>
          <w:szCs w:val="26"/>
        </w:rPr>
        <w:t>их</w:t>
      </w:r>
      <w:r>
        <w:rPr>
          <w:spacing w:val="1"/>
          <w:sz w:val="26"/>
          <w:szCs w:val="26"/>
        </w:rPr>
        <w:t xml:space="preserve"> </w:t>
      </w:r>
      <w:r>
        <w:rPr>
          <w:sz w:val="26"/>
          <w:szCs w:val="26"/>
        </w:rPr>
        <w:t>жизни,</w:t>
      </w:r>
      <w:r>
        <w:rPr>
          <w:spacing w:val="1"/>
          <w:sz w:val="26"/>
          <w:szCs w:val="26"/>
        </w:rPr>
        <w:t xml:space="preserve"> </w:t>
      </w:r>
      <w:r>
        <w:rPr>
          <w:sz w:val="26"/>
          <w:szCs w:val="26"/>
        </w:rPr>
        <w:t>играх</w:t>
      </w:r>
      <w:r>
        <w:rPr>
          <w:spacing w:val="1"/>
          <w:sz w:val="26"/>
          <w:szCs w:val="26"/>
        </w:rPr>
        <w:t xml:space="preserve"> </w:t>
      </w:r>
      <w:r>
        <w:rPr>
          <w:sz w:val="26"/>
          <w:szCs w:val="26"/>
        </w:rPr>
        <w:t>и</w:t>
      </w:r>
      <w:r>
        <w:rPr>
          <w:spacing w:val="1"/>
          <w:sz w:val="26"/>
          <w:szCs w:val="26"/>
        </w:rPr>
        <w:t xml:space="preserve"> </w:t>
      </w:r>
      <w:r>
        <w:rPr>
          <w:sz w:val="26"/>
          <w:szCs w:val="26"/>
        </w:rPr>
        <w:t>занятиях,</w:t>
      </w:r>
      <w:r>
        <w:rPr>
          <w:spacing w:val="-62"/>
          <w:sz w:val="26"/>
          <w:szCs w:val="26"/>
        </w:rPr>
        <w:t xml:space="preserve"> </w:t>
      </w:r>
      <w:r>
        <w:rPr>
          <w:sz w:val="26"/>
          <w:szCs w:val="26"/>
        </w:rPr>
        <w:t>взаимоотношениях</w:t>
      </w:r>
      <w:r>
        <w:rPr>
          <w:spacing w:val="1"/>
          <w:sz w:val="26"/>
          <w:szCs w:val="26"/>
        </w:rPr>
        <w:t xml:space="preserve"> </w:t>
      </w:r>
      <w:r>
        <w:rPr>
          <w:sz w:val="26"/>
          <w:szCs w:val="26"/>
        </w:rPr>
        <w:t>со взрослыми</w:t>
      </w:r>
      <w:r>
        <w:rPr>
          <w:spacing w:val="1"/>
          <w:sz w:val="26"/>
          <w:szCs w:val="26"/>
        </w:rPr>
        <w:t xml:space="preserve"> </w:t>
      </w:r>
      <w:r>
        <w:rPr>
          <w:sz w:val="26"/>
          <w:szCs w:val="26"/>
        </w:rPr>
        <w:t>и</w:t>
      </w:r>
      <w:r>
        <w:rPr>
          <w:spacing w:val="1"/>
          <w:sz w:val="26"/>
          <w:szCs w:val="26"/>
        </w:rPr>
        <w:t xml:space="preserve"> </w:t>
      </w:r>
      <w:r>
        <w:rPr>
          <w:sz w:val="26"/>
          <w:szCs w:val="26"/>
        </w:rPr>
        <w:t>сверстниками (на</w:t>
      </w:r>
      <w:r>
        <w:rPr>
          <w:spacing w:val="1"/>
          <w:sz w:val="26"/>
          <w:szCs w:val="26"/>
        </w:rPr>
        <w:t xml:space="preserve"> </w:t>
      </w:r>
      <w:r>
        <w:rPr>
          <w:sz w:val="26"/>
          <w:szCs w:val="26"/>
        </w:rPr>
        <w:t>примере</w:t>
      </w:r>
      <w:r>
        <w:rPr>
          <w:spacing w:val="1"/>
          <w:sz w:val="26"/>
          <w:szCs w:val="26"/>
        </w:rPr>
        <w:t xml:space="preserve"> </w:t>
      </w:r>
      <w:r>
        <w:rPr>
          <w:sz w:val="26"/>
          <w:szCs w:val="26"/>
        </w:rPr>
        <w:t>произведений</w:t>
      </w:r>
      <w:r>
        <w:rPr>
          <w:spacing w:val="65"/>
          <w:sz w:val="26"/>
          <w:szCs w:val="26"/>
        </w:rPr>
        <w:t xml:space="preserve"> </w:t>
      </w:r>
      <w:r>
        <w:rPr>
          <w:sz w:val="26"/>
          <w:szCs w:val="26"/>
        </w:rPr>
        <w:t>не менее</w:t>
      </w:r>
      <w:r>
        <w:rPr>
          <w:spacing w:val="1"/>
          <w:sz w:val="26"/>
          <w:szCs w:val="26"/>
        </w:rPr>
        <w:t xml:space="preserve"> </w:t>
      </w:r>
      <w:r>
        <w:rPr>
          <w:sz w:val="26"/>
          <w:szCs w:val="26"/>
        </w:rPr>
        <w:t>трёх авторов): А. П. Чехова, Б. С. Житкова, Н. Г. Гарина-Михайловского, В. В. Крапивина</w:t>
      </w:r>
      <w:r>
        <w:rPr>
          <w:spacing w:val="-62"/>
          <w:sz w:val="26"/>
          <w:szCs w:val="26"/>
        </w:rPr>
        <w:t xml:space="preserve"> </w:t>
      </w:r>
      <w:r>
        <w:rPr>
          <w:sz w:val="26"/>
          <w:szCs w:val="26"/>
        </w:rPr>
        <w:t>и др. Словесный портрет героя как его характеристика. Авторский способ выражения</w:t>
      </w:r>
      <w:r>
        <w:rPr>
          <w:spacing w:val="1"/>
          <w:sz w:val="26"/>
          <w:szCs w:val="26"/>
        </w:rPr>
        <w:t xml:space="preserve"> </w:t>
      </w:r>
      <w:r>
        <w:rPr>
          <w:sz w:val="26"/>
          <w:szCs w:val="26"/>
        </w:rPr>
        <w:t>главной</w:t>
      </w:r>
      <w:r>
        <w:rPr>
          <w:spacing w:val="1"/>
          <w:sz w:val="26"/>
          <w:szCs w:val="26"/>
        </w:rPr>
        <w:t xml:space="preserve"> </w:t>
      </w:r>
      <w:r>
        <w:rPr>
          <w:sz w:val="26"/>
          <w:szCs w:val="26"/>
        </w:rPr>
        <w:t>мысли. Основные</w:t>
      </w:r>
      <w:r>
        <w:rPr>
          <w:spacing w:val="-1"/>
          <w:sz w:val="26"/>
          <w:szCs w:val="26"/>
        </w:rPr>
        <w:t xml:space="preserve"> </w:t>
      </w:r>
      <w:r>
        <w:rPr>
          <w:sz w:val="26"/>
          <w:szCs w:val="26"/>
        </w:rPr>
        <w:t>события</w:t>
      </w:r>
      <w:r>
        <w:rPr>
          <w:spacing w:val="-1"/>
          <w:sz w:val="26"/>
          <w:szCs w:val="26"/>
        </w:rPr>
        <w:t xml:space="preserve"> </w:t>
      </w:r>
      <w:r>
        <w:rPr>
          <w:sz w:val="26"/>
          <w:szCs w:val="26"/>
        </w:rPr>
        <w:t>сюжета,</w:t>
      </w:r>
      <w:r>
        <w:rPr>
          <w:spacing w:val="-2"/>
          <w:sz w:val="26"/>
          <w:szCs w:val="26"/>
        </w:rPr>
        <w:t xml:space="preserve"> </w:t>
      </w:r>
      <w:r>
        <w:rPr>
          <w:sz w:val="26"/>
          <w:szCs w:val="26"/>
        </w:rPr>
        <w:t>отношение</w:t>
      </w:r>
      <w:r>
        <w:rPr>
          <w:spacing w:val="-1"/>
          <w:sz w:val="26"/>
          <w:szCs w:val="26"/>
        </w:rPr>
        <w:t xml:space="preserve"> </w:t>
      </w:r>
      <w:r>
        <w:rPr>
          <w:sz w:val="26"/>
          <w:szCs w:val="26"/>
        </w:rPr>
        <w:t>к</w:t>
      </w:r>
      <w:r>
        <w:rPr>
          <w:spacing w:val="-1"/>
          <w:sz w:val="26"/>
          <w:szCs w:val="26"/>
        </w:rPr>
        <w:t xml:space="preserve"> </w:t>
      </w:r>
      <w:r>
        <w:rPr>
          <w:sz w:val="26"/>
          <w:szCs w:val="26"/>
        </w:rPr>
        <w:t>ним</w:t>
      </w:r>
      <w:r>
        <w:rPr>
          <w:spacing w:val="-1"/>
          <w:sz w:val="26"/>
          <w:szCs w:val="26"/>
        </w:rPr>
        <w:t xml:space="preserve"> </w:t>
      </w:r>
      <w:r>
        <w:rPr>
          <w:sz w:val="26"/>
          <w:szCs w:val="26"/>
        </w:rPr>
        <w:t>героев.</w:t>
      </w:r>
    </w:p>
    <w:p w:rsidR="006C6D24" w:rsidRDefault="006C6D24" w:rsidP="006C6D24">
      <w:pPr>
        <w:ind w:right="105"/>
        <w:jc w:val="both"/>
        <w:rPr>
          <w:sz w:val="26"/>
          <w:szCs w:val="26"/>
        </w:rPr>
      </w:pPr>
      <w:r>
        <w:rPr>
          <w:i/>
          <w:sz w:val="26"/>
          <w:szCs w:val="26"/>
        </w:rPr>
        <w:t>Пьеса.</w:t>
      </w:r>
      <w:r>
        <w:rPr>
          <w:i/>
          <w:spacing w:val="1"/>
          <w:sz w:val="26"/>
          <w:szCs w:val="26"/>
        </w:rPr>
        <w:t xml:space="preserve"> </w:t>
      </w:r>
      <w:r>
        <w:rPr>
          <w:sz w:val="26"/>
          <w:szCs w:val="26"/>
        </w:rPr>
        <w:t>Знакомство</w:t>
      </w:r>
      <w:r>
        <w:rPr>
          <w:spacing w:val="1"/>
          <w:sz w:val="26"/>
          <w:szCs w:val="26"/>
        </w:rPr>
        <w:t xml:space="preserve"> </w:t>
      </w:r>
      <w:r>
        <w:rPr>
          <w:sz w:val="26"/>
          <w:szCs w:val="26"/>
        </w:rPr>
        <w:t>с</w:t>
      </w:r>
      <w:r>
        <w:rPr>
          <w:spacing w:val="1"/>
          <w:sz w:val="26"/>
          <w:szCs w:val="26"/>
        </w:rPr>
        <w:t xml:space="preserve"> </w:t>
      </w:r>
      <w:r>
        <w:rPr>
          <w:sz w:val="26"/>
          <w:szCs w:val="26"/>
        </w:rPr>
        <w:t>новым</w:t>
      </w:r>
      <w:r>
        <w:rPr>
          <w:spacing w:val="1"/>
          <w:sz w:val="26"/>
          <w:szCs w:val="26"/>
        </w:rPr>
        <w:t xml:space="preserve"> </w:t>
      </w:r>
      <w:r>
        <w:rPr>
          <w:sz w:val="26"/>
          <w:szCs w:val="26"/>
        </w:rPr>
        <w:t>жанром</w:t>
      </w:r>
      <w:r>
        <w:rPr>
          <w:spacing w:val="1"/>
          <w:sz w:val="26"/>
          <w:szCs w:val="26"/>
        </w:rPr>
        <w:t xml:space="preserve"> </w:t>
      </w:r>
      <w:r>
        <w:rPr>
          <w:sz w:val="26"/>
          <w:szCs w:val="26"/>
        </w:rPr>
        <w:t>—</w:t>
      </w:r>
      <w:r>
        <w:rPr>
          <w:spacing w:val="1"/>
          <w:sz w:val="26"/>
          <w:szCs w:val="26"/>
        </w:rPr>
        <w:t xml:space="preserve"> </w:t>
      </w:r>
      <w:r>
        <w:rPr>
          <w:sz w:val="26"/>
          <w:szCs w:val="26"/>
        </w:rPr>
        <w:t>пьесой-сказкой.</w:t>
      </w:r>
      <w:r>
        <w:rPr>
          <w:spacing w:val="1"/>
          <w:sz w:val="26"/>
          <w:szCs w:val="26"/>
        </w:rPr>
        <w:t xml:space="preserve"> </w:t>
      </w:r>
      <w:r>
        <w:rPr>
          <w:sz w:val="26"/>
          <w:szCs w:val="26"/>
        </w:rPr>
        <w:t>Пьеса</w:t>
      </w:r>
      <w:r>
        <w:rPr>
          <w:spacing w:val="1"/>
          <w:sz w:val="26"/>
          <w:szCs w:val="26"/>
        </w:rPr>
        <w:t xml:space="preserve"> </w:t>
      </w:r>
      <w:r>
        <w:rPr>
          <w:sz w:val="26"/>
          <w:szCs w:val="26"/>
        </w:rPr>
        <w:t>—</w:t>
      </w:r>
      <w:r>
        <w:rPr>
          <w:spacing w:val="66"/>
          <w:sz w:val="26"/>
          <w:szCs w:val="26"/>
        </w:rPr>
        <w:t xml:space="preserve"> </w:t>
      </w:r>
      <w:r>
        <w:rPr>
          <w:sz w:val="26"/>
          <w:szCs w:val="26"/>
        </w:rPr>
        <w:t>произведение</w:t>
      </w:r>
      <w:r>
        <w:rPr>
          <w:spacing w:val="1"/>
          <w:sz w:val="26"/>
          <w:szCs w:val="26"/>
        </w:rPr>
        <w:t xml:space="preserve"> </w:t>
      </w:r>
      <w:r>
        <w:rPr>
          <w:sz w:val="26"/>
          <w:szCs w:val="26"/>
        </w:rPr>
        <w:t>литературы и театрального искусства (одна по выбору). Пьеса как жанр драматического</w:t>
      </w:r>
      <w:r>
        <w:rPr>
          <w:spacing w:val="1"/>
          <w:sz w:val="26"/>
          <w:szCs w:val="26"/>
        </w:rPr>
        <w:t xml:space="preserve"> </w:t>
      </w:r>
      <w:r>
        <w:rPr>
          <w:sz w:val="26"/>
          <w:szCs w:val="26"/>
        </w:rPr>
        <w:t>произведения.</w:t>
      </w:r>
    </w:p>
    <w:p w:rsidR="006C6D24" w:rsidRDefault="006C6D24" w:rsidP="006C6D24">
      <w:pPr>
        <w:ind w:right="116"/>
        <w:jc w:val="both"/>
        <w:rPr>
          <w:sz w:val="26"/>
          <w:szCs w:val="26"/>
        </w:rPr>
      </w:pPr>
      <w:r>
        <w:rPr>
          <w:sz w:val="26"/>
          <w:szCs w:val="26"/>
        </w:rPr>
        <w:t>Пьеса</w:t>
      </w:r>
      <w:r>
        <w:rPr>
          <w:spacing w:val="1"/>
          <w:sz w:val="26"/>
          <w:szCs w:val="26"/>
        </w:rPr>
        <w:t xml:space="preserve"> </w:t>
      </w:r>
      <w:r>
        <w:rPr>
          <w:sz w:val="26"/>
          <w:szCs w:val="26"/>
        </w:rPr>
        <w:t>и</w:t>
      </w:r>
      <w:r>
        <w:rPr>
          <w:spacing w:val="1"/>
          <w:sz w:val="26"/>
          <w:szCs w:val="26"/>
        </w:rPr>
        <w:t xml:space="preserve"> </w:t>
      </w:r>
      <w:r>
        <w:rPr>
          <w:sz w:val="26"/>
          <w:szCs w:val="26"/>
        </w:rPr>
        <w:t>сказка:</w:t>
      </w:r>
      <w:r>
        <w:rPr>
          <w:spacing w:val="1"/>
          <w:sz w:val="26"/>
          <w:szCs w:val="26"/>
        </w:rPr>
        <w:t xml:space="preserve"> </w:t>
      </w:r>
      <w:r>
        <w:rPr>
          <w:sz w:val="26"/>
          <w:szCs w:val="26"/>
        </w:rPr>
        <w:t>драматическое</w:t>
      </w:r>
      <w:r>
        <w:rPr>
          <w:spacing w:val="1"/>
          <w:sz w:val="26"/>
          <w:szCs w:val="26"/>
        </w:rPr>
        <w:t xml:space="preserve"> </w:t>
      </w:r>
      <w:r>
        <w:rPr>
          <w:sz w:val="26"/>
          <w:szCs w:val="26"/>
        </w:rPr>
        <w:t>и</w:t>
      </w:r>
      <w:r>
        <w:rPr>
          <w:spacing w:val="1"/>
          <w:sz w:val="26"/>
          <w:szCs w:val="26"/>
        </w:rPr>
        <w:t xml:space="preserve"> </w:t>
      </w:r>
      <w:r>
        <w:rPr>
          <w:sz w:val="26"/>
          <w:szCs w:val="26"/>
        </w:rPr>
        <w:t>эпическое</w:t>
      </w:r>
      <w:r>
        <w:rPr>
          <w:spacing w:val="1"/>
          <w:sz w:val="26"/>
          <w:szCs w:val="26"/>
        </w:rPr>
        <w:t xml:space="preserve"> </w:t>
      </w:r>
      <w:r>
        <w:rPr>
          <w:sz w:val="26"/>
          <w:szCs w:val="26"/>
        </w:rPr>
        <w:t>произведения.</w:t>
      </w:r>
      <w:r>
        <w:rPr>
          <w:spacing w:val="1"/>
          <w:sz w:val="26"/>
          <w:szCs w:val="26"/>
        </w:rPr>
        <w:t xml:space="preserve"> </w:t>
      </w:r>
      <w:r>
        <w:rPr>
          <w:sz w:val="26"/>
          <w:szCs w:val="26"/>
        </w:rPr>
        <w:t>Авторские</w:t>
      </w:r>
      <w:r>
        <w:rPr>
          <w:spacing w:val="1"/>
          <w:sz w:val="26"/>
          <w:szCs w:val="26"/>
        </w:rPr>
        <w:t xml:space="preserve"> </w:t>
      </w:r>
      <w:r>
        <w:rPr>
          <w:sz w:val="26"/>
          <w:szCs w:val="26"/>
        </w:rPr>
        <w:t>ремарки:</w:t>
      </w:r>
      <w:r>
        <w:rPr>
          <w:spacing w:val="1"/>
          <w:sz w:val="26"/>
          <w:szCs w:val="26"/>
        </w:rPr>
        <w:t xml:space="preserve"> </w:t>
      </w:r>
      <w:r>
        <w:rPr>
          <w:sz w:val="26"/>
          <w:szCs w:val="26"/>
        </w:rPr>
        <w:t>назначение,</w:t>
      </w:r>
      <w:r>
        <w:rPr>
          <w:spacing w:val="-2"/>
          <w:sz w:val="26"/>
          <w:szCs w:val="26"/>
        </w:rPr>
        <w:t xml:space="preserve"> </w:t>
      </w:r>
      <w:r>
        <w:rPr>
          <w:sz w:val="26"/>
          <w:szCs w:val="26"/>
        </w:rPr>
        <w:t>содержание.</w:t>
      </w:r>
    </w:p>
    <w:p w:rsidR="006C6D24" w:rsidRDefault="006C6D24" w:rsidP="006C6D24">
      <w:pPr>
        <w:ind w:right="107"/>
        <w:jc w:val="both"/>
        <w:rPr>
          <w:sz w:val="26"/>
          <w:szCs w:val="26"/>
        </w:rPr>
      </w:pPr>
      <w:r>
        <w:rPr>
          <w:i/>
          <w:sz w:val="26"/>
          <w:szCs w:val="26"/>
        </w:rPr>
        <w:t xml:space="preserve">Юмористические произведения. </w:t>
      </w:r>
      <w:r>
        <w:rPr>
          <w:sz w:val="26"/>
          <w:szCs w:val="26"/>
        </w:rPr>
        <w:t>Круг чтения (не менее двух произведений по выбору):</w:t>
      </w:r>
      <w:r>
        <w:rPr>
          <w:spacing w:val="1"/>
          <w:sz w:val="26"/>
          <w:szCs w:val="26"/>
        </w:rPr>
        <w:t xml:space="preserve"> </w:t>
      </w:r>
      <w:r>
        <w:rPr>
          <w:sz w:val="26"/>
          <w:szCs w:val="26"/>
        </w:rPr>
        <w:t>юмористические произведения на примере рассказов М. М. Зощенко, В. Ю. Драгунского,</w:t>
      </w:r>
      <w:r>
        <w:rPr>
          <w:spacing w:val="1"/>
          <w:sz w:val="26"/>
          <w:szCs w:val="26"/>
        </w:rPr>
        <w:t xml:space="preserve"> </w:t>
      </w:r>
      <w:r>
        <w:rPr>
          <w:sz w:val="26"/>
          <w:szCs w:val="26"/>
        </w:rPr>
        <w:t>Н.</w:t>
      </w:r>
      <w:r>
        <w:rPr>
          <w:spacing w:val="1"/>
          <w:sz w:val="26"/>
          <w:szCs w:val="26"/>
        </w:rPr>
        <w:t xml:space="preserve"> </w:t>
      </w:r>
      <w:r>
        <w:rPr>
          <w:sz w:val="26"/>
          <w:szCs w:val="26"/>
        </w:rPr>
        <w:t>Н.</w:t>
      </w:r>
      <w:r>
        <w:rPr>
          <w:spacing w:val="1"/>
          <w:sz w:val="26"/>
          <w:szCs w:val="26"/>
        </w:rPr>
        <w:t xml:space="preserve"> </w:t>
      </w:r>
      <w:r>
        <w:rPr>
          <w:sz w:val="26"/>
          <w:szCs w:val="26"/>
        </w:rPr>
        <w:t>Носова,</w:t>
      </w:r>
      <w:r>
        <w:rPr>
          <w:spacing w:val="1"/>
          <w:sz w:val="26"/>
          <w:szCs w:val="26"/>
        </w:rPr>
        <w:t xml:space="preserve"> </w:t>
      </w:r>
      <w:r>
        <w:rPr>
          <w:sz w:val="26"/>
          <w:szCs w:val="26"/>
        </w:rPr>
        <w:t>В.</w:t>
      </w:r>
      <w:r>
        <w:rPr>
          <w:spacing w:val="1"/>
          <w:sz w:val="26"/>
          <w:szCs w:val="26"/>
        </w:rPr>
        <w:t xml:space="preserve"> </w:t>
      </w:r>
      <w:r>
        <w:rPr>
          <w:sz w:val="26"/>
          <w:szCs w:val="26"/>
        </w:rPr>
        <w:t>В.</w:t>
      </w:r>
      <w:r>
        <w:rPr>
          <w:spacing w:val="1"/>
          <w:sz w:val="26"/>
          <w:szCs w:val="26"/>
        </w:rPr>
        <w:t xml:space="preserve"> </w:t>
      </w:r>
      <w:r>
        <w:rPr>
          <w:sz w:val="26"/>
          <w:szCs w:val="26"/>
        </w:rPr>
        <w:t>Голявкина.</w:t>
      </w:r>
      <w:r>
        <w:rPr>
          <w:spacing w:val="1"/>
          <w:sz w:val="26"/>
          <w:szCs w:val="26"/>
        </w:rPr>
        <w:t xml:space="preserve"> </w:t>
      </w:r>
      <w:r>
        <w:rPr>
          <w:sz w:val="26"/>
          <w:szCs w:val="26"/>
        </w:rPr>
        <w:t>Герои</w:t>
      </w:r>
      <w:r>
        <w:rPr>
          <w:spacing w:val="1"/>
          <w:sz w:val="26"/>
          <w:szCs w:val="26"/>
        </w:rPr>
        <w:t xml:space="preserve"> </w:t>
      </w:r>
      <w:r>
        <w:rPr>
          <w:sz w:val="26"/>
          <w:szCs w:val="26"/>
        </w:rPr>
        <w:t>юмористических</w:t>
      </w:r>
      <w:r>
        <w:rPr>
          <w:spacing w:val="1"/>
          <w:sz w:val="26"/>
          <w:szCs w:val="26"/>
        </w:rPr>
        <w:t xml:space="preserve"> </w:t>
      </w:r>
      <w:r>
        <w:rPr>
          <w:sz w:val="26"/>
          <w:szCs w:val="26"/>
        </w:rPr>
        <w:t>произведений.</w:t>
      </w:r>
      <w:r>
        <w:rPr>
          <w:spacing w:val="1"/>
          <w:sz w:val="26"/>
          <w:szCs w:val="26"/>
        </w:rPr>
        <w:t xml:space="preserve"> </w:t>
      </w:r>
      <w:r>
        <w:rPr>
          <w:sz w:val="26"/>
          <w:szCs w:val="26"/>
        </w:rPr>
        <w:t>Средства</w:t>
      </w:r>
      <w:r>
        <w:rPr>
          <w:spacing w:val="-62"/>
          <w:sz w:val="26"/>
          <w:szCs w:val="26"/>
        </w:rPr>
        <w:t xml:space="preserve"> </w:t>
      </w:r>
      <w:r>
        <w:rPr>
          <w:sz w:val="26"/>
          <w:szCs w:val="26"/>
        </w:rPr>
        <w:t>выразительности</w:t>
      </w:r>
      <w:r>
        <w:rPr>
          <w:spacing w:val="1"/>
          <w:sz w:val="26"/>
          <w:szCs w:val="26"/>
        </w:rPr>
        <w:t xml:space="preserve"> </w:t>
      </w:r>
      <w:r>
        <w:rPr>
          <w:sz w:val="26"/>
          <w:szCs w:val="26"/>
        </w:rPr>
        <w:t>текста</w:t>
      </w:r>
      <w:r>
        <w:rPr>
          <w:spacing w:val="1"/>
          <w:sz w:val="26"/>
          <w:szCs w:val="26"/>
        </w:rPr>
        <w:t xml:space="preserve"> </w:t>
      </w:r>
      <w:r>
        <w:rPr>
          <w:sz w:val="26"/>
          <w:szCs w:val="26"/>
        </w:rPr>
        <w:t>юмористического</w:t>
      </w:r>
      <w:r>
        <w:rPr>
          <w:spacing w:val="1"/>
          <w:sz w:val="26"/>
          <w:szCs w:val="26"/>
        </w:rPr>
        <w:t xml:space="preserve"> </w:t>
      </w:r>
      <w:r>
        <w:rPr>
          <w:sz w:val="26"/>
          <w:szCs w:val="26"/>
        </w:rPr>
        <w:t>содержания:</w:t>
      </w:r>
      <w:r>
        <w:rPr>
          <w:spacing w:val="1"/>
          <w:sz w:val="26"/>
          <w:szCs w:val="26"/>
        </w:rPr>
        <w:t xml:space="preserve"> </w:t>
      </w:r>
      <w:r>
        <w:rPr>
          <w:sz w:val="26"/>
          <w:szCs w:val="26"/>
        </w:rPr>
        <w:t>гипербола.</w:t>
      </w:r>
      <w:r>
        <w:rPr>
          <w:spacing w:val="1"/>
          <w:sz w:val="26"/>
          <w:szCs w:val="26"/>
        </w:rPr>
        <w:t xml:space="preserve"> </w:t>
      </w:r>
      <w:r>
        <w:rPr>
          <w:sz w:val="26"/>
          <w:szCs w:val="26"/>
        </w:rPr>
        <w:t>Юмористические</w:t>
      </w:r>
      <w:r>
        <w:rPr>
          <w:spacing w:val="1"/>
          <w:sz w:val="26"/>
          <w:szCs w:val="26"/>
        </w:rPr>
        <w:t xml:space="preserve"> </w:t>
      </w:r>
      <w:r>
        <w:rPr>
          <w:sz w:val="26"/>
          <w:szCs w:val="26"/>
        </w:rPr>
        <w:t>произведения</w:t>
      </w:r>
      <w:r>
        <w:rPr>
          <w:spacing w:val="-1"/>
          <w:sz w:val="26"/>
          <w:szCs w:val="26"/>
        </w:rPr>
        <w:t xml:space="preserve"> </w:t>
      </w:r>
      <w:r>
        <w:rPr>
          <w:sz w:val="26"/>
          <w:szCs w:val="26"/>
        </w:rPr>
        <w:t>в</w:t>
      </w:r>
      <w:r>
        <w:rPr>
          <w:spacing w:val="-1"/>
          <w:sz w:val="26"/>
          <w:szCs w:val="26"/>
        </w:rPr>
        <w:t xml:space="preserve"> </w:t>
      </w:r>
      <w:r>
        <w:rPr>
          <w:sz w:val="26"/>
          <w:szCs w:val="26"/>
        </w:rPr>
        <w:t>кино</w:t>
      </w:r>
      <w:r>
        <w:rPr>
          <w:spacing w:val="1"/>
          <w:sz w:val="26"/>
          <w:szCs w:val="26"/>
        </w:rPr>
        <w:t xml:space="preserve"> </w:t>
      </w:r>
      <w:r>
        <w:rPr>
          <w:sz w:val="26"/>
          <w:szCs w:val="26"/>
        </w:rPr>
        <w:t>и</w:t>
      </w:r>
      <w:r>
        <w:rPr>
          <w:spacing w:val="-1"/>
          <w:sz w:val="26"/>
          <w:szCs w:val="26"/>
        </w:rPr>
        <w:t xml:space="preserve"> </w:t>
      </w:r>
      <w:r>
        <w:rPr>
          <w:sz w:val="26"/>
          <w:szCs w:val="26"/>
        </w:rPr>
        <w:t>театре.</w:t>
      </w:r>
    </w:p>
    <w:p w:rsidR="006C6D24" w:rsidRDefault="006C6D24" w:rsidP="006C6D24">
      <w:pPr>
        <w:ind w:right="106"/>
        <w:jc w:val="both"/>
        <w:rPr>
          <w:sz w:val="26"/>
          <w:szCs w:val="26"/>
        </w:rPr>
      </w:pPr>
      <w:r>
        <w:rPr>
          <w:i/>
          <w:sz w:val="26"/>
          <w:szCs w:val="26"/>
        </w:rPr>
        <w:t xml:space="preserve">Зарубежная литература. </w:t>
      </w:r>
      <w:r>
        <w:rPr>
          <w:sz w:val="26"/>
          <w:szCs w:val="26"/>
        </w:rPr>
        <w:t>Расширение круга чтения произведений зарубежных писателей.</w:t>
      </w:r>
      <w:r>
        <w:rPr>
          <w:spacing w:val="-62"/>
          <w:sz w:val="26"/>
          <w:szCs w:val="26"/>
        </w:rPr>
        <w:t xml:space="preserve"> </w:t>
      </w:r>
      <w:r>
        <w:rPr>
          <w:sz w:val="26"/>
          <w:szCs w:val="26"/>
        </w:rPr>
        <w:t>Литературные сказки Ш. Перро, Х.-К. Андерсена, братьев Гримм, Э. Т. А. Гофмана, Т.</w:t>
      </w:r>
      <w:r>
        <w:rPr>
          <w:spacing w:val="1"/>
          <w:sz w:val="26"/>
          <w:szCs w:val="26"/>
        </w:rPr>
        <w:t xml:space="preserve"> </w:t>
      </w:r>
      <w:r>
        <w:rPr>
          <w:sz w:val="26"/>
          <w:szCs w:val="26"/>
        </w:rPr>
        <w:t>Янссон</w:t>
      </w:r>
      <w:r>
        <w:rPr>
          <w:spacing w:val="1"/>
          <w:sz w:val="26"/>
          <w:szCs w:val="26"/>
        </w:rPr>
        <w:t xml:space="preserve"> </w:t>
      </w:r>
      <w:r>
        <w:rPr>
          <w:sz w:val="26"/>
          <w:szCs w:val="26"/>
        </w:rPr>
        <w:t>и</w:t>
      </w:r>
      <w:r>
        <w:rPr>
          <w:spacing w:val="1"/>
          <w:sz w:val="26"/>
          <w:szCs w:val="26"/>
        </w:rPr>
        <w:t xml:space="preserve"> </w:t>
      </w:r>
      <w:r>
        <w:rPr>
          <w:sz w:val="26"/>
          <w:szCs w:val="26"/>
        </w:rPr>
        <w:t>др.</w:t>
      </w:r>
      <w:r>
        <w:rPr>
          <w:spacing w:val="1"/>
          <w:sz w:val="26"/>
          <w:szCs w:val="26"/>
        </w:rPr>
        <w:t xml:space="preserve"> </w:t>
      </w:r>
      <w:r>
        <w:rPr>
          <w:sz w:val="26"/>
          <w:szCs w:val="26"/>
        </w:rPr>
        <w:t>(по</w:t>
      </w:r>
      <w:r>
        <w:rPr>
          <w:spacing w:val="1"/>
          <w:sz w:val="26"/>
          <w:szCs w:val="26"/>
        </w:rPr>
        <w:t xml:space="preserve"> </w:t>
      </w:r>
      <w:r>
        <w:rPr>
          <w:sz w:val="26"/>
          <w:szCs w:val="26"/>
        </w:rPr>
        <w:t>выбору).</w:t>
      </w:r>
      <w:r>
        <w:rPr>
          <w:spacing w:val="1"/>
          <w:sz w:val="26"/>
          <w:szCs w:val="26"/>
        </w:rPr>
        <w:t xml:space="preserve"> </w:t>
      </w:r>
      <w:r>
        <w:rPr>
          <w:sz w:val="26"/>
          <w:szCs w:val="26"/>
        </w:rPr>
        <w:t>Приключенческая</w:t>
      </w:r>
      <w:r>
        <w:rPr>
          <w:spacing w:val="1"/>
          <w:sz w:val="26"/>
          <w:szCs w:val="26"/>
        </w:rPr>
        <w:t xml:space="preserve"> </w:t>
      </w:r>
      <w:r>
        <w:rPr>
          <w:sz w:val="26"/>
          <w:szCs w:val="26"/>
        </w:rPr>
        <w:t>литература:</w:t>
      </w:r>
      <w:r>
        <w:rPr>
          <w:spacing w:val="1"/>
          <w:sz w:val="26"/>
          <w:szCs w:val="26"/>
        </w:rPr>
        <w:t xml:space="preserve"> </w:t>
      </w:r>
      <w:r>
        <w:rPr>
          <w:sz w:val="26"/>
          <w:szCs w:val="26"/>
        </w:rPr>
        <w:t>произведения</w:t>
      </w:r>
      <w:r>
        <w:rPr>
          <w:spacing w:val="1"/>
          <w:sz w:val="26"/>
          <w:szCs w:val="26"/>
        </w:rPr>
        <w:t xml:space="preserve"> </w:t>
      </w:r>
      <w:r>
        <w:rPr>
          <w:sz w:val="26"/>
          <w:szCs w:val="26"/>
        </w:rPr>
        <w:t>Дж.</w:t>
      </w:r>
      <w:r>
        <w:rPr>
          <w:spacing w:val="1"/>
          <w:sz w:val="26"/>
          <w:szCs w:val="26"/>
        </w:rPr>
        <w:t xml:space="preserve"> </w:t>
      </w:r>
      <w:r>
        <w:rPr>
          <w:sz w:val="26"/>
          <w:szCs w:val="26"/>
        </w:rPr>
        <w:t>Свифта,</w:t>
      </w:r>
      <w:r>
        <w:rPr>
          <w:spacing w:val="1"/>
          <w:sz w:val="26"/>
          <w:szCs w:val="26"/>
        </w:rPr>
        <w:t xml:space="preserve"> </w:t>
      </w:r>
      <w:r>
        <w:rPr>
          <w:sz w:val="26"/>
          <w:szCs w:val="26"/>
        </w:rPr>
        <w:t>Марка</w:t>
      </w:r>
      <w:r>
        <w:rPr>
          <w:spacing w:val="-2"/>
          <w:sz w:val="26"/>
          <w:szCs w:val="26"/>
        </w:rPr>
        <w:t xml:space="preserve"> </w:t>
      </w:r>
      <w:r>
        <w:rPr>
          <w:sz w:val="26"/>
          <w:szCs w:val="26"/>
        </w:rPr>
        <w:t>Твена.</w:t>
      </w:r>
    </w:p>
    <w:p w:rsidR="006C6D24" w:rsidRDefault="006C6D24" w:rsidP="006C6D24">
      <w:pPr>
        <w:ind w:right="103"/>
        <w:jc w:val="both"/>
        <w:rPr>
          <w:sz w:val="26"/>
          <w:szCs w:val="26"/>
        </w:rPr>
      </w:pPr>
      <w:r>
        <w:rPr>
          <w:i/>
          <w:sz w:val="26"/>
          <w:szCs w:val="26"/>
        </w:rPr>
        <w:t>Библиографическая</w:t>
      </w:r>
      <w:r>
        <w:rPr>
          <w:i/>
          <w:spacing w:val="1"/>
          <w:sz w:val="26"/>
          <w:szCs w:val="26"/>
        </w:rPr>
        <w:t xml:space="preserve"> </w:t>
      </w:r>
      <w:r>
        <w:rPr>
          <w:i/>
          <w:sz w:val="26"/>
          <w:szCs w:val="26"/>
        </w:rPr>
        <w:t>культура</w:t>
      </w:r>
      <w:r>
        <w:rPr>
          <w:i/>
          <w:spacing w:val="1"/>
          <w:sz w:val="26"/>
          <w:szCs w:val="26"/>
        </w:rPr>
        <w:t xml:space="preserve"> </w:t>
      </w:r>
      <w:r>
        <w:rPr>
          <w:sz w:val="26"/>
          <w:szCs w:val="26"/>
        </w:rPr>
        <w:t>(</w:t>
      </w:r>
      <w:r>
        <w:rPr>
          <w:i/>
          <w:sz w:val="26"/>
          <w:szCs w:val="26"/>
        </w:rPr>
        <w:t>работа</w:t>
      </w:r>
      <w:r>
        <w:rPr>
          <w:i/>
          <w:spacing w:val="1"/>
          <w:sz w:val="26"/>
          <w:szCs w:val="26"/>
        </w:rPr>
        <w:t xml:space="preserve"> </w:t>
      </w:r>
      <w:r>
        <w:rPr>
          <w:i/>
          <w:sz w:val="26"/>
          <w:szCs w:val="26"/>
        </w:rPr>
        <w:t>с</w:t>
      </w:r>
      <w:r>
        <w:rPr>
          <w:i/>
          <w:spacing w:val="1"/>
          <w:sz w:val="26"/>
          <w:szCs w:val="26"/>
        </w:rPr>
        <w:t xml:space="preserve"> </w:t>
      </w:r>
      <w:r>
        <w:rPr>
          <w:i/>
          <w:sz w:val="26"/>
          <w:szCs w:val="26"/>
        </w:rPr>
        <w:t>детской</w:t>
      </w:r>
      <w:r>
        <w:rPr>
          <w:i/>
          <w:spacing w:val="1"/>
          <w:sz w:val="26"/>
          <w:szCs w:val="26"/>
        </w:rPr>
        <w:t xml:space="preserve"> </w:t>
      </w:r>
      <w:r>
        <w:rPr>
          <w:i/>
          <w:sz w:val="26"/>
          <w:szCs w:val="26"/>
        </w:rPr>
        <w:t>книгой</w:t>
      </w:r>
      <w:r>
        <w:rPr>
          <w:i/>
          <w:spacing w:val="1"/>
          <w:sz w:val="26"/>
          <w:szCs w:val="26"/>
        </w:rPr>
        <w:t xml:space="preserve"> </w:t>
      </w:r>
      <w:r>
        <w:rPr>
          <w:i/>
          <w:sz w:val="26"/>
          <w:szCs w:val="26"/>
        </w:rPr>
        <w:t>и</w:t>
      </w:r>
      <w:r>
        <w:rPr>
          <w:i/>
          <w:spacing w:val="1"/>
          <w:sz w:val="26"/>
          <w:szCs w:val="26"/>
        </w:rPr>
        <w:t xml:space="preserve"> </w:t>
      </w:r>
      <w:r>
        <w:rPr>
          <w:i/>
          <w:sz w:val="26"/>
          <w:szCs w:val="26"/>
        </w:rPr>
        <w:t>справочной</w:t>
      </w:r>
      <w:r>
        <w:rPr>
          <w:i/>
          <w:spacing w:val="1"/>
          <w:sz w:val="26"/>
          <w:szCs w:val="26"/>
        </w:rPr>
        <w:t xml:space="preserve"> </w:t>
      </w:r>
      <w:r>
        <w:rPr>
          <w:i/>
          <w:sz w:val="26"/>
          <w:szCs w:val="26"/>
        </w:rPr>
        <w:t>литературой</w:t>
      </w:r>
      <w:r>
        <w:rPr>
          <w:sz w:val="26"/>
          <w:szCs w:val="26"/>
        </w:rPr>
        <w:t>)</w:t>
      </w:r>
      <w:r>
        <w:rPr>
          <w:i/>
          <w:sz w:val="26"/>
          <w:szCs w:val="26"/>
        </w:rPr>
        <w:t>.</w:t>
      </w:r>
      <w:r>
        <w:rPr>
          <w:i/>
          <w:spacing w:val="-62"/>
          <w:sz w:val="26"/>
          <w:szCs w:val="26"/>
        </w:rPr>
        <w:t xml:space="preserve"> </w:t>
      </w:r>
      <w:r>
        <w:rPr>
          <w:sz w:val="26"/>
          <w:szCs w:val="26"/>
        </w:rPr>
        <w:t>Польза чтения и книги: книга —друг и учитель. Правила читателя и способы выбора</w:t>
      </w:r>
      <w:r>
        <w:rPr>
          <w:spacing w:val="1"/>
          <w:sz w:val="26"/>
          <w:szCs w:val="26"/>
        </w:rPr>
        <w:t xml:space="preserve"> </w:t>
      </w:r>
      <w:r>
        <w:rPr>
          <w:sz w:val="26"/>
          <w:szCs w:val="26"/>
        </w:rPr>
        <w:t>книги</w:t>
      </w:r>
      <w:r>
        <w:rPr>
          <w:spacing w:val="1"/>
          <w:sz w:val="26"/>
          <w:szCs w:val="26"/>
        </w:rPr>
        <w:t xml:space="preserve"> </w:t>
      </w:r>
      <w:r>
        <w:rPr>
          <w:sz w:val="26"/>
          <w:szCs w:val="26"/>
        </w:rPr>
        <w:t>(тематический,</w:t>
      </w:r>
      <w:r>
        <w:rPr>
          <w:spacing w:val="1"/>
          <w:sz w:val="26"/>
          <w:szCs w:val="26"/>
        </w:rPr>
        <w:t xml:space="preserve"> </w:t>
      </w:r>
      <w:r>
        <w:rPr>
          <w:sz w:val="26"/>
          <w:szCs w:val="26"/>
        </w:rPr>
        <w:t>систематический</w:t>
      </w:r>
      <w:r>
        <w:rPr>
          <w:spacing w:val="1"/>
          <w:sz w:val="26"/>
          <w:szCs w:val="26"/>
        </w:rPr>
        <w:t xml:space="preserve"> </w:t>
      </w:r>
      <w:r>
        <w:rPr>
          <w:sz w:val="26"/>
          <w:szCs w:val="26"/>
        </w:rPr>
        <w:t>каталог).</w:t>
      </w:r>
      <w:r>
        <w:rPr>
          <w:spacing w:val="1"/>
          <w:sz w:val="26"/>
          <w:szCs w:val="26"/>
        </w:rPr>
        <w:t xml:space="preserve"> </w:t>
      </w:r>
      <w:r>
        <w:rPr>
          <w:sz w:val="26"/>
          <w:szCs w:val="26"/>
        </w:rPr>
        <w:t>Виды</w:t>
      </w:r>
      <w:r>
        <w:rPr>
          <w:spacing w:val="1"/>
          <w:sz w:val="26"/>
          <w:szCs w:val="26"/>
        </w:rPr>
        <w:t xml:space="preserve"> </w:t>
      </w:r>
      <w:r>
        <w:rPr>
          <w:sz w:val="26"/>
          <w:szCs w:val="26"/>
        </w:rPr>
        <w:t>информации</w:t>
      </w:r>
      <w:r>
        <w:rPr>
          <w:spacing w:val="1"/>
          <w:sz w:val="26"/>
          <w:szCs w:val="26"/>
        </w:rPr>
        <w:t xml:space="preserve"> </w:t>
      </w:r>
      <w:r>
        <w:rPr>
          <w:sz w:val="26"/>
          <w:szCs w:val="26"/>
        </w:rPr>
        <w:t>в</w:t>
      </w:r>
      <w:r>
        <w:rPr>
          <w:spacing w:val="1"/>
          <w:sz w:val="26"/>
          <w:szCs w:val="26"/>
        </w:rPr>
        <w:t xml:space="preserve"> </w:t>
      </w:r>
      <w:r>
        <w:rPr>
          <w:sz w:val="26"/>
          <w:szCs w:val="26"/>
        </w:rPr>
        <w:t>книге:</w:t>
      </w:r>
      <w:r>
        <w:rPr>
          <w:spacing w:val="1"/>
          <w:sz w:val="26"/>
          <w:szCs w:val="26"/>
        </w:rPr>
        <w:t xml:space="preserve"> </w:t>
      </w:r>
      <w:r>
        <w:rPr>
          <w:sz w:val="26"/>
          <w:szCs w:val="26"/>
        </w:rPr>
        <w:t>научная,</w:t>
      </w:r>
      <w:r>
        <w:rPr>
          <w:spacing w:val="-62"/>
          <w:sz w:val="26"/>
          <w:szCs w:val="26"/>
        </w:rPr>
        <w:t xml:space="preserve"> </w:t>
      </w:r>
      <w:r>
        <w:rPr>
          <w:sz w:val="26"/>
          <w:szCs w:val="26"/>
        </w:rPr>
        <w:t>художественная (с опорой на внешние показатели книги), её справочно-иллюстративный</w:t>
      </w:r>
      <w:r>
        <w:rPr>
          <w:spacing w:val="1"/>
          <w:sz w:val="26"/>
          <w:szCs w:val="26"/>
        </w:rPr>
        <w:t xml:space="preserve"> </w:t>
      </w:r>
      <w:r>
        <w:rPr>
          <w:sz w:val="26"/>
          <w:szCs w:val="26"/>
        </w:rPr>
        <w:t>материал. Очерк как</w:t>
      </w:r>
      <w:r>
        <w:rPr>
          <w:spacing w:val="-1"/>
          <w:sz w:val="26"/>
          <w:szCs w:val="26"/>
        </w:rPr>
        <w:t xml:space="preserve"> </w:t>
      </w:r>
      <w:r>
        <w:rPr>
          <w:sz w:val="26"/>
          <w:szCs w:val="26"/>
        </w:rPr>
        <w:t>повествование</w:t>
      </w:r>
      <w:r>
        <w:rPr>
          <w:spacing w:val="1"/>
          <w:sz w:val="26"/>
          <w:szCs w:val="26"/>
        </w:rPr>
        <w:t xml:space="preserve"> </w:t>
      </w:r>
      <w:r>
        <w:rPr>
          <w:sz w:val="26"/>
          <w:szCs w:val="26"/>
        </w:rPr>
        <w:t>о</w:t>
      </w:r>
      <w:r>
        <w:rPr>
          <w:spacing w:val="-2"/>
          <w:sz w:val="26"/>
          <w:szCs w:val="26"/>
        </w:rPr>
        <w:t xml:space="preserve"> </w:t>
      </w:r>
      <w:r>
        <w:rPr>
          <w:sz w:val="26"/>
          <w:szCs w:val="26"/>
        </w:rPr>
        <w:t>реальном</w:t>
      </w:r>
      <w:r>
        <w:rPr>
          <w:spacing w:val="-3"/>
          <w:sz w:val="26"/>
          <w:szCs w:val="26"/>
        </w:rPr>
        <w:t xml:space="preserve"> </w:t>
      </w:r>
      <w:r>
        <w:rPr>
          <w:sz w:val="26"/>
          <w:szCs w:val="26"/>
        </w:rPr>
        <w:t>событии.</w:t>
      </w:r>
      <w:r>
        <w:rPr>
          <w:spacing w:val="-2"/>
          <w:sz w:val="26"/>
          <w:szCs w:val="26"/>
        </w:rPr>
        <w:t xml:space="preserve"> </w:t>
      </w:r>
      <w:r>
        <w:rPr>
          <w:sz w:val="26"/>
          <w:szCs w:val="26"/>
        </w:rPr>
        <w:t>Типы</w:t>
      </w:r>
      <w:r>
        <w:rPr>
          <w:spacing w:val="2"/>
          <w:sz w:val="26"/>
          <w:szCs w:val="26"/>
        </w:rPr>
        <w:t xml:space="preserve"> </w:t>
      </w:r>
      <w:r>
        <w:rPr>
          <w:sz w:val="26"/>
          <w:szCs w:val="26"/>
        </w:rPr>
        <w:t>книг</w:t>
      </w:r>
      <w:r>
        <w:rPr>
          <w:spacing w:val="-3"/>
          <w:sz w:val="26"/>
          <w:szCs w:val="26"/>
        </w:rPr>
        <w:t xml:space="preserve"> </w:t>
      </w:r>
      <w:r>
        <w:rPr>
          <w:sz w:val="26"/>
          <w:szCs w:val="26"/>
        </w:rPr>
        <w:t>(изданий):</w:t>
      </w:r>
    </w:p>
    <w:p w:rsidR="006C6D24" w:rsidRDefault="006C6D24" w:rsidP="006C6D24">
      <w:pPr>
        <w:ind w:right="111"/>
        <w:jc w:val="both"/>
        <w:rPr>
          <w:sz w:val="26"/>
          <w:szCs w:val="26"/>
        </w:rPr>
      </w:pPr>
      <w:r>
        <w:rPr>
          <w:sz w:val="26"/>
          <w:szCs w:val="26"/>
        </w:rPr>
        <w:t>книга-произведение,</w:t>
      </w:r>
      <w:r>
        <w:rPr>
          <w:spacing w:val="1"/>
          <w:sz w:val="26"/>
          <w:szCs w:val="26"/>
        </w:rPr>
        <w:t xml:space="preserve"> </w:t>
      </w:r>
      <w:r>
        <w:rPr>
          <w:sz w:val="26"/>
          <w:szCs w:val="26"/>
        </w:rPr>
        <w:t>книга-сборник,</w:t>
      </w:r>
      <w:r>
        <w:rPr>
          <w:spacing w:val="1"/>
          <w:sz w:val="26"/>
          <w:szCs w:val="26"/>
        </w:rPr>
        <w:t xml:space="preserve"> </w:t>
      </w:r>
      <w:r>
        <w:rPr>
          <w:sz w:val="26"/>
          <w:szCs w:val="26"/>
        </w:rPr>
        <w:t>собрание</w:t>
      </w:r>
      <w:r>
        <w:rPr>
          <w:spacing w:val="1"/>
          <w:sz w:val="26"/>
          <w:szCs w:val="26"/>
        </w:rPr>
        <w:t xml:space="preserve"> </w:t>
      </w:r>
      <w:r>
        <w:rPr>
          <w:sz w:val="26"/>
          <w:szCs w:val="26"/>
        </w:rPr>
        <w:t>сочинений,</w:t>
      </w:r>
      <w:r>
        <w:rPr>
          <w:spacing w:val="1"/>
          <w:sz w:val="26"/>
          <w:szCs w:val="26"/>
        </w:rPr>
        <w:t xml:space="preserve"> </w:t>
      </w:r>
      <w:r>
        <w:rPr>
          <w:sz w:val="26"/>
          <w:szCs w:val="26"/>
        </w:rPr>
        <w:t>периодическая</w:t>
      </w:r>
      <w:r>
        <w:rPr>
          <w:spacing w:val="1"/>
          <w:sz w:val="26"/>
          <w:szCs w:val="26"/>
        </w:rPr>
        <w:t xml:space="preserve"> </w:t>
      </w:r>
      <w:r>
        <w:rPr>
          <w:sz w:val="26"/>
          <w:szCs w:val="26"/>
        </w:rPr>
        <w:t>печать,</w:t>
      </w:r>
      <w:r>
        <w:rPr>
          <w:spacing w:val="-62"/>
          <w:sz w:val="26"/>
          <w:szCs w:val="26"/>
        </w:rPr>
        <w:t xml:space="preserve"> </w:t>
      </w:r>
      <w:r>
        <w:rPr>
          <w:sz w:val="26"/>
          <w:szCs w:val="26"/>
        </w:rPr>
        <w:t>справочные</w:t>
      </w:r>
      <w:r>
        <w:rPr>
          <w:spacing w:val="-2"/>
          <w:sz w:val="26"/>
          <w:szCs w:val="26"/>
        </w:rPr>
        <w:t xml:space="preserve"> </w:t>
      </w:r>
      <w:r>
        <w:rPr>
          <w:sz w:val="26"/>
          <w:szCs w:val="26"/>
        </w:rPr>
        <w:t>издания.</w:t>
      </w:r>
      <w:r>
        <w:rPr>
          <w:spacing w:val="1"/>
          <w:sz w:val="26"/>
          <w:szCs w:val="26"/>
        </w:rPr>
        <w:t xml:space="preserve"> </w:t>
      </w:r>
      <w:r>
        <w:rPr>
          <w:sz w:val="26"/>
          <w:szCs w:val="26"/>
        </w:rPr>
        <w:t>Работа</w:t>
      </w:r>
      <w:r>
        <w:rPr>
          <w:spacing w:val="-1"/>
          <w:sz w:val="26"/>
          <w:szCs w:val="26"/>
        </w:rPr>
        <w:t xml:space="preserve"> </w:t>
      </w:r>
      <w:r>
        <w:rPr>
          <w:sz w:val="26"/>
          <w:szCs w:val="26"/>
        </w:rPr>
        <w:t>с</w:t>
      </w:r>
      <w:r>
        <w:rPr>
          <w:spacing w:val="-2"/>
          <w:sz w:val="26"/>
          <w:szCs w:val="26"/>
        </w:rPr>
        <w:t xml:space="preserve"> </w:t>
      </w:r>
      <w:r>
        <w:rPr>
          <w:sz w:val="26"/>
          <w:szCs w:val="26"/>
        </w:rPr>
        <w:t>источниками</w:t>
      </w:r>
      <w:r>
        <w:rPr>
          <w:spacing w:val="1"/>
          <w:sz w:val="26"/>
          <w:szCs w:val="26"/>
        </w:rPr>
        <w:t xml:space="preserve"> </w:t>
      </w:r>
      <w:r>
        <w:rPr>
          <w:sz w:val="26"/>
          <w:szCs w:val="26"/>
        </w:rPr>
        <w:t>периодической</w:t>
      </w:r>
      <w:r>
        <w:rPr>
          <w:spacing w:val="-1"/>
          <w:sz w:val="26"/>
          <w:szCs w:val="26"/>
        </w:rPr>
        <w:t xml:space="preserve"> </w:t>
      </w:r>
      <w:r>
        <w:rPr>
          <w:sz w:val="26"/>
          <w:szCs w:val="26"/>
        </w:rPr>
        <w:t>печати.</w:t>
      </w:r>
    </w:p>
    <w:p w:rsidR="006C6D24" w:rsidRDefault="006C6D24" w:rsidP="006C6D24">
      <w:pPr>
        <w:spacing w:before="1"/>
        <w:ind w:right="111"/>
        <w:jc w:val="both"/>
        <w:rPr>
          <w:sz w:val="26"/>
          <w:szCs w:val="26"/>
        </w:rPr>
      </w:pPr>
      <w:r>
        <w:rPr>
          <w:sz w:val="26"/>
          <w:szCs w:val="26"/>
        </w:rPr>
        <w:t>Изучение</w:t>
      </w:r>
      <w:r>
        <w:rPr>
          <w:spacing w:val="1"/>
          <w:sz w:val="26"/>
          <w:szCs w:val="26"/>
        </w:rPr>
        <w:t xml:space="preserve"> </w:t>
      </w:r>
      <w:r>
        <w:rPr>
          <w:sz w:val="26"/>
          <w:szCs w:val="26"/>
        </w:rPr>
        <w:t>содержания</w:t>
      </w:r>
      <w:r>
        <w:rPr>
          <w:spacing w:val="1"/>
          <w:sz w:val="26"/>
          <w:szCs w:val="26"/>
        </w:rPr>
        <w:t xml:space="preserve"> </w:t>
      </w:r>
      <w:r>
        <w:rPr>
          <w:sz w:val="26"/>
          <w:szCs w:val="26"/>
        </w:rPr>
        <w:t>учебного</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в</w:t>
      </w:r>
      <w:r>
        <w:rPr>
          <w:spacing w:val="1"/>
          <w:sz w:val="26"/>
          <w:szCs w:val="26"/>
        </w:rPr>
        <w:t xml:space="preserve"> </w:t>
      </w:r>
      <w:r>
        <w:rPr>
          <w:sz w:val="26"/>
          <w:szCs w:val="26"/>
        </w:rPr>
        <w:t>четвёртом</w:t>
      </w:r>
      <w:r>
        <w:rPr>
          <w:spacing w:val="1"/>
          <w:sz w:val="26"/>
          <w:szCs w:val="26"/>
        </w:rPr>
        <w:t xml:space="preserve"> </w:t>
      </w:r>
      <w:r>
        <w:rPr>
          <w:sz w:val="26"/>
          <w:szCs w:val="26"/>
        </w:rPr>
        <w:t>классе</w:t>
      </w:r>
      <w:r>
        <w:rPr>
          <w:spacing w:val="1"/>
          <w:sz w:val="26"/>
          <w:szCs w:val="26"/>
        </w:rPr>
        <w:t xml:space="preserve"> </w:t>
      </w:r>
      <w:r>
        <w:rPr>
          <w:sz w:val="26"/>
          <w:szCs w:val="26"/>
        </w:rPr>
        <w:t>способствует</w:t>
      </w:r>
      <w:r>
        <w:rPr>
          <w:spacing w:val="-2"/>
          <w:sz w:val="26"/>
          <w:szCs w:val="26"/>
        </w:rPr>
        <w:t xml:space="preserve"> </w:t>
      </w:r>
      <w:r>
        <w:rPr>
          <w:sz w:val="26"/>
          <w:szCs w:val="26"/>
        </w:rPr>
        <w:t>освоению</w:t>
      </w:r>
      <w:r>
        <w:rPr>
          <w:spacing w:val="-1"/>
          <w:sz w:val="26"/>
          <w:szCs w:val="26"/>
        </w:rPr>
        <w:t xml:space="preserve"> </w:t>
      </w:r>
      <w:r>
        <w:rPr>
          <w:sz w:val="26"/>
          <w:szCs w:val="26"/>
        </w:rPr>
        <w:t>ряда</w:t>
      </w:r>
      <w:r>
        <w:rPr>
          <w:spacing w:val="-1"/>
          <w:sz w:val="26"/>
          <w:szCs w:val="26"/>
        </w:rPr>
        <w:t xml:space="preserve"> </w:t>
      </w:r>
      <w:r>
        <w:rPr>
          <w:sz w:val="26"/>
          <w:szCs w:val="26"/>
        </w:rPr>
        <w:t>универсальных</w:t>
      </w:r>
      <w:r>
        <w:rPr>
          <w:spacing w:val="-2"/>
          <w:sz w:val="26"/>
          <w:szCs w:val="26"/>
        </w:rPr>
        <w:t xml:space="preserve"> </w:t>
      </w:r>
      <w:r>
        <w:rPr>
          <w:sz w:val="26"/>
          <w:szCs w:val="26"/>
        </w:rPr>
        <w:t>учебных</w:t>
      </w:r>
      <w:r>
        <w:rPr>
          <w:spacing w:val="-1"/>
          <w:sz w:val="26"/>
          <w:szCs w:val="26"/>
        </w:rPr>
        <w:t xml:space="preserve"> </w:t>
      </w:r>
      <w:r>
        <w:rPr>
          <w:sz w:val="26"/>
          <w:szCs w:val="26"/>
        </w:rPr>
        <w:t>действий.</w:t>
      </w:r>
    </w:p>
    <w:p w:rsidR="006C6D24" w:rsidRDefault="006C6D24" w:rsidP="006C6D24">
      <w:pPr>
        <w:spacing w:line="298" w:lineRule="exact"/>
        <w:jc w:val="both"/>
        <w:outlineLvl w:val="2"/>
        <w:rPr>
          <w:b/>
          <w:bCs/>
          <w:iCs/>
          <w:sz w:val="26"/>
          <w:szCs w:val="26"/>
        </w:rPr>
      </w:pPr>
      <w:r>
        <w:rPr>
          <w:b/>
          <w:bCs/>
          <w:i/>
          <w:iCs/>
          <w:sz w:val="26"/>
          <w:szCs w:val="26"/>
        </w:rPr>
        <w:t>Познавательные</w:t>
      </w:r>
      <w:r>
        <w:rPr>
          <w:b/>
          <w:bCs/>
          <w:i/>
          <w:iCs/>
          <w:spacing w:val="-3"/>
          <w:sz w:val="26"/>
          <w:szCs w:val="26"/>
        </w:rPr>
        <w:t xml:space="preserve"> </w:t>
      </w:r>
      <w:r>
        <w:rPr>
          <w:b/>
          <w:bCs/>
          <w:i/>
          <w:iCs/>
          <w:sz w:val="26"/>
          <w:szCs w:val="26"/>
        </w:rPr>
        <w:t>универсальные</w:t>
      </w:r>
      <w:r>
        <w:rPr>
          <w:b/>
          <w:bCs/>
          <w:i/>
          <w:iCs/>
          <w:spacing w:val="-2"/>
          <w:sz w:val="26"/>
          <w:szCs w:val="26"/>
        </w:rPr>
        <w:t xml:space="preserve"> </w:t>
      </w:r>
      <w:r>
        <w:rPr>
          <w:b/>
          <w:bCs/>
          <w:i/>
          <w:iCs/>
          <w:sz w:val="26"/>
          <w:szCs w:val="26"/>
        </w:rPr>
        <w:t>учебные</w:t>
      </w:r>
      <w:r>
        <w:rPr>
          <w:b/>
          <w:bCs/>
          <w:i/>
          <w:iCs/>
          <w:spacing w:val="-3"/>
          <w:sz w:val="26"/>
          <w:szCs w:val="26"/>
        </w:rPr>
        <w:t xml:space="preserve"> </w:t>
      </w:r>
      <w:r>
        <w:rPr>
          <w:b/>
          <w:bCs/>
          <w:i/>
          <w:iCs/>
          <w:sz w:val="26"/>
          <w:szCs w:val="26"/>
        </w:rPr>
        <w:t>действия</w:t>
      </w:r>
      <w:r>
        <w:rPr>
          <w:b/>
          <w:bCs/>
          <w:iCs/>
          <w:sz w:val="26"/>
          <w:szCs w:val="26"/>
        </w:rPr>
        <w:t>:</w:t>
      </w:r>
    </w:p>
    <w:p w:rsidR="006C6D24" w:rsidRDefault="006C6D24" w:rsidP="006C6D24">
      <w:pPr>
        <w:numPr>
          <w:ilvl w:val="0"/>
          <w:numId w:val="20"/>
        </w:numPr>
        <w:tabs>
          <w:tab w:val="left" w:pos="552"/>
        </w:tabs>
        <w:ind w:right="108" w:firstLine="0"/>
        <w:jc w:val="both"/>
        <w:rPr>
          <w:sz w:val="26"/>
        </w:rPr>
      </w:pPr>
      <w:r>
        <w:rPr>
          <w:sz w:val="26"/>
        </w:rPr>
        <w:t>читать вслух целыми словами без пропусков и перестановок букв и слогов доступные</w:t>
      </w:r>
      <w:r>
        <w:rPr>
          <w:spacing w:val="1"/>
          <w:sz w:val="26"/>
        </w:rPr>
        <w:t xml:space="preserve"> </w:t>
      </w:r>
      <w:r>
        <w:rPr>
          <w:sz w:val="26"/>
        </w:rPr>
        <w:t>по восприятию и небольшие по объёму прозаические и стихотворные произведения (без</w:t>
      </w:r>
      <w:r>
        <w:rPr>
          <w:spacing w:val="1"/>
          <w:sz w:val="26"/>
        </w:rPr>
        <w:t xml:space="preserve"> </w:t>
      </w:r>
      <w:r>
        <w:rPr>
          <w:sz w:val="26"/>
        </w:rPr>
        <w:t>отметочного</w:t>
      </w:r>
      <w:r>
        <w:rPr>
          <w:spacing w:val="-2"/>
          <w:sz w:val="26"/>
        </w:rPr>
        <w:t xml:space="preserve"> </w:t>
      </w:r>
      <w:r>
        <w:rPr>
          <w:sz w:val="26"/>
        </w:rPr>
        <w:t>оценивания);</w:t>
      </w:r>
    </w:p>
    <w:p w:rsidR="006C6D24" w:rsidRDefault="006C6D24" w:rsidP="006C6D24">
      <w:pPr>
        <w:numPr>
          <w:ilvl w:val="0"/>
          <w:numId w:val="20"/>
        </w:numPr>
        <w:tabs>
          <w:tab w:val="left" w:pos="643"/>
        </w:tabs>
        <w:ind w:right="113" w:firstLine="0"/>
        <w:jc w:val="both"/>
        <w:rPr>
          <w:sz w:val="26"/>
        </w:rPr>
      </w:pPr>
      <w:r>
        <w:rPr>
          <w:sz w:val="26"/>
        </w:rPr>
        <w:t>читать</w:t>
      </w:r>
      <w:r>
        <w:rPr>
          <w:spacing w:val="1"/>
          <w:sz w:val="26"/>
        </w:rPr>
        <w:t xml:space="preserve"> </w:t>
      </w:r>
      <w:r>
        <w:rPr>
          <w:sz w:val="26"/>
        </w:rPr>
        <w:t>про</w:t>
      </w:r>
      <w:r>
        <w:rPr>
          <w:spacing w:val="1"/>
          <w:sz w:val="26"/>
        </w:rPr>
        <w:t xml:space="preserve"> </w:t>
      </w:r>
      <w:r>
        <w:rPr>
          <w:sz w:val="26"/>
        </w:rPr>
        <w:t>себя</w:t>
      </w:r>
      <w:r>
        <w:rPr>
          <w:spacing w:val="1"/>
          <w:sz w:val="26"/>
        </w:rPr>
        <w:t xml:space="preserve"> </w:t>
      </w:r>
      <w:r>
        <w:rPr>
          <w:sz w:val="26"/>
        </w:rPr>
        <w:t>(молча),</w:t>
      </w:r>
      <w:r>
        <w:rPr>
          <w:spacing w:val="1"/>
          <w:sz w:val="26"/>
        </w:rPr>
        <w:t xml:space="preserve"> </w:t>
      </w:r>
      <w:r>
        <w:rPr>
          <w:sz w:val="26"/>
        </w:rPr>
        <w:t>оценивать</w:t>
      </w:r>
      <w:r>
        <w:rPr>
          <w:spacing w:val="1"/>
          <w:sz w:val="26"/>
        </w:rPr>
        <w:t xml:space="preserve"> </w:t>
      </w:r>
      <w:r>
        <w:rPr>
          <w:sz w:val="26"/>
        </w:rPr>
        <w:t>своё</w:t>
      </w:r>
      <w:r>
        <w:rPr>
          <w:spacing w:val="1"/>
          <w:sz w:val="26"/>
        </w:rPr>
        <w:t xml:space="preserve"> </w:t>
      </w:r>
      <w:r>
        <w:rPr>
          <w:sz w:val="26"/>
        </w:rPr>
        <w:t>чтение</w:t>
      </w:r>
      <w:r>
        <w:rPr>
          <w:spacing w:val="1"/>
          <w:sz w:val="26"/>
        </w:rPr>
        <w:t xml:space="preserve"> </w:t>
      </w:r>
      <w:r>
        <w:rPr>
          <w:sz w:val="26"/>
        </w:rPr>
        <w:t>с</w:t>
      </w:r>
      <w:r>
        <w:rPr>
          <w:spacing w:val="1"/>
          <w:sz w:val="26"/>
        </w:rPr>
        <w:t xml:space="preserve"> </w:t>
      </w:r>
      <w:r>
        <w:rPr>
          <w:sz w:val="26"/>
        </w:rPr>
        <w:t>точки</w:t>
      </w:r>
      <w:r>
        <w:rPr>
          <w:spacing w:val="1"/>
          <w:sz w:val="26"/>
        </w:rPr>
        <w:t xml:space="preserve"> </w:t>
      </w:r>
      <w:r>
        <w:rPr>
          <w:sz w:val="26"/>
        </w:rPr>
        <w:t>зрения</w:t>
      </w:r>
      <w:r>
        <w:rPr>
          <w:spacing w:val="1"/>
          <w:sz w:val="26"/>
        </w:rPr>
        <w:t xml:space="preserve"> </w:t>
      </w:r>
      <w:r>
        <w:rPr>
          <w:sz w:val="26"/>
        </w:rPr>
        <w:t>понимания</w:t>
      </w:r>
      <w:r>
        <w:rPr>
          <w:spacing w:val="1"/>
          <w:sz w:val="26"/>
        </w:rPr>
        <w:t xml:space="preserve"> </w:t>
      </w:r>
      <w:r>
        <w:rPr>
          <w:sz w:val="26"/>
        </w:rPr>
        <w:t>и</w:t>
      </w:r>
      <w:r>
        <w:rPr>
          <w:spacing w:val="1"/>
          <w:sz w:val="26"/>
        </w:rPr>
        <w:t xml:space="preserve"> </w:t>
      </w:r>
      <w:r>
        <w:rPr>
          <w:sz w:val="26"/>
        </w:rPr>
        <w:t>запоминания</w:t>
      </w:r>
      <w:r>
        <w:rPr>
          <w:spacing w:val="-2"/>
          <w:sz w:val="26"/>
        </w:rPr>
        <w:t xml:space="preserve"> </w:t>
      </w:r>
      <w:r>
        <w:rPr>
          <w:sz w:val="26"/>
        </w:rPr>
        <w:t>текста;</w:t>
      </w:r>
    </w:p>
    <w:p w:rsidR="006C6D24" w:rsidRDefault="006C6D24" w:rsidP="006C6D24">
      <w:pPr>
        <w:numPr>
          <w:ilvl w:val="0"/>
          <w:numId w:val="20"/>
        </w:numPr>
        <w:tabs>
          <w:tab w:val="left" w:pos="607"/>
        </w:tabs>
        <w:ind w:right="113" w:firstLine="0"/>
        <w:jc w:val="both"/>
        <w:rPr>
          <w:sz w:val="26"/>
        </w:rPr>
      </w:pPr>
      <w:r>
        <w:rPr>
          <w:sz w:val="26"/>
        </w:rPr>
        <w:t>анализировать</w:t>
      </w:r>
      <w:r>
        <w:rPr>
          <w:spacing w:val="1"/>
          <w:sz w:val="26"/>
        </w:rPr>
        <w:t xml:space="preserve"> </w:t>
      </w:r>
      <w:r>
        <w:rPr>
          <w:sz w:val="26"/>
        </w:rPr>
        <w:t>текст:</w:t>
      </w:r>
      <w:r>
        <w:rPr>
          <w:spacing w:val="1"/>
          <w:sz w:val="26"/>
        </w:rPr>
        <w:t xml:space="preserve"> </w:t>
      </w:r>
      <w:r>
        <w:rPr>
          <w:sz w:val="26"/>
        </w:rPr>
        <w:t>определять</w:t>
      </w:r>
      <w:r>
        <w:rPr>
          <w:spacing w:val="1"/>
          <w:sz w:val="26"/>
        </w:rPr>
        <w:t xml:space="preserve"> </w:t>
      </w:r>
      <w:r>
        <w:rPr>
          <w:sz w:val="26"/>
        </w:rPr>
        <w:t>главную</w:t>
      </w:r>
      <w:r>
        <w:rPr>
          <w:spacing w:val="1"/>
          <w:sz w:val="26"/>
        </w:rPr>
        <w:t xml:space="preserve"> </w:t>
      </w:r>
      <w:r>
        <w:rPr>
          <w:sz w:val="26"/>
        </w:rPr>
        <w:t>мысль,</w:t>
      </w:r>
      <w:r>
        <w:rPr>
          <w:spacing w:val="1"/>
          <w:sz w:val="26"/>
        </w:rPr>
        <w:t xml:space="preserve"> </w:t>
      </w:r>
      <w:r>
        <w:rPr>
          <w:sz w:val="26"/>
        </w:rPr>
        <w:t>обосновывать</w:t>
      </w:r>
      <w:r>
        <w:rPr>
          <w:spacing w:val="1"/>
          <w:sz w:val="26"/>
        </w:rPr>
        <w:t xml:space="preserve"> </w:t>
      </w:r>
      <w:r>
        <w:rPr>
          <w:sz w:val="26"/>
        </w:rPr>
        <w:t>принадлежность</w:t>
      </w:r>
      <w:r>
        <w:rPr>
          <w:spacing w:val="1"/>
          <w:sz w:val="26"/>
        </w:rPr>
        <w:t xml:space="preserve"> </w:t>
      </w:r>
      <w:r>
        <w:rPr>
          <w:sz w:val="26"/>
        </w:rPr>
        <w:t>к</w:t>
      </w:r>
      <w:r>
        <w:rPr>
          <w:spacing w:val="-62"/>
          <w:sz w:val="26"/>
        </w:rPr>
        <w:t xml:space="preserve"> </w:t>
      </w:r>
      <w:r>
        <w:rPr>
          <w:sz w:val="26"/>
        </w:rPr>
        <w:t>жанру,</w:t>
      </w:r>
      <w:r>
        <w:rPr>
          <w:spacing w:val="1"/>
          <w:sz w:val="26"/>
        </w:rPr>
        <w:t xml:space="preserve"> </w:t>
      </w:r>
      <w:r>
        <w:rPr>
          <w:sz w:val="26"/>
        </w:rPr>
        <w:t>определять</w:t>
      </w:r>
      <w:r>
        <w:rPr>
          <w:spacing w:val="1"/>
          <w:sz w:val="26"/>
        </w:rPr>
        <w:t xml:space="preserve"> </w:t>
      </w:r>
      <w:r>
        <w:rPr>
          <w:sz w:val="26"/>
        </w:rPr>
        <w:t>тему</w:t>
      </w:r>
      <w:r>
        <w:rPr>
          <w:spacing w:val="1"/>
          <w:sz w:val="26"/>
        </w:rPr>
        <w:t xml:space="preserve"> </w:t>
      </w:r>
      <w:r>
        <w:rPr>
          <w:sz w:val="26"/>
        </w:rPr>
        <w:t>и</w:t>
      </w:r>
      <w:r>
        <w:rPr>
          <w:spacing w:val="1"/>
          <w:sz w:val="26"/>
        </w:rPr>
        <w:t xml:space="preserve"> </w:t>
      </w:r>
      <w:r>
        <w:rPr>
          <w:sz w:val="26"/>
        </w:rPr>
        <w:t>главную</w:t>
      </w:r>
      <w:r>
        <w:rPr>
          <w:spacing w:val="1"/>
          <w:sz w:val="26"/>
        </w:rPr>
        <w:t xml:space="preserve"> </w:t>
      </w:r>
      <w:r>
        <w:rPr>
          <w:sz w:val="26"/>
        </w:rPr>
        <w:t>мысль,</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заданный</w:t>
      </w:r>
      <w:r>
        <w:rPr>
          <w:spacing w:val="1"/>
          <w:sz w:val="26"/>
        </w:rPr>
        <w:t xml:space="preserve"> </w:t>
      </w:r>
      <w:r>
        <w:rPr>
          <w:sz w:val="26"/>
        </w:rPr>
        <w:t>эпизод,</w:t>
      </w:r>
      <w:r>
        <w:rPr>
          <w:spacing w:val="-62"/>
          <w:sz w:val="26"/>
        </w:rPr>
        <w:t xml:space="preserve"> </w:t>
      </w:r>
      <w:r>
        <w:rPr>
          <w:sz w:val="26"/>
        </w:rPr>
        <w:t>устанавливать</w:t>
      </w:r>
      <w:r>
        <w:rPr>
          <w:spacing w:val="-2"/>
          <w:sz w:val="26"/>
        </w:rPr>
        <w:t xml:space="preserve"> </w:t>
      </w:r>
      <w:r>
        <w:rPr>
          <w:sz w:val="26"/>
        </w:rPr>
        <w:t>взаимосвязь</w:t>
      </w:r>
      <w:r>
        <w:rPr>
          <w:spacing w:val="-1"/>
          <w:sz w:val="26"/>
        </w:rPr>
        <w:t xml:space="preserve"> </w:t>
      </w:r>
      <w:r>
        <w:rPr>
          <w:sz w:val="26"/>
        </w:rPr>
        <w:t>между</w:t>
      </w:r>
      <w:r>
        <w:rPr>
          <w:spacing w:val="-1"/>
          <w:sz w:val="26"/>
        </w:rPr>
        <w:t xml:space="preserve"> </w:t>
      </w:r>
      <w:r>
        <w:rPr>
          <w:sz w:val="26"/>
        </w:rPr>
        <w:t>событиями,</w:t>
      </w:r>
      <w:r>
        <w:rPr>
          <w:spacing w:val="-2"/>
          <w:sz w:val="26"/>
        </w:rPr>
        <w:t xml:space="preserve"> </w:t>
      </w:r>
      <w:r>
        <w:rPr>
          <w:sz w:val="26"/>
        </w:rPr>
        <w:t>эпизодами</w:t>
      </w:r>
      <w:r>
        <w:rPr>
          <w:spacing w:val="-1"/>
          <w:sz w:val="26"/>
        </w:rPr>
        <w:t xml:space="preserve"> </w:t>
      </w:r>
      <w:r>
        <w:rPr>
          <w:sz w:val="26"/>
        </w:rPr>
        <w:t>текста;</w:t>
      </w:r>
    </w:p>
    <w:p w:rsidR="006C6D24" w:rsidRDefault="006C6D24" w:rsidP="006C6D24">
      <w:pPr>
        <w:numPr>
          <w:ilvl w:val="0"/>
          <w:numId w:val="20"/>
        </w:numPr>
        <w:tabs>
          <w:tab w:val="left" w:pos="615"/>
        </w:tabs>
        <w:spacing w:before="1"/>
        <w:ind w:right="113" w:firstLine="0"/>
        <w:jc w:val="both"/>
        <w:rPr>
          <w:sz w:val="26"/>
        </w:rPr>
      </w:pPr>
      <w:r>
        <w:rPr>
          <w:sz w:val="26"/>
        </w:rPr>
        <w:t>характеризовать</w:t>
      </w:r>
      <w:r>
        <w:rPr>
          <w:spacing w:val="1"/>
          <w:sz w:val="26"/>
        </w:rPr>
        <w:t xml:space="preserve"> </w:t>
      </w:r>
      <w:r>
        <w:rPr>
          <w:sz w:val="26"/>
        </w:rPr>
        <w:t>героя</w:t>
      </w:r>
      <w:r>
        <w:rPr>
          <w:spacing w:val="1"/>
          <w:sz w:val="26"/>
        </w:rPr>
        <w:t xml:space="preserve"> </w:t>
      </w:r>
      <w:r>
        <w:rPr>
          <w:sz w:val="26"/>
        </w:rPr>
        <w:t>и</w:t>
      </w:r>
      <w:r>
        <w:rPr>
          <w:spacing w:val="1"/>
          <w:sz w:val="26"/>
        </w:rPr>
        <w:t xml:space="preserve"> </w:t>
      </w:r>
      <w:r>
        <w:rPr>
          <w:sz w:val="26"/>
        </w:rPr>
        <w:t>давать</w:t>
      </w:r>
      <w:r>
        <w:rPr>
          <w:spacing w:val="1"/>
          <w:sz w:val="26"/>
        </w:rPr>
        <w:t xml:space="preserve"> </w:t>
      </w:r>
      <w:r>
        <w:rPr>
          <w:sz w:val="26"/>
        </w:rPr>
        <w:t>оценку</w:t>
      </w:r>
      <w:r>
        <w:rPr>
          <w:spacing w:val="1"/>
          <w:sz w:val="26"/>
        </w:rPr>
        <w:t xml:space="preserve"> </w:t>
      </w:r>
      <w:r>
        <w:rPr>
          <w:sz w:val="26"/>
        </w:rPr>
        <w:t>его</w:t>
      </w:r>
      <w:r>
        <w:rPr>
          <w:spacing w:val="1"/>
          <w:sz w:val="26"/>
        </w:rPr>
        <w:t xml:space="preserve"> </w:t>
      </w:r>
      <w:r>
        <w:rPr>
          <w:sz w:val="26"/>
        </w:rPr>
        <w:t>поступкам;</w:t>
      </w:r>
      <w:r>
        <w:rPr>
          <w:spacing w:val="1"/>
          <w:sz w:val="26"/>
        </w:rPr>
        <w:t xml:space="preserve"> </w:t>
      </w:r>
      <w:r>
        <w:rPr>
          <w:sz w:val="26"/>
        </w:rPr>
        <w:t>сравнивать</w:t>
      </w:r>
      <w:r>
        <w:rPr>
          <w:spacing w:val="1"/>
          <w:sz w:val="26"/>
        </w:rPr>
        <w:t xml:space="preserve"> </w:t>
      </w:r>
      <w:r>
        <w:rPr>
          <w:sz w:val="26"/>
        </w:rPr>
        <w:t>героев</w:t>
      </w:r>
      <w:r>
        <w:rPr>
          <w:spacing w:val="1"/>
          <w:sz w:val="26"/>
        </w:rPr>
        <w:t xml:space="preserve"> </w:t>
      </w:r>
      <w:r>
        <w:rPr>
          <w:sz w:val="26"/>
        </w:rPr>
        <w:t>одного</w:t>
      </w:r>
      <w:r>
        <w:rPr>
          <w:spacing w:val="1"/>
          <w:sz w:val="26"/>
        </w:rPr>
        <w:t xml:space="preserve"> </w:t>
      </w:r>
      <w:r>
        <w:rPr>
          <w:sz w:val="26"/>
        </w:rPr>
        <w:t>произведения</w:t>
      </w:r>
      <w:r>
        <w:rPr>
          <w:spacing w:val="1"/>
          <w:sz w:val="26"/>
        </w:rPr>
        <w:t xml:space="preserve"> </w:t>
      </w:r>
      <w:r>
        <w:rPr>
          <w:sz w:val="26"/>
        </w:rPr>
        <w:t>по</w:t>
      </w:r>
      <w:r>
        <w:rPr>
          <w:spacing w:val="1"/>
          <w:sz w:val="26"/>
        </w:rPr>
        <w:t xml:space="preserve"> </w:t>
      </w:r>
      <w:r>
        <w:rPr>
          <w:sz w:val="26"/>
        </w:rPr>
        <w:t>предложенным</w:t>
      </w:r>
      <w:r>
        <w:rPr>
          <w:spacing w:val="1"/>
          <w:sz w:val="26"/>
        </w:rPr>
        <w:t xml:space="preserve"> </w:t>
      </w:r>
      <w:r>
        <w:rPr>
          <w:sz w:val="26"/>
        </w:rPr>
        <w:t>критериям,</w:t>
      </w:r>
      <w:r>
        <w:rPr>
          <w:spacing w:val="1"/>
          <w:sz w:val="26"/>
        </w:rPr>
        <w:t xml:space="preserve"> </w:t>
      </w:r>
      <w:r>
        <w:rPr>
          <w:sz w:val="26"/>
        </w:rPr>
        <w:t>самостоятельно</w:t>
      </w:r>
      <w:r>
        <w:rPr>
          <w:spacing w:val="1"/>
          <w:sz w:val="26"/>
        </w:rPr>
        <w:t xml:space="preserve"> </w:t>
      </w:r>
      <w:r>
        <w:rPr>
          <w:sz w:val="26"/>
        </w:rPr>
        <w:t>выбирать</w:t>
      </w:r>
      <w:r>
        <w:rPr>
          <w:spacing w:val="1"/>
          <w:sz w:val="26"/>
        </w:rPr>
        <w:t xml:space="preserve"> </w:t>
      </w:r>
      <w:r>
        <w:rPr>
          <w:sz w:val="26"/>
        </w:rPr>
        <w:t>критерий</w:t>
      </w:r>
      <w:r>
        <w:rPr>
          <w:spacing w:val="1"/>
          <w:sz w:val="26"/>
        </w:rPr>
        <w:t xml:space="preserve"> </w:t>
      </w:r>
      <w:r>
        <w:rPr>
          <w:sz w:val="26"/>
        </w:rPr>
        <w:t>сопоставления</w:t>
      </w:r>
      <w:r>
        <w:rPr>
          <w:spacing w:val="1"/>
          <w:sz w:val="26"/>
        </w:rPr>
        <w:t xml:space="preserve"> </w:t>
      </w:r>
      <w:r>
        <w:rPr>
          <w:sz w:val="26"/>
        </w:rPr>
        <w:t>героев,</w:t>
      </w:r>
      <w:r>
        <w:rPr>
          <w:spacing w:val="-1"/>
          <w:sz w:val="26"/>
        </w:rPr>
        <w:t xml:space="preserve"> </w:t>
      </w:r>
      <w:r>
        <w:rPr>
          <w:sz w:val="26"/>
        </w:rPr>
        <w:t>их</w:t>
      </w:r>
      <w:r>
        <w:rPr>
          <w:spacing w:val="-2"/>
          <w:sz w:val="26"/>
        </w:rPr>
        <w:t xml:space="preserve"> </w:t>
      </w:r>
      <w:r>
        <w:rPr>
          <w:sz w:val="26"/>
        </w:rPr>
        <w:t>поступков</w:t>
      </w:r>
      <w:r>
        <w:rPr>
          <w:spacing w:val="-1"/>
          <w:sz w:val="26"/>
        </w:rPr>
        <w:t xml:space="preserve"> </w:t>
      </w:r>
      <w:r>
        <w:rPr>
          <w:sz w:val="26"/>
        </w:rPr>
        <w:t>(по</w:t>
      </w:r>
      <w:r>
        <w:rPr>
          <w:spacing w:val="2"/>
          <w:sz w:val="26"/>
        </w:rPr>
        <w:t xml:space="preserve"> </w:t>
      </w:r>
      <w:r>
        <w:rPr>
          <w:sz w:val="26"/>
        </w:rPr>
        <w:t>контрасту</w:t>
      </w:r>
      <w:r>
        <w:rPr>
          <w:spacing w:val="-2"/>
          <w:sz w:val="26"/>
        </w:rPr>
        <w:t xml:space="preserve"> </w:t>
      </w:r>
      <w:r>
        <w:rPr>
          <w:sz w:val="26"/>
        </w:rPr>
        <w:t>или аналогии);</w:t>
      </w:r>
    </w:p>
    <w:p w:rsidR="006C6D24" w:rsidRDefault="006C6D24" w:rsidP="006C6D24">
      <w:pPr>
        <w:numPr>
          <w:ilvl w:val="0"/>
          <w:numId w:val="20"/>
        </w:numPr>
        <w:tabs>
          <w:tab w:val="left" w:pos="696"/>
        </w:tabs>
        <w:spacing w:before="1"/>
        <w:ind w:right="109" w:firstLine="0"/>
        <w:jc w:val="both"/>
        <w:rPr>
          <w:sz w:val="26"/>
        </w:rPr>
      </w:pPr>
      <w:r>
        <w:rPr>
          <w:sz w:val="26"/>
        </w:rPr>
        <w:t>составлять</w:t>
      </w:r>
      <w:r>
        <w:rPr>
          <w:spacing w:val="1"/>
          <w:sz w:val="26"/>
        </w:rPr>
        <w:t xml:space="preserve"> </w:t>
      </w:r>
      <w:r>
        <w:rPr>
          <w:sz w:val="26"/>
        </w:rPr>
        <w:t>план</w:t>
      </w:r>
      <w:r>
        <w:rPr>
          <w:spacing w:val="1"/>
          <w:sz w:val="26"/>
        </w:rPr>
        <w:t xml:space="preserve"> </w:t>
      </w:r>
      <w:r>
        <w:rPr>
          <w:sz w:val="26"/>
        </w:rPr>
        <w:t>(вопросный,</w:t>
      </w:r>
      <w:r>
        <w:rPr>
          <w:spacing w:val="1"/>
          <w:sz w:val="26"/>
        </w:rPr>
        <w:t xml:space="preserve"> </w:t>
      </w:r>
      <w:r>
        <w:rPr>
          <w:sz w:val="26"/>
        </w:rPr>
        <w:t>номинативный,</w:t>
      </w:r>
      <w:r>
        <w:rPr>
          <w:spacing w:val="1"/>
          <w:sz w:val="26"/>
        </w:rPr>
        <w:t xml:space="preserve"> </w:t>
      </w:r>
      <w:r>
        <w:rPr>
          <w:sz w:val="26"/>
        </w:rPr>
        <w:t>цитатный)</w:t>
      </w:r>
      <w:r>
        <w:rPr>
          <w:spacing w:val="1"/>
          <w:sz w:val="26"/>
        </w:rPr>
        <w:t xml:space="preserve"> </w:t>
      </w:r>
      <w:r>
        <w:rPr>
          <w:sz w:val="26"/>
        </w:rPr>
        <w:t>текста,</w:t>
      </w:r>
      <w:r>
        <w:rPr>
          <w:spacing w:val="1"/>
          <w:sz w:val="26"/>
        </w:rPr>
        <w:t xml:space="preserve"> </w:t>
      </w:r>
      <w:r>
        <w:rPr>
          <w:sz w:val="26"/>
        </w:rPr>
        <w:t>дополнять</w:t>
      </w:r>
      <w:r>
        <w:rPr>
          <w:spacing w:val="1"/>
          <w:sz w:val="26"/>
        </w:rPr>
        <w:t xml:space="preserve"> </w:t>
      </w:r>
      <w:r>
        <w:rPr>
          <w:sz w:val="26"/>
        </w:rPr>
        <w:t>и</w:t>
      </w:r>
      <w:r>
        <w:rPr>
          <w:spacing w:val="1"/>
          <w:sz w:val="26"/>
        </w:rPr>
        <w:t xml:space="preserve"> </w:t>
      </w:r>
      <w:r>
        <w:rPr>
          <w:sz w:val="26"/>
        </w:rPr>
        <w:t>восстанавливать</w:t>
      </w:r>
      <w:r>
        <w:rPr>
          <w:spacing w:val="-3"/>
          <w:sz w:val="26"/>
        </w:rPr>
        <w:t xml:space="preserve"> </w:t>
      </w:r>
      <w:r>
        <w:rPr>
          <w:sz w:val="26"/>
        </w:rPr>
        <w:t>нарушенную последовательность;</w:t>
      </w:r>
    </w:p>
    <w:p w:rsidR="006C6D24" w:rsidRDefault="006C6D24" w:rsidP="006C6D24">
      <w:pPr>
        <w:numPr>
          <w:ilvl w:val="0"/>
          <w:numId w:val="20"/>
        </w:numPr>
        <w:tabs>
          <w:tab w:val="left" w:pos="588"/>
        </w:tabs>
        <w:ind w:right="105" w:firstLine="0"/>
        <w:jc w:val="both"/>
        <w:rPr>
          <w:sz w:val="26"/>
        </w:rPr>
      </w:pPr>
      <w:r>
        <w:rPr>
          <w:sz w:val="26"/>
        </w:rPr>
        <w:t>исследовать текст: находить средства художественной выразительности (сравнение,</w:t>
      </w:r>
      <w:r>
        <w:rPr>
          <w:spacing w:val="1"/>
          <w:sz w:val="26"/>
        </w:rPr>
        <w:t xml:space="preserve"> </w:t>
      </w:r>
      <w:r>
        <w:rPr>
          <w:sz w:val="26"/>
        </w:rPr>
        <w:t>эпитет, олицетворение, метафора), описания в произведениях разных жанров (пейзаж,</w:t>
      </w:r>
      <w:r>
        <w:rPr>
          <w:spacing w:val="1"/>
          <w:sz w:val="26"/>
        </w:rPr>
        <w:t xml:space="preserve"> </w:t>
      </w:r>
      <w:r>
        <w:rPr>
          <w:sz w:val="26"/>
        </w:rPr>
        <w:t>интерьер),</w:t>
      </w:r>
      <w:r>
        <w:rPr>
          <w:spacing w:val="1"/>
          <w:sz w:val="26"/>
        </w:rPr>
        <w:t xml:space="preserve"> </w:t>
      </w:r>
      <w:r>
        <w:rPr>
          <w:sz w:val="26"/>
        </w:rPr>
        <w:t>выявлять</w:t>
      </w:r>
      <w:r>
        <w:rPr>
          <w:spacing w:val="-3"/>
          <w:sz w:val="26"/>
        </w:rPr>
        <w:t xml:space="preserve"> </w:t>
      </w:r>
      <w:r>
        <w:rPr>
          <w:sz w:val="26"/>
        </w:rPr>
        <w:t>особенности</w:t>
      </w:r>
      <w:r>
        <w:rPr>
          <w:spacing w:val="-2"/>
          <w:sz w:val="26"/>
        </w:rPr>
        <w:t xml:space="preserve"> </w:t>
      </w:r>
      <w:r>
        <w:rPr>
          <w:sz w:val="26"/>
        </w:rPr>
        <w:t>стихотворного</w:t>
      </w:r>
      <w:r>
        <w:rPr>
          <w:spacing w:val="-2"/>
          <w:sz w:val="26"/>
        </w:rPr>
        <w:t xml:space="preserve"> </w:t>
      </w:r>
      <w:r>
        <w:rPr>
          <w:sz w:val="26"/>
        </w:rPr>
        <w:t>текста</w:t>
      </w:r>
      <w:r>
        <w:rPr>
          <w:spacing w:val="-2"/>
          <w:sz w:val="26"/>
        </w:rPr>
        <w:t xml:space="preserve"> </w:t>
      </w:r>
      <w:r>
        <w:rPr>
          <w:sz w:val="26"/>
        </w:rPr>
        <w:t>(ритм,</w:t>
      </w:r>
      <w:r>
        <w:rPr>
          <w:spacing w:val="-2"/>
          <w:sz w:val="26"/>
        </w:rPr>
        <w:t xml:space="preserve"> </w:t>
      </w:r>
      <w:r>
        <w:rPr>
          <w:sz w:val="26"/>
        </w:rPr>
        <w:t>рифма,</w:t>
      </w:r>
      <w:r>
        <w:rPr>
          <w:spacing w:val="-2"/>
          <w:sz w:val="26"/>
        </w:rPr>
        <w:t xml:space="preserve"> </w:t>
      </w:r>
      <w:r>
        <w:rPr>
          <w:sz w:val="26"/>
        </w:rPr>
        <w:t>строфа).</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spacing w:before="75"/>
        <w:rPr>
          <w:sz w:val="26"/>
        </w:rPr>
      </w:pPr>
      <w:r>
        <w:rPr>
          <w:i/>
          <w:sz w:val="26"/>
        </w:rPr>
        <w:lastRenderedPageBreak/>
        <w:t>Работа</w:t>
      </w:r>
      <w:r>
        <w:rPr>
          <w:i/>
          <w:spacing w:val="-1"/>
          <w:sz w:val="26"/>
        </w:rPr>
        <w:t xml:space="preserve"> </w:t>
      </w:r>
      <w:r>
        <w:rPr>
          <w:i/>
          <w:sz w:val="26"/>
        </w:rPr>
        <w:t>с</w:t>
      </w:r>
      <w:r>
        <w:rPr>
          <w:i/>
          <w:spacing w:val="-3"/>
          <w:sz w:val="26"/>
        </w:rPr>
        <w:t xml:space="preserve"> </w:t>
      </w:r>
      <w:r>
        <w:rPr>
          <w:i/>
          <w:sz w:val="26"/>
        </w:rPr>
        <w:t>текстом</w:t>
      </w:r>
      <w:r>
        <w:rPr>
          <w:sz w:val="26"/>
        </w:rPr>
        <w:t>:</w:t>
      </w:r>
    </w:p>
    <w:p w:rsidR="006C6D24" w:rsidRDefault="006C6D24" w:rsidP="006C6D24">
      <w:pPr>
        <w:numPr>
          <w:ilvl w:val="0"/>
          <w:numId w:val="20"/>
        </w:numPr>
        <w:tabs>
          <w:tab w:val="left" w:pos="550"/>
        </w:tabs>
        <w:spacing w:before="1"/>
        <w:ind w:right="111" w:firstLine="0"/>
        <w:rPr>
          <w:sz w:val="26"/>
        </w:rPr>
      </w:pPr>
      <w:r>
        <w:rPr>
          <w:sz w:val="26"/>
        </w:rPr>
        <w:t>использовать</w:t>
      </w:r>
      <w:r>
        <w:rPr>
          <w:spacing w:val="6"/>
          <w:sz w:val="26"/>
        </w:rPr>
        <w:t xml:space="preserve"> </w:t>
      </w:r>
      <w:r>
        <w:rPr>
          <w:sz w:val="26"/>
        </w:rPr>
        <w:t>справочную</w:t>
      </w:r>
      <w:r>
        <w:rPr>
          <w:spacing w:val="9"/>
          <w:sz w:val="26"/>
        </w:rPr>
        <w:t xml:space="preserve"> </w:t>
      </w:r>
      <w:r>
        <w:rPr>
          <w:sz w:val="26"/>
        </w:rPr>
        <w:t>информацию</w:t>
      </w:r>
      <w:r>
        <w:rPr>
          <w:spacing w:val="10"/>
          <w:sz w:val="26"/>
        </w:rPr>
        <w:t xml:space="preserve"> </w:t>
      </w:r>
      <w:r>
        <w:rPr>
          <w:sz w:val="26"/>
        </w:rPr>
        <w:t>для</w:t>
      </w:r>
      <w:r>
        <w:rPr>
          <w:spacing w:val="9"/>
          <w:sz w:val="26"/>
        </w:rPr>
        <w:t xml:space="preserve"> </w:t>
      </w:r>
      <w:r>
        <w:rPr>
          <w:sz w:val="26"/>
        </w:rPr>
        <w:t>получения</w:t>
      </w:r>
      <w:r>
        <w:rPr>
          <w:spacing w:val="8"/>
          <w:sz w:val="26"/>
        </w:rPr>
        <w:t xml:space="preserve"> </w:t>
      </w:r>
      <w:r>
        <w:rPr>
          <w:sz w:val="26"/>
        </w:rPr>
        <w:t>дополнительной</w:t>
      </w:r>
      <w:r>
        <w:rPr>
          <w:spacing w:val="8"/>
          <w:sz w:val="26"/>
        </w:rPr>
        <w:t xml:space="preserve"> </w:t>
      </w:r>
      <w:r>
        <w:rPr>
          <w:sz w:val="26"/>
        </w:rPr>
        <w:t>информации</w:t>
      </w:r>
      <w:r>
        <w:rPr>
          <w:spacing w:val="9"/>
          <w:sz w:val="26"/>
        </w:rPr>
        <w:t xml:space="preserve"> </w:t>
      </w:r>
      <w:r>
        <w:rPr>
          <w:sz w:val="26"/>
        </w:rPr>
        <w:t>в</w:t>
      </w:r>
      <w:r>
        <w:rPr>
          <w:spacing w:val="-62"/>
          <w:sz w:val="26"/>
        </w:rPr>
        <w:t xml:space="preserve"> </w:t>
      </w:r>
      <w:r>
        <w:rPr>
          <w:sz w:val="26"/>
        </w:rPr>
        <w:t>соответствии</w:t>
      </w:r>
      <w:r>
        <w:rPr>
          <w:spacing w:val="-2"/>
          <w:sz w:val="26"/>
        </w:rPr>
        <w:t xml:space="preserve"> </w:t>
      </w:r>
      <w:r>
        <w:rPr>
          <w:sz w:val="26"/>
        </w:rPr>
        <w:t>с</w:t>
      </w:r>
      <w:r>
        <w:rPr>
          <w:spacing w:val="-1"/>
          <w:sz w:val="26"/>
        </w:rPr>
        <w:t xml:space="preserve"> </w:t>
      </w:r>
      <w:r>
        <w:rPr>
          <w:sz w:val="26"/>
        </w:rPr>
        <w:t>учебной</w:t>
      </w:r>
      <w:r>
        <w:rPr>
          <w:spacing w:val="-1"/>
          <w:sz w:val="26"/>
        </w:rPr>
        <w:t xml:space="preserve"> </w:t>
      </w:r>
      <w:r>
        <w:rPr>
          <w:sz w:val="26"/>
        </w:rPr>
        <w:t>задачей;</w:t>
      </w:r>
    </w:p>
    <w:p w:rsidR="006C6D24" w:rsidRDefault="006C6D24" w:rsidP="006C6D24">
      <w:pPr>
        <w:numPr>
          <w:ilvl w:val="0"/>
          <w:numId w:val="20"/>
        </w:numPr>
        <w:tabs>
          <w:tab w:val="left" w:pos="730"/>
          <w:tab w:val="left" w:pos="2804"/>
          <w:tab w:val="left" w:pos="3701"/>
          <w:tab w:val="left" w:pos="4226"/>
          <w:tab w:val="left" w:pos="4715"/>
          <w:tab w:val="left" w:pos="6140"/>
          <w:tab w:val="left" w:pos="7493"/>
          <w:tab w:val="left" w:pos="9057"/>
        </w:tabs>
        <w:ind w:right="110" w:firstLine="0"/>
        <w:rPr>
          <w:sz w:val="26"/>
        </w:rPr>
      </w:pPr>
      <w:r>
        <w:rPr>
          <w:sz w:val="26"/>
        </w:rPr>
        <w:t>характеризовать</w:t>
      </w:r>
      <w:r>
        <w:rPr>
          <w:sz w:val="26"/>
        </w:rPr>
        <w:tab/>
        <w:t>книгу</w:t>
      </w:r>
      <w:r>
        <w:rPr>
          <w:sz w:val="26"/>
        </w:rPr>
        <w:tab/>
        <w:t>по</w:t>
      </w:r>
      <w:r>
        <w:rPr>
          <w:sz w:val="26"/>
        </w:rPr>
        <w:tab/>
        <w:t>её</w:t>
      </w:r>
      <w:r>
        <w:rPr>
          <w:sz w:val="26"/>
        </w:rPr>
        <w:tab/>
        <w:t>элементам</w:t>
      </w:r>
      <w:r>
        <w:rPr>
          <w:sz w:val="26"/>
        </w:rPr>
        <w:tab/>
        <w:t>(обложка,</w:t>
      </w:r>
      <w:r>
        <w:rPr>
          <w:sz w:val="26"/>
        </w:rPr>
        <w:tab/>
        <w:t>оглавление,</w:t>
      </w:r>
      <w:r>
        <w:rPr>
          <w:sz w:val="26"/>
        </w:rPr>
        <w:tab/>
      </w:r>
      <w:r>
        <w:rPr>
          <w:spacing w:val="-1"/>
          <w:sz w:val="26"/>
        </w:rPr>
        <w:t>аннотация,</w:t>
      </w:r>
      <w:r>
        <w:rPr>
          <w:spacing w:val="-62"/>
          <w:sz w:val="26"/>
        </w:rPr>
        <w:t xml:space="preserve"> </w:t>
      </w:r>
      <w:r>
        <w:rPr>
          <w:sz w:val="26"/>
        </w:rPr>
        <w:t>предисловие,</w:t>
      </w:r>
      <w:r>
        <w:rPr>
          <w:spacing w:val="-2"/>
          <w:sz w:val="26"/>
        </w:rPr>
        <w:t xml:space="preserve"> </w:t>
      </w:r>
      <w:r>
        <w:rPr>
          <w:sz w:val="26"/>
        </w:rPr>
        <w:t>иллюстрации,</w:t>
      </w:r>
      <w:r>
        <w:rPr>
          <w:spacing w:val="-1"/>
          <w:sz w:val="26"/>
        </w:rPr>
        <w:t xml:space="preserve"> </w:t>
      </w:r>
      <w:r>
        <w:rPr>
          <w:sz w:val="26"/>
        </w:rPr>
        <w:t>примечания</w:t>
      </w:r>
      <w:r>
        <w:rPr>
          <w:spacing w:val="-1"/>
          <w:sz w:val="26"/>
        </w:rPr>
        <w:t xml:space="preserve"> </w:t>
      </w:r>
      <w:r>
        <w:rPr>
          <w:sz w:val="26"/>
        </w:rPr>
        <w:t>и</w:t>
      </w:r>
      <w:r>
        <w:rPr>
          <w:spacing w:val="2"/>
          <w:sz w:val="26"/>
        </w:rPr>
        <w:t xml:space="preserve"> </w:t>
      </w:r>
      <w:r>
        <w:rPr>
          <w:sz w:val="26"/>
        </w:rPr>
        <w:t>др.);</w:t>
      </w:r>
    </w:p>
    <w:p w:rsidR="006C6D24" w:rsidRDefault="006C6D24" w:rsidP="006C6D24">
      <w:pPr>
        <w:numPr>
          <w:ilvl w:val="0"/>
          <w:numId w:val="20"/>
        </w:numPr>
        <w:tabs>
          <w:tab w:val="left" w:pos="670"/>
        </w:tabs>
        <w:ind w:right="111" w:firstLine="0"/>
        <w:rPr>
          <w:sz w:val="26"/>
        </w:rPr>
      </w:pPr>
      <w:r>
        <w:rPr>
          <w:sz w:val="26"/>
        </w:rPr>
        <w:t>выбирать</w:t>
      </w:r>
      <w:r>
        <w:rPr>
          <w:spacing w:val="64"/>
          <w:sz w:val="26"/>
        </w:rPr>
        <w:t xml:space="preserve"> </w:t>
      </w:r>
      <w:r>
        <w:rPr>
          <w:sz w:val="26"/>
        </w:rPr>
        <w:t>книгу</w:t>
      </w:r>
      <w:r>
        <w:rPr>
          <w:spacing w:val="1"/>
          <w:sz w:val="26"/>
        </w:rPr>
        <w:t xml:space="preserve"> </w:t>
      </w:r>
      <w:r>
        <w:rPr>
          <w:sz w:val="26"/>
        </w:rPr>
        <w:t>в</w:t>
      </w:r>
      <w:r>
        <w:rPr>
          <w:spacing w:val="65"/>
          <w:sz w:val="26"/>
        </w:rPr>
        <w:t xml:space="preserve"> </w:t>
      </w:r>
      <w:r>
        <w:rPr>
          <w:sz w:val="26"/>
        </w:rPr>
        <w:t>библиотеке</w:t>
      </w:r>
      <w:r>
        <w:rPr>
          <w:spacing w:val="65"/>
          <w:sz w:val="26"/>
        </w:rPr>
        <w:t xml:space="preserve"> </w:t>
      </w:r>
      <w:r>
        <w:rPr>
          <w:sz w:val="26"/>
        </w:rPr>
        <w:t>в</w:t>
      </w:r>
      <w:r>
        <w:rPr>
          <w:spacing w:val="2"/>
          <w:sz w:val="26"/>
        </w:rPr>
        <w:t xml:space="preserve"> </w:t>
      </w:r>
      <w:r>
        <w:rPr>
          <w:sz w:val="26"/>
        </w:rPr>
        <w:t>соответствии</w:t>
      </w:r>
      <w:r>
        <w:rPr>
          <w:spacing w:val="1"/>
          <w:sz w:val="26"/>
        </w:rPr>
        <w:t xml:space="preserve"> </w:t>
      </w:r>
      <w:r>
        <w:rPr>
          <w:sz w:val="26"/>
        </w:rPr>
        <w:t>с</w:t>
      </w:r>
      <w:r>
        <w:rPr>
          <w:spacing w:val="2"/>
          <w:sz w:val="26"/>
        </w:rPr>
        <w:t xml:space="preserve"> </w:t>
      </w:r>
      <w:r>
        <w:rPr>
          <w:sz w:val="26"/>
        </w:rPr>
        <w:t>учебной</w:t>
      </w:r>
      <w:r>
        <w:rPr>
          <w:spacing w:val="1"/>
          <w:sz w:val="26"/>
        </w:rPr>
        <w:t xml:space="preserve"> </w:t>
      </w:r>
      <w:r>
        <w:rPr>
          <w:sz w:val="26"/>
        </w:rPr>
        <w:t>задачей;</w:t>
      </w:r>
      <w:r>
        <w:rPr>
          <w:spacing w:val="2"/>
          <w:sz w:val="26"/>
        </w:rPr>
        <w:t xml:space="preserve"> </w:t>
      </w:r>
      <w:r>
        <w:rPr>
          <w:sz w:val="26"/>
        </w:rPr>
        <w:t>составлять</w:t>
      </w:r>
      <w:r>
        <w:rPr>
          <w:spacing w:val="-62"/>
          <w:sz w:val="26"/>
        </w:rPr>
        <w:t xml:space="preserve"> </w:t>
      </w:r>
      <w:r>
        <w:rPr>
          <w:sz w:val="26"/>
        </w:rPr>
        <w:t>аннотацию.</w:t>
      </w:r>
    </w:p>
    <w:p w:rsidR="006C6D24" w:rsidRDefault="006C6D24" w:rsidP="006C6D24">
      <w:pPr>
        <w:spacing w:line="299" w:lineRule="exact"/>
        <w:outlineLvl w:val="2"/>
        <w:rPr>
          <w:b/>
          <w:bCs/>
          <w:i/>
          <w:iCs/>
          <w:sz w:val="26"/>
          <w:szCs w:val="26"/>
        </w:rPr>
      </w:pPr>
      <w:r>
        <w:rPr>
          <w:b/>
          <w:bCs/>
          <w:i/>
          <w:iCs/>
          <w:sz w:val="26"/>
          <w:szCs w:val="26"/>
        </w:rPr>
        <w:t>Коммуникативные</w:t>
      </w:r>
      <w:r>
        <w:rPr>
          <w:b/>
          <w:bCs/>
          <w:i/>
          <w:iCs/>
          <w:spacing w:val="-7"/>
          <w:sz w:val="26"/>
          <w:szCs w:val="26"/>
        </w:rPr>
        <w:t xml:space="preserve"> </w:t>
      </w:r>
      <w:r>
        <w:rPr>
          <w:b/>
          <w:bCs/>
          <w:i/>
          <w:iCs/>
          <w:sz w:val="26"/>
          <w:szCs w:val="26"/>
        </w:rPr>
        <w:t>универсальные</w:t>
      </w:r>
      <w:r>
        <w:rPr>
          <w:b/>
          <w:bCs/>
          <w:i/>
          <w:iCs/>
          <w:spacing w:val="-7"/>
          <w:sz w:val="26"/>
          <w:szCs w:val="26"/>
        </w:rPr>
        <w:t xml:space="preserve"> </w:t>
      </w:r>
      <w:r>
        <w:rPr>
          <w:b/>
          <w:bCs/>
          <w:i/>
          <w:iCs/>
          <w:sz w:val="26"/>
          <w:szCs w:val="26"/>
        </w:rPr>
        <w:t>учебные</w:t>
      </w:r>
      <w:r>
        <w:rPr>
          <w:b/>
          <w:bCs/>
          <w:i/>
          <w:iCs/>
          <w:spacing w:val="-7"/>
          <w:sz w:val="26"/>
          <w:szCs w:val="26"/>
        </w:rPr>
        <w:t xml:space="preserve"> </w:t>
      </w:r>
      <w:r>
        <w:rPr>
          <w:b/>
          <w:bCs/>
          <w:i/>
          <w:iCs/>
          <w:sz w:val="26"/>
          <w:szCs w:val="26"/>
        </w:rPr>
        <w:t>действия:</w:t>
      </w:r>
    </w:p>
    <w:p w:rsidR="006C6D24" w:rsidRDefault="006C6D24" w:rsidP="006C6D24">
      <w:pPr>
        <w:numPr>
          <w:ilvl w:val="0"/>
          <w:numId w:val="20"/>
        </w:numPr>
        <w:tabs>
          <w:tab w:val="left" w:pos="540"/>
        </w:tabs>
        <w:ind w:right="112" w:firstLine="0"/>
        <w:rPr>
          <w:sz w:val="26"/>
        </w:rPr>
      </w:pPr>
      <w:r>
        <w:rPr>
          <w:sz w:val="26"/>
        </w:rPr>
        <w:t>соблюдать</w:t>
      </w:r>
      <w:r>
        <w:rPr>
          <w:spacing w:val="-2"/>
          <w:sz w:val="26"/>
        </w:rPr>
        <w:t xml:space="preserve"> </w:t>
      </w:r>
      <w:r>
        <w:rPr>
          <w:sz w:val="26"/>
        </w:rPr>
        <w:t>правила речевого</w:t>
      </w:r>
      <w:r>
        <w:rPr>
          <w:spacing w:val="2"/>
          <w:sz w:val="26"/>
        </w:rPr>
        <w:t xml:space="preserve"> </w:t>
      </w:r>
      <w:r>
        <w:rPr>
          <w:sz w:val="26"/>
        </w:rPr>
        <w:t>этикета</w:t>
      </w:r>
      <w:r>
        <w:rPr>
          <w:spacing w:val="1"/>
          <w:sz w:val="26"/>
        </w:rPr>
        <w:t xml:space="preserve"> </w:t>
      </w:r>
      <w:r>
        <w:rPr>
          <w:sz w:val="26"/>
        </w:rPr>
        <w:t>в учебном</w:t>
      </w:r>
      <w:r>
        <w:rPr>
          <w:spacing w:val="1"/>
          <w:sz w:val="26"/>
        </w:rPr>
        <w:t xml:space="preserve"> </w:t>
      </w:r>
      <w:r>
        <w:rPr>
          <w:sz w:val="26"/>
        </w:rPr>
        <w:t>диалоге, отвечать</w:t>
      </w:r>
      <w:r>
        <w:rPr>
          <w:spacing w:val="1"/>
          <w:sz w:val="26"/>
        </w:rPr>
        <w:t xml:space="preserve"> </w:t>
      </w:r>
      <w:r>
        <w:rPr>
          <w:sz w:val="26"/>
        </w:rPr>
        <w:t>и</w:t>
      </w:r>
      <w:r>
        <w:rPr>
          <w:spacing w:val="1"/>
          <w:sz w:val="26"/>
        </w:rPr>
        <w:t xml:space="preserve"> </w:t>
      </w:r>
      <w:r>
        <w:rPr>
          <w:sz w:val="26"/>
        </w:rPr>
        <w:t>задавать</w:t>
      </w:r>
      <w:r>
        <w:rPr>
          <w:spacing w:val="-1"/>
          <w:sz w:val="26"/>
        </w:rPr>
        <w:t xml:space="preserve"> </w:t>
      </w:r>
      <w:r>
        <w:rPr>
          <w:sz w:val="26"/>
        </w:rPr>
        <w:t>вопросы к</w:t>
      </w:r>
      <w:r>
        <w:rPr>
          <w:spacing w:val="-62"/>
          <w:sz w:val="26"/>
        </w:rPr>
        <w:t xml:space="preserve"> </w:t>
      </w:r>
      <w:r>
        <w:rPr>
          <w:sz w:val="26"/>
        </w:rPr>
        <w:t>учебным</w:t>
      </w:r>
      <w:r>
        <w:rPr>
          <w:spacing w:val="-2"/>
          <w:sz w:val="26"/>
        </w:rPr>
        <w:t xml:space="preserve"> </w:t>
      </w:r>
      <w:r>
        <w:rPr>
          <w:sz w:val="26"/>
        </w:rPr>
        <w:t>и</w:t>
      </w:r>
      <w:r>
        <w:rPr>
          <w:spacing w:val="2"/>
          <w:sz w:val="26"/>
        </w:rPr>
        <w:t xml:space="preserve"> </w:t>
      </w:r>
      <w:r>
        <w:rPr>
          <w:sz w:val="26"/>
        </w:rPr>
        <w:t>художественным</w:t>
      </w:r>
      <w:r>
        <w:rPr>
          <w:spacing w:val="-1"/>
          <w:sz w:val="26"/>
        </w:rPr>
        <w:t xml:space="preserve"> </w:t>
      </w:r>
      <w:r>
        <w:rPr>
          <w:sz w:val="26"/>
        </w:rPr>
        <w:t>текстам;</w:t>
      </w:r>
    </w:p>
    <w:p w:rsidR="006C6D24" w:rsidRDefault="006C6D24" w:rsidP="006C6D24">
      <w:pPr>
        <w:numPr>
          <w:ilvl w:val="0"/>
          <w:numId w:val="20"/>
        </w:numPr>
        <w:tabs>
          <w:tab w:val="left" w:pos="538"/>
        </w:tabs>
        <w:spacing w:line="299" w:lineRule="exact"/>
        <w:ind w:left="537" w:hanging="326"/>
        <w:rPr>
          <w:sz w:val="26"/>
        </w:rPr>
      </w:pPr>
      <w:r>
        <w:rPr>
          <w:sz w:val="26"/>
        </w:rPr>
        <w:t>пересказывать</w:t>
      </w:r>
      <w:r>
        <w:rPr>
          <w:spacing w:val="-2"/>
          <w:sz w:val="26"/>
        </w:rPr>
        <w:t xml:space="preserve"> </w:t>
      </w:r>
      <w:r>
        <w:rPr>
          <w:sz w:val="26"/>
        </w:rPr>
        <w:t>текст</w:t>
      </w:r>
      <w:r>
        <w:rPr>
          <w:spacing w:val="-4"/>
          <w:sz w:val="26"/>
        </w:rPr>
        <w:t xml:space="preserve"> </w:t>
      </w:r>
      <w:r>
        <w:rPr>
          <w:sz w:val="26"/>
        </w:rPr>
        <w:t>в</w:t>
      </w:r>
      <w:r>
        <w:rPr>
          <w:spacing w:val="-3"/>
          <w:sz w:val="26"/>
        </w:rPr>
        <w:t xml:space="preserve"> </w:t>
      </w:r>
      <w:r>
        <w:rPr>
          <w:sz w:val="26"/>
        </w:rPr>
        <w:t>соответствии</w:t>
      </w:r>
      <w:r>
        <w:rPr>
          <w:spacing w:val="-4"/>
          <w:sz w:val="26"/>
        </w:rPr>
        <w:t xml:space="preserve"> </w:t>
      </w:r>
      <w:r>
        <w:rPr>
          <w:sz w:val="26"/>
        </w:rPr>
        <w:t>с</w:t>
      </w:r>
      <w:r>
        <w:rPr>
          <w:spacing w:val="-3"/>
          <w:sz w:val="26"/>
        </w:rPr>
        <w:t xml:space="preserve"> </w:t>
      </w:r>
      <w:r>
        <w:rPr>
          <w:sz w:val="26"/>
        </w:rPr>
        <w:t>учебной</w:t>
      </w:r>
      <w:r>
        <w:rPr>
          <w:spacing w:val="-3"/>
          <w:sz w:val="26"/>
        </w:rPr>
        <w:t xml:space="preserve"> </w:t>
      </w:r>
      <w:r>
        <w:rPr>
          <w:sz w:val="26"/>
        </w:rPr>
        <w:t>задачей;</w:t>
      </w:r>
    </w:p>
    <w:p w:rsidR="006C6D24" w:rsidRDefault="006C6D24" w:rsidP="006C6D24">
      <w:pPr>
        <w:numPr>
          <w:ilvl w:val="0"/>
          <w:numId w:val="20"/>
        </w:numPr>
        <w:tabs>
          <w:tab w:val="left" w:pos="706"/>
          <w:tab w:val="left" w:pos="2400"/>
          <w:tab w:val="left" w:pos="2762"/>
          <w:tab w:val="left" w:pos="3996"/>
          <w:tab w:val="left" w:pos="5101"/>
          <w:tab w:val="left" w:pos="6687"/>
          <w:tab w:val="left" w:pos="7049"/>
          <w:tab w:val="left" w:pos="8333"/>
          <w:tab w:val="left" w:pos="9549"/>
          <w:tab w:val="left" w:pos="9920"/>
        </w:tabs>
        <w:spacing w:before="1"/>
        <w:ind w:right="112" w:firstLine="0"/>
        <w:rPr>
          <w:sz w:val="26"/>
        </w:rPr>
      </w:pPr>
      <w:r>
        <w:rPr>
          <w:sz w:val="26"/>
        </w:rPr>
        <w:t>рассказывать</w:t>
      </w:r>
      <w:r>
        <w:rPr>
          <w:sz w:val="26"/>
        </w:rPr>
        <w:tab/>
        <w:t>о</w:t>
      </w:r>
      <w:r>
        <w:rPr>
          <w:sz w:val="26"/>
        </w:rPr>
        <w:tab/>
        <w:t>тематике</w:t>
      </w:r>
      <w:r>
        <w:rPr>
          <w:sz w:val="26"/>
        </w:rPr>
        <w:tab/>
        <w:t>детской</w:t>
      </w:r>
      <w:r>
        <w:rPr>
          <w:sz w:val="26"/>
        </w:rPr>
        <w:tab/>
        <w:t>литературы,</w:t>
      </w:r>
      <w:r>
        <w:rPr>
          <w:sz w:val="26"/>
        </w:rPr>
        <w:tab/>
        <w:t>о</w:t>
      </w:r>
      <w:r>
        <w:rPr>
          <w:sz w:val="26"/>
        </w:rPr>
        <w:tab/>
        <w:t>любимом</w:t>
      </w:r>
      <w:r>
        <w:rPr>
          <w:sz w:val="26"/>
        </w:rPr>
        <w:tab/>
        <w:t>писателе</w:t>
      </w:r>
      <w:r>
        <w:rPr>
          <w:sz w:val="26"/>
        </w:rPr>
        <w:tab/>
        <w:t>и</w:t>
      </w:r>
      <w:r>
        <w:rPr>
          <w:sz w:val="26"/>
        </w:rPr>
        <w:tab/>
      </w:r>
      <w:r>
        <w:rPr>
          <w:spacing w:val="-1"/>
          <w:sz w:val="26"/>
        </w:rPr>
        <w:t>его</w:t>
      </w:r>
      <w:r>
        <w:rPr>
          <w:spacing w:val="-62"/>
          <w:sz w:val="26"/>
        </w:rPr>
        <w:t xml:space="preserve"> </w:t>
      </w:r>
      <w:r>
        <w:rPr>
          <w:sz w:val="26"/>
        </w:rPr>
        <w:t>произведениях;</w:t>
      </w:r>
    </w:p>
    <w:p w:rsidR="006C6D24" w:rsidRDefault="006C6D24" w:rsidP="006C6D24">
      <w:pPr>
        <w:numPr>
          <w:ilvl w:val="0"/>
          <w:numId w:val="20"/>
        </w:numPr>
        <w:tabs>
          <w:tab w:val="left" w:pos="538"/>
        </w:tabs>
        <w:spacing w:line="298" w:lineRule="exact"/>
        <w:ind w:left="537" w:hanging="326"/>
        <w:rPr>
          <w:sz w:val="26"/>
        </w:rPr>
      </w:pPr>
      <w:r>
        <w:rPr>
          <w:sz w:val="26"/>
        </w:rPr>
        <w:t>оценивать</w:t>
      </w:r>
      <w:r>
        <w:rPr>
          <w:spacing w:val="-4"/>
          <w:sz w:val="26"/>
        </w:rPr>
        <w:t xml:space="preserve"> </w:t>
      </w:r>
      <w:r>
        <w:rPr>
          <w:sz w:val="26"/>
        </w:rPr>
        <w:t>мнение</w:t>
      </w:r>
      <w:r>
        <w:rPr>
          <w:spacing w:val="-1"/>
          <w:sz w:val="26"/>
        </w:rPr>
        <w:t xml:space="preserve"> </w:t>
      </w:r>
      <w:r>
        <w:rPr>
          <w:sz w:val="26"/>
        </w:rPr>
        <w:t>авторов</w:t>
      </w:r>
      <w:r>
        <w:rPr>
          <w:spacing w:val="-1"/>
          <w:sz w:val="26"/>
        </w:rPr>
        <w:t xml:space="preserve"> </w:t>
      </w:r>
      <w:r>
        <w:rPr>
          <w:sz w:val="26"/>
        </w:rPr>
        <w:t>о</w:t>
      </w:r>
      <w:r>
        <w:rPr>
          <w:spacing w:val="-4"/>
          <w:sz w:val="26"/>
        </w:rPr>
        <w:t xml:space="preserve"> </w:t>
      </w:r>
      <w:r>
        <w:rPr>
          <w:sz w:val="26"/>
        </w:rPr>
        <w:t>героях и</w:t>
      </w:r>
      <w:r>
        <w:rPr>
          <w:spacing w:val="-4"/>
          <w:sz w:val="26"/>
        </w:rPr>
        <w:t xml:space="preserve"> </w:t>
      </w:r>
      <w:r>
        <w:rPr>
          <w:sz w:val="26"/>
        </w:rPr>
        <w:t>своё</w:t>
      </w:r>
      <w:r>
        <w:rPr>
          <w:spacing w:val="-3"/>
          <w:sz w:val="26"/>
        </w:rPr>
        <w:t xml:space="preserve"> </w:t>
      </w:r>
      <w:r>
        <w:rPr>
          <w:sz w:val="26"/>
        </w:rPr>
        <w:t>отношение</w:t>
      </w:r>
      <w:r>
        <w:rPr>
          <w:spacing w:val="-4"/>
          <w:sz w:val="26"/>
        </w:rPr>
        <w:t xml:space="preserve"> </w:t>
      </w:r>
      <w:r>
        <w:rPr>
          <w:sz w:val="26"/>
        </w:rPr>
        <w:t>к</w:t>
      </w:r>
      <w:r>
        <w:rPr>
          <w:spacing w:val="-2"/>
          <w:sz w:val="26"/>
        </w:rPr>
        <w:t xml:space="preserve"> </w:t>
      </w:r>
      <w:r>
        <w:rPr>
          <w:sz w:val="26"/>
        </w:rPr>
        <w:t>ним;</w:t>
      </w:r>
    </w:p>
    <w:p w:rsidR="006C6D24" w:rsidRDefault="006C6D24" w:rsidP="006C6D24">
      <w:pPr>
        <w:numPr>
          <w:ilvl w:val="0"/>
          <w:numId w:val="20"/>
        </w:numPr>
        <w:tabs>
          <w:tab w:val="left" w:pos="538"/>
        </w:tabs>
        <w:spacing w:line="298" w:lineRule="exact"/>
        <w:ind w:left="537" w:hanging="326"/>
        <w:rPr>
          <w:sz w:val="26"/>
        </w:rPr>
      </w:pPr>
      <w:r>
        <w:rPr>
          <w:sz w:val="26"/>
        </w:rPr>
        <w:t>использовать</w:t>
      </w:r>
      <w:r>
        <w:rPr>
          <w:spacing w:val="-5"/>
          <w:sz w:val="26"/>
        </w:rPr>
        <w:t xml:space="preserve"> </w:t>
      </w:r>
      <w:r>
        <w:rPr>
          <w:sz w:val="26"/>
        </w:rPr>
        <w:t>элементы</w:t>
      </w:r>
      <w:r>
        <w:rPr>
          <w:spacing w:val="-4"/>
          <w:sz w:val="26"/>
        </w:rPr>
        <w:t xml:space="preserve"> </w:t>
      </w:r>
      <w:r>
        <w:rPr>
          <w:sz w:val="26"/>
        </w:rPr>
        <w:t>импровизации</w:t>
      </w:r>
      <w:r>
        <w:rPr>
          <w:spacing w:val="-6"/>
          <w:sz w:val="26"/>
        </w:rPr>
        <w:t xml:space="preserve"> </w:t>
      </w:r>
      <w:r>
        <w:rPr>
          <w:sz w:val="26"/>
        </w:rPr>
        <w:t>при</w:t>
      </w:r>
      <w:r>
        <w:rPr>
          <w:spacing w:val="-5"/>
          <w:sz w:val="26"/>
        </w:rPr>
        <w:t xml:space="preserve"> </w:t>
      </w:r>
      <w:r>
        <w:rPr>
          <w:sz w:val="26"/>
        </w:rPr>
        <w:t>исполнении</w:t>
      </w:r>
      <w:r>
        <w:rPr>
          <w:spacing w:val="-5"/>
          <w:sz w:val="26"/>
        </w:rPr>
        <w:t xml:space="preserve"> </w:t>
      </w:r>
      <w:r>
        <w:rPr>
          <w:sz w:val="26"/>
        </w:rPr>
        <w:t>фольклорных</w:t>
      </w:r>
      <w:r>
        <w:rPr>
          <w:spacing w:val="-5"/>
          <w:sz w:val="26"/>
        </w:rPr>
        <w:t xml:space="preserve"> </w:t>
      </w:r>
      <w:r>
        <w:rPr>
          <w:sz w:val="26"/>
        </w:rPr>
        <w:t>произведений;</w:t>
      </w:r>
    </w:p>
    <w:p w:rsidR="006C6D24" w:rsidRDefault="006C6D24" w:rsidP="006C6D24">
      <w:pPr>
        <w:numPr>
          <w:ilvl w:val="0"/>
          <w:numId w:val="20"/>
        </w:numPr>
        <w:tabs>
          <w:tab w:val="left" w:pos="658"/>
        </w:tabs>
        <w:spacing w:before="2"/>
        <w:ind w:right="115" w:firstLine="0"/>
        <w:rPr>
          <w:sz w:val="26"/>
        </w:rPr>
      </w:pPr>
      <w:r>
        <w:rPr>
          <w:sz w:val="26"/>
        </w:rPr>
        <w:t>сочинять</w:t>
      </w:r>
      <w:r>
        <w:rPr>
          <w:spacing w:val="53"/>
          <w:sz w:val="26"/>
        </w:rPr>
        <w:t xml:space="preserve"> </w:t>
      </w:r>
      <w:r>
        <w:rPr>
          <w:sz w:val="26"/>
        </w:rPr>
        <w:t>небольшие</w:t>
      </w:r>
      <w:r>
        <w:rPr>
          <w:spacing w:val="51"/>
          <w:sz w:val="26"/>
        </w:rPr>
        <w:t xml:space="preserve"> </w:t>
      </w:r>
      <w:r>
        <w:rPr>
          <w:sz w:val="26"/>
        </w:rPr>
        <w:t>тексты</w:t>
      </w:r>
      <w:r>
        <w:rPr>
          <w:spacing w:val="54"/>
          <w:sz w:val="26"/>
        </w:rPr>
        <w:t xml:space="preserve"> </w:t>
      </w:r>
      <w:r>
        <w:rPr>
          <w:sz w:val="26"/>
        </w:rPr>
        <w:t>повествовательного</w:t>
      </w:r>
      <w:r>
        <w:rPr>
          <w:spacing w:val="53"/>
          <w:sz w:val="26"/>
        </w:rPr>
        <w:t xml:space="preserve"> </w:t>
      </w:r>
      <w:r>
        <w:rPr>
          <w:sz w:val="26"/>
        </w:rPr>
        <w:t>и</w:t>
      </w:r>
      <w:r>
        <w:rPr>
          <w:spacing w:val="51"/>
          <w:sz w:val="26"/>
        </w:rPr>
        <w:t xml:space="preserve"> </w:t>
      </w:r>
      <w:r>
        <w:rPr>
          <w:sz w:val="26"/>
        </w:rPr>
        <w:t>описательного</w:t>
      </w:r>
      <w:r>
        <w:rPr>
          <w:spacing w:val="50"/>
          <w:sz w:val="26"/>
        </w:rPr>
        <w:t xml:space="preserve"> </w:t>
      </w:r>
      <w:r>
        <w:rPr>
          <w:sz w:val="26"/>
        </w:rPr>
        <w:t>характера</w:t>
      </w:r>
      <w:r>
        <w:rPr>
          <w:spacing w:val="53"/>
          <w:sz w:val="26"/>
        </w:rPr>
        <w:t xml:space="preserve"> </w:t>
      </w:r>
      <w:r>
        <w:rPr>
          <w:sz w:val="26"/>
        </w:rPr>
        <w:t>по</w:t>
      </w:r>
      <w:r>
        <w:rPr>
          <w:spacing w:val="-62"/>
          <w:sz w:val="26"/>
        </w:rPr>
        <w:t xml:space="preserve"> </w:t>
      </w:r>
      <w:r>
        <w:rPr>
          <w:sz w:val="26"/>
        </w:rPr>
        <w:t>наблюдениям,</w:t>
      </w:r>
      <w:r>
        <w:rPr>
          <w:spacing w:val="-2"/>
          <w:sz w:val="26"/>
        </w:rPr>
        <w:t xml:space="preserve"> </w:t>
      </w:r>
      <w:r>
        <w:rPr>
          <w:sz w:val="26"/>
        </w:rPr>
        <w:t>на</w:t>
      </w:r>
      <w:r>
        <w:rPr>
          <w:spacing w:val="-1"/>
          <w:sz w:val="26"/>
        </w:rPr>
        <w:t xml:space="preserve"> </w:t>
      </w:r>
      <w:r>
        <w:rPr>
          <w:sz w:val="26"/>
        </w:rPr>
        <w:t>заданную тему.</w:t>
      </w:r>
    </w:p>
    <w:p w:rsidR="006C6D24" w:rsidRDefault="006C6D24" w:rsidP="006C6D24">
      <w:pPr>
        <w:spacing w:line="299" w:lineRule="exact"/>
        <w:outlineLvl w:val="2"/>
        <w:rPr>
          <w:b/>
          <w:bCs/>
          <w:i/>
          <w:iCs/>
          <w:sz w:val="26"/>
          <w:szCs w:val="26"/>
        </w:rPr>
      </w:pPr>
      <w:r>
        <w:rPr>
          <w:b/>
          <w:bCs/>
          <w:i/>
          <w:iCs/>
          <w:sz w:val="26"/>
          <w:szCs w:val="26"/>
        </w:rPr>
        <w:t>Регулятивные</w:t>
      </w:r>
      <w:r>
        <w:rPr>
          <w:b/>
          <w:bCs/>
          <w:i/>
          <w:iCs/>
          <w:spacing w:val="-4"/>
          <w:sz w:val="26"/>
          <w:szCs w:val="26"/>
        </w:rPr>
        <w:t xml:space="preserve"> </w:t>
      </w:r>
      <w:r>
        <w:rPr>
          <w:b/>
          <w:bCs/>
          <w:i/>
          <w:iCs/>
          <w:sz w:val="26"/>
          <w:szCs w:val="26"/>
        </w:rPr>
        <w:t>универсальные</w:t>
      </w:r>
      <w:r>
        <w:rPr>
          <w:b/>
          <w:bCs/>
          <w:i/>
          <w:iCs/>
          <w:spacing w:val="-4"/>
          <w:sz w:val="26"/>
          <w:szCs w:val="26"/>
        </w:rPr>
        <w:t xml:space="preserve"> </w:t>
      </w:r>
      <w:r>
        <w:rPr>
          <w:b/>
          <w:bCs/>
          <w:i/>
          <w:iCs/>
          <w:sz w:val="26"/>
          <w:szCs w:val="26"/>
        </w:rPr>
        <w:t>учебные</w:t>
      </w:r>
      <w:r>
        <w:rPr>
          <w:b/>
          <w:bCs/>
          <w:i/>
          <w:iCs/>
          <w:spacing w:val="-4"/>
          <w:sz w:val="26"/>
          <w:szCs w:val="26"/>
        </w:rPr>
        <w:t xml:space="preserve"> </w:t>
      </w:r>
      <w:r>
        <w:rPr>
          <w:b/>
          <w:bCs/>
          <w:i/>
          <w:iCs/>
          <w:sz w:val="26"/>
          <w:szCs w:val="26"/>
        </w:rPr>
        <w:t>действия:</w:t>
      </w:r>
    </w:p>
    <w:p w:rsidR="006C6D24" w:rsidRDefault="006C6D24" w:rsidP="006C6D24">
      <w:pPr>
        <w:numPr>
          <w:ilvl w:val="0"/>
          <w:numId w:val="20"/>
        </w:numPr>
        <w:tabs>
          <w:tab w:val="left" w:pos="627"/>
        </w:tabs>
        <w:spacing w:before="1"/>
        <w:ind w:right="114" w:firstLine="0"/>
        <w:rPr>
          <w:sz w:val="26"/>
        </w:rPr>
      </w:pPr>
      <w:r>
        <w:rPr>
          <w:sz w:val="26"/>
        </w:rPr>
        <w:t>понимать</w:t>
      </w:r>
      <w:r>
        <w:rPr>
          <w:spacing w:val="21"/>
          <w:sz w:val="26"/>
        </w:rPr>
        <w:t xml:space="preserve"> </w:t>
      </w:r>
      <w:r>
        <w:rPr>
          <w:sz w:val="26"/>
        </w:rPr>
        <w:t>значение</w:t>
      </w:r>
      <w:r>
        <w:rPr>
          <w:spacing w:val="20"/>
          <w:sz w:val="26"/>
        </w:rPr>
        <w:t xml:space="preserve"> </w:t>
      </w:r>
      <w:r>
        <w:rPr>
          <w:sz w:val="26"/>
        </w:rPr>
        <w:t>чтения</w:t>
      </w:r>
      <w:r>
        <w:rPr>
          <w:spacing w:val="24"/>
          <w:sz w:val="26"/>
        </w:rPr>
        <w:t xml:space="preserve"> </w:t>
      </w:r>
      <w:r>
        <w:rPr>
          <w:sz w:val="26"/>
        </w:rPr>
        <w:t>для</w:t>
      </w:r>
      <w:r>
        <w:rPr>
          <w:spacing w:val="21"/>
          <w:sz w:val="26"/>
        </w:rPr>
        <w:t xml:space="preserve"> </w:t>
      </w:r>
      <w:r>
        <w:rPr>
          <w:sz w:val="26"/>
        </w:rPr>
        <w:t>самообразования</w:t>
      </w:r>
      <w:r>
        <w:rPr>
          <w:spacing w:val="21"/>
          <w:sz w:val="26"/>
        </w:rPr>
        <w:t xml:space="preserve"> </w:t>
      </w:r>
      <w:r>
        <w:rPr>
          <w:sz w:val="26"/>
        </w:rPr>
        <w:t>и</w:t>
      </w:r>
      <w:r>
        <w:rPr>
          <w:spacing w:val="23"/>
          <w:sz w:val="26"/>
        </w:rPr>
        <w:t xml:space="preserve"> </w:t>
      </w:r>
      <w:r>
        <w:rPr>
          <w:sz w:val="26"/>
        </w:rPr>
        <w:t>саморазвития;</w:t>
      </w:r>
      <w:r>
        <w:rPr>
          <w:spacing w:val="20"/>
          <w:sz w:val="26"/>
        </w:rPr>
        <w:t xml:space="preserve"> </w:t>
      </w:r>
      <w:r>
        <w:rPr>
          <w:sz w:val="26"/>
        </w:rPr>
        <w:t>самостоятельно</w:t>
      </w:r>
      <w:r>
        <w:rPr>
          <w:spacing w:val="-62"/>
          <w:sz w:val="26"/>
        </w:rPr>
        <w:t xml:space="preserve"> </w:t>
      </w:r>
      <w:r>
        <w:rPr>
          <w:sz w:val="26"/>
        </w:rPr>
        <w:t>организовывать</w:t>
      </w:r>
      <w:r>
        <w:rPr>
          <w:spacing w:val="-2"/>
          <w:sz w:val="26"/>
        </w:rPr>
        <w:t xml:space="preserve"> </w:t>
      </w:r>
      <w:r>
        <w:rPr>
          <w:sz w:val="26"/>
        </w:rPr>
        <w:t>читательскую деятельность во</w:t>
      </w:r>
      <w:r>
        <w:rPr>
          <w:spacing w:val="-1"/>
          <w:sz w:val="26"/>
        </w:rPr>
        <w:t xml:space="preserve"> </w:t>
      </w:r>
      <w:r>
        <w:rPr>
          <w:sz w:val="26"/>
        </w:rPr>
        <w:t>время</w:t>
      </w:r>
      <w:r>
        <w:rPr>
          <w:spacing w:val="2"/>
          <w:sz w:val="26"/>
        </w:rPr>
        <w:t xml:space="preserve"> </w:t>
      </w:r>
      <w:r>
        <w:rPr>
          <w:sz w:val="26"/>
        </w:rPr>
        <w:t>досуга;</w:t>
      </w:r>
    </w:p>
    <w:p w:rsidR="006C6D24" w:rsidRDefault="006C6D24" w:rsidP="006C6D24">
      <w:pPr>
        <w:numPr>
          <w:ilvl w:val="0"/>
          <w:numId w:val="20"/>
        </w:numPr>
        <w:tabs>
          <w:tab w:val="left" w:pos="538"/>
        </w:tabs>
        <w:spacing w:line="298" w:lineRule="exact"/>
        <w:ind w:left="537" w:hanging="326"/>
        <w:rPr>
          <w:sz w:val="26"/>
        </w:rPr>
      </w:pPr>
      <w:r>
        <w:rPr>
          <w:sz w:val="26"/>
        </w:rPr>
        <w:t>определять</w:t>
      </w:r>
      <w:r>
        <w:rPr>
          <w:spacing w:val="-5"/>
          <w:sz w:val="26"/>
        </w:rPr>
        <w:t xml:space="preserve"> </w:t>
      </w:r>
      <w:r>
        <w:rPr>
          <w:sz w:val="26"/>
        </w:rPr>
        <w:t>цель</w:t>
      </w:r>
      <w:r>
        <w:rPr>
          <w:spacing w:val="-3"/>
          <w:sz w:val="26"/>
        </w:rPr>
        <w:t xml:space="preserve"> </w:t>
      </w:r>
      <w:r>
        <w:rPr>
          <w:sz w:val="26"/>
        </w:rPr>
        <w:t>выразительного</w:t>
      </w:r>
      <w:r>
        <w:rPr>
          <w:spacing w:val="-2"/>
          <w:sz w:val="26"/>
        </w:rPr>
        <w:t xml:space="preserve"> </w:t>
      </w:r>
      <w:r>
        <w:rPr>
          <w:sz w:val="26"/>
        </w:rPr>
        <w:t>исполнения</w:t>
      </w:r>
      <w:r>
        <w:rPr>
          <w:spacing w:val="-4"/>
          <w:sz w:val="26"/>
        </w:rPr>
        <w:t xml:space="preserve"> </w:t>
      </w:r>
      <w:r>
        <w:rPr>
          <w:sz w:val="26"/>
        </w:rPr>
        <w:t>и</w:t>
      </w:r>
      <w:r>
        <w:rPr>
          <w:spacing w:val="-5"/>
          <w:sz w:val="26"/>
        </w:rPr>
        <w:t xml:space="preserve"> </w:t>
      </w:r>
      <w:r>
        <w:rPr>
          <w:sz w:val="26"/>
        </w:rPr>
        <w:t>работы</w:t>
      </w:r>
      <w:r>
        <w:rPr>
          <w:spacing w:val="-3"/>
          <w:sz w:val="26"/>
        </w:rPr>
        <w:t xml:space="preserve"> </w:t>
      </w:r>
      <w:r>
        <w:rPr>
          <w:sz w:val="26"/>
        </w:rPr>
        <w:t>с</w:t>
      </w:r>
      <w:r>
        <w:rPr>
          <w:spacing w:val="-5"/>
          <w:sz w:val="26"/>
        </w:rPr>
        <w:t xml:space="preserve"> </w:t>
      </w:r>
      <w:r>
        <w:rPr>
          <w:sz w:val="26"/>
        </w:rPr>
        <w:t>текстом;</w:t>
      </w:r>
    </w:p>
    <w:p w:rsidR="006C6D24" w:rsidRDefault="006C6D24" w:rsidP="006C6D24">
      <w:pPr>
        <w:numPr>
          <w:ilvl w:val="0"/>
          <w:numId w:val="20"/>
        </w:numPr>
        <w:tabs>
          <w:tab w:val="left" w:pos="555"/>
        </w:tabs>
        <w:ind w:right="112" w:firstLine="0"/>
        <w:jc w:val="both"/>
        <w:rPr>
          <w:sz w:val="26"/>
        </w:rPr>
      </w:pPr>
      <w:r>
        <w:rPr>
          <w:sz w:val="26"/>
        </w:rPr>
        <w:t>оценивать выступление (своё и одноклассников) с точки зрения передачи настроения,</w:t>
      </w:r>
      <w:r>
        <w:rPr>
          <w:spacing w:val="1"/>
          <w:sz w:val="26"/>
        </w:rPr>
        <w:t xml:space="preserve"> </w:t>
      </w:r>
      <w:r>
        <w:rPr>
          <w:sz w:val="26"/>
        </w:rPr>
        <w:t>особенностей</w:t>
      </w:r>
      <w:r>
        <w:rPr>
          <w:spacing w:val="-1"/>
          <w:sz w:val="26"/>
        </w:rPr>
        <w:t xml:space="preserve"> </w:t>
      </w:r>
      <w:r>
        <w:rPr>
          <w:sz w:val="26"/>
        </w:rPr>
        <w:t>произведения и</w:t>
      </w:r>
      <w:r>
        <w:rPr>
          <w:spacing w:val="-1"/>
          <w:sz w:val="26"/>
        </w:rPr>
        <w:t xml:space="preserve"> </w:t>
      </w:r>
      <w:r>
        <w:rPr>
          <w:sz w:val="26"/>
        </w:rPr>
        <w:t>героев;</w:t>
      </w:r>
    </w:p>
    <w:p w:rsidR="006C6D24" w:rsidRDefault="006C6D24" w:rsidP="006C6D24">
      <w:pPr>
        <w:numPr>
          <w:ilvl w:val="0"/>
          <w:numId w:val="20"/>
        </w:numPr>
        <w:tabs>
          <w:tab w:val="left" w:pos="574"/>
        </w:tabs>
        <w:ind w:right="107" w:firstLine="0"/>
        <w:jc w:val="both"/>
        <w:rPr>
          <w:sz w:val="26"/>
        </w:rPr>
      </w:pPr>
      <w:r>
        <w:rPr>
          <w:sz w:val="26"/>
        </w:rPr>
        <w:t>осуществлять контроль процесса и результата деятельности, устанавливать причины</w:t>
      </w:r>
      <w:r>
        <w:rPr>
          <w:spacing w:val="1"/>
          <w:sz w:val="26"/>
        </w:rPr>
        <w:t xml:space="preserve"> </w:t>
      </w:r>
      <w:r>
        <w:rPr>
          <w:sz w:val="26"/>
        </w:rPr>
        <w:t>возникших ошибок и трудностей, проявлять способность предвидеть их в предстоящей</w:t>
      </w:r>
      <w:r>
        <w:rPr>
          <w:spacing w:val="1"/>
          <w:sz w:val="26"/>
        </w:rPr>
        <w:t xml:space="preserve"> </w:t>
      </w:r>
      <w:r>
        <w:rPr>
          <w:sz w:val="26"/>
        </w:rPr>
        <w:t>работе.</w:t>
      </w:r>
    </w:p>
    <w:p w:rsidR="006C6D24" w:rsidRDefault="006C6D24" w:rsidP="006C6D24">
      <w:pPr>
        <w:jc w:val="both"/>
        <w:outlineLvl w:val="2"/>
        <w:rPr>
          <w:b/>
          <w:bCs/>
          <w:i/>
          <w:iCs/>
          <w:sz w:val="26"/>
          <w:szCs w:val="26"/>
        </w:rPr>
      </w:pPr>
      <w:r>
        <w:rPr>
          <w:b/>
          <w:bCs/>
          <w:i/>
          <w:iCs/>
          <w:sz w:val="26"/>
          <w:szCs w:val="26"/>
        </w:rPr>
        <w:t>Совместная</w:t>
      </w:r>
      <w:r>
        <w:rPr>
          <w:b/>
          <w:bCs/>
          <w:i/>
          <w:iCs/>
          <w:spacing w:val="-6"/>
          <w:sz w:val="26"/>
          <w:szCs w:val="26"/>
        </w:rPr>
        <w:t xml:space="preserve"> </w:t>
      </w:r>
      <w:r>
        <w:rPr>
          <w:b/>
          <w:bCs/>
          <w:i/>
          <w:iCs/>
          <w:sz w:val="26"/>
          <w:szCs w:val="26"/>
        </w:rPr>
        <w:t>деятельность:</w:t>
      </w:r>
    </w:p>
    <w:p w:rsidR="006C6D24" w:rsidRDefault="006C6D24" w:rsidP="006C6D24">
      <w:pPr>
        <w:numPr>
          <w:ilvl w:val="0"/>
          <w:numId w:val="20"/>
        </w:numPr>
        <w:tabs>
          <w:tab w:val="left" w:pos="655"/>
        </w:tabs>
        <w:spacing w:before="1"/>
        <w:ind w:right="105"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театрализованной</w:t>
      </w:r>
      <w:r>
        <w:rPr>
          <w:spacing w:val="1"/>
          <w:sz w:val="26"/>
        </w:rPr>
        <w:t xml:space="preserve"> </w:t>
      </w:r>
      <w:r>
        <w:rPr>
          <w:sz w:val="26"/>
        </w:rPr>
        <w:t>деятельности:</w:t>
      </w:r>
      <w:r>
        <w:rPr>
          <w:spacing w:val="1"/>
          <w:sz w:val="26"/>
        </w:rPr>
        <w:t xml:space="preserve"> </w:t>
      </w:r>
      <w:r>
        <w:rPr>
          <w:sz w:val="26"/>
        </w:rPr>
        <w:t>инсценировании</w:t>
      </w:r>
      <w:r>
        <w:rPr>
          <w:spacing w:val="1"/>
          <w:sz w:val="26"/>
        </w:rPr>
        <w:t xml:space="preserve"> </w:t>
      </w:r>
      <w:r>
        <w:rPr>
          <w:sz w:val="26"/>
        </w:rPr>
        <w:t>и</w:t>
      </w:r>
      <w:r>
        <w:rPr>
          <w:spacing w:val="1"/>
          <w:sz w:val="26"/>
        </w:rPr>
        <w:t xml:space="preserve"> </w:t>
      </w:r>
      <w:r>
        <w:rPr>
          <w:sz w:val="26"/>
        </w:rPr>
        <w:t>драматизации</w:t>
      </w:r>
      <w:r>
        <w:rPr>
          <w:spacing w:val="1"/>
          <w:sz w:val="26"/>
        </w:rPr>
        <w:t xml:space="preserve"> </w:t>
      </w:r>
      <w:r>
        <w:rPr>
          <w:sz w:val="26"/>
        </w:rPr>
        <w:t>(читать</w:t>
      </w:r>
      <w:r>
        <w:rPr>
          <w:spacing w:val="-2"/>
          <w:sz w:val="26"/>
        </w:rPr>
        <w:t xml:space="preserve"> </w:t>
      </w:r>
      <w:r>
        <w:rPr>
          <w:sz w:val="26"/>
        </w:rPr>
        <w:t>по</w:t>
      </w:r>
      <w:r>
        <w:rPr>
          <w:spacing w:val="-2"/>
          <w:sz w:val="26"/>
        </w:rPr>
        <w:t xml:space="preserve"> </w:t>
      </w:r>
      <w:r>
        <w:rPr>
          <w:sz w:val="26"/>
        </w:rPr>
        <w:t>ролям,</w:t>
      </w:r>
      <w:r>
        <w:rPr>
          <w:spacing w:val="-2"/>
          <w:sz w:val="26"/>
        </w:rPr>
        <w:t xml:space="preserve"> </w:t>
      </w:r>
      <w:r>
        <w:rPr>
          <w:sz w:val="26"/>
        </w:rPr>
        <w:t>разыгрывать</w:t>
      </w:r>
      <w:r>
        <w:rPr>
          <w:spacing w:val="-2"/>
          <w:sz w:val="26"/>
        </w:rPr>
        <w:t xml:space="preserve"> </w:t>
      </w:r>
      <w:r>
        <w:rPr>
          <w:sz w:val="26"/>
        </w:rPr>
        <w:t>сценки);</w:t>
      </w:r>
      <w:r>
        <w:rPr>
          <w:spacing w:val="-1"/>
          <w:sz w:val="26"/>
        </w:rPr>
        <w:t xml:space="preserve"> </w:t>
      </w:r>
      <w:r>
        <w:rPr>
          <w:sz w:val="26"/>
        </w:rPr>
        <w:t>соблюдать</w:t>
      </w:r>
      <w:r>
        <w:rPr>
          <w:spacing w:val="-2"/>
          <w:sz w:val="26"/>
        </w:rPr>
        <w:t xml:space="preserve"> </w:t>
      </w:r>
      <w:r>
        <w:rPr>
          <w:sz w:val="26"/>
        </w:rPr>
        <w:t>правила</w:t>
      </w:r>
      <w:r>
        <w:rPr>
          <w:spacing w:val="-2"/>
          <w:sz w:val="26"/>
        </w:rPr>
        <w:t xml:space="preserve"> </w:t>
      </w:r>
      <w:r>
        <w:rPr>
          <w:sz w:val="26"/>
        </w:rPr>
        <w:t>взаимодействия;</w:t>
      </w:r>
    </w:p>
    <w:p w:rsidR="006C6D24" w:rsidRDefault="006C6D24" w:rsidP="006C6D24">
      <w:pPr>
        <w:numPr>
          <w:ilvl w:val="0"/>
          <w:numId w:val="20"/>
        </w:numPr>
        <w:tabs>
          <w:tab w:val="left" w:pos="564"/>
        </w:tabs>
        <w:ind w:right="113" w:firstLine="0"/>
        <w:jc w:val="both"/>
        <w:rPr>
          <w:sz w:val="26"/>
        </w:rPr>
      </w:pPr>
      <w:r>
        <w:rPr>
          <w:sz w:val="26"/>
        </w:rPr>
        <w:t>ответственно относиться к своим обязанностям в процессе совместной деятельности,</w:t>
      </w:r>
      <w:r>
        <w:rPr>
          <w:spacing w:val="1"/>
          <w:sz w:val="26"/>
        </w:rPr>
        <w:t xml:space="preserve"> </w:t>
      </w:r>
      <w:r>
        <w:rPr>
          <w:sz w:val="26"/>
        </w:rPr>
        <w:t>оценивать</w:t>
      </w:r>
      <w:r>
        <w:rPr>
          <w:spacing w:val="-2"/>
          <w:sz w:val="26"/>
        </w:rPr>
        <w:t xml:space="preserve"> </w:t>
      </w:r>
      <w:r>
        <w:rPr>
          <w:sz w:val="26"/>
        </w:rPr>
        <w:t>свой</w:t>
      </w:r>
      <w:r>
        <w:rPr>
          <w:spacing w:val="-1"/>
          <w:sz w:val="26"/>
        </w:rPr>
        <w:t xml:space="preserve"> </w:t>
      </w:r>
      <w:r>
        <w:rPr>
          <w:sz w:val="26"/>
        </w:rPr>
        <w:t>вклад</w:t>
      </w:r>
      <w:r>
        <w:rPr>
          <w:spacing w:val="2"/>
          <w:sz w:val="26"/>
        </w:rPr>
        <w:t xml:space="preserve"> </w:t>
      </w:r>
      <w:r>
        <w:rPr>
          <w:sz w:val="26"/>
        </w:rPr>
        <w:t>в</w:t>
      </w:r>
      <w:r>
        <w:rPr>
          <w:spacing w:val="-1"/>
          <w:sz w:val="26"/>
        </w:rPr>
        <w:t xml:space="preserve"> </w:t>
      </w:r>
      <w:r>
        <w:rPr>
          <w:sz w:val="26"/>
        </w:rPr>
        <w:t>общее</w:t>
      </w:r>
      <w:r>
        <w:rPr>
          <w:spacing w:val="-1"/>
          <w:sz w:val="26"/>
        </w:rPr>
        <w:t xml:space="preserve"> </w:t>
      </w:r>
      <w:r>
        <w:rPr>
          <w:sz w:val="26"/>
        </w:rPr>
        <w:t>дело.</w:t>
      </w:r>
    </w:p>
    <w:p w:rsidR="006C6D24" w:rsidRDefault="006C6D24" w:rsidP="006C6D24">
      <w:pPr>
        <w:rPr>
          <w:sz w:val="26"/>
          <w:szCs w:val="26"/>
        </w:rPr>
      </w:pPr>
    </w:p>
    <w:p w:rsidR="006C6D24" w:rsidRDefault="006C6D24" w:rsidP="006C6D24">
      <w:pPr>
        <w:ind w:right="2609"/>
        <w:outlineLvl w:val="1"/>
        <w:rPr>
          <w:b/>
          <w:bCs/>
          <w:sz w:val="26"/>
          <w:szCs w:val="26"/>
        </w:rPr>
      </w:pPr>
      <w:r>
        <w:rPr>
          <w:b/>
          <w:bCs/>
          <w:sz w:val="26"/>
          <w:szCs w:val="26"/>
        </w:rPr>
        <w:t>ПЛАНИРУЕМЫЕ РЕЗУЛЬТАТЫ ОСВОЕНИЯ ПРОГРАММЫ</w:t>
      </w:r>
      <w:r>
        <w:rPr>
          <w:b/>
          <w:bCs/>
          <w:spacing w:val="-62"/>
          <w:sz w:val="26"/>
          <w:szCs w:val="26"/>
        </w:rPr>
        <w:t xml:space="preserve"> </w:t>
      </w:r>
      <w:r>
        <w:rPr>
          <w:b/>
          <w:bCs/>
          <w:sz w:val="26"/>
          <w:szCs w:val="26"/>
        </w:rPr>
        <w:t>УЧЕБНОГО</w:t>
      </w:r>
      <w:r>
        <w:rPr>
          <w:b/>
          <w:bCs/>
          <w:spacing w:val="-2"/>
          <w:sz w:val="26"/>
          <w:szCs w:val="26"/>
        </w:rPr>
        <w:t xml:space="preserve"> </w:t>
      </w:r>
      <w:r>
        <w:rPr>
          <w:b/>
          <w:bCs/>
          <w:sz w:val="26"/>
          <w:szCs w:val="26"/>
        </w:rPr>
        <w:t>ПРЕДМЕТА</w:t>
      </w:r>
      <w:r>
        <w:rPr>
          <w:b/>
          <w:bCs/>
          <w:spacing w:val="-2"/>
          <w:sz w:val="26"/>
          <w:szCs w:val="26"/>
        </w:rPr>
        <w:t xml:space="preserve"> </w:t>
      </w:r>
      <w:r>
        <w:rPr>
          <w:b/>
          <w:bCs/>
          <w:sz w:val="26"/>
          <w:szCs w:val="26"/>
        </w:rPr>
        <w:t>«ЛИТЕРАТУРНОЕ</w:t>
      </w:r>
      <w:r>
        <w:rPr>
          <w:b/>
          <w:bCs/>
          <w:spacing w:val="1"/>
          <w:sz w:val="26"/>
          <w:szCs w:val="26"/>
        </w:rPr>
        <w:t xml:space="preserve"> </w:t>
      </w:r>
      <w:r>
        <w:rPr>
          <w:b/>
          <w:bCs/>
          <w:sz w:val="26"/>
          <w:szCs w:val="26"/>
        </w:rPr>
        <w:t>ЧТЕНИЕ»</w:t>
      </w:r>
    </w:p>
    <w:p w:rsidR="006C6D24" w:rsidRDefault="006C6D24" w:rsidP="006C6D24">
      <w:pPr>
        <w:spacing w:line="299" w:lineRule="exact"/>
        <w:rPr>
          <w:b/>
          <w:sz w:val="26"/>
        </w:rPr>
      </w:pPr>
      <w:r>
        <w:rPr>
          <w:b/>
          <w:sz w:val="26"/>
        </w:rPr>
        <w:t>НА</w:t>
      </w:r>
      <w:r>
        <w:rPr>
          <w:b/>
          <w:spacing w:val="-4"/>
          <w:sz w:val="26"/>
        </w:rPr>
        <w:t xml:space="preserve"> </w:t>
      </w:r>
      <w:r>
        <w:rPr>
          <w:b/>
          <w:sz w:val="26"/>
        </w:rPr>
        <w:t>УРОВНЕ</w:t>
      </w:r>
      <w:r>
        <w:rPr>
          <w:b/>
          <w:spacing w:val="-1"/>
          <w:sz w:val="26"/>
        </w:rPr>
        <w:t xml:space="preserve"> </w:t>
      </w:r>
      <w:r>
        <w:rPr>
          <w:b/>
          <w:sz w:val="26"/>
        </w:rPr>
        <w:t>НАЧАЛЬНОГО</w:t>
      </w:r>
      <w:r>
        <w:rPr>
          <w:b/>
          <w:spacing w:val="-3"/>
          <w:sz w:val="26"/>
        </w:rPr>
        <w:t xml:space="preserve"> </w:t>
      </w:r>
      <w:r>
        <w:rPr>
          <w:b/>
          <w:sz w:val="26"/>
        </w:rPr>
        <w:t>ОБЩЕГО</w:t>
      </w:r>
      <w:r>
        <w:rPr>
          <w:b/>
          <w:spacing w:val="-2"/>
          <w:sz w:val="26"/>
        </w:rPr>
        <w:t xml:space="preserve"> </w:t>
      </w:r>
      <w:r>
        <w:rPr>
          <w:b/>
          <w:sz w:val="26"/>
        </w:rPr>
        <w:t>ОБРАЗОВАНИЯ</w:t>
      </w:r>
    </w:p>
    <w:p w:rsidR="006C6D24" w:rsidRDefault="006C6D24" w:rsidP="006C6D24">
      <w:pPr>
        <w:rPr>
          <w:b/>
          <w:sz w:val="26"/>
          <w:szCs w:val="26"/>
        </w:rPr>
      </w:pPr>
    </w:p>
    <w:p w:rsidR="006C6D24" w:rsidRDefault="006C6D24" w:rsidP="006C6D24">
      <w:pPr>
        <w:outlineLvl w:val="1"/>
        <w:rPr>
          <w:b/>
          <w:bCs/>
          <w:sz w:val="26"/>
          <w:szCs w:val="26"/>
        </w:rPr>
      </w:pPr>
      <w:r>
        <w:rPr>
          <w:b/>
          <w:bCs/>
          <w:sz w:val="26"/>
          <w:szCs w:val="26"/>
        </w:rPr>
        <w:t>ЛИЧНОСТНЫЕ</w:t>
      </w:r>
      <w:r>
        <w:rPr>
          <w:b/>
          <w:bCs/>
          <w:spacing w:val="-4"/>
          <w:sz w:val="26"/>
          <w:szCs w:val="26"/>
        </w:rPr>
        <w:t xml:space="preserve"> </w:t>
      </w:r>
      <w:r>
        <w:rPr>
          <w:b/>
          <w:bCs/>
          <w:sz w:val="26"/>
          <w:szCs w:val="26"/>
        </w:rPr>
        <w:t>РЕЗУЛЬТАТЫ</w:t>
      </w:r>
    </w:p>
    <w:p w:rsidR="006C6D24" w:rsidRDefault="006C6D24" w:rsidP="006C6D24">
      <w:pPr>
        <w:spacing w:before="1"/>
        <w:ind w:right="109"/>
        <w:jc w:val="both"/>
        <w:rPr>
          <w:sz w:val="26"/>
          <w:szCs w:val="26"/>
        </w:rPr>
      </w:pPr>
      <w:r>
        <w:rPr>
          <w:sz w:val="26"/>
          <w:szCs w:val="26"/>
        </w:rPr>
        <w:t>Личностные</w:t>
      </w:r>
      <w:r>
        <w:rPr>
          <w:spacing w:val="1"/>
          <w:sz w:val="26"/>
          <w:szCs w:val="26"/>
        </w:rPr>
        <w:t xml:space="preserve"> </w:t>
      </w:r>
      <w:r>
        <w:rPr>
          <w:sz w:val="26"/>
          <w:szCs w:val="26"/>
        </w:rPr>
        <w:t>результаты</w:t>
      </w:r>
      <w:r>
        <w:rPr>
          <w:spacing w:val="1"/>
          <w:sz w:val="26"/>
          <w:szCs w:val="26"/>
        </w:rPr>
        <w:t xml:space="preserve"> </w:t>
      </w:r>
      <w:r>
        <w:rPr>
          <w:sz w:val="26"/>
          <w:szCs w:val="26"/>
        </w:rPr>
        <w:t>освоения</w:t>
      </w:r>
      <w:r>
        <w:rPr>
          <w:spacing w:val="1"/>
          <w:sz w:val="26"/>
          <w:szCs w:val="26"/>
        </w:rPr>
        <w:t xml:space="preserve"> </w:t>
      </w:r>
      <w:r>
        <w:rPr>
          <w:sz w:val="26"/>
          <w:szCs w:val="26"/>
        </w:rPr>
        <w:t>программы</w:t>
      </w:r>
      <w:r>
        <w:rPr>
          <w:spacing w:val="1"/>
          <w:sz w:val="26"/>
          <w:szCs w:val="26"/>
        </w:rPr>
        <w:t xml:space="preserve"> </w:t>
      </w:r>
      <w:r>
        <w:rPr>
          <w:sz w:val="26"/>
          <w:szCs w:val="26"/>
        </w:rPr>
        <w:t>предмета</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достигаются</w:t>
      </w:r>
      <w:r>
        <w:rPr>
          <w:spacing w:val="1"/>
          <w:sz w:val="26"/>
          <w:szCs w:val="26"/>
        </w:rPr>
        <w:t xml:space="preserve"> </w:t>
      </w:r>
      <w:r>
        <w:rPr>
          <w:sz w:val="26"/>
          <w:szCs w:val="26"/>
        </w:rPr>
        <w:t>в</w:t>
      </w:r>
      <w:r>
        <w:rPr>
          <w:spacing w:val="1"/>
          <w:sz w:val="26"/>
          <w:szCs w:val="26"/>
        </w:rPr>
        <w:t xml:space="preserve"> </w:t>
      </w:r>
      <w:r>
        <w:rPr>
          <w:sz w:val="26"/>
          <w:szCs w:val="26"/>
        </w:rPr>
        <w:t>процессе</w:t>
      </w:r>
      <w:r>
        <w:rPr>
          <w:spacing w:val="1"/>
          <w:sz w:val="26"/>
          <w:szCs w:val="26"/>
        </w:rPr>
        <w:t xml:space="preserve"> </w:t>
      </w:r>
      <w:r>
        <w:rPr>
          <w:sz w:val="26"/>
          <w:szCs w:val="26"/>
        </w:rPr>
        <w:t>единства</w:t>
      </w:r>
      <w:r>
        <w:rPr>
          <w:spacing w:val="1"/>
          <w:sz w:val="26"/>
          <w:szCs w:val="26"/>
        </w:rPr>
        <w:t xml:space="preserve"> </w:t>
      </w:r>
      <w:r>
        <w:rPr>
          <w:sz w:val="26"/>
          <w:szCs w:val="26"/>
        </w:rPr>
        <w:t>учебной</w:t>
      </w:r>
      <w:r>
        <w:rPr>
          <w:spacing w:val="1"/>
          <w:sz w:val="26"/>
          <w:szCs w:val="26"/>
        </w:rPr>
        <w:t xml:space="preserve"> </w:t>
      </w:r>
      <w:r>
        <w:rPr>
          <w:sz w:val="26"/>
          <w:szCs w:val="26"/>
        </w:rPr>
        <w:t>и</w:t>
      </w:r>
      <w:r>
        <w:rPr>
          <w:spacing w:val="1"/>
          <w:sz w:val="26"/>
          <w:szCs w:val="26"/>
        </w:rPr>
        <w:t xml:space="preserve"> </w:t>
      </w:r>
      <w:r>
        <w:rPr>
          <w:sz w:val="26"/>
          <w:szCs w:val="26"/>
        </w:rPr>
        <w:t>воспитательной</w:t>
      </w:r>
      <w:r>
        <w:rPr>
          <w:spacing w:val="1"/>
          <w:sz w:val="26"/>
          <w:szCs w:val="26"/>
        </w:rPr>
        <w:t xml:space="preserve"> </w:t>
      </w:r>
      <w:r>
        <w:rPr>
          <w:sz w:val="26"/>
          <w:szCs w:val="26"/>
        </w:rPr>
        <w:t>деятельности,</w:t>
      </w:r>
      <w:r>
        <w:rPr>
          <w:spacing w:val="1"/>
          <w:sz w:val="26"/>
          <w:szCs w:val="26"/>
        </w:rPr>
        <w:t xml:space="preserve"> </w:t>
      </w:r>
      <w:r>
        <w:rPr>
          <w:sz w:val="26"/>
          <w:szCs w:val="26"/>
        </w:rPr>
        <w:t>обеспечивающей</w:t>
      </w:r>
      <w:r>
        <w:rPr>
          <w:spacing w:val="1"/>
          <w:sz w:val="26"/>
          <w:szCs w:val="26"/>
        </w:rPr>
        <w:t xml:space="preserve"> </w:t>
      </w:r>
      <w:r>
        <w:rPr>
          <w:sz w:val="26"/>
          <w:szCs w:val="26"/>
        </w:rPr>
        <w:t>позитивную</w:t>
      </w:r>
      <w:r>
        <w:rPr>
          <w:spacing w:val="1"/>
          <w:sz w:val="26"/>
          <w:szCs w:val="26"/>
        </w:rPr>
        <w:t xml:space="preserve"> </w:t>
      </w:r>
      <w:r>
        <w:rPr>
          <w:sz w:val="26"/>
          <w:szCs w:val="26"/>
        </w:rPr>
        <w:t>динамику</w:t>
      </w:r>
      <w:r>
        <w:rPr>
          <w:spacing w:val="1"/>
          <w:sz w:val="26"/>
          <w:szCs w:val="26"/>
        </w:rPr>
        <w:t xml:space="preserve"> </w:t>
      </w:r>
      <w:r>
        <w:rPr>
          <w:sz w:val="26"/>
          <w:szCs w:val="26"/>
        </w:rPr>
        <w:t>развития</w:t>
      </w:r>
      <w:r>
        <w:rPr>
          <w:spacing w:val="1"/>
          <w:sz w:val="26"/>
          <w:szCs w:val="26"/>
        </w:rPr>
        <w:t xml:space="preserve"> </w:t>
      </w:r>
      <w:r>
        <w:rPr>
          <w:sz w:val="26"/>
          <w:szCs w:val="26"/>
        </w:rPr>
        <w:t>личности</w:t>
      </w:r>
      <w:r>
        <w:rPr>
          <w:spacing w:val="1"/>
          <w:sz w:val="26"/>
          <w:szCs w:val="26"/>
        </w:rPr>
        <w:t xml:space="preserve"> </w:t>
      </w:r>
      <w:r>
        <w:rPr>
          <w:sz w:val="26"/>
          <w:szCs w:val="26"/>
        </w:rPr>
        <w:t>младшего</w:t>
      </w:r>
      <w:r>
        <w:rPr>
          <w:spacing w:val="1"/>
          <w:sz w:val="26"/>
          <w:szCs w:val="26"/>
        </w:rPr>
        <w:t xml:space="preserve"> </w:t>
      </w:r>
      <w:r>
        <w:rPr>
          <w:sz w:val="26"/>
          <w:szCs w:val="26"/>
        </w:rPr>
        <w:t>школьника,</w:t>
      </w:r>
      <w:r>
        <w:rPr>
          <w:spacing w:val="1"/>
          <w:sz w:val="26"/>
          <w:szCs w:val="26"/>
        </w:rPr>
        <w:t xml:space="preserve"> </w:t>
      </w:r>
      <w:r>
        <w:rPr>
          <w:sz w:val="26"/>
          <w:szCs w:val="26"/>
        </w:rPr>
        <w:t>ориентированную</w:t>
      </w:r>
      <w:r>
        <w:rPr>
          <w:spacing w:val="1"/>
          <w:sz w:val="26"/>
          <w:szCs w:val="26"/>
        </w:rPr>
        <w:t xml:space="preserve"> </w:t>
      </w:r>
      <w:r>
        <w:rPr>
          <w:sz w:val="26"/>
          <w:szCs w:val="26"/>
        </w:rPr>
        <w:t>на</w:t>
      </w:r>
      <w:r>
        <w:rPr>
          <w:spacing w:val="1"/>
          <w:sz w:val="26"/>
          <w:szCs w:val="26"/>
        </w:rPr>
        <w:t xml:space="preserve"> </w:t>
      </w:r>
      <w:r>
        <w:rPr>
          <w:sz w:val="26"/>
          <w:szCs w:val="26"/>
        </w:rPr>
        <w:t>процессы</w:t>
      </w:r>
      <w:r>
        <w:rPr>
          <w:spacing w:val="1"/>
          <w:sz w:val="26"/>
          <w:szCs w:val="26"/>
        </w:rPr>
        <w:t xml:space="preserve"> </w:t>
      </w:r>
      <w:r>
        <w:rPr>
          <w:sz w:val="26"/>
          <w:szCs w:val="26"/>
        </w:rPr>
        <w:t>самопознания,</w:t>
      </w:r>
      <w:r>
        <w:rPr>
          <w:spacing w:val="1"/>
          <w:sz w:val="26"/>
          <w:szCs w:val="26"/>
        </w:rPr>
        <w:t xml:space="preserve"> </w:t>
      </w:r>
      <w:r>
        <w:rPr>
          <w:sz w:val="26"/>
          <w:szCs w:val="26"/>
        </w:rPr>
        <w:t>саморазвития</w:t>
      </w:r>
      <w:r>
        <w:rPr>
          <w:spacing w:val="1"/>
          <w:sz w:val="26"/>
          <w:szCs w:val="26"/>
        </w:rPr>
        <w:t xml:space="preserve"> </w:t>
      </w:r>
      <w:r>
        <w:rPr>
          <w:sz w:val="26"/>
          <w:szCs w:val="26"/>
        </w:rPr>
        <w:t>и</w:t>
      </w:r>
      <w:r>
        <w:rPr>
          <w:spacing w:val="1"/>
          <w:sz w:val="26"/>
          <w:szCs w:val="26"/>
        </w:rPr>
        <w:t xml:space="preserve"> </w:t>
      </w:r>
      <w:r>
        <w:rPr>
          <w:sz w:val="26"/>
          <w:szCs w:val="26"/>
        </w:rPr>
        <w:t>самовоспитания.</w:t>
      </w:r>
      <w:r>
        <w:rPr>
          <w:spacing w:val="-62"/>
          <w:sz w:val="26"/>
          <w:szCs w:val="26"/>
        </w:rPr>
        <w:t xml:space="preserve"> </w:t>
      </w:r>
      <w:r>
        <w:rPr>
          <w:sz w:val="26"/>
          <w:szCs w:val="26"/>
        </w:rPr>
        <w:t>Личностные результаты освоения программы предмета «Литературное чтение» отражают</w:t>
      </w:r>
      <w:r>
        <w:rPr>
          <w:spacing w:val="-62"/>
          <w:sz w:val="26"/>
          <w:szCs w:val="26"/>
        </w:rPr>
        <w:t xml:space="preserve"> </w:t>
      </w:r>
      <w:r>
        <w:rPr>
          <w:sz w:val="26"/>
          <w:szCs w:val="26"/>
        </w:rPr>
        <w:t>освоение</w:t>
      </w:r>
      <w:r>
        <w:rPr>
          <w:spacing w:val="1"/>
          <w:sz w:val="26"/>
          <w:szCs w:val="26"/>
        </w:rPr>
        <w:t xml:space="preserve"> </w:t>
      </w:r>
      <w:r>
        <w:rPr>
          <w:sz w:val="26"/>
          <w:szCs w:val="26"/>
        </w:rPr>
        <w:t>младшими</w:t>
      </w:r>
      <w:r>
        <w:rPr>
          <w:spacing w:val="1"/>
          <w:sz w:val="26"/>
          <w:szCs w:val="26"/>
        </w:rPr>
        <w:t xml:space="preserve"> </w:t>
      </w:r>
      <w:r>
        <w:rPr>
          <w:sz w:val="26"/>
          <w:szCs w:val="26"/>
        </w:rPr>
        <w:t>школьниками</w:t>
      </w:r>
      <w:r>
        <w:rPr>
          <w:spacing w:val="1"/>
          <w:sz w:val="26"/>
          <w:szCs w:val="26"/>
        </w:rPr>
        <w:t xml:space="preserve"> </w:t>
      </w:r>
      <w:r>
        <w:rPr>
          <w:sz w:val="26"/>
          <w:szCs w:val="26"/>
        </w:rPr>
        <w:t>социально</w:t>
      </w:r>
      <w:r>
        <w:rPr>
          <w:spacing w:val="1"/>
          <w:sz w:val="26"/>
          <w:szCs w:val="26"/>
        </w:rPr>
        <w:t xml:space="preserve"> </w:t>
      </w:r>
      <w:r>
        <w:rPr>
          <w:sz w:val="26"/>
          <w:szCs w:val="26"/>
        </w:rPr>
        <w:t>значимых</w:t>
      </w:r>
      <w:r>
        <w:rPr>
          <w:spacing w:val="1"/>
          <w:sz w:val="26"/>
          <w:szCs w:val="26"/>
        </w:rPr>
        <w:t xml:space="preserve"> </w:t>
      </w:r>
      <w:r>
        <w:rPr>
          <w:sz w:val="26"/>
          <w:szCs w:val="26"/>
        </w:rPr>
        <w:t>норм</w:t>
      </w:r>
      <w:r>
        <w:rPr>
          <w:spacing w:val="1"/>
          <w:sz w:val="26"/>
          <w:szCs w:val="26"/>
        </w:rPr>
        <w:t xml:space="preserve"> </w:t>
      </w:r>
      <w:r>
        <w:rPr>
          <w:sz w:val="26"/>
          <w:szCs w:val="26"/>
        </w:rPr>
        <w:t>и</w:t>
      </w:r>
      <w:r>
        <w:rPr>
          <w:spacing w:val="1"/>
          <w:sz w:val="26"/>
          <w:szCs w:val="26"/>
        </w:rPr>
        <w:t xml:space="preserve"> </w:t>
      </w:r>
      <w:r>
        <w:rPr>
          <w:sz w:val="26"/>
          <w:szCs w:val="26"/>
        </w:rPr>
        <w:t>отношений,</w:t>
      </w:r>
      <w:r>
        <w:rPr>
          <w:spacing w:val="1"/>
          <w:sz w:val="26"/>
          <w:szCs w:val="26"/>
        </w:rPr>
        <w:t xml:space="preserve"> </w:t>
      </w:r>
      <w:r>
        <w:rPr>
          <w:sz w:val="26"/>
          <w:szCs w:val="26"/>
        </w:rPr>
        <w:t>развитие</w:t>
      </w:r>
      <w:r>
        <w:rPr>
          <w:spacing w:val="-62"/>
          <w:sz w:val="26"/>
          <w:szCs w:val="26"/>
        </w:rPr>
        <w:t xml:space="preserve"> </w:t>
      </w:r>
      <w:r>
        <w:rPr>
          <w:sz w:val="26"/>
          <w:szCs w:val="26"/>
        </w:rPr>
        <w:t>позитивного</w:t>
      </w:r>
      <w:r>
        <w:rPr>
          <w:spacing w:val="1"/>
          <w:sz w:val="26"/>
          <w:szCs w:val="26"/>
        </w:rPr>
        <w:t xml:space="preserve"> </w:t>
      </w:r>
      <w:r>
        <w:rPr>
          <w:sz w:val="26"/>
          <w:szCs w:val="26"/>
        </w:rPr>
        <w:t>отношения</w:t>
      </w:r>
      <w:r>
        <w:rPr>
          <w:spacing w:val="1"/>
          <w:sz w:val="26"/>
          <w:szCs w:val="26"/>
        </w:rPr>
        <w:t xml:space="preserve"> </w:t>
      </w:r>
      <w:r>
        <w:rPr>
          <w:sz w:val="26"/>
          <w:szCs w:val="26"/>
        </w:rPr>
        <w:t>обучающихся</w:t>
      </w:r>
      <w:r>
        <w:rPr>
          <w:spacing w:val="1"/>
          <w:sz w:val="26"/>
          <w:szCs w:val="26"/>
        </w:rPr>
        <w:t xml:space="preserve"> </w:t>
      </w:r>
      <w:r>
        <w:rPr>
          <w:sz w:val="26"/>
          <w:szCs w:val="26"/>
        </w:rPr>
        <w:t>к</w:t>
      </w:r>
      <w:r>
        <w:rPr>
          <w:spacing w:val="1"/>
          <w:sz w:val="26"/>
          <w:szCs w:val="26"/>
        </w:rPr>
        <w:t xml:space="preserve"> </w:t>
      </w:r>
      <w:r>
        <w:rPr>
          <w:sz w:val="26"/>
          <w:szCs w:val="26"/>
        </w:rPr>
        <w:t>общественным,</w:t>
      </w:r>
      <w:r>
        <w:rPr>
          <w:spacing w:val="66"/>
          <w:sz w:val="26"/>
          <w:szCs w:val="26"/>
        </w:rPr>
        <w:t xml:space="preserve"> </w:t>
      </w:r>
      <w:r>
        <w:rPr>
          <w:sz w:val="26"/>
          <w:szCs w:val="26"/>
        </w:rPr>
        <w:t>традиционным,</w:t>
      </w:r>
      <w:r>
        <w:rPr>
          <w:spacing w:val="-62"/>
          <w:sz w:val="26"/>
          <w:szCs w:val="26"/>
        </w:rPr>
        <w:t xml:space="preserve"> </w:t>
      </w:r>
      <w:r>
        <w:rPr>
          <w:sz w:val="26"/>
          <w:szCs w:val="26"/>
        </w:rPr>
        <w:t>социокультурным и духовно-нравственным ценностям, приобретение опыта применения</w:t>
      </w:r>
      <w:r>
        <w:rPr>
          <w:spacing w:val="1"/>
          <w:sz w:val="26"/>
          <w:szCs w:val="26"/>
        </w:rPr>
        <w:t xml:space="preserve"> </w:t>
      </w:r>
      <w:r>
        <w:rPr>
          <w:sz w:val="26"/>
          <w:szCs w:val="26"/>
        </w:rPr>
        <w:t>сформированных</w:t>
      </w:r>
    </w:p>
    <w:p w:rsidR="006C6D24" w:rsidRDefault="006C6D24" w:rsidP="006C6D24">
      <w:pPr>
        <w:spacing w:line="298" w:lineRule="exact"/>
        <w:jc w:val="both"/>
        <w:rPr>
          <w:sz w:val="26"/>
          <w:szCs w:val="26"/>
        </w:rPr>
      </w:pPr>
      <w:r>
        <w:rPr>
          <w:sz w:val="26"/>
          <w:szCs w:val="26"/>
        </w:rPr>
        <w:t>представлений</w:t>
      </w:r>
      <w:r>
        <w:rPr>
          <w:spacing w:val="-4"/>
          <w:sz w:val="26"/>
          <w:szCs w:val="26"/>
        </w:rPr>
        <w:t xml:space="preserve"> </w:t>
      </w:r>
      <w:r>
        <w:rPr>
          <w:sz w:val="26"/>
          <w:szCs w:val="26"/>
        </w:rPr>
        <w:t>и</w:t>
      </w:r>
      <w:r>
        <w:rPr>
          <w:spacing w:val="-3"/>
          <w:sz w:val="26"/>
          <w:szCs w:val="26"/>
        </w:rPr>
        <w:t xml:space="preserve"> </w:t>
      </w:r>
      <w:r>
        <w:rPr>
          <w:sz w:val="26"/>
          <w:szCs w:val="26"/>
        </w:rPr>
        <w:t>отношений</w:t>
      </w:r>
      <w:r>
        <w:rPr>
          <w:spacing w:val="-4"/>
          <w:sz w:val="26"/>
          <w:szCs w:val="26"/>
        </w:rPr>
        <w:t xml:space="preserve"> </w:t>
      </w:r>
      <w:r>
        <w:rPr>
          <w:sz w:val="26"/>
          <w:szCs w:val="26"/>
        </w:rPr>
        <w:t>на</w:t>
      </w:r>
      <w:r>
        <w:rPr>
          <w:spacing w:val="-3"/>
          <w:sz w:val="26"/>
          <w:szCs w:val="26"/>
        </w:rPr>
        <w:t xml:space="preserve"> </w:t>
      </w:r>
      <w:r>
        <w:rPr>
          <w:sz w:val="26"/>
          <w:szCs w:val="26"/>
        </w:rPr>
        <w:t>практике.</w:t>
      </w:r>
    </w:p>
    <w:p w:rsidR="006C6D24" w:rsidRDefault="006C6D24" w:rsidP="006C6D24">
      <w:pPr>
        <w:spacing w:line="298" w:lineRule="exact"/>
        <w:jc w:val="both"/>
        <w:outlineLvl w:val="2"/>
        <w:rPr>
          <w:b/>
          <w:bCs/>
          <w:i/>
          <w:iCs/>
          <w:sz w:val="26"/>
          <w:szCs w:val="26"/>
        </w:rPr>
      </w:pPr>
      <w:r>
        <w:rPr>
          <w:b/>
          <w:bCs/>
          <w:i/>
          <w:iCs/>
          <w:sz w:val="26"/>
          <w:szCs w:val="26"/>
        </w:rPr>
        <w:t>Гражданско-патриотическое</w:t>
      </w:r>
      <w:r>
        <w:rPr>
          <w:b/>
          <w:bCs/>
          <w:i/>
          <w:iCs/>
          <w:spacing w:val="-7"/>
          <w:sz w:val="26"/>
          <w:szCs w:val="26"/>
        </w:rPr>
        <w:t xml:space="preserve"> </w:t>
      </w:r>
      <w:r>
        <w:rPr>
          <w:b/>
          <w:bCs/>
          <w:i/>
          <w:iCs/>
          <w:sz w:val="26"/>
          <w:szCs w:val="26"/>
        </w:rPr>
        <w:t>воспитание:</w:t>
      </w:r>
    </w:p>
    <w:p w:rsidR="006C6D24" w:rsidRDefault="006C6D24" w:rsidP="006C6D24">
      <w:pPr>
        <w:widowControl/>
        <w:autoSpaceDE/>
        <w:autoSpaceDN/>
        <w:sectPr w:rsidR="006C6D24">
          <w:pgSz w:w="11910" w:h="16840"/>
          <w:pgMar w:top="900" w:right="600" w:bottom="760" w:left="920" w:header="0" w:footer="576" w:gutter="0"/>
          <w:cols w:space="720"/>
        </w:sectPr>
      </w:pPr>
    </w:p>
    <w:p w:rsidR="006C6D24" w:rsidRDefault="006C6D24" w:rsidP="006C6D24">
      <w:pPr>
        <w:numPr>
          <w:ilvl w:val="0"/>
          <w:numId w:val="20"/>
        </w:numPr>
        <w:tabs>
          <w:tab w:val="left" w:pos="653"/>
        </w:tabs>
        <w:spacing w:before="75"/>
        <w:ind w:right="109" w:firstLine="0"/>
        <w:jc w:val="both"/>
        <w:rPr>
          <w:sz w:val="26"/>
        </w:rPr>
      </w:pPr>
      <w:r>
        <w:rPr>
          <w:sz w:val="26"/>
        </w:rPr>
        <w:lastRenderedPageBreak/>
        <w:t>становление</w:t>
      </w:r>
      <w:r>
        <w:rPr>
          <w:spacing w:val="1"/>
          <w:sz w:val="26"/>
        </w:rPr>
        <w:t xml:space="preserve"> </w:t>
      </w:r>
      <w:r>
        <w:rPr>
          <w:sz w:val="26"/>
        </w:rPr>
        <w:t>ценностного</w:t>
      </w:r>
      <w:r>
        <w:rPr>
          <w:spacing w:val="1"/>
          <w:sz w:val="26"/>
        </w:rPr>
        <w:t xml:space="preserve"> </w:t>
      </w:r>
      <w:r>
        <w:rPr>
          <w:sz w:val="26"/>
        </w:rPr>
        <w:t>отношения</w:t>
      </w:r>
      <w:r>
        <w:rPr>
          <w:spacing w:val="1"/>
          <w:sz w:val="26"/>
        </w:rPr>
        <w:t xml:space="preserve"> </w:t>
      </w:r>
      <w:r>
        <w:rPr>
          <w:sz w:val="26"/>
        </w:rPr>
        <w:t>к</w:t>
      </w:r>
      <w:r>
        <w:rPr>
          <w:spacing w:val="1"/>
          <w:sz w:val="26"/>
        </w:rPr>
        <w:t xml:space="preserve"> </w:t>
      </w:r>
      <w:r>
        <w:rPr>
          <w:sz w:val="26"/>
        </w:rPr>
        <w:t>своей</w:t>
      </w:r>
      <w:r>
        <w:rPr>
          <w:spacing w:val="1"/>
          <w:sz w:val="26"/>
        </w:rPr>
        <w:t xml:space="preserve"> </w:t>
      </w:r>
      <w:r>
        <w:rPr>
          <w:sz w:val="26"/>
        </w:rPr>
        <w:t>Родине</w:t>
      </w:r>
      <w:r>
        <w:rPr>
          <w:spacing w:val="1"/>
          <w:sz w:val="26"/>
        </w:rPr>
        <w:t xml:space="preserve"> </w:t>
      </w:r>
      <w:r>
        <w:rPr>
          <w:sz w:val="26"/>
        </w:rPr>
        <w:t>—России,</w:t>
      </w:r>
      <w:r>
        <w:rPr>
          <w:spacing w:val="1"/>
          <w:sz w:val="26"/>
        </w:rPr>
        <w:t xml:space="preserve"> </w:t>
      </w:r>
      <w:r>
        <w:rPr>
          <w:sz w:val="26"/>
        </w:rPr>
        <w:t>малой</w:t>
      </w:r>
      <w:r>
        <w:rPr>
          <w:spacing w:val="1"/>
          <w:sz w:val="26"/>
        </w:rPr>
        <w:t xml:space="preserve"> </w:t>
      </w:r>
      <w:r>
        <w:rPr>
          <w:sz w:val="26"/>
        </w:rPr>
        <w:t>родине,</w:t>
      </w:r>
      <w:r>
        <w:rPr>
          <w:spacing w:val="1"/>
          <w:sz w:val="26"/>
        </w:rPr>
        <w:t xml:space="preserve"> </w:t>
      </w:r>
      <w:r>
        <w:rPr>
          <w:sz w:val="26"/>
        </w:rPr>
        <w:t>проявление</w:t>
      </w:r>
      <w:r>
        <w:rPr>
          <w:spacing w:val="1"/>
          <w:sz w:val="26"/>
        </w:rPr>
        <w:t xml:space="preserve"> </w:t>
      </w:r>
      <w:r>
        <w:rPr>
          <w:sz w:val="26"/>
        </w:rPr>
        <w:t>интереса</w:t>
      </w:r>
      <w:r>
        <w:rPr>
          <w:spacing w:val="1"/>
          <w:sz w:val="26"/>
        </w:rPr>
        <w:t xml:space="preserve"> </w:t>
      </w:r>
      <w:r>
        <w:rPr>
          <w:sz w:val="26"/>
        </w:rPr>
        <w:t>к</w:t>
      </w:r>
      <w:r>
        <w:rPr>
          <w:spacing w:val="1"/>
          <w:sz w:val="26"/>
        </w:rPr>
        <w:t xml:space="preserve"> </w:t>
      </w:r>
      <w:r>
        <w:rPr>
          <w:sz w:val="26"/>
        </w:rPr>
        <w:t>изучению</w:t>
      </w:r>
      <w:r>
        <w:rPr>
          <w:spacing w:val="1"/>
          <w:sz w:val="26"/>
        </w:rPr>
        <w:t xml:space="preserve"> </w:t>
      </w:r>
      <w:r>
        <w:rPr>
          <w:sz w:val="26"/>
        </w:rPr>
        <w:t>родного</w:t>
      </w:r>
      <w:r>
        <w:rPr>
          <w:spacing w:val="1"/>
          <w:sz w:val="26"/>
        </w:rPr>
        <w:t xml:space="preserve"> </w:t>
      </w:r>
      <w:r>
        <w:rPr>
          <w:sz w:val="26"/>
        </w:rPr>
        <w:t>языка,</w:t>
      </w:r>
      <w:r>
        <w:rPr>
          <w:spacing w:val="1"/>
          <w:sz w:val="26"/>
        </w:rPr>
        <w:t xml:space="preserve"> </w:t>
      </w:r>
      <w:r>
        <w:rPr>
          <w:sz w:val="26"/>
        </w:rPr>
        <w:t>истории</w:t>
      </w:r>
      <w:r>
        <w:rPr>
          <w:spacing w:val="1"/>
          <w:sz w:val="26"/>
        </w:rPr>
        <w:t xml:space="preserve"> </w:t>
      </w:r>
      <w:r>
        <w:rPr>
          <w:sz w:val="26"/>
        </w:rPr>
        <w:t>и</w:t>
      </w:r>
      <w:r>
        <w:rPr>
          <w:spacing w:val="1"/>
          <w:sz w:val="26"/>
        </w:rPr>
        <w:t xml:space="preserve"> </w:t>
      </w:r>
      <w:r>
        <w:rPr>
          <w:sz w:val="26"/>
        </w:rPr>
        <w:t>культуре</w:t>
      </w:r>
      <w:r>
        <w:rPr>
          <w:spacing w:val="1"/>
          <w:sz w:val="26"/>
        </w:rPr>
        <w:t xml:space="preserve"> </w:t>
      </w:r>
      <w:r>
        <w:rPr>
          <w:sz w:val="26"/>
        </w:rPr>
        <w:t>Российской</w:t>
      </w:r>
      <w:r>
        <w:rPr>
          <w:spacing w:val="1"/>
          <w:sz w:val="26"/>
        </w:rPr>
        <w:t xml:space="preserve"> </w:t>
      </w:r>
      <w:r>
        <w:rPr>
          <w:sz w:val="26"/>
        </w:rPr>
        <w:t>Федерации,</w:t>
      </w:r>
      <w:r>
        <w:rPr>
          <w:spacing w:val="-3"/>
          <w:sz w:val="26"/>
        </w:rPr>
        <w:t xml:space="preserve"> </w:t>
      </w:r>
      <w:r>
        <w:rPr>
          <w:sz w:val="26"/>
        </w:rPr>
        <w:t>понимание</w:t>
      </w:r>
      <w:r>
        <w:rPr>
          <w:spacing w:val="-3"/>
          <w:sz w:val="26"/>
        </w:rPr>
        <w:t xml:space="preserve"> </w:t>
      </w:r>
      <w:r>
        <w:rPr>
          <w:sz w:val="26"/>
        </w:rPr>
        <w:t>естественной</w:t>
      </w:r>
      <w:r>
        <w:rPr>
          <w:spacing w:val="-3"/>
          <w:sz w:val="26"/>
        </w:rPr>
        <w:t xml:space="preserve"> </w:t>
      </w:r>
      <w:r>
        <w:rPr>
          <w:sz w:val="26"/>
        </w:rPr>
        <w:t>связи</w:t>
      </w:r>
      <w:r>
        <w:rPr>
          <w:spacing w:val="-2"/>
          <w:sz w:val="26"/>
        </w:rPr>
        <w:t xml:space="preserve"> </w:t>
      </w:r>
      <w:r>
        <w:rPr>
          <w:sz w:val="26"/>
        </w:rPr>
        <w:t>прошлого</w:t>
      </w:r>
      <w:r>
        <w:rPr>
          <w:spacing w:val="-3"/>
          <w:sz w:val="26"/>
        </w:rPr>
        <w:t xml:space="preserve"> </w:t>
      </w:r>
      <w:r>
        <w:rPr>
          <w:sz w:val="26"/>
        </w:rPr>
        <w:t>и</w:t>
      </w:r>
      <w:r>
        <w:rPr>
          <w:spacing w:val="-3"/>
          <w:sz w:val="26"/>
        </w:rPr>
        <w:t xml:space="preserve"> </w:t>
      </w:r>
      <w:r>
        <w:rPr>
          <w:sz w:val="26"/>
        </w:rPr>
        <w:t>настоящего</w:t>
      </w:r>
      <w:r>
        <w:rPr>
          <w:spacing w:val="-2"/>
          <w:sz w:val="26"/>
        </w:rPr>
        <w:t xml:space="preserve"> </w:t>
      </w:r>
      <w:r>
        <w:rPr>
          <w:sz w:val="26"/>
        </w:rPr>
        <w:t>в</w:t>
      </w:r>
      <w:r>
        <w:rPr>
          <w:spacing w:val="-3"/>
          <w:sz w:val="26"/>
        </w:rPr>
        <w:t xml:space="preserve"> </w:t>
      </w:r>
      <w:r>
        <w:rPr>
          <w:sz w:val="26"/>
        </w:rPr>
        <w:t>культуре</w:t>
      </w:r>
      <w:r>
        <w:rPr>
          <w:spacing w:val="-3"/>
          <w:sz w:val="26"/>
        </w:rPr>
        <w:t xml:space="preserve"> </w:t>
      </w:r>
      <w:r>
        <w:rPr>
          <w:sz w:val="26"/>
        </w:rPr>
        <w:t>общества;</w:t>
      </w:r>
    </w:p>
    <w:p w:rsidR="006C6D24" w:rsidRDefault="006C6D24" w:rsidP="006C6D24">
      <w:pPr>
        <w:numPr>
          <w:ilvl w:val="0"/>
          <w:numId w:val="20"/>
        </w:numPr>
        <w:tabs>
          <w:tab w:val="left" w:pos="732"/>
        </w:tabs>
        <w:spacing w:before="1"/>
        <w:ind w:right="112" w:firstLine="0"/>
        <w:jc w:val="both"/>
        <w:rPr>
          <w:sz w:val="26"/>
        </w:rPr>
      </w:pPr>
      <w:r>
        <w:rPr>
          <w:sz w:val="26"/>
        </w:rPr>
        <w:t>осознание</w:t>
      </w:r>
      <w:r>
        <w:rPr>
          <w:spacing w:val="61"/>
          <w:sz w:val="26"/>
        </w:rPr>
        <w:t xml:space="preserve"> </w:t>
      </w:r>
      <w:r>
        <w:rPr>
          <w:sz w:val="26"/>
        </w:rPr>
        <w:t>своей</w:t>
      </w:r>
      <w:r>
        <w:rPr>
          <w:spacing w:val="61"/>
          <w:sz w:val="26"/>
        </w:rPr>
        <w:t xml:space="preserve"> </w:t>
      </w:r>
      <w:r>
        <w:rPr>
          <w:sz w:val="26"/>
        </w:rPr>
        <w:t>этнокультурной</w:t>
      </w:r>
      <w:r>
        <w:rPr>
          <w:spacing w:val="64"/>
          <w:sz w:val="26"/>
        </w:rPr>
        <w:t xml:space="preserve"> </w:t>
      </w:r>
      <w:r>
        <w:rPr>
          <w:sz w:val="26"/>
        </w:rPr>
        <w:t>и</w:t>
      </w:r>
      <w:r>
        <w:rPr>
          <w:spacing w:val="61"/>
          <w:sz w:val="26"/>
        </w:rPr>
        <w:t xml:space="preserve"> </w:t>
      </w:r>
      <w:r>
        <w:rPr>
          <w:sz w:val="26"/>
        </w:rPr>
        <w:t>российской</w:t>
      </w:r>
      <w:r>
        <w:rPr>
          <w:spacing w:val="61"/>
          <w:sz w:val="26"/>
        </w:rPr>
        <w:t xml:space="preserve"> </w:t>
      </w:r>
      <w:r>
        <w:rPr>
          <w:sz w:val="26"/>
        </w:rPr>
        <w:t>гражданской</w:t>
      </w:r>
      <w:r>
        <w:rPr>
          <w:spacing w:val="61"/>
          <w:sz w:val="26"/>
        </w:rPr>
        <w:t xml:space="preserve"> </w:t>
      </w:r>
      <w:r>
        <w:rPr>
          <w:sz w:val="26"/>
        </w:rPr>
        <w:t>идентичности,</w:t>
      </w:r>
      <w:r>
        <w:rPr>
          <w:spacing w:val="-63"/>
          <w:sz w:val="26"/>
        </w:rPr>
        <w:t xml:space="preserve"> </w:t>
      </w:r>
      <w:r>
        <w:rPr>
          <w:sz w:val="26"/>
        </w:rPr>
        <w:t>сопричастности</w:t>
      </w:r>
      <w:r>
        <w:rPr>
          <w:spacing w:val="1"/>
          <w:sz w:val="26"/>
        </w:rPr>
        <w:t xml:space="preserve"> </w:t>
      </w:r>
      <w:r>
        <w:rPr>
          <w:sz w:val="26"/>
        </w:rPr>
        <w:t>к</w:t>
      </w:r>
      <w:r>
        <w:rPr>
          <w:spacing w:val="1"/>
          <w:sz w:val="26"/>
        </w:rPr>
        <w:t xml:space="preserve"> </w:t>
      </w:r>
      <w:r>
        <w:rPr>
          <w:sz w:val="26"/>
        </w:rPr>
        <w:t>прошлому,</w:t>
      </w:r>
      <w:r>
        <w:rPr>
          <w:spacing w:val="1"/>
          <w:sz w:val="26"/>
        </w:rPr>
        <w:t xml:space="preserve"> </w:t>
      </w:r>
      <w:r>
        <w:rPr>
          <w:sz w:val="26"/>
        </w:rPr>
        <w:t>настоящему</w:t>
      </w:r>
      <w:r>
        <w:rPr>
          <w:spacing w:val="1"/>
          <w:sz w:val="26"/>
        </w:rPr>
        <w:t xml:space="preserve"> </w:t>
      </w:r>
      <w:r>
        <w:rPr>
          <w:sz w:val="26"/>
        </w:rPr>
        <w:t>и</w:t>
      </w:r>
      <w:r>
        <w:rPr>
          <w:spacing w:val="1"/>
          <w:sz w:val="26"/>
        </w:rPr>
        <w:t xml:space="preserve"> </w:t>
      </w:r>
      <w:r>
        <w:rPr>
          <w:sz w:val="26"/>
        </w:rPr>
        <w:t>будущему</w:t>
      </w:r>
      <w:r>
        <w:rPr>
          <w:spacing w:val="1"/>
          <w:sz w:val="26"/>
        </w:rPr>
        <w:t xml:space="preserve"> </w:t>
      </w:r>
      <w:r>
        <w:rPr>
          <w:sz w:val="26"/>
        </w:rPr>
        <w:t>своей</w:t>
      </w:r>
      <w:r>
        <w:rPr>
          <w:spacing w:val="1"/>
          <w:sz w:val="26"/>
        </w:rPr>
        <w:t xml:space="preserve"> </w:t>
      </w:r>
      <w:r>
        <w:rPr>
          <w:sz w:val="26"/>
        </w:rPr>
        <w:t>страны</w:t>
      </w:r>
      <w:r>
        <w:rPr>
          <w:spacing w:val="1"/>
          <w:sz w:val="26"/>
        </w:rPr>
        <w:t xml:space="preserve"> </w:t>
      </w:r>
      <w:r>
        <w:rPr>
          <w:sz w:val="26"/>
        </w:rPr>
        <w:t>и</w:t>
      </w:r>
      <w:r>
        <w:rPr>
          <w:spacing w:val="1"/>
          <w:sz w:val="26"/>
        </w:rPr>
        <w:t xml:space="preserve"> </w:t>
      </w:r>
      <w:r>
        <w:rPr>
          <w:sz w:val="26"/>
        </w:rPr>
        <w:t>родного</w:t>
      </w:r>
      <w:r>
        <w:rPr>
          <w:spacing w:val="1"/>
          <w:sz w:val="26"/>
        </w:rPr>
        <w:t xml:space="preserve"> </w:t>
      </w:r>
      <w:r>
        <w:rPr>
          <w:sz w:val="26"/>
        </w:rPr>
        <w:t>края,</w:t>
      </w:r>
      <w:r>
        <w:rPr>
          <w:spacing w:val="-62"/>
          <w:sz w:val="26"/>
        </w:rPr>
        <w:t xml:space="preserve"> </w:t>
      </w:r>
      <w:r>
        <w:rPr>
          <w:sz w:val="26"/>
        </w:rPr>
        <w:t>проявление</w:t>
      </w:r>
      <w:r>
        <w:rPr>
          <w:spacing w:val="1"/>
          <w:sz w:val="26"/>
        </w:rPr>
        <w:t xml:space="preserve"> </w:t>
      </w:r>
      <w:r>
        <w:rPr>
          <w:sz w:val="26"/>
        </w:rPr>
        <w:t>уважения</w:t>
      </w:r>
      <w:r>
        <w:rPr>
          <w:spacing w:val="1"/>
          <w:sz w:val="26"/>
        </w:rPr>
        <w:t xml:space="preserve"> </w:t>
      </w:r>
      <w:r>
        <w:rPr>
          <w:sz w:val="26"/>
        </w:rPr>
        <w:t>к</w:t>
      </w:r>
      <w:r>
        <w:rPr>
          <w:spacing w:val="1"/>
          <w:sz w:val="26"/>
        </w:rPr>
        <w:t xml:space="preserve"> </w:t>
      </w:r>
      <w:r>
        <w:rPr>
          <w:sz w:val="26"/>
        </w:rPr>
        <w:t>традициям</w:t>
      </w:r>
      <w:r>
        <w:rPr>
          <w:spacing w:val="1"/>
          <w:sz w:val="26"/>
        </w:rPr>
        <w:t xml:space="preserve"> </w:t>
      </w:r>
      <w:r>
        <w:rPr>
          <w:sz w:val="26"/>
        </w:rPr>
        <w:t>и</w:t>
      </w:r>
      <w:r>
        <w:rPr>
          <w:spacing w:val="1"/>
          <w:sz w:val="26"/>
        </w:rPr>
        <w:t xml:space="preserve"> </w:t>
      </w:r>
      <w:r>
        <w:rPr>
          <w:sz w:val="26"/>
        </w:rPr>
        <w:t>культуре</w:t>
      </w:r>
      <w:r>
        <w:rPr>
          <w:spacing w:val="1"/>
          <w:sz w:val="26"/>
        </w:rPr>
        <w:t xml:space="preserve"> </w:t>
      </w:r>
      <w:r>
        <w:rPr>
          <w:sz w:val="26"/>
        </w:rPr>
        <w:t>своего</w:t>
      </w:r>
      <w:r>
        <w:rPr>
          <w:spacing w:val="1"/>
          <w:sz w:val="26"/>
        </w:rPr>
        <w:t xml:space="preserve"> </w:t>
      </w:r>
      <w:r>
        <w:rPr>
          <w:sz w:val="26"/>
        </w:rPr>
        <w:t>и</w:t>
      </w:r>
      <w:r>
        <w:rPr>
          <w:spacing w:val="1"/>
          <w:sz w:val="26"/>
        </w:rPr>
        <w:t xml:space="preserve"> </w:t>
      </w:r>
      <w:r>
        <w:rPr>
          <w:sz w:val="26"/>
        </w:rPr>
        <w:t>других</w:t>
      </w:r>
      <w:r>
        <w:rPr>
          <w:spacing w:val="1"/>
          <w:sz w:val="26"/>
        </w:rPr>
        <w:t xml:space="preserve"> </w:t>
      </w:r>
      <w:r>
        <w:rPr>
          <w:sz w:val="26"/>
        </w:rPr>
        <w:t>народов</w:t>
      </w:r>
      <w:r>
        <w:rPr>
          <w:spacing w:val="1"/>
          <w:sz w:val="26"/>
        </w:rPr>
        <w:t xml:space="preserve"> </w:t>
      </w:r>
      <w:r>
        <w:rPr>
          <w:sz w:val="26"/>
        </w:rPr>
        <w:t>в</w:t>
      </w:r>
      <w:r>
        <w:rPr>
          <w:spacing w:val="1"/>
          <w:sz w:val="26"/>
        </w:rPr>
        <w:t xml:space="preserve"> </w:t>
      </w:r>
      <w:r>
        <w:rPr>
          <w:sz w:val="26"/>
        </w:rPr>
        <w:t>процессе</w:t>
      </w:r>
      <w:r>
        <w:rPr>
          <w:spacing w:val="1"/>
          <w:sz w:val="26"/>
        </w:rPr>
        <w:t xml:space="preserve"> </w:t>
      </w:r>
      <w:r>
        <w:rPr>
          <w:sz w:val="26"/>
        </w:rPr>
        <w:t>восприятия и анализа произведений выдающихся представителей русской литературы и</w:t>
      </w:r>
      <w:r>
        <w:rPr>
          <w:spacing w:val="1"/>
          <w:sz w:val="26"/>
        </w:rPr>
        <w:t xml:space="preserve"> </w:t>
      </w:r>
      <w:r>
        <w:rPr>
          <w:sz w:val="26"/>
        </w:rPr>
        <w:t>творчества</w:t>
      </w:r>
      <w:r>
        <w:rPr>
          <w:spacing w:val="-2"/>
          <w:sz w:val="26"/>
        </w:rPr>
        <w:t xml:space="preserve"> </w:t>
      </w:r>
      <w:r>
        <w:rPr>
          <w:sz w:val="26"/>
        </w:rPr>
        <w:t>народов</w:t>
      </w:r>
      <w:r>
        <w:rPr>
          <w:spacing w:val="-1"/>
          <w:sz w:val="26"/>
        </w:rPr>
        <w:t xml:space="preserve"> </w:t>
      </w:r>
      <w:r>
        <w:rPr>
          <w:sz w:val="26"/>
        </w:rPr>
        <w:t>России;</w:t>
      </w:r>
    </w:p>
    <w:p w:rsidR="006C6D24" w:rsidRDefault="006C6D24" w:rsidP="006C6D24">
      <w:pPr>
        <w:numPr>
          <w:ilvl w:val="0"/>
          <w:numId w:val="20"/>
        </w:numPr>
        <w:tabs>
          <w:tab w:val="left" w:pos="684"/>
        </w:tabs>
        <w:ind w:right="107" w:firstLine="0"/>
        <w:jc w:val="both"/>
        <w:rPr>
          <w:sz w:val="26"/>
        </w:rPr>
      </w:pPr>
      <w:r>
        <w:rPr>
          <w:sz w:val="26"/>
        </w:rPr>
        <w:t>первоначальные</w:t>
      </w:r>
      <w:r>
        <w:rPr>
          <w:spacing w:val="1"/>
          <w:sz w:val="26"/>
        </w:rPr>
        <w:t xml:space="preserve"> </w:t>
      </w:r>
      <w:r>
        <w:rPr>
          <w:sz w:val="26"/>
        </w:rPr>
        <w:t>представления</w:t>
      </w:r>
      <w:r>
        <w:rPr>
          <w:spacing w:val="1"/>
          <w:sz w:val="26"/>
        </w:rPr>
        <w:t xml:space="preserve"> </w:t>
      </w:r>
      <w:r>
        <w:rPr>
          <w:sz w:val="26"/>
        </w:rPr>
        <w:t>о</w:t>
      </w:r>
      <w:r>
        <w:rPr>
          <w:spacing w:val="1"/>
          <w:sz w:val="26"/>
        </w:rPr>
        <w:t xml:space="preserve"> </w:t>
      </w:r>
      <w:r>
        <w:rPr>
          <w:sz w:val="26"/>
        </w:rPr>
        <w:t>человеке</w:t>
      </w:r>
      <w:r>
        <w:rPr>
          <w:spacing w:val="1"/>
          <w:sz w:val="26"/>
        </w:rPr>
        <w:t xml:space="preserve"> </w:t>
      </w:r>
      <w:r>
        <w:rPr>
          <w:sz w:val="26"/>
        </w:rPr>
        <w:t>как</w:t>
      </w:r>
      <w:r>
        <w:rPr>
          <w:spacing w:val="1"/>
          <w:sz w:val="26"/>
        </w:rPr>
        <w:t xml:space="preserve"> </w:t>
      </w:r>
      <w:r>
        <w:rPr>
          <w:sz w:val="26"/>
        </w:rPr>
        <w:t>члене</w:t>
      </w:r>
      <w:r>
        <w:rPr>
          <w:spacing w:val="1"/>
          <w:sz w:val="26"/>
        </w:rPr>
        <w:t xml:space="preserve"> </w:t>
      </w:r>
      <w:r>
        <w:rPr>
          <w:sz w:val="26"/>
        </w:rPr>
        <w:t>общества,</w:t>
      </w:r>
      <w:r>
        <w:rPr>
          <w:spacing w:val="1"/>
          <w:sz w:val="26"/>
        </w:rPr>
        <w:t xml:space="preserve"> </w:t>
      </w:r>
      <w:r>
        <w:rPr>
          <w:sz w:val="26"/>
        </w:rPr>
        <w:t>о</w:t>
      </w:r>
      <w:r>
        <w:rPr>
          <w:spacing w:val="1"/>
          <w:sz w:val="26"/>
        </w:rPr>
        <w:t xml:space="preserve"> </w:t>
      </w:r>
      <w:r>
        <w:rPr>
          <w:sz w:val="26"/>
        </w:rPr>
        <w:t>правах</w:t>
      </w:r>
      <w:r>
        <w:rPr>
          <w:spacing w:val="1"/>
          <w:sz w:val="26"/>
        </w:rPr>
        <w:t xml:space="preserve"> </w:t>
      </w:r>
      <w:r>
        <w:rPr>
          <w:sz w:val="26"/>
        </w:rPr>
        <w:t>и</w:t>
      </w:r>
      <w:r>
        <w:rPr>
          <w:spacing w:val="1"/>
          <w:sz w:val="26"/>
        </w:rPr>
        <w:t xml:space="preserve"> </w:t>
      </w:r>
      <w:r>
        <w:rPr>
          <w:sz w:val="26"/>
        </w:rPr>
        <w:t>ответственности,</w:t>
      </w:r>
      <w:r>
        <w:rPr>
          <w:spacing w:val="1"/>
          <w:sz w:val="26"/>
        </w:rPr>
        <w:t xml:space="preserve"> </w:t>
      </w:r>
      <w:r>
        <w:rPr>
          <w:sz w:val="26"/>
        </w:rPr>
        <w:t>уважении</w:t>
      </w:r>
      <w:r>
        <w:rPr>
          <w:spacing w:val="1"/>
          <w:sz w:val="26"/>
        </w:rPr>
        <w:t xml:space="preserve"> </w:t>
      </w:r>
      <w:r>
        <w:rPr>
          <w:sz w:val="26"/>
        </w:rPr>
        <w:t>и</w:t>
      </w:r>
      <w:r>
        <w:rPr>
          <w:spacing w:val="1"/>
          <w:sz w:val="26"/>
        </w:rPr>
        <w:t xml:space="preserve"> </w:t>
      </w:r>
      <w:r>
        <w:rPr>
          <w:sz w:val="26"/>
        </w:rPr>
        <w:t>достоинстве</w:t>
      </w:r>
      <w:r>
        <w:rPr>
          <w:spacing w:val="1"/>
          <w:sz w:val="26"/>
        </w:rPr>
        <w:t xml:space="preserve"> </w:t>
      </w:r>
      <w:r>
        <w:rPr>
          <w:sz w:val="26"/>
        </w:rPr>
        <w:t>человека,</w:t>
      </w:r>
      <w:r>
        <w:rPr>
          <w:spacing w:val="1"/>
          <w:sz w:val="26"/>
        </w:rPr>
        <w:t xml:space="preserve"> </w:t>
      </w:r>
      <w:r>
        <w:rPr>
          <w:sz w:val="26"/>
        </w:rPr>
        <w:t>о</w:t>
      </w:r>
      <w:r>
        <w:rPr>
          <w:spacing w:val="1"/>
          <w:sz w:val="26"/>
        </w:rPr>
        <w:t xml:space="preserve"> </w:t>
      </w:r>
      <w:r>
        <w:rPr>
          <w:sz w:val="26"/>
        </w:rPr>
        <w:t>нравственно-этических</w:t>
      </w:r>
      <w:r>
        <w:rPr>
          <w:spacing w:val="1"/>
          <w:sz w:val="26"/>
        </w:rPr>
        <w:t xml:space="preserve"> </w:t>
      </w:r>
      <w:r>
        <w:rPr>
          <w:sz w:val="26"/>
        </w:rPr>
        <w:t>нормах</w:t>
      </w:r>
      <w:r>
        <w:rPr>
          <w:spacing w:val="1"/>
          <w:sz w:val="26"/>
        </w:rPr>
        <w:t xml:space="preserve"> </w:t>
      </w:r>
      <w:r>
        <w:rPr>
          <w:sz w:val="26"/>
        </w:rPr>
        <w:t>поведения</w:t>
      </w:r>
      <w:r>
        <w:rPr>
          <w:spacing w:val="-2"/>
          <w:sz w:val="26"/>
        </w:rPr>
        <w:t xml:space="preserve"> </w:t>
      </w:r>
      <w:r>
        <w:rPr>
          <w:sz w:val="26"/>
        </w:rPr>
        <w:t>и правилах</w:t>
      </w:r>
      <w:r>
        <w:rPr>
          <w:spacing w:val="1"/>
          <w:sz w:val="26"/>
        </w:rPr>
        <w:t xml:space="preserve"> </w:t>
      </w:r>
      <w:r>
        <w:rPr>
          <w:sz w:val="26"/>
        </w:rPr>
        <w:t>межличностных</w:t>
      </w:r>
      <w:r>
        <w:rPr>
          <w:spacing w:val="-1"/>
          <w:sz w:val="26"/>
        </w:rPr>
        <w:t xml:space="preserve"> </w:t>
      </w:r>
      <w:r>
        <w:rPr>
          <w:sz w:val="26"/>
        </w:rPr>
        <w:t>отношений.</w:t>
      </w:r>
    </w:p>
    <w:p w:rsidR="006C6D24" w:rsidRDefault="006C6D24" w:rsidP="006C6D24">
      <w:pPr>
        <w:spacing w:before="1" w:line="298" w:lineRule="exact"/>
        <w:jc w:val="both"/>
        <w:outlineLvl w:val="2"/>
        <w:rPr>
          <w:b/>
          <w:bCs/>
          <w:i/>
          <w:iCs/>
          <w:sz w:val="26"/>
          <w:szCs w:val="26"/>
        </w:rPr>
      </w:pPr>
      <w:r>
        <w:rPr>
          <w:b/>
          <w:bCs/>
          <w:i/>
          <w:iCs/>
          <w:sz w:val="26"/>
          <w:szCs w:val="26"/>
        </w:rPr>
        <w:t>Духовно-нравственное</w:t>
      </w:r>
      <w:r>
        <w:rPr>
          <w:b/>
          <w:bCs/>
          <w:i/>
          <w:iCs/>
          <w:spacing w:val="-9"/>
          <w:sz w:val="26"/>
          <w:szCs w:val="26"/>
        </w:rPr>
        <w:t xml:space="preserve"> </w:t>
      </w:r>
      <w:r>
        <w:rPr>
          <w:b/>
          <w:bCs/>
          <w:i/>
          <w:iCs/>
          <w:sz w:val="26"/>
          <w:szCs w:val="26"/>
        </w:rPr>
        <w:t>воспитание:</w:t>
      </w:r>
    </w:p>
    <w:p w:rsidR="006C6D24" w:rsidRDefault="006C6D24" w:rsidP="006C6D24">
      <w:pPr>
        <w:numPr>
          <w:ilvl w:val="0"/>
          <w:numId w:val="20"/>
        </w:numPr>
        <w:tabs>
          <w:tab w:val="left" w:pos="545"/>
        </w:tabs>
        <w:ind w:right="109" w:firstLine="0"/>
        <w:jc w:val="both"/>
        <w:rPr>
          <w:sz w:val="26"/>
        </w:rPr>
      </w:pPr>
      <w:r>
        <w:rPr>
          <w:sz w:val="26"/>
        </w:rPr>
        <w:t>освоение опыта человеческих взаимоотношений, признаки индивидуальности каждого</w:t>
      </w:r>
      <w:r>
        <w:rPr>
          <w:spacing w:val="-62"/>
          <w:sz w:val="26"/>
        </w:rPr>
        <w:t xml:space="preserve"> </w:t>
      </w:r>
      <w:r>
        <w:rPr>
          <w:sz w:val="26"/>
        </w:rPr>
        <w:t>человека, проявление сопереживания, уважения, любви, доброжелательности и других</w:t>
      </w:r>
      <w:r>
        <w:rPr>
          <w:spacing w:val="1"/>
          <w:sz w:val="26"/>
        </w:rPr>
        <w:t xml:space="preserve"> </w:t>
      </w:r>
      <w:r>
        <w:rPr>
          <w:sz w:val="26"/>
        </w:rPr>
        <w:t>моральных</w:t>
      </w:r>
      <w:r>
        <w:rPr>
          <w:spacing w:val="1"/>
          <w:sz w:val="26"/>
        </w:rPr>
        <w:t xml:space="preserve"> </w:t>
      </w:r>
      <w:r>
        <w:rPr>
          <w:sz w:val="26"/>
        </w:rPr>
        <w:t>качеств</w:t>
      </w:r>
      <w:r>
        <w:rPr>
          <w:spacing w:val="1"/>
          <w:sz w:val="26"/>
        </w:rPr>
        <w:t xml:space="preserve"> </w:t>
      </w:r>
      <w:r>
        <w:rPr>
          <w:sz w:val="26"/>
        </w:rPr>
        <w:t>к</w:t>
      </w:r>
      <w:r>
        <w:rPr>
          <w:spacing w:val="1"/>
          <w:sz w:val="26"/>
        </w:rPr>
        <w:t xml:space="preserve"> </w:t>
      </w:r>
      <w:r>
        <w:rPr>
          <w:sz w:val="26"/>
        </w:rPr>
        <w:t>родным,</w:t>
      </w:r>
      <w:r>
        <w:rPr>
          <w:spacing w:val="1"/>
          <w:sz w:val="26"/>
        </w:rPr>
        <w:t xml:space="preserve"> </w:t>
      </w:r>
      <w:r>
        <w:rPr>
          <w:sz w:val="26"/>
        </w:rPr>
        <w:t>близким</w:t>
      </w:r>
      <w:r>
        <w:rPr>
          <w:spacing w:val="1"/>
          <w:sz w:val="26"/>
        </w:rPr>
        <w:t xml:space="preserve"> </w:t>
      </w:r>
      <w:r>
        <w:rPr>
          <w:sz w:val="26"/>
        </w:rPr>
        <w:t>и</w:t>
      </w:r>
      <w:r>
        <w:rPr>
          <w:spacing w:val="1"/>
          <w:sz w:val="26"/>
        </w:rPr>
        <w:t xml:space="preserve"> </w:t>
      </w:r>
      <w:r>
        <w:rPr>
          <w:sz w:val="26"/>
        </w:rPr>
        <w:t>чужим</w:t>
      </w:r>
      <w:r>
        <w:rPr>
          <w:spacing w:val="1"/>
          <w:sz w:val="26"/>
        </w:rPr>
        <w:t xml:space="preserve"> </w:t>
      </w:r>
      <w:r>
        <w:rPr>
          <w:sz w:val="26"/>
        </w:rPr>
        <w:t>людям,</w:t>
      </w:r>
      <w:r>
        <w:rPr>
          <w:spacing w:val="1"/>
          <w:sz w:val="26"/>
        </w:rPr>
        <w:t xml:space="preserve"> </w:t>
      </w:r>
      <w:r>
        <w:rPr>
          <w:sz w:val="26"/>
        </w:rPr>
        <w:t>независимо</w:t>
      </w:r>
      <w:r>
        <w:rPr>
          <w:spacing w:val="1"/>
          <w:sz w:val="26"/>
        </w:rPr>
        <w:t xml:space="preserve"> </w:t>
      </w:r>
      <w:r>
        <w:rPr>
          <w:sz w:val="26"/>
        </w:rPr>
        <w:t>от</w:t>
      </w:r>
      <w:r>
        <w:rPr>
          <w:spacing w:val="1"/>
          <w:sz w:val="26"/>
        </w:rPr>
        <w:t xml:space="preserve"> </w:t>
      </w:r>
      <w:r>
        <w:rPr>
          <w:sz w:val="26"/>
        </w:rPr>
        <w:t>их</w:t>
      </w:r>
      <w:r>
        <w:rPr>
          <w:spacing w:val="1"/>
          <w:sz w:val="26"/>
        </w:rPr>
        <w:t xml:space="preserve"> </w:t>
      </w:r>
      <w:r>
        <w:rPr>
          <w:sz w:val="26"/>
        </w:rPr>
        <w:t>национальности,</w:t>
      </w:r>
      <w:r>
        <w:rPr>
          <w:spacing w:val="1"/>
          <w:sz w:val="26"/>
        </w:rPr>
        <w:t xml:space="preserve"> </w:t>
      </w:r>
      <w:r>
        <w:rPr>
          <w:sz w:val="26"/>
        </w:rPr>
        <w:t>социального</w:t>
      </w:r>
      <w:r>
        <w:rPr>
          <w:spacing w:val="-1"/>
          <w:sz w:val="26"/>
        </w:rPr>
        <w:t xml:space="preserve"> </w:t>
      </w:r>
      <w:r>
        <w:rPr>
          <w:sz w:val="26"/>
        </w:rPr>
        <w:t>статуса,</w:t>
      </w:r>
      <w:r>
        <w:rPr>
          <w:spacing w:val="-2"/>
          <w:sz w:val="26"/>
        </w:rPr>
        <w:t xml:space="preserve"> </w:t>
      </w:r>
      <w:r>
        <w:rPr>
          <w:sz w:val="26"/>
        </w:rPr>
        <w:t>вероисповедания;</w:t>
      </w:r>
    </w:p>
    <w:p w:rsidR="006C6D24" w:rsidRDefault="006C6D24" w:rsidP="006C6D24">
      <w:pPr>
        <w:numPr>
          <w:ilvl w:val="0"/>
          <w:numId w:val="20"/>
        </w:numPr>
        <w:tabs>
          <w:tab w:val="left" w:pos="730"/>
        </w:tabs>
        <w:ind w:right="110" w:firstLine="0"/>
        <w:jc w:val="both"/>
        <w:rPr>
          <w:sz w:val="26"/>
        </w:rPr>
      </w:pPr>
      <w:r>
        <w:rPr>
          <w:sz w:val="26"/>
        </w:rPr>
        <w:t>осознание</w:t>
      </w:r>
      <w:r>
        <w:rPr>
          <w:spacing w:val="1"/>
          <w:sz w:val="26"/>
        </w:rPr>
        <w:t xml:space="preserve"> </w:t>
      </w:r>
      <w:r>
        <w:rPr>
          <w:sz w:val="26"/>
        </w:rPr>
        <w:t>этических</w:t>
      </w:r>
      <w:r>
        <w:rPr>
          <w:spacing w:val="1"/>
          <w:sz w:val="26"/>
        </w:rPr>
        <w:t xml:space="preserve"> </w:t>
      </w:r>
      <w:r>
        <w:rPr>
          <w:sz w:val="26"/>
        </w:rPr>
        <w:t>понятий,</w:t>
      </w:r>
      <w:r>
        <w:rPr>
          <w:spacing w:val="1"/>
          <w:sz w:val="26"/>
        </w:rPr>
        <w:t xml:space="preserve"> </w:t>
      </w:r>
      <w:r>
        <w:rPr>
          <w:sz w:val="26"/>
        </w:rPr>
        <w:t>оценка</w:t>
      </w:r>
      <w:r>
        <w:rPr>
          <w:spacing w:val="1"/>
          <w:sz w:val="26"/>
        </w:rPr>
        <w:t xml:space="preserve"> </w:t>
      </w:r>
      <w:r>
        <w:rPr>
          <w:sz w:val="26"/>
        </w:rPr>
        <w:t>поведения</w:t>
      </w:r>
      <w:r>
        <w:rPr>
          <w:spacing w:val="1"/>
          <w:sz w:val="26"/>
        </w:rPr>
        <w:t xml:space="preserve"> </w:t>
      </w:r>
      <w:r>
        <w:rPr>
          <w:sz w:val="26"/>
        </w:rPr>
        <w:t>и</w:t>
      </w:r>
      <w:r>
        <w:rPr>
          <w:spacing w:val="1"/>
          <w:sz w:val="26"/>
        </w:rPr>
        <w:t xml:space="preserve"> </w:t>
      </w:r>
      <w:r>
        <w:rPr>
          <w:sz w:val="26"/>
        </w:rPr>
        <w:t>поступков</w:t>
      </w:r>
      <w:r>
        <w:rPr>
          <w:spacing w:val="1"/>
          <w:sz w:val="26"/>
        </w:rPr>
        <w:t xml:space="preserve"> </w:t>
      </w:r>
      <w:r>
        <w:rPr>
          <w:sz w:val="26"/>
        </w:rPr>
        <w:t>персонажей</w:t>
      </w:r>
      <w:r>
        <w:rPr>
          <w:spacing w:val="1"/>
          <w:sz w:val="26"/>
        </w:rPr>
        <w:t xml:space="preserve"> </w:t>
      </w:r>
      <w:r>
        <w:rPr>
          <w:sz w:val="26"/>
        </w:rPr>
        <w:t>художественных</w:t>
      </w:r>
      <w:r>
        <w:rPr>
          <w:spacing w:val="-2"/>
          <w:sz w:val="26"/>
        </w:rPr>
        <w:t xml:space="preserve"> </w:t>
      </w:r>
      <w:r>
        <w:rPr>
          <w:sz w:val="26"/>
        </w:rPr>
        <w:t>произведений</w:t>
      </w:r>
      <w:r>
        <w:rPr>
          <w:spacing w:val="-1"/>
          <w:sz w:val="26"/>
        </w:rPr>
        <w:t xml:space="preserve"> </w:t>
      </w:r>
      <w:r>
        <w:rPr>
          <w:sz w:val="26"/>
        </w:rPr>
        <w:t>в</w:t>
      </w:r>
      <w:r>
        <w:rPr>
          <w:spacing w:val="-1"/>
          <w:sz w:val="26"/>
        </w:rPr>
        <w:t xml:space="preserve"> </w:t>
      </w:r>
      <w:r>
        <w:rPr>
          <w:sz w:val="26"/>
        </w:rPr>
        <w:t>ситуации</w:t>
      </w:r>
      <w:r>
        <w:rPr>
          <w:spacing w:val="1"/>
          <w:sz w:val="26"/>
        </w:rPr>
        <w:t xml:space="preserve"> </w:t>
      </w:r>
      <w:r>
        <w:rPr>
          <w:sz w:val="26"/>
        </w:rPr>
        <w:t>нравственного</w:t>
      </w:r>
      <w:r>
        <w:rPr>
          <w:spacing w:val="-2"/>
          <w:sz w:val="26"/>
        </w:rPr>
        <w:t xml:space="preserve"> </w:t>
      </w:r>
      <w:r>
        <w:rPr>
          <w:sz w:val="26"/>
        </w:rPr>
        <w:t>выбора;</w:t>
      </w:r>
    </w:p>
    <w:p w:rsidR="006C6D24" w:rsidRDefault="006C6D24" w:rsidP="006C6D24">
      <w:pPr>
        <w:numPr>
          <w:ilvl w:val="0"/>
          <w:numId w:val="20"/>
        </w:numPr>
        <w:tabs>
          <w:tab w:val="left" w:pos="552"/>
        </w:tabs>
        <w:spacing w:before="1"/>
        <w:ind w:right="109" w:firstLine="0"/>
        <w:jc w:val="both"/>
        <w:rPr>
          <w:sz w:val="26"/>
        </w:rPr>
      </w:pPr>
      <w:r>
        <w:rPr>
          <w:sz w:val="26"/>
        </w:rPr>
        <w:t>выражение своего видения мира, индивидуальной позиции посредством накопления и</w:t>
      </w:r>
      <w:r>
        <w:rPr>
          <w:spacing w:val="1"/>
          <w:sz w:val="26"/>
        </w:rPr>
        <w:t xml:space="preserve"> </w:t>
      </w:r>
      <w:r>
        <w:rPr>
          <w:sz w:val="26"/>
        </w:rPr>
        <w:t>систематизации</w:t>
      </w:r>
      <w:r>
        <w:rPr>
          <w:spacing w:val="-4"/>
          <w:sz w:val="26"/>
        </w:rPr>
        <w:t xml:space="preserve"> </w:t>
      </w:r>
      <w:r>
        <w:rPr>
          <w:sz w:val="26"/>
        </w:rPr>
        <w:t>литературных</w:t>
      </w:r>
      <w:r>
        <w:rPr>
          <w:spacing w:val="-3"/>
          <w:sz w:val="26"/>
        </w:rPr>
        <w:t xml:space="preserve"> </w:t>
      </w:r>
      <w:r>
        <w:rPr>
          <w:sz w:val="26"/>
        </w:rPr>
        <w:t>впечатлений,</w:t>
      </w:r>
      <w:r>
        <w:rPr>
          <w:spacing w:val="-4"/>
          <w:sz w:val="26"/>
        </w:rPr>
        <w:t xml:space="preserve"> </w:t>
      </w:r>
      <w:r>
        <w:rPr>
          <w:sz w:val="26"/>
        </w:rPr>
        <w:t>разнообразных</w:t>
      </w:r>
      <w:r>
        <w:rPr>
          <w:spacing w:val="-3"/>
          <w:sz w:val="26"/>
        </w:rPr>
        <w:t xml:space="preserve"> </w:t>
      </w:r>
      <w:r>
        <w:rPr>
          <w:sz w:val="26"/>
        </w:rPr>
        <w:t>по</w:t>
      </w:r>
      <w:r>
        <w:rPr>
          <w:spacing w:val="-4"/>
          <w:sz w:val="26"/>
        </w:rPr>
        <w:t xml:space="preserve"> </w:t>
      </w:r>
      <w:r>
        <w:rPr>
          <w:sz w:val="26"/>
        </w:rPr>
        <w:t>эмоциональной</w:t>
      </w:r>
      <w:r>
        <w:rPr>
          <w:spacing w:val="-3"/>
          <w:sz w:val="26"/>
        </w:rPr>
        <w:t xml:space="preserve"> </w:t>
      </w:r>
      <w:r>
        <w:rPr>
          <w:sz w:val="26"/>
        </w:rPr>
        <w:t>окраске;</w:t>
      </w:r>
    </w:p>
    <w:p w:rsidR="006C6D24" w:rsidRDefault="006C6D24" w:rsidP="006C6D24">
      <w:pPr>
        <w:numPr>
          <w:ilvl w:val="0"/>
          <w:numId w:val="20"/>
        </w:numPr>
        <w:tabs>
          <w:tab w:val="left" w:pos="624"/>
        </w:tabs>
        <w:ind w:right="114" w:firstLine="0"/>
        <w:jc w:val="both"/>
        <w:rPr>
          <w:sz w:val="26"/>
        </w:rPr>
      </w:pPr>
      <w:r>
        <w:rPr>
          <w:sz w:val="26"/>
        </w:rPr>
        <w:t>неприятие</w:t>
      </w:r>
      <w:r>
        <w:rPr>
          <w:spacing w:val="1"/>
          <w:sz w:val="26"/>
        </w:rPr>
        <w:t xml:space="preserve"> </w:t>
      </w:r>
      <w:r>
        <w:rPr>
          <w:sz w:val="26"/>
        </w:rPr>
        <w:t>любых</w:t>
      </w:r>
      <w:r>
        <w:rPr>
          <w:spacing w:val="1"/>
          <w:sz w:val="26"/>
        </w:rPr>
        <w:t xml:space="preserve"> </w:t>
      </w:r>
      <w:r>
        <w:rPr>
          <w:sz w:val="26"/>
        </w:rPr>
        <w:t>форм</w:t>
      </w:r>
      <w:r>
        <w:rPr>
          <w:spacing w:val="1"/>
          <w:sz w:val="26"/>
        </w:rPr>
        <w:t xml:space="preserve"> </w:t>
      </w:r>
      <w:r>
        <w:rPr>
          <w:sz w:val="26"/>
        </w:rPr>
        <w:t>поведения,</w:t>
      </w:r>
      <w:r>
        <w:rPr>
          <w:spacing w:val="1"/>
          <w:sz w:val="26"/>
        </w:rPr>
        <w:t xml:space="preserve"> </w:t>
      </w:r>
      <w:r>
        <w:rPr>
          <w:sz w:val="26"/>
        </w:rPr>
        <w:t>направленных</w:t>
      </w:r>
      <w:r>
        <w:rPr>
          <w:spacing w:val="1"/>
          <w:sz w:val="26"/>
        </w:rPr>
        <w:t xml:space="preserve"> </w:t>
      </w:r>
      <w:r>
        <w:rPr>
          <w:sz w:val="26"/>
        </w:rPr>
        <w:t>на</w:t>
      </w:r>
      <w:r>
        <w:rPr>
          <w:spacing w:val="1"/>
          <w:sz w:val="26"/>
        </w:rPr>
        <w:t xml:space="preserve"> </w:t>
      </w:r>
      <w:r>
        <w:rPr>
          <w:sz w:val="26"/>
        </w:rPr>
        <w:t>причинение</w:t>
      </w:r>
      <w:r>
        <w:rPr>
          <w:spacing w:val="1"/>
          <w:sz w:val="26"/>
        </w:rPr>
        <w:t xml:space="preserve"> </w:t>
      </w:r>
      <w:r>
        <w:rPr>
          <w:sz w:val="26"/>
        </w:rPr>
        <w:t>физического</w:t>
      </w:r>
      <w:r>
        <w:rPr>
          <w:spacing w:val="1"/>
          <w:sz w:val="26"/>
        </w:rPr>
        <w:t xml:space="preserve"> </w:t>
      </w:r>
      <w:r>
        <w:rPr>
          <w:sz w:val="26"/>
        </w:rPr>
        <w:t>и</w:t>
      </w:r>
      <w:r>
        <w:rPr>
          <w:spacing w:val="1"/>
          <w:sz w:val="26"/>
        </w:rPr>
        <w:t xml:space="preserve"> </w:t>
      </w:r>
      <w:r>
        <w:rPr>
          <w:sz w:val="26"/>
        </w:rPr>
        <w:t>морального</w:t>
      </w:r>
      <w:r>
        <w:rPr>
          <w:spacing w:val="-2"/>
          <w:sz w:val="26"/>
        </w:rPr>
        <w:t xml:space="preserve"> </w:t>
      </w:r>
      <w:r>
        <w:rPr>
          <w:sz w:val="26"/>
        </w:rPr>
        <w:t>вреда</w:t>
      </w:r>
      <w:r>
        <w:rPr>
          <w:spacing w:val="-1"/>
          <w:sz w:val="26"/>
        </w:rPr>
        <w:t xml:space="preserve"> </w:t>
      </w:r>
      <w:r>
        <w:rPr>
          <w:sz w:val="26"/>
        </w:rPr>
        <w:t>другим</w:t>
      </w:r>
      <w:r>
        <w:rPr>
          <w:spacing w:val="-2"/>
          <w:sz w:val="26"/>
        </w:rPr>
        <w:t xml:space="preserve"> </w:t>
      </w:r>
      <w:r>
        <w:rPr>
          <w:sz w:val="26"/>
        </w:rPr>
        <w:t>людям.</w:t>
      </w:r>
    </w:p>
    <w:p w:rsidR="006C6D24" w:rsidRDefault="006C6D24" w:rsidP="006C6D24">
      <w:pPr>
        <w:spacing w:line="298" w:lineRule="exact"/>
        <w:jc w:val="both"/>
        <w:outlineLvl w:val="2"/>
        <w:rPr>
          <w:b/>
          <w:bCs/>
          <w:i/>
          <w:iCs/>
          <w:sz w:val="26"/>
          <w:szCs w:val="26"/>
        </w:rPr>
      </w:pPr>
      <w:r>
        <w:rPr>
          <w:b/>
          <w:bCs/>
          <w:i/>
          <w:iCs/>
          <w:sz w:val="26"/>
          <w:szCs w:val="26"/>
        </w:rPr>
        <w:t>Эстетическое</w:t>
      </w:r>
      <w:r>
        <w:rPr>
          <w:b/>
          <w:bCs/>
          <w:i/>
          <w:iCs/>
          <w:spacing w:val="-3"/>
          <w:sz w:val="26"/>
          <w:szCs w:val="26"/>
        </w:rPr>
        <w:t xml:space="preserve"> </w:t>
      </w:r>
      <w:r>
        <w:rPr>
          <w:b/>
          <w:bCs/>
          <w:i/>
          <w:iCs/>
          <w:sz w:val="26"/>
          <w:szCs w:val="26"/>
        </w:rPr>
        <w:t>воспитание:</w:t>
      </w:r>
    </w:p>
    <w:p w:rsidR="006C6D24" w:rsidRDefault="006C6D24" w:rsidP="006C6D24">
      <w:pPr>
        <w:numPr>
          <w:ilvl w:val="0"/>
          <w:numId w:val="20"/>
        </w:numPr>
        <w:tabs>
          <w:tab w:val="left" w:pos="624"/>
        </w:tabs>
        <w:ind w:right="111" w:firstLine="0"/>
        <w:jc w:val="both"/>
        <w:rPr>
          <w:sz w:val="26"/>
        </w:rPr>
      </w:pPr>
      <w:r>
        <w:rPr>
          <w:sz w:val="26"/>
        </w:rPr>
        <w:t>проявление</w:t>
      </w:r>
      <w:r>
        <w:rPr>
          <w:spacing w:val="1"/>
          <w:sz w:val="26"/>
        </w:rPr>
        <w:t xml:space="preserve"> </w:t>
      </w:r>
      <w:r>
        <w:rPr>
          <w:sz w:val="26"/>
        </w:rPr>
        <w:t>уважительного</w:t>
      </w:r>
      <w:r>
        <w:rPr>
          <w:spacing w:val="1"/>
          <w:sz w:val="26"/>
        </w:rPr>
        <w:t xml:space="preserve"> </w:t>
      </w:r>
      <w:r>
        <w:rPr>
          <w:sz w:val="26"/>
        </w:rPr>
        <w:t>отношения</w:t>
      </w:r>
      <w:r>
        <w:rPr>
          <w:spacing w:val="1"/>
          <w:sz w:val="26"/>
        </w:rPr>
        <w:t xml:space="preserve"> </w:t>
      </w:r>
      <w:r>
        <w:rPr>
          <w:sz w:val="26"/>
        </w:rPr>
        <w:t>и</w:t>
      </w:r>
      <w:r>
        <w:rPr>
          <w:spacing w:val="1"/>
          <w:sz w:val="26"/>
        </w:rPr>
        <w:t xml:space="preserve"> </w:t>
      </w:r>
      <w:r>
        <w:rPr>
          <w:sz w:val="26"/>
        </w:rPr>
        <w:t>интереса</w:t>
      </w:r>
      <w:r>
        <w:rPr>
          <w:spacing w:val="1"/>
          <w:sz w:val="26"/>
        </w:rPr>
        <w:t xml:space="preserve"> </w:t>
      </w:r>
      <w:r>
        <w:rPr>
          <w:sz w:val="26"/>
        </w:rPr>
        <w:t>к</w:t>
      </w:r>
      <w:r>
        <w:rPr>
          <w:spacing w:val="1"/>
          <w:sz w:val="26"/>
        </w:rPr>
        <w:t xml:space="preserve"> </w:t>
      </w:r>
      <w:r>
        <w:rPr>
          <w:sz w:val="26"/>
        </w:rPr>
        <w:t>художественной</w:t>
      </w:r>
      <w:r>
        <w:rPr>
          <w:spacing w:val="1"/>
          <w:sz w:val="26"/>
        </w:rPr>
        <w:t xml:space="preserve"> </w:t>
      </w:r>
      <w:r>
        <w:rPr>
          <w:sz w:val="26"/>
        </w:rPr>
        <w:t>культуре,</w:t>
      </w:r>
      <w:r>
        <w:rPr>
          <w:spacing w:val="1"/>
          <w:sz w:val="26"/>
        </w:rPr>
        <w:t xml:space="preserve"> </w:t>
      </w:r>
      <w:r>
        <w:rPr>
          <w:sz w:val="26"/>
        </w:rPr>
        <w:t>к</w:t>
      </w:r>
      <w:r>
        <w:rPr>
          <w:spacing w:val="1"/>
          <w:sz w:val="26"/>
        </w:rPr>
        <w:t xml:space="preserve"> </w:t>
      </w:r>
      <w:r>
        <w:rPr>
          <w:sz w:val="26"/>
        </w:rPr>
        <w:t>различным видам искусства, восприимчивость к разным видам искусства, традициям и</w:t>
      </w:r>
      <w:r>
        <w:rPr>
          <w:spacing w:val="1"/>
          <w:sz w:val="26"/>
        </w:rPr>
        <w:t xml:space="preserve"> </w:t>
      </w:r>
      <w:r>
        <w:rPr>
          <w:sz w:val="26"/>
        </w:rPr>
        <w:t>творчеству</w:t>
      </w:r>
      <w:r>
        <w:rPr>
          <w:spacing w:val="1"/>
          <w:sz w:val="26"/>
        </w:rPr>
        <w:t xml:space="preserve"> </w:t>
      </w:r>
      <w:r>
        <w:rPr>
          <w:sz w:val="26"/>
        </w:rPr>
        <w:t>своего</w:t>
      </w:r>
      <w:r>
        <w:rPr>
          <w:spacing w:val="1"/>
          <w:sz w:val="26"/>
        </w:rPr>
        <w:t xml:space="preserve"> </w:t>
      </w:r>
      <w:r>
        <w:rPr>
          <w:sz w:val="26"/>
        </w:rPr>
        <w:t>и</w:t>
      </w:r>
      <w:r>
        <w:rPr>
          <w:spacing w:val="1"/>
          <w:sz w:val="26"/>
        </w:rPr>
        <w:t xml:space="preserve"> </w:t>
      </w:r>
      <w:r>
        <w:rPr>
          <w:sz w:val="26"/>
        </w:rPr>
        <w:t>других</w:t>
      </w:r>
      <w:r>
        <w:rPr>
          <w:spacing w:val="1"/>
          <w:sz w:val="26"/>
        </w:rPr>
        <w:t xml:space="preserve"> </w:t>
      </w:r>
      <w:r>
        <w:rPr>
          <w:sz w:val="26"/>
        </w:rPr>
        <w:t>народов,</w:t>
      </w:r>
      <w:r>
        <w:rPr>
          <w:spacing w:val="1"/>
          <w:sz w:val="26"/>
        </w:rPr>
        <w:t xml:space="preserve"> </w:t>
      </w:r>
      <w:r>
        <w:rPr>
          <w:sz w:val="26"/>
        </w:rPr>
        <w:t>готовность</w:t>
      </w:r>
      <w:r>
        <w:rPr>
          <w:spacing w:val="1"/>
          <w:sz w:val="26"/>
        </w:rPr>
        <w:t xml:space="preserve"> </w:t>
      </w:r>
      <w:r>
        <w:rPr>
          <w:sz w:val="26"/>
        </w:rPr>
        <w:t>выражать</w:t>
      </w:r>
      <w:r>
        <w:rPr>
          <w:spacing w:val="1"/>
          <w:sz w:val="26"/>
        </w:rPr>
        <w:t xml:space="preserve"> </w:t>
      </w:r>
      <w:r>
        <w:rPr>
          <w:sz w:val="26"/>
        </w:rPr>
        <w:t>своё</w:t>
      </w:r>
      <w:r>
        <w:rPr>
          <w:spacing w:val="1"/>
          <w:sz w:val="26"/>
        </w:rPr>
        <w:t xml:space="preserve"> </w:t>
      </w:r>
      <w:r>
        <w:rPr>
          <w:sz w:val="26"/>
        </w:rPr>
        <w:t>отношение</w:t>
      </w:r>
      <w:r>
        <w:rPr>
          <w:spacing w:val="1"/>
          <w:sz w:val="26"/>
        </w:rPr>
        <w:t xml:space="preserve"> </w:t>
      </w:r>
      <w:r>
        <w:rPr>
          <w:sz w:val="26"/>
        </w:rPr>
        <w:t>в</w:t>
      </w:r>
      <w:r>
        <w:rPr>
          <w:spacing w:val="65"/>
          <w:sz w:val="26"/>
        </w:rPr>
        <w:t xml:space="preserve"> </w:t>
      </w:r>
      <w:r>
        <w:rPr>
          <w:sz w:val="26"/>
        </w:rPr>
        <w:t>разных</w:t>
      </w:r>
      <w:r>
        <w:rPr>
          <w:spacing w:val="-62"/>
          <w:sz w:val="26"/>
        </w:rPr>
        <w:t xml:space="preserve"> </w:t>
      </w:r>
      <w:r>
        <w:rPr>
          <w:sz w:val="26"/>
        </w:rPr>
        <w:t>видах</w:t>
      </w:r>
      <w:r>
        <w:rPr>
          <w:spacing w:val="-2"/>
          <w:sz w:val="26"/>
        </w:rPr>
        <w:t xml:space="preserve"> </w:t>
      </w:r>
      <w:r>
        <w:rPr>
          <w:sz w:val="26"/>
        </w:rPr>
        <w:t>художественной</w:t>
      </w:r>
      <w:r>
        <w:rPr>
          <w:spacing w:val="-1"/>
          <w:sz w:val="26"/>
        </w:rPr>
        <w:t xml:space="preserve"> </w:t>
      </w:r>
      <w:r>
        <w:rPr>
          <w:sz w:val="26"/>
        </w:rPr>
        <w:t>деятельности;</w:t>
      </w:r>
    </w:p>
    <w:p w:rsidR="006C6D24" w:rsidRDefault="006C6D24" w:rsidP="006C6D24">
      <w:pPr>
        <w:numPr>
          <w:ilvl w:val="0"/>
          <w:numId w:val="20"/>
        </w:numPr>
        <w:tabs>
          <w:tab w:val="left" w:pos="593"/>
        </w:tabs>
        <w:spacing w:before="1"/>
        <w:ind w:right="104" w:firstLine="0"/>
        <w:jc w:val="both"/>
        <w:rPr>
          <w:sz w:val="26"/>
        </w:rPr>
      </w:pPr>
      <w:r>
        <w:rPr>
          <w:sz w:val="26"/>
        </w:rPr>
        <w:t>приобретение эстетического опыта слушания, чтения и эмоционально-эстетической</w:t>
      </w:r>
      <w:r>
        <w:rPr>
          <w:spacing w:val="1"/>
          <w:sz w:val="26"/>
        </w:rPr>
        <w:t xml:space="preserve"> </w:t>
      </w:r>
      <w:r>
        <w:rPr>
          <w:sz w:val="26"/>
        </w:rPr>
        <w:t>оценки</w:t>
      </w:r>
      <w:r>
        <w:rPr>
          <w:spacing w:val="-2"/>
          <w:sz w:val="26"/>
        </w:rPr>
        <w:t xml:space="preserve"> </w:t>
      </w:r>
      <w:r>
        <w:rPr>
          <w:sz w:val="26"/>
        </w:rPr>
        <w:t>произведений фольклора</w:t>
      </w:r>
      <w:r>
        <w:rPr>
          <w:spacing w:val="-2"/>
          <w:sz w:val="26"/>
        </w:rPr>
        <w:t xml:space="preserve"> </w:t>
      </w:r>
      <w:r>
        <w:rPr>
          <w:sz w:val="26"/>
        </w:rPr>
        <w:t>и художественной</w:t>
      </w:r>
      <w:r>
        <w:rPr>
          <w:spacing w:val="-1"/>
          <w:sz w:val="26"/>
        </w:rPr>
        <w:t xml:space="preserve"> </w:t>
      </w:r>
      <w:r>
        <w:rPr>
          <w:sz w:val="26"/>
        </w:rPr>
        <w:t>литературы;</w:t>
      </w:r>
    </w:p>
    <w:p w:rsidR="006C6D24" w:rsidRDefault="006C6D24" w:rsidP="006C6D24">
      <w:pPr>
        <w:numPr>
          <w:ilvl w:val="0"/>
          <w:numId w:val="20"/>
        </w:numPr>
        <w:tabs>
          <w:tab w:val="left" w:pos="579"/>
        </w:tabs>
        <w:ind w:right="114" w:firstLine="0"/>
        <w:jc w:val="both"/>
        <w:rPr>
          <w:sz w:val="26"/>
        </w:rPr>
      </w:pPr>
      <w:r>
        <w:rPr>
          <w:sz w:val="26"/>
        </w:rPr>
        <w:t>понимание образного языка художественных произведений, выразительных средств,</w:t>
      </w:r>
      <w:r>
        <w:rPr>
          <w:spacing w:val="1"/>
          <w:sz w:val="26"/>
        </w:rPr>
        <w:t xml:space="preserve"> </w:t>
      </w:r>
      <w:r>
        <w:rPr>
          <w:sz w:val="26"/>
        </w:rPr>
        <w:t>создающих</w:t>
      </w:r>
      <w:r>
        <w:rPr>
          <w:spacing w:val="-1"/>
          <w:sz w:val="26"/>
        </w:rPr>
        <w:t xml:space="preserve"> </w:t>
      </w:r>
      <w:r>
        <w:rPr>
          <w:sz w:val="26"/>
        </w:rPr>
        <w:t>художественный</w:t>
      </w:r>
      <w:r>
        <w:rPr>
          <w:spacing w:val="-1"/>
          <w:sz w:val="26"/>
        </w:rPr>
        <w:t xml:space="preserve"> </w:t>
      </w:r>
      <w:r>
        <w:rPr>
          <w:sz w:val="26"/>
        </w:rPr>
        <w:t>образ.</w:t>
      </w:r>
    </w:p>
    <w:p w:rsidR="006C6D24" w:rsidRDefault="006C6D24" w:rsidP="006C6D24">
      <w:pPr>
        <w:ind w:right="111"/>
        <w:jc w:val="both"/>
        <w:rPr>
          <w:sz w:val="26"/>
          <w:szCs w:val="26"/>
        </w:rPr>
      </w:pPr>
      <w:r>
        <w:rPr>
          <w:sz w:val="26"/>
          <w:szCs w:val="26"/>
        </w:rPr>
        <w:t>Физическое</w:t>
      </w:r>
      <w:r>
        <w:rPr>
          <w:spacing w:val="1"/>
          <w:sz w:val="26"/>
          <w:szCs w:val="26"/>
        </w:rPr>
        <w:t xml:space="preserve"> </w:t>
      </w:r>
      <w:r>
        <w:rPr>
          <w:sz w:val="26"/>
          <w:szCs w:val="26"/>
        </w:rPr>
        <w:t>воспитание,</w:t>
      </w:r>
      <w:r>
        <w:rPr>
          <w:spacing w:val="1"/>
          <w:sz w:val="26"/>
          <w:szCs w:val="26"/>
        </w:rPr>
        <w:t xml:space="preserve"> </w:t>
      </w:r>
      <w:r>
        <w:rPr>
          <w:sz w:val="26"/>
          <w:szCs w:val="26"/>
        </w:rPr>
        <w:t>формирование</w:t>
      </w:r>
      <w:r>
        <w:rPr>
          <w:spacing w:val="1"/>
          <w:sz w:val="26"/>
          <w:szCs w:val="26"/>
        </w:rPr>
        <w:t xml:space="preserve"> </w:t>
      </w:r>
      <w:r>
        <w:rPr>
          <w:sz w:val="26"/>
          <w:szCs w:val="26"/>
        </w:rPr>
        <w:t>культуры</w:t>
      </w:r>
      <w:r>
        <w:rPr>
          <w:spacing w:val="1"/>
          <w:sz w:val="26"/>
          <w:szCs w:val="26"/>
        </w:rPr>
        <w:t xml:space="preserve"> </w:t>
      </w:r>
      <w:r>
        <w:rPr>
          <w:sz w:val="26"/>
          <w:szCs w:val="26"/>
        </w:rPr>
        <w:t>здоровья</w:t>
      </w:r>
      <w:r>
        <w:rPr>
          <w:spacing w:val="1"/>
          <w:sz w:val="26"/>
          <w:szCs w:val="26"/>
        </w:rPr>
        <w:t xml:space="preserve"> </w:t>
      </w:r>
      <w:r>
        <w:rPr>
          <w:sz w:val="26"/>
          <w:szCs w:val="26"/>
        </w:rPr>
        <w:t>эмоционального</w:t>
      </w:r>
      <w:r>
        <w:rPr>
          <w:spacing w:val="1"/>
          <w:sz w:val="26"/>
          <w:szCs w:val="26"/>
        </w:rPr>
        <w:t xml:space="preserve"> </w:t>
      </w:r>
      <w:r>
        <w:rPr>
          <w:sz w:val="26"/>
          <w:szCs w:val="26"/>
        </w:rPr>
        <w:t>благополучия:</w:t>
      </w:r>
    </w:p>
    <w:p w:rsidR="006C6D24" w:rsidRDefault="006C6D24" w:rsidP="006C6D24">
      <w:pPr>
        <w:numPr>
          <w:ilvl w:val="0"/>
          <w:numId w:val="20"/>
        </w:numPr>
        <w:tabs>
          <w:tab w:val="left" w:pos="540"/>
        </w:tabs>
        <w:ind w:right="112" w:firstLine="0"/>
        <w:jc w:val="both"/>
        <w:rPr>
          <w:sz w:val="26"/>
        </w:rPr>
      </w:pPr>
      <w:r>
        <w:rPr>
          <w:sz w:val="26"/>
        </w:rPr>
        <w:t>соблюдение правил здорового и безопасного (для себя и других людей) образа жизни в</w:t>
      </w:r>
      <w:r>
        <w:rPr>
          <w:spacing w:val="-62"/>
          <w:sz w:val="26"/>
        </w:rPr>
        <w:t xml:space="preserve"> </w:t>
      </w:r>
      <w:r>
        <w:rPr>
          <w:sz w:val="26"/>
        </w:rPr>
        <w:t>окружающей</w:t>
      </w:r>
      <w:r>
        <w:rPr>
          <w:spacing w:val="-2"/>
          <w:sz w:val="26"/>
        </w:rPr>
        <w:t xml:space="preserve"> </w:t>
      </w:r>
      <w:r>
        <w:rPr>
          <w:sz w:val="26"/>
        </w:rPr>
        <w:t>среде</w:t>
      </w:r>
      <w:r>
        <w:rPr>
          <w:spacing w:val="-1"/>
          <w:sz w:val="26"/>
        </w:rPr>
        <w:t xml:space="preserve"> </w:t>
      </w:r>
      <w:r>
        <w:rPr>
          <w:sz w:val="26"/>
        </w:rPr>
        <w:t>(в</w:t>
      </w:r>
      <w:r>
        <w:rPr>
          <w:spacing w:val="2"/>
          <w:sz w:val="26"/>
        </w:rPr>
        <w:t xml:space="preserve"> </w:t>
      </w:r>
      <w:r>
        <w:rPr>
          <w:sz w:val="26"/>
        </w:rPr>
        <w:t>том</w:t>
      </w:r>
      <w:r>
        <w:rPr>
          <w:spacing w:val="-1"/>
          <w:sz w:val="26"/>
        </w:rPr>
        <w:t xml:space="preserve"> </w:t>
      </w:r>
      <w:r>
        <w:rPr>
          <w:sz w:val="26"/>
        </w:rPr>
        <w:t>числе</w:t>
      </w:r>
      <w:r>
        <w:rPr>
          <w:spacing w:val="-1"/>
          <w:sz w:val="26"/>
        </w:rPr>
        <w:t xml:space="preserve"> </w:t>
      </w:r>
      <w:r>
        <w:rPr>
          <w:sz w:val="26"/>
        </w:rPr>
        <w:t>информационной);</w:t>
      </w:r>
    </w:p>
    <w:p w:rsidR="006C6D24" w:rsidRDefault="006C6D24" w:rsidP="006C6D24">
      <w:pPr>
        <w:numPr>
          <w:ilvl w:val="0"/>
          <w:numId w:val="20"/>
        </w:numPr>
        <w:tabs>
          <w:tab w:val="left" w:pos="538"/>
        </w:tabs>
        <w:spacing w:line="299" w:lineRule="exact"/>
        <w:ind w:left="537" w:hanging="326"/>
        <w:jc w:val="both"/>
        <w:rPr>
          <w:sz w:val="26"/>
        </w:rPr>
      </w:pPr>
      <w:r>
        <w:rPr>
          <w:sz w:val="26"/>
        </w:rPr>
        <w:t>бережное</w:t>
      </w:r>
      <w:r>
        <w:rPr>
          <w:spacing w:val="-4"/>
          <w:sz w:val="26"/>
        </w:rPr>
        <w:t xml:space="preserve"> </w:t>
      </w:r>
      <w:r>
        <w:rPr>
          <w:sz w:val="26"/>
        </w:rPr>
        <w:t>отношение</w:t>
      </w:r>
      <w:r>
        <w:rPr>
          <w:spacing w:val="-3"/>
          <w:sz w:val="26"/>
        </w:rPr>
        <w:t xml:space="preserve"> </w:t>
      </w:r>
      <w:r>
        <w:rPr>
          <w:sz w:val="26"/>
        </w:rPr>
        <w:t>к</w:t>
      </w:r>
      <w:r>
        <w:rPr>
          <w:spacing w:val="-2"/>
          <w:sz w:val="26"/>
        </w:rPr>
        <w:t xml:space="preserve"> </w:t>
      </w:r>
      <w:r>
        <w:rPr>
          <w:sz w:val="26"/>
        </w:rPr>
        <w:t>физическому</w:t>
      </w:r>
      <w:r>
        <w:rPr>
          <w:spacing w:val="-3"/>
          <w:sz w:val="26"/>
        </w:rPr>
        <w:t xml:space="preserve"> </w:t>
      </w:r>
      <w:r>
        <w:rPr>
          <w:sz w:val="26"/>
        </w:rPr>
        <w:t>и</w:t>
      </w:r>
      <w:r>
        <w:rPr>
          <w:spacing w:val="-3"/>
          <w:sz w:val="26"/>
        </w:rPr>
        <w:t xml:space="preserve"> </w:t>
      </w:r>
      <w:r>
        <w:rPr>
          <w:sz w:val="26"/>
        </w:rPr>
        <w:t>психическому</w:t>
      </w:r>
      <w:r>
        <w:rPr>
          <w:spacing w:val="-1"/>
          <w:sz w:val="26"/>
        </w:rPr>
        <w:t xml:space="preserve"> </w:t>
      </w:r>
      <w:r>
        <w:rPr>
          <w:sz w:val="26"/>
        </w:rPr>
        <w:t>здоровью.</w:t>
      </w:r>
    </w:p>
    <w:p w:rsidR="006C6D24" w:rsidRDefault="006C6D24" w:rsidP="006C6D24">
      <w:pPr>
        <w:jc w:val="both"/>
        <w:outlineLvl w:val="2"/>
        <w:rPr>
          <w:b/>
          <w:bCs/>
          <w:i/>
          <w:iCs/>
          <w:sz w:val="26"/>
          <w:szCs w:val="26"/>
        </w:rPr>
      </w:pPr>
      <w:r>
        <w:rPr>
          <w:b/>
          <w:bCs/>
          <w:i/>
          <w:iCs/>
          <w:sz w:val="26"/>
          <w:szCs w:val="26"/>
        </w:rPr>
        <w:t>Трудовое</w:t>
      </w:r>
      <w:r>
        <w:rPr>
          <w:b/>
          <w:bCs/>
          <w:i/>
          <w:iCs/>
          <w:spacing w:val="-1"/>
          <w:sz w:val="26"/>
          <w:szCs w:val="26"/>
        </w:rPr>
        <w:t xml:space="preserve"> </w:t>
      </w:r>
      <w:r>
        <w:rPr>
          <w:b/>
          <w:bCs/>
          <w:i/>
          <w:iCs/>
          <w:sz w:val="26"/>
          <w:szCs w:val="26"/>
        </w:rPr>
        <w:t>воспитание:</w:t>
      </w:r>
    </w:p>
    <w:p w:rsidR="006C6D24" w:rsidRDefault="006C6D24" w:rsidP="006C6D24">
      <w:pPr>
        <w:numPr>
          <w:ilvl w:val="0"/>
          <w:numId w:val="20"/>
        </w:numPr>
        <w:tabs>
          <w:tab w:val="left" w:pos="550"/>
        </w:tabs>
        <w:spacing w:before="1"/>
        <w:ind w:right="115" w:firstLine="0"/>
        <w:jc w:val="both"/>
        <w:rPr>
          <w:sz w:val="26"/>
        </w:rPr>
      </w:pPr>
      <w:r>
        <w:rPr>
          <w:sz w:val="26"/>
        </w:rPr>
        <w:t>осознание ценности труда в жизни человека и общества, ответственное потребление и</w:t>
      </w:r>
      <w:r>
        <w:rPr>
          <w:spacing w:val="1"/>
          <w:sz w:val="26"/>
        </w:rPr>
        <w:t xml:space="preserve"> </w:t>
      </w:r>
      <w:r>
        <w:rPr>
          <w:sz w:val="26"/>
        </w:rPr>
        <w:t>бережное отношение к результатам труда, навыки участия в различных видах трудовой</w:t>
      </w:r>
      <w:r>
        <w:rPr>
          <w:spacing w:val="1"/>
          <w:sz w:val="26"/>
        </w:rPr>
        <w:t xml:space="preserve"> </w:t>
      </w:r>
      <w:r>
        <w:rPr>
          <w:sz w:val="26"/>
        </w:rPr>
        <w:t>деятельности,</w:t>
      </w:r>
      <w:r>
        <w:rPr>
          <w:spacing w:val="-2"/>
          <w:sz w:val="26"/>
        </w:rPr>
        <w:t xml:space="preserve"> </w:t>
      </w:r>
      <w:r>
        <w:rPr>
          <w:sz w:val="26"/>
        </w:rPr>
        <w:t>интерес</w:t>
      </w:r>
      <w:r>
        <w:rPr>
          <w:spacing w:val="-1"/>
          <w:sz w:val="26"/>
        </w:rPr>
        <w:t xml:space="preserve"> </w:t>
      </w:r>
      <w:r>
        <w:rPr>
          <w:sz w:val="26"/>
        </w:rPr>
        <w:t>к различным</w:t>
      </w:r>
      <w:r>
        <w:rPr>
          <w:spacing w:val="-1"/>
          <w:sz w:val="26"/>
        </w:rPr>
        <w:t xml:space="preserve"> </w:t>
      </w:r>
      <w:r>
        <w:rPr>
          <w:sz w:val="26"/>
        </w:rPr>
        <w:t>профессиям.</w:t>
      </w:r>
    </w:p>
    <w:p w:rsidR="006C6D24" w:rsidRDefault="006C6D24" w:rsidP="006C6D24">
      <w:pPr>
        <w:spacing w:line="298" w:lineRule="exact"/>
        <w:jc w:val="both"/>
        <w:outlineLvl w:val="2"/>
        <w:rPr>
          <w:b/>
          <w:bCs/>
          <w:i/>
          <w:iCs/>
          <w:sz w:val="26"/>
          <w:szCs w:val="26"/>
        </w:rPr>
      </w:pPr>
      <w:r>
        <w:rPr>
          <w:b/>
          <w:bCs/>
          <w:i/>
          <w:iCs/>
          <w:sz w:val="26"/>
          <w:szCs w:val="26"/>
        </w:rPr>
        <w:t>Экологическое</w:t>
      </w:r>
      <w:r>
        <w:rPr>
          <w:b/>
          <w:bCs/>
          <w:i/>
          <w:iCs/>
          <w:spacing w:val="-5"/>
          <w:sz w:val="26"/>
          <w:szCs w:val="26"/>
        </w:rPr>
        <w:t xml:space="preserve"> </w:t>
      </w:r>
      <w:r>
        <w:rPr>
          <w:b/>
          <w:bCs/>
          <w:i/>
          <w:iCs/>
          <w:sz w:val="26"/>
          <w:szCs w:val="26"/>
        </w:rPr>
        <w:t>воспитание:</w:t>
      </w:r>
    </w:p>
    <w:p w:rsidR="006C6D24" w:rsidRDefault="006C6D24" w:rsidP="006C6D24">
      <w:pPr>
        <w:numPr>
          <w:ilvl w:val="0"/>
          <w:numId w:val="20"/>
        </w:numPr>
        <w:tabs>
          <w:tab w:val="left" w:pos="607"/>
        </w:tabs>
        <w:spacing w:before="1"/>
        <w:ind w:right="109" w:firstLine="0"/>
        <w:jc w:val="both"/>
        <w:rPr>
          <w:sz w:val="26"/>
        </w:rPr>
      </w:pPr>
      <w:r>
        <w:rPr>
          <w:sz w:val="26"/>
        </w:rPr>
        <w:t>бережное</w:t>
      </w:r>
      <w:r>
        <w:rPr>
          <w:spacing w:val="1"/>
          <w:sz w:val="26"/>
        </w:rPr>
        <w:t xml:space="preserve"> </w:t>
      </w:r>
      <w:r>
        <w:rPr>
          <w:sz w:val="26"/>
        </w:rPr>
        <w:t>отношение</w:t>
      </w:r>
      <w:r>
        <w:rPr>
          <w:spacing w:val="1"/>
          <w:sz w:val="26"/>
        </w:rPr>
        <w:t xml:space="preserve"> </w:t>
      </w:r>
      <w:r>
        <w:rPr>
          <w:sz w:val="26"/>
        </w:rPr>
        <w:t>к</w:t>
      </w:r>
      <w:r>
        <w:rPr>
          <w:spacing w:val="1"/>
          <w:sz w:val="26"/>
        </w:rPr>
        <w:t xml:space="preserve"> </w:t>
      </w:r>
      <w:r>
        <w:rPr>
          <w:sz w:val="26"/>
        </w:rPr>
        <w:t>природе,</w:t>
      </w:r>
      <w:r>
        <w:rPr>
          <w:spacing w:val="1"/>
          <w:sz w:val="26"/>
        </w:rPr>
        <w:t xml:space="preserve"> </w:t>
      </w:r>
      <w:r>
        <w:rPr>
          <w:sz w:val="26"/>
        </w:rPr>
        <w:t>осознание</w:t>
      </w:r>
      <w:r>
        <w:rPr>
          <w:spacing w:val="1"/>
          <w:sz w:val="26"/>
        </w:rPr>
        <w:t xml:space="preserve"> </w:t>
      </w:r>
      <w:r>
        <w:rPr>
          <w:sz w:val="26"/>
        </w:rPr>
        <w:t>проблем</w:t>
      </w:r>
      <w:r>
        <w:rPr>
          <w:spacing w:val="1"/>
          <w:sz w:val="26"/>
        </w:rPr>
        <w:t xml:space="preserve"> </w:t>
      </w:r>
      <w:r>
        <w:rPr>
          <w:sz w:val="26"/>
        </w:rPr>
        <w:t>взаимоотношений</w:t>
      </w:r>
      <w:r>
        <w:rPr>
          <w:spacing w:val="1"/>
          <w:sz w:val="26"/>
        </w:rPr>
        <w:t xml:space="preserve"> </w:t>
      </w:r>
      <w:r>
        <w:rPr>
          <w:sz w:val="26"/>
        </w:rPr>
        <w:t>человека</w:t>
      </w:r>
      <w:r>
        <w:rPr>
          <w:spacing w:val="1"/>
          <w:sz w:val="26"/>
        </w:rPr>
        <w:t xml:space="preserve"> </w:t>
      </w:r>
      <w:r>
        <w:rPr>
          <w:sz w:val="26"/>
        </w:rPr>
        <w:t>и</w:t>
      </w:r>
      <w:r>
        <w:rPr>
          <w:spacing w:val="-62"/>
          <w:sz w:val="26"/>
        </w:rPr>
        <w:t xml:space="preserve"> </w:t>
      </w:r>
      <w:r>
        <w:rPr>
          <w:sz w:val="26"/>
        </w:rPr>
        <w:t>животных,</w:t>
      </w:r>
      <w:r>
        <w:rPr>
          <w:spacing w:val="-2"/>
          <w:sz w:val="26"/>
        </w:rPr>
        <w:t xml:space="preserve"> </w:t>
      </w:r>
      <w:r>
        <w:rPr>
          <w:sz w:val="26"/>
        </w:rPr>
        <w:t>отражённых</w:t>
      </w:r>
      <w:r>
        <w:rPr>
          <w:spacing w:val="-1"/>
          <w:sz w:val="26"/>
        </w:rPr>
        <w:t xml:space="preserve"> </w:t>
      </w:r>
      <w:r>
        <w:rPr>
          <w:sz w:val="26"/>
        </w:rPr>
        <w:t>в</w:t>
      </w:r>
      <w:r>
        <w:rPr>
          <w:spacing w:val="-1"/>
          <w:sz w:val="26"/>
        </w:rPr>
        <w:t xml:space="preserve"> </w:t>
      </w:r>
      <w:r>
        <w:rPr>
          <w:sz w:val="26"/>
        </w:rPr>
        <w:t>литературных</w:t>
      </w:r>
      <w:r>
        <w:rPr>
          <w:spacing w:val="-2"/>
          <w:sz w:val="26"/>
        </w:rPr>
        <w:t xml:space="preserve"> </w:t>
      </w:r>
      <w:r>
        <w:rPr>
          <w:sz w:val="26"/>
        </w:rPr>
        <w:t>произведениях;</w:t>
      </w:r>
    </w:p>
    <w:p w:rsidR="006C6D24" w:rsidRDefault="006C6D24" w:rsidP="006C6D24">
      <w:pPr>
        <w:numPr>
          <w:ilvl w:val="0"/>
          <w:numId w:val="20"/>
        </w:numPr>
        <w:tabs>
          <w:tab w:val="left" w:pos="538"/>
        </w:tabs>
        <w:spacing w:line="299" w:lineRule="exact"/>
        <w:ind w:left="537" w:hanging="326"/>
        <w:jc w:val="both"/>
        <w:rPr>
          <w:sz w:val="26"/>
        </w:rPr>
      </w:pPr>
      <w:r>
        <w:rPr>
          <w:sz w:val="26"/>
        </w:rPr>
        <w:t>неприятие</w:t>
      </w:r>
      <w:r>
        <w:rPr>
          <w:spacing w:val="-3"/>
          <w:sz w:val="26"/>
        </w:rPr>
        <w:t xml:space="preserve"> </w:t>
      </w:r>
      <w:r>
        <w:rPr>
          <w:sz w:val="26"/>
        </w:rPr>
        <w:t>действий,</w:t>
      </w:r>
      <w:r>
        <w:rPr>
          <w:spacing w:val="-3"/>
          <w:sz w:val="26"/>
        </w:rPr>
        <w:t xml:space="preserve"> </w:t>
      </w:r>
      <w:r>
        <w:rPr>
          <w:sz w:val="26"/>
        </w:rPr>
        <w:t>приносящих</w:t>
      </w:r>
      <w:r>
        <w:rPr>
          <w:spacing w:val="-3"/>
          <w:sz w:val="26"/>
        </w:rPr>
        <w:t xml:space="preserve"> </w:t>
      </w:r>
      <w:r>
        <w:rPr>
          <w:sz w:val="26"/>
        </w:rPr>
        <w:t>ей</w:t>
      </w:r>
      <w:r>
        <w:rPr>
          <w:spacing w:val="-2"/>
          <w:sz w:val="26"/>
        </w:rPr>
        <w:t xml:space="preserve"> </w:t>
      </w:r>
      <w:r>
        <w:rPr>
          <w:sz w:val="26"/>
        </w:rPr>
        <w:t>вред.</w:t>
      </w:r>
    </w:p>
    <w:p w:rsidR="006C6D24" w:rsidRDefault="006C6D24" w:rsidP="006C6D24">
      <w:pPr>
        <w:spacing w:before="1" w:line="298" w:lineRule="exact"/>
        <w:jc w:val="both"/>
        <w:outlineLvl w:val="1"/>
        <w:rPr>
          <w:b/>
          <w:bCs/>
          <w:sz w:val="26"/>
          <w:szCs w:val="26"/>
        </w:rPr>
      </w:pPr>
      <w:r>
        <w:rPr>
          <w:b/>
          <w:bCs/>
          <w:sz w:val="26"/>
          <w:szCs w:val="26"/>
        </w:rPr>
        <w:t>Ценности</w:t>
      </w:r>
      <w:r>
        <w:rPr>
          <w:b/>
          <w:bCs/>
          <w:spacing w:val="-5"/>
          <w:sz w:val="26"/>
          <w:szCs w:val="26"/>
        </w:rPr>
        <w:t xml:space="preserve"> </w:t>
      </w:r>
      <w:r>
        <w:rPr>
          <w:b/>
          <w:bCs/>
          <w:sz w:val="26"/>
          <w:szCs w:val="26"/>
        </w:rPr>
        <w:t>научного</w:t>
      </w:r>
      <w:r>
        <w:rPr>
          <w:b/>
          <w:bCs/>
          <w:spacing w:val="-5"/>
          <w:sz w:val="26"/>
          <w:szCs w:val="26"/>
        </w:rPr>
        <w:t xml:space="preserve"> </w:t>
      </w:r>
      <w:r>
        <w:rPr>
          <w:b/>
          <w:bCs/>
          <w:sz w:val="26"/>
          <w:szCs w:val="26"/>
        </w:rPr>
        <w:t>познания:</w:t>
      </w:r>
    </w:p>
    <w:p w:rsidR="006C6D24" w:rsidRDefault="006C6D24" w:rsidP="006C6D24">
      <w:pPr>
        <w:numPr>
          <w:ilvl w:val="0"/>
          <w:numId w:val="20"/>
        </w:numPr>
        <w:tabs>
          <w:tab w:val="left" w:pos="540"/>
        </w:tabs>
        <w:ind w:right="105" w:firstLine="0"/>
        <w:jc w:val="both"/>
        <w:rPr>
          <w:sz w:val="26"/>
        </w:rPr>
      </w:pPr>
      <w:r>
        <w:rPr>
          <w:sz w:val="26"/>
        </w:rPr>
        <w:t>ориентация в деятельности на первоначальные представления о научной картине мира,</w:t>
      </w:r>
      <w:r>
        <w:rPr>
          <w:spacing w:val="-62"/>
          <w:sz w:val="26"/>
        </w:rPr>
        <w:t xml:space="preserve"> </w:t>
      </w:r>
      <w:r>
        <w:rPr>
          <w:sz w:val="26"/>
        </w:rPr>
        <w:t>понимание</w:t>
      </w:r>
      <w:r>
        <w:rPr>
          <w:spacing w:val="1"/>
          <w:sz w:val="26"/>
        </w:rPr>
        <w:t xml:space="preserve"> </w:t>
      </w:r>
      <w:r>
        <w:rPr>
          <w:sz w:val="26"/>
        </w:rPr>
        <w:t>важности</w:t>
      </w:r>
      <w:r>
        <w:rPr>
          <w:spacing w:val="1"/>
          <w:sz w:val="26"/>
        </w:rPr>
        <w:t xml:space="preserve"> </w:t>
      </w:r>
      <w:r>
        <w:rPr>
          <w:sz w:val="26"/>
        </w:rPr>
        <w:t>слова</w:t>
      </w:r>
      <w:r>
        <w:rPr>
          <w:spacing w:val="1"/>
          <w:sz w:val="26"/>
        </w:rPr>
        <w:t xml:space="preserve"> </w:t>
      </w:r>
      <w:r>
        <w:rPr>
          <w:sz w:val="26"/>
        </w:rPr>
        <w:t>как</w:t>
      </w:r>
      <w:r>
        <w:rPr>
          <w:spacing w:val="1"/>
          <w:sz w:val="26"/>
        </w:rPr>
        <w:t xml:space="preserve"> </w:t>
      </w:r>
      <w:r>
        <w:rPr>
          <w:sz w:val="26"/>
        </w:rPr>
        <w:t>средства</w:t>
      </w:r>
      <w:r>
        <w:rPr>
          <w:spacing w:val="1"/>
          <w:sz w:val="26"/>
        </w:rPr>
        <w:t xml:space="preserve"> </w:t>
      </w:r>
      <w:r>
        <w:rPr>
          <w:sz w:val="26"/>
        </w:rPr>
        <w:t>создания</w:t>
      </w:r>
      <w:r>
        <w:rPr>
          <w:spacing w:val="1"/>
          <w:sz w:val="26"/>
        </w:rPr>
        <w:t xml:space="preserve"> </w:t>
      </w:r>
      <w:r>
        <w:rPr>
          <w:sz w:val="26"/>
        </w:rPr>
        <w:t>словесно-художественного</w:t>
      </w:r>
      <w:r>
        <w:rPr>
          <w:spacing w:val="1"/>
          <w:sz w:val="26"/>
        </w:rPr>
        <w:t xml:space="preserve"> </w:t>
      </w:r>
      <w:r>
        <w:rPr>
          <w:sz w:val="26"/>
        </w:rPr>
        <w:t>образа,</w:t>
      </w:r>
      <w:r>
        <w:rPr>
          <w:spacing w:val="1"/>
          <w:sz w:val="26"/>
        </w:rPr>
        <w:t xml:space="preserve"> </w:t>
      </w:r>
      <w:r>
        <w:rPr>
          <w:sz w:val="26"/>
        </w:rPr>
        <w:t>способа</w:t>
      </w:r>
      <w:r>
        <w:rPr>
          <w:spacing w:val="-2"/>
          <w:sz w:val="26"/>
        </w:rPr>
        <w:t xml:space="preserve"> </w:t>
      </w:r>
      <w:r>
        <w:rPr>
          <w:sz w:val="26"/>
        </w:rPr>
        <w:t>выражения</w:t>
      </w:r>
      <w:r>
        <w:rPr>
          <w:spacing w:val="-1"/>
          <w:sz w:val="26"/>
        </w:rPr>
        <w:t xml:space="preserve"> </w:t>
      </w:r>
      <w:r>
        <w:rPr>
          <w:sz w:val="26"/>
        </w:rPr>
        <w:t>мыслей,</w:t>
      </w:r>
      <w:r>
        <w:rPr>
          <w:spacing w:val="-1"/>
          <w:sz w:val="26"/>
        </w:rPr>
        <w:t xml:space="preserve"> </w:t>
      </w:r>
      <w:r>
        <w:rPr>
          <w:sz w:val="26"/>
        </w:rPr>
        <w:t>чувств,</w:t>
      </w:r>
      <w:r>
        <w:rPr>
          <w:spacing w:val="-2"/>
          <w:sz w:val="26"/>
        </w:rPr>
        <w:t xml:space="preserve"> </w:t>
      </w:r>
      <w:r>
        <w:rPr>
          <w:sz w:val="26"/>
        </w:rPr>
        <w:t>идей автора;</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0"/>
        </w:numPr>
        <w:tabs>
          <w:tab w:val="left" w:pos="547"/>
        </w:tabs>
        <w:spacing w:before="75"/>
        <w:ind w:right="104" w:firstLine="0"/>
        <w:jc w:val="both"/>
        <w:rPr>
          <w:sz w:val="26"/>
        </w:rPr>
      </w:pPr>
      <w:r>
        <w:rPr>
          <w:sz w:val="26"/>
        </w:rPr>
        <w:lastRenderedPageBreak/>
        <w:t>овладение смысловым чтением для решения различного уровня учебных и жизненных</w:t>
      </w:r>
      <w:r>
        <w:rPr>
          <w:spacing w:val="1"/>
          <w:sz w:val="26"/>
        </w:rPr>
        <w:t xml:space="preserve"> </w:t>
      </w:r>
      <w:r>
        <w:rPr>
          <w:sz w:val="26"/>
        </w:rPr>
        <w:t>задач;</w:t>
      </w:r>
    </w:p>
    <w:p w:rsidR="006C6D24" w:rsidRDefault="006C6D24" w:rsidP="006C6D24">
      <w:pPr>
        <w:numPr>
          <w:ilvl w:val="0"/>
          <w:numId w:val="20"/>
        </w:numPr>
        <w:tabs>
          <w:tab w:val="left" w:pos="557"/>
        </w:tabs>
        <w:ind w:right="104" w:firstLine="0"/>
        <w:jc w:val="both"/>
        <w:rPr>
          <w:sz w:val="26"/>
        </w:rPr>
      </w:pPr>
      <w:r>
        <w:rPr>
          <w:sz w:val="26"/>
        </w:rPr>
        <w:t>потребность в самостоятельной читательской деятельности, саморазвитии средствами</w:t>
      </w:r>
      <w:r>
        <w:rPr>
          <w:spacing w:val="1"/>
          <w:sz w:val="26"/>
        </w:rPr>
        <w:t xml:space="preserve"> </w:t>
      </w:r>
      <w:r>
        <w:rPr>
          <w:sz w:val="26"/>
        </w:rPr>
        <w:t>литературы,</w:t>
      </w:r>
      <w:r>
        <w:rPr>
          <w:spacing w:val="1"/>
          <w:sz w:val="26"/>
        </w:rPr>
        <w:t xml:space="preserve"> </w:t>
      </w:r>
      <w:r>
        <w:rPr>
          <w:sz w:val="26"/>
        </w:rPr>
        <w:t>развитие</w:t>
      </w:r>
      <w:r>
        <w:rPr>
          <w:spacing w:val="1"/>
          <w:sz w:val="26"/>
        </w:rPr>
        <w:t xml:space="preserve"> </w:t>
      </w:r>
      <w:r>
        <w:rPr>
          <w:sz w:val="26"/>
        </w:rPr>
        <w:t>познавательного</w:t>
      </w:r>
      <w:r>
        <w:rPr>
          <w:spacing w:val="1"/>
          <w:sz w:val="26"/>
        </w:rPr>
        <w:t xml:space="preserve"> </w:t>
      </w:r>
      <w:r>
        <w:rPr>
          <w:sz w:val="26"/>
        </w:rPr>
        <w:t>интереса,</w:t>
      </w:r>
      <w:r>
        <w:rPr>
          <w:spacing w:val="1"/>
          <w:sz w:val="26"/>
        </w:rPr>
        <w:t xml:space="preserve"> </w:t>
      </w:r>
      <w:r>
        <w:rPr>
          <w:sz w:val="26"/>
        </w:rPr>
        <w:t>активности,</w:t>
      </w:r>
      <w:r>
        <w:rPr>
          <w:spacing w:val="1"/>
          <w:sz w:val="26"/>
        </w:rPr>
        <w:t xml:space="preserve"> </w:t>
      </w:r>
      <w:r>
        <w:rPr>
          <w:sz w:val="26"/>
        </w:rPr>
        <w:t>инициативности,</w:t>
      </w:r>
      <w:r>
        <w:rPr>
          <w:spacing w:val="1"/>
          <w:sz w:val="26"/>
        </w:rPr>
        <w:t xml:space="preserve"> </w:t>
      </w:r>
      <w:r>
        <w:rPr>
          <w:sz w:val="26"/>
        </w:rPr>
        <w:t>любознательности</w:t>
      </w:r>
      <w:r>
        <w:rPr>
          <w:spacing w:val="1"/>
          <w:sz w:val="26"/>
        </w:rPr>
        <w:t xml:space="preserve"> </w:t>
      </w:r>
      <w:r>
        <w:rPr>
          <w:sz w:val="26"/>
        </w:rPr>
        <w:t>и</w:t>
      </w:r>
      <w:r>
        <w:rPr>
          <w:spacing w:val="1"/>
          <w:sz w:val="26"/>
        </w:rPr>
        <w:t xml:space="preserve"> </w:t>
      </w:r>
      <w:r>
        <w:rPr>
          <w:sz w:val="26"/>
        </w:rPr>
        <w:t>самостоятельности</w:t>
      </w:r>
      <w:r>
        <w:rPr>
          <w:spacing w:val="1"/>
          <w:sz w:val="26"/>
        </w:rPr>
        <w:t xml:space="preserve"> </w:t>
      </w:r>
      <w:r>
        <w:rPr>
          <w:sz w:val="26"/>
        </w:rPr>
        <w:t>в</w:t>
      </w:r>
      <w:r>
        <w:rPr>
          <w:spacing w:val="1"/>
          <w:sz w:val="26"/>
        </w:rPr>
        <w:t xml:space="preserve"> </w:t>
      </w:r>
      <w:r>
        <w:rPr>
          <w:sz w:val="26"/>
        </w:rPr>
        <w:t>познании</w:t>
      </w:r>
      <w:r>
        <w:rPr>
          <w:spacing w:val="1"/>
          <w:sz w:val="26"/>
        </w:rPr>
        <w:t xml:space="preserve"> </w:t>
      </w:r>
      <w:r>
        <w:rPr>
          <w:sz w:val="26"/>
        </w:rPr>
        <w:t>произведений</w:t>
      </w:r>
      <w:r>
        <w:rPr>
          <w:spacing w:val="1"/>
          <w:sz w:val="26"/>
        </w:rPr>
        <w:t xml:space="preserve"> </w:t>
      </w:r>
      <w:r>
        <w:rPr>
          <w:sz w:val="26"/>
        </w:rPr>
        <w:t>фольклора</w:t>
      </w:r>
      <w:r>
        <w:rPr>
          <w:spacing w:val="1"/>
          <w:sz w:val="26"/>
        </w:rPr>
        <w:t xml:space="preserve"> </w:t>
      </w:r>
      <w:r>
        <w:rPr>
          <w:sz w:val="26"/>
        </w:rPr>
        <w:t>и</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творчества</w:t>
      </w:r>
      <w:r>
        <w:rPr>
          <w:spacing w:val="-1"/>
          <w:sz w:val="26"/>
        </w:rPr>
        <w:t xml:space="preserve"> </w:t>
      </w:r>
      <w:r>
        <w:rPr>
          <w:sz w:val="26"/>
        </w:rPr>
        <w:t>писателей.</w:t>
      </w:r>
    </w:p>
    <w:p w:rsidR="006C6D24" w:rsidRDefault="006C6D24" w:rsidP="006C6D24">
      <w:pPr>
        <w:spacing w:before="1" w:line="298" w:lineRule="exact"/>
        <w:jc w:val="both"/>
        <w:outlineLvl w:val="1"/>
        <w:rPr>
          <w:b/>
          <w:bCs/>
          <w:sz w:val="26"/>
          <w:szCs w:val="26"/>
        </w:rPr>
      </w:pPr>
      <w:r>
        <w:rPr>
          <w:b/>
          <w:bCs/>
          <w:sz w:val="26"/>
          <w:szCs w:val="26"/>
        </w:rPr>
        <w:t>МЕТАПРЕДМЕТНЫЕ</w:t>
      </w:r>
      <w:r>
        <w:rPr>
          <w:b/>
          <w:bCs/>
          <w:spacing w:val="-6"/>
          <w:sz w:val="26"/>
          <w:szCs w:val="26"/>
        </w:rPr>
        <w:t xml:space="preserve"> </w:t>
      </w:r>
      <w:r>
        <w:rPr>
          <w:b/>
          <w:bCs/>
          <w:sz w:val="26"/>
          <w:szCs w:val="26"/>
        </w:rPr>
        <w:t>РЕЗУЛЬТАТЫ</w:t>
      </w:r>
    </w:p>
    <w:p w:rsidR="006C6D24" w:rsidRDefault="006C6D24" w:rsidP="006C6D24">
      <w:pPr>
        <w:tabs>
          <w:tab w:val="left" w:pos="606"/>
          <w:tab w:val="left" w:pos="2009"/>
          <w:tab w:val="left" w:pos="3248"/>
          <w:tab w:val="left" w:pos="4493"/>
          <w:tab w:val="left" w:pos="6393"/>
          <w:tab w:val="left" w:pos="7499"/>
          <w:tab w:val="left" w:pos="7842"/>
          <w:tab w:val="left" w:pos="9219"/>
          <w:tab w:val="left" w:pos="10142"/>
        </w:tabs>
        <w:ind w:right="112"/>
        <w:rPr>
          <w:i/>
          <w:sz w:val="26"/>
        </w:rPr>
      </w:pPr>
      <w:r>
        <w:rPr>
          <w:sz w:val="26"/>
        </w:rPr>
        <w:t>В</w:t>
      </w:r>
      <w:r>
        <w:rPr>
          <w:sz w:val="26"/>
        </w:rPr>
        <w:tab/>
        <w:t>результате</w:t>
      </w:r>
      <w:r>
        <w:rPr>
          <w:sz w:val="26"/>
        </w:rPr>
        <w:tab/>
        <w:t>изучения</w:t>
      </w:r>
      <w:r>
        <w:rPr>
          <w:sz w:val="26"/>
        </w:rPr>
        <w:tab/>
        <w:t>предмета</w:t>
      </w:r>
      <w:r>
        <w:rPr>
          <w:sz w:val="26"/>
        </w:rPr>
        <w:tab/>
        <w:t>«Литературное</w:t>
      </w:r>
      <w:r>
        <w:rPr>
          <w:sz w:val="26"/>
        </w:rPr>
        <w:tab/>
        <w:t>чтение»</w:t>
      </w:r>
      <w:r>
        <w:rPr>
          <w:sz w:val="26"/>
        </w:rPr>
        <w:tab/>
        <w:t>в</w:t>
      </w:r>
      <w:r>
        <w:rPr>
          <w:sz w:val="26"/>
        </w:rPr>
        <w:tab/>
        <w:t>начальной</w:t>
      </w:r>
      <w:r>
        <w:rPr>
          <w:sz w:val="26"/>
        </w:rPr>
        <w:tab/>
        <w:t>школе</w:t>
      </w:r>
      <w:r>
        <w:rPr>
          <w:sz w:val="26"/>
        </w:rPr>
        <w:tab/>
      </w:r>
      <w:r>
        <w:rPr>
          <w:spacing w:val="-2"/>
          <w:sz w:val="26"/>
        </w:rPr>
        <w:t>у</w:t>
      </w:r>
      <w:r>
        <w:rPr>
          <w:spacing w:val="-62"/>
          <w:sz w:val="26"/>
        </w:rPr>
        <w:t xml:space="preserve"> </w:t>
      </w:r>
      <w:r>
        <w:rPr>
          <w:sz w:val="26"/>
        </w:rPr>
        <w:t xml:space="preserve">обучающихся будут сформированы </w:t>
      </w:r>
      <w:r>
        <w:rPr>
          <w:b/>
          <w:sz w:val="26"/>
        </w:rPr>
        <w:t xml:space="preserve">познавательные </w:t>
      </w:r>
      <w:r>
        <w:rPr>
          <w:sz w:val="26"/>
        </w:rPr>
        <w:t>универсальные учебные действия:</w:t>
      </w:r>
      <w:r>
        <w:rPr>
          <w:spacing w:val="1"/>
          <w:sz w:val="26"/>
        </w:rPr>
        <w:t xml:space="preserve"> </w:t>
      </w:r>
      <w:r>
        <w:rPr>
          <w:i/>
          <w:sz w:val="26"/>
        </w:rPr>
        <w:t>базовые</w:t>
      </w:r>
      <w:r>
        <w:rPr>
          <w:i/>
          <w:spacing w:val="-1"/>
          <w:sz w:val="26"/>
        </w:rPr>
        <w:t xml:space="preserve"> </w:t>
      </w:r>
      <w:r>
        <w:rPr>
          <w:i/>
          <w:sz w:val="26"/>
        </w:rPr>
        <w:t>логические</w:t>
      </w:r>
      <w:r>
        <w:rPr>
          <w:i/>
          <w:spacing w:val="-1"/>
          <w:sz w:val="26"/>
        </w:rPr>
        <w:t xml:space="preserve"> </w:t>
      </w:r>
      <w:r>
        <w:rPr>
          <w:i/>
          <w:sz w:val="26"/>
        </w:rPr>
        <w:t>действия:</w:t>
      </w:r>
    </w:p>
    <w:p w:rsidR="006C6D24" w:rsidRDefault="006C6D24" w:rsidP="006C6D24">
      <w:pPr>
        <w:numPr>
          <w:ilvl w:val="0"/>
          <w:numId w:val="20"/>
        </w:numPr>
        <w:tabs>
          <w:tab w:val="left" w:pos="646"/>
        </w:tabs>
        <w:ind w:right="112" w:firstLine="0"/>
        <w:jc w:val="both"/>
        <w:rPr>
          <w:sz w:val="26"/>
        </w:rPr>
      </w:pPr>
      <w:r>
        <w:rPr>
          <w:sz w:val="26"/>
        </w:rPr>
        <w:t>сравнивать</w:t>
      </w:r>
      <w:r>
        <w:rPr>
          <w:spacing w:val="1"/>
          <w:sz w:val="26"/>
        </w:rPr>
        <w:t xml:space="preserve"> </w:t>
      </w:r>
      <w:r>
        <w:rPr>
          <w:sz w:val="26"/>
        </w:rPr>
        <w:t>произведения</w:t>
      </w:r>
      <w:r>
        <w:rPr>
          <w:spacing w:val="1"/>
          <w:sz w:val="26"/>
        </w:rPr>
        <w:t xml:space="preserve"> </w:t>
      </w:r>
      <w:r>
        <w:rPr>
          <w:sz w:val="26"/>
        </w:rPr>
        <w:t>по</w:t>
      </w:r>
      <w:r>
        <w:rPr>
          <w:spacing w:val="1"/>
          <w:sz w:val="26"/>
        </w:rPr>
        <w:t xml:space="preserve"> </w:t>
      </w:r>
      <w:r>
        <w:rPr>
          <w:sz w:val="26"/>
        </w:rPr>
        <w:t>теме,</w:t>
      </w:r>
      <w:r>
        <w:rPr>
          <w:spacing w:val="1"/>
          <w:sz w:val="26"/>
        </w:rPr>
        <w:t xml:space="preserve"> </w:t>
      </w:r>
      <w:r>
        <w:rPr>
          <w:sz w:val="26"/>
        </w:rPr>
        <w:t>главной</w:t>
      </w:r>
      <w:r>
        <w:rPr>
          <w:spacing w:val="1"/>
          <w:sz w:val="26"/>
        </w:rPr>
        <w:t xml:space="preserve"> </w:t>
      </w:r>
      <w:r>
        <w:rPr>
          <w:sz w:val="26"/>
        </w:rPr>
        <w:t>мысли</w:t>
      </w:r>
      <w:r>
        <w:rPr>
          <w:spacing w:val="1"/>
          <w:sz w:val="26"/>
        </w:rPr>
        <w:t xml:space="preserve"> </w:t>
      </w:r>
      <w:r>
        <w:rPr>
          <w:sz w:val="26"/>
        </w:rPr>
        <w:t>(морали),</w:t>
      </w:r>
      <w:r>
        <w:rPr>
          <w:spacing w:val="1"/>
          <w:sz w:val="26"/>
        </w:rPr>
        <w:t xml:space="preserve"> </w:t>
      </w:r>
      <w:r>
        <w:rPr>
          <w:sz w:val="26"/>
        </w:rPr>
        <w:t>жанру,</w:t>
      </w:r>
      <w:r>
        <w:rPr>
          <w:spacing w:val="1"/>
          <w:sz w:val="26"/>
        </w:rPr>
        <w:t xml:space="preserve"> </w:t>
      </w:r>
      <w:r>
        <w:rPr>
          <w:sz w:val="26"/>
        </w:rPr>
        <w:t>соотносить</w:t>
      </w:r>
      <w:r>
        <w:rPr>
          <w:spacing w:val="1"/>
          <w:sz w:val="26"/>
        </w:rPr>
        <w:t xml:space="preserve"> </w:t>
      </w:r>
      <w:r>
        <w:rPr>
          <w:sz w:val="26"/>
        </w:rPr>
        <w:t>произведение</w:t>
      </w:r>
      <w:r>
        <w:rPr>
          <w:spacing w:val="1"/>
          <w:sz w:val="26"/>
        </w:rPr>
        <w:t xml:space="preserve"> </w:t>
      </w:r>
      <w:r>
        <w:rPr>
          <w:sz w:val="26"/>
        </w:rPr>
        <w:t>и</w:t>
      </w:r>
      <w:r>
        <w:rPr>
          <w:spacing w:val="1"/>
          <w:sz w:val="26"/>
        </w:rPr>
        <w:t xml:space="preserve"> </w:t>
      </w:r>
      <w:r>
        <w:rPr>
          <w:sz w:val="26"/>
        </w:rPr>
        <w:t>его</w:t>
      </w:r>
      <w:r>
        <w:rPr>
          <w:spacing w:val="1"/>
          <w:sz w:val="26"/>
        </w:rPr>
        <w:t xml:space="preserve"> </w:t>
      </w:r>
      <w:r>
        <w:rPr>
          <w:sz w:val="26"/>
        </w:rPr>
        <w:t>автора,</w:t>
      </w:r>
      <w:r>
        <w:rPr>
          <w:spacing w:val="1"/>
          <w:sz w:val="26"/>
        </w:rPr>
        <w:t xml:space="preserve"> </w:t>
      </w:r>
      <w:r>
        <w:rPr>
          <w:sz w:val="26"/>
        </w:rPr>
        <w:t>устанавливать</w:t>
      </w:r>
      <w:r>
        <w:rPr>
          <w:spacing w:val="1"/>
          <w:sz w:val="26"/>
        </w:rPr>
        <w:t xml:space="preserve"> </w:t>
      </w:r>
      <w:r>
        <w:rPr>
          <w:sz w:val="26"/>
        </w:rPr>
        <w:t>основания</w:t>
      </w:r>
      <w:r>
        <w:rPr>
          <w:spacing w:val="1"/>
          <w:sz w:val="26"/>
        </w:rPr>
        <w:t xml:space="preserve"> </w:t>
      </w:r>
      <w:r>
        <w:rPr>
          <w:sz w:val="26"/>
        </w:rPr>
        <w:t>для</w:t>
      </w:r>
      <w:r>
        <w:rPr>
          <w:spacing w:val="1"/>
          <w:sz w:val="26"/>
        </w:rPr>
        <w:t xml:space="preserve"> </w:t>
      </w:r>
      <w:r>
        <w:rPr>
          <w:sz w:val="26"/>
        </w:rPr>
        <w:t>сравнения</w:t>
      </w:r>
      <w:r>
        <w:rPr>
          <w:spacing w:val="1"/>
          <w:sz w:val="26"/>
        </w:rPr>
        <w:t xml:space="preserve"> </w:t>
      </w:r>
      <w:r>
        <w:rPr>
          <w:sz w:val="26"/>
        </w:rPr>
        <w:t>произведений,</w:t>
      </w:r>
      <w:r>
        <w:rPr>
          <w:spacing w:val="1"/>
          <w:sz w:val="26"/>
        </w:rPr>
        <w:t xml:space="preserve"> </w:t>
      </w:r>
      <w:r>
        <w:rPr>
          <w:sz w:val="26"/>
        </w:rPr>
        <w:t>устанавливать</w:t>
      </w:r>
      <w:r>
        <w:rPr>
          <w:spacing w:val="-3"/>
          <w:sz w:val="26"/>
        </w:rPr>
        <w:t xml:space="preserve"> </w:t>
      </w:r>
      <w:r>
        <w:rPr>
          <w:sz w:val="26"/>
        </w:rPr>
        <w:t>аналогии;</w:t>
      </w:r>
    </w:p>
    <w:p w:rsidR="006C6D24" w:rsidRDefault="006C6D24" w:rsidP="006C6D24">
      <w:pPr>
        <w:numPr>
          <w:ilvl w:val="0"/>
          <w:numId w:val="20"/>
        </w:numPr>
        <w:tabs>
          <w:tab w:val="left" w:pos="538"/>
        </w:tabs>
        <w:spacing w:before="1" w:line="298" w:lineRule="exact"/>
        <w:ind w:left="537" w:hanging="326"/>
        <w:jc w:val="both"/>
        <w:rPr>
          <w:sz w:val="26"/>
        </w:rPr>
      </w:pPr>
      <w:r>
        <w:rPr>
          <w:sz w:val="26"/>
        </w:rPr>
        <w:t>объединять</w:t>
      </w:r>
      <w:r>
        <w:rPr>
          <w:spacing w:val="-4"/>
          <w:sz w:val="26"/>
        </w:rPr>
        <w:t xml:space="preserve"> </w:t>
      </w:r>
      <w:r>
        <w:rPr>
          <w:sz w:val="26"/>
        </w:rPr>
        <w:t>произведения</w:t>
      </w:r>
      <w:r>
        <w:rPr>
          <w:spacing w:val="-2"/>
          <w:sz w:val="26"/>
        </w:rPr>
        <w:t xml:space="preserve"> </w:t>
      </w:r>
      <w:r>
        <w:rPr>
          <w:sz w:val="26"/>
        </w:rPr>
        <w:t>по</w:t>
      </w:r>
      <w:r>
        <w:rPr>
          <w:spacing w:val="-3"/>
          <w:sz w:val="26"/>
        </w:rPr>
        <w:t xml:space="preserve"> </w:t>
      </w:r>
      <w:r>
        <w:rPr>
          <w:sz w:val="26"/>
        </w:rPr>
        <w:t>жанру,</w:t>
      </w:r>
      <w:r>
        <w:rPr>
          <w:spacing w:val="-3"/>
          <w:sz w:val="26"/>
        </w:rPr>
        <w:t xml:space="preserve"> </w:t>
      </w:r>
      <w:r>
        <w:rPr>
          <w:sz w:val="26"/>
        </w:rPr>
        <w:t>авторской</w:t>
      </w:r>
      <w:r>
        <w:rPr>
          <w:spacing w:val="-3"/>
          <w:sz w:val="26"/>
        </w:rPr>
        <w:t xml:space="preserve"> </w:t>
      </w:r>
      <w:r>
        <w:rPr>
          <w:sz w:val="26"/>
        </w:rPr>
        <w:t>принадлежности;</w:t>
      </w:r>
    </w:p>
    <w:p w:rsidR="006C6D24" w:rsidRDefault="006C6D24" w:rsidP="006C6D24">
      <w:pPr>
        <w:numPr>
          <w:ilvl w:val="0"/>
          <w:numId w:val="20"/>
        </w:numPr>
        <w:tabs>
          <w:tab w:val="left" w:pos="778"/>
        </w:tabs>
        <w:ind w:right="113" w:firstLine="0"/>
        <w:jc w:val="both"/>
        <w:rPr>
          <w:sz w:val="26"/>
        </w:rPr>
      </w:pPr>
      <w:r>
        <w:rPr>
          <w:sz w:val="26"/>
        </w:rPr>
        <w:t>определять</w:t>
      </w:r>
      <w:r>
        <w:rPr>
          <w:spacing w:val="1"/>
          <w:sz w:val="26"/>
        </w:rPr>
        <w:t xml:space="preserve"> </w:t>
      </w:r>
      <w:r>
        <w:rPr>
          <w:sz w:val="26"/>
        </w:rPr>
        <w:t>существенный</w:t>
      </w:r>
      <w:r>
        <w:rPr>
          <w:spacing w:val="1"/>
          <w:sz w:val="26"/>
        </w:rPr>
        <w:t xml:space="preserve"> </w:t>
      </w:r>
      <w:r>
        <w:rPr>
          <w:sz w:val="26"/>
        </w:rPr>
        <w:t>признак</w:t>
      </w:r>
      <w:r>
        <w:rPr>
          <w:spacing w:val="1"/>
          <w:sz w:val="26"/>
        </w:rPr>
        <w:t xml:space="preserve"> </w:t>
      </w:r>
      <w:r>
        <w:rPr>
          <w:sz w:val="26"/>
        </w:rPr>
        <w:t>для</w:t>
      </w:r>
      <w:r>
        <w:rPr>
          <w:spacing w:val="1"/>
          <w:sz w:val="26"/>
        </w:rPr>
        <w:t xml:space="preserve"> </w:t>
      </w:r>
      <w:r>
        <w:rPr>
          <w:sz w:val="26"/>
        </w:rPr>
        <w:t>классификации,</w:t>
      </w:r>
      <w:r>
        <w:rPr>
          <w:spacing w:val="1"/>
          <w:sz w:val="26"/>
        </w:rPr>
        <w:t xml:space="preserve"> </w:t>
      </w:r>
      <w:r>
        <w:rPr>
          <w:sz w:val="26"/>
        </w:rPr>
        <w:t>классифицировать</w:t>
      </w:r>
      <w:r>
        <w:rPr>
          <w:spacing w:val="1"/>
          <w:sz w:val="26"/>
        </w:rPr>
        <w:t xml:space="preserve"> </w:t>
      </w:r>
      <w:r>
        <w:rPr>
          <w:sz w:val="26"/>
        </w:rPr>
        <w:t>произведения</w:t>
      </w:r>
      <w:r>
        <w:rPr>
          <w:spacing w:val="-1"/>
          <w:sz w:val="26"/>
        </w:rPr>
        <w:t xml:space="preserve"> </w:t>
      </w:r>
      <w:r>
        <w:rPr>
          <w:sz w:val="26"/>
        </w:rPr>
        <w:t>по</w:t>
      </w:r>
      <w:r>
        <w:rPr>
          <w:spacing w:val="-1"/>
          <w:sz w:val="26"/>
        </w:rPr>
        <w:t xml:space="preserve"> </w:t>
      </w:r>
      <w:r>
        <w:rPr>
          <w:sz w:val="26"/>
        </w:rPr>
        <w:t>темам,</w:t>
      </w:r>
      <w:r>
        <w:rPr>
          <w:spacing w:val="-1"/>
          <w:sz w:val="26"/>
        </w:rPr>
        <w:t xml:space="preserve"> </w:t>
      </w:r>
      <w:r>
        <w:rPr>
          <w:sz w:val="26"/>
        </w:rPr>
        <w:t>жанрам</w:t>
      </w:r>
      <w:r>
        <w:rPr>
          <w:spacing w:val="1"/>
          <w:sz w:val="26"/>
        </w:rPr>
        <w:t xml:space="preserve"> </w:t>
      </w:r>
      <w:r>
        <w:rPr>
          <w:sz w:val="26"/>
        </w:rPr>
        <w:t>и</w:t>
      </w:r>
      <w:r>
        <w:rPr>
          <w:spacing w:val="-2"/>
          <w:sz w:val="26"/>
        </w:rPr>
        <w:t xml:space="preserve"> </w:t>
      </w:r>
      <w:r>
        <w:rPr>
          <w:sz w:val="26"/>
        </w:rPr>
        <w:t>видам;</w:t>
      </w:r>
    </w:p>
    <w:p w:rsidR="006C6D24" w:rsidRDefault="006C6D24" w:rsidP="006C6D24">
      <w:pPr>
        <w:numPr>
          <w:ilvl w:val="0"/>
          <w:numId w:val="20"/>
        </w:numPr>
        <w:tabs>
          <w:tab w:val="left" w:pos="677"/>
        </w:tabs>
        <w:ind w:right="103" w:firstLine="0"/>
        <w:jc w:val="both"/>
        <w:rPr>
          <w:sz w:val="26"/>
        </w:rPr>
      </w:pPr>
      <w:r>
        <w:rPr>
          <w:sz w:val="26"/>
        </w:rPr>
        <w:t>находить</w:t>
      </w:r>
      <w:r>
        <w:rPr>
          <w:spacing w:val="1"/>
          <w:sz w:val="26"/>
        </w:rPr>
        <w:t xml:space="preserve"> </w:t>
      </w:r>
      <w:r>
        <w:rPr>
          <w:sz w:val="26"/>
        </w:rPr>
        <w:t>закономерности</w:t>
      </w:r>
      <w:r>
        <w:rPr>
          <w:spacing w:val="1"/>
          <w:sz w:val="26"/>
        </w:rPr>
        <w:t xml:space="preserve"> </w:t>
      </w:r>
      <w:r>
        <w:rPr>
          <w:sz w:val="26"/>
        </w:rPr>
        <w:t>и</w:t>
      </w:r>
      <w:r>
        <w:rPr>
          <w:spacing w:val="1"/>
          <w:sz w:val="26"/>
        </w:rPr>
        <w:t xml:space="preserve"> </w:t>
      </w:r>
      <w:r>
        <w:rPr>
          <w:sz w:val="26"/>
        </w:rPr>
        <w:t>противоречия</w:t>
      </w:r>
      <w:r>
        <w:rPr>
          <w:spacing w:val="1"/>
          <w:sz w:val="26"/>
        </w:rPr>
        <w:t xml:space="preserve"> </w:t>
      </w:r>
      <w:r>
        <w:rPr>
          <w:sz w:val="26"/>
        </w:rPr>
        <w:t>при</w:t>
      </w:r>
      <w:r>
        <w:rPr>
          <w:spacing w:val="1"/>
          <w:sz w:val="26"/>
        </w:rPr>
        <w:t xml:space="preserve"> </w:t>
      </w:r>
      <w:r>
        <w:rPr>
          <w:sz w:val="26"/>
        </w:rPr>
        <w:t>анализе</w:t>
      </w:r>
      <w:r>
        <w:rPr>
          <w:spacing w:val="1"/>
          <w:sz w:val="26"/>
        </w:rPr>
        <w:t xml:space="preserve"> </w:t>
      </w:r>
      <w:r>
        <w:rPr>
          <w:sz w:val="26"/>
        </w:rPr>
        <w:t>сюжета</w:t>
      </w:r>
      <w:r>
        <w:rPr>
          <w:spacing w:val="1"/>
          <w:sz w:val="26"/>
        </w:rPr>
        <w:t xml:space="preserve"> </w:t>
      </w:r>
      <w:r>
        <w:rPr>
          <w:sz w:val="26"/>
        </w:rPr>
        <w:t>(композиции),</w:t>
      </w:r>
      <w:r>
        <w:rPr>
          <w:spacing w:val="1"/>
          <w:sz w:val="26"/>
        </w:rPr>
        <w:t xml:space="preserve"> </w:t>
      </w:r>
      <w:r>
        <w:rPr>
          <w:sz w:val="26"/>
        </w:rPr>
        <w:t>восстанавливать</w:t>
      </w:r>
      <w:r>
        <w:rPr>
          <w:spacing w:val="1"/>
          <w:sz w:val="26"/>
        </w:rPr>
        <w:t xml:space="preserve"> </w:t>
      </w:r>
      <w:r>
        <w:rPr>
          <w:sz w:val="26"/>
        </w:rPr>
        <w:t>нарушенную</w:t>
      </w:r>
      <w:r>
        <w:rPr>
          <w:spacing w:val="1"/>
          <w:sz w:val="26"/>
        </w:rPr>
        <w:t xml:space="preserve"> </w:t>
      </w:r>
      <w:r>
        <w:rPr>
          <w:sz w:val="26"/>
        </w:rPr>
        <w:t>последовательность</w:t>
      </w:r>
      <w:r>
        <w:rPr>
          <w:spacing w:val="1"/>
          <w:sz w:val="26"/>
        </w:rPr>
        <w:t xml:space="preserve"> </w:t>
      </w:r>
      <w:r>
        <w:rPr>
          <w:sz w:val="26"/>
        </w:rPr>
        <w:t>событий</w:t>
      </w:r>
      <w:r>
        <w:rPr>
          <w:spacing w:val="1"/>
          <w:sz w:val="26"/>
        </w:rPr>
        <w:t xml:space="preserve"> </w:t>
      </w:r>
      <w:r>
        <w:rPr>
          <w:sz w:val="26"/>
        </w:rPr>
        <w:t>(сюжета),</w:t>
      </w:r>
      <w:r>
        <w:rPr>
          <w:spacing w:val="1"/>
          <w:sz w:val="26"/>
        </w:rPr>
        <w:t xml:space="preserve"> </w:t>
      </w:r>
      <w:r>
        <w:rPr>
          <w:sz w:val="26"/>
        </w:rPr>
        <w:t>составлять</w:t>
      </w:r>
      <w:r>
        <w:rPr>
          <w:spacing w:val="1"/>
          <w:sz w:val="26"/>
        </w:rPr>
        <w:t xml:space="preserve"> </w:t>
      </w:r>
      <w:r>
        <w:rPr>
          <w:sz w:val="26"/>
        </w:rPr>
        <w:t>аннотацию,</w:t>
      </w:r>
      <w:r>
        <w:rPr>
          <w:spacing w:val="-2"/>
          <w:sz w:val="26"/>
        </w:rPr>
        <w:t xml:space="preserve"> </w:t>
      </w:r>
      <w:r>
        <w:rPr>
          <w:sz w:val="26"/>
        </w:rPr>
        <w:t>отзыв</w:t>
      </w:r>
      <w:r>
        <w:rPr>
          <w:spacing w:val="-1"/>
          <w:sz w:val="26"/>
        </w:rPr>
        <w:t xml:space="preserve"> </w:t>
      </w:r>
      <w:r>
        <w:rPr>
          <w:sz w:val="26"/>
        </w:rPr>
        <w:t>по</w:t>
      </w:r>
      <w:r>
        <w:rPr>
          <w:spacing w:val="2"/>
          <w:sz w:val="26"/>
        </w:rPr>
        <w:t xml:space="preserve"> </w:t>
      </w:r>
      <w:r>
        <w:rPr>
          <w:sz w:val="26"/>
        </w:rPr>
        <w:t>предложенному алгоритму;</w:t>
      </w:r>
    </w:p>
    <w:p w:rsidR="006C6D24" w:rsidRDefault="006C6D24" w:rsidP="006C6D24">
      <w:pPr>
        <w:numPr>
          <w:ilvl w:val="0"/>
          <w:numId w:val="20"/>
        </w:numPr>
        <w:tabs>
          <w:tab w:val="left" w:pos="607"/>
        </w:tabs>
        <w:ind w:right="112" w:firstLine="0"/>
        <w:jc w:val="both"/>
        <w:rPr>
          <w:sz w:val="26"/>
        </w:rPr>
      </w:pPr>
      <w:r>
        <w:rPr>
          <w:sz w:val="26"/>
        </w:rPr>
        <w:t>выявлять</w:t>
      </w:r>
      <w:r>
        <w:rPr>
          <w:spacing w:val="1"/>
          <w:sz w:val="26"/>
        </w:rPr>
        <w:t xml:space="preserve"> </w:t>
      </w:r>
      <w:r>
        <w:rPr>
          <w:sz w:val="26"/>
        </w:rPr>
        <w:t>недостаток</w:t>
      </w:r>
      <w:r>
        <w:rPr>
          <w:spacing w:val="1"/>
          <w:sz w:val="26"/>
        </w:rPr>
        <w:t xml:space="preserve"> </w:t>
      </w:r>
      <w:r>
        <w:rPr>
          <w:sz w:val="26"/>
        </w:rPr>
        <w:t>информации</w:t>
      </w:r>
      <w:r>
        <w:rPr>
          <w:spacing w:val="1"/>
          <w:sz w:val="26"/>
        </w:rPr>
        <w:t xml:space="preserve"> </w:t>
      </w:r>
      <w:r>
        <w:rPr>
          <w:sz w:val="26"/>
        </w:rPr>
        <w:t>для</w:t>
      </w:r>
      <w:r>
        <w:rPr>
          <w:spacing w:val="1"/>
          <w:sz w:val="26"/>
        </w:rPr>
        <w:t xml:space="preserve"> </w:t>
      </w:r>
      <w:r>
        <w:rPr>
          <w:sz w:val="26"/>
        </w:rPr>
        <w:t>решения</w:t>
      </w:r>
      <w:r>
        <w:rPr>
          <w:spacing w:val="1"/>
          <w:sz w:val="26"/>
        </w:rPr>
        <w:t xml:space="preserve"> </w:t>
      </w:r>
      <w:r>
        <w:rPr>
          <w:sz w:val="26"/>
        </w:rPr>
        <w:t>учебной</w:t>
      </w:r>
      <w:r>
        <w:rPr>
          <w:spacing w:val="1"/>
          <w:sz w:val="26"/>
        </w:rPr>
        <w:t xml:space="preserve"> </w:t>
      </w:r>
      <w:r>
        <w:rPr>
          <w:sz w:val="26"/>
        </w:rPr>
        <w:t>(практической)</w:t>
      </w:r>
      <w:r>
        <w:rPr>
          <w:spacing w:val="1"/>
          <w:sz w:val="26"/>
        </w:rPr>
        <w:t xml:space="preserve"> </w:t>
      </w:r>
      <w:r>
        <w:rPr>
          <w:sz w:val="26"/>
        </w:rPr>
        <w:t>задачи</w:t>
      </w:r>
      <w:r>
        <w:rPr>
          <w:spacing w:val="1"/>
          <w:sz w:val="26"/>
        </w:rPr>
        <w:t xml:space="preserve"> </w:t>
      </w:r>
      <w:r>
        <w:rPr>
          <w:sz w:val="26"/>
        </w:rPr>
        <w:t>на</w:t>
      </w:r>
      <w:r>
        <w:rPr>
          <w:spacing w:val="-62"/>
          <w:sz w:val="26"/>
        </w:rPr>
        <w:t xml:space="preserve"> </w:t>
      </w:r>
      <w:r>
        <w:rPr>
          <w:sz w:val="26"/>
        </w:rPr>
        <w:t>основе</w:t>
      </w:r>
      <w:r>
        <w:rPr>
          <w:spacing w:val="-1"/>
          <w:sz w:val="26"/>
        </w:rPr>
        <w:t xml:space="preserve"> </w:t>
      </w:r>
      <w:r>
        <w:rPr>
          <w:sz w:val="26"/>
        </w:rPr>
        <w:t>предложенного</w:t>
      </w:r>
      <w:r>
        <w:rPr>
          <w:spacing w:val="-1"/>
          <w:sz w:val="26"/>
        </w:rPr>
        <w:t xml:space="preserve"> </w:t>
      </w:r>
      <w:r>
        <w:rPr>
          <w:sz w:val="26"/>
        </w:rPr>
        <w:t>алгоритма;</w:t>
      </w:r>
    </w:p>
    <w:p w:rsidR="006C6D24" w:rsidRDefault="006C6D24" w:rsidP="006C6D24">
      <w:pPr>
        <w:numPr>
          <w:ilvl w:val="0"/>
          <w:numId w:val="20"/>
        </w:numPr>
        <w:tabs>
          <w:tab w:val="left" w:pos="795"/>
        </w:tabs>
        <w:ind w:right="109" w:firstLine="0"/>
        <w:jc w:val="both"/>
        <w:rPr>
          <w:sz w:val="26"/>
        </w:rPr>
      </w:pPr>
      <w:r>
        <w:rPr>
          <w:sz w:val="26"/>
        </w:rPr>
        <w:t>устанавливать</w:t>
      </w:r>
      <w:r>
        <w:rPr>
          <w:spacing w:val="1"/>
          <w:sz w:val="26"/>
        </w:rPr>
        <w:t xml:space="preserve"> </w:t>
      </w:r>
      <w:r>
        <w:rPr>
          <w:sz w:val="26"/>
        </w:rPr>
        <w:t>причинно-следственные</w:t>
      </w:r>
      <w:r>
        <w:rPr>
          <w:spacing w:val="1"/>
          <w:sz w:val="26"/>
        </w:rPr>
        <w:t xml:space="preserve"> </w:t>
      </w:r>
      <w:r>
        <w:rPr>
          <w:sz w:val="26"/>
        </w:rPr>
        <w:t>связи</w:t>
      </w:r>
      <w:r>
        <w:rPr>
          <w:spacing w:val="1"/>
          <w:sz w:val="26"/>
        </w:rPr>
        <w:t xml:space="preserve"> </w:t>
      </w:r>
      <w:r>
        <w:rPr>
          <w:sz w:val="26"/>
        </w:rPr>
        <w:t>в</w:t>
      </w:r>
      <w:r>
        <w:rPr>
          <w:spacing w:val="1"/>
          <w:sz w:val="26"/>
        </w:rPr>
        <w:t xml:space="preserve"> </w:t>
      </w:r>
      <w:r>
        <w:rPr>
          <w:sz w:val="26"/>
        </w:rPr>
        <w:t>сюжете</w:t>
      </w:r>
      <w:r>
        <w:rPr>
          <w:spacing w:val="1"/>
          <w:sz w:val="26"/>
        </w:rPr>
        <w:t xml:space="preserve"> </w:t>
      </w:r>
      <w:r>
        <w:rPr>
          <w:sz w:val="26"/>
        </w:rPr>
        <w:t>фольклорного</w:t>
      </w:r>
      <w:r>
        <w:rPr>
          <w:spacing w:val="1"/>
          <w:sz w:val="26"/>
        </w:rPr>
        <w:t xml:space="preserve"> </w:t>
      </w:r>
      <w:r>
        <w:rPr>
          <w:sz w:val="26"/>
        </w:rPr>
        <w:t>и</w:t>
      </w:r>
      <w:r>
        <w:rPr>
          <w:spacing w:val="1"/>
          <w:sz w:val="26"/>
        </w:rPr>
        <w:t xml:space="preserve"> </w:t>
      </w:r>
      <w:r>
        <w:rPr>
          <w:sz w:val="26"/>
        </w:rPr>
        <w:t>художественного</w:t>
      </w:r>
      <w:r>
        <w:rPr>
          <w:spacing w:val="1"/>
          <w:sz w:val="26"/>
        </w:rPr>
        <w:t xml:space="preserve"> </w:t>
      </w:r>
      <w:r>
        <w:rPr>
          <w:sz w:val="26"/>
        </w:rPr>
        <w:t>текста,</w:t>
      </w:r>
      <w:r>
        <w:rPr>
          <w:spacing w:val="1"/>
          <w:sz w:val="26"/>
        </w:rPr>
        <w:t xml:space="preserve"> </w:t>
      </w:r>
      <w:r>
        <w:rPr>
          <w:sz w:val="26"/>
        </w:rPr>
        <w:t>при</w:t>
      </w:r>
      <w:r>
        <w:rPr>
          <w:spacing w:val="1"/>
          <w:sz w:val="26"/>
        </w:rPr>
        <w:t xml:space="preserve"> </w:t>
      </w:r>
      <w:r>
        <w:rPr>
          <w:sz w:val="26"/>
        </w:rPr>
        <w:t>составлении</w:t>
      </w:r>
      <w:r>
        <w:rPr>
          <w:spacing w:val="1"/>
          <w:sz w:val="26"/>
        </w:rPr>
        <w:t xml:space="preserve"> </w:t>
      </w:r>
      <w:r>
        <w:rPr>
          <w:sz w:val="26"/>
        </w:rPr>
        <w:t>плана,</w:t>
      </w:r>
      <w:r>
        <w:rPr>
          <w:spacing w:val="1"/>
          <w:sz w:val="26"/>
        </w:rPr>
        <w:t xml:space="preserve"> </w:t>
      </w:r>
      <w:r>
        <w:rPr>
          <w:sz w:val="26"/>
        </w:rPr>
        <w:t>пересказе</w:t>
      </w:r>
      <w:r>
        <w:rPr>
          <w:spacing w:val="1"/>
          <w:sz w:val="26"/>
        </w:rPr>
        <w:t xml:space="preserve"> </w:t>
      </w:r>
      <w:r>
        <w:rPr>
          <w:sz w:val="26"/>
        </w:rPr>
        <w:t>текста,</w:t>
      </w:r>
      <w:r>
        <w:rPr>
          <w:spacing w:val="1"/>
          <w:sz w:val="26"/>
        </w:rPr>
        <w:t xml:space="preserve"> </w:t>
      </w:r>
      <w:r>
        <w:rPr>
          <w:sz w:val="26"/>
        </w:rPr>
        <w:t>характеристике</w:t>
      </w:r>
      <w:r>
        <w:rPr>
          <w:spacing w:val="1"/>
          <w:sz w:val="26"/>
        </w:rPr>
        <w:t xml:space="preserve"> </w:t>
      </w:r>
      <w:r>
        <w:rPr>
          <w:sz w:val="26"/>
        </w:rPr>
        <w:t>поступков</w:t>
      </w:r>
      <w:r>
        <w:rPr>
          <w:spacing w:val="-2"/>
          <w:sz w:val="26"/>
        </w:rPr>
        <w:t xml:space="preserve"> </w:t>
      </w:r>
      <w:r>
        <w:rPr>
          <w:sz w:val="26"/>
        </w:rPr>
        <w:t>героев;</w:t>
      </w:r>
    </w:p>
    <w:p w:rsidR="006C6D24" w:rsidRDefault="006C6D24" w:rsidP="006C6D24">
      <w:pPr>
        <w:spacing w:before="1"/>
        <w:jc w:val="both"/>
        <w:rPr>
          <w:sz w:val="26"/>
        </w:rPr>
      </w:pPr>
      <w:r>
        <w:rPr>
          <w:i/>
          <w:sz w:val="26"/>
        </w:rPr>
        <w:t>базовые</w:t>
      </w:r>
      <w:r>
        <w:rPr>
          <w:i/>
          <w:spacing w:val="-4"/>
          <w:sz w:val="26"/>
        </w:rPr>
        <w:t xml:space="preserve"> </w:t>
      </w:r>
      <w:r>
        <w:rPr>
          <w:i/>
          <w:sz w:val="26"/>
        </w:rPr>
        <w:t>исследовательские</w:t>
      </w:r>
      <w:r>
        <w:rPr>
          <w:i/>
          <w:spacing w:val="-4"/>
          <w:sz w:val="26"/>
        </w:rPr>
        <w:t xml:space="preserve"> </w:t>
      </w:r>
      <w:r>
        <w:rPr>
          <w:i/>
          <w:sz w:val="26"/>
        </w:rPr>
        <w:t>действия</w:t>
      </w:r>
      <w:r>
        <w:rPr>
          <w:sz w:val="26"/>
        </w:rPr>
        <w:t>:</w:t>
      </w:r>
    </w:p>
    <w:p w:rsidR="006C6D24" w:rsidRDefault="006C6D24" w:rsidP="006C6D24">
      <w:pPr>
        <w:numPr>
          <w:ilvl w:val="0"/>
          <w:numId w:val="20"/>
        </w:numPr>
        <w:tabs>
          <w:tab w:val="left" w:pos="545"/>
        </w:tabs>
        <w:spacing w:before="1"/>
        <w:ind w:right="113" w:firstLine="0"/>
        <w:jc w:val="both"/>
        <w:rPr>
          <w:sz w:val="26"/>
        </w:rPr>
      </w:pPr>
      <w:r>
        <w:rPr>
          <w:sz w:val="26"/>
        </w:rPr>
        <w:t>определять разрыв между реальным и желательным состоянием объекта (ситуации) на</w:t>
      </w:r>
      <w:r>
        <w:rPr>
          <w:spacing w:val="1"/>
          <w:sz w:val="26"/>
        </w:rPr>
        <w:t xml:space="preserve"> </w:t>
      </w:r>
      <w:r>
        <w:rPr>
          <w:sz w:val="26"/>
        </w:rPr>
        <w:t>основе</w:t>
      </w:r>
      <w:r>
        <w:rPr>
          <w:spacing w:val="-1"/>
          <w:sz w:val="26"/>
        </w:rPr>
        <w:t xml:space="preserve"> </w:t>
      </w:r>
      <w:r>
        <w:rPr>
          <w:sz w:val="26"/>
        </w:rPr>
        <w:t>предложенных</w:t>
      </w:r>
      <w:r>
        <w:rPr>
          <w:spacing w:val="-1"/>
          <w:sz w:val="26"/>
        </w:rPr>
        <w:t xml:space="preserve"> </w:t>
      </w:r>
      <w:r>
        <w:rPr>
          <w:sz w:val="26"/>
        </w:rPr>
        <w:t>учителем</w:t>
      </w:r>
      <w:r>
        <w:rPr>
          <w:spacing w:val="-1"/>
          <w:sz w:val="26"/>
        </w:rPr>
        <w:t xml:space="preserve"> </w:t>
      </w:r>
      <w:r>
        <w:rPr>
          <w:sz w:val="26"/>
        </w:rPr>
        <w:t>вопросов;</w:t>
      </w:r>
    </w:p>
    <w:p w:rsidR="006C6D24" w:rsidRDefault="006C6D24" w:rsidP="006C6D24">
      <w:pPr>
        <w:numPr>
          <w:ilvl w:val="0"/>
          <w:numId w:val="20"/>
        </w:numPr>
        <w:tabs>
          <w:tab w:val="left" w:pos="538"/>
        </w:tabs>
        <w:spacing w:line="298" w:lineRule="exact"/>
        <w:ind w:left="537" w:hanging="326"/>
        <w:jc w:val="both"/>
        <w:rPr>
          <w:sz w:val="26"/>
        </w:rPr>
      </w:pPr>
      <w:r>
        <w:rPr>
          <w:sz w:val="26"/>
        </w:rPr>
        <w:t>формулировать</w:t>
      </w:r>
      <w:r>
        <w:rPr>
          <w:spacing w:val="-5"/>
          <w:sz w:val="26"/>
        </w:rPr>
        <w:t xml:space="preserve"> </w:t>
      </w:r>
      <w:r>
        <w:rPr>
          <w:sz w:val="26"/>
        </w:rPr>
        <w:t>с</w:t>
      </w:r>
      <w:r>
        <w:rPr>
          <w:spacing w:val="-3"/>
          <w:sz w:val="26"/>
        </w:rPr>
        <w:t xml:space="preserve"> </w:t>
      </w:r>
      <w:r>
        <w:rPr>
          <w:sz w:val="26"/>
        </w:rPr>
        <w:t>помощью</w:t>
      </w:r>
      <w:r>
        <w:rPr>
          <w:spacing w:val="-2"/>
          <w:sz w:val="26"/>
        </w:rPr>
        <w:t xml:space="preserve"> </w:t>
      </w:r>
      <w:r>
        <w:rPr>
          <w:sz w:val="26"/>
        </w:rPr>
        <w:t>учителя</w:t>
      </w:r>
      <w:r>
        <w:rPr>
          <w:spacing w:val="-4"/>
          <w:sz w:val="26"/>
        </w:rPr>
        <w:t xml:space="preserve"> </w:t>
      </w:r>
      <w:r>
        <w:rPr>
          <w:sz w:val="26"/>
        </w:rPr>
        <w:t>цель,</w:t>
      </w:r>
      <w:r>
        <w:rPr>
          <w:spacing w:val="-3"/>
          <w:sz w:val="26"/>
        </w:rPr>
        <w:t xml:space="preserve"> </w:t>
      </w:r>
      <w:r>
        <w:rPr>
          <w:sz w:val="26"/>
        </w:rPr>
        <w:t>планировать</w:t>
      </w:r>
      <w:r>
        <w:rPr>
          <w:spacing w:val="-4"/>
          <w:sz w:val="26"/>
        </w:rPr>
        <w:t xml:space="preserve"> </w:t>
      </w:r>
      <w:r>
        <w:rPr>
          <w:sz w:val="26"/>
        </w:rPr>
        <w:t>изменения</w:t>
      </w:r>
      <w:r>
        <w:rPr>
          <w:spacing w:val="-3"/>
          <w:sz w:val="26"/>
        </w:rPr>
        <w:t xml:space="preserve"> </w:t>
      </w:r>
      <w:r>
        <w:rPr>
          <w:sz w:val="26"/>
        </w:rPr>
        <w:t>объекта,</w:t>
      </w:r>
      <w:r>
        <w:rPr>
          <w:spacing w:val="-4"/>
          <w:sz w:val="26"/>
        </w:rPr>
        <w:t xml:space="preserve"> </w:t>
      </w:r>
      <w:r>
        <w:rPr>
          <w:sz w:val="26"/>
        </w:rPr>
        <w:t>ситуации;</w:t>
      </w:r>
    </w:p>
    <w:p w:rsidR="006C6D24" w:rsidRDefault="006C6D24" w:rsidP="006C6D24">
      <w:pPr>
        <w:numPr>
          <w:ilvl w:val="0"/>
          <w:numId w:val="20"/>
        </w:numPr>
        <w:tabs>
          <w:tab w:val="left" w:pos="557"/>
        </w:tabs>
        <w:ind w:right="113" w:firstLine="0"/>
        <w:jc w:val="both"/>
        <w:rPr>
          <w:sz w:val="26"/>
        </w:rPr>
      </w:pPr>
      <w:r>
        <w:rPr>
          <w:sz w:val="26"/>
        </w:rPr>
        <w:t>сравнивать несколько вариантов решения задачи, выбирать наиболее подходящий (на</w:t>
      </w:r>
      <w:r>
        <w:rPr>
          <w:spacing w:val="1"/>
          <w:sz w:val="26"/>
        </w:rPr>
        <w:t xml:space="preserve"> </w:t>
      </w:r>
      <w:r>
        <w:rPr>
          <w:sz w:val="26"/>
        </w:rPr>
        <w:t>основе</w:t>
      </w:r>
      <w:r>
        <w:rPr>
          <w:spacing w:val="-1"/>
          <w:sz w:val="26"/>
        </w:rPr>
        <w:t xml:space="preserve"> </w:t>
      </w:r>
      <w:r>
        <w:rPr>
          <w:sz w:val="26"/>
        </w:rPr>
        <w:t>предложенных</w:t>
      </w:r>
      <w:r>
        <w:rPr>
          <w:spacing w:val="-1"/>
          <w:sz w:val="26"/>
        </w:rPr>
        <w:t xml:space="preserve"> </w:t>
      </w:r>
      <w:r>
        <w:rPr>
          <w:sz w:val="26"/>
        </w:rPr>
        <w:t>критериев);</w:t>
      </w:r>
    </w:p>
    <w:p w:rsidR="006C6D24" w:rsidRDefault="006C6D24" w:rsidP="006C6D24">
      <w:pPr>
        <w:numPr>
          <w:ilvl w:val="0"/>
          <w:numId w:val="20"/>
        </w:numPr>
        <w:tabs>
          <w:tab w:val="left" w:pos="559"/>
        </w:tabs>
        <w:spacing w:before="1"/>
        <w:ind w:right="102" w:firstLine="0"/>
        <w:jc w:val="both"/>
        <w:rPr>
          <w:sz w:val="26"/>
        </w:rPr>
      </w:pPr>
      <w:r>
        <w:rPr>
          <w:sz w:val="26"/>
        </w:rPr>
        <w:t>проводить по предложенному плану опыт, несложное исследование по установлению</w:t>
      </w:r>
      <w:r>
        <w:rPr>
          <w:spacing w:val="1"/>
          <w:sz w:val="26"/>
        </w:rPr>
        <w:t xml:space="preserve"> </w:t>
      </w:r>
      <w:r>
        <w:rPr>
          <w:sz w:val="26"/>
        </w:rPr>
        <w:t>особенностей объекта изучения и связей между объектами (часть — целое, причина —</w:t>
      </w:r>
      <w:r>
        <w:rPr>
          <w:spacing w:val="1"/>
          <w:sz w:val="26"/>
        </w:rPr>
        <w:t xml:space="preserve"> </w:t>
      </w:r>
      <w:r>
        <w:rPr>
          <w:sz w:val="26"/>
        </w:rPr>
        <w:t>следствие);</w:t>
      </w:r>
    </w:p>
    <w:p w:rsidR="006C6D24" w:rsidRDefault="006C6D24" w:rsidP="006C6D24">
      <w:pPr>
        <w:numPr>
          <w:ilvl w:val="0"/>
          <w:numId w:val="20"/>
        </w:numPr>
        <w:tabs>
          <w:tab w:val="left" w:pos="598"/>
        </w:tabs>
        <w:ind w:right="114" w:firstLine="0"/>
        <w:jc w:val="both"/>
        <w:rPr>
          <w:sz w:val="26"/>
        </w:rPr>
      </w:pPr>
      <w:r>
        <w:rPr>
          <w:sz w:val="26"/>
        </w:rPr>
        <w:t>формулировать выводы и подкреплять их доказательствами на основе результатов</w:t>
      </w:r>
      <w:r>
        <w:rPr>
          <w:spacing w:val="1"/>
          <w:sz w:val="26"/>
        </w:rPr>
        <w:t xml:space="preserve"> </w:t>
      </w:r>
      <w:r>
        <w:rPr>
          <w:sz w:val="26"/>
        </w:rPr>
        <w:t>проведённого</w:t>
      </w:r>
      <w:r>
        <w:rPr>
          <w:spacing w:val="-2"/>
          <w:sz w:val="26"/>
        </w:rPr>
        <w:t xml:space="preserve"> </w:t>
      </w:r>
      <w:r>
        <w:rPr>
          <w:sz w:val="26"/>
        </w:rPr>
        <w:t>наблюдения</w:t>
      </w:r>
      <w:r>
        <w:rPr>
          <w:spacing w:val="-2"/>
          <w:sz w:val="26"/>
        </w:rPr>
        <w:t xml:space="preserve"> </w:t>
      </w:r>
      <w:r>
        <w:rPr>
          <w:sz w:val="26"/>
        </w:rPr>
        <w:t>(опыта,</w:t>
      </w:r>
      <w:r>
        <w:rPr>
          <w:spacing w:val="-2"/>
          <w:sz w:val="26"/>
        </w:rPr>
        <w:t xml:space="preserve"> </w:t>
      </w:r>
      <w:r>
        <w:rPr>
          <w:sz w:val="26"/>
        </w:rPr>
        <w:t>классификации,</w:t>
      </w:r>
      <w:r>
        <w:rPr>
          <w:spacing w:val="-2"/>
          <w:sz w:val="26"/>
        </w:rPr>
        <w:t xml:space="preserve"> </w:t>
      </w:r>
      <w:r>
        <w:rPr>
          <w:sz w:val="26"/>
        </w:rPr>
        <w:t>сравнения,</w:t>
      </w:r>
      <w:r>
        <w:rPr>
          <w:spacing w:val="-2"/>
          <w:sz w:val="26"/>
        </w:rPr>
        <w:t xml:space="preserve"> </w:t>
      </w:r>
      <w:r>
        <w:rPr>
          <w:sz w:val="26"/>
        </w:rPr>
        <w:t>исследования);</w:t>
      </w:r>
    </w:p>
    <w:p w:rsidR="006C6D24" w:rsidRDefault="006C6D24" w:rsidP="006C6D24">
      <w:pPr>
        <w:numPr>
          <w:ilvl w:val="0"/>
          <w:numId w:val="20"/>
        </w:numPr>
        <w:tabs>
          <w:tab w:val="left" w:pos="675"/>
        </w:tabs>
        <w:ind w:right="111" w:firstLine="0"/>
        <w:jc w:val="both"/>
        <w:rPr>
          <w:sz w:val="26"/>
        </w:rPr>
      </w:pPr>
      <w:r>
        <w:rPr>
          <w:sz w:val="26"/>
        </w:rPr>
        <w:t>прогнозировать</w:t>
      </w:r>
      <w:r>
        <w:rPr>
          <w:spacing w:val="1"/>
          <w:sz w:val="26"/>
        </w:rPr>
        <w:t xml:space="preserve"> </w:t>
      </w:r>
      <w:r>
        <w:rPr>
          <w:sz w:val="26"/>
        </w:rPr>
        <w:t>возможное</w:t>
      </w:r>
      <w:r>
        <w:rPr>
          <w:spacing w:val="1"/>
          <w:sz w:val="26"/>
        </w:rPr>
        <w:t xml:space="preserve"> </w:t>
      </w:r>
      <w:r>
        <w:rPr>
          <w:sz w:val="26"/>
        </w:rPr>
        <w:t>развитие</w:t>
      </w:r>
      <w:r>
        <w:rPr>
          <w:spacing w:val="1"/>
          <w:sz w:val="26"/>
        </w:rPr>
        <w:t xml:space="preserve"> </w:t>
      </w:r>
      <w:r>
        <w:rPr>
          <w:sz w:val="26"/>
        </w:rPr>
        <w:t>процессов,</w:t>
      </w:r>
      <w:r>
        <w:rPr>
          <w:spacing w:val="1"/>
          <w:sz w:val="26"/>
        </w:rPr>
        <w:t xml:space="preserve"> </w:t>
      </w:r>
      <w:r>
        <w:rPr>
          <w:sz w:val="26"/>
        </w:rPr>
        <w:t>событий</w:t>
      </w:r>
      <w:r>
        <w:rPr>
          <w:spacing w:val="1"/>
          <w:sz w:val="26"/>
        </w:rPr>
        <w:t xml:space="preserve"> </w:t>
      </w:r>
      <w:r>
        <w:rPr>
          <w:sz w:val="26"/>
        </w:rPr>
        <w:t>и</w:t>
      </w:r>
      <w:r>
        <w:rPr>
          <w:spacing w:val="1"/>
          <w:sz w:val="26"/>
        </w:rPr>
        <w:t xml:space="preserve"> </w:t>
      </w:r>
      <w:r>
        <w:rPr>
          <w:sz w:val="26"/>
        </w:rPr>
        <w:t>их</w:t>
      </w:r>
      <w:r>
        <w:rPr>
          <w:spacing w:val="1"/>
          <w:sz w:val="26"/>
        </w:rPr>
        <w:t xml:space="preserve"> </w:t>
      </w:r>
      <w:r>
        <w:rPr>
          <w:sz w:val="26"/>
        </w:rPr>
        <w:t>последствия</w:t>
      </w:r>
      <w:r>
        <w:rPr>
          <w:spacing w:val="1"/>
          <w:sz w:val="26"/>
        </w:rPr>
        <w:t xml:space="preserve"> </w:t>
      </w:r>
      <w:r>
        <w:rPr>
          <w:sz w:val="26"/>
        </w:rPr>
        <w:t>в</w:t>
      </w:r>
      <w:r>
        <w:rPr>
          <w:spacing w:val="-62"/>
          <w:sz w:val="26"/>
        </w:rPr>
        <w:t xml:space="preserve"> </w:t>
      </w:r>
      <w:r>
        <w:rPr>
          <w:sz w:val="26"/>
        </w:rPr>
        <w:t>аналогичных</w:t>
      </w:r>
      <w:r>
        <w:rPr>
          <w:spacing w:val="-2"/>
          <w:sz w:val="26"/>
        </w:rPr>
        <w:t xml:space="preserve"> </w:t>
      </w:r>
      <w:r>
        <w:rPr>
          <w:sz w:val="26"/>
        </w:rPr>
        <w:t>или</w:t>
      </w:r>
      <w:r>
        <w:rPr>
          <w:spacing w:val="2"/>
          <w:sz w:val="26"/>
        </w:rPr>
        <w:t xml:space="preserve"> </w:t>
      </w:r>
      <w:r>
        <w:rPr>
          <w:sz w:val="26"/>
        </w:rPr>
        <w:t>сходных</w:t>
      </w:r>
      <w:r>
        <w:rPr>
          <w:spacing w:val="-1"/>
          <w:sz w:val="26"/>
        </w:rPr>
        <w:t xml:space="preserve"> </w:t>
      </w:r>
      <w:r>
        <w:rPr>
          <w:sz w:val="26"/>
        </w:rPr>
        <w:t>ситуациях;</w:t>
      </w:r>
    </w:p>
    <w:p w:rsidR="006C6D24" w:rsidRDefault="006C6D24" w:rsidP="006C6D24">
      <w:pPr>
        <w:spacing w:line="298" w:lineRule="exact"/>
        <w:jc w:val="both"/>
        <w:rPr>
          <w:i/>
          <w:sz w:val="26"/>
        </w:rPr>
      </w:pPr>
      <w:r>
        <w:rPr>
          <w:i/>
          <w:sz w:val="26"/>
        </w:rPr>
        <w:t>работа</w:t>
      </w:r>
      <w:r>
        <w:rPr>
          <w:i/>
          <w:spacing w:val="-1"/>
          <w:sz w:val="26"/>
        </w:rPr>
        <w:t xml:space="preserve"> </w:t>
      </w:r>
      <w:r>
        <w:rPr>
          <w:i/>
          <w:sz w:val="26"/>
        </w:rPr>
        <w:t>с</w:t>
      </w:r>
      <w:r>
        <w:rPr>
          <w:i/>
          <w:spacing w:val="-2"/>
          <w:sz w:val="26"/>
        </w:rPr>
        <w:t xml:space="preserve"> </w:t>
      </w:r>
      <w:r>
        <w:rPr>
          <w:i/>
          <w:sz w:val="26"/>
        </w:rPr>
        <w:t>информацией:</w:t>
      </w:r>
    </w:p>
    <w:p w:rsidR="006C6D24" w:rsidRDefault="006C6D24" w:rsidP="006C6D24">
      <w:pPr>
        <w:numPr>
          <w:ilvl w:val="0"/>
          <w:numId w:val="20"/>
        </w:numPr>
        <w:tabs>
          <w:tab w:val="left" w:pos="538"/>
        </w:tabs>
        <w:spacing w:line="298" w:lineRule="exact"/>
        <w:ind w:left="537" w:hanging="326"/>
        <w:jc w:val="both"/>
        <w:rPr>
          <w:sz w:val="26"/>
        </w:rPr>
      </w:pPr>
      <w:r>
        <w:rPr>
          <w:sz w:val="26"/>
        </w:rPr>
        <w:t>выбирать</w:t>
      </w:r>
      <w:r>
        <w:rPr>
          <w:spacing w:val="-4"/>
          <w:sz w:val="26"/>
        </w:rPr>
        <w:t xml:space="preserve"> </w:t>
      </w:r>
      <w:r>
        <w:rPr>
          <w:sz w:val="26"/>
        </w:rPr>
        <w:t>источник</w:t>
      </w:r>
      <w:r>
        <w:rPr>
          <w:spacing w:val="-5"/>
          <w:sz w:val="26"/>
        </w:rPr>
        <w:t xml:space="preserve"> </w:t>
      </w:r>
      <w:r>
        <w:rPr>
          <w:sz w:val="26"/>
        </w:rPr>
        <w:t>получения</w:t>
      </w:r>
      <w:r>
        <w:rPr>
          <w:spacing w:val="-5"/>
          <w:sz w:val="26"/>
        </w:rPr>
        <w:t xml:space="preserve"> </w:t>
      </w:r>
      <w:r>
        <w:rPr>
          <w:sz w:val="26"/>
        </w:rPr>
        <w:t>информации;</w:t>
      </w:r>
    </w:p>
    <w:p w:rsidR="006C6D24" w:rsidRDefault="006C6D24" w:rsidP="006C6D24">
      <w:pPr>
        <w:numPr>
          <w:ilvl w:val="0"/>
          <w:numId w:val="20"/>
        </w:numPr>
        <w:tabs>
          <w:tab w:val="left" w:pos="603"/>
        </w:tabs>
        <w:spacing w:before="1"/>
        <w:ind w:right="112" w:firstLine="0"/>
        <w:rPr>
          <w:sz w:val="26"/>
        </w:rPr>
      </w:pPr>
      <w:r>
        <w:rPr>
          <w:sz w:val="26"/>
        </w:rPr>
        <w:t>согласно</w:t>
      </w:r>
      <w:r>
        <w:rPr>
          <w:spacing w:val="59"/>
          <w:sz w:val="26"/>
        </w:rPr>
        <w:t xml:space="preserve"> </w:t>
      </w:r>
      <w:r>
        <w:rPr>
          <w:sz w:val="26"/>
        </w:rPr>
        <w:t>заданному</w:t>
      </w:r>
      <w:r>
        <w:rPr>
          <w:spacing w:val="60"/>
          <w:sz w:val="26"/>
        </w:rPr>
        <w:t xml:space="preserve"> </w:t>
      </w:r>
      <w:r>
        <w:rPr>
          <w:sz w:val="26"/>
        </w:rPr>
        <w:t>алгоритму</w:t>
      </w:r>
      <w:r>
        <w:rPr>
          <w:spacing w:val="59"/>
          <w:sz w:val="26"/>
        </w:rPr>
        <w:t xml:space="preserve"> </w:t>
      </w:r>
      <w:r>
        <w:rPr>
          <w:sz w:val="26"/>
        </w:rPr>
        <w:t>находить</w:t>
      </w:r>
      <w:r>
        <w:rPr>
          <w:spacing w:val="59"/>
          <w:sz w:val="26"/>
        </w:rPr>
        <w:t xml:space="preserve"> </w:t>
      </w:r>
      <w:r>
        <w:rPr>
          <w:sz w:val="26"/>
        </w:rPr>
        <w:t>в</w:t>
      </w:r>
      <w:r>
        <w:rPr>
          <w:spacing w:val="60"/>
          <w:sz w:val="26"/>
        </w:rPr>
        <w:t xml:space="preserve"> </w:t>
      </w:r>
      <w:r>
        <w:rPr>
          <w:sz w:val="26"/>
        </w:rPr>
        <w:t>предложенном</w:t>
      </w:r>
      <w:r>
        <w:rPr>
          <w:spacing w:val="60"/>
          <w:sz w:val="26"/>
        </w:rPr>
        <w:t xml:space="preserve"> </w:t>
      </w:r>
      <w:r>
        <w:rPr>
          <w:sz w:val="26"/>
        </w:rPr>
        <w:t>источнике</w:t>
      </w:r>
      <w:r>
        <w:rPr>
          <w:spacing w:val="60"/>
          <w:sz w:val="26"/>
        </w:rPr>
        <w:t xml:space="preserve"> </w:t>
      </w:r>
      <w:r>
        <w:rPr>
          <w:sz w:val="26"/>
        </w:rPr>
        <w:t>информацию,</w:t>
      </w:r>
      <w:r>
        <w:rPr>
          <w:spacing w:val="-62"/>
          <w:sz w:val="26"/>
        </w:rPr>
        <w:t xml:space="preserve"> </w:t>
      </w:r>
      <w:r>
        <w:rPr>
          <w:sz w:val="26"/>
        </w:rPr>
        <w:t>представленную</w:t>
      </w:r>
      <w:r>
        <w:rPr>
          <w:spacing w:val="1"/>
          <w:sz w:val="26"/>
        </w:rPr>
        <w:t xml:space="preserve"> </w:t>
      </w:r>
      <w:r>
        <w:rPr>
          <w:sz w:val="26"/>
        </w:rPr>
        <w:t>в</w:t>
      </w:r>
      <w:r>
        <w:rPr>
          <w:spacing w:val="-1"/>
          <w:sz w:val="26"/>
        </w:rPr>
        <w:t xml:space="preserve"> </w:t>
      </w:r>
      <w:r>
        <w:rPr>
          <w:sz w:val="26"/>
        </w:rPr>
        <w:t>явном</w:t>
      </w:r>
      <w:r>
        <w:rPr>
          <w:spacing w:val="-1"/>
          <w:sz w:val="26"/>
        </w:rPr>
        <w:t xml:space="preserve"> </w:t>
      </w:r>
      <w:r>
        <w:rPr>
          <w:sz w:val="26"/>
        </w:rPr>
        <w:t>виде;</w:t>
      </w:r>
    </w:p>
    <w:p w:rsidR="006C6D24" w:rsidRDefault="006C6D24" w:rsidP="006C6D24">
      <w:pPr>
        <w:numPr>
          <w:ilvl w:val="0"/>
          <w:numId w:val="20"/>
        </w:numPr>
        <w:tabs>
          <w:tab w:val="left" w:pos="619"/>
        </w:tabs>
        <w:ind w:right="111" w:firstLine="0"/>
        <w:rPr>
          <w:sz w:val="26"/>
        </w:rPr>
      </w:pPr>
      <w:r>
        <w:rPr>
          <w:sz w:val="26"/>
        </w:rPr>
        <w:t>распознавать</w:t>
      </w:r>
      <w:r>
        <w:rPr>
          <w:spacing w:val="12"/>
          <w:sz w:val="26"/>
        </w:rPr>
        <w:t xml:space="preserve"> </w:t>
      </w:r>
      <w:r>
        <w:rPr>
          <w:sz w:val="26"/>
        </w:rPr>
        <w:t>достоверную</w:t>
      </w:r>
      <w:r>
        <w:rPr>
          <w:spacing w:val="13"/>
          <w:sz w:val="26"/>
        </w:rPr>
        <w:t xml:space="preserve"> </w:t>
      </w:r>
      <w:r>
        <w:rPr>
          <w:sz w:val="26"/>
        </w:rPr>
        <w:t>и</w:t>
      </w:r>
      <w:r>
        <w:rPr>
          <w:spacing w:val="13"/>
          <w:sz w:val="26"/>
        </w:rPr>
        <w:t xml:space="preserve"> </w:t>
      </w:r>
      <w:r>
        <w:rPr>
          <w:sz w:val="26"/>
        </w:rPr>
        <w:t>недостоверную</w:t>
      </w:r>
      <w:r>
        <w:rPr>
          <w:spacing w:val="14"/>
          <w:sz w:val="26"/>
        </w:rPr>
        <w:t xml:space="preserve"> </w:t>
      </w:r>
      <w:r>
        <w:rPr>
          <w:sz w:val="26"/>
        </w:rPr>
        <w:t>информацию</w:t>
      </w:r>
      <w:r>
        <w:rPr>
          <w:spacing w:val="16"/>
          <w:sz w:val="26"/>
        </w:rPr>
        <w:t xml:space="preserve"> </w:t>
      </w:r>
      <w:r>
        <w:rPr>
          <w:sz w:val="26"/>
        </w:rPr>
        <w:t>самостоятельно</w:t>
      </w:r>
      <w:r>
        <w:rPr>
          <w:spacing w:val="13"/>
          <w:sz w:val="26"/>
        </w:rPr>
        <w:t xml:space="preserve"> </w:t>
      </w:r>
      <w:r>
        <w:rPr>
          <w:sz w:val="26"/>
        </w:rPr>
        <w:t>или</w:t>
      </w:r>
      <w:r>
        <w:rPr>
          <w:spacing w:val="15"/>
          <w:sz w:val="26"/>
        </w:rPr>
        <w:t xml:space="preserve"> </w:t>
      </w:r>
      <w:r>
        <w:rPr>
          <w:sz w:val="26"/>
        </w:rPr>
        <w:t>на</w:t>
      </w:r>
      <w:r>
        <w:rPr>
          <w:spacing w:val="-62"/>
          <w:sz w:val="26"/>
        </w:rPr>
        <w:t xml:space="preserve"> </w:t>
      </w:r>
      <w:r>
        <w:rPr>
          <w:sz w:val="26"/>
        </w:rPr>
        <w:t>основании</w:t>
      </w:r>
      <w:r>
        <w:rPr>
          <w:spacing w:val="-2"/>
          <w:sz w:val="26"/>
        </w:rPr>
        <w:t xml:space="preserve"> </w:t>
      </w:r>
      <w:r>
        <w:rPr>
          <w:sz w:val="26"/>
        </w:rPr>
        <w:t>предложенного</w:t>
      </w:r>
      <w:r>
        <w:rPr>
          <w:spacing w:val="-1"/>
          <w:sz w:val="26"/>
        </w:rPr>
        <w:t xml:space="preserve"> </w:t>
      </w:r>
      <w:r>
        <w:rPr>
          <w:sz w:val="26"/>
        </w:rPr>
        <w:t>учителем</w:t>
      </w:r>
      <w:r>
        <w:rPr>
          <w:spacing w:val="-1"/>
          <w:sz w:val="26"/>
        </w:rPr>
        <w:t xml:space="preserve"> </w:t>
      </w:r>
      <w:r>
        <w:rPr>
          <w:sz w:val="26"/>
        </w:rPr>
        <w:t>способа</w:t>
      </w:r>
      <w:r>
        <w:rPr>
          <w:spacing w:val="-2"/>
          <w:sz w:val="26"/>
        </w:rPr>
        <w:t xml:space="preserve"> </w:t>
      </w:r>
      <w:r>
        <w:rPr>
          <w:sz w:val="26"/>
        </w:rPr>
        <w:t>её</w:t>
      </w:r>
      <w:r>
        <w:rPr>
          <w:spacing w:val="-1"/>
          <w:sz w:val="26"/>
        </w:rPr>
        <w:t xml:space="preserve"> </w:t>
      </w:r>
      <w:r>
        <w:rPr>
          <w:sz w:val="26"/>
        </w:rPr>
        <w:t>проверки;</w:t>
      </w:r>
    </w:p>
    <w:p w:rsidR="006C6D24" w:rsidRDefault="006C6D24" w:rsidP="006C6D24">
      <w:pPr>
        <w:numPr>
          <w:ilvl w:val="0"/>
          <w:numId w:val="20"/>
        </w:numPr>
        <w:tabs>
          <w:tab w:val="left" w:pos="612"/>
        </w:tabs>
        <w:ind w:right="115" w:firstLine="0"/>
        <w:rPr>
          <w:sz w:val="26"/>
        </w:rPr>
      </w:pPr>
      <w:r>
        <w:rPr>
          <w:sz w:val="26"/>
        </w:rPr>
        <w:t>соблюдать</w:t>
      </w:r>
      <w:r>
        <w:rPr>
          <w:spacing w:val="5"/>
          <w:sz w:val="26"/>
        </w:rPr>
        <w:t xml:space="preserve"> </w:t>
      </w:r>
      <w:r>
        <w:rPr>
          <w:sz w:val="26"/>
        </w:rPr>
        <w:t>с</w:t>
      </w:r>
      <w:r>
        <w:rPr>
          <w:spacing w:val="9"/>
          <w:sz w:val="26"/>
        </w:rPr>
        <w:t xml:space="preserve"> </w:t>
      </w:r>
      <w:r>
        <w:rPr>
          <w:sz w:val="26"/>
        </w:rPr>
        <w:t>помощью</w:t>
      </w:r>
      <w:r>
        <w:rPr>
          <w:spacing w:val="7"/>
          <w:sz w:val="26"/>
        </w:rPr>
        <w:t xml:space="preserve"> </w:t>
      </w:r>
      <w:r>
        <w:rPr>
          <w:sz w:val="26"/>
        </w:rPr>
        <w:t>взрослых</w:t>
      </w:r>
      <w:r>
        <w:rPr>
          <w:spacing w:val="6"/>
          <w:sz w:val="26"/>
        </w:rPr>
        <w:t xml:space="preserve"> </w:t>
      </w:r>
      <w:r>
        <w:rPr>
          <w:sz w:val="26"/>
        </w:rPr>
        <w:t>(учителей,</w:t>
      </w:r>
      <w:r>
        <w:rPr>
          <w:spacing w:val="7"/>
          <w:sz w:val="26"/>
        </w:rPr>
        <w:t xml:space="preserve"> </w:t>
      </w:r>
      <w:r>
        <w:rPr>
          <w:sz w:val="26"/>
        </w:rPr>
        <w:t>родителей</w:t>
      </w:r>
      <w:r>
        <w:rPr>
          <w:spacing w:val="7"/>
          <w:sz w:val="26"/>
        </w:rPr>
        <w:t xml:space="preserve"> </w:t>
      </w:r>
      <w:r>
        <w:rPr>
          <w:sz w:val="26"/>
        </w:rPr>
        <w:t>(законных</w:t>
      </w:r>
      <w:r>
        <w:rPr>
          <w:spacing w:val="6"/>
          <w:sz w:val="26"/>
        </w:rPr>
        <w:t xml:space="preserve"> </w:t>
      </w:r>
      <w:r>
        <w:rPr>
          <w:sz w:val="26"/>
        </w:rPr>
        <w:t>представителей)</w:t>
      </w:r>
      <w:r>
        <w:rPr>
          <w:spacing w:val="-62"/>
          <w:sz w:val="26"/>
        </w:rPr>
        <w:t xml:space="preserve"> </w:t>
      </w:r>
      <w:r>
        <w:rPr>
          <w:sz w:val="26"/>
        </w:rPr>
        <w:t>правила</w:t>
      </w:r>
      <w:r>
        <w:rPr>
          <w:spacing w:val="-3"/>
          <w:sz w:val="26"/>
        </w:rPr>
        <w:t xml:space="preserve"> </w:t>
      </w:r>
      <w:r>
        <w:rPr>
          <w:sz w:val="26"/>
        </w:rPr>
        <w:t>информационной</w:t>
      </w:r>
      <w:r>
        <w:rPr>
          <w:spacing w:val="2"/>
          <w:sz w:val="26"/>
        </w:rPr>
        <w:t xml:space="preserve"> </w:t>
      </w:r>
      <w:r>
        <w:rPr>
          <w:sz w:val="26"/>
        </w:rPr>
        <w:t>безопасности</w:t>
      </w:r>
      <w:r>
        <w:rPr>
          <w:spacing w:val="-2"/>
          <w:sz w:val="26"/>
        </w:rPr>
        <w:t xml:space="preserve"> </w:t>
      </w:r>
      <w:r>
        <w:rPr>
          <w:sz w:val="26"/>
        </w:rPr>
        <w:t>при</w:t>
      </w:r>
      <w:r>
        <w:rPr>
          <w:spacing w:val="-2"/>
          <w:sz w:val="26"/>
        </w:rPr>
        <w:t xml:space="preserve"> </w:t>
      </w:r>
      <w:r>
        <w:rPr>
          <w:sz w:val="26"/>
        </w:rPr>
        <w:t>поиске</w:t>
      </w:r>
      <w:r>
        <w:rPr>
          <w:spacing w:val="-3"/>
          <w:sz w:val="26"/>
        </w:rPr>
        <w:t xml:space="preserve"> </w:t>
      </w:r>
      <w:r>
        <w:rPr>
          <w:sz w:val="26"/>
        </w:rPr>
        <w:t>информации</w:t>
      </w:r>
      <w:r>
        <w:rPr>
          <w:spacing w:val="1"/>
          <w:sz w:val="26"/>
        </w:rPr>
        <w:t xml:space="preserve"> </w:t>
      </w:r>
      <w:r>
        <w:rPr>
          <w:sz w:val="26"/>
        </w:rPr>
        <w:t>в</w:t>
      </w:r>
      <w:r>
        <w:rPr>
          <w:spacing w:val="-2"/>
          <w:sz w:val="26"/>
        </w:rPr>
        <w:t xml:space="preserve"> </w:t>
      </w:r>
      <w:r>
        <w:rPr>
          <w:sz w:val="26"/>
        </w:rPr>
        <w:t>сети</w:t>
      </w:r>
      <w:r>
        <w:rPr>
          <w:spacing w:val="-2"/>
          <w:sz w:val="26"/>
        </w:rPr>
        <w:t xml:space="preserve"> </w:t>
      </w:r>
      <w:r>
        <w:rPr>
          <w:sz w:val="26"/>
        </w:rPr>
        <w:t>Интернет;</w:t>
      </w:r>
    </w:p>
    <w:p w:rsidR="006C6D24" w:rsidRDefault="006C6D24" w:rsidP="006C6D24">
      <w:pPr>
        <w:numPr>
          <w:ilvl w:val="0"/>
          <w:numId w:val="20"/>
        </w:numPr>
        <w:tabs>
          <w:tab w:val="left" w:pos="571"/>
        </w:tabs>
        <w:ind w:right="111" w:firstLine="0"/>
        <w:rPr>
          <w:sz w:val="26"/>
        </w:rPr>
      </w:pPr>
      <w:r>
        <w:rPr>
          <w:sz w:val="26"/>
        </w:rPr>
        <w:t>анализировать</w:t>
      </w:r>
      <w:r>
        <w:rPr>
          <w:spacing w:val="27"/>
          <w:sz w:val="26"/>
        </w:rPr>
        <w:t xml:space="preserve"> </w:t>
      </w:r>
      <w:r>
        <w:rPr>
          <w:sz w:val="26"/>
        </w:rPr>
        <w:t>и</w:t>
      </w:r>
      <w:r>
        <w:rPr>
          <w:spacing w:val="29"/>
          <w:sz w:val="26"/>
        </w:rPr>
        <w:t xml:space="preserve"> </w:t>
      </w:r>
      <w:r>
        <w:rPr>
          <w:sz w:val="26"/>
        </w:rPr>
        <w:t>создавать</w:t>
      </w:r>
      <w:r>
        <w:rPr>
          <w:spacing w:val="27"/>
          <w:sz w:val="26"/>
        </w:rPr>
        <w:t xml:space="preserve"> </w:t>
      </w:r>
      <w:r>
        <w:rPr>
          <w:sz w:val="26"/>
        </w:rPr>
        <w:t>текстовую,</w:t>
      </w:r>
      <w:r>
        <w:rPr>
          <w:spacing w:val="31"/>
          <w:sz w:val="26"/>
        </w:rPr>
        <w:t xml:space="preserve"> </w:t>
      </w:r>
      <w:r>
        <w:rPr>
          <w:sz w:val="26"/>
        </w:rPr>
        <w:t>видео,</w:t>
      </w:r>
      <w:r>
        <w:rPr>
          <w:spacing w:val="28"/>
          <w:sz w:val="26"/>
        </w:rPr>
        <w:t xml:space="preserve"> </w:t>
      </w:r>
      <w:r>
        <w:rPr>
          <w:sz w:val="26"/>
        </w:rPr>
        <w:t>графическую,</w:t>
      </w:r>
      <w:r>
        <w:rPr>
          <w:spacing w:val="29"/>
          <w:sz w:val="26"/>
        </w:rPr>
        <w:t xml:space="preserve"> </w:t>
      </w:r>
      <w:r>
        <w:rPr>
          <w:sz w:val="26"/>
        </w:rPr>
        <w:t>звуковую</w:t>
      </w:r>
      <w:r>
        <w:rPr>
          <w:spacing w:val="28"/>
          <w:sz w:val="26"/>
        </w:rPr>
        <w:t xml:space="preserve"> </w:t>
      </w:r>
      <w:r>
        <w:rPr>
          <w:sz w:val="26"/>
        </w:rPr>
        <w:t>информацию</w:t>
      </w:r>
      <w:r>
        <w:rPr>
          <w:spacing w:val="29"/>
          <w:sz w:val="26"/>
        </w:rPr>
        <w:t xml:space="preserve"> </w:t>
      </w:r>
      <w:r>
        <w:rPr>
          <w:sz w:val="26"/>
        </w:rPr>
        <w:t>в</w:t>
      </w:r>
      <w:r>
        <w:rPr>
          <w:spacing w:val="-62"/>
          <w:sz w:val="26"/>
        </w:rPr>
        <w:t xml:space="preserve"> </w:t>
      </w:r>
      <w:r>
        <w:rPr>
          <w:sz w:val="26"/>
        </w:rPr>
        <w:t>соответствии</w:t>
      </w:r>
      <w:r>
        <w:rPr>
          <w:spacing w:val="-2"/>
          <w:sz w:val="26"/>
        </w:rPr>
        <w:t xml:space="preserve"> </w:t>
      </w:r>
      <w:r>
        <w:rPr>
          <w:sz w:val="26"/>
        </w:rPr>
        <w:t>с</w:t>
      </w:r>
      <w:r>
        <w:rPr>
          <w:spacing w:val="-1"/>
          <w:sz w:val="26"/>
        </w:rPr>
        <w:t xml:space="preserve"> </w:t>
      </w:r>
      <w:r>
        <w:rPr>
          <w:sz w:val="26"/>
        </w:rPr>
        <w:t>учебной</w:t>
      </w:r>
      <w:r>
        <w:rPr>
          <w:spacing w:val="-1"/>
          <w:sz w:val="26"/>
        </w:rPr>
        <w:t xml:space="preserve"> </w:t>
      </w:r>
      <w:r>
        <w:rPr>
          <w:sz w:val="26"/>
        </w:rPr>
        <w:t>задачей;</w:t>
      </w:r>
    </w:p>
    <w:p w:rsidR="006C6D24" w:rsidRDefault="006C6D24" w:rsidP="006C6D24">
      <w:pPr>
        <w:numPr>
          <w:ilvl w:val="0"/>
          <w:numId w:val="20"/>
        </w:numPr>
        <w:tabs>
          <w:tab w:val="left" w:pos="538"/>
        </w:tabs>
        <w:spacing w:line="299" w:lineRule="exact"/>
        <w:ind w:left="537" w:hanging="326"/>
        <w:rPr>
          <w:sz w:val="26"/>
        </w:rPr>
      </w:pPr>
      <w:r>
        <w:rPr>
          <w:sz w:val="26"/>
        </w:rPr>
        <w:t>самостоятельно</w:t>
      </w:r>
      <w:r>
        <w:rPr>
          <w:spacing w:val="-5"/>
          <w:sz w:val="26"/>
        </w:rPr>
        <w:t xml:space="preserve"> </w:t>
      </w:r>
      <w:r>
        <w:rPr>
          <w:sz w:val="26"/>
        </w:rPr>
        <w:t>создавать</w:t>
      </w:r>
      <w:r>
        <w:rPr>
          <w:spacing w:val="-4"/>
          <w:sz w:val="26"/>
        </w:rPr>
        <w:t xml:space="preserve"> </w:t>
      </w:r>
      <w:r>
        <w:rPr>
          <w:sz w:val="26"/>
        </w:rPr>
        <w:t>схемы,</w:t>
      </w:r>
      <w:r>
        <w:rPr>
          <w:spacing w:val="-5"/>
          <w:sz w:val="26"/>
        </w:rPr>
        <w:t xml:space="preserve"> </w:t>
      </w:r>
      <w:r>
        <w:rPr>
          <w:sz w:val="26"/>
        </w:rPr>
        <w:t>таблицы</w:t>
      </w:r>
      <w:r>
        <w:rPr>
          <w:spacing w:val="-2"/>
          <w:sz w:val="26"/>
        </w:rPr>
        <w:t xml:space="preserve"> </w:t>
      </w:r>
      <w:r>
        <w:rPr>
          <w:sz w:val="26"/>
        </w:rPr>
        <w:t>для</w:t>
      </w:r>
      <w:r>
        <w:rPr>
          <w:spacing w:val="-4"/>
          <w:sz w:val="26"/>
        </w:rPr>
        <w:t xml:space="preserve"> </w:t>
      </w:r>
      <w:r>
        <w:rPr>
          <w:sz w:val="26"/>
        </w:rPr>
        <w:t>представления</w:t>
      </w:r>
      <w:r>
        <w:rPr>
          <w:spacing w:val="-1"/>
          <w:sz w:val="26"/>
        </w:rPr>
        <w:t xml:space="preserve"> </w:t>
      </w:r>
      <w:r>
        <w:rPr>
          <w:sz w:val="26"/>
        </w:rPr>
        <w:t>информации.</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spacing w:before="75"/>
        <w:rPr>
          <w:b/>
          <w:sz w:val="26"/>
          <w:szCs w:val="26"/>
        </w:rPr>
      </w:pPr>
      <w:r>
        <w:rPr>
          <w:sz w:val="26"/>
          <w:szCs w:val="26"/>
        </w:rPr>
        <w:lastRenderedPageBreak/>
        <w:t>К</w:t>
      </w:r>
      <w:r>
        <w:rPr>
          <w:spacing w:val="7"/>
          <w:sz w:val="26"/>
          <w:szCs w:val="26"/>
        </w:rPr>
        <w:t xml:space="preserve"> </w:t>
      </w:r>
      <w:r>
        <w:rPr>
          <w:sz w:val="26"/>
          <w:szCs w:val="26"/>
        </w:rPr>
        <w:t>концу</w:t>
      </w:r>
      <w:r>
        <w:rPr>
          <w:spacing w:val="8"/>
          <w:sz w:val="26"/>
          <w:szCs w:val="26"/>
        </w:rPr>
        <w:t xml:space="preserve"> </w:t>
      </w:r>
      <w:r>
        <w:rPr>
          <w:sz w:val="26"/>
          <w:szCs w:val="26"/>
        </w:rPr>
        <w:t>обучения</w:t>
      </w:r>
      <w:r>
        <w:rPr>
          <w:spacing w:val="9"/>
          <w:sz w:val="26"/>
          <w:szCs w:val="26"/>
        </w:rPr>
        <w:t xml:space="preserve"> </w:t>
      </w:r>
      <w:r>
        <w:rPr>
          <w:sz w:val="26"/>
          <w:szCs w:val="26"/>
        </w:rPr>
        <w:t>в</w:t>
      </w:r>
      <w:r>
        <w:rPr>
          <w:spacing w:val="9"/>
          <w:sz w:val="26"/>
          <w:szCs w:val="26"/>
        </w:rPr>
        <w:t xml:space="preserve"> </w:t>
      </w:r>
      <w:r>
        <w:rPr>
          <w:sz w:val="26"/>
          <w:szCs w:val="26"/>
        </w:rPr>
        <w:t>начальной</w:t>
      </w:r>
      <w:r>
        <w:rPr>
          <w:spacing w:val="11"/>
          <w:sz w:val="26"/>
          <w:szCs w:val="26"/>
        </w:rPr>
        <w:t xml:space="preserve"> </w:t>
      </w:r>
      <w:r>
        <w:rPr>
          <w:sz w:val="26"/>
          <w:szCs w:val="26"/>
        </w:rPr>
        <w:t>школе</w:t>
      </w:r>
      <w:r>
        <w:rPr>
          <w:spacing w:val="8"/>
          <w:sz w:val="26"/>
          <w:szCs w:val="26"/>
        </w:rPr>
        <w:t xml:space="preserve"> </w:t>
      </w:r>
      <w:r>
        <w:rPr>
          <w:sz w:val="26"/>
          <w:szCs w:val="26"/>
        </w:rPr>
        <w:t>у</w:t>
      </w:r>
      <w:r>
        <w:rPr>
          <w:spacing w:val="7"/>
          <w:sz w:val="26"/>
          <w:szCs w:val="26"/>
        </w:rPr>
        <w:t xml:space="preserve"> </w:t>
      </w:r>
      <w:r>
        <w:rPr>
          <w:sz w:val="26"/>
          <w:szCs w:val="26"/>
        </w:rPr>
        <w:t>обучающегося</w:t>
      </w:r>
      <w:r>
        <w:rPr>
          <w:spacing w:val="8"/>
          <w:sz w:val="26"/>
          <w:szCs w:val="26"/>
        </w:rPr>
        <w:t xml:space="preserve"> </w:t>
      </w:r>
      <w:r>
        <w:rPr>
          <w:sz w:val="26"/>
          <w:szCs w:val="26"/>
        </w:rPr>
        <w:t>формируются</w:t>
      </w:r>
      <w:r>
        <w:rPr>
          <w:spacing w:val="14"/>
          <w:sz w:val="26"/>
          <w:szCs w:val="26"/>
        </w:rPr>
        <w:t xml:space="preserve"> </w:t>
      </w:r>
      <w:r>
        <w:rPr>
          <w:b/>
          <w:sz w:val="26"/>
          <w:szCs w:val="26"/>
        </w:rPr>
        <w:t>коммуникативные</w:t>
      </w:r>
    </w:p>
    <w:p w:rsidR="006C6D24" w:rsidRDefault="006C6D24" w:rsidP="006C6D24">
      <w:pPr>
        <w:spacing w:before="1" w:line="298" w:lineRule="exact"/>
        <w:rPr>
          <w:sz w:val="26"/>
          <w:szCs w:val="26"/>
        </w:rPr>
      </w:pPr>
      <w:r>
        <w:rPr>
          <w:sz w:val="26"/>
          <w:szCs w:val="26"/>
        </w:rPr>
        <w:t>универсальные</w:t>
      </w:r>
      <w:r>
        <w:rPr>
          <w:spacing w:val="-6"/>
          <w:sz w:val="26"/>
          <w:szCs w:val="26"/>
        </w:rPr>
        <w:t xml:space="preserve"> </w:t>
      </w:r>
      <w:r>
        <w:rPr>
          <w:sz w:val="26"/>
          <w:szCs w:val="26"/>
        </w:rPr>
        <w:t>учебные</w:t>
      </w:r>
      <w:r>
        <w:rPr>
          <w:spacing w:val="-6"/>
          <w:sz w:val="26"/>
          <w:szCs w:val="26"/>
        </w:rPr>
        <w:t xml:space="preserve"> </w:t>
      </w:r>
      <w:r>
        <w:rPr>
          <w:sz w:val="26"/>
          <w:szCs w:val="26"/>
        </w:rPr>
        <w:t>действия:</w:t>
      </w:r>
    </w:p>
    <w:p w:rsidR="006C6D24" w:rsidRDefault="006C6D24" w:rsidP="006C6D24">
      <w:pPr>
        <w:spacing w:line="298" w:lineRule="exact"/>
        <w:rPr>
          <w:i/>
          <w:sz w:val="26"/>
        </w:rPr>
      </w:pPr>
      <w:r>
        <w:rPr>
          <w:i/>
          <w:sz w:val="26"/>
        </w:rPr>
        <w:t>общение:</w:t>
      </w:r>
    </w:p>
    <w:p w:rsidR="006C6D24" w:rsidRDefault="006C6D24" w:rsidP="006C6D24">
      <w:pPr>
        <w:numPr>
          <w:ilvl w:val="0"/>
          <w:numId w:val="20"/>
        </w:numPr>
        <w:tabs>
          <w:tab w:val="left" w:pos="557"/>
        </w:tabs>
        <w:spacing w:before="1"/>
        <w:ind w:right="114" w:firstLine="0"/>
        <w:rPr>
          <w:sz w:val="26"/>
        </w:rPr>
      </w:pPr>
      <w:r>
        <w:rPr>
          <w:sz w:val="26"/>
        </w:rPr>
        <w:t>воспринимать</w:t>
      </w:r>
      <w:r>
        <w:rPr>
          <w:spacing w:val="14"/>
          <w:sz w:val="26"/>
        </w:rPr>
        <w:t xml:space="preserve"> </w:t>
      </w:r>
      <w:r>
        <w:rPr>
          <w:sz w:val="26"/>
        </w:rPr>
        <w:t>и</w:t>
      </w:r>
      <w:r>
        <w:rPr>
          <w:spacing w:val="14"/>
          <w:sz w:val="26"/>
        </w:rPr>
        <w:t xml:space="preserve"> </w:t>
      </w:r>
      <w:r>
        <w:rPr>
          <w:sz w:val="26"/>
        </w:rPr>
        <w:t>формулировать</w:t>
      </w:r>
      <w:r>
        <w:rPr>
          <w:spacing w:val="14"/>
          <w:sz w:val="26"/>
        </w:rPr>
        <w:t xml:space="preserve"> </w:t>
      </w:r>
      <w:r>
        <w:rPr>
          <w:sz w:val="26"/>
        </w:rPr>
        <w:t>суждения,</w:t>
      </w:r>
      <w:r>
        <w:rPr>
          <w:spacing w:val="14"/>
          <w:sz w:val="26"/>
        </w:rPr>
        <w:t xml:space="preserve"> </w:t>
      </w:r>
      <w:r>
        <w:rPr>
          <w:sz w:val="26"/>
        </w:rPr>
        <w:t>выражать</w:t>
      </w:r>
      <w:r>
        <w:rPr>
          <w:spacing w:val="13"/>
          <w:sz w:val="26"/>
        </w:rPr>
        <w:t xml:space="preserve"> </w:t>
      </w:r>
      <w:r>
        <w:rPr>
          <w:sz w:val="26"/>
        </w:rPr>
        <w:t>эмоции</w:t>
      </w:r>
      <w:r>
        <w:rPr>
          <w:spacing w:val="16"/>
          <w:sz w:val="26"/>
        </w:rPr>
        <w:t xml:space="preserve"> </w:t>
      </w:r>
      <w:r>
        <w:rPr>
          <w:sz w:val="26"/>
        </w:rPr>
        <w:t>в</w:t>
      </w:r>
      <w:r>
        <w:rPr>
          <w:spacing w:val="15"/>
          <w:sz w:val="26"/>
        </w:rPr>
        <w:t xml:space="preserve"> </w:t>
      </w:r>
      <w:r>
        <w:rPr>
          <w:sz w:val="26"/>
        </w:rPr>
        <w:t>соответствии</w:t>
      </w:r>
      <w:r>
        <w:rPr>
          <w:spacing w:val="14"/>
          <w:sz w:val="26"/>
        </w:rPr>
        <w:t xml:space="preserve"> </w:t>
      </w:r>
      <w:r>
        <w:rPr>
          <w:sz w:val="26"/>
        </w:rPr>
        <w:t>с</w:t>
      </w:r>
      <w:r>
        <w:rPr>
          <w:spacing w:val="15"/>
          <w:sz w:val="26"/>
        </w:rPr>
        <w:t xml:space="preserve"> </w:t>
      </w:r>
      <w:r>
        <w:rPr>
          <w:sz w:val="26"/>
        </w:rPr>
        <w:t>целями</w:t>
      </w:r>
      <w:r>
        <w:rPr>
          <w:spacing w:val="-62"/>
          <w:sz w:val="26"/>
        </w:rPr>
        <w:t xml:space="preserve"> </w:t>
      </w:r>
      <w:r>
        <w:rPr>
          <w:sz w:val="26"/>
        </w:rPr>
        <w:t>и</w:t>
      </w:r>
      <w:r>
        <w:rPr>
          <w:spacing w:val="-2"/>
          <w:sz w:val="26"/>
        </w:rPr>
        <w:t xml:space="preserve"> </w:t>
      </w:r>
      <w:r>
        <w:rPr>
          <w:sz w:val="26"/>
        </w:rPr>
        <w:t>условиями</w:t>
      </w:r>
      <w:r>
        <w:rPr>
          <w:spacing w:val="-1"/>
          <w:sz w:val="26"/>
        </w:rPr>
        <w:t xml:space="preserve"> </w:t>
      </w:r>
      <w:r>
        <w:rPr>
          <w:sz w:val="26"/>
        </w:rPr>
        <w:t>общения</w:t>
      </w:r>
      <w:r>
        <w:rPr>
          <w:spacing w:val="2"/>
          <w:sz w:val="26"/>
        </w:rPr>
        <w:t xml:space="preserve"> </w:t>
      </w:r>
      <w:r>
        <w:rPr>
          <w:sz w:val="26"/>
        </w:rPr>
        <w:t>в</w:t>
      </w:r>
      <w:r>
        <w:rPr>
          <w:spacing w:val="-1"/>
          <w:sz w:val="26"/>
        </w:rPr>
        <w:t xml:space="preserve"> </w:t>
      </w:r>
      <w:r>
        <w:rPr>
          <w:sz w:val="26"/>
        </w:rPr>
        <w:t>знакомой</w:t>
      </w:r>
      <w:r>
        <w:rPr>
          <w:spacing w:val="-1"/>
          <w:sz w:val="26"/>
        </w:rPr>
        <w:t xml:space="preserve"> </w:t>
      </w:r>
      <w:r>
        <w:rPr>
          <w:sz w:val="26"/>
        </w:rPr>
        <w:t>среде;</w:t>
      </w:r>
    </w:p>
    <w:p w:rsidR="006C6D24" w:rsidRDefault="006C6D24" w:rsidP="006C6D24">
      <w:pPr>
        <w:numPr>
          <w:ilvl w:val="0"/>
          <w:numId w:val="20"/>
        </w:numPr>
        <w:tabs>
          <w:tab w:val="left" w:pos="643"/>
        </w:tabs>
        <w:ind w:right="107" w:firstLine="0"/>
        <w:rPr>
          <w:sz w:val="26"/>
        </w:rPr>
      </w:pPr>
      <w:r>
        <w:rPr>
          <w:sz w:val="26"/>
        </w:rPr>
        <w:t>проявлять</w:t>
      </w:r>
      <w:r>
        <w:rPr>
          <w:spacing w:val="36"/>
          <w:sz w:val="26"/>
        </w:rPr>
        <w:t xml:space="preserve"> </w:t>
      </w:r>
      <w:r>
        <w:rPr>
          <w:sz w:val="26"/>
        </w:rPr>
        <w:t>уважительное</w:t>
      </w:r>
      <w:r>
        <w:rPr>
          <w:spacing w:val="39"/>
          <w:sz w:val="26"/>
        </w:rPr>
        <w:t xml:space="preserve"> </w:t>
      </w:r>
      <w:r>
        <w:rPr>
          <w:sz w:val="26"/>
        </w:rPr>
        <w:t>отношение</w:t>
      </w:r>
      <w:r>
        <w:rPr>
          <w:spacing w:val="39"/>
          <w:sz w:val="26"/>
        </w:rPr>
        <w:t xml:space="preserve"> </w:t>
      </w:r>
      <w:r>
        <w:rPr>
          <w:sz w:val="26"/>
        </w:rPr>
        <w:t>к</w:t>
      </w:r>
      <w:r>
        <w:rPr>
          <w:spacing w:val="43"/>
          <w:sz w:val="26"/>
        </w:rPr>
        <w:t xml:space="preserve"> </w:t>
      </w:r>
      <w:r>
        <w:rPr>
          <w:sz w:val="26"/>
        </w:rPr>
        <w:t>собеседнику,</w:t>
      </w:r>
      <w:r>
        <w:rPr>
          <w:spacing w:val="37"/>
          <w:sz w:val="26"/>
        </w:rPr>
        <w:t xml:space="preserve"> </w:t>
      </w:r>
      <w:r>
        <w:rPr>
          <w:sz w:val="26"/>
        </w:rPr>
        <w:t>соблюдать</w:t>
      </w:r>
      <w:r>
        <w:rPr>
          <w:spacing w:val="36"/>
          <w:sz w:val="26"/>
        </w:rPr>
        <w:t xml:space="preserve"> </w:t>
      </w:r>
      <w:r>
        <w:rPr>
          <w:sz w:val="26"/>
        </w:rPr>
        <w:t>правила</w:t>
      </w:r>
      <w:r>
        <w:rPr>
          <w:spacing w:val="40"/>
          <w:sz w:val="26"/>
        </w:rPr>
        <w:t xml:space="preserve"> </w:t>
      </w:r>
      <w:r>
        <w:rPr>
          <w:sz w:val="26"/>
        </w:rPr>
        <w:t>ведения</w:t>
      </w:r>
      <w:r>
        <w:rPr>
          <w:spacing w:val="-62"/>
          <w:sz w:val="26"/>
        </w:rPr>
        <w:t xml:space="preserve"> </w:t>
      </w:r>
      <w:r>
        <w:rPr>
          <w:sz w:val="26"/>
        </w:rPr>
        <w:t>диалога</w:t>
      </w:r>
      <w:r>
        <w:rPr>
          <w:spacing w:val="-2"/>
          <w:sz w:val="26"/>
        </w:rPr>
        <w:t xml:space="preserve"> </w:t>
      </w:r>
      <w:r>
        <w:rPr>
          <w:sz w:val="26"/>
        </w:rPr>
        <w:t>и</w:t>
      </w:r>
      <w:r>
        <w:rPr>
          <w:spacing w:val="-1"/>
          <w:sz w:val="26"/>
        </w:rPr>
        <w:t xml:space="preserve"> </w:t>
      </w:r>
      <w:r>
        <w:rPr>
          <w:sz w:val="26"/>
        </w:rPr>
        <w:t>дискуссии;</w:t>
      </w:r>
    </w:p>
    <w:p w:rsidR="006C6D24" w:rsidRDefault="006C6D24" w:rsidP="006C6D24">
      <w:pPr>
        <w:numPr>
          <w:ilvl w:val="0"/>
          <w:numId w:val="20"/>
        </w:numPr>
        <w:tabs>
          <w:tab w:val="left" w:pos="538"/>
        </w:tabs>
        <w:spacing w:line="299" w:lineRule="exact"/>
        <w:ind w:left="537" w:hanging="326"/>
        <w:rPr>
          <w:sz w:val="26"/>
        </w:rPr>
      </w:pPr>
      <w:r>
        <w:rPr>
          <w:sz w:val="26"/>
        </w:rPr>
        <w:t>признавать</w:t>
      </w:r>
      <w:r>
        <w:rPr>
          <w:spacing w:val="-5"/>
          <w:sz w:val="26"/>
        </w:rPr>
        <w:t xml:space="preserve"> </w:t>
      </w:r>
      <w:r>
        <w:rPr>
          <w:sz w:val="26"/>
        </w:rPr>
        <w:t>возможность</w:t>
      </w:r>
      <w:r>
        <w:rPr>
          <w:spacing w:val="-5"/>
          <w:sz w:val="26"/>
        </w:rPr>
        <w:t xml:space="preserve"> </w:t>
      </w:r>
      <w:r>
        <w:rPr>
          <w:sz w:val="26"/>
        </w:rPr>
        <w:t>существования</w:t>
      </w:r>
      <w:r>
        <w:rPr>
          <w:spacing w:val="-2"/>
          <w:sz w:val="26"/>
        </w:rPr>
        <w:t xml:space="preserve"> </w:t>
      </w:r>
      <w:r>
        <w:rPr>
          <w:sz w:val="26"/>
        </w:rPr>
        <w:t>разных</w:t>
      </w:r>
      <w:r>
        <w:rPr>
          <w:spacing w:val="-6"/>
          <w:sz w:val="26"/>
        </w:rPr>
        <w:t xml:space="preserve"> </w:t>
      </w:r>
      <w:r>
        <w:rPr>
          <w:sz w:val="26"/>
        </w:rPr>
        <w:t>точек</w:t>
      </w:r>
      <w:r>
        <w:rPr>
          <w:spacing w:val="-4"/>
          <w:sz w:val="26"/>
        </w:rPr>
        <w:t xml:space="preserve"> </w:t>
      </w:r>
      <w:r>
        <w:rPr>
          <w:sz w:val="26"/>
        </w:rPr>
        <w:t>зрения;</w:t>
      </w:r>
    </w:p>
    <w:p w:rsidR="006C6D24" w:rsidRDefault="006C6D24" w:rsidP="006C6D24">
      <w:pPr>
        <w:numPr>
          <w:ilvl w:val="0"/>
          <w:numId w:val="20"/>
        </w:numPr>
        <w:tabs>
          <w:tab w:val="left" w:pos="538"/>
        </w:tabs>
        <w:spacing w:line="298" w:lineRule="exact"/>
        <w:ind w:left="537" w:hanging="326"/>
        <w:rPr>
          <w:sz w:val="26"/>
        </w:rPr>
      </w:pPr>
      <w:r>
        <w:rPr>
          <w:sz w:val="26"/>
        </w:rPr>
        <w:t>корректно</w:t>
      </w:r>
      <w:r>
        <w:rPr>
          <w:spacing w:val="-4"/>
          <w:sz w:val="26"/>
        </w:rPr>
        <w:t xml:space="preserve"> </w:t>
      </w:r>
      <w:r>
        <w:rPr>
          <w:sz w:val="26"/>
        </w:rPr>
        <w:t>и</w:t>
      </w:r>
      <w:r>
        <w:rPr>
          <w:spacing w:val="-3"/>
          <w:sz w:val="26"/>
        </w:rPr>
        <w:t xml:space="preserve"> </w:t>
      </w:r>
      <w:r>
        <w:rPr>
          <w:sz w:val="26"/>
        </w:rPr>
        <w:t>аргументированно</w:t>
      </w:r>
      <w:r>
        <w:rPr>
          <w:spacing w:val="-4"/>
          <w:sz w:val="26"/>
        </w:rPr>
        <w:t xml:space="preserve"> </w:t>
      </w:r>
      <w:r>
        <w:rPr>
          <w:sz w:val="26"/>
        </w:rPr>
        <w:t>высказывать</w:t>
      </w:r>
      <w:r>
        <w:rPr>
          <w:spacing w:val="-4"/>
          <w:sz w:val="26"/>
        </w:rPr>
        <w:t xml:space="preserve"> </w:t>
      </w:r>
      <w:r>
        <w:rPr>
          <w:sz w:val="26"/>
        </w:rPr>
        <w:t>своё</w:t>
      </w:r>
      <w:r>
        <w:rPr>
          <w:spacing w:val="-4"/>
          <w:sz w:val="26"/>
        </w:rPr>
        <w:t xml:space="preserve"> </w:t>
      </w:r>
      <w:r>
        <w:rPr>
          <w:sz w:val="26"/>
        </w:rPr>
        <w:t>мнение;</w:t>
      </w:r>
    </w:p>
    <w:p w:rsidR="006C6D24" w:rsidRDefault="006C6D24" w:rsidP="006C6D24">
      <w:pPr>
        <w:numPr>
          <w:ilvl w:val="0"/>
          <w:numId w:val="20"/>
        </w:numPr>
        <w:tabs>
          <w:tab w:val="left" w:pos="538"/>
        </w:tabs>
        <w:spacing w:line="298" w:lineRule="exact"/>
        <w:ind w:left="537" w:hanging="326"/>
        <w:rPr>
          <w:sz w:val="26"/>
        </w:rPr>
      </w:pPr>
      <w:r>
        <w:rPr>
          <w:sz w:val="26"/>
        </w:rPr>
        <w:t>строить</w:t>
      </w:r>
      <w:r>
        <w:rPr>
          <w:spacing w:val="-4"/>
          <w:sz w:val="26"/>
        </w:rPr>
        <w:t xml:space="preserve"> </w:t>
      </w:r>
      <w:r>
        <w:rPr>
          <w:sz w:val="26"/>
        </w:rPr>
        <w:t>речевое</w:t>
      </w:r>
      <w:r>
        <w:rPr>
          <w:spacing w:val="-1"/>
          <w:sz w:val="26"/>
        </w:rPr>
        <w:t xml:space="preserve"> </w:t>
      </w:r>
      <w:r>
        <w:rPr>
          <w:sz w:val="26"/>
        </w:rPr>
        <w:t>высказывание</w:t>
      </w:r>
      <w:r>
        <w:rPr>
          <w:spacing w:val="-3"/>
          <w:sz w:val="26"/>
        </w:rPr>
        <w:t xml:space="preserve"> </w:t>
      </w:r>
      <w:r>
        <w:rPr>
          <w:sz w:val="26"/>
        </w:rPr>
        <w:t>в</w:t>
      </w:r>
      <w:r>
        <w:rPr>
          <w:spacing w:val="-3"/>
          <w:sz w:val="26"/>
        </w:rPr>
        <w:t xml:space="preserve"> </w:t>
      </w:r>
      <w:r>
        <w:rPr>
          <w:sz w:val="26"/>
        </w:rPr>
        <w:t>соответствии</w:t>
      </w:r>
      <w:r>
        <w:rPr>
          <w:spacing w:val="-2"/>
          <w:sz w:val="26"/>
        </w:rPr>
        <w:t xml:space="preserve"> </w:t>
      </w:r>
      <w:r>
        <w:rPr>
          <w:sz w:val="26"/>
        </w:rPr>
        <w:t>с</w:t>
      </w:r>
      <w:r>
        <w:rPr>
          <w:spacing w:val="-3"/>
          <w:sz w:val="26"/>
        </w:rPr>
        <w:t xml:space="preserve"> </w:t>
      </w:r>
      <w:r>
        <w:rPr>
          <w:sz w:val="26"/>
        </w:rPr>
        <w:t>поставленной</w:t>
      </w:r>
      <w:r>
        <w:rPr>
          <w:spacing w:val="-3"/>
          <w:sz w:val="26"/>
        </w:rPr>
        <w:t xml:space="preserve"> </w:t>
      </w:r>
      <w:r>
        <w:rPr>
          <w:sz w:val="26"/>
        </w:rPr>
        <w:t>задачей;</w:t>
      </w:r>
    </w:p>
    <w:p w:rsidR="006C6D24" w:rsidRDefault="006C6D24" w:rsidP="006C6D24">
      <w:pPr>
        <w:numPr>
          <w:ilvl w:val="0"/>
          <w:numId w:val="20"/>
        </w:numPr>
        <w:tabs>
          <w:tab w:val="left" w:pos="538"/>
        </w:tabs>
        <w:spacing w:before="1"/>
        <w:ind w:left="537" w:hanging="326"/>
        <w:rPr>
          <w:sz w:val="26"/>
        </w:rPr>
      </w:pPr>
      <w:r>
        <w:rPr>
          <w:sz w:val="26"/>
        </w:rPr>
        <w:t>создавать</w:t>
      </w:r>
      <w:r>
        <w:rPr>
          <w:spacing w:val="-4"/>
          <w:sz w:val="26"/>
        </w:rPr>
        <w:t xml:space="preserve"> </w:t>
      </w:r>
      <w:r>
        <w:rPr>
          <w:sz w:val="26"/>
        </w:rPr>
        <w:t>устные</w:t>
      </w:r>
      <w:r>
        <w:rPr>
          <w:spacing w:val="-4"/>
          <w:sz w:val="26"/>
        </w:rPr>
        <w:t xml:space="preserve"> </w:t>
      </w:r>
      <w:r>
        <w:rPr>
          <w:sz w:val="26"/>
        </w:rPr>
        <w:t>и письменные</w:t>
      </w:r>
      <w:r>
        <w:rPr>
          <w:spacing w:val="-4"/>
          <w:sz w:val="26"/>
        </w:rPr>
        <w:t xml:space="preserve"> </w:t>
      </w:r>
      <w:r>
        <w:rPr>
          <w:sz w:val="26"/>
        </w:rPr>
        <w:t>тексты</w:t>
      </w:r>
      <w:r>
        <w:rPr>
          <w:spacing w:val="-3"/>
          <w:sz w:val="26"/>
        </w:rPr>
        <w:t xml:space="preserve"> </w:t>
      </w:r>
      <w:r>
        <w:rPr>
          <w:sz w:val="26"/>
        </w:rPr>
        <w:t>(описание,</w:t>
      </w:r>
      <w:r>
        <w:rPr>
          <w:spacing w:val="-4"/>
          <w:sz w:val="26"/>
        </w:rPr>
        <w:t xml:space="preserve"> </w:t>
      </w:r>
      <w:r>
        <w:rPr>
          <w:sz w:val="26"/>
        </w:rPr>
        <w:t>рассуждение,</w:t>
      </w:r>
      <w:r>
        <w:rPr>
          <w:spacing w:val="-3"/>
          <w:sz w:val="26"/>
        </w:rPr>
        <w:t xml:space="preserve"> </w:t>
      </w:r>
      <w:r>
        <w:rPr>
          <w:sz w:val="26"/>
        </w:rPr>
        <w:t>повествование);</w:t>
      </w:r>
    </w:p>
    <w:p w:rsidR="006C6D24" w:rsidRDefault="006C6D24" w:rsidP="006C6D24">
      <w:pPr>
        <w:numPr>
          <w:ilvl w:val="0"/>
          <w:numId w:val="20"/>
        </w:numPr>
        <w:tabs>
          <w:tab w:val="left" w:pos="538"/>
        </w:tabs>
        <w:spacing w:before="1" w:line="298" w:lineRule="exact"/>
        <w:ind w:left="537" w:hanging="326"/>
        <w:rPr>
          <w:sz w:val="26"/>
        </w:rPr>
      </w:pPr>
      <w:r>
        <w:rPr>
          <w:sz w:val="26"/>
        </w:rPr>
        <w:t>готовить</w:t>
      </w:r>
      <w:r>
        <w:rPr>
          <w:spacing w:val="-4"/>
          <w:sz w:val="26"/>
        </w:rPr>
        <w:t xml:space="preserve"> </w:t>
      </w:r>
      <w:r>
        <w:rPr>
          <w:sz w:val="26"/>
        </w:rPr>
        <w:t>небольшие</w:t>
      </w:r>
      <w:r>
        <w:rPr>
          <w:spacing w:val="-4"/>
          <w:sz w:val="26"/>
        </w:rPr>
        <w:t xml:space="preserve"> </w:t>
      </w:r>
      <w:r>
        <w:rPr>
          <w:sz w:val="26"/>
        </w:rPr>
        <w:t>публичные</w:t>
      </w:r>
      <w:r>
        <w:rPr>
          <w:spacing w:val="-5"/>
          <w:sz w:val="26"/>
        </w:rPr>
        <w:t xml:space="preserve"> </w:t>
      </w:r>
      <w:r>
        <w:rPr>
          <w:sz w:val="26"/>
        </w:rPr>
        <w:t>выступления;</w:t>
      </w:r>
    </w:p>
    <w:p w:rsidR="006C6D24" w:rsidRDefault="006C6D24" w:rsidP="006C6D24">
      <w:pPr>
        <w:numPr>
          <w:ilvl w:val="0"/>
          <w:numId w:val="20"/>
        </w:numPr>
        <w:tabs>
          <w:tab w:val="left" w:pos="538"/>
        </w:tabs>
        <w:ind w:right="107" w:firstLine="0"/>
        <w:rPr>
          <w:sz w:val="26"/>
        </w:rPr>
      </w:pPr>
      <w:r>
        <w:rPr>
          <w:sz w:val="26"/>
        </w:rPr>
        <w:t>подбирать иллюстративный материал (рисунки, фото, плакаты) к тексту выступления.</w:t>
      </w:r>
      <w:r>
        <w:rPr>
          <w:spacing w:val="1"/>
          <w:sz w:val="26"/>
        </w:rPr>
        <w:t xml:space="preserve"> </w:t>
      </w:r>
      <w:r>
        <w:rPr>
          <w:sz w:val="26"/>
        </w:rPr>
        <w:t>К</w:t>
      </w:r>
      <w:r>
        <w:rPr>
          <w:spacing w:val="4"/>
          <w:sz w:val="26"/>
        </w:rPr>
        <w:t xml:space="preserve"> </w:t>
      </w:r>
      <w:r>
        <w:rPr>
          <w:sz w:val="26"/>
        </w:rPr>
        <w:t>концу</w:t>
      </w:r>
      <w:r>
        <w:rPr>
          <w:spacing w:val="6"/>
          <w:sz w:val="26"/>
        </w:rPr>
        <w:t xml:space="preserve"> </w:t>
      </w:r>
      <w:r>
        <w:rPr>
          <w:sz w:val="26"/>
        </w:rPr>
        <w:t>обучения</w:t>
      </w:r>
      <w:r>
        <w:rPr>
          <w:spacing w:val="7"/>
          <w:sz w:val="26"/>
        </w:rPr>
        <w:t xml:space="preserve"> </w:t>
      </w:r>
      <w:r>
        <w:rPr>
          <w:sz w:val="26"/>
        </w:rPr>
        <w:t>в</w:t>
      </w:r>
      <w:r>
        <w:rPr>
          <w:spacing w:val="6"/>
          <w:sz w:val="26"/>
        </w:rPr>
        <w:t xml:space="preserve"> </w:t>
      </w:r>
      <w:r>
        <w:rPr>
          <w:sz w:val="26"/>
        </w:rPr>
        <w:t>начальной</w:t>
      </w:r>
      <w:r>
        <w:rPr>
          <w:spacing w:val="7"/>
          <w:sz w:val="26"/>
        </w:rPr>
        <w:t xml:space="preserve"> </w:t>
      </w:r>
      <w:r>
        <w:rPr>
          <w:sz w:val="26"/>
        </w:rPr>
        <w:t>школе</w:t>
      </w:r>
      <w:r>
        <w:rPr>
          <w:spacing w:val="4"/>
          <w:sz w:val="26"/>
        </w:rPr>
        <w:t xml:space="preserve"> </w:t>
      </w:r>
      <w:r>
        <w:rPr>
          <w:sz w:val="26"/>
        </w:rPr>
        <w:t>у</w:t>
      </w:r>
      <w:r>
        <w:rPr>
          <w:spacing w:val="6"/>
          <w:sz w:val="26"/>
        </w:rPr>
        <w:t xml:space="preserve"> </w:t>
      </w:r>
      <w:r>
        <w:rPr>
          <w:sz w:val="26"/>
        </w:rPr>
        <w:t>обучающегося</w:t>
      </w:r>
      <w:r>
        <w:rPr>
          <w:spacing w:val="5"/>
          <w:sz w:val="26"/>
        </w:rPr>
        <w:t xml:space="preserve"> </w:t>
      </w:r>
      <w:r>
        <w:rPr>
          <w:sz w:val="26"/>
        </w:rPr>
        <w:t>формируются</w:t>
      </w:r>
      <w:r>
        <w:rPr>
          <w:spacing w:val="7"/>
          <w:sz w:val="26"/>
        </w:rPr>
        <w:t xml:space="preserve"> </w:t>
      </w:r>
      <w:r>
        <w:rPr>
          <w:b/>
          <w:sz w:val="26"/>
        </w:rPr>
        <w:t>регулятивные</w:t>
      </w:r>
      <w:r>
        <w:rPr>
          <w:b/>
          <w:spacing w:val="-62"/>
          <w:sz w:val="26"/>
        </w:rPr>
        <w:t xml:space="preserve"> </w:t>
      </w:r>
      <w:r>
        <w:rPr>
          <w:sz w:val="26"/>
        </w:rPr>
        <w:t>универсальные</w:t>
      </w:r>
      <w:r>
        <w:rPr>
          <w:spacing w:val="-2"/>
          <w:sz w:val="26"/>
        </w:rPr>
        <w:t xml:space="preserve"> </w:t>
      </w:r>
      <w:r>
        <w:rPr>
          <w:sz w:val="26"/>
        </w:rPr>
        <w:t>учебные</w:t>
      </w:r>
      <w:r>
        <w:rPr>
          <w:spacing w:val="-1"/>
          <w:sz w:val="26"/>
        </w:rPr>
        <w:t xml:space="preserve"> </w:t>
      </w:r>
      <w:r>
        <w:rPr>
          <w:sz w:val="26"/>
        </w:rPr>
        <w:t>действия:</w:t>
      </w:r>
    </w:p>
    <w:p w:rsidR="006C6D24" w:rsidRDefault="006C6D24" w:rsidP="006C6D24">
      <w:pPr>
        <w:spacing w:before="1" w:line="298" w:lineRule="exact"/>
        <w:rPr>
          <w:i/>
          <w:sz w:val="26"/>
        </w:rPr>
      </w:pPr>
      <w:r>
        <w:rPr>
          <w:i/>
          <w:sz w:val="26"/>
        </w:rPr>
        <w:t>самоорганизация:</w:t>
      </w:r>
    </w:p>
    <w:p w:rsidR="006C6D24" w:rsidRDefault="006C6D24" w:rsidP="006C6D24">
      <w:pPr>
        <w:numPr>
          <w:ilvl w:val="0"/>
          <w:numId w:val="20"/>
        </w:numPr>
        <w:tabs>
          <w:tab w:val="left" w:pos="538"/>
        </w:tabs>
        <w:spacing w:line="298" w:lineRule="exact"/>
        <w:ind w:left="537" w:hanging="326"/>
        <w:rPr>
          <w:sz w:val="26"/>
        </w:rPr>
      </w:pPr>
      <w:r>
        <w:rPr>
          <w:sz w:val="26"/>
        </w:rPr>
        <w:t>планировать</w:t>
      </w:r>
      <w:r>
        <w:rPr>
          <w:spacing w:val="-4"/>
          <w:sz w:val="26"/>
        </w:rPr>
        <w:t xml:space="preserve"> </w:t>
      </w:r>
      <w:r>
        <w:rPr>
          <w:sz w:val="26"/>
        </w:rPr>
        <w:t>действия</w:t>
      </w:r>
      <w:r>
        <w:rPr>
          <w:spacing w:val="-2"/>
          <w:sz w:val="26"/>
        </w:rPr>
        <w:t xml:space="preserve"> </w:t>
      </w:r>
      <w:r>
        <w:rPr>
          <w:sz w:val="26"/>
        </w:rPr>
        <w:t>по</w:t>
      </w:r>
      <w:r>
        <w:rPr>
          <w:spacing w:val="-4"/>
          <w:sz w:val="26"/>
        </w:rPr>
        <w:t xml:space="preserve"> </w:t>
      </w:r>
      <w:r>
        <w:rPr>
          <w:sz w:val="26"/>
        </w:rPr>
        <w:t>решению</w:t>
      </w:r>
      <w:r>
        <w:rPr>
          <w:spacing w:val="-2"/>
          <w:sz w:val="26"/>
        </w:rPr>
        <w:t xml:space="preserve"> </w:t>
      </w:r>
      <w:r>
        <w:rPr>
          <w:sz w:val="26"/>
        </w:rPr>
        <w:t>учебной</w:t>
      </w:r>
      <w:r>
        <w:rPr>
          <w:spacing w:val="-2"/>
          <w:sz w:val="26"/>
        </w:rPr>
        <w:t xml:space="preserve"> </w:t>
      </w:r>
      <w:r>
        <w:rPr>
          <w:sz w:val="26"/>
        </w:rPr>
        <w:t>задачи</w:t>
      </w:r>
      <w:r>
        <w:rPr>
          <w:spacing w:val="-4"/>
          <w:sz w:val="26"/>
        </w:rPr>
        <w:t xml:space="preserve"> </w:t>
      </w:r>
      <w:r>
        <w:rPr>
          <w:sz w:val="26"/>
        </w:rPr>
        <w:t>для</w:t>
      </w:r>
      <w:r>
        <w:rPr>
          <w:spacing w:val="-2"/>
          <w:sz w:val="26"/>
        </w:rPr>
        <w:t xml:space="preserve"> </w:t>
      </w:r>
      <w:r>
        <w:rPr>
          <w:sz w:val="26"/>
        </w:rPr>
        <w:t>получения</w:t>
      </w:r>
      <w:r>
        <w:rPr>
          <w:spacing w:val="-3"/>
          <w:sz w:val="26"/>
        </w:rPr>
        <w:t xml:space="preserve"> </w:t>
      </w:r>
      <w:r>
        <w:rPr>
          <w:sz w:val="26"/>
        </w:rPr>
        <w:t>результата;</w:t>
      </w:r>
    </w:p>
    <w:p w:rsidR="006C6D24" w:rsidRDefault="006C6D24" w:rsidP="006C6D24">
      <w:pPr>
        <w:numPr>
          <w:ilvl w:val="0"/>
          <w:numId w:val="20"/>
        </w:numPr>
        <w:tabs>
          <w:tab w:val="left" w:pos="538"/>
        </w:tabs>
        <w:spacing w:before="1"/>
        <w:ind w:left="537" w:hanging="326"/>
        <w:rPr>
          <w:sz w:val="26"/>
        </w:rPr>
      </w:pPr>
      <w:r>
        <w:rPr>
          <w:sz w:val="26"/>
        </w:rPr>
        <w:t>выстраивать</w:t>
      </w:r>
      <w:r>
        <w:rPr>
          <w:spacing w:val="-5"/>
          <w:sz w:val="26"/>
        </w:rPr>
        <w:t xml:space="preserve"> </w:t>
      </w:r>
      <w:r>
        <w:rPr>
          <w:sz w:val="26"/>
        </w:rPr>
        <w:t>последовательность</w:t>
      </w:r>
      <w:r>
        <w:rPr>
          <w:spacing w:val="-3"/>
          <w:sz w:val="26"/>
        </w:rPr>
        <w:t xml:space="preserve"> </w:t>
      </w:r>
      <w:r>
        <w:rPr>
          <w:sz w:val="26"/>
        </w:rPr>
        <w:t>выбранных</w:t>
      </w:r>
      <w:r>
        <w:rPr>
          <w:spacing w:val="-4"/>
          <w:sz w:val="26"/>
        </w:rPr>
        <w:t xml:space="preserve"> </w:t>
      </w:r>
      <w:r>
        <w:rPr>
          <w:sz w:val="26"/>
        </w:rPr>
        <w:t>действий;</w:t>
      </w:r>
    </w:p>
    <w:p w:rsidR="006C6D24" w:rsidRDefault="006C6D24" w:rsidP="006C6D24">
      <w:pPr>
        <w:spacing w:before="1" w:line="298" w:lineRule="exact"/>
        <w:rPr>
          <w:i/>
          <w:sz w:val="26"/>
        </w:rPr>
      </w:pPr>
      <w:r>
        <w:rPr>
          <w:i/>
          <w:sz w:val="26"/>
        </w:rPr>
        <w:t>самоконтроль:</w:t>
      </w:r>
    </w:p>
    <w:p w:rsidR="006C6D24" w:rsidRDefault="006C6D24" w:rsidP="006C6D24">
      <w:pPr>
        <w:numPr>
          <w:ilvl w:val="0"/>
          <w:numId w:val="20"/>
        </w:numPr>
        <w:tabs>
          <w:tab w:val="left" w:pos="538"/>
        </w:tabs>
        <w:spacing w:line="298" w:lineRule="exact"/>
        <w:ind w:left="537" w:hanging="326"/>
        <w:rPr>
          <w:sz w:val="26"/>
        </w:rPr>
      </w:pPr>
      <w:r>
        <w:rPr>
          <w:sz w:val="26"/>
        </w:rPr>
        <w:t>устанавливать</w:t>
      </w:r>
      <w:r>
        <w:rPr>
          <w:spacing w:val="-5"/>
          <w:sz w:val="26"/>
        </w:rPr>
        <w:t xml:space="preserve"> </w:t>
      </w:r>
      <w:r>
        <w:rPr>
          <w:sz w:val="26"/>
        </w:rPr>
        <w:t>причины</w:t>
      </w:r>
      <w:r>
        <w:rPr>
          <w:spacing w:val="-3"/>
          <w:sz w:val="26"/>
        </w:rPr>
        <w:t xml:space="preserve"> </w:t>
      </w:r>
      <w:r>
        <w:rPr>
          <w:sz w:val="26"/>
        </w:rPr>
        <w:t>успеха/неудач</w:t>
      </w:r>
      <w:r>
        <w:rPr>
          <w:spacing w:val="-4"/>
          <w:sz w:val="26"/>
        </w:rPr>
        <w:t xml:space="preserve"> </w:t>
      </w:r>
      <w:r>
        <w:rPr>
          <w:sz w:val="26"/>
        </w:rPr>
        <w:t>учебной</w:t>
      </w:r>
      <w:r>
        <w:rPr>
          <w:spacing w:val="-2"/>
          <w:sz w:val="26"/>
        </w:rPr>
        <w:t xml:space="preserve"> </w:t>
      </w:r>
      <w:r>
        <w:rPr>
          <w:sz w:val="26"/>
        </w:rPr>
        <w:t>деятельности;</w:t>
      </w:r>
    </w:p>
    <w:p w:rsidR="006C6D24" w:rsidRDefault="006C6D24" w:rsidP="006C6D24">
      <w:pPr>
        <w:numPr>
          <w:ilvl w:val="0"/>
          <w:numId w:val="20"/>
        </w:numPr>
        <w:tabs>
          <w:tab w:val="left" w:pos="538"/>
        </w:tabs>
        <w:spacing w:before="1" w:line="298" w:lineRule="exact"/>
        <w:ind w:left="537" w:hanging="326"/>
        <w:rPr>
          <w:sz w:val="26"/>
        </w:rPr>
      </w:pPr>
      <w:r>
        <w:rPr>
          <w:sz w:val="26"/>
        </w:rPr>
        <w:t>корректировать</w:t>
      </w:r>
      <w:r>
        <w:rPr>
          <w:spacing w:val="-4"/>
          <w:sz w:val="26"/>
        </w:rPr>
        <w:t xml:space="preserve"> </w:t>
      </w:r>
      <w:r>
        <w:rPr>
          <w:sz w:val="26"/>
        </w:rPr>
        <w:t>свои</w:t>
      </w:r>
      <w:r>
        <w:rPr>
          <w:spacing w:val="-3"/>
          <w:sz w:val="26"/>
        </w:rPr>
        <w:t xml:space="preserve"> </w:t>
      </w:r>
      <w:r>
        <w:rPr>
          <w:sz w:val="26"/>
        </w:rPr>
        <w:t>учебные</w:t>
      </w:r>
      <w:r>
        <w:rPr>
          <w:spacing w:val="-3"/>
          <w:sz w:val="26"/>
        </w:rPr>
        <w:t xml:space="preserve"> </w:t>
      </w:r>
      <w:r>
        <w:rPr>
          <w:sz w:val="26"/>
        </w:rPr>
        <w:t>действия для</w:t>
      </w:r>
      <w:r>
        <w:rPr>
          <w:spacing w:val="-2"/>
          <w:sz w:val="26"/>
        </w:rPr>
        <w:t xml:space="preserve"> </w:t>
      </w:r>
      <w:r>
        <w:rPr>
          <w:sz w:val="26"/>
        </w:rPr>
        <w:t>преодоления</w:t>
      </w:r>
      <w:r>
        <w:rPr>
          <w:spacing w:val="2"/>
          <w:sz w:val="26"/>
        </w:rPr>
        <w:t xml:space="preserve"> </w:t>
      </w:r>
      <w:r>
        <w:rPr>
          <w:sz w:val="26"/>
        </w:rPr>
        <w:t>ошибок.</w:t>
      </w:r>
    </w:p>
    <w:p w:rsidR="006C6D24" w:rsidRDefault="006C6D24" w:rsidP="006C6D24">
      <w:pPr>
        <w:spacing w:line="298" w:lineRule="exact"/>
        <w:outlineLvl w:val="1"/>
        <w:rPr>
          <w:b/>
          <w:bCs/>
          <w:sz w:val="26"/>
          <w:szCs w:val="26"/>
        </w:rPr>
      </w:pPr>
      <w:r>
        <w:rPr>
          <w:b/>
          <w:bCs/>
          <w:sz w:val="26"/>
          <w:szCs w:val="26"/>
        </w:rPr>
        <w:t>Совместная</w:t>
      </w:r>
      <w:r>
        <w:rPr>
          <w:b/>
          <w:bCs/>
          <w:spacing w:val="-12"/>
          <w:sz w:val="26"/>
          <w:szCs w:val="26"/>
        </w:rPr>
        <w:t xml:space="preserve"> </w:t>
      </w:r>
      <w:r>
        <w:rPr>
          <w:b/>
          <w:bCs/>
          <w:sz w:val="26"/>
          <w:szCs w:val="26"/>
        </w:rPr>
        <w:t>деятельность:</w:t>
      </w:r>
    </w:p>
    <w:p w:rsidR="006C6D24" w:rsidRDefault="006C6D24" w:rsidP="006C6D24">
      <w:pPr>
        <w:numPr>
          <w:ilvl w:val="0"/>
          <w:numId w:val="20"/>
        </w:numPr>
        <w:tabs>
          <w:tab w:val="left" w:pos="639"/>
        </w:tabs>
        <w:spacing w:before="1"/>
        <w:ind w:right="110" w:firstLine="0"/>
        <w:jc w:val="both"/>
        <w:rPr>
          <w:sz w:val="26"/>
        </w:rPr>
      </w:pPr>
      <w:r>
        <w:rPr>
          <w:sz w:val="26"/>
        </w:rPr>
        <w:t>формулировать</w:t>
      </w:r>
      <w:r>
        <w:rPr>
          <w:spacing w:val="1"/>
          <w:sz w:val="26"/>
        </w:rPr>
        <w:t xml:space="preserve"> </w:t>
      </w:r>
      <w:r>
        <w:rPr>
          <w:sz w:val="26"/>
        </w:rPr>
        <w:t>краткосрочные</w:t>
      </w:r>
      <w:r>
        <w:rPr>
          <w:spacing w:val="1"/>
          <w:sz w:val="26"/>
        </w:rPr>
        <w:t xml:space="preserve"> </w:t>
      </w:r>
      <w:r>
        <w:rPr>
          <w:sz w:val="26"/>
        </w:rPr>
        <w:t>и</w:t>
      </w:r>
      <w:r>
        <w:rPr>
          <w:spacing w:val="1"/>
          <w:sz w:val="26"/>
        </w:rPr>
        <w:t xml:space="preserve"> </w:t>
      </w:r>
      <w:r>
        <w:rPr>
          <w:sz w:val="26"/>
        </w:rPr>
        <w:t>долгосрочные</w:t>
      </w:r>
      <w:r>
        <w:rPr>
          <w:spacing w:val="1"/>
          <w:sz w:val="26"/>
        </w:rPr>
        <w:t xml:space="preserve"> </w:t>
      </w:r>
      <w:r>
        <w:rPr>
          <w:sz w:val="26"/>
        </w:rPr>
        <w:t>цели</w:t>
      </w:r>
      <w:r>
        <w:rPr>
          <w:spacing w:val="1"/>
          <w:sz w:val="26"/>
        </w:rPr>
        <w:t xml:space="preserve"> </w:t>
      </w:r>
      <w:r>
        <w:rPr>
          <w:sz w:val="26"/>
        </w:rPr>
        <w:t>(индивидуальные</w:t>
      </w:r>
      <w:r>
        <w:rPr>
          <w:spacing w:val="1"/>
          <w:sz w:val="26"/>
        </w:rPr>
        <w:t xml:space="preserve"> </w:t>
      </w:r>
      <w:r>
        <w:rPr>
          <w:sz w:val="26"/>
        </w:rPr>
        <w:t>с</w:t>
      </w:r>
      <w:r>
        <w:rPr>
          <w:spacing w:val="1"/>
          <w:sz w:val="26"/>
        </w:rPr>
        <w:t xml:space="preserve"> </w:t>
      </w:r>
      <w:r>
        <w:rPr>
          <w:sz w:val="26"/>
        </w:rPr>
        <w:t>учётом</w:t>
      </w:r>
      <w:r>
        <w:rPr>
          <w:spacing w:val="1"/>
          <w:sz w:val="26"/>
        </w:rPr>
        <w:t xml:space="preserve"> </w:t>
      </w:r>
      <w:r>
        <w:rPr>
          <w:sz w:val="26"/>
        </w:rPr>
        <w:t>участия</w:t>
      </w:r>
      <w:r>
        <w:rPr>
          <w:spacing w:val="1"/>
          <w:sz w:val="26"/>
        </w:rPr>
        <w:t xml:space="preserve"> </w:t>
      </w:r>
      <w:r>
        <w:rPr>
          <w:sz w:val="26"/>
        </w:rPr>
        <w:t>в</w:t>
      </w:r>
      <w:r>
        <w:rPr>
          <w:spacing w:val="1"/>
          <w:sz w:val="26"/>
        </w:rPr>
        <w:t xml:space="preserve"> </w:t>
      </w:r>
      <w:r>
        <w:rPr>
          <w:sz w:val="26"/>
        </w:rPr>
        <w:t>коллективных</w:t>
      </w:r>
      <w:r>
        <w:rPr>
          <w:spacing w:val="1"/>
          <w:sz w:val="26"/>
        </w:rPr>
        <w:t xml:space="preserve"> </w:t>
      </w:r>
      <w:r>
        <w:rPr>
          <w:sz w:val="26"/>
        </w:rPr>
        <w:t>задачах)</w:t>
      </w:r>
      <w:r>
        <w:rPr>
          <w:spacing w:val="1"/>
          <w:sz w:val="26"/>
        </w:rPr>
        <w:t xml:space="preserve"> </w:t>
      </w:r>
      <w:r>
        <w:rPr>
          <w:sz w:val="26"/>
        </w:rPr>
        <w:t>в</w:t>
      </w:r>
      <w:r>
        <w:rPr>
          <w:spacing w:val="1"/>
          <w:sz w:val="26"/>
        </w:rPr>
        <w:t xml:space="preserve"> </w:t>
      </w:r>
      <w:r>
        <w:rPr>
          <w:sz w:val="26"/>
        </w:rPr>
        <w:t>стандартной</w:t>
      </w:r>
      <w:r>
        <w:rPr>
          <w:spacing w:val="1"/>
          <w:sz w:val="26"/>
        </w:rPr>
        <w:t xml:space="preserve"> </w:t>
      </w:r>
      <w:r>
        <w:rPr>
          <w:sz w:val="26"/>
        </w:rPr>
        <w:t>(типовой)</w:t>
      </w:r>
      <w:r>
        <w:rPr>
          <w:spacing w:val="1"/>
          <w:sz w:val="26"/>
        </w:rPr>
        <w:t xml:space="preserve"> </w:t>
      </w:r>
      <w:r>
        <w:rPr>
          <w:sz w:val="26"/>
        </w:rPr>
        <w:t>ситуации</w:t>
      </w:r>
      <w:r>
        <w:rPr>
          <w:spacing w:val="1"/>
          <w:sz w:val="26"/>
        </w:rPr>
        <w:t xml:space="preserve"> </w:t>
      </w:r>
      <w:r>
        <w:rPr>
          <w:sz w:val="26"/>
        </w:rPr>
        <w:t>на</w:t>
      </w:r>
      <w:r>
        <w:rPr>
          <w:spacing w:val="1"/>
          <w:sz w:val="26"/>
        </w:rPr>
        <w:t xml:space="preserve"> </w:t>
      </w:r>
      <w:r>
        <w:rPr>
          <w:sz w:val="26"/>
        </w:rPr>
        <w:t>основе</w:t>
      </w:r>
      <w:r>
        <w:rPr>
          <w:spacing w:val="1"/>
          <w:sz w:val="26"/>
        </w:rPr>
        <w:t xml:space="preserve"> </w:t>
      </w:r>
      <w:r>
        <w:rPr>
          <w:sz w:val="26"/>
        </w:rPr>
        <w:t>предложенного</w:t>
      </w:r>
      <w:r>
        <w:rPr>
          <w:spacing w:val="-2"/>
          <w:sz w:val="26"/>
        </w:rPr>
        <w:t xml:space="preserve"> </w:t>
      </w:r>
      <w:r>
        <w:rPr>
          <w:sz w:val="26"/>
        </w:rPr>
        <w:t>формата</w:t>
      </w:r>
      <w:r>
        <w:rPr>
          <w:spacing w:val="-1"/>
          <w:sz w:val="26"/>
        </w:rPr>
        <w:t xml:space="preserve"> </w:t>
      </w:r>
      <w:r>
        <w:rPr>
          <w:sz w:val="26"/>
        </w:rPr>
        <w:t>планирования,</w:t>
      </w:r>
      <w:r>
        <w:rPr>
          <w:spacing w:val="-3"/>
          <w:sz w:val="26"/>
        </w:rPr>
        <w:t xml:space="preserve"> </w:t>
      </w:r>
      <w:r>
        <w:rPr>
          <w:sz w:val="26"/>
        </w:rPr>
        <w:t>распределения</w:t>
      </w:r>
      <w:r>
        <w:rPr>
          <w:spacing w:val="-2"/>
          <w:sz w:val="26"/>
        </w:rPr>
        <w:t xml:space="preserve"> </w:t>
      </w:r>
      <w:r>
        <w:rPr>
          <w:sz w:val="26"/>
        </w:rPr>
        <w:t>промежуточных</w:t>
      </w:r>
      <w:r>
        <w:rPr>
          <w:spacing w:val="-4"/>
          <w:sz w:val="26"/>
        </w:rPr>
        <w:t xml:space="preserve"> </w:t>
      </w:r>
      <w:r>
        <w:rPr>
          <w:sz w:val="26"/>
        </w:rPr>
        <w:t>шагов</w:t>
      </w:r>
      <w:r>
        <w:rPr>
          <w:spacing w:val="-3"/>
          <w:sz w:val="26"/>
        </w:rPr>
        <w:t xml:space="preserve"> </w:t>
      </w:r>
      <w:r>
        <w:rPr>
          <w:sz w:val="26"/>
        </w:rPr>
        <w:t>и</w:t>
      </w:r>
      <w:r>
        <w:rPr>
          <w:spacing w:val="-1"/>
          <w:sz w:val="26"/>
        </w:rPr>
        <w:t xml:space="preserve"> </w:t>
      </w:r>
      <w:r>
        <w:rPr>
          <w:sz w:val="26"/>
        </w:rPr>
        <w:t>сроков;</w:t>
      </w:r>
    </w:p>
    <w:p w:rsidR="006C6D24" w:rsidRDefault="006C6D24" w:rsidP="006C6D24">
      <w:pPr>
        <w:numPr>
          <w:ilvl w:val="0"/>
          <w:numId w:val="20"/>
        </w:numPr>
        <w:tabs>
          <w:tab w:val="left" w:pos="641"/>
        </w:tabs>
        <w:spacing w:before="1"/>
        <w:ind w:right="108" w:firstLine="0"/>
        <w:jc w:val="both"/>
        <w:rPr>
          <w:sz w:val="26"/>
        </w:rPr>
      </w:pPr>
      <w:r>
        <w:rPr>
          <w:sz w:val="26"/>
        </w:rPr>
        <w:t>принимать</w:t>
      </w:r>
      <w:r>
        <w:rPr>
          <w:spacing w:val="1"/>
          <w:sz w:val="26"/>
        </w:rPr>
        <w:t xml:space="preserve"> </w:t>
      </w:r>
      <w:r>
        <w:rPr>
          <w:sz w:val="26"/>
        </w:rPr>
        <w:t>цель</w:t>
      </w:r>
      <w:r>
        <w:rPr>
          <w:spacing w:val="1"/>
          <w:sz w:val="26"/>
        </w:rPr>
        <w:t xml:space="preserve"> </w:t>
      </w:r>
      <w:r>
        <w:rPr>
          <w:sz w:val="26"/>
        </w:rPr>
        <w:t>совместной</w:t>
      </w:r>
      <w:r>
        <w:rPr>
          <w:spacing w:val="1"/>
          <w:sz w:val="26"/>
        </w:rPr>
        <w:t xml:space="preserve"> </w:t>
      </w:r>
      <w:r>
        <w:rPr>
          <w:sz w:val="26"/>
        </w:rPr>
        <w:t>деятельности,</w:t>
      </w:r>
      <w:r>
        <w:rPr>
          <w:spacing w:val="1"/>
          <w:sz w:val="26"/>
        </w:rPr>
        <w:t xml:space="preserve"> </w:t>
      </w:r>
      <w:r>
        <w:rPr>
          <w:sz w:val="26"/>
        </w:rPr>
        <w:t>коллективно</w:t>
      </w:r>
      <w:r>
        <w:rPr>
          <w:spacing w:val="1"/>
          <w:sz w:val="26"/>
        </w:rPr>
        <w:t xml:space="preserve"> </w:t>
      </w:r>
      <w:r>
        <w:rPr>
          <w:sz w:val="26"/>
        </w:rPr>
        <w:t>строить</w:t>
      </w:r>
      <w:r>
        <w:rPr>
          <w:spacing w:val="1"/>
          <w:sz w:val="26"/>
        </w:rPr>
        <w:t xml:space="preserve"> </w:t>
      </w:r>
      <w:r>
        <w:rPr>
          <w:sz w:val="26"/>
        </w:rPr>
        <w:t>действия</w:t>
      </w:r>
      <w:r>
        <w:rPr>
          <w:spacing w:val="1"/>
          <w:sz w:val="26"/>
        </w:rPr>
        <w:t xml:space="preserve"> </w:t>
      </w:r>
      <w:r>
        <w:rPr>
          <w:sz w:val="26"/>
        </w:rPr>
        <w:t>по</w:t>
      </w:r>
      <w:r>
        <w:rPr>
          <w:spacing w:val="1"/>
          <w:sz w:val="26"/>
        </w:rPr>
        <w:t xml:space="preserve"> </w:t>
      </w:r>
      <w:r>
        <w:rPr>
          <w:sz w:val="26"/>
        </w:rPr>
        <w:t>её</w:t>
      </w:r>
      <w:r>
        <w:rPr>
          <w:spacing w:val="1"/>
          <w:sz w:val="26"/>
        </w:rPr>
        <w:t xml:space="preserve"> </w:t>
      </w:r>
      <w:r>
        <w:rPr>
          <w:sz w:val="26"/>
        </w:rPr>
        <w:t>достижению:</w:t>
      </w:r>
      <w:r>
        <w:rPr>
          <w:spacing w:val="1"/>
          <w:sz w:val="26"/>
        </w:rPr>
        <w:t xml:space="preserve"> </w:t>
      </w:r>
      <w:r>
        <w:rPr>
          <w:sz w:val="26"/>
        </w:rPr>
        <w:t>распределять</w:t>
      </w:r>
      <w:r>
        <w:rPr>
          <w:spacing w:val="1"/>
          <w:sz w:val="26"/>
        </w:rPr>
        <w:t xml:space="preserve"> </w:t>
      </w:r>
      <w:r>
        <w:rPr>
          <w:sz w:val="26"/>
        </w:rPr>
        <w:t>роли,</w:t>
      </w:r>
      <w:r>
        <w:rPr>
          <w:spacing w:val="1"/>
          <w:sz w:val="26"/>
        </w:rPr>
        <w:t xml:space="preserve"> </w:t>
      </w:r>
      <w:r>
        <w:rPr>
          <w:sz w:val="26"/>
        </w:rPr>
        <w:t>договариваться,</w:t>
      </w:r>
      <w:r>
        <w:rPr>
          <w:spacing w:val="1"/>
          <w:sz w:val="26"/>
        </w:rPr>
        <w:t xml:space="preserve"> </w:t>
      </w:r>
      <w:r>
        <w:rPr>
          <w:sz w:val="26"/>
        </w:rPr>
        <w:t>обсуждать</w:t>
      </w:r>
      <w:r>
        <w:rPr>
          <w:spacing w:val="1"/>
          <w:sz w:val="26"/>
        </w:rPr>
        <w:t xml:space="preserve"> </w:t>
      </w:r>
      <w:r>
        <w:rPr>
          <w:sz w:val="26"/>
        </w:rPr>
        <w:t>процесс</w:t>
      </w:r>
      <w:r>
        <w:rPr>
          <w:spacing w:val="1"/>
          <w:sz w:val="26"/>
        </w:rPr>
        <w:t xml:space="preserve"> </w:t>
      </w:r>
      <w:r>
        <w:rPr>
          <w:sz w:val="26"/>
        </w:rPr>
        <w:t>и</w:t>
      </w:r>
      <w:r>
        <w:rPr>
          <w:spacing w:val="1"/>
          <w:sz w:val="26"/>
        </w:rPr>
        <w:t xml:space="preserve"> </w:t>
      </w:r>
      <w:r>
        <w:rPr>
          <w:sz w:val="26"/>
        </w:rPr>
        <w:t>результат</w:t>
      </w:r>
      <w:r>
        <w:rPr>
          <w:spacing w:val="1"/>
          <w:sz w:val="26"/>
        </w:rPr>
        <w:t xml:space="preserve"> </w:t>
      </w:r>
      <w:r>
        <w:rPr>
          <w:sz w:val="26"/>
        </w:rPr>
        <w:t>совместной</w:t>
      </w:r>
      <w:r>
        <w:rPr>
          <w:spacing w:val="-2"/>
          <w:sz w:val="26"/>
        </w:rPr>
        <w:t xml:space="preserve"> </w:t>
      </w:r>
      <w:r>
        <w:rPr>
          <w:sz w:val="26"/>
        </w:rPr>
        <w:t>работы;</w:t>
      </w:r>
    </w:p>
    <w:p w:rsidR="006C6D24" w:rsidRDefault="006C6D24" w:rsidP="006C6D24">
      <w:pPr>
        <w:numPr>
          <w:ilvl w:val="0"/>
          <w:numId w:val="20"/>
        </w:numPr>
        <w:tabs>
          <w:tab w:val="left" w:pos="538"/>
        </w:tabs>
        <w:spacing w:line="298" w:lineRule="exact"/>
        <w:ind w:left="537" w:hanging="326"/>
        <w:jc w:val="both"/>
        <w:rPr>
          <w:sz w:val="26"/>
        </w:rPr>
      </w:pPr>
      <w:r>
        <w:rPr>
          <w:sz w:val="26"/>
        </w:rPr>
        <w:t>проявлять</w:t>
      </w:r>
      <w:r>
        <w:rPr>
          <w:spacing w:val="-4"/>
          <w:sz w:val="26"/>
        </w:rPr>
        <w:t xml:space="preserve"> </w:t>
      </w:r>
      <w:r>
        <w:rPr>
          <w:sz w:val="26"/>
        </w:rPr>
        <w:t>готовность</w:t>
      </w:r>
      <w:r>
        <w:rPr>
          <w:spacing w:val="-5"/>
          <w:sz w:val="26"/>
        </w:rPr>
        <w:t xml:space="preserve"> </w:t>
      </w:r>
      <w:r>
        <w:rPr>
          <w:sz w:val="26"/>
        </w:rPr>
        <w:t>руководить,</w:t>
      </w:r>
      <w:r>
        <w:rPr>
          <w:spacing w:val="-3"/>
          <w:sz w:val="26"/>
        </w:rPr>
        <w:t xml:space="preserve"> </w:t>
      </w:r>
      <w:r>
        <w:rPr>
          <w:sz w:val="26"/>
        </w:rPr>
        <w:t>выполнять</w:t>
      </w:r>
      <w:r>
        <w:rPr>
          <w:spacing w:val="-4"/>
          <w:sz w:val="26"/>
        </w:rPr>
        <w:t xml:space="preserve"> </w:t>
      </w:r>
      <w:r>
        <w:rPr>
          <w:sz w:val="26"/>
        </w:rPr>
        <w:t>поручения, подчиняться;</w:t>
      </w:r>
    </w:p>
    <w:p w:rsidR="006C6D24" w:rsidRDefault="006C6D24" w:rsidP="006C6D24">
      <w:pPr>
        <w:numPr>
          <w:ilvl w:val="0"/>
          <w:numId w:val="20"/>
        </w:numPr>
        <w:tabs>
          <w:tab w:val="left" w:pos="538"/>
        </w:tabs>
        <w:spacing w:before="1"/>
        <w:ind w:left="537" w:hanging="326"/>
        <w:jc w:val="both"/>
        <w:rPr>
          <w:sz w:val="26"/>
        </w:rPr>
      </w:pPr>
      <w:r>
        <w:rPr>
          <w:sz w:val="26"/>
        </w:rPr>
        <w:t>ответственно</w:t>
      </w:r>
      <w:r>
        <w:rPr>
          <w:spacing w:val="-2"/>
          <w:sz w:val="26"/>
        </w:rPr>
        <w:t xml:space="preserve"> </w:t>
      </w:r>
      <w:r>
        <w:rPr>
          <w:sz w:val="26"/>
        </w:rPr>
        <w:t>выполнять</w:t>
      </w:r>
      <w:r>
        <w:rPr>
          <w:spacing w:val="-4"/>
          <w:sz w:val="26"/>
        </w:rPr>
        <w:t xml:space="preserve"> </w:t>
      </w:r>
      <w:r>
        <w:rPr>
          <w:sz w:val="26"/>
        </w:rPr>
        <w:t>свою</w:t>
      </w:r>
      <w:r>
        <w:rPr>
          <w:spacing w:val="-1"/>
          <w:sz w:val="26"/>
        </w:rPr>
        <w:t xml:space="preserve"> </w:t>
      </w:r>
      <w:r>
        <w:rPr>
          <w:sz w:val="26"/>
        </w:rPr>
        <w:t>часть</w:t>
      </w:r>
      <w:r>
        <w:rPr>
          <w:spacing w:val="-4"/>
          <w:sz w:val="26"/>
        </w:rPr>
        <w:t xml:space="preserve"> </w:t>
      </w:r>
      <w:r>
        <w:rPr>
          <w:sz w:val="26"/>
        </w:rPr>
        <w:t>работы;</w:t>
      </w:r>
    </w:p>
    <w:p w:rsidR="006C6D24" w:rsidRDefault="006C6D24" w:rsidP="006C6D24">
      <w:pPr>
        <w:numPr>
          <w:ilvl w:val="0"/>
          <w:numId w:val="20"/>
        </w:numPr>
        <w:tabs>
          <w:tab w:val="left" w:pos="538"/>
        </w:tabs>
        <w:spacing w:before="1" w:line="298" w:lineRule="exact"/>
        <w:ind w:left="537" w:hanging="326"/>
        <w:jc w:val="both"/>
        <w:rPr>
          <w:sz w:val="26"/>
        </w:rPr>
      </w:pPr>
      <w:r>
        <w:rPr>
          <w:sz w:val="26"/>
        </w:rPr>
        <w:t>оценивать</w:t>
      </w:r>
      <w:r>
        <w:rPr>
          <w:spacing w:val="-3"/>
          <w:sz w:val="26"/>
        </w:rPr>
        <w:t xml:space="preserve"> </w:t>
      </w:r>
      <w:r>
        <w:rPr>
          <w:sz w:val="26"/>
        </w:rPr>
        <w:t>свой</w:t>
      </w:r>
      <w:r>
        <w:rPr>
          <w:spacing w:val="-3"/>
          <w:sz w:val="26"/>
        </w:rPr>
        <w:t xml:space="preserve"> </w:t>
      </w:r>
      <w:r>
        <w:rPr>
          <w:sz w:val="26"/>
        </w:rPr>
        <w:t>вклад</w:t>
      </w:r>
      <w:r>
        <w:rPr>
          <w:spacing w:val="-2"/>
          <w:sz w:val="26"/>
        </w:rPr>
        <w:t xml:space="preserve"> </w:t>
      </w:r>
      <w:r>
        <w:rPr>
          <w:sz w:val="26"/>
        </w:rPr>
        <w:t>в</w:t>
      </w:r>
      <w:r>
        <w:rPr>
          <w:spacing w:val="-3"/>
          <w:sz w:val="26"/>
        </w:rPr>
        <w:t xml:space="preserve"> </w:t>
      </w:r>
      <w:r>
        <w:rPr>
          <w:sz w:val="26"/>
        </w:rPr>
        <w:t>общий</w:t>
      </w:r>
      <w:r>
        <w:rPr>
          <w:spacing w:val="1"/>
          <w:sz w:val="26"/>
        </w:rPr>
        <w:t xml:space="preserve"> </w:t>
      </w:r>
      <w:r>
        <w:rPr>
          <w:sz w:val="26"/>
        </w:rPr>
        <w:t>результат;</w:t>
      </w:r>
    </w:p>
    <w:p w:rsidR="006C6D24" w:rsidRDefault="006C6D24" w:rsidP="006C6D24">
      <w:pPr>
        <w:numPr>
          <w:ilvl w:val="0"/>
          <w:numId w:val="20"/>
        </w:numPr>
        <w:tabs>
          <w:tab w:val="left" w:pos="538"/>
        </w:tabs>
        <w:spacing w:line="298" w:lineRule="exact"/>
        <w:ind w:left="537" w:hanging="326"/>
        <w:jc w:val="both"/>
        <w:rPr>
          <w:sz w:val="26"/>
        </w:rPr>
      </w:pPr>
      <w:r>
        <w:rPr>
          <w:sz w:val="26"/>
        </w:rPr>
        <w:t>выполнять</w:t>
      </w:r>
      <w:r>
        <w:rPr>
          <w:spacing w:val="-6"/>
          <w:sz w:val="26"/>
        </w:rPr>
        <w:t xml:space="preserve"> </w:t>
      </w:r>
      <w:r>
        <w:rPr>
          <w:sz w:val="26"/>
        </w:rPr>
        <w:t>совместные</w:t>
      </w:r>
      <w:r>
        <w:rPr>
          <w:spacing w:val="-4"/>
          <w:sz w:val="26"/>
        </w:rPr>
        <w:t xml:space="preserve"> </w:t>
      </w:r>
      <w:r>
        <w:rPr>
          <w:sz w:val="26"/>
        </w:rPr>
        <w:t>проектные</w:t>
      </w:r>
      <w:r>
        <w:rPr>
          <w:spacing w:val="-4"/>
          <w:sz w:val="26"/>
        </w:rPr>
        <w:t xml:space="preserve"> </w:t>
      </w:r>
      <w:r>
        <w:rPr>
          <w:sz w:val="26"/>
        </w:rPr>
        <w:t>задания</w:t>
      </w:r>
      <w:r>
        <w:rPr>
          <w:spacing w:val="-3"/>
          <w:sz w:val="26"/>
        </w:rPr>
        <w:t xml:space="preserve"> </w:t>
      </w:r>
      <w:r>
        <w:rPr>
          <w:sz w:val="26"/>
        </w:rPr>
        <w:t>с</w:t>
      </w:r>
      <w:r>
        <w:rPr>
          <w:spacing w:val="-4"/>
          <w:sz w:val="26"/>
        </w:rPr>
        <w:t xml:space="preserve"> </w:t>
      </w:r>
      <w:r>
        <w:rPr>
          <w:sz w:val="26"/>
        </w:rPr>
        <w:t>опорой</w:t>
      </w:r>
      <w:r>
        <w:rPr>
          <w:spacing w:val="-3"/>
          <w:sz w:val="26"/>
        </w:rPr>
        <w:t xml:space="preserve"> </w:t>
      </w:r>
      <w:r>
        <w:rPr>
          <w:sz w:val="26"/>
        </w:rPr>
        <w:t>на предложенные</w:t>
      </w:r>
      <w:r>
        <w:rPr>
          <w:spacing w:val="-4"/>
          <w:sz w:val="26"/>
        </w:rPr>
        <w:t xml:space="preserve"> </w:t>
      </w:r>
      <w:r>
        <w:rPr>
          <w:sz w:val="26"/>
        </w:rPr>
        <w:t>образцы.</w:t>
      </w:r>
    </w:p>
    <w:p w:rsidR="006C6D24" w:rsidRDefault="006C6D24" w:rsidP="006C6D24">
      <w:pPr>
        <w:spacing w:before="11"/>
        <w:rPr>
          <w:sz w:val="25"/>
          <w:szCs w:val="26"/>
        </w:rPr>
      </w:pPr>
    </w:p>
    <w:p w:rsidR="006C6D24" w:rsidRDefault="006C6D24" w:rsidP="006C6D24">
      <w:pPr>
        <w:jc w:val="both"/>
        <w:outlineLvl w:val="1"/>
        <w:rPr>
          <w:b/>
          <w:bCs/>
          <w:sz w:val="26"/>
          <w:szCs w:val="26"/>
        </w:rPr>
      </w:pPr>
      <w:r>
        <w:rPr>
          <w:b/>
          <w:bCs/>
          <w:sz w:val="26"/>
          <w:szCs w:val="26"/>
        </w:rPr>
        <w:t>ПРЕДМЕТНЫЕ</w:t>
      </w:r>
      <w:r>
        <w:rPr>
          <w:b/>
          <w:bCs/>
          <w:spacing w:val="-4"/>
          <w:sz w:val="26"/>
          <w:szCs w:val="26"/>
        </w:rPr>
        <w:t xml:space="preserve"> </w:t>
      </w:r>
      <w:r>
        <w:rPr>
          <w:b/>
          <w:bCs/>
          <w:sz w:val="26"/>
          <w:szCs w:val="26"/>
        </w:rPr>
        <w:t>РЕЗУЛЬТАТЫ</w:t>
      </w:r>
    </w:p>
    <w:p w:rsidR="006C6D24" w:rsidRDefault="006C6D24" w:rsidP="006C6D24">
      <w:pPr>
        <w:spacing w:before="1"/>
        <w:ind w:right="108"/>
        <w:jc w:val="both"/>
        <w:rPr>
          <w:sz w:val="26"/>
          <w:szCs w:val="26"/>
        </w:rPr>
      </w:pPr>
      <w:r>
        <w:rPr>
          <w:sz w:val="26"/>
          <w:szCs w:val="26"/>
        </w:rPr>
        <w:t>Предметные результаты освоения программы начального общего образования по</w:t>
      </w:r>
      <w:r>
        <w:rPr>
          <w:spacing w:val="1"/>
          <w:sz w:val="26"/>
          <w:szCs w:val="26"/>
        </w:rPr>
        <w:t xml:space="preserve"> </w:t>
      </w:r>
      <w:r>
        <w:rPr>
          <w:sz w:val="26"/>
          <w:szCs w:val="26"/>
        </w:rPr>
        <w:t>учебному</w:t>
      </w:r>
      <w:r>
        <w:rPr>
          <w:spacing w:val="1"/>
          <w:sz w:val="26"/>
          <w:szCs w:val="26"/>
        </w:rPr>
        <w:t xml:space="preserve"> </w:t>
      </w:r>
      <w:r>
        <w:rPr>
          <w:sz w:val="26"/>
          <w:szCs w:val="26"/>
        </w:rPr>
        <w:t>предмету</w:t>
      </w:r>
      <w:r>
        <w:rPr>
          <w:spacing w:val="1"/>
          <w:sz w:val="26"/>
          <w:szCs w:val="26"/>
        </w:rPr>
        <w:t xml:space="preserve"> </w:t>
      </w:r>
      <w:r>
        <w:rPr>
          <w:sz w:val="26"/>
          <w:szCs w:val="26"/>
        </w:rPr>
        <w:t>«Литературное</w:t>
      </w:r>
      <w:r>
        <w:rPr>
          <w:spacing w:val="1"/>
          <w:sz w:val="26"/>
          <w:szCs w:val="26"/>
        </w:rPr>
        <w:t xml:space="preserve"> </w:t>
      </w:r>
      <w:r>
        <w:rPr>
          <w:sz w:val="26"/>
          <w:szCs w:val="26"/>
        </w:rPr>
        <w:t>чтение»</w:t>
      </w:r>
      <w:r>
        <w:rPr>
          <w:spacing w:val="1"/>
          <w:sz w:val="26"/>
          <w:szCs w:val="26"/>
        </w:rPr>
        <w:t xml:space="preserve"> </w:t>
      </w:r>
      <w:r>
        <w:rPr>
          <w:sz w:val="26"/>
          <w:szCs w:val="26"/>
        </w:rPr>
        <w:t>отражают</w:t>
      </w:r>
      <w:r>
        <w:rPr>
          <w:spacing w:val="66"/>
          <w:sz w:val="26"/>
          <w:szCs w:val="26"/>
        </w:rPr>
        <w:t xml:space="preserve"> </w:t>
      </w:r>
      <w:r>
        <w:rPr>
          <w:sz w:val="26"/>
          <w:szCs w:val="26"/>
        </w:rPr>
        <w:t>специфику</w:t>
      </w:r>
      <w:r>
        <w:rPr>
          <w:spacing w:val="66"/>
          <w:sz w:val="26"/>
          <w:szCs w:val="26"/>
        </w:rPr>
        <w:t xml:space="preserve"> </w:t>
      </w:r>
      <w:r>
        <w:rPr>
          <w:sz w:val="26"/>
          <w:szCs w:val="26"/>
        </w:rPr>
        <w:t>содержания</w:t>
      </w:r>
      <w:r>
        <w:rPr>
          <w:spacing w:val="1"/>
          <w:sz w:val="26"/>
          <w:szCs w:val="26"/>
        </w:rPr>
        <w:t xml:space="preserve"> </w:t>
      </w:r>
      <w:r>
        <w:rPr>
          <w:sz w:val="26"/>
          <w:szCs w:val="26"/>
        </w:rPr>
        <w:t>предметной</w:t>
      </w:r>
      <w:r>
        <w:rPr>
          <w:spacing w:val="1"/>
          <w:sz w:val="26"/>
          <w:szCs w:val="26"/>
        </w:rPr>
        <w:t xml:space="preserve"> </w:t>
      </w:r>
      <w:r>
        <w:rPr>
          <w:sz w:val="26"/>
          <w:szCs w:val="26"/>
        </w:rPr>
        <w:t>области,</w:t>
      </w:r>
      <w:r>
        <w:rPr>
          <w:spacing w:val="1"/>
          <w:sz w:val="26"/>
          <w:szCs w:val="26"/>
        </w:rPr>
        <w:t xml:space="preserve"> </w:t>
      </w:r>
      <w:r>
        <w:rPr>
          <w:sz w:val="26"/>
          <w:szCs w:val="26"/>
        </w:rPr>
        <w:t>ориентированы</w:t>
      </w:r>
      <w:r>
        <w:rPr>
          <w:spacing w:val="1"/>
          <w:sz w:val="26"/>
          <w:szCs w:val="26"/>
        </w:rPr>
        <w:t xml:space="preserve"> </w:t>
      </w:r>
      <w:r>
        <w:rPr>
          <w:sz w:val="26"/>
          <w:szCs w:val="26"/>
        </w:rPr>
        <w:t>на</w:t>
      </w:r>
      <w:r>
        <w:rPr>
          <w:spacing w:val="1"/>
          <w:sz w:val="26"/>
          <w:szCs w:val="26"/>
        </w:rPr>
        <w:t xml:space="preserve"> </w:t>
      </w:r>
      <w:r>
        <w:rPr>
          <w:sz w:val="26"/>
          <w:szCs w:val="26"/>
        </w:rPr>
        <w:t>применение</w:t>
      </w:r>
      <w:r>
        <w:rPr>
          <w:spacing w:val="1"/>
          <w:sz w:val="26"/>
          <w:szCs w:val="26"/>
        </w:rPr>
        <w:t xml:space="preserve"> </w:t>
      </w:r>
      <w:r>
        <w:rPr>
          <w:sz w:val="26"/>
          <w:szCs w:val="26"/>
        </w:rPr>
        <w:t>знаний,</w:t>
      </w:r>
      <w:r>
        <w:rPr>
          <w:spacing w:val="1"/>
          <w:sz w:val="26"/>
          <w:szCs w:val="26"/>
        </w:rPr>
        <w:t xml:space="preserve"> </w:t>
      </w:r>
      <w:r>
        <w:rPr>
          <w:sz w:val="26"/>
          <w:szCs w:val="26"/>
        </w:rPr>
        <w:t>умений</w:t>
      </w:r>
      <w:r>
        <w:rPr>
          <w:spacing w:val="1"/>
          <w:sz w:val="26"/>
          <w:szCs w:val="26"/>
        </w:rPr>
        <w:t xml:space="preserve"> </w:t>
      </w:r>
      <w:r>
        <w:rPr>
          <w:sz w:val="26"/>
          <w:szCs w:val="26"/>
        </w:rPr>
        <w:t>и</w:t>
      </w:r>
      <w:r>
        <w:rPr>
          <w:spacing w:val="1"/>
          <w:sz w:val="26"/>
          <w:szCs w:val="26"/>
        </w:rPr>
        <w:t xml:space="preserve"> </w:t>
      </w:r>
      <w:r>
        <w:rPr>
          <w:sz w:val="26"/>
          <w:szCs w:val="26"/>
        </w:rPr>
        <w:t>навыков</w:t>
      </w:r>
      <w:r>
        <w:rPr>
          <w:spacing w:val="1"/>
          <w:sz w:val="26"/>
          <w:szCs w:val="26"/>
        </w:rPr>
        <w:t xml:space="preserve"> </w:t>
      </w:r>
      <w:r>
        <w:rPr>
          <w:sz w:val="26"/>
          <w:szCs w:val="26"/>
        </w:rPr>
        <w:t>обучающимися</w:t>
      </w:r>
      <w:r>
        <w:rPr>
          <w:spacing w:val="27"/>
          <w:sz w:val="26"/>
          <w:szCs w:val="26"/>
        </w:rPr>
        <w:t xml:space="preserve"> </w:t>
      </w:r>
      <w:r>
        <w:rPr>
          <w:sz w:val="26"/>
          <w:szCs w:val="26"/>
        </w:rPr>
        <w:t>в</w:t>
      </w:r>
      <w:r>
        <w:rPr>
          <w:spacing w:val="28"/>
          <w:sz w:val="26"/>
          <w:szCs w:val="26"/>
        </w:rPr>
        <w:t xml:space="preserve"> </w:t>
      </w:r>
      <w:r>
        <w:rPr>
          <w:sz w:val="26"/>
          <w:szCs w:val="26"/>
        </w:rPr>
        <w:t>различных</w:t>
      </w:r>
      <w:r>
        <w:rPr>
          <w:spacing w:val="26"/>
          <w:sz w:val="26"/>
          <w:szCs w:val="26"/>
        </w:rPr>
        <w:t xml:space="preserve"> </w:t>
      </w:r>
      <w:r>
        <w:rPr>
          <w:sz w:val="26"/>
          <w:szCs w:val="26"/>
        </w:rPr>
        <w:t>учебных</w:t>
      </w:r>
      <w:r>
        <w:rPr>
          <w:spacing w:val="26"/>
          <w:sz w:val="26"/>
          <w:szCs w:val="26"/>
        </w:rPr>
        <w:t xml:space="preserve"> </w:t>
      </w:r>
      <w:r>
        <w:rPr>
          <w:sz w:val="26"/>
          <w:szCs w:val="26"/>
        </w:rPr>
        <w:t>ситуациях</w:t>
      </w:r>
      <w:r>
        <w:rPr>
          <w:spacing w:val="27"/>
          <w:sz w:val="26"/>
          <w:szCs w:val="26"/>
        </w:rPr>
        <w:t xml:space="preserve"> </w:t>
      </w:r>
      <w:r>
        <w:rPr>
          <w:sz w:val="26"/>
          <w:szCs w:val="26"/>
        </w:rPr>
        <w:t>и</w:t>
      </w:r>
      <w:r>
        <w:rPr>
          <w:spacing w:val="26"/>
          <w:sz w:val="26"/>
          <w:szCs w:val="26"/>
        </w:rPr>
        <w:t xml:space="preserve"> </w:t>
      </w:r>
      <w:r>
        <w:rPr>
          <w:sz w:val="26"/>
          <w:szCs w:val="26"/>
        </w:rPr>
        <w:t>жизненных</w:t>
      </w:r>
      <w:r>
        <w:rPr>
          <w:spacing w:val="28"/>
          <w:sz w:val="26"/>
          <w:szCs w:val="26"/>
        </w:rPr>
        <w:t xml:space="preserve"> </w:t>
      </w:r>
      <w:r>
        <w:rPr>
          <w:sz w:val="26"/>
          <w:szCs w:val="26"/>
        </w:rPr>
        <w:t>условиях</w:t>
      </w:r>
      <w:r>
        <w:rPr>
          <w:spacing w:val="28"/>
          <w:sz w:val="26"/>
          <w:szCs w:val="26"/>
        </w:rPr>
        <w:t xml:space="preserve"> </w:t>
      </w:r>
      <w:r>
        <w:rPr>
          <w:sz w:val="26"/>
          <w:szCs w:val="26"/>
        </w:rPr>
        <w:t>и</w:t>
      </w:r>
      <w:r>
        <w:rPr>
          <w:spacing w:val="26"/>
          <w:sz w:val="26"/>
          <w:szCs w:val="26"/>
        </w:rPr>
        <w:t xml:space="preserve"> </w:t>
      </w:r>
      <w:r>
        <w:rPr>
          <w:sz w:val="26"/>
          <w:szCs w:val="26"/>
        </w:rPr>
        <w:t>представлены</w:t>
      </w:r>
      <w:r>
        <w:rPr>
          <w:spacing w:val="-63"/>
          <w:sz w:val="26"/>
          <w:szCs w:val="26"/>
        </w:rPr>
        <w:t xml:space="preserve"> </w:t>
      </w:r>
      <w:r>
        <w:rPr>
          <w:sz w:val="26"/>
          <w:szCs w:val="26"/>
        </w:rPr>
        <w:t>по</w:t>
      </w:r>
      <w:r>
        <w:rPr>
          <w:spacing w:val="-2"/>
          <w:sz w:val="26"/>
          <w:szCs w:val="26"/>
        </w:rPr>
        <w:t xml:space="preserve"> </w:t>
      </w:r>
      <w:r>
        <w:rPr>
          <w:sz w:val="26"/>
          <w:szCs w:val="26"/>
        </w:rPr>
        <w:t>годам</w:t>
      </w:r>
      <w:r>
        <w:rPr>
          <w:spacing w:val="-1"/>
          <w:sz w:val="26"/>
          <w:szCs w:val="26"/>
        </w:rPr>
        <w:t xml:space="preserve"> </w:t>
      </w:r>
      <w:r>
        <w:rPr>
          <w:sz w:val="26"/>
          <w:szCs w:val="26"/>
        </w:rPr>
        <w:t>обучения.</w:t>
      </w:r>
    </w:p>
    <w:p w:rsidR="006C6D24" w:rsidRDefault="006C6D24" w:rsidP="006C6D24">
      <w:pPr>
        <w:numPr>
          <w:ilvl w:val="0"/>
          <w:numId w:val="24"/>
        </w:numPr>
        <w:tabs>
          <w:tab w:val="left" w:pos="408"/>
        </w:tabs>
        <w:spacing w:line="299" w:lineRule="exact"/>
        <w:ind w:hanging="196"/>
        <w:outlineLvl w:val="1"/>
        <w:rPr>
          <w:b/>
          <w:bCs/>
          <w:sz w:val="26"/>
          <w:szCs w:val="26"/>
        </w:rPr>
      </w:pPr>
      <w:r>
        <w:rPr>
          <w:b/>
          <w:bCs/>
          <w:sz w:val="26"/>
          <w:szCs w:val="26"/>
        </w:rPr>
        <w:t>КЛАСС</w:t>
      </w:r>
    </w:p>
    <w:p w:rsidR="006C6D24" w:rsidRDefault="006C6D24" w:rsidP="006C6D24">
      <w:pPr>
        <w:spacing w:line="299" w:lineRule="exact"/>
        <w:jc w:val="both"/>
        <w:rPr>
          <w:sz w:val="26"/>
        </w:rPr>
      </w:pPr>
      <w:r>
        <w:rPr>
          <w:sz w:val="26"/>
        </w:rPr>
        <w:t>К</w:t>
      </w:r>
      <w:r>
        <w:rPr>
          <w:spacing w:val="-3"/>
          <w:sz w:val="26"/>
        </w:rPr>
        <w:t xml:space="preserve"> </w:t>
      </w:r>
      <w:r>
        <w:rPr>
          <w:sz w:val="26"/>
        </w:rPr>
        <w:t>концу</w:t>
      </w:r>
      <w:r>
        <w:rPr>
          <w:spacing w:val="-2"/>
          <w:sz w:val="26"/>
        </w:rPr>
        <w:t xml:space="preserve"> </w:t>
      </w:r>
      <w:r>
        <w:rPr>
          <w:sz w:val="26"/>
        </w:rPr>
        <w:t>обучения</w:t>
      </w:r>
      <w:r>
        <w:rPr>
          <w:spacing w:val="2"/>
          <w:sz w:val="26"/>
        </w:rPr>
        <w:t xml:space="preserve"> </w:t>
      </w:r>
      <w:r>
        <w:rPr>
          <w:b/>
          <w:sz w:val="26"/>
        </w:rPr>
        <w:t>в</w:t>
      </w:r>
      <w:r>
        <w:rPr>
          <w:b/>
          <w:spacing w:val="-2"/>
          <w:sz w:val="26"/>
        </w:rPr>
        <w:t xml:space="preserve"> </w:t>
      </w:r>
      <w:r>
        <w:rPr>
          <w:b/>
          <w:sz w:val="26"/>
        </w:rPr>
        <w:t>первом</w:t>
      </w:r>
      <w:r>
        <w:rPr>
          <w:b/>
          <w:spacing w:val="-3"/>
          <w:sz w:val="26"/>
        </w:rPr>
        <w:t xml:space="preserve"> </w:t>
      </w:r>
      <w:r>
        <w:rPr>
          <w:b/>
          <w:sz w:val="26"/>
        </w:rPr>
        <w:t xml:space="preserve">классе </w:t>
      </w:r>
      <w:r>
        <w:rPr>
          <w:sz w:val="26"/>
        </w:rPr>
        <w:t>обучающийся</w:t>
      </w:r>
      <w:r>
        <w:rPr>
          <w:spacing w:val="-3"/>
          <w:sz w:val="26"/>
        </w:rPr>
        <w:t xml:space="preserve"> </w:t>
      </w:r>
      <w:r>
        <w:rPr>
          <w:sz w:val="26"/>
        </w:rPr>
        <w:t>научится:</w:t>
      </w:r>
    </w:p>
    <w:p w:rsidR="006C6D24" w:rsidRDefault="006C6D24" w:rsidP="006C6D24">
      <w:pPr>
        <w:numPr>
          <w:ilvl w:val="0"/>
          <w:numId w:val="20"/>
        </w:numPr>
        <w:tabs>
          <w:tab w:val="left" w:pos="591"/>
        </w:tabs>
        <w:spacing w:before="1"/>
        <w:ind w:right="106" w:firstLine="0"/>
        <w:jc w:val="both"/>
        <w:rPr>
          <w:sz w:val="26"/>
        </w:rPr>
      </w:pPr>
      <w:r>
        <w:rPr>
          <w:sz w:val="26"/>
        </w:rPr>
        <w:t>понимать ценность чтения для решения учебных задач и применения в различных</w:t>
      </w:r>
      <w:r>
        <w:rPr>
          <w:spacing w:val="1"/>
          <w:sz w:val="26"/>
        </w:rPr>
        <w:t xml:space="preserve"> </w:t>
      </w:r>
      <w:r>
        <w:rPr>
          <w:sz w:val="26"/>
        </w:rPr>
        <w:t>жизненных</w:t>
      </w:r>
      <w:r>
        <w:rPr>
          <w:spacing w:val="1"/>
          <w:sz w:val="26"/>
        </w:rPr>
        <w:t xml:space="preserve"> </w:t>
      </w:r>
      <w:r>
        <w:rPr>
          <w:sz w:val="26"/>
        </w:rPr>
        <w:t>ситуациях:</w:t>
      </w:r>
      <w:r>
        <w:rPr>
          <w:spacing w:val="1"/>
          <w:sz w:val="26"/>
        </w:rPr>
        <w:t xml:space="preserve"> </w:t>
      </w:r>
      <w:r>
        <w:rPr>
          <w:sz w:val="26"/>
        </w:rPr>
        <w:t>отвечать</w:t>
      </w:r>
      <w:r>
        <w:rPr>
          <w:spacing w:val="1"/>
          <w:sz w:val="26"/>
        </w:rPr>
        <w:t xml:space="preserve"> </w:t>
      </w:r>
      <w:r>
        <w:rPr>
          <w:sz w:val="26"/>
        </w:rPr>
        <w:t>на</w:t>
      </w:r>
      <w:r>
        <w:rPr>
          <w:spacing w:val="1"/>
          <w:sz w:val="26"/>
        </w:rPr>
        <w:t xml:space="preserve"> </w:t>
      </w:r>
      <w:r>
        <w:rPr>
          <w:sz w:val="26"/>
        </w:rPr>
        <w:t>вопрос</w:t>
      </w:r>
      <w:r>
        <w:rPr>
          <w:spacing w:val="1"/>
          <w:sz w:val="26"/>
        </w:rPr>
        <w:t xml:space="preserve"> </w:t>
      </w:r>
      <w:r>
        <w:rPr>
          <w:sz w:val="26"/>
        </w:rPr>
        <w:t>о</w:t>
      </w:r>
      <w:r>
        <w:rPr>
          <w:spacing w:val="1"/>
          <w:sz w:val="26"/>
        </w:rPr>
        <w:t xml:space="preserve"> </w:t>
      </w:r>
      <w:r>
        <w:rPr>
          <w:sz w:val="26"/>
        </w:rPr>
        <w:t>важности</w:t>
      </w:r>
      <w:r>
        <w:rPr>
          <w:spacing w:val="1"/>
          <w:sz w:val="26"/>
        </w:rPr>
        <w:t xml:space="preserve"> </w:t>
      </w:r>
      <w:r>
        <w:rPr>
          <w:sz w:val="26"/>
        </w:rPr>
        <w:t>чтения</w:t>
      </w:r>
      <w:r>
        <w:rPr>
          <w:spacing w:val="1"/>
          <w:sz w:val="26"/>
        </w:rPr>
        <w:t xml:space="preserve"> </w:t>
      </w:r>
      <w:r>
        <w:rPr>
          <w:sz w:val="26"/>
        </w:rPr>
        <w:t>для</w:t>
      </w:r>
      <w:r>
        <w:rPr>
          <w:spacing w:val="1"/>
          <w:sz w:val="26"/>
        </w:rPr>
        <w:t xml:space="preserve"> </w:t>
      </w:r>
      <w:r>
        <w:rPr>
          <w:sz w:val="26"/>
        </w:rPr>
        <w:t>личного</w:t>
      </w:r>
      <w:r>
        <w:rPr>
          <w:spacing w:val="1"/>
          <w:sz w:val="26"/>
        </w:rPr>
        <w:t xml:space="preserve"> </w:t>
      </w:r>
      <w:r>
        <w:rPr>
          <w:sz w:val="26"/>
        </w:rPr>
        <w:t>развития,</w:t>
      </w:r>
      <w:r>
        <w:rPr>
          <w:spacing w:val="-62"/>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художественных</w:t>
      </w:r>
      <w:r>
        <w:rPr>
          <w:spacing w:val="1"/>
          <w:sz w:val="26"/>
        </w:rPr>
        <w:t xml:space="preserve"> </w:t>
      </w:r>
      <w:r>
        <w:rPr>
          <w:sz w:val="26"/>
        </w:rPr>
        <w:t>произведениях</w:t>
      </w:r>
      <w:r>
        <w:rPr>
          <w:spacing w:val="1"/>
          <w:sz w:val="26"/>
        </w:rPr>
        <w:t xml:space="preserve"> </w:t>
      </w:r>
      <w:r>
        <w:rPr>
          <w:sz w:val="26"/>
        </w:rPr>
        <w:t>отражение</w:t>
      </w:r>
      <w:r>
        <w:rPr>
          <w:spacing w:val="1"/>
          <w:sz w:val="26"/>
        </w:rPr>
        <w:t xml:space="preserve"> </w:t>
      </w:r>
      <w:r>
        <w:rPr>
          <w:sz w:val="26"/>
        </w:rPr>
        <w:t>нравственных</w:t>
      </w:r>
      <w:r>
        <w:rPr>
          <w:spacing w:val="1"/>
          <w:sz w:val="26"/>
        </w:rPr>
        <w:t xml:space="preserve"> </w:t>
      </w:r>
      <w:r>
        <w:rPr>
          <w:sz w:val="26"/>
        </w:rPr>
        <w:t>ценностей,</w:t>
      </w:r>
      <w:r>
        <w:rPr>
          <w:spacing w:val="1"/>
          <w:sz w:val="26"/>
        </w:rPr>
        <w:t xml:space="preserve"> </w:t>
      </w:r>
      <w:r>
        <w:rPr>
          <w:sz w:val="26"/>
        </w:rPr>
        <w:t>традиций,</w:t>
      </w:r>
      <w:r>
        <w:rPr>
          <w:spacing w:val="-2"/>
          <w:sz w:val="26"/>
        </w:rPr>
        <w:t xml:space="preserve"> </w:t>
      </w:r>
      <w:r>
        <w:rPr>
          <w:sz w:val="26"/>
        </w:rPr>
        <w:t>быта</w:t>
      </w:r>
      <w:r>
        <w:rPr>
          <w:spacing w:val="-1"/>
          <w:sz w:val="26"/>
        </w:rPr>
        <w:t xml:space="preserve"> </w:t>
      </w:r>
      <w:r>
        <w:rPr>
          <w:sz w:val="26"/>
        </w:rPr>
        <w:t>разных</w:t>
      </w:r>
      <w:r>
        <w:rPr>
          <w:spacing w:val="-1"/>
          <w:sz w:val="26"/>
        </w:rPr>
        <w:t xml:space="preserve"> </w:t>
      </w:r>
      <w:r>
        <w:rPr>
          <w:sz w:val="26"/>
        </w:rPr>
        <w:t>народов;</w:t>
      </w:r>
    </w:p>
    <w:p w:rsidR="006C6D24" w:rsidRDefault="006C6D24" w:rsidP="006C6D24">
      <w:pPr>
        <w:numPr>
          <w:ilvl w:val="0"/>
          <w:numId w:val="20"/>
        </w:numPr>
        <w:tabs>
          <w:tab w:val="left" w:pos="555"/>
        </w:tabs>
        <w:ind w:right="112" w:firstLine="0"/>
        <w:jc w:val="both"/>
        <w:rPr>
          <w:sz w:val="26"/>
        </w:rPr>
      </w:pPr>
      <w:r>
        <w:rPr>
          <w:sz w:val="26"/>
        </w:rPr>
        <w:t>владеть техникой слогового плавного чтения с переходом на чтение целыми словами,</w:t>
      </w:r>
      <w:r>
        <w:rPr>
          <w:spacing w:val="1"/>
          <w:sz w:val="26"/>
        </w:rPr>
        <w:t xml:space="preserve"> </w:t>
      </w:r>
      <w:r>
        <w:rPr>
          <w:sz w:val="26"/>
        </w:rPr>
        <w:t>читать осознанно вслух целыми словами без пропусков и перестановок букв и слогов</w:t>
      </w:r>
      <w:r>
        <w:rPr>
          <w:spacing w:val="1"/>
          <w:sz w:val="26"/>
        </w:rPr>
        <w:t xml:space="preserve"> </w:t>
      </w:r>
      <w:r>
        <w:rPr>
          <w:sz w:val="26"/>
        </w:rPr>
        <w:t>доступные для</w:t>
      </w:r>
      <w:r>
        <w:rPr>
          <w:spacing w:val="1"/>
          <w:sz w:val="26"/>
        </w:rPr>
        <w:t xml:space="preserve"> </w:t>
      </w:r>
      <w:r>
        <w:rPr>
          <w:sz w:val="26"/>
        </w:rPr>
        <w:t>восприятия и небольшие</w:t>
      </w:r>
      <w:r>
        <w:rPr>
          <w:spacing w:val="1"/>
          <w:sz w:val="26"/>
        </w:rPr>
        <w:t xml:space="preserve"> </w:t>
      </w:r>
      <w:r>
        <w:rPr>
          <w:sz w:val="26"/>
        </w:rPr>
        <w:t>по объёму</w:t>
      </w:r>
      <w:r>
        <w:rPr>
          <w:spacing w:val="1"/>
          <w:sz w:val="26"/>
        </w:rPr>
        <w:t xml:space="preserve"> </w:t>
      </w:r>
      <w:r>
        <w:rPr>
          <w:sz w:val="26"/>
        </w:rPr>
        <w:t>произведения в темпе</w:t>
      </w:r>
      <w:r>
        <w:rPr>
          <w:spacing w:val="65"/>
          <w:sz w:val="26"/>
        </w:rPr>
        <w:t xml:space="preserve"> </w:t>
      </w:r>
      <w:r>
        <w:rPr>
          <w:sz w:val="26"/>
        </w:rPr>
        <w:t>не менее 30</w:t>
      </w:r>
      <w:r>
        <w:rPr>
          <w:spacing w:val="1"/>
          <w:sz w:val="26"/>
        </w:rPr>
        <w:t xml:space="preserve"> </w:t>
      </w:r>
      <w:r>
        <w:rPr>
          <w:sz w:val="26"/>
        </w:rPr>
        <w:t>слов</w:t>
      </w:r>
      <w:r>
        <w:rPr>
          <w:spacing w:val="-1"/>
          <w:sz w:val="26"/>
        </w:rPr>
        <w:t xml:space="preserve"> </w:t>
      </w:r>
      <w:r>
        <w:rPr>
          <w:sz w:val="26"/>
        </w:rPr>
        <w:t>в</w:t>
      </w:r>
      <w:r>
        <w:rPr>
          <w:spacing w:val="-1"/>
          <w:sz w:val="26"/>
        </w:rPr>
        <w:t xml:space="preserve"> </w:t>
      </w:r>
      <w:r>
        <w:rPr>
          <w:sz w:val="26"/>
        </w:rPr>
        <w:t>минуту</w:t>
      </w:r>
      <w:r>
        <w:rPr>
          <w:spacing w:val="-1"/>
          <w:sz w:val="26"/>
        </w:rPr>
        <w:t xml:space="preserve"> </w:t>
      </w:r>
      <w:r>
        <w:rPr>
          <w:sz w:val="26"/>
        </w:rPr>
        <w:t>(без отметочного</w:t>
      </w:r>
      <w:r>
        <w:rPr>
          <w:spacing w:val="1"/>
          <w:sz w:val="26"/>
        </w:rPr>
        <w:t xml:space="preserve"> </w:t>
      </w:r>
      <w:r>
        <w:rPr>
          <w:sz w:val="26"/>
        </w:rPr>
        <w:t>оценивания);</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0"/>
        </w:numPr>
        <w:tabs>
          <w:tab w:val="left" w:pos="576"/>
        </w:tabs>
        <w:spacing w:before="75"/>
        <w:ind w:right="113" w:firstLine="0"/>
        <w:jc w:val="both"/>
        <w:rPr>
          <w:sz w:val="26"/>
        </w:rPr>
      </w:pPr>
      <w:r>
        <w:rPr>
          <w:sz w:val="26"/>
        </w:rPr>
        <w:lastRenderedPageBreak/>
        <w:t>читать наизусть с соблюдением орфоэпических и пунктуационных норм не менее 2</w:t>
      </w:r>
      <w:r>
        <w:rPr>
          <w:spacing w:val="1"/>
          <w:sz w:val="26"/>
        </w:rPr>
        <w:t xml:space="preserve"> </w:t>
      </w:r>
      <w:r>
        <w:rPr>
          <w:sz w:val="26"/>
        </w:rPr>
        <w:t>стихотворений</w:t>
      </w:r>
      <w:r>
        <w:rPr>
          <w:spacing w:val="-3"/>
          <w:sz w:val="26"/>
        </w:rPr>
        <w:t xml:space="preserve"> </w:t>
      </w:r>
      <w:r>
        <w:rPr>
          <w:sz w:val="26"/>
        </w:rPr>
        <w:t>о</w:t>
      </w:r>
      <w:r>
        <w:rPr>
          <w:spacing w:val="-2"/>
          <w:sz w:val="26"/>
        </w:rPr>
        <w:t xml:space="preserve"> </w:t>
      </w:r>
      <w:r>
        <w:rPr>
          <w:sz w:val="26"/>
        </w:rPr>
        <w:t>Родине,</w:t>
      </w:r>
      <w:r>
        <w:rPr>
          <w:spacing w:val="-2"/>
          <w:sz w:val="26"/>
        </w:rPr>
        <w:t xml:space="preserve"> </w:t>
      </w:r>
      <w:r>
        <w:rPr>
          <w:sz w:val="26"/>
        </w:rPr>
        <w:t>о</w:t>
      </w:r>
      <w:r>
        <w:rPr>
          <w:spacing w:val="-2"/>
          <w:sz w:val="26"/>
        </w:rPr>
        <w:t xml:space="preserve"> </w:t>
      </w:r>
      <w:r>
        <w:rPr>
          <w:sz w:val="26"/>
        </w:rPr>
        <w:t>детях,</w:t>
      </w:r>
      <w:r>
        <w:rPr>
          <w:spacing w:val="-2"/>
          <w:sz w:val="26"/>
        </w:rPr>
        <w:t xml:space="preserve"> </w:t>
      </w:r>
      <w:r>
        <w:rPr>
          <w:sz w:val="26"/>
        </w:rPr>
        <w:t>о</w:t>
      </w:r>
      <w:r>
        <w:rPr>
          <w:spacing w:val="1"/>
          <w:sz w:val="26"/>
        </w:rPr>
        <w:t xml:space="preserve"> </w:t>
      </w:r>
      <w:r>
        <w:rPr>
          <w:sz w:val="26"/>
        </w:rPr>
        <w:t>семье, о</w:t>
      </w:r>
      <w:r>
        <w:rPr>
          <w:spacing w:val="-2"/>
          <w:sz w:val="26"/>
        </w:rPr>
        <w:t xml:space="preserve"> </w:t>
      </w:r>
      <w:r>
        <w:rPr>
          <w:sz w:val="26"/>
        </w:rPr>
        <w:t>родной</w:t>
      </w:r>
      <w:r>
        <w:rPr>
          <w:spacing w:val="-1"/>
          <w:sz w:val="26"/>
        </w:rPr>
        <w:t xml:space="preserve"> </w:t>
      </w:r>
      <w:r>
        <w:rPr>
          <w:sz w:val="26"/>
        </w:rPr>
        <w:t>природе</w:t>
      </w:r>
      <w:r>
        <w:rPr>
          <w:spacing w:val="-2"/>
          <w:sz w:val="26"/>
        </w:rPr>
        <w:t xml:space="preserve"> </w:t>
      </w:r>
      <w:r>
        <w:rPr>
          <w:sz w:val="26"/>
        </w:rPr>
        <w:t>в</w:t>
      </w:r>
      <w:r>
        <w:rPr>
          <w:spacing w:val="-2"/>
          <w:sz w:val="26"/>
        </w:rPr>
        <w:t xml:space="preserve"> </w:t>
      </w:r>
      <w:r>
        <w:rPr>
          <w:sz w:val="26"/>
        </w:rPr>
        <w:t>разные</w:t>
      </w:r>
      <w:r>
        <w:rPr>
          <w:spacing w:val="-2"/>
          <w:sz w:val="26"/>
        </w:rPr>
        <w:t xml:space="preserve"> </w:t>
      </w:r>
      <w:r>
        <w:rPr>
          <w:sz w:val="26"/>
        </w:rPr>
        <w:t>времена</w:t>
      </w:r>
      <w:r>
        <w:rPr>
          <w:spacing w:val="-2"/>
          <w:sz w:val="26"/>
        </w:rPr>
        <w:t xml:space="preserve"> </w:t>
      </w:r>
      <w:r>
        <w:rPr>
          <w:sz w:val="26"/>
        </w:rPr>
        <w:t>года;</w:t>
      </w:r>
    </w:p>
    <w:p w:rsidR="006C6D24" w:rsidRDefault="006C6D24" w:rsidP="006C6D24">
      <w:pPr>
        <w:numPr>
          <w:ilvl w:val="0"/>
          <w:numId w:val="20"/>
        </w:numPr>
        <w:tabs>
          <w:tab w:val="left" w:pos="538"/>
        </w:tabs>
        <w:ind w:left="537" w:hanging="326"/>
        <w:jc w:val="both"/>
        <w:rPr>
          <w:sz w:val="26"/>
        </w:rPr>
      </w:pPr>
      <w:r>
        <w:rPr>
          <w:sz w:val="26"/>
        </w:rPr>
        <w:t>различать</w:t>
      </w:r>
      <w:r>
        <w:rPr>
          <w:spacing w:val="-5"/>
          <w:sz w:val="26"/>
        </w:rPr>
        <w:t xml:space="preserve"> </w:t>
      </w:r>
      <w:r>
        <w:rPr>
          <w:sz w:val="26"/>
        </w:rPr>
        <w:t>прозаическую</w:t>
      </w:r>
      <w:r>
        <w:rPr>
          <w:spacing w:val="-3"/>
          <w:sz w:val="26"/>
        </w:rPr>
        <w:t xml:space="preserve"> </w:t>
      </w:r>
      <w:r>
        <w:rPr>
          <w:sz w:val="26"/>
        </w:rPr>
        <w:t>(не</w:t>
      </w:r>
      <w:r>
        <w:rPr>
          <w:spacing w:val="-4"/>
          <w:sz w:val="26"/>
        </w:rPr>
        <w:t xml:space="preserve"> </w:t>
      </w:r>
      <w:r>
        <w:rPr>
          <w:sz w:val="26"/>
        </w:rPr>
        <w:t>стихотворную)</w:t>
      </w:r>
      <w:r>
        <w:rPr>
          <w:spacing w:val="-4"/>
          <w:sz w:val="26"/>
        </w:rPr>
        <w:t xml:space="preserve"> </w:t>
      </w:r>
      <w:r>
        <w:rPr>
          <w:sz w:val="26"/>
        </w:rPr>
        <w:t>и</w:t>
      </w:r>
      <w:r>
        <w:rPr>
          <w:spacing w:val="-4"/>
          <w:sz w:val="26"/>
        </w:rPr>
        <w:t xml:space="preserve"> </w:t>
      </w:r>
      <w:r>
        <w:rPr>
          <w:sz w:val="26"/>
        </w:rPr>
        <w:t>стихотворную</w:t>
      </w:r>
      <w:r>
        <w:rPr>
          <w:spacing w:val="-1"/>
          <w:sz w:val="26"/>
        </w:rPr>
        <w:t xml:space="preserve"> </w:t>
      </w:r>
      <w:r>
        <w:rPr>
          <w:sz w:val="26"/>
        </w:rPr>
        <w:t>речь;</w:t>
      </w:r>
    </w:p>
    <w:p w:rsidR="006C6D24" w:rsidRDefault="006C6D24" w:rsidP="006C6D24">
      <w:pPr>
        <w:numPr>
          <w:ilvl w:val="0"/>
          <w:numId w:val="20"/>
        </w:numPr>
        <w:tabs>
          <w:tab w:val="left" w:pos="567"/>
        </w:tabs>
        <w:spacing w:before="1"/>
        <w:ind w:right="112" w:firstLine="0"/>
        <w:jc w:val="both"/>
        <w:rPr>
          <w:sz w:val="26"/>
        </w:rPr>
      </w:pPr>
      <w:r>
        <w:rPr>
          <w:sz w:val="26"/>
        </w:rPr>
        <w:t>различать и называть отдельные жанры фольклора (устного народного творчества) и</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(загадки,</w:t>
      </w:r>
      <w:r>
        <w:rPr>
          <w:spacing w:val="1"/>
          <w:sz w:val="26"/>
        </w:rPr>
        <w:t xml:space="preserve"> </w:t>
      </w:r>
      <w:r>
        <w:rPr>
          <w:sz w:val="26"/>
        </w:rPr>
        <w:t>пословицы,</w:t>
      </w:r>
      <w:r>
        <w:rPr>
          <w:spacing w:val="1"/>
          <w:sz w:val="26"/>
        </w:rPr>
        <w:t xml:space="preserve"> </w:t>
      </w:r>
      <w:r>
        <w:rPr>
          <w:sz w:val="26"/>
        </w:rPr>
        <w:t>потешки,</w:t>
      </w:r>
      <w:r>
        <w:rPr>
          <w:spacing w:val="1"/>
          <w:sz w:val="26"/>
        </w:rPr>
        <w:t xml:space="preserve"> </w:t>
      </w:r>
      <w:r>
        <w:rPr>
          <w:sz w:val="26"/>
        </w:rPr>
        <w:t>сказки</w:t>
      </w:r>
      <w:r>
        <w:rPr>
          <w:spacing w:val="1"/>
          <w:sz w:val="26"/>
        </w:rPr>
        <w:t xml:space="preserve"> </w:t>
      </w:r>
      <w:r>
        <w:rPr>
          <w:sz w:val="26"/>
        </w:rPr>
        <w:t>(фольклорные</w:t>
      </w:r>
      <w:r>
        <w:rPr>
          <w:spacing w:val="1"/>
          <w:sz w:val="26"/>
        </w:rPr>
        <w:t xml:space="preserve"> </w:t>
      </w:r>
      <w:r>
        <w:rPr>
          <w:sz w:val="26"/>
        </w:rPr>
        <w:t>и</w:t>
      </w:r>
      <w:r>
        <w:rPr>
          <w:spacing w:val="1"/>
          <w:sz w:val="26"/>
        </w:rPr>
        <w:t xml:space="preserve"> </w:t>
      </w:r>
      <w:r>
        <w:rPr>
          <w:sz w:val="26"/>
        </w:rPr>
        <w:t>литературные),</w:t>
      </w:r>
      <w:r>
        <w:rPr>
          <w:spacing w:val="1"/>
          <w:sz w:val="26"/>
        </w:rPr>
        <w:t xml:space="preserve"> </w:t>
      </w:r>
      <w:r>
        <w:rPr>
          <w:sz w:val="26"/>
        </w:rPr>
        <w:t>рассказы,</w:t>
      </w:r>
      <w:r>
        <w:rPr>
          <w:spacing w:val="-1"/>
          <w:sz w:val="26"/>
        </w:rPr>
        <w:t xml:space="preserve"> </w:t>
      </w:r>
      <w:r>
        <w:rPr>
          <w:sz w:val="26"/>
        </w:rPr>
        <w:t>стихотворения);</w:t>
      </w:r>
    </w:p>
    <w:p w:rsidR="006C6D24" w:rsidRDefault="006C6D24" w:rsidP="006C6D24">
      <w:pPr>
        <w:numPr>
          <w:ilvl w:val="0"/>
          <w:numId w:val="20"/>
        </w:numPr>
        <w:tabs>
          <w:tab w:val="left" w:pos="684"/>
        </w:tabs>
        <w:ind w:right="115" w:firstLine="0"/>
        <w:jc w:val="both"/>
        <w:rPr>
          <w:sz w:val="26"/>
        </w:rPr>
      </w:pPr>
      <w:r>
        <w:rPr>
          <w:sz w:val="26"/>
        </w:rPr>
        <w:t>понимать</w:t>
      </w:r>
      <w:r>
        <w:rPr>
          <w:spacing w:val="1"/>
          <w:sz w:val="26"/>
        </w:rPr>
        <w:t xml:space="preserve"> </w:t>
      </w:r>
      <w:r>
        <w:rPr>
          <w:sz w:val="26"/>
        </w:rPr>
        <w:t>содержание</w:t>
      </w:r>
      <w:r>
        <w:rPr>
          <w:spacing w:val="1"/>
          <w:sz w:val="26"/>
        </w:rPr>
        <w:t xml:space="preserve"> </w:t>
      </w:r>
      <w:r>
        <w:rPr>
          <w:sz w:val="26"/>
        </w:rPr>
        <w:t>прослушанного/прочитанного</w:t>
      </w:r>
      <w:r>
        <w:rPr>
          <w:spacing w:val="1"/>
          <w:sz w:val="26"/>
        </w:rPr>
        <w:t xml:space="preserve"> </w:t>
      </w:r>
      <w:r>
        <w:rPr>
          <w:sz w:val="26"/>
        </w:rPr>
        <w:t>произведения:</w:t>
      </w:r>
      <w:r>
        <w:rPr>
          <w:spacing w:val="1"/>
          <w:sz w:val="26"/>
        </w:rPr>
        <w:t xml:space="preserve"> </w:t>
      </w:r>
      <w:r>
        <w:rPr>
          <w:sz w:val="26"/>
        </w:rPr>
        <w:t>отвечать</w:t>
      </w:r>
      <w:r>
        <w:rPr>
          <w:spacing w:val="1"/>
          <w:sz w:val="26"/>
        </w:rPr>
        <w:t xml:space="preserve"> </w:t>
      </w:r>
      <w:r>
        <w:rPr>
          <w:sz w:val="26"/>
        </w:rPr>
        <w:t>на</w:t>
      </w:r>
      <w:r>
        <w:rPr>
          <w:spacing w:val="1"/>
          <w:sz w:val="26"/>
        </w:rPr>
        <w:t xml:space="preserve"> </w:t>
      </w:r>
      <w:r>
        <w:rPr>
          <w:sz w:val="26"/>
        </w:rPr>
        <w:t>вопросы по</w:t>
      </w:r>
      <w:r>
        <w:rPr>
          <w:spacing w:val="-1"/>
          <w:sz w:val="26"/>
        </w:rPr>
        <w:t xml:space="preserve"> </w:t>
      </w:r>
      <w:r>
        <w:rPr>
          <w:sz w:val="26"/>
        </w:rPr>
        <w:t>фактическому</w:t>
      </w:r>
      <w:r>
        <w:rPr>
          <w:spacing w:val="-1"/>
          <w:sz w:val="26"/>
        </w:rPr>
        <w:t xml:space="preserve"> </w:t>
      </w:r>
      <w:r>
        <w:rPr>
          <w:sz w:val="26"/>
        </w:rPr>
        <w:t>содержанию</w:t>
      </w:r>
      <w:r>
        <w:rPr>
          <w:spacing w:val="-2"/>
          <w:sz w:val="26"/>
        </w:rPr>
        <w:t xml:space="preserve"> </w:t>
      </w:r>
      <w:r>
        <w:rPr>
          <w:sz w:val="26"/>
        </w:rPr>
        <w:t>произведения;</w:t>
      </w:r>
    </w:p>
    <w:p w:rsidR="006C6D24" w:rsidRDefault="006C6D24" w:rsidP="006C6D24">
      <w:pPr>
        <w:numPr>
          <w:ilvl w:val="0"/>
          <w:numId w:val="20"/>
        </w:numPr>
        <w:tabs>
          <w:tab w:val="left" w:pos="670"/>
        </w:tabs>
        <w:ind w:right="106" w:firstLine="0"/>
        <w:jc w:val="both"/>
        <w:rPr>
          <w:sz w:val="26"/>
        </w:rPr>
      </w:pPr>
      <w:r>
        <w:rPr>
          <w:sz w:val="26"/>
        </w:rPr>
        <w:t>владеть</w:t>
      </w:r>
      <w:r>
        <w:rPr>
          <w:spacing w:val="1"/>
          <w:sz w:val="26"/>
        </w:rPr>
        <w:t xml:space="preserve"> </w:t>
      </w:r>
      <w:r>
        <w:rPr>
          <w:sz w:val="26"/>
        </w:rPr>
        <w:t>элементарными</w:t>
      </w:r>
      <w:r>
        <w:rPr>
          <w:spacing w:val="1"/>
          <w:sz w:val="26"/>
        </w:rPr>
        <w:t xml:space="preserve"> </w:t>
      </w:r>
      <w:r>
        <w:rPr>
          <w:sz w:val="26"/>
        </w:rPr>
        <w:t>умениями</w:t>
      </w:r>
      <w:r>
        <w:rPr>
          <w:spacing w:val="1"/>
          <w:sz w:val="26"/>
        </w:rPr>
        <w:t xml:space="preserve"> </w:t>
      </w:r>
      <w:r>
        <w:rPr>
          <w:sz w:val="26"/>
        </w:rPr>
        <w:t>анализа</w:t>
      </w:r>
      <w:r>
        <w:rPr>
          <w:spacing w:val="1"/>
          <w:sz w:val="26"/>
        </w:rPr>
        <w:t xml:space="preserve"> </w:t>
      </w:r>
      <w:r>
        <w:rPr>
          <w:sz w:val="26"/>
        </w:rPr>
        <w:t>текста</w:t>
      </w:r>
      <w:r>
        <w:rPr>
          <w:spacing w:val="1"/>
          <w:sz w:val="26"/>
        </w:rPr>
        <w:t xml:space="preserve"> </w:t>
      </w:r>
      <w:r>
        <w:rPr>
          <w:sz w:val="26"/>
        </w:rPr>
        <w:t>прослушанного/прочитанного</w:t>
      </w:r>
      <w:r>
        <w:rPr>
          <w:spacing w:val="-62"/>
          <w:sz w:val="26"/>
        </w:rPr>
        <w:t xml:space="preserve"> </w:t>
      </w:r>
      <w:r>
        <w:rPr>
          <w:sz w:val="26"/>
        </w:rPr>
        <w:t>произведения: определять последовательность событий в произведении, характеризовать</w:t>
      </w:r>
      <w:r>
        <w:rPr>
          <w:spacing w:val="1"/>
          <w:sz w:val="26"/>
        </w:rPr>
        <w:t xml:space="preserve"> </w:t>
      </w:r>
      <w:r>
        <w:rPr>
          <w:sz w:val="26"/>
        </w:rPr>
        <w:t>поступки (положительные или отрицательные) героя, объяснять значение незнакомого</w:t>
      </w:r>
      <w:r>
        <w:rPr>
          <w:spacing w:val="1"/>
          <w:sz w:val="26"/>
        </w:rPr>
        <w:t xml:space="preserve"> </w:t>
      </w:r>
      <w:r>
        <w:rPr>
          <w:sz w:val="26"/>
        </w:rPr>
        <w:t>слова</w:t>
      </w:r>
      <w:r>
        <w:rPr>
          <w:spacing w:val="-1"/>
          <w:sz w:val="26"/>
        </w:rPr>
        <w:t xml:space="preserve"> </w:t>
      </w:r>
      <w:r>
        <w:rPr>
          <w:sz w:val="26"/>
        </w:rPr>
        <w:t>с использованием</w:t>
      </w:r>
      <w:r>
        <w:rPr>
          <w:spacing w:val="-1"/>
          <w:sz w:val="26"/>
        </w:rPr>
        <w:t xml:space="preserve"> </w:t>
      </w:r>
      <w:r>
        <w:rPr>
          <w:sz w:val="26"/>
        </w:rPr>
        <w:t>словаря;</w:t>
      </w:r>
    </w:p>
    <w:p w:rsidR="006C6D24" w:rsidRDefault="006C6D24" w:rsidP="006C6D24">
      <w:pPr>
        <w:numPr>
          <w:ilvl w:val="0"/>
          <w:numId w:val="20"/>
        </w:numPr>
        <w:tabs>
          <w:tab w:val="left" w:pos="593"/>
        </w:tabs>
        <w:ind w:right="111" w:firstLine="0"/>
        <w:jc w:val="both"/>
        <w:rPr>
          <w:sz w:val="26"/>
        </w:rPr>
      </w:pPr>
      <w:r>
        <w:rPr>
          <w:sz w:val="26"/>
        </w:rPr>
        <w:t>участвовать в обсуждении прослушанного/прочитанного произведения: отвечать на</w:t>
      </w:r>
      <w:r>
        <w:rPr>
          <w:spacing w:val="1"/>
          <w:sz w:val="26"/>
        </w:rPr>
        <w:t xml:space="preserve"> </w:t>
      </w:r>
      <w:r>
        <w:rPr>
          <w:sz w:val="26"/>
        </w:rPr>
        <w:t>вопросы о впечатлении от произведения, использовать в беседе изученные литературные</w:t>
      </w:r>
      <w:r>
        <w:rPr>
          <w:spacing w:val="1"/>
          <w:sz w:val="26"/>
        </w:rPr>
        <w:t xml:space="preserve"> </w:t>
      </w:r>
      <w:r>
        <w:rPr>
          <w:sz w:val="26"/>
        </w:rPr>
        <w:t>понятия (автор, герой, тема, идея, заголовок, содержание произведения), подтверждать</w:t>
      </w:r>
      <w:r>
        <w:rPr>
          <w:spacing w:val="1"/>
          <w:sz w:val="26"/>
        </w:rPr>
        <w:t xml:space="preserve"> </w:t>
      </w:r>
      <w:r>
        <w:rPr>
          <w:sz w:val="26"/>
        </w:rPr>
        <w:t>свой</w:t>
      </w:r>
      <w:r>
        <w:rPr>
          <w:spacing w:val="-2"/>
          <w:sz w:val="26"/>
        </w:rPr>
        <w:t xml:space="preserve"> </w:t>
      </w:r>
      <w:r>
        <w:rPr>
          <w:sz w:val="26"/>
        </w:rPr>
        <w:t>ответ</w:t>
      </w:r>
      <w:r>
        <w:rPr>
          <w:spacing w:val="-1"/>
          <w:sz w:val="26"/>
        </w:rPr>
        <w:t xml:space="preserve"> </w:t>
      </w:r>
      <w:r>
        <w:rPr>
          <w:sz w:val="26"/>
        </w:rPr>
        <w:t>примерами</w:t>
      </w:r>
      <w:r>
        <w:rPr>
          <w:spacing w:val="-1"/>
          <w:sz w:val="26"/>
        </w:rPr>
        <w:t xml:space="preserve"> </w:t>
      </w:r>
      <w:r>
        <w:rPr>
          <w:sz w:val="26"/>
        </w:rPr>
        <w:t>из текста;</w:t>
      </w:r>
    </w:p>
    <w:p w:rsidR="006C6D24" w:rsidRDefault="006C6D24" w:rsidP="006C6D24">
      <w:pPr>
        <w:numPr>
          <w:ilvl w:val="0"/>
          <w:numId w:val="20"/>
        </w:numPr>
        <w:tabs>
          <w:tab w:val="left" w:pos="571"/>
        </w:tabs>
        <w:ind w:right="113" w:firstLine="0"/>
        <w:jc w:val="both"/>
        <w:rPr>
          <w:sz w:val="26"/>
        </w:rPr>
      </w:pPr>
      <w:r>
        <w:rPr>
          <w:sz w:val="26"/>
        </w:rPr>
        <w:t>пересказывать (устно) содержание произведения с соблюдением последовательности</w:t>
      </w:r>
      <w:r>
        <w:rPr>
          <w:spacing w:val="1"/>
          <w:sz w:val="26"/>
        </w:rPr>
        <w:t xml:space="preserve"> </w:t>
      </w:r>
      <w:r>
        <w:rPr>
          <w:sz w:val="26"/>
        </w:rPr>
        <w:t>событий, с опорой на предложенные ключевые слова, вопросы, рисунки, предложенный</w:t>
      </w:r>
      <w:r>
        <w:rPr>
          <w:spacing w:val="1"/>
          <w:sz w:val="26"/>
        </w:rPr>
        <w:t xml:space="preserve"> </w:t>
      </w:r>
      <w:r>
        <w:rPr>
          <w:sz w:val="26"/>
        </w:rPr>
        <w:t>план;</w:t>
      </w:r>
    </w:p>
    <w:p w:rsidR="006C6D24" w:rsidRDefault="006C6D24" w:rsidP="006C6D24">
      <w:pPr>
        <w:numPr>
          <w:ilvl w:val="0"/>
          <w:numId w:val="20"/>
        </w:numPr>
        <w:tabs>
          <w:tab w:val="left" w:pos="538"/>
        </w:tabs>
        <w:ind w:left="537" w:hanging="326"/>
        <w:jc w:val="both"/>
        <w:rPr>
          <w:sz w:val="26"/>
        </w:rPr>
      </w:pPr>
      <w:r>
        <w:rPr>
          <w:sz w:val="26"/>
        </w:rPr>
        <w:t>читать</w:t>
      </w:r>
      <w:r>
        <w:rPr>
          <w:spacing w:val="-5"/>
          <w:sz w:val="26"/>
        </w:rPr>
        <w:t xml:space="preserve"> </w:t>
      </w:r>
      <w:r>
        <w:rPr>
          <w:sz w:val="26"/>
        </w:rPr>
        <w:t>по</w:t>
      </w:r>
      <w:r>
        <w:rPr>
          <w:spacing w:val="-1"/>
          <w:sz w:val="26"/>
        </w:rPr>
        <w:t xml:space="preserve"> </w:t>
      </w:r>
      <w:r>
        <w:rPr>
          <w:sz w:val="26"/>
        </w:rPr>
        <w:t>ролям</w:t>
      </w:r>
      <w:r>
        <w:rPr>
          <w:spacing w:val="-4"/>
          <w:sz w:val="26"/>
        </w:rPr>
        <w:t xml:space="preserve"> </w:t>
      </w:r>
      <w:r>
        <w:rPr>
          <w:sz w:val="26"/>
        </w:rPr>
        <w:t>с</w:t>
      </w:r>
      <w:r>
        <w:rPr>
          <w:spacing w:val="-1"/>
          <w:sz w:val="26"/>
        </w:rPr>
        <w:t xml:space="preserve"> </w:t>
      </w:r>
      <w:r>
        <w:rPr>
          <w:sz w:val="26"/>
        </w:rPr>
        <w:t>соблюдением</w:t>
      </w:r>
      <w:r>
        <w:rPr>
          <w:spacing w:val="-3"/>
          <w:sz w:val="26"/>
        </w:rPr>
        <w:t xml:space="preserve"> </w:t>
      </w:r>
      <w:r>
        <w:rPr>
          <w:sz w:val="26"/>
        </w:rPr>
        <w:t>норм</w:t>
      </w:r>
      <w:r>
        <w:rPr>
          <w:spacing w:val="-4"/>
          <w:sz w:val="26"/>
        </w:rPr>
        <w:t xml:space="preserve"> </w:t>
      </w:r>
      <w:r>
        <w:rPr>
          <w:sz w:val="26"/>
        </w:rPr>
        <w:t>произношения,</w:t>
      </w:r>
      <w:r>
        <w:rPr>
          <w:spacing w:val="-4"/>
          <w:sz w:val="26"/>
        </w:rPr>
        <w:t xml:space="preserve"> </w:t>
      </w:r>
      <w:r>
        <w:rPr>
          <w:sz w:val="26"/>
        </w:rPr>
        <w:t>расстановки</w:t>
      </w:r>
      <w:r>
        <w:rPr>
          <w:spacing w:val="-3"/>
          <w:sz w:val="26"/>
        </w:rPr>
        <w:t xml:space="preserve"> </w:t>
      </w:r>
      <w:r>
        <w:rPr>
          <w:sz w:val="26"/>
        </w:rPr>
        <w:t>ударения;</w:t>
      </w:r>
    </w:p>
    <w:p w:rsidR="006C6D24" w:rsidRDefault="006C6D24" w:rsidP="006C6D24">
      <w:pPr>
        <w:numPr>
          <w:ilvl w:val="0"/>
          <w:numId w:val="20"/>
        </w:numPr>
        <w:tabs>
          <w:tab w:val="left" w:pos="562"/>
        </w:tabs>
        <w:spacing w:before="1"/>
        <w:ind w:right="110" w:firstLine="0"/>
        <w:jc w:val="both"/>
        <w:rPr>
          <w:sz w:val="26"/>
        </w:rPr>
      </w:pPr>
      <w:r>
        <w:rPr>
          <w:sz w:val="26"/>
        </w:rPr>
        <w:t>составлять высказывания по содержанию произведения (не менее 3 предложений) по</w:t>
      </w:r>
      <w:r>
        <w:rPr>
          <w:spacing w:val="1"/>
          <w:sz w:val="26"/>
        </w:rPr>
        <w:t xml:space="preserve"> </w:t>
      </w:r>
      <w:r>
        <w:rPr>
          <w:sz w:val="26"/>
        </w:rPr>
        <w:t>заданному</w:t>
      </w:r>
      <w:r>
        <w:rPr>
          <w:spacing w:val="-2"/>
          <w:sz w:val="26"/>
        </w:rPr>
        <w:t xml:space="preserve"> </w:t>
      </w:r>
      <w:r>
        <w:rPr>
          <w:sz w:val="26"/>
        </w:rPr>
        <w:t>алгоритму;</w:t>
      </w:r>
    </w:p>
    <w:p w:rsidR="006C6D24" w:rsidRDefault="006C6D24" w:rsidP="006C6D24">
      <w:pPr>
        <w:numPr>
          <w:ilvl w:val="0"/>
          <w:numId w:val="20"/>
        </w:numPr>
        <w:tabs>
          <w:tab w:val="left" w:pos="538"/>
        </w:tabs>
        <w:spacing w:line="298" w:lineRule="exact"/>
        <w:ind w:left="537" w:hanging="326"/>
        <w:jc w:val="both"/>
        <w:rPr>
          <w:sz w:val="26"/>
        </w:rPr>
      </w:pPr>
      <w:r>
        <w:rPr>
          <w:sz w:val="26"/>
        </w:rPr>
        <w:t>сочинять</w:t>
      </w:r>
      <w:r>
        <w:rPr>
          <w:spacing w:val="-3"/>
          <w:sz w:val="26"/>
        </w:rPr>
        <w:t xml:space="preserve"> </w:t>
      </w:r>
      <w:r>
        <w:rPr>
          <w:sz w:val="26"/>
        </w:rPr>
        <w:t>небольшие</w:t>
      </w:r>
      <w:r>
        <w:rPr>
          <w:spacing w:val="-3"/>
          <w:sz w:val="26"/>
        </w:rPr>
        <w:t xml:space="preserve"> </w:t>
      </w:r>
      <w:r>
        <w:rPr>
          <w:sz w:val="26"/>
        </w:rPr>
        <w:t>тексты</w:t>
      </w:r>
      <w:r>
        <w:rPr>
          <w:spacing w:val="-3"/>
          <w:sz w:val="26"/>
        </w:rPr>
        <w:t xml:space="preserve"> </w:t>
      </w:r>
      <w:r>
        <w:rPr>
          <w:sz w:val="26"/>
        </w:rPr>
        <w:t>по</w:t>
      </w:r>
      <w:r>
        <w:rPr>
          <w:spacing w:val="-3"/>
          <w:sz w:val="26"/>
        </w:rPr>
        <w:t xml:space="preserve"> </w:t>
      </w:r>
      <w:r>
        <w:rPr>
          <w:sz w:val="26"/>
        </w:rPr>
        <w:t>предложенному</w:t>
      </w:r>
      <w:r>
        <w:rPr>
          <w:spacing w:val="-3"/>
          <w:sz w:val="26"/>
        </w:rPr>
        <w:t xml:space="preserve"> </w:t>
      </w:r>
      <w:r>
        <w:rPr>
          <w:sz w:val="26"/>
        </w:rPr>
        <w:t>началу</w:t>
      </w:r>
      <w:r>
        <w:rPr>
          <w:spacing w:val="-3"/>
          <w:sz w:val="26"/>
        </w:rPr>
        <w:t xml:space="preserve"> </w:t>
      </w:r>
      <w:r>
        <w:rPr>
          <w:sz w:val="26"/>
        </w:rPr>
        <w:t>и</w:t>
      </w:r>
      <w:r>
        <w:rPr>
          <w:spacing w:val="-1"/>
          <w:sz w:val="26"/>
        </w:rPr>
        <w:t xml:space="preserve"> </w:t>
      </w:r>
      <w:r>
        <w:rPr>
          <w:sz w:val="26"/>
        </w:rPr>
        <w:t>др. (не</w:t>
      </w:r>
      <w:r>
        <w:rPr>
          <w:spacing w:val="-3"/>
          <w:sz w:val="26"/>
        </w:rPr>
        <w:t xml:space="preserve"> </w:t>
      </w:r>
      <w:r>
        <w:rPr>
          <w:sz w:val="26"/>
        </w:rPr>
        <w:t>менее</w:t>
      </w:r>
      <w:r>
        <w:rPr>
          <w:spacing w:val="-3"/>
          <w:sz w:val="26"/>
        </w:rPr>
        <w:t xml:space="preserve"> </w:t>
      </w:r>
      <w:r>
        <w:rPr>
          <w:sz w:val="26"/>
        </w:rPr>
        <w:t>3</w:t>
      </w:r>
      <w:r>
        <w:rPr>
          <w:spacing w:val="-3"/>
          <w:sz w:val="26"/>
        </w:rPr>
        <w:t xml:space="preserve"> </w:t>
      </w:r>
      <w:r>
        <w:rPr>
          <w:sz w:val="26"/>
        </w:rPr>
        <w:t>предложений);</w:t>
      </w:r>
    </w:p>
    <w:p w:rsidR="006C6D24" w:rsidRDefault="006C6D24" w:rsidP="006C6D24">
      <w:pPr>
        <w:numPr>
          <w:ilvl w:val="0"/>
          <w:numId w:val="20"/>
        </w:numPr>
        <w:tabs>
          <w:tab w:val="left" w:pos="538"/>
        </w:tabs>
        <w:spacing w:line="298" w:lineRule="exact"/>
        <w:ind w:left="537" w:hanging="326"/>
        <w:jc w:val="both"/>
        <w:rPr>
          <w:sz w:val="26"/>
        </w:rPr>
      </w:pPr>
      <w:r>
        <w:rPr>
          <w:sz w:val="26"/>
        </w:rPr>
        <w:t>ориентироваться</w:t>
      </w:r>
      <w:r>
        <w:rPr>
          <w:spacing w:val="-4"/>
          <w:sz w:val="26"/>
        </w:rPr>
        <w:t xml:space="preserve"> </w:t>
      </w:r>
      <w:r>
        <w:rPr>
          <w:sz w:val="26"/>
        </w:rPr>
        <w:t>в</w:t>
      </w:r>
      <w:r>
        <w:rPr>
          <w:spacing w:val="-2"/>
          <w:sz w:val="26"/>
        </w:rPr>
        <w:t xml:space="preserve"> </w:t>
      </w:r>
      <w:r>
        <w:rPr>
          <w:sz w:val="26"/>
        </w:rPr>
        <w:t>книге/учебнике</w:t>
      </w:r>
      <w:r>
        <w:rPr>
          <w:spacing w:val="-4"/>
          <w:sz w:val="26"/>
        </w:rPr>
        <w:t xml:space="preserve"> </w:t>
      </w:r>
      <w:r>
        <w:rPr>
          <w:sz w:val="26"/>
        </w:rPr>
        <w:t>по</w:t>
      </w:r>
      <w:r>
        <w:rPr>
          <w:spacing w:val="-4"/>
          <w:sz w:val="26"/>
        </w:rPr>
        <w:t xml:space="preserve"> </w:t>
      </w:r>
      <w:r>
        <w:rPr>
          <w:sz w:val="26"/>
        </w:rPr>
        <w:t>обложке,</w:t>
      </w:r>
      <w:r>
        <w:rPr>
          <w:spacing w:val="-4"/>
          <w:sz w:val="26"/>
        </w:rPr>
        <w:t xml:space="preserve"> </w:t>
      </w:r>
      <w:r>
        <w:rPr>
          <w:sz w:val="26"/>
        </w:rPr>
        <w:t>оглавлению,</w:t>
      </w:r>
      <w:r>
        <w:rPr>
          <w:spacing w:val="-3"/>
          <w:sz w:val="26"/>
        </w:rPr>
        <w:t xml:space="preserve"> </w:t>
      </w:r>
      <w:r>
        <w:rPr>
          <w:sz w:val="26"/>
        </w:rPr>
        <w:t>иллюстрациям;</w:t>
      </w:r>
    </w:p>
    <w:p w:rsidR="006C6D24" w:rsidRDefault="006C6D24" w:rsidP="006C6D24">
      <w:pPr>
        <w:numPr>
          <w:ilvl w:val="0"/>
          <w:numId w:val="20"/>
        </w:numPr>
        <w:tabs>
          <w:tab w:val="left" w:pos="641"/>
        </w:tabs>
        <w:spacing w:before="1"/>
        <w:ind w:right="113" w:firstLine="0"/>
        <w:jc w:val="both"/>
        <w:rPr>
          <w:sz w:val="26"/>
        </w:rPr>
      </w:pPr>
      <w:r>
        <w:rPr>
          <w:sz w:val="26"/>
        </w:rPr>
        <w:t>выбирать</w:t>
      </w:r>
      <w:r>
        <w:rPr>
          <w:spacing w:val="1"/>
          <w:sz w:val="26"/>
        </w:rPr>
        <w:t xml:space="preserve"> </w:t>
      </w:r>
      <w:r>
        <w:rPr>
          <w:sz w:val="26"/>
        </w:rPr>
        <w:t>книги</w:t>
      </w:r>
      <w:r>
        <w:rPr>
          <w:spacing w:val="1"/>
          <w:sz w:val="26"/>
        </w:rPr>
        <w:t xml:space="preserve"> </w:t>
      </w:r>
      <w:r>
        <w:rPr>
          <w:sz w:val="26"/>
        </w:rPr>
        <w:t>для</w:t>
      </w:r>
      <w:r>
        <w:rPr>
          <w:spacing w:val="1"/>
          <w:sz w:val="26"/>
        </w:rPr>
        <w:t xml:space="preserve"> </w:t>
      </w:r>
      <w:r>
        <w:rPr>
          <w:sz w:val="26"/>
        </w:rPr>
        <w:t>самостоятельного</w:t>
      </w:r>
      <w:r>
        <w:rPr>
          <w:spacing w:val="1"/>
          <w:sz w:val="26"/>
        </w:rPr>
        <w:t xml:space="preserve"> </w:t>
      </w:r>
      <w:r>
        <w:rPr>
          <w:sz w:val="26"/>
        </w:rPr>
        <w:t>чтения</w:t>
      </w:r>
      <w:r>
        <w:rPr>
          <w:spacing w:val="1"/>
          <w:sz w:val="26"/>
        </w:rPr>
        <w:t xml:space="preserve"> </w:t>
      </w:r>
      <w:r>
        <w:rPr>
          <w:sz w:val="26"/>
        </w:rPr>
        <w:t>по</w:t>
      </w:r>
      <w:r>
        <w:rPr>
          <w:spacing w:val="1"/>
          <w:sz w:val="26"/>
        </w:rPr>
        <w:t xml:space="preserve"> </w:t>
      </w:r>
      <w:r>
        <w:rPr>
          <w:sz w:val="26"/>
        </w:rPr>
        <w:t>совету</w:t>
      </w:r>
      <w:r>
        <w:rPr>
          <w:spacing w:val="1"/>
          <w:sz w:val="26"/>
        </w:rPr>
        <w:t xml:space="preserve"> </w:t>
      </w:r>
      <w:r>
        <w:rPr>
          <w:sz w:val="26"/>
        </w:rPr>
        <w:t>взрослого</w:t>
      </w:r>
      <w:r>
        <w:rPr>
          <w:spacing w:val="1"/>
          <w:sz w:val="26"/>
        </w:rPr>
        <w:t xml:space="preserve"> </w:t>
      </w:r>
      <w:r>
        <w:rPr>
          <w:sz w:val="26"/>
        </w:rPr>
        <w:t>и</w:t>
      </w:r>
      <w:r>
        <w:rPr>
          <w:spacing w:val="1"/>
          <w:sz w:val="26"/>
        </w:rPr>
        <w:t xml:space="preserve"> </w:t>
      </w:r>
      <w:r>
        <w:rPr>
          <w:sz w:val="26"/>
        </w:rPr>
        <w:t>с</w:t>
      </w:r>
      <w:r>
        <w:rPr>
          <w:spacing w:val="1"/>
          <w:sz w:val="26"/>
        </w:rPr>
        <w:t xml:space="preserve"> </w:t>
      </w:r>
      <w:r>
        <w:rPr>
          <w:sz w:val="26"/>
        </w:rPr>
        <w:t>учётом</w:t>
      </w:r>
      <w:r>
        <w:rPr>
          <w:spacing w:val="1"/>
          <w:sz w:val="26"/>
        </w:rPr>
        <w:t xml:space="preserve"> </w:t>
      </w:r>
      <w:r>
        <w:rPr>
          <w:sz w:val="26"/>
        </w:rPr>
        <w:t>рекомендательного</w:t>
      </w:r>
      <w:r>
        <w:rPr>
          <w:spacing w:val="1"/>
          <w:sz w:val="26"/>
        </w:rPr>
        <w:t xml:space="preserve"> </w:t>
      </w:r>
      <w:r>
        <w:rPr>
          <w:sz w:val="26"/>
        </w:rPr>
        <w:t>списка,</w:t>
      </w:r>
      <w:r>
        <w:rPr>
          <w:spacing w:val="1"/>
          <w:sz w:val="26"/>
        </w:rPr>
        <w:t xml:space="preserve"> </w:t>
      </w:r>
      <w:r>
        <w:rPr>
          <w:sz w:val="26"/>
        </w:rPr>
        <w:t>рассказывать</w:t>
      </w:r>
      <w:r>
        <w:rPr>
          <w:spacing w:val="1"/>
          <w:sz w:val="26"/>
        </w:rPr>
        <w:t xml:space="preserve"> </w:t>
      </w:r>
      <w:r>
        <w:rPr>
          <w:sz w:val="26"/>
        </w:rPr>
        <w:t>о</w:t>
      </w:r>
      <w:r>
        <w:rPr>
          <w:spacing w:val="1"/>
          <w:sz w:val="26"/>
        </w:rPr>
        <w:t xml:space="preserve"> </w:t>
      </w:r>
      <w:r>
        <w:rPr>
          <w:sz w:val="26"/>
        </w:rPr>
        <w:t>прочитанной</w:t>
      </w:r>
      <w:r>
        <w:rPr>
          <w:spacing w:val="1"/>
          <w:sz w:val="26"/>
        </w:rPr>
        <w:t xml:space="preserve"> </w:t>
      </w:r>
      <w:r>
        <w:rPr>
          <w:sz w:val="26"/>
        </w:rPr>
        <w:t>книге</w:t>
      </w:r>
      <w:r>
        <w:rPr>
          <w:spacing w:val="1"/>
          <w:sz w:val="26"/>
        </w:rPr>
        <w:t xml:space="preserve"> </w:t>
      </w:r>
      <w:r>
        <w:rPr>
          <w:sz w:val="26"/>
        </w:rPr>
        <w:t>по</w:t>
      </w:r>
      <w:r>
        <w:rPr>
          <w:spacing w:val="1"/>
          <w:sz w:val="26"/>
        </w:rPr>
        <w:t xml:space="preserve"> </w:t>
      </w:r>
      <w:r>
        <w:rPr>
          <w:sz w:val="26"/>
        </w:rPr>
        <w:t>предложенному</w:t>
      </w:r>
      <w:r>
        <w:rPr>
          <w:spacing w:val="-62"/>
          <w:sz w:val="26"/>
        </w:rPr>
        <w:t xml:space="preserve"> </w:t>
      </w:r>
      <w:r>
        <w:rPr>
          <w:sz w:val="26"/>
        </w:rPr>
        <w:t>алгоритму;</w:t>
      </w:r>
    </w:p>
    <w:p w:rsidR="006C6D24" w:rsidRDefault="006C6D24" w:rsidP="006C6D24">
      <w:pPr>
        <w:numPr>
          <w:ilvl w:val="0"/>
          <w:numId w:val="20"/>
        </w:numPr>
        <w:tabs>
          <w:tab w:val="left" w:pos="579"/>
        </w:tabs>
        <w:spacing w:before="1"/>
        <w:ind w:right="112" w:firstLine="0"/>
        <w:jc w:val="both"/>
        <w:rPr>
          <w:sz w:val="26"/>
        </w:rPr>
      </w:pPr>
      <w:r>
        <w:rPr>
          <w:sz w:val="26"/>
        </w:rPr>
        <w:t>обращаться к справочной литературе для получения дополнительной информации в</w:t>
      </w:r>
      <w:r>
        <w:rPr>
          <w:spacing w:val="1"/>
          <w:sz w:val="26"/>
        </w:rPr>
        <w:t xml:space="preserve"> </w:t>
      </w:r>
      <w:r>
        <w:rPr>
          <w:sz w:val="26"/>
        </w:rPr>
        <w:t>соответствии</w:t>
      </w:r>
      <w:r>
        <w:rPr>
          <w:spacing w:val="-2"/>
          <w:sz w:val="26"/>
        </w:rPr>
        <w:t xml:space="preserve"> </w:t>
      </w:r>
      <w:r>
        <w:rPr>
          <w:sz w:val="26"/>
        </w:rPr>
        <w:t>с</w:t>
      </w:r>
      <w:r>
        <w:rPr>
          <w:spacing w:val="-1"/>
          <w:sz w:val="26"/>
        </w:rPr>
        <w:t xml:space="preserve"> </w:t>
      </w:r>
      <w:r>
        <w:rPr>
          <w:sz w:val="26"/>
        </w:rPr>
        <w:t>учебной</w:t>
      </w:r>
      <w:r>
        <w:rPr>
          <w:spacing w:val="-1"/>
          <w:sz w:val="26"/>
        </w:rPr>
        <w:t xml:space="preserve"> </w:t>
      </w:r>
      <w:r>
        <w:rPr>
          <w:sz w:val="26"/>
        </w:rPr>
        <w:t>задачей.</w:t>
      </w:r>
    </w:p>
    <w:p w:rsidR="006C6D24" w:rsidRDefault="006C6D24" w:rsidP="006C6D24">
      <w:pPr>
        <w:rPr>
          <w:sz w:val="26"/>
          <w:szCs w:val="26"/>
        </w:rPr>
      </w:pPr>
    </w:p>
    <w:p w:rsidR="006C6D24" w:rsidRDefault="006C6D24" w:rsidP="006C6D24">
      <w:pPr>
        <w:numPr>
          <w:ilvl w:val="0"/>
          <w:numId w:val="24"/>
        </w:numPr>
        <w:tabs>
          <w:tab w:val="left" w:pos="408"/>
        </w:tabs>
        <w:spacing w:before="1" w:line="298" w:lineRule="exact"/>
        <w:ind w:hanging="196"/>
        <w:outlineLvl w:val="1"/>
        <w:rPr>
          <w:b/>
          <w:bCs/>
          <w:sz w:val="26"/>
          <w:szCs w:val="26"/>
        </w:rPr>
      </w:pPr>
      <w:r>
        <w:rPr>
          <w:b/>
          <w:bCs/>
          <w:sz w:val="26"/>
          <w:szCs w:val="26"/>
        </w:rPr>
        <w:t>КЛАСС</w:t>
      </w:r>
    </w:p>
    <w:p w:rsidR="006C6D24" w:rsidRDefault="006C6D24" w:rsidP="006C6D24">
      <w:pPr>
        <w:spacing w:line="298" w:lineRule="exact"/>
        <w:jc w:val="both"/>
        <w:rPr>
          <w:sz w:val="26"/>
        </w:rPr>
      </w:pPr>
      <w:r>
        <w:rPr>
          <w:sz w:val="26"/>
        </w:rPr>
        <w:t>К</w:t>
      </w:r>
      <w:r>
        <w:rPr>
          <w:spacing w:val="-6"/>
          <w:sz w:val="26"/>
        </w:rPr>
        <w:t xml:space="preserve"> </w:t>
      </w:r>
      <w:r>
        <w:rPr>
          <w:sz w:val="26"/>
        </w:rPr>
        <w:t>концу</w:t>
      </w:r>
      <w:r>
        <w:rPr>
          <w:spacing w:val="-5"/>
          <w:sz w:val="26"/>
        </w:rPr>
        <w:t xml:space="preserve"> </w:t>
      </w:r>
      <w:r>
        <w:rPr>
          <w:sz w:val="26"/>
        </w:rPr>
        <w:t xml:space="preserve">обучения </w:t>
      </w:r>
      <w:r>
        <w:rPr>
          <w:b/>
          <w:sz w:val="26"/>
        </w:rPr>
        <w:t>во</w:t>
      </w:r>
      <w:r>
        <w:rPr>
          <w:b/>
          <w:spacing w:val="-4"/>
          <w:sz w:val="26"/>
        </w:rPr>
        <w:t xml:space="preserve"> </w:t>
      </w:r>
      <w:r>
        <w:rPr>
          <w:b/>
          <w:sz w:val="26"/>
        </w:rPr>
        <w:t>втором</w:t>
      </w:r>
      <w:r>
        <w:rPr>
          <w:b/>
          <w:spacing w:val="-2"/>
          <w:sz w:val="26"/>
        </w:rPr>
        <w:t xml:space="preserve"> </w:t>
      </w:r>
      <w:r>
        <w:rPr>
          <w:b/>
          <w:sz w:val="26"/>
        </w:rPr>
        <w:t>классе</w:t>
      </w:r>
      <w:r>
        <w:rPr>
          <w:b/>
          <w:spacing w:val="-3"/>
          <w:sz w:val="26"/>
        </w:rPr>
        <w:t xml:space="preserve"> </w:t>
      </w:r>
      <w:r>
        <w:rPr>
          <w:sz w:val="26"/>
        </w:rPr>
        <w:t>обучающийся</w:t>
      </w:r>
      <w:r>
        <w:rPr>
          <w:spacing w:val="-5"/>
          <w:sz w:val="26"/>
        </w:rPr>
        <w:t xml:space="preserve"> </w:t>
      </w:r>
      <w:r>
        <w:rPr>
          <w:sz w:val="26"/>
        </w:rPr>
        <w:t>научится:</w:t>
      </w:r>
    </w:p>
    <w:p w:rsidR="006C6D24" w:rsidRDefault="006C6D24" w:rsidP="006C6D24">
      <w:pPr>
        <w:numPr>
          <w:ilvl w:val="0"/>
          <w:numId w:val="20"/>
        </w:numPr>
        <w:tabs>
          <w:tab w:val="left" w:pos="583"/>
        </w:tabs>
        <w:spacing w:before="1"/>
        <w:ind w:right="106" w:firstLine="0"/>
        <w:jc w:val="both"/>
        <w:rPr>
          <w:sz w:val="26"/>
        </w:rPr>
      </w:pPr>
      <w:r>
        <w:rPr>
          <w:sz w:val="26"/>
        </w:rPr>
        <w:t>объяснять важность чтения для решения учебных задач и применения в различных</w:t>
      </w:r>
      <w:r>
        <w:rPr>
          <w:spacing w:val="1"/>
          <w:sz w:val="26"/>
        </w:rPr>
        <w:t xml:space="preserve"> </w:t>
      </w:r>
      <w:r>
        <w:rPr>
          <w:sz w:val="26"/>
        </w:rPr>
        <w:t>жизненных ситуациях: переходить от чтения вслух к чтению про себя в соответствии с</w:t>
      </w:r>
      <w:r>
        <w:rPr>
          <w:spacing w:val="1"/>
          <w:sz w:val="26"/>
        </w:rPr>
        <w:t xml:space="preserve"> </w:t>
      </w:r>
      <w:r>
        <w:rPr>
          <w:sz w:val="26"/>
        </w:rPr>
        <w:t>учебной</w:t>
      </w:r>
      <w:r>
        <w:rPr>
          <w:spacing w:val="1"/>
          <w:sz w:val="26"/>
        </w:rPr>
        <w:t xml:space="preserve"> </w:t>
      </w:r>
      <w:r>
        <w:rPr>
          <w:sz w:val="26"/>
        </w:rPr>
        <w:t>задачей,</w:t>
      </w:r>
      <w:r>
        <w:rPr>
          <w:spacing w:val="1"/>
          <w:sz w:val="26"/>
        </w:rPr>
        <w:t xml:space="preserve"> </w:t>
      </w:r>
      <w:r>
        <w:rPr>
          <w:sz w:val="26"/>
        </w:rPr>
        <w:t>обращаться</w:t>
      </w:r>
      <w:r>
        <w:rPr>
          <w:spacing w:val="1"/>
          <w:sz w:val="26"/>
        </w:rPr>
        <w:t xml:space="preserve"> </w:t>
      </w:r>
      <w:r>
        <w:rPr>
          <w:sz w:val="26"/>
        </w:rPr>
        <w:t>к</w:t>
      </w:r>
      <w:r>
        <w:rPr>
          <w:spacing w:val="1"/>
          <w:sz w:val="26"/>
        </w:rPr>
        <w:t xml:space="preserve"> </w:t>
      </w:r>
      <w:r>
        <w:rPr>
          <w:sz w:val="26"/>
        </w:rPr>
        <w:t>разным</w:t>
      </w:r>
      <w:r>
        <w:rPr>
          <w:spacing w:val="1"/>
          <w:sz w:val="26"/>
        </w:rPr>
        <w:t xml:space="preserve"> </w:t>
      </w:r>
      <w:r>
        <w:rPr>
          <w:sz w:val="26"/>
        </w:rPr>
        <w:t>видам</w:t>
      </w:r>
      <w:r>
        <w:rPr>
          <w:spacing w:val="1"/>
          <w:sz w:val="26"/>
        </w:rPr>
        <w:t xml:space="preserve"> </w:t>
      </w:r>
      <w:r>
        <w:rPr>
          <w:sz w:val="26"/>
        </w:rPr>
        <w:t>чтения</w:t>
      </w:r>
      <w:r>
        <w:rPr>
          <w:spacing w:val="1"/>
          <w:sz w:val="26"/>
        </w:rPr>
        <w:t xml:space="preserve"> </w:t>
      </w:r>
      <w:r>
        <w:rPr>
          <w:sz w:val="26"/>
        </w:rPr>
        <w:t>(изучающее,</w:t>
      </w:r>
      <w:r>
        <w:rPr>
          <w:spacing w:val="1"/>
          <w:sz w:val="26"/>
        </w:rPr>
        <w:t xml:space="preserve"> </w:t>
      </w:r>
      <w:r>
        <w:rPr>
          <w:sz w:val="26"/>
        </w:rPr>
        <w:t>ознакомительное,</w:t>
      </w:r>
      <w:r>
        <w:rPr>
          <w:spacing w:val="1"/>
          <w:sz w:val="26"/>
        </w:rPr>
        <w:t xml:space="preserve"> </w:t>
      </w:r>
      <w:r>
        <w:rPr>
          <w:sz w:val="26"/>
        </w:rPr>
        <w:t>поисковое</w:t>
      </w:r>
      <w:r>
        <w:rPr>
          <w:spacing w:val="1"/>
          <w:sz w:val="26"/>
        </w:rPr>
        <w:t xml:space="preserve"> </w:t>
      </w:r>
      <w:r>
        <w:rPr>
          <w:sz w:val="26"/>
        </w:rPr>
        <w:t>выборочное,</w:t>
      </w:r>
      <w:r>
        <w:rPr>
          <w:spacing w:val="1"/>
          <w:sz w:val="26"/>
        </w:rPr>
        <w:t xml:space="preserve"> </w:t>
      </w:r>
      <w:r>
        <w:rPr>
          <w:sz w:val="26"/>
        </w:rPr>
        <w:t>просмотровое</w:t>
      </w:r>
      <w:r>
        <w:rPr>
          <w:spacing w:val="1"/>
          <w:sz w:val="26"/>
        </w:rPr>
        <w:t xml:space="preserve"> </w:t>
      </w:r>
      <w:r>
        <w:rPr>
          <w:sz w:val="26"/>
        </w:rPr>
        <w:t>выборочное),</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фольклоре</w:t>
      </w:r>
      <w:r>
        <w:rPr>
          <w:spacing w:val="66"/>
          <w:sz w:val="26"/>
        </w:rPr>
        <w:t xml:space="preserve"> </w:t>
      </w:r>
      <w:r>
        <w:rPr>
          <w:sz w:val="26"/>
        </w:rPr>
        <w:t>и</w:t>
      </w:r>
      <w:r>
        <w:rPr>
          <w:spacing w:val="1"/>
          <w:sz w:val="26"/>
        </w:rPr>
        <w:t xml:space="preserve"> </w:t>
      </w:r>
      <w:r>
        <w:rPr>
          <w:sz w:val="26"/>
        </w:rPr>
        <w:t>литературных</w:t>
      </w:r>
      <w:r>
        <w:rPr>
          <w:spacing w:val="1"/>
          <w:sz w:val="26"/>
        </w:rPr>
        <w:t xml:space="preserve"> </w:t>
      </w:r>
      <w:r>
        <w:rPr>
          <w:sz w:val="26"/>
        </w:rPr>
        <w:t>произведениях</w:t>
      </w:r>
      <w:r>
        <w:rPr>
          <w:spacing w:val="1"/>
          <w:sz w:val="26"/>
        </w:rPr>
        <w:t xml:space="preserve"> </w:t>
      </w:r>
      <w:r>
        <w:rPr>
          <w:sz w:val="26"/>
        </w:rPr>
        <w:t>отражение</w:t>
      </w:r>
      <w:r>
        <w:rPr>
          <w:spacing w:val="1"/>
          <w:sz w:val="26"/>
        </w:rPr>
        <w:t xml:space="preserve"> </w:t>
      </w:r>
      <w:r>
        <w:rPr>
          <w:sz w:val="26"/>
        </w:rPr>
        <w:t>нравственных</w:t>
      </w:r>
      <w:r>
        <w:rPr>
          <w:spacing w:val="1"/>
          <w:sz w:val="26"/>
        </w:rPr>
        <w:t xml:space="preserve"> </w:t>
      </w:r>
      <w:r>
        <w:rPr>
          <w:sz w:val="26"/>
        </w:rPr>
        <w:t>ценностей,</w:t>
      </w:r>
      <w:r>
        <w:rPr>
          <w:spacing w:val="1"/>
          <w:sz w:val="26"/>
        </w:rPr>
        <w:t xml:space="preserve"> </w:t>
      </w:r>
      <w:r>
        <w:rPr>
          <w:sz w:val="26"/>
        </w:rPr>
        <w:t>традиций,</w:t>
      </w:r>
      <w:r>
        <w:rPr>
          <w:spacing w:val="1"/>
          <w:sz w:val="26"/>
        </w:rPr>
        <w:t xml:space="preserve"> </w:t>
      </w:r>
      <w:r>
        <w:rPr>
          <w:sz w:val="26"/>
        </w:rPr>
        <w:t>быта,</w:t>
      </w:r>
      <w:r>
        <w:rPr>
          <w:spacing w:val="1"/>
          <w:sz w:val="26"/>
        </w:rPr>
        <w:t xml:space="preserve"> </w:t>
      </w:r>
      <w:r>
        <w:rPr>
          <w:sz w:val="26"/>
        </w:rPr>
        <w:t>культуры</w:t>
      </w:r>
      <w:r>
        <w:rPr>
          <w:spacing w:val="1"/>
          <w:sz w:val="26"/>
        </w:rPr>
        <w:t xml:space="preserve"> </w:t>
      </w:r>
      <w:r>
        <w:rPr>
          <w:sz w:val="26"/>
        </w:rPr>
        <w:t>разных</w:t>
      </w:r>
      <w:r>
        <w:rPr>
          <w:spacing w:val="1"/>
          <w:sz w:val="26"/>
        </w:rPr>
        <w:t xml:space="preserve"> </w:t>
      </w:r>
      <w:r>
        <w:rPr>
          <w:sz w:val="26"/>
        </w:rPr>
        <w:t>народов,</w:t>
      </w:r>
      <w:r>
        <w:rPr>
          <w:spacing w:val="1"/>
          <w:sz w:val="26"/>
        </w:rPr>
        <w:t xml:space="preserve"> </w:t>
      </w:r>
      <w:r>
        <w:rPr>
          <w:sz w:val="26"/>
        </w:rPr>
        <w:t>ориентироваться</w:t>
      </w:r>
      <w:r>
        <w:rPr>
          <w:spacing w:val="1"/>
          <w:sz w:val="26"/>
        </w:rPr>
        <w:t xml:space="preserve"> </w:t>
      </w:r>
      <w:r>
        <w:rPr>
          <w:sz w:val="26"/>
        </w:rPr>
        <w:t>в</w:t>
      </w:r>
      <w:r>
        <w:rPr>
          <w:spacing w:val="1"/>
          <w:sz w:val="26"/>
        </w:rPr>
        <w:t xml:space="preserve"> </w:t>
      </w:r>
      <w:r>
        <w:rPr>
          <w:sz w:val="26"/>
        </w:rPr>
        <w:t>нравственно-этических</w:t>
      </w:r>
      <w:r>
        <w:rPr>
          <w:spacing w:val="1"/>
          <w:sz w:val="26"/>
        </w:rPr>
        <w:t xml:space="preserve"> </w:t>
      </w:r>
      <w:r>
        <w:rPr>
          <w:sz w:val="26"/>
        </w:rPr>
        <w:t>понятиях</w:t>
      </w:r>
      <w:r>
        <w:rPr>
          <w:spacing w:val="1"/>
          <w:sz w:val="26"/>
        </w:rPr>
        <w:t xml:space="preserve"> </w:t>
      </w:r>
      <w:r>
        <w:rPr>
          <w:sz w:val="26"/>
        </w:rPr>
        <w:t>в</w:t>
      </w:r>
      <w:r>
        <w:rPr>
          <w:spacing w:val="1"/>
          <w:sz w:val="26"/>
        </w:rPr>
        <w:t xml:space="preserve"> </w:t>
      </w:r>
      <w:r>
        <w:rPr>
          <w:sz w:val="26"/>
        </w:rPr>
        <w:t>контексте</w:t>
      </w:r>
      <w:r>
        <w:rPr>
          <w:spacing w:val="-2"/>
          <w:sz w:val="26"/>
        </w:rPr>
        <w:t xml:space="preserve"> </w:t>
      </w:r>
      <w:r>
        <w:rPr>
          <w:sz w:val="26"/>
        </w:rPr>
        <w:t>изученных</w:t>
      </w:r>
      <w:r>
        <w:rPr>
          <w:spacing w:val="1"/>
          <w:sz w:val="26"/>
        </w:rPr>
        <w:t xml:space="preserve"> </w:t>
      </w:r>
      <w:r>
        <w:rPr>
          <w:sz w:val="26"/>
        </w:rPr>
        <w:t>произведений;</w:t>
      </w:r>
    </w:p>
    <w:p w:rsidR="006C6D24" w:rsidRDefault="006C6D24" w:rsidP="006C6D24">
      <w:pPr>
        <w:numPr>
          <w:ilvl w:val="0"/>
          <w:numId w:val="20"/>
        </w:numPr>
        <w:tabs>
          <w:tab w:val="left" w:pos="552"/>
        </w:tabs>
        <w:ind w:right="109" w:firstLine="0"/>
        <w:jc w:val="both"/>
        <w:rPr>
          <w:sz w:val="26"/>
        </w:rPr>
      </w:pPr>
      <w:r>
        <w:rPr>
          <w:sz w:val="26"/>
        </w:rPr>
        <w:t>читать вслух целыми словами без пропусков и перестановок букв и слогов доступные</w:t>
      </w:r>
      <w:r>
        <w:rPr>
          <w:spacing w:val="1"/>
          <w:sz w:val="26"/>
        </w:rPr>
        <w:t xml:space="preserve"> </w:t>
      </w:r>
      <w:r>
        <w:rPr>
          <w:sz w:val="26"/>
        </w:rPr>
        <w:t>по восприятию и небольшие по объёму прозаические и стихотворные произведения в</w:t>
      </w:r>
      <w:r>
        <w:rPr>
          <w:spacing w:val="1"/>
          <w:sz w:val="26"/>
        </w:rPr>
        <w:t xml:space="preserve"> </w:t>
      </w:r>
      <w:r>
        <w:rPr>
          <w:sz w:val="26"/>
        </w:rPr>
        <w:t>темпе</w:t>
      </w:r>
      <w:r>
        <w:rPr>
          <w:spacing w:val="-2"/>
          <w:sz w:val="26"/>
        </w:rPr>
        <w:t xml:space="preserve"> </w:t>
      </w:r>
      <w:r>
        <w:rPr>
          <w:sz w:val="26"/>
        </w:rPr>
        <w:t>не</w:t>
      </w:r>
      <w:r>
        <w:rPr>
          <w:spacing w:val="2"/>
          <w:sz w:val="26"/>
        </w:rPr>
        <w:t xml:space="preserve"> </w:t>
      </w:r>
      <w:r>
        <w:rPr>
          <w:sz w:val="26"/>
        </w:rPr>
        <w:t>менее</w:t>
      </w:r>
      <w:r>
        <w:rPr>
          <w:spacing w:val="-1"/>
          <w:sz w:val="26"/>
        </w:rPr>
        <w:t xml:space="preserve"> </w:t>
      </w:r>
      <w:r>
        <w:rPr>
          <w:sz w:val="26"/>
        </w:rPr>
        <w:t>40</w:t>
      </w:r>
      <w:r>
        <w:rPr>
          <w:spacing w:val="-1"/>
          <w:sz w:val="26"/>
        </w:rPr>
        <w:t xml:space="preserve"> </w:t>
      </w:r>
      <w:r>
        <w:rPr>
          <w:sz w:val="26"/>
        </w:rPr>
        <w:t>слов</w:t>
      </w:r>
      <w:r>
        <w:rPr>
          <w:spacing w:val="-1"/>
          <w:sz w:val="26"/>
        </w:rPr>
        <w:t xml:space="preserve"> </w:t>
      </w:r>
      <w:r>
        <w:rPr>
          <w:sz w:val="26"/>
        </w:rPr>
        <w:t>в</w:t>
      </w:r>
      <w:r>
        <w:rPr>
          <w:spacing w:val="-2"/>
          <w:sz w:val="26"/>
        </w:rPr>
        <w:t xml:space="preserve"> </w:t>
      </w:r>
      <w:r>
        <w:rPr>
          <w:sz w:val="26"/>
        </w:rPr>
        <w:t>минуту</w:t>
      </w:r>
      <w:r>
        <w:rPr>
          <w:spacing w:val="-1"/>
          <w:sz w:val="26"/>
        </w:rPr>
        <w:t xml:space="preserve"> </w:t>
      </w:r>
      <w:r>
        <w:rPr>
          <w:sz w:val="26"/>
        </w:rPr>
        <w:t>(без</w:t>
      </w:r>
      <w:r>
        <w:rPr>
          <w:spacing w:val="-1"/>
          <w:sz w:val="26"/>
        </w:rPr>
        <w:t xml:space="preserve"> </w:t>
      </w:r>
      <w:r>
        <w:rPr>
          <w:sz w:val="26"/>
        </w:rPr>
        <w:t>отметочного оценивания);</w:t>
      </w:r>
    </w:p>
    <w:p w:rsidR="006C6D24" w:rsidRDefault="006C6D24" w:rsidP="006C6D24">
      <w:pPr>
        <w:numPr>
          <w:ilvl w:val="0"/>
          <w:numId w:val="20"/>
        </w:numPr>
        <w:tabs>
          <w:tab w:val="left" w:pos="576"/>
        </w:tabs>
        <w:ind w:right="113" w:firstLine="0"/>
        <w:jc w:val="both"/>
        <w:rPr>
          <w:sz w:val="26"/>
        </w:rPr>
      </w:pPr>
      <w:r>
        <w:rPr>
          <w:sz w:val="26"/>
        </w:rPr>
        <w:t>читать наизусть с соблюдением орфоэпических и пунктуационных норм не менее 3</w:t>
      </w:r>
      <w:r>
        <w:rPr>
          <w:spacing w:val="1"/>
          <w:sz w:val="26"/>
        </w:rPr>
        <w:t xml:space="preserve"> </w:t>
      </w:r>
      <w:r>
        <w:rPr>
          <w:sz w:val="26"/>
        </w:rPr>
        <w:t>стихотворений</w:t>
      </w:r>
      <w:r>
        <w:rPr>
          <w:spacing w:val="-3"/>
          <w:sz w:val="26"/>
        </w:rPr>
        <w:t xml:space="preserve"> </w:t>
      </w:r>
      <w:r>
        <w:rPr>
          <w:sz w:val="26"/>
        </w:rPr>
        <w:t>о</w:t>
      </w:r>
      <w:r>
        <w:rPr>
          <w:spacing w:val="-2"/>
          <w:sz w:val="26"/>
        </w:rPr>
        <w:t xml:space="preserve"> </w:t>
      </w:r>
      <w:r>
        <w:rPr>
          <w:sz w:val="26"/>
        </w:rPr>
        <w:t>Родине,</w:t>
      </w:r>
      <w:r>
        <w:rPr>
          <w:spacing w:val="-2"/>
          <w:sz w:val="26"/>
        </w:rPr>
        <w:t xml:space="preserve"> </w:t>
      </w:r>
      <w:r>
        <w:rPr>
          <w:sz w:val="26"/>
        </w:rPr>
        <w:t>о</w:t>
      </w:r>
      <w:r>
        <w:rPr>
          <w:spacing w:val="-2"/>
          <w:sz w:val="26"/>
        </w:rPr>
        <w:t xml:space="preserve"> </w:t>
      </w:r>
      <w:r>
        <w:rPr>
          <w:sz w:val="26"/>
        </w:rPr>
        <w:t>детях,</w:t>
      </w:r>
      <w:r>
        <w:rPr>
          <w:spacing w:val="-2"/>
          <w:sz w:val="26"/>
        </w:rPr>
        <w:t xml:space="preserve"> </w:t>
      </w:r>
      <w:r>
        <w:rPr>
          <w:sz w:val="26"/>
        </w:rPr>
        <w:t>о</w:t>
      </w:r>
      <w:r>
        <w:rPr>
          <w:spacing w:val="1"/>
          <w:sz w:val="26"/>
        </w:rPr>
        <w:t xml:space="preserve"> </w:t>
      </w:r>
      <w:r>
        <w:rPr>
          <w:sz w:val="26"/>
        </w:rPr>
        <w:t>семье, о</w:t>
      </w:r>
      <w:r>
        <w:rPr>
          <w:spacing w:val="-2"/>
          <w:sz w:val="26"/>
        </w:rPr>
        <w:t xml:space="preserve"> </w:t>
      </w:r>
      <w:r>
        <w:rPr>
          <w:sz w:val="26"/>
        </w:rPr>
        <w:t>родной</w:t>
      </w:r>
      <w:r>
        <w:rPr>
          <w:spacing w:val="-1"/>
          <w:sz w:val="26"/>
        </w:rPr>
        <w:t xml:space="preserve"> </w:t>
      </w:r>
      <w:r>
        <w:rPr>
          <w:sz w:val="26"/>
        </w:rPr>
        <w:t>природе</w:t>
      </w:r>
      <w:r>
        <w:rPr>
          <w:spacing w:val="-2"/>
          <w:sz w:val="26"/>
        </w:rPr>
        <w:t xml:space="preserve"> </w:t>
      </w:r>
      <w:r>
        <w:rPr>
          <w:sz w:val="26"/>
        </w:rPr>
        <w:t>в</w:t>
      </w:r>
      <w:r>
        <w:rPr>
          <w:spacing w:val="-2"/>
          <w:sz w:val="26"/>
        </w:rPr>
        <w:t xml:space="preserve"> </w:t>
      </w:r>
      <w:r>
        <w:rPr>
          <w:sz w:val="26"/>
        </w:rPr>
        <w:t>разные</w:t>
      </w:r>
      <w:r>
        <w:rPr>
          <w:spacing w:val="-2"/>
          <w:sz w:val="26"/>
        </w:rPr>
        <w:t xml:space="preserve"> </w:t>
      </w:r>
      <w:r>
        <w:rPr>
          <w:sz w:val="26"/>
        </w:rPr>
        <w:t>времена</w:t>
      </w:r>
      <w:r>
        <w:rPr>
          <w:spacing w:val="-2"/>
          <w:sz w:val="26"/>
        </w:rPr>
        <w:t xml:space="preserve"> </w:t>
      </w:r>
      <w:r>
        <w:rPr>
          <w:sz w:val="26"/>
        </w:rPr>
        <w:t>года;</w:t>
      </w:r>
    </w:p>
    <w:p w:rsidR="006C6D24" w:rsidRDefault="006C6D24" w:rsidP="006C6D24">
      <w:pPr>
        <w:numPr>
          <w:ilvl w:val="0"/>
          <w:numId w:val="20"/>
        </w:numPr>
        <w:tabs>
          <w:tab w:val="left" w:pos="574"/>
        </w:tabs>
        <w:spacing w:before="1"/>
        <w:ind w:right="104" w:firstLine="0"/>
        <w:jc w:val="both"/>
        <w:rPr>
          <w:sz w:val="26"/>
        </w:rPr>
      </w:pPr>
      <w:r>
        <w:rPr>
          <w:sz w:val="26"/>
        </w:rPr>
        <w:t>различать прозаическую и стихотворную речь: называть особенности стихотворного</w:t>
      </w:r>
      <w:r>
        <w:rPr>
          <w:spacing w:val="1"/>
          <w:sz w:val="26"/>
        </w:rPr>
        <w:t xml:space="preserve"> </w:t>
      </w:r>
      <w:r>
        <w:rPr>
          <w:sz w:val="26"/>
        </w:rPr>
        <w:t>произведения</w:t>
      </w:r>
      <w:r>
        <w:rPr>
          <w:spacing w:val="-1"/>
          <w:sz w:val="26"/>
        </w:rPr>
        <w:t xml:space="preserve"> </w:t>
      </w:r>
      <w:r>
        <w:rPr>
          <w:sz w:val="26"/>
        </w:rPr>
        <w:t>(ритм,</w:t>
      </w:r>
      <w:r>
        <w:rPr>
          <w:spacing w:val="1"/>
          <w:sz w:val="26"/>
        </w:rPr>
        <w:t xml:space="preserve"> </w:t>
      </w:r>
      <w:r>
        <w:rPr>
          <w:sz w:val="26"/>
        </w:rPr>
        <w:t>рифма);</w:t>
      </w:r>
    </w:p>
    <w:p w:rsidR="006C6D24" w:rsidRDefault="006C6D24" w:rsidP="006C6D24">
      <w:pPr>
        <w:numPr>
          <w:ilvl w:val="0"/>
          <w:numId w:val="20"/>
        </w:numPr>
        <w:tabs>
          <w:tab w:val="left" w:pos="562"/>
        </w:tabs>
        <w:ind w:right="113" w:firstLine="0"/>
        <w:jc w:val="both"/>
        <w:rPr>
          <w:sz w:val="26"/>
        </w:rPr>
      </w:pPr>
      <w:r>
        <w:rPr>
          <w:sz w:val="26"/>
        </w:rPr>
        <w:t>понимать содержание, смысл прослушанного/прочитанного произведения: отвечать и</w:t>
      </w:r>
      <w:r>
        <w:rPr>
          <w:spacing w:val="1"/>
          <w:sz w:val="26"/>
        </w:rPr>
        <w:t xml:space="preserve"> </w:t>
      </w:r>
      <w:r>
        <w:rPr>
          <w:sz w:val="26"/>
        </w:rPr>
        <w:t>формулировать</w:t>
      </w:r>
      <w:r>
        <w:rPr>
          <w:spacing w:val="-2"/>
          <w:sz w:val="26"/>
        </w:rPr>
        <w:t xml:space="preserve"> </w:t>
      </w:r>
      <w:r>
        <w:rPr>
          <w:sz w:val="26"/>
        </w:rPr>
        <w:t>вопросы по</w:t>
      </w:r>
      <w:r>
        <w:rPr>
          <w:spacing w:val="-2"/>
          <w:sz w:val="26"/>
        </w:rPr>
        <w:t xml:space="preserve"> </w:t>
      </w:r>
      <w:r>
        <w:rPr>
          <w:sz w:val="26"/>
        </w:rPr>
        <w:t>фактическому</w:t>
      </w:r>
      <w:r>
        <w:rPr>
          <w:spacing w:val="-1"/>
          <w:sz w:val="26"/>
        </w:rPr>
        <w:t xml:space="preserve"> </w:t>
      </w:r>
      <w:r>
        <w:rPr>
          <w:sz w:val="26"/>
        </w:rPr>
        <w:t>содержанию</w:t>
      </w:r>
      <w:r>
        <w:rPr>
          <w:spacing w:val="-1"/>
          <w:sz w:val="26"/>
        </w:rPr>
        <w:t xml:space="preserve"> </w:t>
      </w:r>
      <w:r>
        <w:rPr>
          <w:sz w:val="26"/>
        </w:rPr>
        <w:t>произведения;</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0"/>
        </w:numPr>
        <w:tabs>
          <w:tab w:val="left" w:pos="598"/>
        </w:tabs>
        <w:spacing w:before="75"/>
        <w:ind w:right="105" w:firstLine="0"/>
        <w:jc w:val="both"/>
        <w:rPr>
          <w:sz w:val="26"/>
        </w:rPr>
      </w:pPr>
      <w:r>
        <w:rPr>
          <w:sz w:val="26"/>
        </w:rPr>
        <w:lastRenderedPageBreak/>
        <w:t>различать и называть отдельные жанры фольклора (считалки, загадки, пословицы,</w:t>
      </w:r>
      <w:r>
        <w:rPr>
          <w:spacing w:val="1"/>
          <w:sz w:val="26"/>
        </w:rPr>
        <w:t xml:space="preserve"> </w:t>
      </w:r>
      <w:r>
        <w:rPr>
          <w:sz w:val="26"/>
        </w:rPr>
        <w:t>потешки,</w:t>
      </w:r>
      <w:r>
        <w:rPr>
          <w:spacing w:val="1"/>
          <w:sz w:val="26"/>
        </w:rPr>
        <w:t xml:space="preserve"> </w:t>
      </w:r>
      <w:r>
        <w:rPr>
          <w:sz w:val="26"/>
        </w:rPr>
        <w:t>небылицы,</w:t>
      </w:r>
      <w:r>
        <w:rPr>
          <w:spacing w:val="1"/>
          <w:sz w:val="26"/>
        </w:rPr>
        <w:t xml:space="preserve"> </w:t>
      </w:r>
      <w:r>
        <w:rPr>
          <w:sz w:val="26"/>
        </w:rPr>
        <w:t>народные</w:t>
      </w:r>
      <w:r>
        <w:rPr>
          <w:spacing w:val="1"/>
          <w:sz w:val="26"/>
        </w:rPr>
        <w:t xml:space="preserve"> </w:t>
      </w:r>
      <w:r>
        <w:rPr>
          <w:sz w:val="26"/>
        </w:rPr>
        <w:t>песни,</w:t>
      </w:r>
      <w:r>
        <w:rPr>
          <w:spacing w:val="1"/>
          <w:sz w:val="26"/>
        </w:rPr>
        <w:t xml:space="preserve"> </w:t>
      </w:r>
      <w:r>
        <w:rPr>
          <w:sz w:val="26"/>
        </w:rPr>
        <w:t>скороговорки,</w:t>
      </w:r>
      <w:r>
        <w:rPr>
          <w:spacing w:val="1"/>
          <w:sz w:val="26"/>
        </w:rPr>
        <w:t xml:space="preserve"> </w:t>
      </w:r>
      <w:r>
        <w:rPr>
          <w:sz w:val="26"/>
        </w:rPr>
        <w:t>сказки</w:t>
      </w:r>
      <w:r>
        <w:rPr>
          <w:spacing w:val="1"/>
          <w:sz w:val="26"/>
        </w:rPr>
        <w:t xml:space="preserve"> </w:t>
      </w:r>
      <w:r>
        <w:rPr>
          <w:sz w:val="26"/>
        </w:rPr>
        <w:t>о</w:t>
      </w:r>
      <w:r>
        <w:rPr>
          <w:spacing w:val="1"/>
          <w:sz w:val="26"/>
        </w:rPr>
        <w:t xml:space="preserve"> </w:t>
      </w:r>
      <w:r>
        <w:rPr>
          <w:sz w:val="26"/>
        </w:rPr>
        <w:t>животных,</w:t>
      </w:r>
      <w:r>
        <w:rPr>
          <w:spacing w:val="1"/>
          <w:sz w:val="26"/>
        </w:rPr>
        <w:t xml:space="preserve"> </w:t>
      </w:r>
      <w:r>
        <w:rPr>
          <w:sz w:val="26"/>
        </w:rPr>
        <w:t>бытовые</w:t>
      </w:r>
      <w:r>
        <w:rPr>
          <w:spacing w:val="1"/>
          <w:sz w:val="26"/>
        </w:rPr>
        <w:t xml:space="preserve"> </w:t>
      </w:r>
      <w:r>
        <w:rPr>
          <w:sz w:val="26"/>
        </w:rPr>
        <w:t>и</w:t>
      </w:r>
      <w:r>
        <w:rPr>
          <w:spacing w:val="1"/>
          <w:sz w:val="26"/>
        </w:rPr>
        <w:t xml:space="preserve"> </w:t>
      </w:r>
      <w:r>
        <w:rPr>
          <w:sz w:val="26"/>
        </w:rPr>
        <w:t>волшебные)</w:t>
      </w:r>
      <w:r>
        <w:rPr>
          <w:spacing w:val="1"/>
          <w:sz w:val="26"/>
        </w:rPr>
        <w:t xml:space="preserve"> </w:t>
      </w:r>
      <w:r>
        <w:rPr>
          <w:sz w:val="26"/>
        </w:rPr>
        <w:t>и</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(литературные</w:t>
      </w:r>
      <w:r>
        <w:rPr>
          <w:spacing w:val="1"/>
          <w:sz w:val="26"/>
        </w:rPr>
        <w:t xml:space="preserve"> </w:t>
      </w:r>
      <w:r>
        <w:rPr>
          <w:sz w:val="26"/>
        </w:rPr>
        <w:t>сказки,</w:t>
      </w:r>
      <w:r>
        <w:rPr>
          <w:spacing w:val="1"/>
          <w:sz w:val="26"/>
        </w:rPr>
        <w:t xml:space="preserve"> </w:t>
      </w:r>
      <w:r>
        <w:rPr>
          <w:sz w:val="26"/>
        </w:rPr>
        <w:t>рассказы,</w:t>
      </w:r>
      <w:r>
        <w:rPr>
          <w:spacing w:val="-62"/>
          <w:sz w:val="26"/>
        </w:rPr>
        <w:t xml:space="preserve"> </w:t>
      </w:r>
      <w:r>
        <w:rPr>
          <w:sz w:val="26"/>
        </w:rPr>
        <w:t>стихотворения,</w:t>
      </w:r>
      <w:r>
        <w:rPr>
          <w:spacing w:val="-2"/>
          <w:sz w:val="26"/>
        </w:rPr>
        <w:t xml:space="preserve"> </w:t>
      </w:r>
      <w:r>
        <w:rPr>
          <w:sz w:val="26"/>
        </w:rPr>
        <w:t>басни);</w:t>
      </w:r>
    </w:p>
    <w:p w:rsidR="006C6D24" w:rsidRDefault="006C6D24" w:rsidP="006C6D24">
      <w:pPr>
        <w:numPr>
          <w:ilvl w:val="0"/>
          <w:numId w:val="20"/>
        </w:numPr>
        <w:tabs>
          <w:tab w:val="left" w:pos="547"/>
        </w:tabs>
        <w:spacing w:before="2"/>
        <w:ind w:right="108" w:firstLine="0"/>
        <w:jc w:val="both"/>
        <w:rPr>
          <w:sz w:val="26"/>
        </w:rPr>
      </w:pPr>
      <w:r>
        <w:rPr>
          <w:sz w:val="26"/>
        </w:rPr>
        <w:t>владеть элементарными умениями анализа и интерпретации текста: определять тему и</w:t>
      </w:r>
      <w:r>
        <w:rPr>
          <w:spacing w:val="1"/>
          <w:sz w:val="26"/>
        </w:rPr>
        <w:t xml:space="preserve"> </w:t>
      </w:r>
      <w:r>
        <w:rPr>
          <w:sz w:val="26"/>
        </w:rPr>
        <w:t>главную</w:t>
      </w:r>
      <w:r>
        <w:rPr>
          <w:spacing w:val="1"/>
          <w:sz w:val="26"/>
        </w:rPr>
        <w:t xml:space="preserve"> </w:t>
      </w:r>
      <w:r>
        <w:rPr>
          <w:sz w:val="26"/>
        </w:rPr>
        <w:t>мысль,</w:t>
      </w:r>
      <w:r>
        <w:rPr>
          <w:spacing w:val="1"/>
          <w:sz w:val="26"/>
        </w:rPr>
        <w:t xml:space="preserve"> </w:t>
      </w:r>
      <w:r>
        <w:rPr>
          <w:sz w:val="26"/>
        </w:rPr>
        <w:t>воспроизводить</w:t>
      </w:r>
      <w:r>
        <w:rPr>
          <w:spacing w:val="1"/>
          <w:sz w:val="26"/>
        </w:rPr>
        <w:t xml:space="preserve"> </w:t>
      </w:r>
      <w:r>
        <w:rPr>
          <w:sz w:val="26"/>
        </w:rPr>
        <w:t>последовательность</w:t>
      </w:r>
      <w:r>
        <w:rPr>
          <w:spacing w:val="1"/>
          <w:sz w:val="26"/>
        </w:rPr>
        <w:t xml:space="preserve"> </w:t>
      </w:r>
      <w:r>
        <w:rPr>
          <w:sz w:val="26"/>
        </w:rPr>
        <w:t>событий</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произведения,</w:t>
      </w:r>
      <w:r>
        <w:rPr>
          <w:spacing w:val="1"/>
          <w:sz w:val="26"/>
        </w:rPr>
        <w:t xml:space="preserve"> </w:t>
      </w:r>
      <w:r>
        <w:rPr>
          <w:sz w:val="26"/>
        </w:rPr>
        <w:t>составлять</w:t>
      </w:r>
      <w:r>
        <w:rPr>
          <w:spacing w:val="-2"/>
          <w:sz w:val="26"/>
        </w:rPr>
        <w:t xml:space="preserve"> </w:t>
      </w:r>
      <w:r>
        <w:rPr>
          <w:sz w:val="26"/>
        </w:rPr>
        <w:t>план текста</w:t>
      </w:r>
      <w:r>
        <w:rPr>
          <w:spacing w:val="-1"/>
          <w:sz w:val="26"/>
        </w:rPr>
        <w:t xml:space="preserve"> </w:t>
      </w:r>
      <w:r>
        <w:rPr>
          <w:sz w:val="26"/>
        </w:rPr>
        <w:t>(вопросный,</w:t>
      </w:r>
      <w:r>
        <w:rPr>
          <w:spacing w:val="-2"/>
          <w:sz w:val="26"/>
        </w:rPr>
        <w:t xml:space="preserve"> </w:t>
      </w:r>
      <w:r>
        <w:rPr>
          <w:sz w:val="26"/>
        </w:rPr>
        <w:t>номинативный);</w:t>
      </w:r>
    </w:p>
    <w:p w:rsidR="006C6D24" w:rsidRDefault="006C6D24" w:rsidP="006C6D24">
      <w:pPr>
        <w:numPr>
          <w:ilvl w:val="0"/>
          <w:numId w:val="20"/>
        </w:numPr>
        <w:tabs>
          <w:tab w:val="left" w:pos="559"/>
        </w:tabs>
        <w:ind w:right="111" w:firstLine="0"/>
        <w:jc w:val="both"/>
        <w:rPr>
          <w:sz w:val="26"/>
        </w:rPr>
      </w:pPr>
      <w:r>
        <w:rPr>
          <w:sz w:val="26"/>
        </w:rPr>
        <w:t>описывать характер героя, находить в тексте средства изображения (портрет) героя и</w:t>
      </w:r>
      <w:r>
        <w:rPr>
          <w:spacing w:val="1"/>
          <w:sz w:val="26"/>
        </w:rPr>
        <w:t xml:space="preserve"> </w:t>
      </w:r>
      <w:r>
        <w:rPr>
          <w:sz w:val="26"/>
        </w:rPr>
        <w:t>выражения</w:t>
      </w:r>
      <w:r>
        <w:rPr>
          <w:spacing w:val="1"/>
          <w:sz w:val="26"/>
        </w:rPr>
        <w:t xml:space="preserve"> </w:t>
      </w:r>
      <w:r>
        <w:rPr>
          <w:sz w:val="26"/>
        </w:rPr>
        <w:t>его</w:t>
      </w:r>
      <w:r>
        <w:rPr>
          <w:spacing w:val="1"/>
          <w:sz w:val="26"/>
        </w:rPr>
        <w:t xml:space="preserve"> </w:t>
      </w:r>
      <w:r>
        <w:rPr>
          <w:sz w:val="26"/>
        </w:rPr>
        <w:t>чувств,</w:t>
      </w:r>
      <w:r>
        <w:rPr>
          <w:spacing w:val="1"/>
          <w:sz w:val="26"/>
        </w:rPr>
        <w:t xml:space="preserve"> </w:t>
      </w:r>
      <w:r>
        <w:rPr>
          <w:sz w:val="26"/>
        </w:rPr>
        <w:t>оценивать</w:t>
      </w:r>
      <w:r>
        <w:rPr>
          <w:spacing w:val="1"/>
          <w:sz w:val="26"/>
        </w:rPr>
        <w:t xml:space="preserve"> </w:t>
      </w:r>
      <w:r>
        <w:rPr>
          <w:sz w:val="26"/>
        </w:rPr>
        <w:t>поступки</w:t>
      </w:r>
      <w:r>
        <w:rPr>
          <w:spacing w:val="1"/>
          <w:sz w:val="26"/>
        </w:rPr>
        <w:t xml:space="preserve"> </w:t>
      </w:r>
      <w:r>
        <w:rPr>
          <w:sz w:val="26"/>
        </w:rPr>
        <w:t>героев</w:t>
      </w:r>
      <w:r>
        <w:rPr>
          <w:spacing w:val="1"/>
          <w:sz w:val="26"/>
        </w:rPr>
        <w:t xml:space="preserve"> </w:t>
      </w:r>
      <w:r>
        <w:rPr>
          <w:sz w:val="26"/>
        </w:rPr>
        <w:t>произведения,</w:t>
      </w:r>
      <w:r>
        <w:rPr>
          <w:spacing w:val="1"/>
          <w:sz w:val="26"/>
        </w:rPr>
        <w:t xml:space="preserve"> </w:t>
      </w:r>
      <w:r>
        <w:rPr>
          <w:sz w:val="26"/>
        </w:rPr>
        <w:t>устанавливать</w:t>
      </w:r>
      <w:r>
        <w:rPr>
          <w:spacing w:val="1"/>
          <w:sz w:val="26"/>
        </w:rPr>
        <w:t xml:space="preserve"> </w:t>
      </w:r>
      <w:r>
        <w:rPr>
          <w:sz w:val="26"/>
        </w:rPr>
        <w:t>взаимосвязь</w:t>
      </w:r>
      <w:r>
        <w:rPr>
          <w:spacing w:val="1"/>
          <w:sz w:val="26"/>
        </w:rPr>
        <w:t xml:space="preserve"> </w:t>
      </w:r>
      <w:r>
        <w:rPr>
          <w:sz w:val="26"/>
        </w:rPr>
        <w:t>между</w:t>
      </w:r>
      <w:r>
        <w:rPr>
          <w:spacing w:val="1"/>
          <w:sz w:val="26"/>
        </w:rPr>
        <w:t xml:space="preserve"> </w:t>
      </w:r>
      <w:r>
        <w:rPr>
          <w:sz w:val="26"/>
        </w:rPr>
        <w:t>характером</w:t>
      </w:r>
      <w:r>
        <w:rPr>
          <w:spacing w:val="1"/>
          <w:sz w:val="26"/>
        </w:rPr>
        <w:t xml:space="preserve"> </w:t>
      </w:r>
      <w:r>
        <w:rPr>
          <w:sz w:val="26"/>
        </w:rPr>
        <w:t>героя</w:t>
      </w:r>
      <w:r>
        <w:rPr>
          <w:spacing w:val="1"/>
          <w:sz w:val="26"/>
        </w:rPr>
        <w:t xml:space="preserve"> </w:t>
      </w:r>
      <w:r>
        <w:rPr>
          <w:sz w:val="26"/>
        </w:rPr>
        <w:t>и</w:t>
      </w:r>
      <w:r>
        <w:rPr>
          <w:spacing w:val="1"/>
          <w:sz w:val="26"/>
        </w:rPr>
        <w:t xml:space="preserve"> </w:t>
      </w:r>
      <w:r>
        <w:rPr>
          <w:sz w:val="26"/>
        </w:rPr>
        <w:t>его</w:t>
      </w:r>
      <w:r>
        <w:rPr>
          <w:spacing w:val="1"/>
          <w:sz w:val="26"/>
        </w:rPr>
        <w:t xml:space="preserve"> </w:t>
      </w:r>
      <w:r>
        <w:rPr>
          <w:sz w:val="26"/>
        </w:rPr>
        <w:t>поступками,</w:t>
      </w:r>
      <w:r>
        <w:rPr>
          <w:spacing w:val="1"/>
          <w:sz w:val="26"/>
        </w:rPr>
        <w:t xml:space="preserve"> </w:t>
      </w:r>
      <w:r>
        <w:rPr>
          <w:sz w:val="26"/>
        </w:rPr>
        <w:t>сравнивать</w:t>
      </w:r>
      <w:r>
        <w:rPr>
          <w:spacing w:val="1"/>
          <w:sz w:val="26"/>
        </w:rPr>
        <w:t xml:space="preserve"> </w:t>
      </w:r>
      <w:r>
        <w:rPr>
          <w:sz w:val="26"/>
        </w:rPr>
        <w:t>героев</w:t>
      </w:r>
      <w:r>
        <w:rPr>
          <w:spacing w:val="1"/>
          <w:sz w:val="26"/>
        </w:rPr>
        <w:t xml:space="preserve"> </w:t>
      </w:r>
      <w:r>
        <w:rPr>
          <w:sz w:val="26"/>
        </w:rPr>
        <w:t>одного</w:t>
      </w:r>
      <w:r>
        <w:rPr>
          <w:spacing w:val="1"/>
          <w:sz w:val="26"/>
        </w:rPr>
        <w:t xml:space="preserve"> </w:t>
      </w:r>
      <w:r>
        <w:rPr>
          <w:sz w:val="26"/>
        </w:rPr>
        <w:t>произведения по предложенным критериям, характеризовать отношение автора к героям,</w:t>
      </w:r>
      <w:r>
        <w:rPr>
          <w:spacing w:val="1"/>
          <w:sz w:val="26"/>
        </w:rPr>
        <w:t xml:space="preserve"> </w:t>
      </w:r>
      <w:r>
        <w:rPr>
          <w:sz w:val="26"/>
        </w:rPr>
        <w:t>его</w:t>
      </w:r>
      <w:r>
        <w:rPr>
          <w:spacing w:val="-2"/>
          <w:sz w:val="26"/>
        </w:rPr>
        <w:t xml:space="preserve"> </w:t>
      </w:r>
      <w:r>
        <w:rPr>
          <w:sz w:val="26"/>
        </w:rPr>
        <w:t>поступкам;</w:t>
      </w:r>
    </w:p>
    <w:p w:rsidR="006C6D24" w:rsidRDefault="006C6D24" w:rsidP="006C6D24">
      <w:pPr>
        <w:numPr>
          <w:ilvl w:val="0"/>
          <w:numId w:val="20"/>
        </w:numPr>
        <w:tabs>
          <w:tab w:val="left" w:pos="607"/>
        </w:tabs>
        <w:ind w:right="107" w:firstLine="0"/>
        <w:jc w:val="both"/>
        <w:rPr>
          <w:sz w:val="26"/>
        </w:rPr>
      </w:pPr>
      <w:r>
        <w:rPr>
          <w:sz w:val="26"/>
        </w:rPr>
        <w:t>объяснять</w:t>
      </w:r>
      <w:r>
        <w:rPr>
          <w:spacing w:val="1"/>
          <w:sz w:val="26"/>
        </w:rPr>
        <w:t xml:space="preserve"> </w:t>
      </w:r>
      <w:r>
        <w:rPr>
          <w:sz w:val="26"/>
        </w:rPr>
        <w:t>значение</w:t>
      </w:r>
      <w:r>
        <w:rPr>
          <w:spacing w:val="1"/>
          <w:sz w:val="26"/>
        </w:rPr>
        <w:t xml:space="preserve"> </w:t>
      </w:r>
      <w:r>
        <w:rPr>
          <w:sz w:val="26"/>
        </w:rPr>
        <w:t>незнакомого</w:t>
      </w:r>
      <w:r>
        <w:rPr>
          <w:spacing w:val="1"/>
          <w:sz w:val="26"/>
        </w:rPr>
        <w:t xml:space="preserve"> </w:t>
      </w:r>
      <w:r>
        <w:rPr>
          <w:sz w:val="26"/>
        </w:rPr>
        <w:t>слова</w:t>
      </w:r>
      <w:r>
        <w:rPr>
          <w:spacing w:val="1"/>
          <w:sz w:val="26"/>
        </w:rPr>
        <w:t xml:space="preserve"> </w:t>
      </w:r>
      <w:r>
        <w:rPr>
          <w:sz w:val="26"/>
        </w:rPr>
        <w:t>с</w:t>
      </w:r>
      <w:r>
        <w:rPr>
          <w:spacing w:val="1"/>
          <w:sz w:val="26"/>
        </w:rPr>
        <w:t xml:space="preserve"> </w:t>
      </w:r>
      <w:r>
        <w:rPr>
          <w:sz w:val="26"/>
        </w:rPr>
        <w:t>опорой</w:t>
      </w:r>
      <w:r>
        <w:rPr>
          <w:spacing w:val="1"/>
          <w:sz w:val="26"/>
        </w:rPr>
        <w:t xml:space="preserve"> </w:t>
      </w:r>
      <w:r>
        <w:rPr>
          <w:sz w:val="26"/>
        </w:rPr>
        <w:t>на</w:t>
      </w:r>
      <w:r>
        <w:rPr>
          <w:spacing w:val="1"/>
          <w:sz w:val="26"/>
        </w:rPr>
        <w:t xml:space="preserve"> </w:t>
      </w:r>
      <w:r>
        <w:rPr>
          <w:sz w:val="26"/>
        </w:rPr>
        <w:t>контекст</w:t>
      </w:r>
      <w:r>
        <w:rPr>
          <w:spacing w:val="1"/>
          <w:sz w:val="26"/>
        </w:rPr>
        <w:t xml:space="preserve"> </w:t>
      </w:r>
      <w:r>
        <w:rPr>
          <w:sz w:val="26"/>
        </w:rPr>
        <w:t>и</w:t>
      </w:r>
      <w:r>
        <w:rPr>
          <w:spacing w:val="1"/>
          <w:sz w:val="26"/>
        </w:rPr>
        <w:t xml:space="preserve"> </w:t>
      </w:r>
      <w:r>
        <w:rPr>
          <w:sz w:val="26"/>
        </w:rPr>
        <w:t>с</w:t>
      </w:r>
      <w:r>
        <w:rPr>
          <w:spacing w:val="1"/>
          <w:sz w:val="26"/>
        </w:rPr>
        <w:t xml:space="preserve"> </w:t>
      </w:r>
      <w:r>
        <w:rPr>
          <w:sz w:val="26"/>
        </w:rPr>
        <w:t>использованием</w:t>
      </w:r>
      <w:r>
        <w:rPr>
          <w:spacing w:val="-62"/>
          <w:sz w:val="26"/>
        </w:rPr>
        <w:t xml:space="preserve"> </w:t>
      </w:r>
      <w:r>
        <w:rPr>
          <w:sz w:val="26"/>
        </w:rPr>
        <w:t>словаря;</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примеры</w:t>
      </w:r>
      <w:r>
        <w:rPr>
          <w:spacing w:val="1"/>
          <w:sz w:val="26"/>
        </w:rPr>
        <w:t xml:space="preserve"> </w:t>
      </w:r>
      <w:r>
        <w:rPr>
          <w:sz w:val="26"/>
        </w:rPr>
        <w:t>использования</w:t>
      </w:r>
      <w:r>
        <w:rPr>
          <w:spacing w:val="1"/>
          <w:sz w:val="26"/>
        </w:rPr>
        <w:t xml:space="preserve"> </w:t>
      </w:r>
      <w:r>
        <w:rPr>
          <w:sz w:val="26"/>
        </w:rPr>
        <w:t>слов</w:t>
      </w:r>
      <w:r>
        <w:rPr>
          <w:spacing w:val="1"/>
          <w:sz w:val="26"/>
        </w:rPr>
        <w:t xml:space="preserve"> </w:t>
      </w:r>
      <w:r>
        <w:rPr>
          <w:sz w:val="26"/>
        </w:rPr>
        <w:t>в</w:t>
      </w:r>
      <w:r>
        <w:rPr>
          <w:spacing w:val="1"/>
          <w:sz w:val="26"/>
        </w:rPr>
        <w:t xml:space="preserve"> </w:t>
      </w:r>
      <w:r>
        <w:rPr>
          <w:sz w:val="26"/>
        </w:rPr>
        <w:t>прямом</w:t>
      </w:r>
      <w:r>
        <w:rPr>
          <w:spacing w:val="1"/>
          <w:sz w:val="26"/>
        </w:rPr>
        <w:t xml:space="preserve"> </w:t>
      </w:r>
      <w:r>
        <w:rPr>
          <w:sz w:val="26"/>
        </w:rPr>
        <w:t>и</w:t>
      </w:r>
      <w:r>
        <w:rPr>
          <w:spacing w:val="1"/>
          <w:sz w:val="26"/>
        </w:rPr>
        <w:t xml:space="preserve"> </w:t>
      </w:r>
      <w:r>
        <w:rPr>
          <w:sz w:val="26"/>
        </w:rPr>
        <w:t>переносном</w:t>
      </w:r>
      <w:r>
        <w:rPr>
          <w:spacing w:val="1"/>
          <w:sz w:val="26"/>
        </w:rPr>
        <w:t xml:space="preserve"> </w:t>
      </w:r>
      <w:r>
        <w:rPr>
          <w:sz w:val="26"/>
        </w:rPr>
        <w:t>значении;</w:t>
      </w:r>
    </w:p>
    <w:p w:rsidR="006C6D24" w:rsidRDefault="006C6D24" w:rsidP="006C6D24">
      <w:pPr>
        <w:numPr>
          <w:ilvl w:val="0"/>
          <w:numId w:val="20"/>
        </w:numPr>
        <w:tabs>
          <w:tab w:val="left" w:pos="598"/>
        </w:tabs>
        <w:ind w:right="111" w:firstLine="0"/>
        <w:jc w:val="both"/>
        <w:rPr>
          <w:sz w:val="26"/>
        </w:rPr>
      </w:pPr>
      <w:r>
        <w:rPr>
          <w:sz w:val="26"/>
        </w:rPr>
        <w:t>осознанно применять для анализа текста изученные понятия (автор, литературный</w:t>
      </w:r>
      <w:r>
        <w:rPr>
          <w:spacing w:val="1"/>
          <w:sz w:val="26"/>
        </w:rPr>
        <w:t xml:space="preserve"> </w:t>
      </w:r>
      <w:r>
        <w:rPr>
          <w:sz w:val="26"/>
        </w:rPr>
        <w:t>герой,</w:t>
      </w:r>
      <w:r>
        <w:rPr>
          <w:spacing w:val="-2"/>
          <w:sz w:val="26"/>
        </w:rPr>
        <w:t xml:space="preserve"> </w:t>
      </w:r>
      <w:r>
        <w:rPr>
          <w:sz w:val="26"/>
        </w:rPr>
        <w:t>тема,</w:t>
      </w:r>
      <w:r>
        <w:rPr>
          <w:spacing w:val="-2"/>
          <w:sz w:val="26"/>
        </w:rPr>
        <w:t xml:space="preserve"> </w:t>
      </w:r>
      <w:r>
        <w:rPr>
          <w:sz w:val="26"/>
        </w:rPr>
        <w:t>идея,</w:t>
      </w:r>
      <w:r>
        <w:rPr>
          <w:spacing w:val="-2"/>
          <w:sz w:val="26"/>
        </w:rPr>
        <w:t xml:space="preserve"> </w:t>
      </w:r>
      <w:r>
        <w:rPr>
          <w:sz w:val="26"/>
        </w:rPr>
        <w:t>заголовок,</w:t>
      </w:r>
      <w:r>
        <w:rPr>
          <w:spacing w:val="-1"/>
          <w:sz w:val="26"/>
        </w:rPr>
        <w:t xml:space="preserve"> </w:t>
      </w:r>
      <w:r>
        <w:rPr>
          <w:sz w:val="26"/>
        </w:rPr>
        <w:t>содержание</w:t>
      </w:r>
      <w:r>
        <w:rPr>
          <w:spacing w:val="-2"/>
          <w:sz w:val="26"/>
        </w:rPr>
        <w:t xml:space="preserve"> </w:t>
      </w:r>
      <w:r>
        <w:rPr>
          <w:sz w:val="26"/>
        </w:rPr>
        <w:t>произведения,</w:t>
      </w:r>
      <w:r>
        <w:rPr>
          <w:spacing w:val="-2"/>
          <w:sz w:val="26"/>
        </w:rPr>
        <w:t xml:space="preserve"> </w:t>
      </w:r>
      <w:r>
        <w:rPr>
          <w:sz w:val="26"/>
        </w:rPr>
        <w:t>сравнение,</w:t>
      </w:r>
      <w:r>
        <w:rPr>
          <w:spacing w:val="-2"/>
          <w:sz w:val="26"/>
        </w:rPr>
        <w:t xml:space="preserve"> </w:t>
      </w:r>
      <w:r>
        <w:rPr>
          <w:sz w:val="26"/>
        </w:rPr>
        <w:t>эпитет);</w:t>
      </w:r>
    </w:p>
    <w:p w:rsidR="006C6D24" w:rsidRDefault="006C6D24" w:rsidP="006C6D24">
      <w:pPr>
        <w:numPr>
          <w:ilvl w:val="0"/>
          <w:numId w:val="20"/>
        </w:numPr>
        <w:tabs>
          <w:tab w:val="left" w:pos="639"/>
        </w:tabs>
        <w:ind w:right="112"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обсуждении</w:t>
      </w:r>
      <w:r>
        <w:rPr>
          <w:spacing w:val="1"/>
          <w:sz w:val="26"/>
        </w:rPr>
        <w:t xml:space="preserve"> </w:t>
      </w:r>
      <w:r>
        <w:rPr>
          <w:sz w:val="26"/>
        </w:rPr>
        <w:t>прослушанного/прочитанного</w:t>
      </w:r>
      <w:r>
        <w:rPr>
          <w:spacing w:val="1"/>
          <w:sz w:val="26"/>
        </w:rPr>
        <w:t xml:space="preserve"> </w:t>
      </w:r>
      <w:r>
        <w:rPr>
          <w:sz w:val="26"/>
        </w:rPr>
        <w:t>произведения:</w:t>
      </w:r>
      <w:r>
        <w:rPr>
          <w:spacing w:val="1"/>
          <w:sz w:val="26"/>
        </w:rPr>
        <w:t xml:space="preserve"> </w:t>
      </w:r>
      <w:r>
        <w:rPr>
          <w:sz w:val="26"/>
        </w:rPr>
        <w:t>понимать</w:t>
      </w:r>
      <w:r>
        <w:rPr>
          <w:spacing w:val="1"/>
          <w:sz w:val="26"/>
        </w:rPr>
        <w:t xml:space="preserve"> </w:t>
      </w:r>
      <w:r>
        <w:rPr>
          <w:sz w:val="26"/>
        </w:rPr>
        <w:t>жанровую</w:t>
      </w:r>
      <w:r>
        <w:rPr>
          <w:spacing w:val="1"/>
          <w:sz w:val="26"/>
        </w:rPr>
        <w:t xml:space="preserve"> </w:t>
      </w:r>
      <w:r>
        <w:rPr>
          <w:sz w:val="26"/>
        </w:rPr>
        <w:t>принадлежность</w:t>
      </w:r>
      <w:r>
        <w:rPr>
          <w:spacing w:val="1"/>
          <w:sz w:val="26"/>
        </w:rPr>
        <w:t xml:space="preserve"> </w:t>
      </w:r>
      <w:r>
        <w:rPr>
          <w:sz w:val="26"/>
        </w:rPr>
        <w:t>произведения,</w:t>
      </w:r>
      <w:r>
        <w:rPr>
          <w:spacing w:val="1"/>
          <w:sz w:val="26"/>
        </w:rPr>
        <w:t xml:space="preserve"> </w:t>
      </w:r>
      <w:r>
        <w:rPr>
          <w:sz w:val="26"/>
        </w:rPr>
        <w:t>формулировать</w:t>
      </w:r>
      <w:r>
        <w:rPr>
          <w:spacing w:val="1"/>
          <w:sz w:val="26"/>
        </w:rPr>
        <w:t xml:space="preserve"> </w:t>
      </w:r>
      <w:r>
        <w:rPr>
          <w:sz w:val="26"/>
        </w:rPr>
        <w:t>устно</w:t>
      </w:r>
      <w:r>
        <w:rPr>
          <w:spacing w:val="1"/>
          <w:sz w:val="26"/>
        </w:rPr>
        <w:t xml:space="preserve"> </w:t>
      </w:r>
      <w:r>
        <w:rPr>
          <w:sz w:val="26"/>
        </w:rPr>
        <w:t>простые</w:t>
      </w:r>
      <w:r>
        <w:rPr>
          <w:spacing w:val="1"/>
          <w:sz w:val="26"/>
        </w:rPr>
        <w:t xml:space="preserve"> </w:t>
      </w:r>
      <w:r>
        <w:rPr>
          <w:sz w:val="26"/>
        </w:rPr>
        <w:t>выводы,</w:t>
      </w:r>
      <w:r>
        <w:rPr>
          <w:spacing w:val="1"/>
          <w:sz w:val="26"/>
        </w:rPr>
        <w:t xml:space="preserve"> </w:t>
      </w:r>
      <w:r>
        <w:rPr>
          <w:sz w:val="26"/>
        </w:rPr>
        <w:t>подтверждать</w:t>
      </w:r>
      <w:r>
        <w:rPr>
          <w:spacing w:val="-2"/>
          <w:sz w:val="26"/>
        </w:rPr>
        <w:t xml:space="preserve"> </w:t>
      </w:r>
      <w:r>
        <w:rPr>
          <w:sz w:val="26"/>
        </w:rPr>
        <w:t>свой</w:t>
      </w:r>
      <w:r>
        <w:rPr>
          <w:spacing w:val="2"/>
          <w:sz w:val="26"/>
        </w:rPr>
        <w:t xml:space="preserve"> </w:t>
      </w:r>
      <w:r>
        <w:rPr>
          <w:sz w:val="26"/>
        </w:rPr>
        <w:t>ответ</w:t>
      </w:r>
      <w:r>
        <w:rPr>
          <w:spacing w:val="-1"/>
          <w:sz w:val="26"/>
        </w:rPr>
        <w:t xml:space="preserve"> </w:t>
      </w:r>
      <w:r>
        <w:rPr>
          <w:sz w:val="26"/>
        </w:rPr>
        <w:t>примерами</w:t>
      </w:r>
      <w:r>
        <w:rPr>
          <w:spacing w:val="-2"/>
          <w:sz w:val="26"/>
        </w:rPr>
        <w:t xml:space="preserve"> </w:t>
      </w:r>
      <w:r>
        <w:rPr>
          <w:sz w:val="26"/>
        </w:rPr>
        <w:t>из</w:t>
      </w:r>
      <w:r>
        <w:rPr>
          <w:spacing w:val="2"/>
          <w:sz w:val="26"/>
        </w:rPr>
        <w:t xml:space="preserve"> </w:t>
      </w:r>
      <w:r>
        <w:rPr>
          <w:sz w:val="26"/>
        </w:rPr>
        <w:t>текста;</w:t>
      </w:r>
    </w:p>
    <w:p w:rsidR="006C6D24" w:rsidRDefault="006C6D24" w:rsidP="006C6D24">
      <w:pPr>
        <w:numPr>
          <w:ilvl w:val="0"/>
          <w:numId w:val="20"/>
        </w:numPr>
        <w:tabs>
          <w:tab w:val="left" w:pos="552"/>
        </w:tabs>
        <w:ind w:right="109" w:firstLine="0"/>
        <w:jc w:val="both"/>
        <w:rPr>
          <w:sz w:val="26"/>
        </w:rPr>
      </w:pPr>
      <w:r>
        <w:rPr>
          <w:sz w:val="26"/>
        </w:rPr>
        <w:t>пересказывать (устно) содержание произведения подробно, выборочно, от лица героя,</w:t>
      </w:r>
      <w:r>
        <w:rPr>
          <w:spacing w:val="1"/>
          <w:sz w:val="26"/>
        </w:rPr>
        <w:t xml:space="preserve"> </w:t>
      </w:r>
      <w:r>
        <w:rPr>
          <w:sz w:val="26"/>
        </w:rPr>
        <w:t>от</w:t>
      </w:r>
      <w:r>
        <w:rPr>
          <w:spacing w:val="-2"/>
          <w:sz w:val="26"/>
        </w:rPr>
        <w:t xml:space="preserve"> </w:t>
      </w:r>
      <w:r>
        <w:rPr>
          <w:sz w:val="26"/>
        </w:rPr>
        <w:t>третьего</w:t>
      </w:r>
      <w:r>
        <w:rPr>
          <w:spacing w:val="-1"/>
          <w:sz w:val="26"/>
        </w:rPr>
        <w:t xml:space="preserve"> </w:t>
      </w:r>
      <w:r>
        <w:rPr>
          <w:sz w:val="26"/>
        </w:rPr>
        <w:t>лица;</w:t>
      </w:r>
    </w:p>
    <w:p w:rsidR="006C6D24" w:rsidRDefault="006C6D24" w:rsidP="006C6D24">
      <w:pPr>
        <w:numPr>
          <w:ilvl w:val="0"/>
          <w:numId w:val="20"/>
        </w:numPr>
        <w:tabs>
          <w:tab w:val="left" w:pos="675"/>
        </w:tabs>
        <w:ind w:right="112" w:firstLine="0"/>
        <w:jc w:val="both"/>
        <w:rPr>
          <w:sz w:val="26"/>
        </w:rPr>
      </w:pPr>
      <w:r>
        <w:rPr>
          <w:sz w:val="26"/>
        </w:rPr>
        <w:t>читать</w:t>
      </w:r>
      <w:r>
        <w:rPr>
          <w:spacing w:val="1"/>
          <w:sz w:val="26"/>
        </w:rPr>
        <w:t xml:space="preserve"> </w:t>
      </w:r>
      <w:r>
        <w:rPr>
          <w:sz w:val="26"/>
        </w:rPr>
        <w:t>по</w:t>
      </w:r>
      <w:r>
        <w:rPr>
          <w:spacing w:val="1"/>
          <w:sz w:val="26"/>
        </w:rPr>
        <w:t xml:space="preserve"> </w:t>
      </w:r>
      <w:r>
        <w:rPr>
          <w:sz w:val="26"/>
        </w:rPr>
        <w:t>ролям</w:t>
      </w:r>
      <w:r>
        <w:rPr>
          <w:spacing w:val="1"/>
          <w:sz w:val="26"/>
        </w:rPr>
        <w:t xml:space="preserve"> </w:t>
      </w:r>
      <w:r>
        <w:rPr>
          <w:sz w:val="26"/>
        </w:rPr>
        <w:t>с</w:t>
      </w:r>
      <w:r>
        <w:rPr>
          <w:spacing w:val="1"/>
          <w:sz w:val="26"/>
        </w:rPr>
        <w:t xml:space="preserve"> </w:t>
      </w:r>
      <w:r>
        <w:rPr>
          <w:sz w:val="26"/>
        </w:rPr>
        <w:t>соблюдением</w:t>
      </w:r>
      <w:r>
        <w:rPr>
          <w:spacing w:val="1"/>
          <w:sz w:val="26"/>
        </w:rPr>
        <w:t xml:space="preserve"> </w:t>
      </w:r>
      <w:r>
        <w:rPr>
          <w:sz w:val="26"/>
        </w:rPr>
        <w:t>норм</w:t>
      </w:r>
      <w:r>
        <w:rPr>
          <w:spacing w:val="1"/>
          <w:sz w:val="26"/>
        </w:rPr>
        <w:t xml:space="preserve"> </w:t>
      </w:r>
      <w:r>
        <w:rPr>
          <w:sz w:val="26"/>
        </w:rPr>
        <w:t>произношения,</w:t>
      </w:r>
      <w:r>
        <w:rPr>
          <w:spacing w:val="1"/>
          <w:sz w:val="26"/>
        </w:rPr>
        <w:t xml:space="preserve"> </w:t>
      </w:r>
      <w:r>
        <w:rPr>
          <w:sz w:val="26"/>
        </w:rPr>
        <w:t>расстановки</w:t>
      </w:r>
      <w:r>
        <w:rPr>
          <w:spacing w:val="1"/>
          <w:sz w:val="26"/>
        </w:rPr>
        <w:t xml:space="preserve"> </w:t>
      </w:r>
      <w:r>
        <w:rPr>
          <w:sz w:val="26"/>
        </w:rPr>
        <w:t>ударения,</w:t>
      </w:r>
      <w:r>
        <w:rPr>
          <w:spacing w:val="-62"/>
          <w:sz w:val="26"/>
        </w:rPr>
        <w:t xml:space="preserve"> </w:t>
      </w:r>
      <w:r>
        <w:rPr>
          <w:sz w:val="26"/>
        </w:rPr>
        <w:t>инсценировать</w:t>
      </w:r>
      <w:r>
        <w:rPr>
          <w:spacing w:val="-2"/>
          <w:sz w:val="26"/>
        </w:rPr>
        <w:t xml:space="preserve"> </w:t>
      </w:r>
      <w:r>
        <w:rPr>
          <w:sz w:val="26"/>
        </w:rPr>
        <w:t>небольшие</w:t>
      </w:r>
      <w:r>
        <w:rPr>
          <w:spacing w:val="-1"/>
          <w:sz w:val="26"/>
        </w:rPr>
        <w:t xml:space="preserve"> </w:t>
      </w:r>
      <w:r>
        <w:rPr>
          <w:sz w:val="26"/>
        </w:rPr>
        <w:t>эпизоды</w:t>
      </w:r>
      <w:r>
        <w:rPr>
          <w:spacing w:val="-1"/>
          <w:sz w:val="26"/>
        </w:rPr>
        <w:t xml:space="preserve"> </w:t>
      </w:r>
      <w:r>
        <w:rPr>
          <w:sz w:val="26"/>
        </w:rPr>
        <w:t>из произведения;</w:t>
      </w:r>
    </w:p>
    <w:p w:rsidR="006C6D24" w:rsidRDefault="006C6D24" w:rsidP="006C6D24">
      <w:pPr>
        <w:numPr>
          <w:ilvl w:val="0"/>
          <w:numId w:val="20"/>
        </w:numPr>
        <w:tabs>
          <w:tab w:val="left" w:pos="555"/>
        </w:tabs>
        <w:ind w:right="106" w:firstLine="0"/>
        <w:jc w:val="both"/>
        <w:rPr>
          <w:sz w:val="26"/>
        </w:rPr>
      </w:pPr>
      <w:r>
        <w:rPr>
          <w:sz w:val="26"/>
        </w:rPr>
        <w:t>составлять высказывания на заданную тему по содержанию произведения (не менее 5</w:t>
      </w:r>
      <w:r>
        <w:rPr>
          <w:spacing w:val="1"/>
          <w:sz w:val="26"/>
        </w:rPr>
        <w:t xml:space="preserve"> </w:t>
      </w:r>
      <w:r>
        <w:rPr>
          <w:sz w:val="26"/>
        </w:rPr>
        <w:t>предложений);</w:t>
      </w:r>
    </w:p>
    <w:p w:rsidR="006C6D24" w:rsidRDefault="006C6D24" w:rsidP="006C6D24">
      <w:pPr>
        <w:numPr>
          <w:ilvl w:val="0"/>
          <w:numId w:val="20"/>
        </w:numPr>
        <w:tabs>
          <w:tab w:val="left" w:pos="538"/>
        </w:tabs>
        <w:spacing w:line="299" w:lineRule="exact"/>
        <w:ind w:left="537" w:hanging="326"/>
        <w:jc w:val="both"/>
        <w:rPr>
          <w:sz w:val="26"/>
        </w:rPr>
      </w:pPr>
      <w:r>
        <w:rPr>
          <w:sz w:val="26"/>
        </w:rPr>
        <w:t>сочинять</w:t>
      </w:r>
      <w:r>
        <w:rPr>
          <w:spacing w:val="-4"/>
          <w:sz w:val="26"/>
        </w:rPr>
        <w:t xml:space="preserve"> </w:t>
      </w:r>
      <w:r>
        <w:rPr>
          <w:sz w:val="26"/>
        </w:rPr>
        <w:t>по</w:t>
      </w:r>
      <w:r>
        <w:rPr>
          <w:spacing w:val="-4"/>
          <w:sz w:val="26"/>
        </w:rPr>
        <w:t xml:space="preserve"> </w:t>
      </w:r>
      <w:r>
        <w:rPr>
          <w:sz w:val="26"/>
        </w:rPr>
        <w:t>аналогии</w:t>
      </w:r>
      <w:r>
        <w:rPr>
          <w:spacing w:val="-3"/>
          <w:sz w:val="26"/>
        </w:rPr>
        <w:t xml:space="preserve"> </w:t>
      </w:r>
      <w:r>
        <w:rPr>
          <w:sz w:val="26"/>
        </w:rPr>
        <w:t>с</w:t>
      </w:r>
      <w:r>
        <w:rPr>
          <w:spacing w:val="-4"/>
          <w:sz w:val="26"/>
        </w:rPr>
        <w:t xml:space="preserve"> </w:t>
      </w:r>
      <w:r>
        <w:rPr>
          <w:sz w:val="26"/>
        </w:rPr>
        <w:t>прочитанным</w:t>
      </w:r>
      <w:r>
        <w:rPr>
          <w:spacing w:val="-3"/>
          <w:sz w:val="26"/>
        </w:rPr>
        <w:t xml:space="preserve"> </w:t>
      </w:r>
      <w:r>
        <w:rPr>
          <w:sz w:val="26"/>
        </w:rPr>
        <w:t>загадки,</w:t>
      </w:r>
      <w:r>
        <w:rPr>
          <w:spacing w:val="-4"/>
          <w:sz w:val="26"/>
        </w:rPr>
        <w:t xml:space="preserve"> </w:t>
      </w:r>
      <w:r>
        <w:rPr>
          <w:sz w:val="26"/>
        </w:rPr>
        <w:t>небольшие</w:t>
      </w:r>
      <w:r>
        <w:rPr>
          <w:spacing w:val="-4"/>
          <w:sz w:val="26"/>
        </w:rPr>
        <w:t xml:space="preserve"> </w:t>
      </w:r>
      <w:r>
        <w:rPr>
          <w:sz w:val="26"/>
        </w:rPr>
        <w:t>сказки,</w:t>
      </w:r>
      <w:r>
        <w:rPr>
          <w:spacing w:val="-3"/>
          <w:sz w:val="26"/>
        </w:rPr>
        <w:t xml:space="preserve"> </w:t>
      </w:r>
      <w:r>
        <w:rPr>
          <w:sz w:val="26"/>
        </w:rPr>
        <w:t>рассказы;</w:t>
      </w:r>
    </w:p>
    <w:p w:rsidR="006C6D24" w:rsidRDefault="006C6D24" w:rsidP="006C6D24">
      <w:pPr>
        <w:numPr>
          <w:ilvl w:val="0"/>
          <w:numId w:val="20"/>
        </w:numPr>
        <w:tabs>
          <w:tab w:val="left" w:pos="785"/>
          <w:tab w:val="left" w:pos="2967"/>
          <w:tab w:val="left" w:pos="3401"/>
          <w:tab w:val="left" w:pos="5440"/>
          <w:tab w:val="left" w:pos="6020"/>
          <w:tab w:val="left" w:pos="7340"/>
          <w:tab w:val="left" w:pos="9036"/>
        </w:tabs>
        <w:ind w:right="110" w:firstLine="0"/>
        <w:rPr>
          <w:sz w:val="26"/>
        </w:rPr>
      </w:pPr>
      <w:r>
        <w:rPr>
          <w:sz w:val="26"/>
        </w:rPr>
        <w:t>ориентироваться</w:t>
      </w:r>
      <w:r>
        <w:rPr>
          <w:sz w:val="26"/>
        </w:rPr>
        <w:tab/>
        <w:t>в</w:t>
      </w:r>
      <w:r>
        <w:rPr>
          <w:sz w:val="26"/>
        </w:rPr>
        <w:tab/>
        <w:t>книге/учебнике</w:t>
      </w:r>
      <w:r>
        <w:rPr>
          <w:sz w:val="26"/>
        </w:rPr>
        <w:tab/>
        <w:t>по</w:t>
      </w:r>
      <w:r>
        <w:rPr>
          <w:sz w:val="26"/>
        </w:rPr>
        <w:tab/>
        <w:t>обложке,</w:t>
      </w:r>
      <w:r>
        <w:rPr>
          <w:sz w:val="26"/>
        </w:rPr>
        <w:tab/>
        <w:t>оглавлению,</w:t>
      </w:r>
      <w:r>
        <w:rPr>
          <w:sz w:val="26"/>
        </w:rPr>
        <w:tab/>
        <w:t>аннотации,</w:t>
      </w:r>
      <w:r>
        <w:rPr>
          <w:spacing w:val="-62"/>
          <w:sz w:val="26"/>
        </w:rPr>
        <w:t xml:space="preserve"> </w:t>
      </w:r>
      <w:r>
        <w:rPr>
          <w:sz w:val="26"/>
        </w:rPr>
        <w:t>иллюстрациям,</w:t>
      </w:r>
      <w:r>
        <w:rPr>
          <w:spacing w:val="-2"/>
          <w:sz w:val="26"/>
        </w:rPr>
        <w:t xml:space="preserve"> </w:t>
      </w:r>
      <w:r>
        <w:rPr>
          <w:sz w:val="26"/>
        </w:rPr>
        <w:t>предисловию, условным</w:t>
      </w:r>
      <w:r>
        <w:rPr>
          <w:spacing w:val="-1"/>
          <w:sz w:val="26"/>
        </w:rPr>
        <w:t xml:space="preserve"> </w:t>
      </w:r>
      <w:r>
        <w:rPr>
          <w:sz w:val="26"/>
        </w:rPr>
        <w:t>обозначениям;</w:t>
      </w:r>
    </w:p>
    <w:p w:rsidR="006C6D24" w:rsidRDefault="006C6D24" w:rsidP="006C6D24">
      <w:pPr>
        <w:numPr>
          <w:ilvl w:val="0"/>
          <w:numId w:val="20"/>
        </w:numPr>
        <w:tabs>
          <w:tab w:val="left" w:pos="598"/>
        </w:tabs>
        <w:ind w:right="111" w:firstLine="0"/>
        <w:rPr>
          <w:sz w:val="26"/>
        </w:rPr>
      </w:pPr>
      <w:r>
        <w:rPr>
          <w:sz w:val="26"/>
        </w:rPr>
        <w:t>выбирать</w:t>
      </w:r>
      <w:r>
        <w:rPr>
          <w:spacing w:val="55"/>
          <w:sz w:val="26"/>
        </w:rPr>
        <w:t xml:space="preserve"> </w:t>
      </w:r>
      <w:r>
        <w:rPr>
          <w:sz w:val="26"/>
        </w:rPr>
        <w:t>книги</w:t>
      </w:r>
      <w:r>
        <w:rPr>
          <w:spacing w:val="55"/>
          <w:sz w:val="26"/>
        </w:rPr>
        <w:t xml:space="preserve"> </w:t>
      </w:r>
      <w:r>
        <w:rPr>
          <w:sz w:val="26"/>
        </w:rPr>
        <w:t>для</w:t>
      </w:r>
      <w:r>
        <w:rPr>
          <w:spacing w:val="57"/>
          <w:sz w:val="26"/>
        </w:rPr>
        <w:t xml:space="preserve"> </w:t>
      </w:r>
      <w:r>
        <w:rPr>
          <w:sz w:val="26"/>
        </w:rPr>
        <w:t>самостоятельного</w:t>
      </w:r>
      <w:r>
        <w:rPr>
          <w:spacing w:val="55"/>
          <w:sz w:val="26"/>
        </w:rPr>
        <w:t xml:space="preserve"> </w:t>
      </w:r>
      <w:r>
        <w:rPr>
          <w:sz w:val="26"/>
        </w:rPr>
        <w:t>чтения</w:t>
      </w:r>
      <w:r>
        <w:rPr>
          <w:spacing w:val="56"/>
          <w:sz w:val="26"/>
        </w:rPr>
        <w:t xml:space="preserve"> </w:t>
      </w:r>
      <w:r>
        <w:rPr>
          <w:sz w:val="26"/>
        </w:rPr>
        <w:t>с</w:t>
      </w:r>
      <w:r>
        <w:rPr>
          <w:spacing w:val="56"/>
          <w:sz w:val="26"/>
        </w:rPr>
        <w:t xml:space="preserve"> </w:t>
      </w:r>
      <w:r>
        <w:rPr>
          <w:sz w:val="26"/>
        </w:rPr>
        <w:t>учётом</w:t>
      </w:r>
      <w:r>
        <w:rPr>
          <w:spacing w:val="54"/>
          <w:sz w:val="26"/>
        </w:rPr>
        <w:t xml:space="preserve"> </w:t>
      </w:r>
      <w:r>
        <w:rPr>
          <w:sz w:val="26"/>
        </w:rPr>
        <w:t>рекомендательного</w:t>
      </w:r>
      <w:r>
        <w:rPr>
          <w:spacing w:val="55"/>
          <w:sz w:val="26"/>
        </w:rPr>
        <w:t xml:space="preserve"> </w:t>
      </w:r>
      <w:r>
        <w:rPr>
          <w:sz w:val="26"/>
        </w:rPr>
        <w:t>списка,</w:t>
      </w:r>
      <w:r>
        <w:rPr>
          <w:spacing w:val="-62"/>
          <w:sz w:val="26"/>
        </w:rPr>
        <w:t xml:space="preserve"> </w:t>
      </w:r>
      <w:r>
        <w:rPr>
          <w:sz w:val="26"/>
        </w:rPr>
        <w:t>используя</w:t>
      </w:r>
      <w:r>
        <w:rPr>
          <w:spacing w:val="-1"/>
          <w:sz w:val="26"/>
        </w:rPr>
        <w:t xml:space="preserve"> </w:t>
      </w:r>
      <w:r>
        <w:rPr>
          <w:sz w:val="26"/>
        </w:rPr>
        <w:t>картотеки,</w:t>
      </w:r>
      <w:r>
        <w:rPr>
          <w:spacing w:val="2"/>
          <w:sz w:val="26"/>
        </w:rPr>
        <w:t xml:space="preserve"> </w:t>
      </w:r>
      <w:r>
        <w:rPr>
          <w:sz w:val="26"/>
        </w:rPr>
        <w:t>рассказывать</w:t>
      </w:r>
      <w:r>
        <w:rPr>
          <w:spacing w:val="-3"/>
          <w:sz w:val="26"/>
        </w:rPr>
        <w:t xml:space="preserve"> </w:t>
      </w:r>
      <w:r>
        <w:rPr>
          <w:sz w:val="26"/>
        </w:rPr>
        <w:t>о</w:t>
      </w:r>
      <w:r>
        <w:rPr>
          <w:spacing w:val="-1"/>
          <w:sz w:val="26"/>
        </w:rPr>
        <w:t xml:space="preserve"> </w:t>
      </w:r>
      <w:r>
        <w:rPr>
          <w:sz w:val="26"/>
        </w:rPr>
        <w:t>прочитанной книге;</w:t>
      </w:r>
    </w:p>
    <w:p w:rsidR="006C6D24" w:rsidRDefault="006C6D24" w:rsidP="006C6D24">
      <w:pPr>
        <w:numPr>
          <w:ilvl w:val="0"/>
          <w:numId w:val="20"/>
        </w:numPr>
        <w:tabs>
          <w:tab w:val="left" w:pos="576"/>
        </w:tabs>
        <w:ind w:right="111" w:firstLine="0"/>
        <w:rPr>
          <w:sz w:val="26"/>
        </w:rPr>
      </w:pPr>
      <w:r>
        <w:rPr>
          <w:sz w:val="26"/>
        </w:rPr>
        <w:t>использовать</w:t>
      </w:r>
      <w:r>
        <w:rPr>
          <w:spacing w:val="35"/>
          <w:sz w:val="26"/>
        </w:rPr>
        <w:t xml:space="preserve"> </w:t>
      </w:r>
      <w:r>
        <w:rPr>
          <w:sz w:val="26"/>
        </w:rPr>
        <w:t>справочную</w:t>
      </w:r>
      <w:r>
        <w:rPr>
          <w:spacing w:val="34"/>
          <w:sz w:val="26"/>
        </w:rPr>
        <w:t xml:space="preserve"> </w:t>
      </w:r>
      <w:r>
        <w:rPr>
          <w:sz w:val="26"/>
        </w:rPr>
        <w:t>литературу</w:t>
      </w:r>
      <w:r>
        <w:rPr>
          <w:spacing w:val="34"/>
          <w:sz w:val="26"/>
        </w:rPr>
        <w:t xml:space="preserve"> </w:t>
      </w:r>
      <w:r>
        <w:rPr>
          <w:sz w:val="26"/>
        </w:rPr>
        <w:t>для</w:t>
      </w:r>
      <w:r>
        <w:rPr>
          <w:spacing w:val="34"/>
          <w:sz w:val="26"/>
        </w:rPr>
        <w:t xml:space="preserve"> </w:t>
      </w:r>
      <w:r>
        <w:rPr>
          <w:sz w:val="26"/>
        </w:rPr>
        <w:t>получения</w:t>
      </w:r>
      <w:r>
        <w:rPr>
          <w:spacing w:val="34"/>
          <w:sz w:val="26"/>
        </w:rPr>
        <w:t xml:space="preserve"> </w:t>
      </w:r>
      <w:r>
        <w:rPr>
          <w:sz w:val="26"/>
        </w:rPr>
        <w:t>дополнительной</w:t>
      </w:r>
      <w:r>
        <w:rPr>
          <w:spacing w:val="35"/>
          <w:sz w:val="26"/>
        </w:rPr>
        <w:t xml:space="preserve"> </w:t>
      </w:r>
      <w:r>
        <w:rPr>
          <w:sz w:val="26"/>
        </w:rPr>
        <w:t>информации</w:t>
      </w:r>
      <w:r>
        <w:rPr>
          <w:spacing w:val="34"/>
          <w:sz w:val="26"/>
        </w:rPr>
        <w:t xml:space="preserve"> </w:t>
      </w:r>
      <w:r>
        <w:rPr>
          <w:sz w:val="26"/>
        </w:rPr>
        <w:t>в</w:t>
      </w:r>
      <w:r>
        <w:rPr>
          <w:spacing w:val="-62"/>
          <w:sz w:val="26"/>
        </w:rPr>
        <w:t xml:space="preserve"> </w:t>
      </w:r>
      <w:r>
        <w:rPr>
          <w:sz w:val="26"/>
        </w:rPr>
        <w:t>соответствии</w:t>
      </w:r>
      <w:r>
        <w:rPr>
          <w:spacing w:val="-2"/>
          <w:sz w:val="26"/>
        </w:rPr>
        <w:t xml:space="preserve"> </w:t>
      </w:r>
      <w:r>
        <w:rPr>
          <w:sz w:val="26"/>
        </w:rPr>
        <w:t>с</w:t>
      </w:r>
      <w:r>
        <w:rPr>
          <w:spacing w:val="-1"/>
          <w:sz w:val="26"/>
        </w:rPr>
        <w:t xml:space="preserve"> </w:t>
      </w:r>
      <w:r>
        <w:rPr>
          <w:sz w:val="26"/>
        </w:rPr>
        <w:t>учебной</w:t>
      </w:r>
      <w:r>
        <w:rPr>
          <w:spacing w:val="-1"/>
          <w:sz w:val="26"/>
        </w:rPr>
        <w:t xml:space="preserve"> </w:t>
      </w:r>
      <w:r>
        <w:rPr>
          <w:sz w:val="26"/>
        </w:rPr>
        <w:t>задачей.</w:t>
      </w:r>
    </w:p>
    <w:p w:rsidR="006C6D24" w:rsidRDefault="006C6D24" w:rsidP="006C6D24">
      <w:pPr>
        <w:rPr>
          <w:sz w:val="26"/>
          <w:szCs w:val="26"/>
        </w:rPr>
      </w:pPr>
    </w:p>
    <w:p w:rsidR="006C6D24" w:rsidRDefault="006C6D24" w:rsidP="006C6D24">
      <w:pPr>
        <w:numPr>
          <w:ilvl w:val="0"/>
          <w:numId w:val="24"/>
        </w:numPr>
        <w:tabs>
          <w:tab w:val="left" w:pos="408"/>
        </w:tabs>
        <w:spacing w:before="1" w:line="298" w:lineRule="exact"/>
        <w:ind w:hanging="196"/>
        <w:outlineLvl w:val="1"/>
        <w:rPr>
          <w:b/>
          <w:bCs/>
          <w:sz w:val="26"/>
          <w:szCs w:val="26"/>
        </w:rPr>
      </w:pPr>
      <w:r>
        <w:rPr>
          <w:b/>
          <w:bCs/>
          <w:sz w:val="26"/>
          <w:szCs w:val="26"/>
        </w:rPr>
        <w:t>КЛАСС</w:t>
      </w:r>
    </w:p>
    <w:p w:rsidR="006C6D24" w:rsidRDefault="006C6D24" w:rsidP="006C6D24">
      <w:pPr>
        <w:spacing w:line="298" w:lineRule="exact"/>
        <w:jc w:val="both"/>
        <w:rPr>
          <w:sz w:val="26"/>
          <w:szCs w:val="26"/>
        </w:rPr>
      </w:pPr>
      <w:r>
        <w:rPr>
          <w:sz w:val="26"/>
          <w:szCs w:val="26"/>
        </w:rPr>
        <w:t>К</w:t>
      </w:r>
      <w:r>
        <w:rPr>
          <w:spacing w:val="-6"/>
          <w:sz w:val="26"/>
          <w:szCs w:val="26"/>
        </w:rPr>
        <w:t xml:space="preserve"> </w:t>
      </w:r>
      <w:r>
        <w:rPr>
          <w:sz w:val="26"/>
          <w:szCs w:val="26"/>
        </w:rPr>
        <w:t>концу</w:t>
      </w:r>
      <w:r>
        <w:rPr>
          <w:spacing w:val="-5"/>
          <w:sz w:val="26"/>
          <w:szCs w:val="26"/>
        </w:rPr>
        <w:t xml:space="preserve"> </w:t>
      </w:r>
      <w:r>
        <w:rPr>
          <w:sz w:val="26"/>
          <w:szCs w:val="26"/>
        </w:rPr>
        <w:t xml:space="preserve">обучения </w:t>
      </w:r>
      <w:r>
        <w:rPr>
          <w:b/>
          <w:sz w:val="26"/>
          <w:szCs w:val="26"/>
        </w:rPr>
        <w:t>в</w:t>
      </w:r>
      <w:r>
        <w:rPr>
          <w:b/>
          <w:spacing w:val="-5"/>
          <w:sz w:val="26"/>
          <w:szCs w:val="26"/>
        </w:rPr>
        <w:t xml:space="preserve"> </w:t>
      </w:r>
      <w:r>
        <w:rPr>
          <w:b/>
          <w:sz w:val="26"/>
          <w:szCs w:val="26"/>
        </w:rPr>
        <w:t>третьем</w:t>
      </w:r>
      <w:r>
        <w:rPr>
          <w:b/>
          <w:spacing w:val="-3"/>
          <w:sz w:val="26"/>
          <w:szCs w:val="26"/>
        </w:rPr>
        <w:t xml:space="preserve"> </w:t>
      </w:r>
      <w:r>
        <w:rPr>
          <w:sz w:val="26"/>
          <w:szCs w:val="26"/>
        </w:rPr>
        <w:t>классе</w:t>
      </w:r>
      <w:r>
        <w:rPr>
          <w:spacing w:val="-5"/>
          <w:sz w:val="26"/>
          <w:szCs w:val="26"/>
        </w:rPr>
        <w:t xml:space="preserve"> </w:t>
      </w:r>
      <w:r>
        <w:rPr>
          <w:sz w:val="26"/>
          <w:szCs w:val="26"/>
        </w:rPr>
        <w:t>обучающийся</w:t>
      </w:r>
      <w:r>
        <w:rPr>
          <w:spacing w:val="-4"/>
          <w:sz w:val="26"/>
          <w:szCs w:val="26"/>
        </w:rPr>
        <w:t xml:space="preserve"> </w:t>
      </w:r>
      <w:r>
        <w:rPr>
          <w:sz w:val="26"/>
          <w:szCs w:val="26"/>
        </w:rPr>
        <w:t>научится:</w:t>
      </w:r>
    </w:p>
    <w:p w:rsidR="006C6D24" w:rsidRDefault="006C6D24" w:rsidP="006C6D24">
      <w:pPr>
        <w:numPr>
          <w:ilvl w:val="0"/>
          <w:numId w:val="20"/>
        </w:numPr>
        <w:tabs>
          <w:tab w:val="left" w:pos="648"/>
        </w:tabs>
        <w:spacing w:before="1"/>
        <w:ind w:right="106" w:firstLine="0"/>
        <w:jc w:val="both"/>
        <w:rPr>
          <w:sz w:val="26"/>
        </w:rPr>
      </w:pPr>
      <w:r>
        <w:rPr>
          <w:sz w:val="26"/>
        </w:rPr>
        <w:t>отвечать</w:t>
      </w:r>
      <w:r>
        <w:rPr>
          <w:spacing w:val="1"/>
          <w:sz w:val="26"/>
        </w:rPr>
        <w:t xml:space="preserve"> </w:t>
      </w:r>
      <w:r>
        <w:rPr>
          <w:sz w:val="26"/>
        </w:rPr>
        <w:t>на</w:t>
      </w:r>
      <w:r>
        <w:rPr>
          <w:spacing w:val="1"/>
          <w:sz w:val="26"/>
        </w:rPr>
        <w:t xml:space="preserve"> </w:t>
      </w:r>
      <w:r>
        <w:rPr>
          <w:sz w:val="26"/>
        </w:rPr>
        <w:t>вопрос</w:t>
      </w:r>
      <w:r>
        <w:rPr>
          <w:spacing w:val="1"/>
          <w:sz w:val="26"/>
        </w:rPr>
        <w:t xml:space="preserve"> </w:t>
      </w:r>
      <w:r>
        <w:rPr>
          <w:sz w:val="26"/>
        </w:rPr>
        <w:t>о</w:t>
      </w:r>
      <w:r>
        <w:rPr>
          <w:spacing w:val="1"/>
          <w:sz w:val="26"/>
        </w:rPr>
        <w:t xml:space="preserve"> </w:t>
      </w:r>
      <w:r>
        <w:rPr>
          <w:sz w:val="26"/>
        </w:rPr>
        <w:t>культурной</w:t>
      </w:r>
      <w:r>
        <w:rPr>
          <w:spacing w:val="1"/>
          <w:sz w:val="26"/>
        </w:rPr>
        <w:t xml:space="preserve"> </w:t>
      </w:r>
      <w:r>
        <w:rPr>
          <w:sz w:val="26"/>
        </w:rPr>
        <w:t>значимости</w:t>
      </w:r>
      <w:r>
        <w:rPr>
          <w:spacing w:val="1"/>
          <w:sz w:val="26"/>
        </w:rPr>
        <w:t xml:space="preserve"> </w:t>
      </w:r>
      <w:r>
        <w:rPr>
          <w:sz w:val="26"/>
        </w:rPr>
        <w:t>устного</w:t>
      </w:r>
      <w:r>
        <w:rPr>
          <w:spacing w:val="1"/>
          <w:sz w:val="26"/>
        </w:rPr>
        <w:t xml:space="preserve"> </w:t>
      </w:r>
      <w:r>
        <w:rPr>
          <w:sz w:val="26"/>
        </w:rPr>
        <w:t>народного</w:t>
      </w:r>
      <w:r>
        <w:rPr>
          <w:spacing w:val="1"/>
          <w:sz w:val="26"/>
        </w:rPr>
        <w:t xml:space="preserve"> </w:t>
      </w:r>
      <w:r>
        <w:rPr>
          <w:sz w:val="26"/>
        </w:rPr>
        <w:t>творчества</w:t>
      </w:r>
      <w:r>
        <w:rPr>
          <w:spacing w:val="1"/>
          <w:sz w:val="26"/>
        </w:rPr>
        <w:t xml:space="preserve"> </w:t>
      </w:r>
      <w:r>
        <w:rPr>
          <w:sz w:val="26"/>
        </w:rPr>
        <w:t>и</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фольклоре</w:t>
      </w:r>
      <w:r>
        <w:rPr>
          <w:spacing w:val="1"/>
          <w:sz w:val="26"/>
        </w:rPr>
        <w:t xml:space="preserve"> </w:t>
      </w:r>
      <w:r>
        <w:rPr>
          <w:sz w:val="26"/>
        </w:rPr>
        <w:t>и</w:t>
      </w:r>
      <w:r>
        <w:rPr>
          <w:spacing w:val="1"/>
          <w:sz w:val="26"/>
        </w:rPr>
        <w:t xml:space="preserve"> </w:t>
      </w:r>
      <w:r>
        <w:rPr>
          <w:sz w:val="26"/>
        </w:rPr>
        <w:t>литературных</w:t>
      </w:r>
      <w:r>
        <w:rPr>
          <w:spacing w:val="1"/>
          <w:sz w:val="26"/>
        </w:rPr>
        <w:t xml:space="preserve"> </w:t>
      </w:r>
      <w:r>
        <w:rPr>
          <w:sz w:val="26"/>
        </w:rPr>
        <w:t>произведениях</w:t>
      </w:r>
      <w:r>
        <w:rPr>
          <w:spacing w:val="1"/>
          <w:sz w:val="26"/>
        </w:rPr>
        <w:t xml:space="preserve"> </w:t>
      </w:r>
      <w:r>
        <w:rPr>
          <w:sz w:val="26"/>
        </w:rPr>
        <w:t>отражение</w:t>
      </w:r>
      <w:r>
        <w:rPr>
          <w:spacing w:val="1"/>
          <w:sz w:val="26"/>
        </w:rPr>
        <w:t xml:space="preserve"> </w:t>
      </w:r>
      <w:r>
        <w:rPr>
          <w:sz w:val="26"/>
        </w:rPr>
        <w:t>нравственных</w:t>
      </w:r>
      <w:r>
        <w:rPr>
          <w:spacing w:val="1"/>
          <w:sz w:val="26"/>
        </w:rPr>
        <w:t xml:space="preserve"> </w:t>
      </w:r>
      <w:r>
        <w:rPr>
          <w:sz w:val="26"/>
        </w:rPr>
        <w:t>ценностей,</w:t>
      </w:r>
      <w:r>
        <w:rPr>
          <w:spacing w:val="1"/>
          <w:sz w:val="26"/>
        </w:rPr>
        <w:t xml:space="preserve"> </w:t>
      </w:r>
      <w:r>
        <w:rPr>
          <w:sz w:val="26"/>
        </w:rPr>
        <w:t>традиций,</w:t>
      </w:r>
      <w:r>
        <w:rPr>
          <w:spacing w:val="1"/>
          <w:sz w:val="26"/>
        </w:rPr>
        <w:t xml:space="preserve"> </w:t>
      </w:r>
      <w:r>
        <w:rPr>
          <w:sz w:val="26"/>
        </w:rPr>
        <w:t>быта,</w:t>
      </w:r>
      <w:r>
        <w:rPr>
          <w:spacing w:val="1"/>
          <w:sz w:val="26"/>
        </w:rPr>
        <w:t xml:space="preserve"> </w:t>
      </w:r>
      <w:r>
        <w:rPr>
          <w:sz w:val="26"/>
        </w:rPr>
        <w:t>культуры</w:t>
      </w:r>
      <w:r>
        <w:rPr>
          <w:spacing w:val="1"/>
          <w:sz w:val="26"/>
        </w:rPr>
        <w:t xml:space="preserve"> </w:t>
      </w:r>
      <w:r>
        <w:rPr>
          <w:sz w:val="26"/>
        </w:rPr>
        <w:t>разных</w:t>
      </w:r>
      <w:r>
        <w:rPr>
          <w:spacing w:val="1"/>
          <w:sz w:val="26"/>
        </w:rPr>
        <w:t xml:space="preserve"> </w:t>
      </w:r>
      <w:r>
        <w:rPr>
          <w:sz w:val="26"/>
        </w:rPr>
        <w:t>народов,</w:t>
      </w:r>
      <w:r>
        <w:rPr>
          <w:spacing w:val="1"/>
          <w:sz w:val="26"/>
        </w:rPr>
        <w:t xml:space="preserve"> </w:t>
      </w:r>
      <w:r>
        <w:rPr>
          <w:sz w:val="26"/>
        </w:rPr>
        <w:t>ориентироваться</w:t>
      </w:r>
      <w:r>
        <w:rPr>
          <w:spacing w:val="1"/>
          <w:sz w:val="26"/>
        </w:rPr>
        <w:t xml:space="preserve"> </w:t>
      </w:r>
      <w:r>
        <w:rPr>
          <w:sz w:val="26"/>
        </w:rPr>
        <w:t>в</w:t>
      </w:r>
      <w:r>
        <w:rPr>
          <w:spacing w:val="1"/>
          <w:sz w:val="26"/>
        </w:rPr>
        <w:t xml:space="preserve"> </w:t>
      </w:r>
      <w:r>
        <w:rPr>
          <w:sz w:val="26"/>
        </w:rPr>
        <w:t>нравственно-этических</w:t>
      </w:r>
      <w:r>
        <w:rPr>
          <w:spacing w:val="1"/>
          <w:sz w:val="26"/>
        </w:rPr>
        <w:t xml:space="preserve"> </w:t>
      </w:r>
      <w:r>
        <w:rPr>
          <w:sz w:val="26"/>
        </w:rPr>
        <w:t>понятиях</w:t>
      </w:r>
      <w:r>
        <w:rPr>
          <w:spacing w:val="1"/>
          <w:sz w:val="26"/>
        </w:rPr>
        <w:t xml:space="preserve"> </w:t>
      </w:r>
      <w:r>
        <w:rPr>
          <w:sz w:val="26"/>
        </w:rPr>
        <w:t>в</w:t>
      </w:r>
      <w:r>
        <w:rPr>
          <w:spacing w:val="1"/>
          <w:sz w:val="26"/>
        </w:rPr>
        <w:t xml:space="preserve"> </w:t>
      </w:r>
      <w:r>
        <w:rPr>
          <w:sz w:val="26"/>
        </w:rPr>
        <w:t>контексте</w:t>
      </w:r>
      <w:r>
        <w:rPr>
          <w:spacing w:val="66"/>
          <w:sz w:val="26"/>
        </w:rPr>
        <w:t xml:space="preserve"> </w:t>
      </w:r>
      <w:r>
        <w:rPr>
          <w:sz w:val="26"/>
        </w:rPr>
        <w:t>изученных</w:t>
      </w:r>
      <w:r>
        <w:rPr>
          <w:spacing w:val="1"/>
          <w:sz w:val="26"/>
        </w:rPr>
        <w:t xml:space="preserve"> </w:t>
      </w:r>
      <w:r>
        <w:rPr>
          <w:sz w:val="26"/>
        </w:rPr>
        <w:t>произведений;</w:t>
      </w:r>
    </w:p>
    <w:p w:rsidR="006C6D24" w:rsidRDefault="006C6D24" w:rsidP="006C6D24">
      <w:pPr>
        <w:numPr>
          <w:ilvl w:val="0"/>
          <w:numId w:val="20"/>
        </w:numPr>
        <w:tabs>
          <w:tab w:val="left" w:pos="555"/>
        </w:tabs>
        <w:spacing w:before="1"/>
        <w:ind w:right="107" w:firstLine="0"/>
        <w:jc w:val="both"/>
        <w:rPr>
          <w:sz w:val="26"/>
        </w:rPr>
      </w:pPr>
      <w:r>
        <w:rPr>
          <w:sz w:val="26"/>
        </w:rPr>
        <w:t>читать вслух и про себя в соответствии с учебной задачей, использовать разные виды</w:t>
      </w:r>
      <w:r>
        <w:rPr>
          <w:spacing w:val="1"/>
          <w:sz w:val="26"/>
        </w:rPr>
        <w:t xml:space="preserve"> </w:t>
      </w:r>
      <w:r>
        <w:rPr>
          <w:sz w:val="26"/>
        </w:rPr>
        <w:t>чтения</w:t>
      </w:r>
      <w:r>
        <w:rPr>
          <w:spacing w:val="1"/>
          <w:sz w:val="26"/>
        </w:rPr>
        <w:t xml:space="preserve"> </w:t>
      </w:r>
      <w:r>
        <w:rPr>
          <w:sz w:val="26"/>
        </w:rPr>
        <w:t>(изучающее,</w:t>
      </w:r>
      <w:r>
        <w:rPr>
          <w:spacing w:val="1"/>
          <w:sz w:val="26"/>
        </w:rPr>
        <w:t xml:space="preserve"> </w:t>
      </w:r>
      <w:r>
        <w:rPr>
          <w:sz w:val="26"/>
        </w:rPr>
        <w:t>ознакомительное,</w:t>
      </w:r>
      <w:r>
        <w:rPr>
          <w:spacing w:val="1"/>
          <w:sz w:val="26"/>
        </w:rPr>
        <w:t xml:space="preserve"> </w:t>
      </w:r>
      <w:r>
        <w:rPr>
          <w:sz w:val="26"/>
        </w:rPr>
        <w:t>поисковое</w:t>
      </w:r>
      <w:r>
        <w:rPr>
          <w:spacing w:val="1"/>
          <w:sz w:val="26"/>
        </w:rPr>
        <w:t xml:space="preserve"> </w:t>
      </w:r>
      <w:r>
        <w:rPr>
          <w:sz w:val="26"/>
        </w:rPr>
        <w:t>выборочное,</w:t>
      </w:r>
      <w:r>
        <w:rPr>
          <w:spacing w:val="66"/>
          <w:sz w:val="26"/>
        </w:rPr>
        <w:t xml:space="preserve"> </w:t>
      </w:r>
      <w:r>
        <w:rPr>
          <w:sz w:val="26"/>
        </w:rPr>
        <w:t>просмотровое</w:t>
      </w:r>
      <w:r>
        <w:rPr>
          <w:spacing w:val="1"/>
          <w:sz w:val="26"/>
        </w:rPr>
        <w:t xml:space="preserve"> </w:t>
      </w:r>
      <w:r>
        <w:rPr>
          <w:sz w:val="26"/>
        </w:rPr>
        <w:t>выборочное);</w:t>
      </w:r>
    </w:p>
    <w:p w:rsidR="006C6D24" w:rsidRDefault="006C6D24" w:rsidP="006C6D24">
      <w:pPr>
        <w:numPr>
          <w:ilvl w:val="0"/>
          <w:numId w:val="20"/>
        </w:numPr>
        <w:tabs>
          <w:tab w:val="left" w:pos="552"/>
        </w:tabs>
        <w:ind w:right="109" w:firstLine="0"/>
        <w:jc w:val="both"/>
        <w:rPr>
          <w:sz w:val="26"/>
        </w:rPr>
      </w:pPr>
      <w:r>
        <w:rPr>
          <w:sz w:val="26"/>
        </w:rPr>
        <w:t>читать вслух целыми словами без пропусков и перестановок букв и слогов доступные</w:t>
      </w:r>
      <w:r>
        <w:rPr>
          <w:spacing w:val="1"/>
          <w:sz w:val="26"/>
        </w:rPr>
        <w:t xml:space="preserve"> </w:t>
      </w:r>
      <w:r>
        <w:rPr>
          <w:sz w:val="26"/>
        </w:rPr>
        <w:t>по восприятию и небольшие по объёму прозаические и стихотворные произведения в</w:t>
      </w:r>
      <w:r>
        <w:rPr>
          <w:spacing w:val="1"/>
          <w:sz w:val="26"/>
        </w:rPr>
        <w:t xml:space="preserve"> </w:t>
      </w:r>
      <w:r>
        <w:rPr>
          <w:sz w:val="26"/>
        </w:rPr>
        <w:t>темпе</w:t>
      </w:r>
      <w:r>
        <w:rPr>
          <w:spacing w:val="-2"/>
          <w:sz w:val="26"/>
        </w:rPr>
        <w:t xml:space="preserve"> </w:t>
      </w:r>
      <w:r>
        <w:rPr>
          <w:sz w:val="26"/>
        </w:rPr>
        <w:t>не</w:t>
      </w:r>
      <w:r>
        <w:rPr>
          <w:spacing w:val="2"/>
          <w:sz w:val="26"/>
        </w:rPr>
        <w:t xml:space="preserve"> </w:t>
      </w:r>
      <w:r>
        <w:rPr>
          <w:sz w:val="26"/>
        </w:rPr>
        <w:t>менее</w:t>
      </w:r>
      <w:r>
        <w:rPr>
          <w:spacing w:val="-1"/>
          <w:sz w:val="26"/>
        </w:rPr>
        <w:t xml:space="preserve"> </w:t>
      </w:r>
      <w:r>
        <w:rPr>
          <w:sz w:val="26"/>
        </w:rPr>
        <w:t>60</w:t>
      </w:r>
      <w:r>
        <w:rPr>
          <w:spacing w:val="-1"/>
          <w:sz w:val="26"/>
        </w:rPr>
        <w:t xml:space="preserve"> </w:t>
      </w:r>
      <w:r>
        <w:rPr>
          <w:sz w:val="26"/>
        </w:rPr>
        <w:t>слов</w:t>
      </w:r>
      <w:r>
        <w:rPr>
          <w:spacing w:val="-1"/>
          <w:sz w:val="26"/>
        </w:rPr>
        <w:t xml:space="preserve"> </w:t>
      </w:r>
      <w:r>
        <w:rPr>
          <w:sz w:val="26"/>
        </w:rPr>
        <w:t>в</w:t>
      </w:r>
      <w:r>
        <w:rPr>
          <w:spacing w:val="-2"/>
          <w:sz w:val="26"/>
        </w:rPr>
        <w:t xml:space="preserve"> </w:t>
      </w:r>
      <w:r>
        <w:rPr>
          <w:sz w:val="26"/>
        </w:rPr>
        <w:t>минуту</w:t>
      </w:r>
      <w:r>
        <w:rPr>
          <w:spacing w:val="-1"/>
          <w:sz w:val="26"/>
        </w:rPr>
        <w:t xml:space="preserve"> </w:t>
      </w:r>
      <w:r>
        <w:rPr>
          <w:sz w:val="26"/>
        </w:rPr>
        <w:t>(без</w:t>
      </w:r>
      <w:r>
        <w:rPr>
          <w:spacing w:val="-1"/>
          <w:sz w:val="26"/>
        </w:rPr>
        <w:t xml:space="preserve"> </w:t>
      </w:r>
      <w:r>
        <w:rPr>
          <w:sz w:val="26"/>
        </w:rPr>
        <w:t>отметочного оценивания);</w:t>
      </w:r>
    </w:p>
    <w:p w:rsidR="006C6D24" w:rsidRDefault="006C6D24" w:rsidP="006C6D24">
      <w:pPr>
        <w:numPr>
          <w:ilvl w:val="0"/>
          <w:numId w:val="20"/>
        </w:numPr>
        <w:tabs>
          <w:tab w:val="left" w:pos="598"/>
        </w:tabs>
        <w:ind w:right="109" w:firstLine="0"/>
        <w:jc w:val="both"/>
        <w:rPr>
          <w:sz w:val="26"/>
        </w:rPr>
      </w:pPr>
      <w:r>
        <w:rPr>
          <w:sz w:val="26"/>
        </w:rPr>
        <w:t>читать наизусть не менее 4 стихотворений в соответствии с изученной тематикой</w:t>
      </w:r>
      <w:r>
        <w:rPr>
          <w:spacing w:val="1"/>
          <w:sz w:val="26"/>
        </w:rPr>
        <w:t xml:space="preserve"> </w:t>
      </w:r>
      <w:r>
        <w:rPr>
          <w:sz w:val="26"/>
        </w:rPr>
        <w:t>произведений;</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0"/>
        </w:numPr>
        <w:tabs>
          <w:tab w:val="left" w:pos="538"/>
        </w:tabs>
        <w:spacing w:before="75"/>
        <w:ind w:left="537" w:hanging="326"/>
        <w:jc w:val="both"/>
        <w:rPr>
          <w:sz w:val="26"/>
        </w:rPr>
      </w:pPr>
      <w:r>
        <w:rPr>
          <w:sz w:val="26"/>
        </w:rPr>
        <w:lastRenderedPageBreak/>
        <w:t>различать</w:t>
      </w:r>
      <w:r>
        <w:rPr>
          <w:spacing w:val="-5"/>
          <w:sz w:val="26"/>
        </w:rPr>
        <w:t xml:space="preserve"> </w:t>
      </w:r>
      <w:r>
        <w:rPr>
          <w:sz w:val="26"/>
        </w:rPr>
        <w:t>художественные</w:t>
      </w:r>
      <w:r>
        <w:rPr>
          <w:spacing w:val="-4"/>
          <w:sz w:val="26"/>
        </w:rPr>
        <w:t xml:space="preserve"> </w:t>
      </w:r>
      <w:r>
        <w:rPr>
          <w:sz w:val="26"/>
        </w:rPr>
        <w:t>произведения</w:t>
      </w:r>
      <w:r>
        <w:rPr>
          <w:spacing w:val="-5"/>
          <w:sz w:val="26"/>
        </w:rPr>
        <w:t xml:space="preserve"> </w:t>
      </w:r>
      <w:r>
        <w:rPr>
          <w:sz w:val="26"/>
        </w:rPr>
        <w:t>и</w:t>
      </w:r>
      <w:r>
        <w:rPr>
          <w:spacing w:val="-3"/>
          <w:sz w:val="26"/>
        </w:rPr>
        <w:t xml:space="preserve"> </w:t>
      </w:r>
      <w:r>
        <w:rPr>
          <w:sz w:val="26"/>
        </w:rPr>
        <w:t>познавательные</w:t>
      </w:r>
      <w:r>
        <w:rPr>
          <w:spacing w:val="-5"/>
          <w:sz w:val="26"/>
        </w:rPr>
        <w:t xml:space="preserve"> </w:t>
      </w:r>
      <w:r>
        <w:rPr>
          <w:sz w:val="26"/>
        </w:rPr>
        <w:t>тексты;</w:t>
      </w:r>
    </w:p>
    <w:p w:rsidR="006C6D24" w:rsidRDefault="006C6D24" w:rsidP="006C6D24">
      <w:pPr>
        <w:numPr>
          <w:ilvl w:val="0"/>
          <w:numId w:val="20"/>
        </w:numPr>
        <w:tabs>
          <w:tab w:val="left" w:pos="574"/>
        </w:tabs>
        <w:spacing w:before="1"/>
        <w:ind w:right="111" w:firstLine="0"/>
        <w:jc w:val="both"/>
        <w:rPr>
          <w:sz w:val="26"/>
        </w:rPr>
      </w:pPr>
      <w:r>
        <w:rPr>
          <w:sz w:val="26"/>
        </w:rPr>
        <w:t>различать прозаическую и стихотворную речь: называть особенности стихотворного</w:t>
      </w:r>
      <w:r>
        <w:rPr>
          <w:spacing w:val="1"/>
          <w:sz w:val="26"/>
        </w:rPr>
        <w:t xml:space="preserve"> </w:t>
      </w:r>
      <w:r>
        <w:rPr>
          <w:sz w:val="26"/>
        </w:rPr>
        <w:t>произведения</w:t>
      </w:r>
      <w:r>
        <w:rPr>
          <w:spacing w:val="-3"/>
          <w:sz w:val="26"/>
        </w:rPr>
        <w:t xml:space="preserve"> </w:t>
      </w:r>
      <w:r>
        <w:rPr>
          <w:sz w:val="26"/>
        </w:rPr>
        <w:t>(ритм,</w:t>
      </w:r>
      <w:r>
        <w:rPr>
          <w:spacing w:val="-1"/>
          <w:sz w:val="26"/>
        </w:rPr>
        <w:t xml:space="preserve"> </w:t>
      </w:r>
      <w:r>
        <w:rPr>
          <w:sz w:val="26"/>
        </w:rPr>
        <w:t>рифма,</w:t>
      </w:r>
      <w:r>
        <w:rPr>
          <w:spacing w:val="-4"/>
          <w:sz w:val="26"/>
        </w:rPr>
        <w:t xml:space="preserve"> </w:t>
      </w:r>
      <w:r>
        <w:rPr>
          <w:sz w:val="26"/>
        </w:rPr>
        <w:t>строфа),</w:t>
      </w:r>
      <w:r>
        <w:rPr>
          <w:spacing w:val="-1"/>
          <w:sz w:val="26"/>
        </w:rPr>
        <w:t xml:space="preserve"> </w:t>
      </w:r>
      <w:r>
        <w:rPr>
          <w:sz w:val="26"/>
        </w:rPr>
        <w:t>отличать</w:t>
      </w:r>
      <w:r>
        <w:rPr>
          <w:spacing w:val="-5"/>
          <w:sz w:val="26"/>
        </w:rPr>
        <w:t xml:space="preserve"> </w:t>
      </w:r>
      <w:r>
        <w:rPr>
          <w:sz w:val="26"/>
        </w:rPr>
        <w:t>лирическое</w:t>
      </w:r>
      <w:r>
        <w:rPr>
          <w:spacing w:val="-3"/>
          <w:sz w:val="26"/>
        </w:rPr>
        <w:t xml:space="preserve"> </w:t>
      </w:r>
      <w:r>
        <w:rPr>
          <w:sz w:val="26"/>
        </w:rPr>
        <w:t>произведение</w:t>
      </w:r>
      <w:r>
        <w:rPr>
          <w:spacing w:val="-3"/>
          <w:sz w:val="26"/>
        </w:rPr>
        <w:t xml:space="preserve"> </w:t>
      </w:r>
      <w:r>
        <w:rPr>
          <w:sz w:val="26"/>
        </w:rPr>
        <w:t>от</w:t>
      </w:r>
      <w:r>
        <w:rPr>
          <w:spacing w:val="-4"/>
          <w:sz w:val="26"/>
        </w:rPr>
        <w:t xml:space="preserve"> </w:t>
      </w:r>
      <w:r>
        <w:rPr>
          <w:sz w:val="26"/>
        </w:rPr>
        <w:t>эпического;</w:t>
      </w:r>
    </w:p>
    <w:p w:rsidR="006C6D24" w:rsidRDefault="006C6D24" w:rsidP="006C6D24">
      <w:pPr>
        <w:numPr>
          <w:ilvl w:val="0"/>
          <w:numId w:val="20"/>
        </w:numPr>
        <w:tabs>
          <w:tab w:val="left" w:pos="732"/>
        </w:tabs>
        <w:ind w:right="113" w:firstLine="0"/>
        <w:jc w:val="both"/>
        <w:rPr>
          <w:sz w:val="26"/>
        </w:rPr>
      </w:pPr>
      <w:r>
        <w:rPr>
          <w:sz w:val="26"/>
        </w:rPr>
        <w:t>понимать</w:t>
      </w:r>
      <w:r>
        <w:rPr>
          <w:spacing w:val="1"/>
          <w:sz w:val="26"/>
        </w:rPr>
        <w:t xml:space="preserve"> </w:t>
      </w:r>
      <w:r>
        <w:rPr>
          <w:sz w:val="26"/>
        </w:rPr>
        <w:t>жанровую</w:t>
      </w:r>
      <w:r>
        <w:rPr>
          <w:spacing w:val="1"/>
          <w:sz w:val="26"/>
        </w:rPr>
        <w:t xml:space="preserve"> </w:t>
      </w:r>
      <w:r>
        <w:rPr>
          <w:sz w:val="26"/>
        </w:rPr>
        <w:t>принадлежность,</w:t>
      </w:r>
      <w:r>
        <w:rPr>
          <w:spacing w:val="1"/>
          <w:sz w:val="26"/>
        </w:rPr>
        <w:t xml:space="preserve"> </w:t>
      </w:r>
      <w:r>
        <w:rPr>
          <w:sz w:val="26"/>
        </w:rPr>
        <w:t>содержание,</w:t>
      </w:r>
      <w:r>
        <w:rPr>
          <w:spacing w:val="1"/>
          <w:sz w:val="26"/>
        </w:rPr>
        <w:t xml:space="preserve"> </w:t>
      </w:r>
      <w:r>
        <w:rPr>
          <w:sz w:val="26"/>
        </w:rPr>
        <w:t>смысл</w:t>
      </w:r>
      <w:r>
        <w:rPr>
          <w:spacing w:val="1"/>
          <w:sz w:val="26"/>
        </w:rPr>
        <w:t xml:space="preserve"> </w:t>
      </w:r>
      <w:r>
        <w:rPr>
          <w:sz w:val="26"/>
        </w:rPr>
        <w:t>прослушанного/</w:t>
      </w:r>
      <w:r>
        <w:rPr>
          <w:spacing w:val="1"/>
          <w:sz w:val="26"/>
        </w:rPr>
        <w:t xml:space="preserve"> </w:t>
      </w:r>
      <w:r>
        <w:rPr>
          <w:sz w:val="26"/>
        </w:rPr>
        <w:t>прочитанного</w:t>
      </w:r>
      <w:r>
        <w:rPr>
          <w:spacing w:val="1"/>
          <w:sz w:val="26"/>
        </w:rPr>
        <w:t xml:space="preserve"> </w:t>
      </w:r>
      <w:r>
        <w:rPr>
          <w:sz w:val="26"/>
        </w:rPr>
        <w:t>произведения:</w:t>
      </w:r>
      <w:r>
        <w:rPr>
          <w:spacing w:val="1"/>
          <w:sz w:val="26"/>
        </w:rPr>
        <w:t xml:space="preserve"> </w:t>
      </w:r>
      <w:r>
        <w:rPr>
          <w:sz w:val="26"/>
        </w:rPr>
        <w:t>отвечать</w:t>
      </w:r>
      <w:r>
        <w:rPr>
          <w:spacing w:val="1"/>
          <w:sz w:val="26"/>
        </w:rPr>
        <w:t xml:space="preserve"> </w:t>
      </w:r>
      <w:r>
        <w:rPr>
          <w:sz w:val="26"/>
        </w:rPr>
        <w:t>и</w:t>
      </w:r>
      <w:r>
        <w:rPr>
          <w:spacing w:val="1"/>
          <w:sz w:val="26"/>
        </w:rPr>
        <w:t xml:space="preserve"> </w:t>
      </w:r>
      <w:r>
        <w:rPr>
          <w:sz w:val="26"/>
        </w:rPr>
        <w:t>формулировать</w:t>
      </w:r>
      <w:r>
        <w:rPr>
          <w:spacing w:val="1"/>
          <w:sz w:val="26"/>
        </w:rPr>
        <w:t xml:space="preserve"> </w:t>
      </w:r>
      <w:r>
        <w:rPr>
          <w:sz w:val="26"/>
        </w:rPr>
        <w:t>вопросы</w:t>
      </w:r>
      <w:r>
        <w:rPr>
          <w:spacing w:val="1"/>
          <w:sz w:val="26"/>
        </w:rPr>
        <w:t xml:space="preserve"> </w:t>
      </w:r>
      <w:r>
        <w:rPr>
          <w:sz w:val="26"/>
        </w:rPr>
        <w:t>к</w:t>
      </w:r>
      <w:r>
        <w:rPr>
          <w:spacing w:val="1"/>
          <w:sz w:val="26"/>
        </w:rPr>
        <w:t xml:space="preserve"> </w:t>
      </w:r>
      <w:r>
        <w:rPr>
          <w:sz w:val="26"/>
        </w:rPr>
        <w:t>учебным</w:t>
      </w:r>
      <w:r>
        <w:rPr>
          <w:spacing w:val="1"/>
          <w:sz w:val="26"/>
        </w:rPr>
        <w:t xml:space="preserve"> </w:t>
      </w:r>
      <w:r>
        <w:rPr>
          <w:sz w:val="26"/>
        </w:rPr>
        <w:t>и</w:t>
      </w:r>
      <w:r>
        <w:rPr>
          <w:spacing w:val="1"/>
          <w:sz w:val="26"/>
        </w:rPr>
        <w:t xml:space="preserve"> </w:t>
      </w:r>
      <w:r>
        <w:rPr>
          <w:sz w:val="26"/>
        </w:rPr>
        <w:t>художественным</w:t>
      </w:r>
      <w:r>
        <w:rPr>
          <w:spacing w:val="-2"/>
          <w:sz w:val="26"/>
        </w:rPr>
        <w:t xml:space="preserve"> </w:t>
      </w:r>
      <w:r>
        <w:rPr>
          <w:sz w:val="26"/>
        </w:rPr>
        <w:t>текстам;</w:t>
      </w:r>
    </w:p>
    <w:p w:rsidR="006C6D24" w:rsidRDefault="006C6D24" w:rsidP="006C6D24">
      <w:pPr>
        <w:numPr>
          <w:ilvl w:val="0"/>
          <w:numId w:val="20"/>
        </w:numPr>
        <w:tabs>
          <w:tab w:val="left" w:pos="598"/>
        </w:tabs>
        <w:ind w:right="107" w:firstLine="0"/>
        <w:jc w:val="both"/>
        <w:rPr>
          <w:sz w:val="26"/>
        </w:rPr>
      </w:pPr>
      <w:r>
        <w:rPr>
          <w:sz w:val="26"/>
        </w:rPr>
        <w:t>различать и называть отдельные жанры фольклора (считалки, загадки, пословицы,</w:t>
      </w:r>
      <w:r>
        <w:rPr>
          <w:spacing w:val="1"/>
          <w:sz w:val="26"/>
        </w:rPr>
        <w:t xml:space="preserve"> </w:t>
      </w:r>
      <w:r>
        <w:rPr>
          <w:sz w:val="26"/>
        </w:rPr>
        <w:t>потешки,</w:t>
      </w:r>
      <w:r>
        <w:rPr>
          <w:spacing w:val="1"/>
          <w:sz w:val="26"/>
        </w:rPr>
        <w:t xml:space="preserve"> </w:t>
      </w:r>
      <w:r>
        <w:rPr>
          <w:sz w:val="26"/>
        </w:rPr>
        <w:t>небылицы,</w:t>
      </w:r>
      <w:r>
        <w:rPr>
          <w:spacing w:val="1"/>
          <w:sz w:val="26"/>
        </w:rPr>
        <w:t xml:space="preserve"> </w:t>
      </w:r>
      <w:r>
        <w:rPr>
          <w:sz w:val="26"/>
        </w:rPr>
        <w:t>народные</w:t>
      </w:r>
      <w:r>
        <w:rPr>
          <w:spacing w:val="1"/>
          <w:sz w:val="26"/>
        </w:rPr>
        <w:t xml:space="preserve"> </w:t>
      </w:r>
      <w:r>
        <w:rPr>
          <w:sz w:val="26"/>
        </w:rPr>
        <w:t>песни,</w:t>
      </w:r>
      <w:r>
        <w:rPr>
          <w:spacing w:val="1"/>
          <w:sz w:val="26"/>
        </w:rPr>
        <w:t xml:space="preserve"> </w:t>
      </w:r>
      <w:r>
        <w:rPr>
          <w:sz w:val="26"/>
        </w:rPr>
        <w:t>скороговорки,</w:t>
      </w:r>
      <w:r>
        <w:rPr>
          <w:spacing w:val="1"/>
          <w:sz w:val="26"/>
        </w:rPr>
        <w:t xml:space="preserve"> </w:t>
      </w:r>
      <w:r>
        <w:rPr>
          <w:sz w:val="26"/>
        </w:rPr>
        <w:t>сказки</w:t>
      </w:r>
      <w:r>
        <w:rPr>
          <w:spacing w:val="1"/>
          <w:sz w:val="26"/>
        </w:rPr>
        <w:t xml:space="preserve"> </w:t>
      </w:r>
      <w:r>
        <w:rPr>
          <w:sz w:val="26"/>
        </w:rPr>
        <w:t>о</w:t>
      </w:r>
      <w:r>
        <w:rPr>
          <w:spacing w:val="1"/>
          <w:sz w:val="26"/>
        </w:rPr>
        <w:t xml:space="preserve"> </w:t>
      </w:r>
      <w:r>
        <w:rPr>
          <w:sz w:val="26"/>
        </w:rPr>
        <w:t>животных,</w:t>
      </w:r>
      <w:r>
        <w:rPr>
          <w:spacing w:val="1"/>
          <w:sz w:val="26"/>
        </w:rPr>
        <w:t xml:space="preserve"> </w:t>
      </w:r>
      <w:r>
        <w:rPr>
          <w:sz w:val="26"/>
        </w:rPr>
        <w:t>бытовые</w:t>
      </w:r>
      <w:r>
        <w:rPr>
          <w:spacing w:val="1"/>
          <w:sz w:val="26"/>
        </w:rPr>
        <w:t xml:space="preserve"> </w:t>
      </w:r>
      <w:r>
        <w:rPr>
          <w:sz w:val="26"/>
        </w:rPr>
        <w:t>и</w:t>
      </w:r>
      <w:r>
        <w:rPr>
          <w:spacing w:val="1"/>
          <w:sz w:val="26"/>
        </w:rPr>
        <w:t xml:space="preserve"> </w:t>
      </w:r>
      <w:r>
        <w:rPr>
          <w:sz w:val="26"/>
        </w:rPr>
        <w:t>волшебные)</w:t>
      </w:r>
      <w:r>
        <w:rPr>
          <w:spacing w:val="1"/>
          <w:sz w:val="26"/>
        </w:rPr>
        <w:t xml:space="preserve"> </w:t>
      </w:r>
      <w:r>
        <w:rPr>
          <w:sz w:val="26"/>
        </w:rPr>
        <w:t>и</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(литературные</w:t>
      </w:r>
      <w:r>
        <w:rPr>
          <w:spacing w:val="1"/>
          <w:sz w:val="26"/>
        </w:rPr>
        <w:t xml:space="preserve"> </w:t>
      </w:r>
      <w:r>
        <w:rPr>
          <w:sz w:val="26"/>
        </w:rPr>
        <w:t>сказки,</w:t>
      </w:r>
      <w:r>
        <w:rPr>
          <w:spacing w:val="1"/>
          <w:sz w:val="26"/>
        </w:rPr>
        <w:t xml:space="preserve"> </w:t>
      </w:r>
      <w:r>
        <w:rPr>
          <w:sz w:val="26"/>
        </w:rPr>
        <w:t>рассказы,</w:t>
      </w:r>
      <w:r>
        <w:rPr>
          <w:spacing w:val="-62"/>
          <w:sz w:val="26"/>
        </w:rPr>
        <w:t xml:space="preserve"> </w:t>
      </w:r>
      <w:r>
        <w:rPr>
          <w:sz w:val="26"/>
        </w:rPr>
        <w:t>стихотворения,</w:t>
      </w:r>
      <w:r>
        <w:rPr>
          <w:spacing w:val="1"/>
          <w:sz w:val="26"/>
        </w:rPr>
        <w:t xml:space="preserve"> </w:t>
      </w:r>
      <w:r>
        <w:rPr>
          <w:sz w:val="26"/>
        </w:rPr>
        <w:t>басни),</w:t>
      </w:r>
      <w:r>
        <w:rPr>
          <w:spacing w:val="1"/>
          <w:sz w:val="26"/>
        </w:rPr>
        <w:t xml:space="preserve"> </w:t>
      </w:r>
      <w:r>
        <w:rPr>
          <w:sz w:val="26"/>
        </w:rPr>
        <w:t>приводить</w:t>
      </w:r>
      <w:r>
        <w:rPr>
          <w:spacing w:val="1"/>
          <w:sz w:val="26"/>
        </w:rPr>
        <w:t xml:space="preserve"> </w:t>
      </w:r>
      <w:r>
        <w:rPr>
          <w:sz w:val="26"/>
        </w:rPr>
        <w:t>примеры</w:t>
      </w:r>
      <w:r>
        <w:rPr>
          <w:spacing w:val="1"/>
          <w:sz w:val="26"/>
        </w:rPr>
        <w:t xml:space="preserve"> </w:t>
      </w:r>
      <w:r>
        <w:rPr>
          <w:sz w:val="26"/>
        </w:rPr>
        <w:t>произведений</w:t>
      </w:r>
      <w:r>
        <w:rPr>
          <w:spacing w:val="1"/>
          <w:sz w:val="26"/>
        </w:rPr>
        <w:t xml:space="preserve"> </w:t>
      </w:r>
      <w:r>
        <w:rPr>
          <w:sz w:val="26"/>
        </w:rPr>
        <w:t>фольклора</w:t>
      </w:r>
      <w:r>
        <w:rPr>
          <w:spacing w:val="1"/>
          <w:sz w:val="26"/>
        </w:rPr>
        <w:t xml:space="preserve"> </w:t>
      </w:r>
      <w:r>
        <w:rPr>
          <w:sz w:val="26"/>
        </w:rPr>
        <w:t>разных</w:t>
      </w:r>
      <w:r>
        <w:rPr>
          <w:spacing w:val="1"/>
          <w:sz w:val="26"/>
        </w:rPr>
        <w:t xml:space="preserve"> </w:t>
      </w:r>
      <w:r>
        <w:rPr>
          <w:sz w:val="26"/>
        </w:rPr>
        <w:t>народов</w:t>
      </w:r>
      <w:r>
        <w:rPr>
          <w:spacing w:val="1"/>
          <w:sz w:val="26"/>
        </w:rPr>
        <w:t xml:space="preserve"> </w:t>
      </w:r>
      <w:r>
        <w:rPr>
          <w:sz w:val="26"/>
        </w:rPr>
        <w:t>России;</w:t>
      </w:r>
    </w:p>
    <w:p w:rsidR="006C6D24" w:rsidRDefault="006C6D24" w:rsidP="006C6D24">
      <w:pPr>
        <w:numPr>
          <w:ilvl w:val="0"/>
          <w:numId w:val="20"/>
        </w:numPr>
        <w:tabs>
          <w:tab w:val="left" w:pos="591"/>
        </w:tabs>
        <w:spacing w:before="1"/>
        <w:ind w:right="105" w:firstLine="0"/>
        <w:jc w:val="both"/>
        <w:rPr>
          <w:sz w:val="26"/>
        </w:rPr>
      </w:pPr>
      <w:r>
        <w:rPr>
          <w:sz w:val="26"/>
        </w:rPr>
        <w:t>владеть элементарными умениями анализа и интерпретации текста: формулировать</w:t>
      </w:r>
      <w:r>
        <w:rPr>
          <w:spacing w:val="1"/>
          <w:sz w:val="26"/>
        </w:rPr>
        <w:t xml:space="preserve"> </w:t>
      </w:r>
      <w:r>
        <w:rPr>
          <w:sz w:val="26"/>
        </w:rPr>
        <w:t>тему и главную мысль, определять последовательность событий в тексте произведения,</w:t>
      </w:r>
      <w:r>
        <w:rPr>
          <w:spacing w:val="1"/>
          <w:sz w:val="26"/>
        </w:rPr>
        <w:t xml:space="preserve"> </w:t>
      </w:r>
      <w:r>
        <w:rPr>
          <w:sz w:val="26"/>
        </w:rPr>
        <w:t>выявлять</w:t>
      </w:r>
      <w:r>
        <w:rPr>
          <w:spacing w:val="1"/>
          <w:sz w:val="26"/>
        </w:rPr>
        <w:t xml:space="preserve"> </w:t>
      </w:r>
      <w:r>
        <w:rPr>
          <w:sz w:val="26"/>
        </w:rPr>
        <w:t>связь</w:t>
      </w:r>
      <w:r>
        <w:rPr>
          <w:spacing w:val="1"/>
          <w:sz w:val="26"/>
        </w:rPr>
        <w:t xml:space="preserve"> </w:t>
      </w:r>
      <w:r>
        <w:rPr>
          <w:sz w:val="26"/>
        </w:rPr>
        <w:t>событий,</w:t>
      </w:r>
      <w:r>
        <w:rPr>
          <w:spacing w:val="1"/>
          <w:sz w:val="26"/>
        </w:rPr>
        <w:t xml:space="preserve"> </w:t>
      </w:r>
      <w:r>
        <w:rPr>
          <w:sz w:val="26"/>
        </w:rPr>
        <w:t>эпизодов</w:t>
      </w:r>
      <w:r>
        <w:rPr>
          <w:spacing w:val="1"/>
          <w:sz w:val="26"/>
        </w:rPr>
        <w:t xml:space="preserve"> </w:t>
      </w:r>
      <w:r>
        <w:rPr>
          <w:sz w:val="26"/>
        </w:rPr>
        <w:t>текста;</w:t>
      </w:r>
      <w:r>
        <w:rPr>
          <w:spacing w:val="1"/>
          <w:sz w:val="26"/>
        </w:rPr>
        <w:t xml:space="preserve"> </w:t>
      </w:r>
      <w:r>
        <w:rPr>
          <w:sz w:val="26"/>
        </w:rPr>
        <w:t>составлять</w:t>
      </w:r>
      <w:r>
        <w:rPr>
          <w:spacing w:val="1"/>
          <w:sz w:val="26"/>
        </w:rPr>
        <w:t xml:space="preserve"> </w:t>
      </w:r>
      <w:r>
        <w:rPr>
          <w:sz w:val="26"/>
        </w:rPr>
        <w:t>план</w:t>
      </w:r>
      <w:r>
        <w:rPr>
          <w:spacing w:val="1"/>
          <w:sz w:val="26"/>
        </w:rPr>
        <w:t xml:space="preserve"> </w:t>
      </w:r>
      <w:r>
        <w:rPr>
          <w:sz w:val="26"/>
        </w:rPr>
        <w:t>текста</w:t>
      </w:r>
      <w:r>
        <w:rPr>
          <w:spacing w:val="1"/>
          <w:sz w:val="26"/>
        </w:rPr>
        <w:t xml:space="preserve"> </w:t>
      </w:r>
      <w:r>
        <w:rPr>
          <w:sz w:val="26"/>
        </w:rPr>
        <w:t>(вопросный,</w:t>
      </w:r>
      <w:r>
        <w:rPr>
          <w:spacing w:val="1"/>
          <w:sz w:val="26"/>
        </w:rPr>
        <w:t xml:space="preserve"> </w:t>
      </w:r>
      <w:r>
        <w:rPr>
          <w:sz w:val="26"/>
        </w:rPr>
        <w:t>номинативный,</w:t>
      </w:r>
      <w:r>
        <w:rPr>
          <w:spacing w:val="-2"/>
          <w:sz w:val="26"/>
        </w:rPr>
        <w:t xml:space="preserve"> </w:t>
      </w:r>
      <w:r>
        <w:rPr>
          <w:sz w:val="26"/>
        </w:rPr>
        <w:t>цитатный);</w:t>
      </w:r>
    </w:p>
    <w:p w:rsidR="006C6D24" w:rsidRDefault="006C6D24" w:rsidP="006C6D24">
      <w:pPr>
        <w:numPr>
          <w:ilvl w:val="0"/>
          <w:numId w:val="20"/>
        </w:numPr>
        <w:tabs>
          <w:tab w:val="left" w:pos="576"/>
        </w:tabs>
        <w:ind w:right="107" w:firstLine="0"/>
        <w:jc w:val="both"/>
        <w:rPr>
          <w:sz w:val="26"/>
        </w:rPr>
      </w:pPr>
      <w:r>
        <w:rPr>
          <w:sz w:val="26"/>
        </w:rPr>
        <w:t>характеризовать героев, описывать характер героя, давать оценку поступкам героев,</w:t>
      </w:r>
      <w:r>
        <w:rPr>
          <w:spacing w:val="1"/>
          <w:sz w:val="26"/>
        </w:rPr>
        <w:t xml:space="preserve"> </w:t>
      </w:r>
      <w:r>
        <w:rPr>
          <w:sz w:val="26"/>
        </w:rPr>
        <w:t>составлять</w:t>
      </w:r>
      <w:r>
        <w:rPr>
          <w:spacing w:val="1"/>
          <w:sz w:val="26"/>
        </w:rPr>
        <w:t xml:space="preserve"> </w:t>
      </w:r>
      <w:r>
        <w:rPr>
          <w:sz w:val="26"/>
        </w:rPr>
        <w:t>портретные</w:t>
      </w:r>
      <w:r>
        <w:rPr>
          <w:spacing w:val="1"/>
          <w:sz w:val="26"/>
        </w:rPr>
        <w:t xml:space="preserve"> </w:t>
      </w:r>
      <w:r>
        <w:rPr>
          <w:sz w:val="26"/>
        </w:rPr>
        <w:t>характеристики</w:t>
      </w:r>
      <w:r>
        <w:rPr>
          <w:spacing w:val="1"/>
          <w:sz w:val="26"/>
        </w:rPr>
        <w:t xml:space="preserve"> </w:t>
      </w:r>
      <w:r>
        <w:rPr>
          <w:sz w:val="26"/>
        </w:rPr>
        <w:t>персонажей;</w:t>
      </w:r>
      <w:r>
        <w:rPr>
          <w:spacing w:val="1"/>
          <w:sz w:val="26"/>
        </w:rPr>
        <w:t xml:space="preserve"> </w:t>
      </w:r>
      <w:r>
        <w:rPr>
          <w:sz w:val="26"/>
        </w:rPr>
        <w:t>выявлять</w:t>
      </w:r>
      <w:r>
        <w:rPr>
          <w:spacing w:val="1"/>
          <w:sz w:val="26"/>
        </w:rPr>
        <w:t xml:space="preserve"> </w:t>
      </w:r>
      <w:r>
        <w:rPr>
          <w:sz w:val="26"/>
        </w:rPr>
        <w:t>взаимосвязь</w:t>
      </w:r>
      <w:r>
        <w:rPr>
          <w:spacing w:val="1"/>
          <w:sz w:val="26"/>
        </w:rPr>
        <w:t xml:space="preserve"> </w:t>
      </w:r>
      <w:r>
        <w:rPr>
          <w:sz w:val="26"/>
        </w:rPr>
        <w:t>между</w:t>
      </w:r>
      <w:r>
        <w:rPr>
          <w:spacing w:val="1"/>
          <w:sz w:val="26"/>
        </w:rPr>
        <w:t xml:space="preserve"> </w:t>
      </w:r>
      <w:r>
        <w:rPr>
          <w:sz w:val="26"/>
        </w:rPr>
        <w:t>поступками,</w:t>
      </w:r>
      <w:r>
        <w:rPr>
          <w:spacing w:val="1"/>
          <w:sz w:val="26"/>
        </w:rPr>
        <w:t xml:space="preserve"> </w:t>
      </w:r>
      <w:r>
        <w:rPr>
          <w:sz w:val="26"/>
        </w:rPr>
        <w:t>мыслями,</w:t>
      </w:r>
      <w:r>
        <w:rPr>
          <w:spacing w:val="1"/>
          <w:sz w:val="26"/>
        </w:rPr>
        <w:t xml:space="preserve"> </w:t>
      </w:r>
      <w:r>
        <w:rPr>
          <w:sz w:val="26"/>
        </w:rPr>
        <w:t>чувствами</w:t>
      </w:r>
      <w:r>
        <w:rPr>
          <w:spacing w:val="1"/>
          <w:sz w:val="26"/>
        </w:rPr>
        <w:t xml:space="preserve"> </w:t>
      </w:r>
      <w:r>
        <w:rPr>
          <w:sz w:val="26"/>
        </w:rPr>
        <w:t>героев,</w:t>
      </w:r>
      <w:r>
        <w:rPr>
          <w:spacing w:val="1"/>
          <w:sz w:val="26"/>
        </w:rPr>
        <w:t xml:space="preserve"> </w:t>
      </w:r>
      <w:r>
        <w:rPr>
          <w:sz w:val="26"/>
        </w:rPr>
        <w:t>сравнивать</w:t>
      </w:r>
      <w:r>
        <w:rPr>
          <w:spacing w:val="1"/>
          <w:sz w:val="26"/>
        </w:rPr>
        <w:t xml:space="preserve"> </w:t>
      </w:r>
      <w:r>
        <w:rPr>
          <w:sz w:val="26"/>
        </w:rPr>
        <w:t>героев</w:t>
      </w:r>
      <w:r>
        <w:rPr>
          <w:spacing w:val="1"/>
          <w:sz w:val="26"/>
        </w:rPr>
        <w:t xml:space="preserve"> </w:t>
      </w:r>
      <w:r>
        <w:rPr>
          <w:sz w:val="26"/>
        </w:rPr>
        <w:t>одного</w:t>
      </w:r>
      <w:r>
        <w:rPr>
          <w:spacing w:val="1"/>
          <w:sz w:val="26"/>
        </w:rPr>
        <w:t xml:space="preserve"> </w:t>
      </w:r>
      <w:r>
        <w:rPr>
          <w:sz w:val="26"/>
        </w:rPr>
        <w:t>произведения</w:t>
      </w:r>
      <w:r>
        <w:rPr>
          <w:spacing w:val="1"/>
          <w:sz w:val="26"/>
        </w:rPr>
        <w:t xml:space="preserve"> </w:t>
      </w:r>
      <w:r>
        <w:rPr>
          <w:sz w:val="26"/>
        </w:rPr>
        <w:t>и</w:t>
      </w:r>
      <w:r>
        <w:rPr>
          <w:spacing w:val="1"/>
          <w:sz w:val="26"/>
        </w:rPr>
        <w:t xml:space="preserve"> </w:t>
      </w:r>
      <w:r>
        <w:rPr>
          <w:sz w:val="26"/>
        </w:rPr>
        <w:t>сопоставлять</w:t>
      </w:r>
      <w:r>
        <w:rPr>
          <w:spacing w:val="-3"/>
          <w:sz w:val="26"/>
        </w:rPr>
        <w:t xml:space="preserve"> </w:t>
      </w:r>
      <w:r>
        <w:rPr>
          <w:sz w:val="26"/>
        </w:rPr>
        <w:t>их</w:t>
      </w:r>
      <w:r>
        <w:rPr>
          <w:spacing w:val="-2"/>
          <w:sz w:val="26"/>
        </w:rPr>
        <w:t xml:space="preserve"> </w:t>
      </w:r>
      <w:r>
        <w:rPr>
          <w:sz w:val="26"/>
        </w:rPr>
        <w:t>поступки</w:t>
      </w:r>
      <w:r>
        <w:rPr>
          <w:spacing w:val="-3"/>
          <w:sz w:val="26"/>
        </w:rPr>
        <w:t xml:space="preserve"> </w:t>
      </w:r>
      <w:r>
        <w:rPr>
          <w:sz w:val="26"/>
        </w:rPr>
        <w:t>по</w:t>
      </w:r>
      <w:r>
        <w:rPr>
          <w:spacing w:val="-2"/>
          <w:sz w:val="26"/>
        </w:rPr>
        <w:t xml:space="preserve"> </w:t>
      </w:r>
      <w:r>
        <w:rPr>
          <w:sz w:val="26"/>
        </w:rPr>
        <w:t>предложенным</w:t>
      </w:r>
      <w:r>
        <w:rPr>
          <w:spacing w:val="-3"/>
          <w:sz w:val="26"/>
        </w:rPr>
        <w:t xml:space="preserve"> </w:t>
      </w:r>
      <w:r>
        <w:rPr>
          <w:sz w:val="26"/>
        </w:rPr>
        <w:t>критериям</w:t>
      </w:r>
      <w:r>
        <w:rPr>
          <w:spacing w:val="-2"/>
          <w:sz w:val="26"/>
        </w:rPr>
        <w:t xml:space="preserve"> </w:t>
      </w:r>
      <w:r>
        <w:rPr>
          <w:sz w:val="26"/>
        </w:rPr>
        <w:t>(по</w:t>
      </w:r>
      <w:r>
        <w:rPr>
          <w:spacing w:val="-2"/>
          <w:sz w:val="26"/>
        </w:rPr>
        <w:t xml:space="preserve"> </w:t>
      </w:r>
      <w:r>
        <w:rPr>
          <w:sz w:val="26"/>
        </w:rPr>
        <w:t>аналогии</w:t>
      </w:r>
      <w:r>
        <w:rPr>
          <w:spacing w:val="-3"/>
          <w:sz w:val="26"/>
        </w:rPr>
        <w:t xml:space="preserve"> </w:t>
      </w:r>
      <w:r>
        <w:rPr>
          <w:sz w:val="26"/>
        </w:rPr>
        <w:t>или</w:t>
      </w:r>
      <w:r>
        <w:rPr>
          <w:spacing w:val="-1"/>
          <w:sz w:val="26"/>
        </w:rPr>
        <w:t xml:space="preserve"> </w:t>
      </w:r>
      <w:r>
        <w:rPr>
          <w:sz w:val="26"/>
        </w:rPr>
        <w:t>по</w:t>
      </w:r>
      <w:r>
        <w:rPr>
          <w:spacing w:val="-3"/>
          <w:sz w:val="26"/>
        </w:rPr>
        <w:t xml:space="preserve"> </w:t>
      </w:r>
      <w:r>
        <w:rPr>
          <w:sz w:val="26"/>
        </w:rPr>
        <w:t>контрасту);</w:t>
      </w:r>
    </w:p>
    <w:p w:rsidR="006C6D24" w:rsidRDefault="006C6D24" w:rsidP="006C6D24">
      <w:pPr>
        <w:numPr>
          <w:ilvl w:val="0"/>
          <w:numId w:val="20"/>
        </w:numPr>
        <w:tabs>
          <w:tab w:val="left" w:pos="600"/>
        </w:tabs>
        <w:ind w:right="103" w:firstLine="0"/>
        <w:jc w:val="both"/>
        <w:rPr>
          <w:sz w:val="26"/>
        </w:rPr>
      </w:pPr>
      <w:r>
        <w:rPr>
          <w:sz w:val="26"/>
        </w:rPr>
        <w:t>отличать автора</w:t>
      </w:r>
      <w:r>
        <w:rPr>
          <w:spacing w:val="1"/>
          <w:sz w:val="26"/>
        </w:rPr>
        <w:t xml:space="preserve"> </w:t>
      </w:r>
      <w:r>
        <w:rPr>
          <w:sz w:val="26"/>
        </w:rPr>
        <w:t>произведения от героя и рассказчика, характеризовать отношение</w:t>
      </w:r>
      <w:r>
        <w:rPr>
          <w:spacing w:val="1"/>
          <w:sz w:val="26"/>
        </w:rPr>
        <w:t xml:space="preserve"> </w:t>
      </w:r>
      <w:r>
        <w:rPr>
          <w:sz w:val="26"/>
        </w:rPr>
        <w:t>автора к героям, поступкам, описанной картине, находить в тексте средства изображения</w:t>
      </w:r>
      <w:r>
        <w:rPr>
          <w:spacing w:val="1"/>
          <w:sz w:val="26"/>
        </w:rPr>
        <w:t xml:space="preserve"> </w:t>
      </w:r>
      <w:r>
        <w:rPr>
          <w:sz w:val="26"/>
        </w:rPr>
        <w:t>героев</w:t>
      </w:r>
      <w:r>
        <w:rPr>
          <w:spacing w:val="-2"/>
          <w:sz w:val="26"/>
        </w:rPr>
        <w:t xml:space="preserve"> </w:t>
      </w:r>
      <w:r>
        <w:rPr>
          <w:sz w:val="26"/>
        </w:rPr>
        <w:t>(портрет),</w:t>
      </w:r>
      <w:r>
        <w:rPr>
          <w:spacing w:val="-1"/>
          <w:sz w:val="26"/>
        </w:rPr>
        <w:t xml:space="preserve"> </w:t>
      </w:r>
      <w:r>
        <w:rPr>
          <w:sz w:val="26"/>
        </w:rPr>
        <w:t>описание</w:t>
      </w:r>
      <w:r>
        <w:rPr>
          <w:spacing w:val="-1"/>
          <w:sz w:val="26"/>
        </w:rPr>
        <w:t xml:space="preserve"> </w:t>
      </w:r>
      <w:r>
        <w:rPr>
          <w:sz w:val="26"/>
        </w:rPr>
        <w:t>пейзажа</w:t>
      </w:r>
      <w:r>
        <w:rPr>
          <w:spacing w:val="-1"/>
          <w:sz w:val="26"/>
        </w:rPr>
        <w:t xml:space="preserve"> </w:t>
      </w:r>
      <w:r>
        <w:rPr>
          <w:sz w:val="26"/>
        </w:rPr>
        <w:t>и</w:t>
      </w:r>
      <w:r>
        <w:rPr>
          <w:spacing w:val="-1"/>
          <w:sz w:val="26"/>
        </w:rPr>
        <w:t xml:space="preserve"> </w:t>
      </w:r>
      <w:r>
        <w:rPr>
          <w:sz w:val="26"/>
        </w:rPr>
        <w:t>интерьера;</w:t>
      </w:r>
    </w:p>
    <w:p w:rsidR="006C6D24" w:rsidRDefault="006C6D24" w:rsidP="006C6D24">
      <w:pPr>
        <w:numPr>
          <w:ilvl w:val="0"/>
          <w:numId w:val="20"/>
        </w:numPr>
        <w:tabs>
          <w:tab w:val="left" w:pos="607"/>
        </w:tabs>
        <w:ind w:right="111" w:firstLine="0"/>
        <w:jc w:val="both"/>
        <w:rPr>
          <w:sz w:val="26"/>
        </w:rPr>
      </w:pPr>
      <w:r>
        <w:rPr>
          <w:sz w:val="26"/>
        </w:rPr>
        <w:t>объяснять</w:t>
      </w:r>
      <w:r>
        <w:rPr>
          <w:spacing w:val="1"/>
          <w:sz w:val="26"/>
        </w:rPr>
        <w:t xml:space="preserve"> </w:t>
      </w:r>
      <w:r>
        <w:rPr>
          <w:sz w:val="26"/>
        </w:rPr>
        <w:t>значение</w:t>
      </w:r>
      <w:r>
        <w:rPr>
          <w:spacing w:val="1"/>
          <w:sz w:val="26"/>
        </w:rPr>
        <w:t xml:space="preserve"> </w:t>
      </w:r>
      <w:r>
        <w:rPr>
          <w:sz w:val="26"/>
        </w:rPr>
        <w:t>незнакомого</w:t>
      </w:r>
      <w:r>
        <w:rPr>
          <w:spacing w:val="1"/>
          <w:sz w:val="26"/>
        </w:rPr>
        <w:t xml:space="preserve"> </w:t>
      </w:r>
      <w:r>
        <w:rPr>
          <w:sz w:val="26"/>
        </w:rPr>
        <w:t>слова</w:t>
      </w:r>
      <w:r>
        <w:rPr>
          <w:spacing w:val="1"/>
          <w:sz w:val="26"/>
        </w:rPr>
        <w:t xml:space="preserve"> </w:t>
      </w:r>
      <w:r>
        <w:rPr>
          <w:sz w:val="26"/>
        </w:rPr>
        <w:t>с</w:t>
      </w:r>
      <w:r>
        <w:rPr>
          <w:spacing w:val="1"/>
          <w:sz w:val="26"/>
        </w:rPr>
        <w:t xml:space="preserve"> </w:t>
      </w:r>
      <w:r>
        <w:rPr>
          <w:sz w:val="26"/>
        </w:rPr>
        <w:t>опорой</w:t>
      </w:r>
      <w:r>
        <w:rPr>
          <w:spacing w:val="1"/>
          <w:sz w:val="26"/>
        </w:rPr>
        <w:t xml:space="preserve"> </w:t>
      </w:r>
      <w:r>
        <w:rPr>
          <w:sz w:val="26"/>
        </w:rPr>
        <w:t>на</w:t>
      </w:r>
      <w:r>
        <w:rPr>
          <w:spacing w:val="1"/>
          <w:sz w:val="26"/>
        </w:rPr>
        <w:t xml:space="preserve"> </w:t>
      </w:r>
      <w:r>
        <w:rPr>
          <w:sz w:val="26"/>
        </w:rPr>
        <w:t>контекст</w:t>
      </w:r>
      <w:r>
        <w:rPr>
          <w:spacing w:val="1"/>
          <w:sz w:val="26"/>
        </w:rPr>
        <w:t xml:space="preserve"> </w:t>
      </w:r>
      <w:r>
        <w:rPr>
          <w:sz w:val="26"/>
        </w:rPr>
        <w:t>и</w:t>
      </w:r>
      <w:r>
        <w:rPr>
          <w:spacing w:val="1"/>
          <w:sz w:val="26"/>
        </w:rPr>
        <w:t xml:space="preserve"> </w:t>
      </w:r>
      <w:r>
        <w:rPr>
          <w:sz w:val="26"/>
        </w:rPr>
        <w:t>с</w:t>
      </w:r>
      <w:r>
        <w:rPr>
          <w:spacing w:val="1"/>
          <w:sz w:val="26"/>
        </w:rPr>
        <w:t xml:space="preserve"> </w:t>
      </w:r>
      <w:r>
        <w:rPr>
          <w:sz w:val="26"/>
        </w:rPr>
        <w:t>использованием</w:t>
      </w:r>
      <w:r>
        <w:rPr>
          <w:spacing w:val="-62"/>
          <w:sz w:val="26"/>
        </w:rPr>
        <w:t xml:space="preserve"> </w:t>
      </w:r>
      <w:r>
        <w:rPr>
          <w:sz w:val="26"/>
        </w:rPr>
        <w:t>словаря;</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примеры</w:t>
      </w:r>
      <w:r>
        <w:rPr>
          <w:spacing w:val="1"/>
          <w:sz w:val="26"/>
        </w:rPr>
        <w:t xml:space="preserve"> </w:t>
      </w:r>
      <w:r>
        <w:rPr>
          <w:sz w:val="26"/>
        </w:rPr>
        <w:t>использования</w:t>
      </w:r>
      <w:r>
        <w:rPr>
          <w:spacing w:val="1"/>
          <w:sz w:val="26"/>
        </w:rPr>
        <w:t xml:space="preserve"> </w:t>
      </w:r>
      <w:r>
        <w:rPr>
          <w:sz w:val="26"/>
        </w:rPr>
        <w:t>слов</w:t>
      </w:r>
      <w:r>
        <w:rPr>
          <w:spacing w:val="1"/>
          <w:sz w:val="26"/>
        </w:rPr>
        <w:t xml:space="preserve"> </w:t>
      </w:r>
      <w:r>
        <w:rPr>
          <w:sz w:val="26"/>
        </w:rPr>
        <w:t>в</w:t>
      </w:r>
      <w:r>
        <w:rPr>
          <w:spacing w:val="1"/>
          <w:sz w:val="26"/>
        </w:rPr>
        <w:t xml:space="preserve"> </w:t>
      </w:r>
      <w:r>
        <w:rPr>
          <w:sz w:val="26"/>
        </w:rPr>
        <w:t>прямом</w:t>
      </w:r>
      <w:r>
        <w:rPr>
          <w:spacing w:val="1"/>
          <w:sz w:val="26"/>
        </w:rPr>
        <w:t xml:space="preserve"> </w:t>
      </w:r>
      <w:r>
        <w:rPr>
          <w:sz w:val="26"/>
        </w:rPr>
        <w:t>и</w:t>
      </w:r>
      <w:r>
        <w:rPr>
          <w:spacing w:val="1"/>
          <w:sz w:val="26"/>
        </w:rPr>
        <w:t xml:space="preserve"> </w:t>
      </w:r>
      <w:r>
        <w:rPr>
          <w:sz w:val="26"/>
        </w:rPr>
        <w:t>переносном</w:t>
      </w:r>
      <w:r>
        <w:rPr>
          <w:spacing w:val="1"/>
          <w:sz w:val="26"/>
        </w:rPr>
        <w:t xml:space="preserve"> </w:t>
      </w:r>
      <w:r>
        <w:rPr>
          <w:sz w:val="26"/>
        </w:rPr>
        <w:t>значении,</w:t>
      </w:r>
      <w:r>
        <w:rPr>
          <w:spacing w:val="-5"/>
          <w:sz w:val="26"/>
        </w:rPr>
        <w:t xml:space="preserve"> </w:t>
      </w:r>
      <w:r>
        <w:rPr>
          <w:sz w:val="26"/>
        </w:rPr>
        <w:t>средств</w:t>
      </w:r>
      <w:r>
        <w:rPr>
          <w:spacing w:val="-5"/>
          <w:sz w:val="26"/>
        </w:rPr>
        <w:t xml:space="preserve"> </w:t>
      </w:r>
      <w:r>
        <w:rPr>
          <w:sz w:val="26"/>
        </w:rPr>
        <w:t>художественной</w:t>
      </w:r>
      <w:r>
        <w:rPr>
          <w:spacing w:val="-4"/>
          <w:sz w:val="26"/>
        </w:rPr>
        <w:t xml:space="preserve"> </w:t>
      </w:r>
      <w:r>
        <w:rPr>
          <w:sz w:val="26"/>
        </w:rPr>
        <w:t>выразительности</w:t>
      </w:r>
      <w:r>
        <w:rPr>
          <w:spacing w:val="-5"/>
          <w:sz w:val="26"/>
        </w:rPr>
        <w:t xml:space="preserve"> </w:t>
      </w:r>
      <w:r>
        <w:rPr>
          <w:sz w:val="26"/>
        </w:rPr>
        <w:t>(сравнение,</w:t>
      </w:r>
      <w:r>
        <w:rPr>
          <w:spacing w:val="-1"/>
          <w:sz w:val="26"/>
        </w:rPr>
        <w:t xml:space="preserve"> </w:t>
      </w:r>
      <w:r>
        <w:rPr>
          <w:sz w:val="26"/>
        </w:rPr>
        <w:t>эпитет,</w:t>
      </w:r>
      <w:r>
        <w:rPr>
          <w:spacing w:val="-3"/>
          <w:sz w:val="26"/>
        </w:rPr>
        <w:t xml:space="preserve"> </w:t>
      </w:r>
      <w:r>
        <w:rPr>
          <w:sz w:val="26"/>
        </w:rPr>
        <w:t>олицетворение);</w:t>
      </w:r>
    </w:p>
    <w:p w:rsidR="006C6D24" w:rsidRDefault="006C6D24" w:rsidP="006C6D24">
      <w:pPr>
        <w:numPr>
          <w:ilvl w:val="0"/>
          <w:numId w:val="20"/>
        </w:numPr>
        <w:tabs>
          <w:tab w:val="left" w:pos="571"/>
        </w:tabs>
        <w:ind w:right="109" w:firstLine="0"/>
        <w:jc w:val="both"/>
        <w:rPr>
          <w:sz w:val="26"/>
        </w:rPr>
      </w:pPr>
      <w:r>
        <w:rPr>
          <w:sz w:val="26"/>
        </w:rPr>
        <w:t>осознанно применять изученные понятия (автор, мораль басни, литературный герой,</w:t>
      </w:r>
      <w:r>
        <w:rPr>
          <w:spacing w:val="1"/>
          <w:sz w:val="26"/>
        </w:rPr>
        <w:t xml:space="preserve"> </w:t>
      </w:r>
      <w:r>
        <w:rPr>
          <w:sz w:val="26"/>
        </w:rPr>
        <w:t>персонаж, характер, тема, идея, заголовок, содержание произведения, эпизод, смысловые</w:t>
      </w:r>
      <w:r>
        <w:rPr>
          <w:spacing w:val="1"/>
          <w:sz w:val="26"/>
        </w:rPr>
        <w:t xml:space="preserve"> </w:t>
      </w:r>
      <w:r>
        <w:rPr>
          <w:sz w:val="26"/>
        </w:rPr>
        <w:t>части,</w:t>
      </w:r>
      <w:r>
        <w:rPr>
          <w:spacing w:val="-2"/>
          <w:sz w:val="26"/>
        </w:rPr>
        <w:t xml:space="preserve"> </w:t>
      </w:r>
      <w:r>
        <w:rPr>
          <w:sz w:val="26"/>
        </w:rPr>
        <w:t>композиция,</w:t>
      </w:r>
      <w:r>
        <w:rPr>
          <w:spacing w:val="-1"/>
          <w:sz w:val="26"/>
        </w:rPr>
        <w:t xml:space="preserve"> </w:t>
      </w:r>
      <w:r>
        <w:rPr>
          <w:sz w:val="26"/>
        </w:rPr>
        <w:t>сравнение,</w:t>
      </w:r>
      <w:r>
        <w:rPr>
          <w:spacing w:val="-1"/>
          <w:sz w:val="26"/>
        </w:rPr>
        <w:t xml:space="preserve"> </w:t>
      </w:r>
      <w:r>
        <w:rPr>
          <w:sz w:val="26"/>
        </w:rPr>
        <w:t>эпитет,</w:t>
      </w:r>
      <w:r>
        <w:rPr>
          <w:spacing w:val="-1"/>
          <w:sz w:val="26"/>
        </w:rPr>
        <w:t xml:space="preserve"> </w:t>
      </w:r>
      <w:r>
        <w:rPr>
          <w:sz w:val="26"/>
        </w:rPr>
        <w:t>олицетворение);</w:t>
      </w:r>
    </w:p>
    <w:p w:rsidR="006C6D24" w:rsidRDefault="006C6D24" w:rsidP="006C6D24">
      <w:pPr>
        <w:numPr>
          <w:ilvl w:val="0"/>
          <w:numId w:val="20"/>
        </w:numPr>
        <w:tabs>
          <w:tab w:val="left" w:pos="672"/>
        </w:tabs>
        <w:ind w:right="108"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обсуждении</w:t>
      </w:r>
      <w:r>
        <w:rPr>
          <w:spacing w:val="1"/>
          <w:sz w:val="26"/>
        </w:rPr>
        <w:t xml:space="preserve"> </w:t>
      </w:r>
      <w:r>
        <w:rPr>
          <w:sz w:val="26"/>
        </w:rPr>
        <w:t>прослушанного/прочитанного</w:t>
      </w:r>
      <w:r>
        <w:rPr>
          <w:spacing w:val="1"/>
          <w:sz w:val="26"/>
        </w:rPr>
        <w:t xml:space="preserve"> </w:t>
      </w:r>
      <w:r>
        <w:rPr>
          <w:sz w:val="26"/>
        </w:rPr>
        <w:t>произведения:</w:t>
      </w:r>
      <w:r>
        <w:rPr>
          <w:spacing w:val="1"/>
          <w:sz w:val="26"/>
        </w:rPr>
        <w:t xml:space="preserve"> </w:t>
      </w:r>
      <w:r>
        <w:rPr>
          <w:sz w:val="26"/>
        </w:rPr>
        <w:t>строить</w:t>
      </w:r>
      <w:r>
        <w:rPr>
          <w:spacing w:val="-62"/>
          <w:sz w:val="26"/>
        </w:rPr>
        <w:t xml:space="preserve"> </w:t>
      </w:r>
      <w:r>
        <w:rPr>
          <w:sz w:val="26"/>
        </w:rPr>
        <w:t>монологическое</w:t>
      </w:r>
      <w:r>
        <w:rPr>
          <w:spacing w:val="1"/>
          <w:sz w:val="26"/>
        </w:rPr>
        <w:t xml:space="preserve"> </w:t>
      </w:r>
      <w:r>
        <w:rPr>
          <w:sz w:val="26"/>
        </w:rPr>
        <w:t>и</w:t>
      </w:r>
      <w:r>
        <w:rPr>
          <w:spacing w:val="1"/>
          <w:sz w:val="26"/>
        </w:rPr>
        <w:t xml:space="preserve"> </w:t>
      </w:r>
      <w:r>
        <w:rPr>
          <w:sz w:val="26"/>
        </w:rPr>
        <w:t>диалогическое</w:t>
      </w:r>
      <w:r>
        <w:rPr>
          <w:spacing w:val="1"/>
          <w:sz w:val="26"/>
        </w:rPr>
        <w:t xml:space="preserve"> </w:t>
      </w:r>
      <w:r>
        <w:rPr>
          <w:sz w:val="26"/>
        </w:rPr>
        <w:t>высказывание</w:t>
      </w:r>
      <w:r>
        <w:rPr>
          <w:spacing w:val="1"/>
          <w:sz w:val="26"/>
        </w:rPr>
        <w:t xml:space="preserve"> </w:t>
      </w:r>
      <w:r>
        <w:rPr>
          <w:sz w:val="26"/>
        </w:rPr>
        <w:t>с</w:t>
      </w:r>
      <w:r>
        <w:rPr>
          <w:spacing w:val="1"/>
          <w:sz w:val="26"/>
        </w:rPr>
        <w:t xml:space="preserve"> </w:t>
      </w:r>
      <w:r>
        <w:rPr>
          <w:sz w:val="26"/>
        </w:rPr>
        <w:t>соблюдением</w:t>
      </w:r>
      <w:r>
        <w:rPr>
          <w:spacing w:val="1"/>
          <w:sz w:val="26"/>
        </w:rPr>
        <w:t xml:space="preserve"> </w:t>
      </w:r>
      <w:r>
        <w:rPr>
          <w:sz w:val="26"/>
        </w:rPr>
        <w:t>орфоэпических</w:t>
      </w:r>
      <w:r>
        <w:rPr>
          <w:spacing w:val="1"/>
          <w:sz w:val="26"/>
        </w:rPr>
        <w:t xml:space="preserve"> </w:t>
      </w:r>
      <w:r>
        <w:rPr>
          <w:sz w:val="26"/>
        </w:rPr>
        <w:t>и</w:t>
      </w:r>
      <w:r>
        <w:rPr>
          <w:spacing w:val="1"/>
          <w:sz w:val="26"/>
        </w:rPr>
        <w:t xml:space="preserve"> </w:t>
      </w:r>
      <w:r>
        <w:rPr>
          <w:sz w:val="26"/>
        </w:rPr>
        <w:t>пунктуационных</w:t>
      </w:r>
      <w:r>
        <w:rPr>
          <w:spacing w:val="1"/>
          <w:sz w:val="26"/>
        </w:rPr>
        <w:t xml:space="preserve"> </w:t>
      </w:r>
      <w:r>
        <w:rPr>
          <w:sz w:val="26"/>
        </w:rPr>
        <w:t>норм,</w:t>
      </w:r>
      <w:r>
        <w:rPr>
          <w:spacing w:val="1"/>
          <w:sz w:val="26"/>
        </w:rPr>
        <w:t xml:space="preserve"> </w:t>
      </w:r>
      <w:r>
        <w:rPr>
          <w:sz w:val="26"/>
        </w:rPr>
        <w:t>устно</w:t>
      </w:r>
      <w:r>
        <w:rPr>
          <w:spacing w:val="1"/>
          <w:sz w:val="26"/>
        </w:rPr>
        <w:t xml:space="preserve"> </w:t>
      </w:r>
      <w:r>
        <w:rPr>
          <w:sz w:val="26"/>
        </w:rPr>
        <w:t>и</w:t>
      </w:r>
      <w:r>
        <w:rPr>
          <w:spacing w:val="1"/>
          <w:sz w:val="26"/>
        </w:rPr>
        <w:t xml:space="preserve"> </w:t>
      </w:r>
      <w:r>
        <w:rPr>
          <w:sz w:val="26"/>
        </w:rPr>
        <w:t>письменно</w:t>
      </w:r>
      <w:r>
        <w:rPr>
          <w:spacing w:val="1"/>
          <w:sz w:val="26"/>
        </w:rPr>
        <w:t xml:space="preserve"> </w:t>
      </w:r>
      <w:r>
        <w:rPr>
          <w:sz w:val="26"/>
        </w:rPr>
        <w:t>формулировать</w:t>
      </w:r>
      <w:r>
        <w:rPr>
          <w:spacing w:val="1"/>
          <w:sz w:val="26"/>
        </w:rPr>
        <w:t xml:space="preserve"> </w:t>
      </w:r>
      <w:r>
        <w:rPr>
          <w:sz w:val="26"/>
        </w:rPr>
        <w:t>простые</w:t>
      </w:r>
      <w:r>
        <w:rPr>
          <w:spacing w:val="66"/>
          <w:sz w:val="26"/>
        </w:rPr>
        <w:t xml:space="preserve"> </w:t>
      </w:r>
      <w:r>
        <w:rPr>
          <w:sz w:val="26"/>
        </w:rPr>
        <w:t>выводы,</w:t>
      </w:r>
      <w:r>
        <w:rPr>
          <w:spacing w:val="1"/>
          <w:sz w:val="26"/>
        </w:rPr>
        <w:t xml:space="preserve"> </w:t>
      </w:r>
      <w:r>
        <w:rPr>
          <w:sz w:val="26"/>
        </w:rPr>
        <w:t>подтверждать</w:t>
      </w:r>
      <w:r>
        <w:rPr>
          <w:spacing w:val="1"/>
          <w:sz w:val="26"/>
        </w:rPr>
        <w:t xml:space="preserve"> </w:t>
      </w:r>
      <w:r>
        <w:rPr>
          <w:sz w:val="26"/>
        </w:rPr>
        <w:t>свой</w:t>
      </w:r>
      <w:r>
        <w:rPr>
          <w:spacing w:val="1"/>
          <w:sz w:val="26"/>
        </w:rPr>
        <w:t xml:space="preserve"> </w:t>
      </w:r>
      <w:r>
        <w:rPr>
          <w:sz w:val="26"/>
        </w:rPr>
        <w:t>ответ</w:t>
      </w:r>
      <w:r>
        <w:rPr>
          <w:spacing w:val="1"/>
          <w:sz w:val="26"/>
        </w:rPr>
        <w:t xml:space="preserve"> </w:t>
      </w:r>
      <w:r>
        <w:rPr>
          <w:sz w:val="26"/>
        </w:rPr>
        <w:t>примерами</w:t>
      </w:r>
      <w:r>
        <w:rPr>
          <w:spacing w:val="1"/>
          <w:sz w:val="26"/>
        </w:rPr>
        <w:t xml:space="preserve"> </w:t>
      </w:r>
      <w:r>
        <w:rPr>
          <w:sz w:val="26"/>
        </w:rPr>
        <w:t>из</w:t>
      </w:r>
      <w:r>
        <w:rPr>
          <w:spacing w:val="1"/>
          <w:sz w:val="26"/>
        </w:rPr>
        <w:t xml:space="preserve"> </w:t>
      </w:r>
      <w:r>
        <w:rPr>
          <w:sz w:val="26"/>
        </w:rPr>
        <w:t>текста;</w:t>
      </w:r>
      <w:r>
        <w:rPr>
          <w:spacing w:val="1"/>
          <w:sz w:val="26"/>
        </w:rPr>
        <w:t xml:space="preserve"> </w:t>
      </w:r>
      <w:r>
        <w:rPr>
          <w:sz w:val="26"/>
        </w:rPr>
        <w:t>использовать</w:t>
      </w:r>
      <w:r>
        <w:rPr>
          <w:spacing w:val="1"/>
          <w:sz w:val="26"/>
        </w:rPr>
        <w:t xml:space="preserve"> </w:t>
      </w:r>
      <w:r>
        <w:rPr>
          <w:sz w:val="26"/>
        </w:rPr>
        <w:t>в</w:t>
      </w:r>
      <w:r>
        <w:rPr>
          <w:spacing w:val="1"/>
          <w:sz w:val="26"/>
        </w:rPr>
        <w:t xml:space="preserve"> </w:t>
      </w:r>
      <w:r>
        <w:rPr>
          <w:sz w:val="26"/>
        </w:rPr>
        <w:t>беседе</w:t>
      </w:r>
      <w:r>
        <w:rPr>
          <w:spacing w:val="1"/>
          <w:sz w:val="26"/>
        </w:rPr>
        <w:t xml:space="preserve"> </w:t>
      </w:r>
      <w:r>
        <w:rPr>
          <w:sz w:val="26"/>
        </w:rPr>
        <w:t>изученные</w:t>
      </w:r>
      <w:r>
        <w:rPr>
          <w:spacing w:val="1"/>
          <w:sz w:val="26"/>
        </w:rPr>
        <w:t xml:space="preserve"> </w:t>
      </w:r>
      <w:r>
        <w:rPr>
          <w:sz w:val="26"/>
        </w:rPr>
        <w:t>литературные</w:t>
      </w:r>
      <w:r>
        <w:rPr>
          <w:spacing w:val="-2"/>
          <w:sz w:val="26"/>
        </w:rPr>
        <w:t xml:space="preserve"> </w:t>
      </w:r>
      <w:r>
        <w:rPr>
          <w:sz w:val="26"/>
        </w:rPr>
        <w:t>понятия;</w:t>
      </w:r>
    </w:p>
    <w:p w:rsidR="006C6D24" w:rsidRDefault="006C6D24" w:rsidP="006C6D24">
      <w:pPr>
        <w:numPr>
          <w:ilvl w:val="0"/>
          <w:numId w:val="20"/>
        </w:numPr>
        <w:tabs>
          <w:tab w:val="left" w:pos="591"/>
        </w:tabs>
        <w:ind w:right="112" w:firstLine="0"/>
        <w:jc w:val="both"/>
        <w:rPr>
          <w:sz w:val="26"/>
        </w:rPr>
      </w:pPr>
      <w:r>
        <w:rPr>
          <w:sz w:val="26"/>
        </w:rPr>
        <w:t>пересказывать произведение (устно) подробно, выборочно, сжато (кратко), от лица</w:t>
      </w:r>
      <w:r>
        <w:rPr>
          <w:spacing w:val="1"/>
          <w:sz w:val="26"/>
        </w:rPr>
        <w:t xml:space="preserve"> </w:t>
      </w:r>
      <w:r>
        <w:rPr>
          <w:sz w:val="26"/>
        </w:rPr>
        <w:t>героя,</w:t>
      </w:r>
      <w:r>
        <w:rPr>
          <w:spacing w:val="-2"/>
          <w:sz w:val="26"/>
        </w:rPr>
        <w:t xml:space="preserve"> </w:t>
      </w:r>
      <w:r>
        <w:rPr>
          <w:sz w:val="26"/>
        </w:rPr>
        <w:t>с</w:t>
      </w:r>
      <w:r>
        <w:rPr>
          <w:spacing w:val="-1"/>
          <w:sz w:val="26"/>
        </w:rPr>
        <w:t xml:space="preserve"> </w:t>
      </w:r>
      <w:r>
        <w:rPr>
          <w:sz w:val="26"/>
        </w:rPr>
        <w:t>изменением</w:t>
      </w:r>
      <w:r>
        <w:rPr>
          <w:spacing w:val="-1"/>
          <w:sz w:val="26"/>
        </w:rPr>
        <w:t xml:space="preserve"> </w:t>
      </w:r>
      <w:r>
        <w:rPr>
          <w:sz w:val="26"/>
        </w:rPr>
        <w:t>лица</w:t>
      </w:r>
      <w:r>
        <w:rPr>
          <w:spacing w:val="-2"/>
          <w:sz w:val="26"/>
        </w:rPr>
        <w:t xml:space="preserve"> </w:t>
      </w:r>
      <w:r>
        <w:rPr>
          <w:sz w:val="26"/>
        </w:rPr>
        <w:t>рассказчика,</w:t>
      </w:r>
      <w:r>
        <w:rPr>
          <w:spacing w:val="-1"/>
          <w:sz w:val="26"/>
        </w:rPr>
        <w:t xml:space="preserve"> </w:t>
      </w:r>
      <w:r>
        <w:rPr>
          <w:sz w:val="26"/>
        </w:rPr>
        <w:t>от</w:t>
      </w:r>
      <w:r>
        <w:rPr>
          <w:spacing w:val="-1"/>
          <w:sz w:val="26"/>
        </w:rPr>
        <w:t xml:space="preserve"> </w:t>
      </w:r>
      <w:r>
        <w:rPr>
          <w:sz w:val="26"/>
        </w:rPr>
        <w:t>третьего</w:t>
      </w:r>
      <w:r>
        <w:rPr>
          <w:spacing w:val="-2"/>
          <w:sz w:val="26"/>
        </w:rPr>
        <w:t xml:space="preserve"> </w:t>
      </w:r>
      <w:r>
        <w:rPr>
          <w:sz w:val="26"/>
        </w:rPr>
        <w:t>лица;</w:t>
      </w:r>
    </w:p>
    <w:p w:rsidR="006C6D24" w:rsidRDefault="006C6D24" w:rsidP="006C6D24">
      <w:pPr>
        <w:numPr>
          <w:ilvl w:val="0"/>
          <w:numId w:val="20"/>
        </w:numPr>
        <w:tabs>
          <w:tab w:val="left" w:pos="564"/>
        </w:tabs>
        <w:ind w:right="108" w:firstLine="0"/>
        <w:jc w:val="both"/>
        <w:rPr>
          <w:sz w:val="26"/>
        </w:rPr>
      </w:pPr>
      <w:r>
        <w:rPr>
          <w:sz w:val="26"/>
        </w:rPr>
        <w:t>при анализе и интерпретации текста использовать разные типы речи (повествование,</w:t>
      </w:r>
      <w:r>
        <w:rPr>
          <w:spacing w:val="1"/>
          <w:sz w:val="26"/>
        </w:rPr>
        <w:t xml:space="preserve"> </w:t>
      </w:r>
      <w:r>
        <w:rPr>
          <w:sz w:val="26"/>
        </w:rPr>
        <w:t>описание,</w:t>
      </w:r>
      <w:r>
        <w:rPr>
          <w:spacing w:val="-2"/>
          <w:sz w:val="26"/>
        </w:rPr>
        <w:t xml:space="preserve"> </w:t>
      </w:r>
      <w:r>
        <w:rPr>
          <w:sz w:val="26"/>
        </w:rPr>
        <w:t>рассуждение)</w:t>
      </w:r>
      <w:r>
        <w:rPr>
          <w:spacing w:val="-2"/>
          <w:sz w:val="26"/>
        </w:rPr>
        <w:t xml:space="preserve"> </w:t>
      </w:r>
      <w:r>
        <w:rPr>
          <w:sz w:val="26"/>
        </w:rPr>
        <w:t>с</w:t>
      </w:r>
      <w:r>
        <w:rPr>
          <w:spacing w:val="-1"/>
          <w:sz w:val="26"/>
        </w:rPr>
        <w:t xml:space="preserve"> </w:t>
      </w:r>
      <w:r>
        <w:rPr>
          <w:sz w:val="26"/>
        </w:rPr>
        <w:t>учётом</w:t>
      </w:r>
      <w:r>
        <w:rPr>
          <w:spacing w:val="-2"/>
          <w:sz w:val="26"/>
        </w:rPr>
        <w:t xml:space="preserve"> </w:t>
      </w:r>
      <w:r>
        <w:rPr>
          <w:sz w:val="26"/>
        </w:rPr>
        <w:t>специфики</w:t>
      </w:r>
      <w:r>
        <w:rPr>
          <w:spacing w:val="-1"/>
          <w:sz w:val="26"/>
        </w:rPr>
        <w:t xml:space="preserve"> </w:t>
      </w:r>
      <w:r>
        <w:rPr>
          <w:sz w:val="26"/>
        </w:rPr>
        <w:t>учебного</w:t>
      </w:r>
      <w:r>
        <w:rPr>
          <w:spacing w:val="-2"/>
          <w:sz w:val="26"/>
        </w:rPr>
        <w:t xml:space="preserve"> </w:t>
      </w:r>
      <w:r>
        <w:rPr>
          <w:sz w:val="26"/>
        </w:rPr>
        <w:t>и</w:t>
      </w:r>
      <w:r>
        <w:rPr>
          <w:spacing w:val="1"/>
          <w:sz w:val="26"/>
        </w:rPr>
        <w:t xml:space="preserve"> </w:t>
      </w:r>
      <w:r>
        <w:rPr>
          <w:sz w:val="26"/>
        </w:rPr>
        <w:t>художественного текстов;</w:t>
      </w:r>
    </w:p>
    <w:p w:rsidR="006C6D24" w:rsidRDefault="006C6D24" w:rsidP="006C6D24">
      <w:pPr>
        <w:numPr>
          <w:ilvl w:val="0"/>
          <w:numId w:val="20"/>
        </w:numPr>
        <w:tabs>
          <w:tab w:val="left" w:pos="627"/>
        </w:tabs>
        <w:spacing w:before="1"/>
        <w:ind w:right="113" w:firstLine="0"/>
        <w:jc w:val="both"/>
        <w:rPr>
          <w:sz w:val="26"/>
        </w:rPr>
      </w:pPr>
      <w:r>
        <w:rPr>
          <w:sz w:val="26"/>
        </w:rPr>
        <w:t>читать</w:t>
      </w:r>
      <w:r>
        <w:rPr>
          <w:spacing w:val="1"/>
          <w:sz w:val="26"/>
        </w:rPr>
        <w:t xml:space="preserve"> </w:t>
      </w:r>
      <w:r>
        <w:rPr>
          <w:sz w:val="26"/>
        </w:rPr>
        <w:t>по</w:t>
      </w:r>
      <w:r>
        <w:rPr>
          <w:spacing w:val="1"/>
          <w:sz w:val="26"/>
        </w:rPr>
        <w:t xml:space="preserve"> </w:t>
      </w:r>
      <w:r>
        <w:rPr>
          <w:sz w:val="26"/>
        </w:rPr>
        <w:t>ролям</w:t>
      </w:r>
      <w:r>
        <w:rPr>
          <w:spacing w:val="1"/>
          <w:sz w:val="26"/>
        </w:rPr>
        <w:t xml:space="preserve"> </w:t>
      </w:r>
      <w:r>
        <w:rPr>
          <w:sz w:val="26"/>
        </w:rPr>
        <w:t>с</w:t>
      </w:r>
      <w:r>
        <w:rPr>
          <w:spacing w:val="1"/>
          <w:sz w:val="26"/>
        </w:rPr>
        <w:t xml:space="preserve"> </w:t>
      </w:r>
      <w:r>
        <w:rPr>
          <w:sz w:val="26"/>
        </w:rPr>
        <w:t>соблюдением</w:t>
      </w:r>
      <w:r>
        <w:rPr>
          <w:spacing w:val="1"/>
          <w:sz w:val="26"/>
        </w:rPr>
        <w:t xml:space="preserve"> </w:t>
      </w:r>
      <w:r>
        <w:rPr>
          <w:sz w:val="26"/>
        </w:rPr>
        <w:t>норм</w:t>
      </w:r>
      <w:r>
        <w:rPr>
          <w:spacing w:val="1"/>
          <w:sz w:val="26"/>
        </w:rPr>
        <w:t xml:space="preserve"> </w:t>
      </w:r>
      <w:r>
        <w:rPr>
          <w:sz w:val="26"/>
        </w:rPr>
        <w:t>произношения,</w:t>
      </w:r>
      <w:r>
        <w:rPr>
          <w:spacing w:val="1"/>
          <w:sz w:val="26"/>
        </w:rPr>
        <w:t xml:space="preserve"> </w:t>
      </w:r>
      <w:r>
        <w:rPr>
          <w:sz w:val="26"/>
        </w:rPr>
        <w:t>инсценировать</w:t>
      </w:r>
      <w:r>
        <w:rPr>
          <w:spacing w:val="1"/>
          <w:sz w:val="26"/>
        </w:rPr>
        <w:t xml:space="preserve"> </w:t>
      </w:r>
      <w:r>
        <w:rPr>
          <w:sz w:val="26"/>
        </w:rPr>
        <w:t>небольшие</w:t>
      </w:r>
      <w:r>
        <w:rPr>
          <w:spacing w:val="1"/>
          <w:sz w:val="26"/>
        </w:rPr>
        <w:t xml:space="preserve"> </w:t>
      </w:r>
      <w:r>
        <w:rPr>
          <w:sz w:val="26"/>
        </w:rPr>
        <w:t>эпизоды</w:t>
      </w:r>
      <w:r>
        <w:rPr>
          <w:spacing w:val="-1"/>
          <w:sz w:val="26"/>
        </w:rPr>
        <w:t xml:space="preserve"> </w:t>
      </w:r>
      <w:r>
        <w:rPr>
          <w:sz w:val="26"/>
        </w:rPr>
        <w:t>из произведения;</w:t>
      </w:r>
    </w:p>
    <w:p w:rsidR="006C6D24" w:rsidRDefault="006C6D24" w:rsidP="006C6D24">
      <w:pPr>
        <w:numPr>
          <w:ilvl w:val="0"/>
          <w:numId w:val="20"/>
        </w:numPr>
        <w:tabs>
          <w:tab w:val="left" w:pos="739"/>
        </w:tabs>
        <w:ind w:right="107" w:firstLine="0"/>
        <w:jc w:val="both"/>
        <w:rPr>
          <w:sz w:val="26"/>
        </w:rPr>
      </w:pPr>
      <w:r>
        <w:rPr>
          <w:sz w:val="26"/>
        </w:rPr>
        <w:t>составлять</w:t>
      </w:r>
      <w:r>
        <w:rPr>
          <w:spacing w:val="1"/>
          <w:sz w:val="26"/>
        </w:rPr>
        <w:t xml:space="preserve"> </w:t>
      </w:r>
      <w:r>
        <w:rPr>
          <w:sz w:val="26"/>
        </w:rPr>
        <w:t>устные</w:t>
      </w:r>
      <w:r>
        <w:rPr>
          <w:spacing w:val="1"/>
          <w:sz w:val="26"/>
        </w:rPr>
        <w:t xml:space="preserve"> </w:t>
      </w:r>
      <w:r>
        <w:rPr>
          <w:sz w:val="26"/>
        </w:rPr>
        <w:t>и</w:t>
      </w:r>
      <w:r>
        <w:rPr>
          <w:spacing w:val="1"/>
          <w:sz w:val="26"/>
        </w:rPr>
        <w:t xml:space="preserve"> </w:t>
      </w:r>
      <w:r>
        <w:rPr>
          <w:sz w:val="26"/>
        </w:rPr>
        <w:t>письменные</w:t>
      </w:r>
      <w:r>
        <w:rPr>
          <w:spacing w:val="1"/>
          <w:sz w:val="26"/>
        </w:rPr>
        <w:t xml:space="preserve"> </w:t>
      </w:r>
      <w:r>
        <w:rPr>
          <w:sz w:val="26"/>
        </w:rPr>
        <w:t>высказывания</w:t>
      </w:r>
      <w:r>
        <w:rPr>
          <w:spacing w:val="1"/>
          <w:sz w:val="26"/>
        </w:rPr>
        <w:t xml:space="preserve"> </w:t>
      </w:r>
      <w:r>
        <w:rPr>
          <w:sz w:val="26"/>
        </w:rPr>
        <w:t>на</w:t>
      </w:r>
      <w:r>
        <w:rPr>
          <w:spacing w:val="1"/>
          <w:sz w:val="26"/>
        </w:rPr>
        <w:t xml:space="preserve"> </w:t>
      </w:r>
      <w:r>
        <w:rPr>
          <w:sz w:val="26"/>
        </w:rPr>
        <w:t>основе</w:t>
      </w:r>
      <w:r>
        <w:rPr>
          <w:spacing w:val="1"/>
          <w:sz w:val="26"/>
        </w:rPr>
        <w:t xml:space="preserve"> </w:t>
      </w:r>
      <w:r>
        <w:rPr>
          <w:sz w:val="26"/>
        </w:rPr>
        <w:t>прочитанного/</w:t>
      </w:r>
      <w:r>
        <w:rPr>
          <w:spacing w:val="-62"/>
          <w:sz w:val="26"/>
        </w:rPr>
        <w:t xml:space="preserve"> </w:t>
      </w:r>
      <w:r>
        <w:rPr>
          <w:sz w:val="26"/>
        </w:rPr>
        <w:t>прослушанного</w:t>
      </w:r>
      <w:r>
        <w:rPr>
          <w:spacing w:val="1"/>
          <w:sz w:val="26"/>
        </w:rPr>
        <w:t xml:space="preserve"> </w:t>
      </w:r>
      <w:r>
        <w:rPr>
          <w:sz w:val="26"/>
        </w:rPr>
        <w:t>текста</w:t>
      </w:r>
      <w:r>
        <w:rPr>
          <w:spacing w:val="1"/>
          <w:sz w:val="26"/>
        </w:rPr>
        <w:t xml:space="preserve"> </w:t>
      </w:r>
      <w:r>
        <w:rPr>
          <w:sz w:val="26"/>
        </w:rPr>
        <w:t>на</w:t>
      </w:r>
      <w:r>
        <w:rPr>
          <w:spacing w:val="1"/>
          <w:sz w:val="26"/>
        </w:rPr>
        <w:t xml:space="preserve"> </w:t>
      </w:r>
      <w:r>
        <w:rPr>
          <w:sz w:val="26"/>
        </w:rPr>
        <w:t>заданную</w:t>
      </w:r>
      <w:r>
        <w:rPr>
          <w:spacing w:val="1"/>
          <w:sz w:val="26"/>
        </w:rPr>
        <w:t xml:space="preserve"> </w:t>
      </w:r>
      <w:r>
        <w:rPr>
          <w:sz w:val="26"/>
        </w:rPr>
        <w:t>тему</w:t>
      </w:r>
      <w:r>
        <w:rPr>
          <w:spacing w:val="1"/>
          <w:sz w:val="26"/>
        </w:rPr>
        <w:t xml:space="preserve"> </w:t>
      </w:r>
      <w:r>
        <w:rPr>
          <w:sz w:val="26"/>
        </w:rPr>
        <w:t>по</w:t>
      </w:r>
      <w:r>
        <w:rPr>
          <w:spacing w:val="1"/>
          <w:sz w:val="26"/>
        </w:rPr>
        <w:t xml:space="preserve"> </w:t>
      </w:r>
      <w:r>
        <w:rPr>
          <w:sz w:val="26"/>
        </w:rPr>
        <w:t>содержанию</w:t>
      </w:r>
      <w:r>
        <w:rPr>
          <w:spacing w:val="1"/>
          <w:sz w:val="26"/>
        </w:rPr>
        <w:t xml:space="preserve"> </w:t>
      </w:r>
      <w:r>
        <w:rPr>
          <w:sz w:val="26"/>
        </w:rPr>
        <w:t>произведения</w:t>
      </w:r>
      <w:r>
        <w:rPr>
          <w:spacing w:val="1"/>
          <w:sz w:val="26"/>
        </w:rPr>
        <w:t xml:space="preserve"> </w:t>
      </w:r>
      <w:r>
        <w:rPr>
          <w:sz w:val="26"/>
        </w:rPr>
        <w:t>(не</w:t>
      </w:r>
      <w:r>
        <w:rPr>
          <w:spacing w:val="1"/>
          <w:sz w:val="26"/>
        </w:rPr>
        <w:t xml:space="preserve"> </w:t>
      </w:r>
      <w:r>
        <w:rPr>
          <w:sz w:val="26"/>
        </w:rPr>
        <w:t>менее</w:t>
      </w:r>
      <w:r>
        <w:rPr>
          <w:spacing w:val="1"/>
          <w:sz w:val="26"/>
        </w:rPr>
        <w:t xml:space="preserve"> </w:t>
      </w:r>
      <w:r>
        <w:rPr>
          <w:sz w:val="26"/>
        </w:rPr>
        <w:t>8</w:t>
      </w:r>
      <w:r>
        <w:rPr>
          <w:spacing w:val="1"/>
          <w:sz w:val="26"/>
        </w:rPr>
        <w:t xml:space="preserve"> </w:t>
      </w:r>
      <w:r>
        <w:rPr>
          <w:sz w:val="26"/>
        </w:rPr>
        <w:t>предложений),</w:t>
      </w:r>
      <w:r>
        <w:rPr>
          <w:spacing w:val="-2"/>
          <w:sz w:val="26"/>
        </w:rPr>
        <w:t xml:space="preserve"> </w:t>
      </w:r>
      <w:r>
        <w:rPr>
          <w:sz w:val="26"/>
        </w:rPr>
        <w:t>корректировать</w:t>
      </w:r>
      <w:r>
        <w:rPr>
          <w:spacing w:val="-1"/>
          <w:sz w:val="26"/>
        </w:rPr>
        <w:t xml:space="preserve"> </w:t>
      </w:r>
      <w:r>
        <w:rPr>
          <w:sz w:val="26"/>
        </w:rPr>
        <w:t>собственный</w:t>
      </w:r>
      <w:r>
        <w:rPr>
          <w:spacing w:val="-2"/>
          <w:sz w:val="26"/>
        </w:rPr>
        <w:t xml:space="preserve"> </w:t>
      </w:r>
      <w:r>
        <w:rPr>
          <w:sz w:val="26"/>
        </w:rPr>
        <w:t>письменный</w:t>
      </w:r>
      <w:r>
        <w:rPr>
          <w:spacing w:val="-1"/>
          <w:sz w:val="26"/>
        </w:rPr>
        <w:t xml:space="preserve"> </w:t>
      </w:r>
      <w:r>
        <w:rPr>
          <w:sz w:val="26"/>
        </w:rPr>
        <w:t>текст;</w:t>
      </w:r>
    </w:p>
    <w:p w:rsidR="006C6D24" w:rsidRDefault="006C6D24" w:rsidP="006C6D24">
      <w:pPr>
        <w:numPr>
          <w:ilvl w:val="0"/>
          <w:numId w:val="20"/>
        </w:numPr>
        <w:tabs>
          <w:tab w:val="left" w:pos="538"/>
        </w:tabs>
        <w:spacing w:line="298" w:lineRule="exact"/>
        <w:ind w:left="537" w:hanging="326"/>
        <w:jc w:val="both"/>
        <w:rPr>
          <w:sz w:val="26"/>
        </w:rPr>
      </w:pPr>
      <w:r>
        <w:rPr>
          <w:sz w:val="26"/>
        </w:rPr>
        <w:t>составлять</w:t>
      </w:r>
      <w:r>
        <w:rPr>
          <w:spacing w:val="-6"/>
          <w:sz w:val="26"/>
        </w:rPr>
        <w:t xml:space="preserve"> </w:t>
      </w:r>
      <w:r>
        <w:rPr>
          <w:sz w:val="26"/>
        </w:rPr>
        <w:t>краткий</w:t>
      </w:r>
      <w:r>
        <w:rPr>
          <w:spacing w:val="-4"/>
          <w:sz w:val="26"/>
        </w:rPr>
        <w:t xml:space="preserve"> </w:t>
      </w:r>
      <w:r>
        <w:rPr>
          <w:sz w:val="26"/>
        </w:rPr>
        <w:t>отзыв</w:t>
      </w:r>
      <w:r>
        <w:rPr>
          <w:spacing w:val="-4"/>
          <w:sz w:val="26"/>
        </w:rPr>
        <w:t xml:space="preserve"> </w:t>
      </w:r>
      <w:r>
        <w:rPr>
          <w:sz w:val="26"/>
        </w:rPr>
        <w:t>о</w:t>
      </w:r>
      <w:r>
        <w:rPr>
          <w:spacing w:val="-4"/>
          <w:sz w:val="26"/>
        </w:rPr>
        <w:t xml:space="preserve"> </w:t>
      </w:r>
      <w:r>
        <w:rPr>
          <w:sz w:val="26"/>
        </w:rPr>
        <w:t>прочитанном</w:t>
      </w:r>
      <w:r>
        <w:rPr>
          <w:spacing w:val="-4"/>
          <w:sz w:val="26"/>
        </w:rPr>
        <w:t xml:space="preserve"> </w:t>
      </w:r>
      <w:r>
        <w:rPr>
          <w:sz w:val="26"/>
        </w:rPr>
        <w:t>произведении</w:t>
      </w:r>
      <w:r>
        <w:rPr>
          <w:spacing w:val="-3"/>
          <w:sz w:val="26"/>
        </w:rPr>
        <w:t xml:space="preserve"> </w:t>
      </w:r>
      <w:r>
        <w:rPr>
          <w:sz w:val="26"/>
        </w:rPr>
        <w:t>по</w:t>
      </w:r>
      <w:r>
        <w:rPr>
          <w:spacing w:val="1"/>
          <w:sz w:val="26"/>
        </w:rPr>
        <w:t xml:space="preserve"> </w:t>
      </w:r>
      <w:r>
        <w:rPr>
          <w:sz w:val="26"/>
        </w:rPr>
        <w:t>заданному</w:t>
      </w:r>
      <w:r>
        <w:rPr>
          <w:spacing w:val="-5"/>
          <w:sz w:val="26"/>
        </w:rPr>
        <w:t xml:space="preserve"> </w:t>
      </w:r>
      <w:r>
        <w:rPr>
          <w:sz w:val="26"/>
        </w:rPr>
        <w:t>алгоритму;</w:t>
      </w:r>
    </w:p>
    <w:p w:rsidR="006C6D24" w:rsidRDefault="006C6D24" w:rsidP="006C6D24">
      <w:pPr>
        <w:numPr>
          <w:ilvl w:val="0"/>
          <w:numId w:val="20"/>
        </w:numPr>
        <w:tabs>
          <w:tab w:val="left" w:pos="653"/>
        </w:tabs>
        <w:spacing w:before="1"/>
        <w:ind w:right="114" w:firstLine="0"/>
        <w:rPr>
          <w:sz w:val="26"/>
        </w:rPr>
      </w:pPr>
      <w:r>
        <w:rPr>
          <w:sz w:val="26"/>
        </w:rPr>
        <w:t>сочинять</w:t>
      </w:r>
      <w:r>
        <w:rPr>
          <w:spacing w:val="44"/>
          <w:sz w:val="26"/>
        </w:rPr>
        <w:t xml:space="preserve"> </w:t>
      </w:r>
      <w:r>
        <w:rPr>
          <w:sz w:val="26"/>
        </w:rPr>
        <w:t>тексты,</w:t>
      </w:r>
      <w:r>
        <w:rPr>
          <w:spacing w:val="47"/>
          <w:sz w:val="26"/>
        </w:rPr>
        <w:t xml:space="preserve"> </w:t>
      </w:r>
      <w:r>
        <w:rPr>
          <w:sz w:val="26"/>
        </w:rPr>
        <w:t>используя</w:t>
      </w:r>
      <w:r>
        <w:rPr>
          <w:spacing w:val="45"/>
          <w:sz w:val="26"/>
        </w:rPr>
        <w:t xml:space="preserve"> </w:t>
      </w:r>
      <w:r>
        <w:rPr>
          <w:sz w:val="26"/>
        </w:rPr>
        <w:t>аналогии,</w:t>
      </w:r>
      <w:r>
        <w:rPr>
          <w:spacing w:val="45"/>
          <w:sz w:val="26"/>
        </w:rPr>
        <w:t xml:space="preserve"> </w:t>
      </w:r>
      <w:r>
        <w:rPr>
          <w:sz w:val="26"/>
        </w:rPr>
        <w:t>иллюстрации,</w:t>
      </w:r>
      <w:r>
        <w:rPr>
          <w:spacing w:val="45"/>
          <w:sz w:val="26"/>
        </w:rPr>
        <w:t xml:space="preserve"> </w:t>
      </w:r>
      <w:r>
        <w:rPr>
          <w:sz w:val="26"/>
        </w:rPr>
        <w:t>придумывать</w:t>
      </w:r>
      <w:r>
        <w:rPr>
          <w:spacing w:val="44"/>
          <w:sz w:val="26"/>
        </w:rPr>
        <w:t xml:space="preserve"> </w:t>
      </w:r>
      <w:r>
        <w:rPr>
          <w:sz w:val="26"/>
        </w:rPr>
        <w:t>продолжение</w:t>
      </w:r>
      <w:r>
        <w:rPr>
          <w:spacing w:val="-62"/>
          <w:sz w:val="26"/>
        </w:rPr>
        <w:t xml:space="preserve"> </w:t>
      </w:r>
      <w:r>
        <w:rPr>
          <w:sz w:val="26"/>
        </w:rPr>
        <w:t>прочитанного</w:t>
      </w:r>
      <w:r>
        <w:rPr>
          <w:spacing w:val="-2"/>
          <w:sz w:val="26"/>
        </w:rPr>
        <w:t xml:space="preserve"> </w:t>
      </w:r>
      <w:r>
        <w:rPr>
          <w:sz w:val="26"/>
        </w:rPr>
        <w:t>произведения;</w:t>
      </w:r>
    </w:p>
    <w:p w:rsidR="006C6D24" w:rsidRDefault="006C6D24" w:rsidP="006C6D24">
      <w:pPr>
        <w:numPr>
          <w:ilvl w:val="0"/>
          <w:numId w:val="20"/>
        </w:numPr>
        <w:tabs>
          <w:tab w:val="left" w:pos="540"/>
        </w:tabs>
        <w:ind w:right="112" w:firstLine="0"/>
        <w:rPr>
          <w:sz w:val="26"/>
        </w:rPr>
      </w:pPr>
      <w:r>
        <w:rPr>
          <w:sz w:val="26"/>
        </w:rPr>
        <w:t>использовать</w:t>
      </w:r>
      <w:r>
        <w:rPr>
          <w:spacing w:val="1"/>
          <w:sz w:val="26"/>
        </w:rPr>
        <w:t xml:space="preserve"> </w:t>
      </w:r>
      <w:r>
        <w:rPr>
          <w:sz w:val="26"/>
        </w:rPr>
        <w:t>в</w:t>
      </w:r>
      <w:r>
        <w:rPr>
          <w:spacing w:val="-1"/>
          <w:sz w:val="26"/>
        </w:rPr>
        <w:t xml:space="preserve"> </w:t>
      </w:r>
      <w:r>
        <w:rPr>
          <w:sz w:val="26"/>
        </w:rPr>
        <w:t>соответствии</w:t>
      </w:r>
      <w:r>
        <w:rPr>
          <w:spacing w:val="1"/>
          <w:sz w:val="26"/>
        </w:rPr>
        <w:t xml:space="preserve"> </w:t>
      </w:r>
      <w:r>
        <w:rPr>
          <w:sz w:val="26"/>
        </w:rPr>
        <w:t>с учебной</w:t>
      </w:r>
      <w:r>
        <w:rPr>
          <w:spacing w:val="3"/>
          <w:sz w:val="26"/>
        </w:rPr>
        <w:t xml:space="preserve"> </w:t>
      </w:r>
      <w:r>
        <w:rPr>
          <w:sz w:val="26"/>
        </w:rPr>
        <w:t>задачей</w:t>
      </w:r>
      <w:r>
        <w:rPr>
          <w:spacing w:val="1"/>
          <w:sz w:val="26"/>
        </w:rPr>
        <w:t xml:space="preserve"> </w:t>
      </w:r>
      <w:r>
        <w:rPr>
          <w:sz w:val="26"/>
        </w:rPr>
        <w:t>аппарат</w:t>
      </w:r>
      <w:r>
        <w:rPr>
          <w:spacing w:val="-1"/>
          <w:sz w:val="26"/>
        </w:rPr>
        <w:t xml:space="preserve"> </w:t>
      </w:r>
      <w:r>
        <w:rPr>
          <w:sz w:val="26"/>
        </w:rPr>
        <w:t>издания</w:t>
      </w:r>
      <w:r>
        <w:rPr>
          <w:spacing w:val="1"/>
          <w:sz w:val="26"/>
        </w:rPr>
        <w:t xml:space="preserve"> </w:t>
      </w:r>
      <w:r>
        <w:rPr>
          <w:sz w:val="26"/>
        </w:rPr>
        <w:t>(обложку,</w:t>
      </w:r>
      <w:r>
        <w:rPr>
          <w:spacing w:val="-1"/>
          <w:sz w:val="26"/>
        </w:rPr>
        <w:t xml:space="preserve"> </w:t>
      </w:r>
      <w:r>
        <w:rPr>
          <w:sz w:val="26"/>
        </w:rPr>
        <w:t>оглавление,</w:t>
      </w:r>
      <w:r>
        <w:rPr>
          <w:spacing w:val="-62"/>
          <w:sz w:val="26"/>
        </w:rPr>
        <w:t xml:space="preserve"> </w:t>
      </w:r>
      <w:r>
        <w:rPr>
          <w:sz w:val="26"/>
        </w:rPr>
        <w:t>аннотацию,</w:t>
      </w:r>
      <w:r>
        <w:rPr>
          <w:spacing w:val="-2"/>
          <w:sz w:val="26"/>
        </w:rPr>
        <w:t xml:space="preserve"> </w:t>
      </w:r>
      <w:r>
        <w:rPr>
          <w:sz w:val="26"/>
        </w:rPr>
        <w:t>иллюстрации,</w:t>
      </w:r>
      <w:r>
        <w:rPr>
          <w:spacing w:val="-2"/>
          <w:sz w:val="26"/>
        </w:rPr>
        <w:t xml:space="preserve"> </w:t>
      </w:r>
      <w:r>
        <w:rPr>
          <w:sz w:val="26"/>
        </w:rPr>
        <w:t>предисловие,</w:t>
      </w:r>
      <w:r>
        <w:rPr>
          <w:spacing w:val="-2"/>
          <w:sz w:val="26"/>
        </w:rPr>
        <w:t xml:space="preserve"> </w:t>
      </w:r>
      <w:r>
        <w:rPr>
          <w:sz w:val="26"/>
        </w:rPr>
        <w:t>приложения,</w:t>
      </w:r>
      <w:r>
        <w:rPr>
          <w:spacing w:val="-2"/>
          <w:sz w:val="26"/>
        </w:rPr>
        <w:t xml:space="preserve"> </w:t>
      </w:r>
      <w:r>
        <w:rPr>
          <w:sz w:val="26"/>
        </w:rPr>
        <w:t>сноски,</w:t>
      </w:r>
      <w:r>
        <w:rPr>
          <w:spacing w:val="-2"/>
          <w:sz w:val="26"/>
        </w:rPr>
        <w:t xml:space="preserve"> </w:t>
      </w:r>
      <w:r>
        <w:rPr>
          <w:sz w:val="26"/>
        </w:rPr>
        <w:t>примечания);</w:t>
      </w:r>
    </w:p>
    <w:p w:rsidR="006C6D24" w:rsidRDefault="006C6D24" w:rsidP="006C6D24">
      <w:pPr>
        <w:numPr>
          <w:ilvl w:val="0"/>
          <w:numId w:val="20"/>
        </w:numPr>
        <w:tabs>
          <w:tab w:val="left" w:pos="598"/>
        </w:tabs>
        <w:ind w:right="113" w:firstLine="0"/>
        <w:rPr>
          <w:sz w:val="26"/>
        </w:rPr>
      </w:pPr>
      <w:r>
        <w:rPr>
          <w:sz w:val="26"/>
        </w:rPr>
        <w:t>выбирать</w:t>
      </w:r>
      <w:r>
        <w:rPr>
          <w:spacing w:val="54"/>
          <w:sz w:val="26"/>
        </w:rPr>
        <w:t xml:space="preserve"> </w:t>
      </w:r>
      <w:r>
        <w:rPr>
          <w:sz w:val="26"/>
        </w:rPr>
        <w:t>книги</w:t>
      </w:r>
      <w:r>
        <w:rPr>
          <w:spacing w:val="55"/>
          <w:sz w:val="26"/>
        </w:rPr>
        <w:t xml:space="preserve"> </w:t>
      </w:r>
      <w:r>
        <w:rPr>
          <w:sz w:val="26"/>
        </w:rPr>
        <w:t>для</w:t>
      </w:r>
      <w:r>
        <w:rPr>
          <w:spacing w:val="56"/>
          <w:sz w:val="26"/>
        </w:rPr>
        <w:t xml:space="preserve"> </w:t>
      </w:r>
      <w:r>
        <w:rPr>
          <w:sz w:val="26"/>
        </w:rPr>
        <w:t>самостоятельного</w:t>
      </w:r>
      <w:r>
        <w:rPr>
          <w:spacing w:val="55"/>
          <w:sz w:val="26"/>
        </w:rPr>
        <w:t xml:space="preserve"> </w:t>
      </w:r>
      <w:r>
        <w:rPr>
          <w:sz w:val="26"/>
        </w:rPr>
        <w:t>чтения</w:t>
      </w:r>
      <w:r>
        <w:rPr>
          <w:spacing w:val="56"/>
          <w:sz w:val="26"/>
        </w:rPr>
        <w:t xml:space="preserve"> </w:t>
      </w:r>
      <w:r>
        <w:rPr>
          <w:sz w:val="26"/>
        </w:rPr>
        <w:t>с</w:t>
      </w:r>
      <w:r>
        <w:rPr>
          <w:spacing w:val="55"/>
          <w:sz w:val="26"/>
        </w:rPr>
        <w:t xml:space="preserve"> </w:t>
      </w:r>
      <w:r>
        <w:rPr>
          <w:sz w:val="26"/>
        </w:rPr>
        <w:t>учётом</w:t>
      </w:r>
      <w:r>
        <w:rPr>
          <w:spacing w:val="55"/>
          <w:sz w:val="26"/>
        </w:rPr>
        <w:t xml:space="preserve"> </w:t>
      </w:r>
      <w:r>
        <w:rPr>
          <w:sz w:val="26"/>
        </w:rPr>
        <w:t>рекомендательного</w:t>
      </w:r>
      <w:r>
        <w:rPr>
          <w:spacing w:val="54"/>
          <w:sz w:val="26"/>
        </w:rPr>
        <w:t xml:space="preserve"> </w:t>
      </w:r>
      <w:r>
        <w:rPr>
          <w:sz w:val="26"/>
        </w:rPr>
        <w:t>списка,</w:t>
      </w:r>
      <w:r>
        <w:rPr>
          <w:spacing w:val="-62"/>
          <w:sz w:val="26"/>
        </w:rPr>
        <w:t xml:space="preserve"> </w:t>
      </w:r>
      <w:r>
        <w:rPr>
          <w:sz w:val="26"/>
        </w:rPr>
        <w:t>используя</w:t>
      </w:r>
      <w:r>
        <w:rPr>
          <w:spacing w:val="-1"/>
          <w:sz w:val="26"/>
        </w:rPr>
        <w:t xml:space="preserve"> </w:t>
      </w:r>
      <w:r>
        <w:rPr>
          <w:sz w:val="26"/>
        </w:rPr>
        <w:t>картотеки,</w:t>
      </w:r>
      <w:r>
        <w:rPr>
          <w:spacing w:val="2"/>
          <w:sz w:val="26"/>
        </w:rPr>
        <w:t xml:space="preserve"> </w:t>
      </w:r>
      <w:r>
        <w:rPr>
          <w:sz w:val="26"/>
        </w:rPr>
        <w:t>рассказывать о</w:t>
      </w:r>
      <w:r>
        <w:rPr>
          <w:spacing w:val="-1"/>
          <w:sz w:val="26"/>
        </w:rPr>
        <w:t xml:space="preserve"> </w:t>
      </w:r>
      <w:r>
        <w:rPr>
          <w:sz w:val="26"/>
        </w:rPr>
        <w:t>прочитанной книге;</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0"/>
        </w:numPr>
        <w:tabs>
          <w:tab w:val="left" w:pos="591"/>
        </w:tabs>
        <w:spacing w:before="75"/>
        <w:ind w:right="107" w:firstLine="0"/>
        <w:jc w:val="both"/>
        <w:rPr>
          <w:sz w:val="26"/>
        </w:rPr>
      </w:pPr>
      <w:r>
        <w:rPr>
          <w:sz w:val="26"/>
        </w:rPr>
        <w:lastRenderedPageBreak/>
        <w:t>использовать справочную литературу, включая ресурсы сети Интернет (в условиях</w:t>
      </w:r>
      <w:r>
        <w:rPr>
          <w:spacing w:val="1"/>
          <w:sz w:val="26"/>
        </w:rPr>
        <w:t xml:space="preserve"> </w:t>
      </w:r>
      <w:r>
        <w:rPr>
          <w:sz w:val="26"/>
        </w:rPr>
        <w:t>контролируемого входа), для получения дополнительной информации в соответствии с</w:t>
      </w:r>
      <w:r>
        <w:rPr>
          <w:spacing w:val="1"/>
          <w:sz w:val="26"/>
        </w:rPr>
        <w:t xml:space="preserve"> </w:t>
      </w:r>
      <w:r>
        <w:rPr>
          <w:sz w:val="26"/>
        </w:rPr>
        <w:t>учебной</w:t>
      </w:r>
      <w:r>
        <w:rPr>
          <w:spacing w:val="-1"/>
          <w:sz w:val="26"/>
        </w:rPr>
        <w:t xml:space="preserve"> </w:t>
      </w:r>
      <w:r>
        <w:rPr>
          <w:sz w:val="26"/>
        </w:rPr>
        <w:t>задачей.</w:t>
      </w:r>
    </w:p>
    <w:p w:rsidR="006C6D24" w:rsidRDefault="006C6D24" w:rsidP="006C6D24">
      <w:pPr>
        <w:spacing w:before="1"/>
        <w:rPr>
          <w:sz w:val="26"/>
          <w:szCs w:val="26"/>
        </w:rPr>
      </w:pPr>
    </w:p>
    <w:p w:rsidR="006C6D24" w:rsidRDefault="006C6D24" w:rsidP="006C6D24">
      <w:pPr>
        <w:numPr>
          <w:ilvl w:val="0"/>
          <w:numId w:val="24"/>
        </w:numPr>
        <w:tabs>
          <w:tab w:val="left" w:pos="408"/>
        </w:tabs>
        <w:spacing w:before="1" w:line="298" w:lineRule="exact"/>
        <w:ind w:hanging="196"/>
        <w:outlineLvl w:val="1"/>
        <w:rPr>
          <w:b/>
          <w:bCs/>
          <w:sz w:val="26"/>
          <w:szCs w:val="26"/>
        </w:rPr>
      </w:pPr>
      <w:r>
        <w:rPr>
          <w:b/>
          <w:bCs/>
          <w:sz w:val="26"/>
          <w:szCs w:val="26"/>
        </w:rPr>
        <w:t>КЛАСС</w:t>
      </w:r>
    </w:p>
    <w:p w:rsidR="006C6D24" w:rsidRDefault="006C6D24" w:rsidP="006C6D24">
      <w:pPr>
        <w:spacing w:line="298" w:lineRule="exact"/>
        <w:jc w:val="both"/>
        <w:rPr>
          <w:sz w:val="26"/>
        </w:rPr>
      </w:pPr>
      <w:r>
        <w:rPr>
          <w:sz w:val="26"/>
        </w:rPr>
        <w:t>К</w:t>
      </w:r>
      <w:r>
        <w:rPr>
          <w:spacing w:val="-4"/>
          <w:sz w:val="26"/>
        </w:rPr>
        <w:t xml:space="preserve"> </w:t>
      </w:r>
      <w:r>
        <w:rPr>
          <w:sz w:val="26"/>
        </w:rPr>
        <w:t>концу</w:t>
      </w:r>
      <w:r>
        <w:rPr>
          <w:spacing w:val="-4"/>
          <w:sz w:val="26"/>
        </w:rPr>
        <w:t xml:space="preserve"> </w:t>
      </w:r>
      <w:r>
        <w:rPr>
          <w:sz w:val="26"/>
        </w:rPr>
        <w:t>обучения</w:t>
      </w:r>
      <w:r>
        <w:rPr>
          <w:spacing w:val="2"/>
          <w:sz w:val="26"/>
        </w:rPr>
        <w:t xml:space="preserve"> </w:t>
      </w:r>
      <w:r>
        <w:rPr>
          <w:b/>
          <w:sz w:val="26"/>
        </w:rPr>
        <w:t>в</w:t>
      </w:r>
      <w:r>
        <w:rPr>
          <w:b/>
          <w:spacing w:val="-4"/>
          <w:sz w:val="26"/>
        </w:rPr>
        <w:t xml:space="preserve"> </w:t>
      </w:r>
      <w:r>
        <w:rPr>
          <w:b/>
          <w:sz w:val="26"/>
        </w:rPr>
        <w:t>четвёртом</w:t>
      </w:r>
      <w:r>
        <w:rPr>
          <w:b/>
          <w:spacing w:val="-2"/>
          <w:sz w:val="26"/>
        </w:rPr>
        <w:t xml:space="preserve"> </w:t>
      </w:r>
      <w:r>
        <w:rPr>
          <w:b/>
          <w:sz w:val="26"/>
        </w:rPr>
        <w:t>классе</w:t>
      </w:r>
      <w:r>
        <w:rPr>
          <w:b/>
          <w:spacing w:val="-2"/>
          <w:sz w:val="26"/>
        </w:rPr>
        <w:t xml:space="preserve"> </w:t>
      </w:r>
      <w:r>
        <w:rPr>
          <w:sz w:val="26"/>
        </w:rPr>
        <w:t>обучающийся</w:t>
      </w:r>
      <w:r>
        <w:rPr>
          <w:spacing w:val="-3"/>
          <w:sz w:val="26"/>
        </w:rPr>
        <w:t xml:space="preserve"> </w:t>
      </w:r>
      <w:r>
        <w:rPr>
          <w:sz w:val="26"/>
        </w:rPr>
        <w:t>научится:</w:t>
      </w:r>
    </w:p>
    <w:p w:rsidR="006C6D24" w:rsidRDefault="006C6D24" w:rsidP="006C6D24">
      <w:pPr>
        <w:numPr>
          <w:ilvl w:val="0"/>
          <w:numId w:val="20"/>
        </w:numPr>
        <w:tabs>
          <w:tab w:val="left" w:pos="586"/>
        </w:tabs>
        <w:spacing w:before="1"/>
        <w:ind w:right="108" w:firstLine="0"/>
        <w:jc w:val="both"/>
        <w:rPr>
          <w:sz w:val="26"/>
        </w:rPr>
      </w:pPr>
      <w:r>
        <w:rPr>
          <w:sz w:val="26"/>
        </w:rPr>
        <w:t>осознавать значимость художественной литературы и фольклора для всестороннего</w:t>
      </w:r>
      <w:r>
        <w:rPr>
          <w:spacing w:val="1"/>
          <w:sz w:val="26"/>
        </w:rPr>
        <w:t xml:space="preserve"> </w:t>
      </w:r>
      <w:r>
        <w:rPr>
          <w:sz w:val="26"/>
        </w:rPr>
        <w:t>развития</w:t>
      </w:r>
      <w:r>
        <w:rPr>
          <w:spacing w:val="1"/>
          <w:sz w:val="26"/>
        </w:rPr>
        <w:t xml:space="preserve"> </w:t>
      </w:r>
      <w:r>
        <w:rPr>
          <w:sz w:val="26"/>
        </w:rPr>
        <w:t>личности</w:t>
      </w:r>
      <w:r>
        <w:rPr>
          <w:spacing w:val="1"/>
          <w:sz w:val="26"/>
        </w:rPr>
        <w:t xml:space="preserve"> </w:t>
      </w:r>
      <w:r>
        <w:rPr>
          <w:sz w:val="26"/>
        </w:rPr>
        <w:t>человека,</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произведениях</w:t>
      </w:r>
      <w:r>
        <w:rPr>
          <w:spacing w:val="1"/>
          <w:sz w:val="26"/>
        </w:rPr>
        <w:t xml:space="preserve"> </w:t>
      </w:r>
      <w:r>
        <w:rPr>
          <w:sz w:val="26"/>
        </w:rPr>
        <w:t>отражение</w:t>
      </w:r>
      <w:r>
        <w:rPr>
          <w:spacing w:val="1"/>
          <w:sz w:val="26"/>
        </w:rPr>
        <w:t xml:space="preserve"> </w:t>
      </w:r>
      <w:r>
        <w:rPr>
          <w:sz w:val="26"/>
        </w:rPr>
        <w:t>нравственных</w:t>
      </w:r>
      <w:r>
        <w:rPr>
          <w:spacing w:val="1"/>
          <w:sz w:val="26"/>
        </w:rPr>
        <w:t xml:space="preserve"> </w:t>
      </w:r>
      <w:r>
        <w:rPr>
          <w:sz w:val="26"/>
        </w:rPr>
        <w:t>ценностей,</w:t>
      </w:r>
      <w:r>
        <w:rPr>
          <w:spacing w:val="-1"/>
          <w:sz w:val="26"/>
        </w:rPr>
        <w:t xml:space="preserve"> </w:t>
      </w:r>
      <w:r>
        <w:rPr>
          <w:sz w:val="26"/>
        </w:rPr>
        <w:t>фактов бытовой</w:t>
      </w:r>
      <w:r>
        <w:rPr>
          <w:spacing w:val="-2"/>
          <w:sz w:val="26"/>
        </w:rPr>
        <w:t xml:space="preserve"> </w:t>
      </w:r>
      <w:r>
        <w:rPr>
          <w:sz w:val="26"/>
        </w:rPr>
        <w:t>и</w:t>
      </w:r>
      <w:r>
        <w:rPr>
          <w:spacing w:val="-1"/>
          <w:sz w:val="26"/>
        </w:rPr>
        <w:t xml:space="preserve"> </w:t>
      </w:r>
      <w:r>
        <w:rPr>
          <w:sz w:val="26"/>
        </w:rPr>
        <w:t>духовной</w:t>
      </w:r>
      <w:r>
        <w:rPr>
          <w:spacing w:val="-1"/>
          <w:sz w:val="26"/>
        </w:rPr>
        <w:t xml:space="preserve"> </w:t>
      </w:r>
      <w:r>
        <w:rPr>
          <w:sz w:val="26"/>
        </w:rPr>
        <w:t>культуры</w:t>
      </w:r>
      <w:r>
        <w:rPr>
          <w:spacing w:val="-1"/>
          <w:sz w:val="26"/>
        </w:rPr>
        <w:t xml:space="preserve"> </w:t>
      </w:r>
      <w:r>
        <w:rPr>
          <w:sz w:val="26"/>
        </w:rPr>
        <w:t>народов</w:t>
      </w:r>
      <w:r>
        <w:rPr>
          <w:spacing w:val="-1"/>
          <w:sz w:val="26"/>
        </w:rPr>
        <w:t xml:space="preserve"> </w:t>
      </w:r>
      <w:r>
        <w:rPr>
          <w:sz w:val="26"/>
        </w:rPr>
        <w:t>России</w:t>
      </w:r>
      <w:r>
        <w:rPr>
          <w:spacing w:val="-1"/>
          <w:sz w:val="26"/>
        </w:rPr>
        <w:t xml:space="preserve"> </w:t>
      </w:r>
      <w:r>
        <w:rPr>
          <w:sz w:val="26"/>
        </w:rPr>
        <w:t>и</w:t>
      </w:r>
      <w:r>
        <w:rPr>
          <w:spacing w:val="-2"/>
          <w:sz w:val="26"/>
        </w:rPr>
        <w:t xml:space="preserve"> </w:t>
      </w:r>
      <w:r>
        <w:rPr>
          <w:sz w:val="26"/>
        </w:rPr>
        <w:t>мира,</w:t>
      </w:r>
    </w:p>
    <w:p w:rsidR="006C6D24" w:rsidRDefault="006C6D24" w:rsidP="006C6D24">
      <w:pPr>
        <w:ind w:right="108"/>
        <w:jc w:val="both"/>
        <w:rPr>
          <w:sz w:val="26"/>
          <w:szCs w:val="26"/>
        </w:rPr>
      </w:pPr>
      <w:r>
        <w:rPr>
          <w:sz w:val="26"/>
          <w:szCs w:val="26"/>
        </w:rPr>
        <w:t>ориентироваться</w:t>
      </w:r>
      <w:r>
        <w:rPr>
          <w:spacing w:val="1"/>
          <w:sz w:val="26"/>
          <w:szCs w:val="26"/>
        </w:rPr>
        <w:t xml:space="preserve"> </w:t>
      </w:r>
      <w:r>
        <w:rPr>
          <w:sz w:val="26"/>
          <w:szCs w:val="26"/>
        </w:rPr>
        <w:t>в</w:t>
      </w:r>
      <w:r>
        <w:rPr>
          <w:spacing w:val="1"/>
          <w:sz w:val="26"/>
          <w:szCs w:val="26"/>
        </w:rPr>
        <w:t xml:space="preserve"> </w:t>
      </w:r>
      <w:r>
        <w:rPr>
          <w:sz w:val="26"/>
          <w:szCs w:val="26"/>
        </w:rPr>
        <w:t>нравственно-этических</w:t>
      </w:r>
      <w:r>
        <w:rPr>
          <w:spacing w:val="1"/>
          <w:sz w:val="26"/>
          <w:szCs w:val="26"/>
        </w:rPr>
        <w:t xml:space="preserve"> </w:t>
      </w:r>
      <w:r>
        <w:rPr>
          <w:sz w:val="26"/>
          <w:szCs w:val="26"/>
        </w:rPr>
        <w:t>понятиях</w:t>
      </w:r>
      <w:r>
        <w:rPr>
          <w:spacing w:val="1"/>
          <w:sz w:val="26"/>
          <w:szCs w:val="26"/>
        </w:rPr>
        <w:t xml:space="preserve"> </w:t>
      </w:r>
      <w:r>
        <w:rPr>
          <w:sz w:val="26"/>
          <w:szCs w:val="26"/>
        </w:rPr>
        <w:t>в</w:t>
      </w:r>
      <w:r>
        <w:rPr>
          <w:spacing w:val="1"/>
          <w:sz w:val="26"/>
          <w:szCs w:val="26"/>
        </w:rPr>
        <w:t xml:space="preserve"> </w:t>
      </w:r>
      <w:r>
        <w:rPr>
          <w:sz w:val="26"/>
          <w:szCs w:val="26"/>
        </w:rPr>
        <w:t>контексте</w:t>
      </w:r>
      <w:r>
        <w:rPr>
          <w:spacing w:val="66"/>
          <w:sz w:val="26"/>
          <w:szCs w:val="26"/>
        </w:rPr>
        <w:t xml:space="preserve"> </w:t>
      </w:r>
      <w:r>
        <w:rPr>
          <w:sz w:val="26"/>
          <w:szCs w:val="26"/>
        </w:rPr>
        <w:t>изученных</w:t>
      </w:r>
      <w:r>
        <w:rPr>
          <w:spacing w:val="1"/>
          <w:sz w:val="26"/>
          <w:szCs w:val="26"/>
        </w:rPr>
        <w:t xml:space="preserve"> </w:t>
      </w:r>
      <w:r>
        <w:rPr>
          <w:sz w:val="26"/>
          <w:szCs w:val="26"/>
        </w:rPr>
        <w:t>произведений;</w:t>
      </w:r>
    </w:p>
    <w:p w:rsidR="006C6D24" w:rsidRDefault="006C6D24" w:rsidP="006C6D24">
      <w:pPr>
        <w:numPr>
          <w:ilvl w:val="0"/>
          <w:numId w:val="20"/>
        </w:numPr>
        <w:tabs>
          <w:tab w:val="left" w:pos="550"/>
        </w:tabs>
        <w:ind w:right="106" w:firstLine="0"/>
        <w:jc w:val="both"/>
        <w:rPr>
          <w:sz w:val="26"/>
        </w:rPr>
      </w:pPr>
      <w:r>
        <w:rPr>
          <w:sz w:val="26"/>
        </w:rPr>
        <w:t>демонстрировать интерес и положительную мотивацию к систематическому чтению и</w:t>
      </w:r>
      <w:r>
        <w:rPr>
          <w:spacing w:val="1"/>
          <w:sz w:val="26"/>
        </w:rPr>
        <w:t xml:space="preserve"> </w:t>
      </w:r>
      <w:r>
        <w:rPr>
          <w:sz w:val="26"/>
        </w:rPr>
        <w:t>слушанию художественной литературы и произведений устного народного творчества:</w:t>
      </w:r>
      <w:r>
        <w:rPr>
          <w:spacing w:val="1"/>
          <w:sz w:val="26"/>
        </w:rPr>
        <w:t xml:space="preserve"> </w:t>
      </w:r>
      <w:r>
        <w:rPr>
          <w:sz w:val="26"/>
        </w:rPr>
        <w:t>формировать собственный</w:t>
      </w:r>
      <w:r>
        <w:rPr>
          <w:spacing w:val="-1"/>
          <w:sz w:val="26"/>
        </w:rPr>
        <w:t xml:space="preserve"> </w:t>
      </w:r>
      <w:r>
        <w:rPr>
          <w:sz w:val="26"/>
        </w:rPr>
        <w:t>круг</w:t>
      </w:r>
      <w:r>
        <w:rPr>
          <w:spacing w:val="-1"/>
          <w:sz w:val="26"/>
        </w:rPr>
        <w:t xml:space="preserve"> </w:t>
      </w:r>
      <w:r>
        <w:rPr>
          <w:sz w:val="26"/>
        </w:rPr>
        <w:t>чтения;</w:t>
      </w:r>
    </w:p>
    <w:p w:rsidR="006C6D24" w:rsidRDefault="006C6D24" w:rsidP="006C6D24">
      <w:pPr>
        <w:numPr>
          <w:ilvl w:val="0"/>
          <w:numId w:val="20"/>
        </w:numPr>
        <w:tabs>
          <w:tab w:val="left" w:pos="555"/>
        </w:tabs>
        <w:ind w:right="108" w:firstLine="0"/>
        <w:jc w:val="both"/>
        <w:rPr>
          <w:sz w:val="26"/>
        </w:rPr>
      </w:pPr>
      <w:r>
        <w:rPr>
          <w:sz w:val="26"/>
        </w:rPr>
        <w:t>читать вслух и про себя в соответствии с учебной задачей, использовать разные виды</w:t>
      </w:r>
      <w:r>
        <w:rPr>
          <w:spacing w:val="1"/>
          <w:sz w:val="26"/>
        </w:rPr>
        <w:t xml:space="preserve"> </w:t>
      </w:r>
      <w:r>
        <w:rPr>
          <w:sz w:val="26"/>
        </w:rPr>
        <w:t>чтения</w:t>
      </w:r>
      <w:r>
        <w:rPr>
          <w:spacing w:val="1"/>
          <w:sz w:val="26"/>
        </w:rPr>
        <w:t xml:space="preserve"> </w:t>
      </w:r>
      <w:r>
        <w:rPr>
          <w:sz w:val="26"/>
        </w:rPr>
        <w:t>(изучающее,</w:t>
      </w:r>
      <w:r>
        <w:rPr>
          <w:spacing w:val="1"/>
          <w:sz w:val="26"/>
        </w:rPr>
        <w:t xml:space="preserve"> </w:t>
      </w:r>
      <w:r>
        <w:rPr>
          <w:sz w:val="26"/>
        </w:rPr>
        <w:t>ознакомительное,</w:t>
      </w:r>
      <w:r>
        <w:rPr>
          <w:spacing w:val="1"/>
          <w:sz w:val="26"/>
        </w:rPr>
        <w:t xml:space="preserve"> </w:t>
      </w:r>
      <w:r>
        <w:rPr>
          <w:sz w:val="26"/>
        </w:rPr>
        <w:t>поисковое</w:t>
      </w:r>
      <w:r>
        <w:rPr>
          <w:spacing w:val="1"/>
          <w:sz w:val="26"/>
        </w:rPr>
        <w:t xml:space="preserve"> </w:t>
      </w:r>
      <w:r>
        <w:rPr>
          <w:sz w:val="26"/>
        </w:rPr>
        <w:t>выборочное,</w:t>
      </w:r>
      <w:r>
        <w:rPr>
          <w:spacing w:val="66"/>
          <w:sz w:val="26"/>
        </w:rPr>
        <w:t xml:space="preserve"> </w:t>
      </w:r>
      <w:r>
        <w:rPr>
          <w:sz w:val="26"/>
        </w:rPr>
        <w:t>просмотровое</w:t>
      </w:r>
      <w:r>
        <w:rPr>
          <w:spacing w:val="1"/>
          <w:sz w:val="26"/>
        </w:rPr>
        <w:t xml:space="preserve"> </w:t>
      </w:r>
      <w:r>
        <w:rPr>
          <w:sz w:val="26"/>
        </w:rPr>
        <w:t>выборочное);</w:t>
      </w:r>
    </w:p>
    <w:p w:rsidR="006C6D24" w:rsidRDefault="006C6D24" w:rsidP="006C6D24">
      <w:pPr>
        <w:numPr>
          <w:ilvl w:val="0"/>
          <w:numId w:val="20"/>
        </w:numPr>
        <w:tabs>
          <w:tab w:val="left" w:pos="552"/>
        </w:tabs>
        <w:ind w:right="109" w:firstLine="0"/>
        <w:jc w:val="both"/>
        <w:rPr>
          <w:sz w:val="26"/>
        </w:rPr>
      </w:pPr>
      <w:r>
        <w:rPr>
          <w:sz w:val="26"/>
        </w:rPr>
        <w:t>читать вслух целыми словами без пропусков и перестановок букв и слогов доступные</w:t>
      </w:r>
      <w:r>
        <w:rPr>
          <w:spacing w:val="1"/>
          <w:sz w:val="26"/>
        </w:rPr>
        <w:t xml:space="preserve"> </w:t>
      </w:r>
      <w:r>
        <w:rPr>
          <w:sz w:val="26"/>
        </w:rPr>
        <w:t>по восприятию и небольшие по объёму прозаические и стихотворные произведения в</w:t>
      </w:r>
      <w:r>
        <w:rPr>
          <w:spacing w:val="1"/>
          <w:sz w:val="26"/>
        </w:rPr>
        <w:t xml:space="preserve"> </w:t>
      </w:r>
      <w:r>
        <w:rPr>
          <w:sz w:val="26"/>
        </w:rPr>
        <w:t>темпе</w:t>
      </w:r>
      <w:r>
        <w:rPr>
          <w:spacing w:val="-2"/>
          <w:sz w:val="26"/>
        </w:rPr>
        <w:t xml:space="preserve"> </w:t>
      </w:r>
      <w:r>
        <w:rPr>
          <w:sz w:val="26"/>
        </w:rPr>
        <w:t>не</w:t>
      </w:r>
      <w:r>
        <w:rPr>
          <w:spacing w:val="2"/>
          <w:sz w:val="26"/>
        </w:rPr>
        <w:t xml:space="preserve"> </w:t>
      </w:r>
      <w:r>
        <w:rPr>
          <w:sz w:val="26"/>
        </w:rPr>
        <w:t>менее</w:t>
      </w:r>
      <w:r>
        <w:rPr>
          <w:spacing w:val="-1"/>
          <w:sz w:val="26"/>
        </w:rPr>
        <w:t xml:space="preserve"> </w:t>
      </w:r>
      <w:r>
        <w:rPr>
          <w:sz w:val="26"/>
        </w:rPr>
        <w:t>80</w:t>
      </w:r>
      <w:r>
        <w:rPr>
          <w:spacing w:val="-1"/>
          <w:sz w:val="26"/>
        </w:rPr>
        <w:t xml:space="preserve"> </w:t>
      </w:r>
      <w:r>
        <w:rPr>
          <w:sz w:val="26"/>
        </w:rPr>
        <w:t>слов</w:t>
      </w:r>
      <w:r>
        <w:rPr>
          <w:spacing w:val="-1"/>
          <w:sz w:val="26"/>
        </w:rPr>
        <w:t xml:space="preserve"> </w:t>
      </w:r>
      <w:r>
        <w:rPr>
          <w:sz w:val="26"/>
        </w:rPr>
        <w:t>в</w:t>
      </w:r>
      <w:r>
        <w:rPr>
          <w:spacing w:val="-2"/>
          <w:sz w:val="26"/>
        </w:rPr>
        <w:t xml:space="preserve"> </w:t>
      </w:r>
      <w:r>
        <w:rPr>
          <w:sz w:val="26"/>
        </w:rPr>
        <w:t>минуту</w:t>
      </w:r>
      <w:r>
        <w:rPr>
          <w:spacing w:val="-1"/>
          <w:sz w:val="26"/>
        </w:rPr>
        <w:t xml:space="preserve"> </w:t>
      </w:r>
      <w:r>
        <w:rPr>
          <w:sz w:val="26"/>
        </w:rPr>
        <w:t>(без</w:t>
      </w:r>
      <w:r>
        <w:rPr>
          <w:spacing w:val="-1"/>
          <w:sz w:val="26"/>
        </w:rPr>
        <w:t xml:space="preserve"> </w:t>
      </w:r>
      <w:r>
        <w:rPr>
          <w:sz w:val="26"/>
        </w:rPr>
        <w:t>отметочного</w:t>
      </w:r>
      <w:r>
        <w:rPr>
          <w:spacing w:val="4"/>
          <w:sz w:val="26"/>
        </w:rPr>
        <w:t xml:space="preserve"> </w:t>
      </w:r>
      <w:r>
        <w:rPr>
          <w:sz w:val="26"/>
        </w:rPr>
        <w:t>оценивания);</w:t>
      </w:r>
    </w:p>
    <w:p w:rsidR="006C6D24" w:rsidRDefault="006C6D24" w:rsidP="006C6D24">
      <w:pPr>
        <w:numPr>
          <w:ilvl w:val="0"/>
          <w:numId w:val="20"/>
        </w:numPr>
        <w:tabs>
          <w:tab w:val="left" w:pos="598"/>
        </w:tabs>
        <w:ind w:right="109" w:firstLine="0"/>
        <w:jc w:val="both"/>
        <w:rPr>
          <w:sz w:val="26"/>
        </w:rPr>
      </w:pPr>
      <w:r>
        <w:rPr>
          <w:sz w:val="26"/>
        </w:rPr>
        <w:t>читать наизусть не менее 5 стихотворений в соответствии с изученной тематикой</w:t>
      </w:r>
      <w:r>
        <w:rPr>
          <w:spacing w:val="1"/>
          <w:sz w:val="26"/>
        </w:rPr>
        <w:t xml:space="preserve"> </w:t>
      </w:r>
      <w:r>
        <w:rPr>
          <w:sz w:val="26"/>
        </w:rPr>
        <w:t>произведений;</w:t>
      </w:r>
    </w:p>
    <w:p w:rsidR="006C6D24" w:rsidRDefault="006C6D24" w:rsidP="006C6D24">
      <w:pPr>
        <w:numPr>
          <w:ilvl w:val="0"/>
          <w:numId w:val="20"/>
        </w:numPr>
        <w:tabs>
          <w:tab w:val="left" w:pos="538"/>
        </w:tabs>
        <w:spacing w:line="298" w:lineRule="exact"/>
        <w:ind w:left="537" w:hanging="326"/>
        <w:jc w:val="both"/>
        <w:rPr>
          <w:sz w:val="26"/>
        </w:rPr>
      </w:pPr>
      <w:r>
        <w:rPr>
          <w:sz w:val="26"/>
        </w:rPr>
        <w:t>различать</w:t>
      </w:r>
      <w:r>
        <w:rPr>
          <w:spacing w:val="-5"/>
          <w:sz w:val="26"/>
        </w:rPr>
        <w:t xml:space="preserve"> </w:t>
      </w:r>
      <w:r>
        <w:rPr>
          <w:sz w:val="26"/>
        </w:rPr>
        <w:t>художественные</w:t>
      </w:r>
      <w:r>
        <w:rPr>
          <w:spacing w:val="-4"/>
          <w:sz w:val="26"/>
        </w:rPr>
        <w:t xml:space="preserve"> </w:t>
      </w:r>
      <w:r>
        <w:rPr>
          <w:sz w:val="26"/>
        </w:rPr>
        <w:t>произведения</w:t>
      </w:r>
      <w:r>
        <w:rPr>
          <w:spacing w:val="-5"/>
          <w:sz w:val="26"/>
        </w:rPr>
        <w:t xml:space="preserve"> </w:t>
      </w:r>
      <w:r>
        <w:rPr>
          <w:sz w:val="26"/>
        </w:rPr>
        <w:t>и</w:t>
      </w:r>
      <w:r>
        <w:rPr>
          <w:spacing w:val="-3"/>
          <w:sz w:val="26"/>
        </w:rPr>
        <w:t xml:space="preserve"> </w:t>
      </w:r>
      <w:r>
        <w:rPr>
          <w:sz w:val="26"/>
        </w:rPr>
        <w:t>познавательные</w:t>
      </w:r>
      <w:r>
        <w:rPr>
          <w:spacing w:val="-5"/>
          <w:sz w:val="26"/>
        </w:rPr>
        <w:t xml:space="preserve"> </w:t>
      </w:r>
      <w:r>
        <w:rPr>
          <w:sz w:val="26"/>
        </w:rPr>
        <w:t>тексты;</w:t>
      </w:r>
    </w:p>
    <w:p w:rsidR="006C6D24" w:rsidRDefault="006C6D24" w:rsidP="006C6D24">
      <w:pPr>
        <w:numPr>
          <w:ilvl w:val="0"/>
          <w:numId w:val="20"/>
        </w:numPr>
        <w:tabs>
          <w:tab w:val="left" w:pos="574"/>
        </w:tabs>
        <w:ind w:right="111" w:firstLine="0"/>
        <w:jc w:val="both"/>
        <w:rPr>
          <w:sz w:val="26"/>
        </w:rPr>
      </w:pPr>
      <w:r>
        <w:rPr>
          <w:sz w:val="26"/>
        </w:rPr>
        <w:t>различать прозаическую и стихотворную речь: называть особенности стихотворного</w:t>
      </w:r>
      <w:r>
        <w:rPr>
          <w:spacing w:val="1"/>
          <w:sz w:val="26"/>
        </w:rPr>
        <w:t xml:space="preserve"> </w:t>
      </w:r>
      <w:r>
        <w:rPr>
          <w:sz w:val="26"/>
        </w:rPr>
        <w:t>произведения</w:t>
      </w:r>
      <w:r>
        <w:rPr>
          <w:spacing w:val="-3"/>
          <w:sz w:val="26"/>
        </w:rPr>
        <w:t xml:space="preserve"> </w:t>
      </w:r>
      <w:r>
        <w:rPr>
          <w:sz w:val="26"/>
        </w:rPr>
        <w:t>(ритм,</w:t>
      </w:r>
      <w:r>
        <w:rPr>
          <w:spacing w:val="-1"/>
          <w:sz w:val="26"/>
        </w:rPr>
        <w:t xml:space="preserve"> </w:t>
      </w:r>
      <w:r>
        <w:rPr>
          <w:sz w:val="26"/>
        </w:rPr>
        <w:t>рифма,</w:t>
      </w:r>
      <w:r>
        <w:rPr>
          <w:spacing w:val="-4"/>
          <w:sz w:val="26"/>
        </w:rPr>
        <w:t xml:space="preserve"> </w:t>
      </w:r>
      <w:r>
        <w:rPr>
          <w:sz w:val="26"/>
        </w:rPr>
        <w:t>строфа),</w:t>
      </w:r>
      <w:r>
        <w:rPr>
          <w:spacing w:val="-1"/>
          <w:sz w:val="26"/>
        </w:rPr>
        <w:t xml:space="preserve"> </w:t>
      </w:r>
      <w:r>
        <w:rPr>
          <w:sz w:val="26"/>
        </w:rPr>
        <w:t>отличать</w:t>
      </w:r>
      <w:r>
        <w:rPr>
          <w:spacing w:val="-5"/>
          <w:sz w:val="26"/>
        </w:rPr>
        <w:t xml:space="preserve"> </w:t>
      </w:r>
      <w:r>
        <w:rPr>
          <w:sz w:val="26"/>
        </w:rPr>
        <w:t>лирическое</w:t>
      </w:r>
      <w:r>
        <w:rPr>
          <w:spacing w:val="-3"/>
          <w:sz w:val="26"/>
        </w:rPr>
        <w:t xml:space="preserve"> </w:t>
      </w:r>
      <w:r>
        <w:rPr>
          <w:sz w:val="26"/>
        </w:rPr>
        <w:t>произведение</w:t>
      </w:r>
      <w:r>
        <w:rPr>
          <w:spacing w:val="-3"/>
          <w:sz w:val="26"/>
        </w:rPr>
        <w:t xml:space="preserve"> </w:t>
      </w:r>
      <w:r>
        <w:rPr>
          <w:sz w:val="26"/>
        </w:rPr>
        <w:t>от</w:t>
      </w:r>
      <w:r>
        <w:rPr>
          <w:spacing w:val="-4"/>
          <w:sz w:val="26"/>
        </w:rPr>
        <w:t xml:space="preserve"> </w:t>
      </w:r>
      <w:r>
        <w:rPr>
          <w:sz w:val="26"/>
        </w:rPr>
        <w:t>эпического;</w:t>
      </w:r>
    </w:p>
    <w:p w:rsidR="006C6D24" w:rsidRDefault="006C6D24" w:rsidP="006C6D24">
      <w:pPr>
        <w:numPr>
          <w:ilvl w:val="0"/>
          <w:numId w:val="20"/>
        </w:numPr>
        <w:tabs>
          <w:tab w:val="left" w:pos="775"/>
        </w:tabs>
        <w:spacing w:before="2"/>
        <w:ind w:right="112" w:firstLine="0"/>
        <w:jc w:val="both"/>
        <w:rPr>
          <w:sz w:val="26"/>
        </w:rPr>
      </w:pPr>
      <w:r>
        <w:rPr>
          <w:sz w:val="26"/>
        </w:rPr>
        <w:t>понимать</w:t>
      </w:r>
      <w:r>
        <w:rPr>
          <w:spacing w:val="1"/>
          <w:sz w:val="26"/>
        </w:rPr>
        <w:t xml:space="preserve"> </w:t>
      </w:r>
      <w:r>
        <w:rPr>
          <w:sz w:val="26"/>
        </w:rPr>
        <w:t>жанровую</w:t>
      </w:r>
      <w:r>
        <w:rPr>
          <w:spacing w:val="1"/>
          <w:sz w:val="26"/>
        </w:rPr>
        <w:t xml:space="preserve"> </w:t>
      </w:r>
      <w:r>
        <w:rPr>
          <w:sz w:val="26"/>
        </w:rPr>
        <w:t>принадлежность,</w:t>
      </w:r>
      <w:r>
        <w:rPr>
          <w:spacing w:val="1"/>
          <w:sz w:val="26"/>
        </w:rPr>
        <w:t xml:space="preserve"> </w:t>
      </w:r>
      <w:r>
        <w:rPr>
          <w:sz w:val="26"/>
        </w:rPr>
        <w:t>содержание,</w:t>
      </w:r>
      <w:r>
        <w:rPr>
          <w:spacing w:val="1"/>
          <w:sz w:val="26"/>
        </w:rPr>
        <w:t xml:space="preserve"> </w:t>
      </w:r>
      <w:r>
        <w:rPr>
          <w:sz w:val="26"/>
        </w:rPr>
        <w:t>смысл</w:t>
      </w:r>
      <w:r>
        <w:rPr>
          <w:spacing w:val="1"/>
          <w:sz w:val="26"/>
        </w:rPr>
        <w:t xml:space="preserve"> </w:t>
      </w:r>
      <w:r>
        <w:rPr>
          <w:sz w:val="26"/>
        </w:rPr>
        <w:t>прослушанного/</w:t>
      </w:r>
      <w:r>
        <w:rPr>
          <w:spacing w:val="1"/>
          <w:sz w:val="26"/>
        </w:rPr>
        <w:t xml:space="preserve"> </w:t>
      </w:r>
      <w:r>
        <w:rPr>
          <w:sz w:val="26"/>
        </w:rPr>
        <w:t>прочитанного</w:t>
      </w:r>
      <w:r>
        <w:rPr>
          <w:spacing w:val="1"/>
          <w:sz w:val="26"/>
        </w:rPr>
        <w:t xml:space="preserve"> </w:t>
      </w:r>
      <w:r>
        <w:rPr>
          <w:sz w:val="26"/>
        </w:rPr>
        <w:t>произведения:</w:t>
      </w:r>
      <w:r>
        <w:rPr>
          <w:spacing w:val="1"/>
          <w:sz w:val="26"/>
        </w:rPr>
        <w:t xml:space="preserve"> </w:t>
      </w:r>
      <w:r>
        <w:rPr>
          <w:sz w:val="26"/>
        </w:rPr>
        <w:t>отвечать</w:t>
      </w:r>
      <w:r>
        <w:rPr>
          <w:spacing w:val="1"/>
          <w:sz w:val="26"/>
        </w:rPr>
        <w:t xml:space="preserve"> </w:t>
      </w:r>
      <w:r>
        <w:rPr>
          <w:sz w:val="26"/>
        </w:rPr>
        <w:t>и</w:t>
      </w:r>
      <w:r>
        <w:rPr>
          <w:spacing w:val="1"/>
          <w:sz w:val="26"/>
        </w:rPr>
        <w:t xml:space="preserve"> </w:t>
      </w:r>
      <w:r>
        <w:rPr>
          <w:sz w:val="26"/>
        </w:rPr>
        <w:t>формулировать</w:t>
      </w:r>
      <w:r>
        <w:rPr>
          <w:spacing w:val="1"/>
          <w:sz w:val="26"/>
        </w:rPr>
        <w:t xml:space="preserve"> </w:t>
      </w:r>
      <w:r>
        <w:rPr>
          <w:sz w:val="26"/>
        </w:rPr>
        <w:t>вопросы</w:t>
      </w:r>
      <w:r>
        <w:rPr>
          <w:spacing w:val="1"/>
          <w:sz w:val="26"/>
        </w:rPr>
        <w:t xml:space="preserve"> </w:t>
      </w:r>
      <w:r>
        <w:rPr>
          <w:sz w:val="26"/>
        </w:rPr>
        <w:t>(в</w:t>
      </w:r>
      <w:r>
        <w:rPr>
          <w:spacing w:val="1"/>
          <w:sz w:val="26"/>
        </w:rPr>
        <w:t xml:space="preserve"> </w:t>
      </w:r>
      <w:r>
        <w:rPr>
          <w:sz w:val="26"/>
        </w:rPr>
        <w:t>том</w:t>
      </w:r>
      <w:r>
        <w:rPr>
          <w:spacing w:val="1"/>
          <w:sz w:val="26"/>
        </w:rPr>
        <w:t xml:space="preserve"> </w:t>
      </w:r>
      <w:r>
        <w:rPr>
          <w:sz w:val="26"/>
        </w:rPr>
        <w:t>числе</w:t>
      </w:r>
      <w:r>
        <w:rPr>
          <w:spacing w:val="1"/>
          <w:sz w:val="26"/>
        </w:rPr>
        <w:t xml:space="preserve"> </w:t>
      </w:r>
      <w:r>
        <w:rPr>
          <w:sz w:val="26"/>
        </w:rPr>
        <w:t>проблемные)</w:t>
      </w:r>
      <w:r>
        <w:rPr>
          <w:spacing w:val="-2"/>
          <w:sz w:val="26"/>
        </w:rPr>
        <w:t xml:space="preserve"> </w:t>
      </w:r>
      <w:r>
        <w:rPr>
          <w:sz w:val="26"/>
        </w:rPr>
        <w:t>к познавательным,</w:t>
      </w:r>
      <w:r>
        <w:rPr>
          <w:spacing w:val="-1"/>
          <w:sz w:val="26"/>
        </w:rPr>
        <w:t xml:space="preserve"> </w:t>
      </w:r>
      <w:r>
        <w:rPr>
          <w:sz w:val="26"/>
        </w:rPr>
        <w:t>учебным и</w:t>
      </w:r>
      <w:r>
        <w:rPr>
          <w:spacing w:val="-1"/>
          <w:sz w:val="26"/>
        </w:rPr>
        <w:t xml:space="preserve"> </w:t>
      </w:r>
      <w:r>
        <w:rPr>
          <w:sz w:val="26"/>
        </w:rPr>
        <w:t>художественным</w:t>
      </w:r>
      <w:r>
        <w:rPr>
          <w:spacing w:val="-2"/>
          <w:sz w:val="26"/>
        </w:rPr>
        <w:t xml:space="preserve"> </w:t>
      </w:r>
      <w:r>
        <w:rPr>
          <w:sz w:val="26"/>
        </w:rPr>
        <w:t>текстам;</w:t>
      </w:r>
    </w:p>
    <w:p w:rsidR="006C6D24" w:rsidRDefault="006C6D24" w:rsidP="006C6D24">
      <w:pPr>
        <w:numPr>
          <w:ilvl w:val="0"/>
          <w:numId w:val="20"/>
        </w:numPr>
        <w:tabs>
          <w:tab w:val="left" w:pos="598"/>
        </w:tabs>
        <w:ind w:right="113" w:firstLine="0"/>
        <w:jc w:val="both"/>
        <w:rPr>
          <w:sz w:val="26"/>
        </w:rPr>
      </w:pPr>
      <w:r>
        <w:rPr>
          <w:sz w:val="26"/>
        </w:rPr>
        <w:t>различать и называть отдельные жанры фольклора (считалки, загадки, пословицы,</w:t>
      </w:r>
      <w:r>
        <w:rPr>
          <w:spacing w:val="1"/>
          <w:sz w:val="26"/>
        </w:rPr>
        <w:t xml:space="preserve"> </w:t>
      </w:r>
      <w:r>
        <w:rPr>
          <w:sz w:val="26"/>
        </w:rPr>
        <w:t>потешки,</w:t>
      </w:r>
      <w:r>
        <w:rPr>
          <w:spacing w:val="1"/>
          <w:sz w:val="26"/>
        </w:rPr>
        <w:t xml:space="preserve"> </w:t>
      </w:r>
      <w:r>
        <w:rPr>
          <w:sz w:val="26"/>
        </w:rPr>
        <w:t>небылицы,</w:t>
      </w:r>
      <w:r>
        <w:rPr>
          <w:spacing w:val="1"/>
          <w:sz w:val="26"/>
        </w:rPr>
        <w:t xml:space="preserve"> </w:t>
      </w:r>
      <w:r>
        <w:rPr>
          <w:sz w:val="26"/>
        </w:rPr>
        <w:t>народные</w:t>
      </w:r>
      <w:r>
        <w:rPr>
          <w:spacing w:val="1"/>
          <w:sz w:val="26"/>
        </w:rPr>
        <w:t xml:space="preserve"> </w:t>
      </w:r>
      <w:r>
        <w:rPr>
          <w:sz w:val="26"/>
        </w:rPr>
        <w:t>песни,</w:t>
      </w:r>
      <w:r>
        <w:rPr>
          <w:spacing w:val="1"/>
          <w:sz w:val="26"/>
        </w:rPr>
        <w:t xml:space="preserve"> </w:t>
      </w:r>
      <w:r>
        <w:rPr>
          <w:sz w:val="26"/>
        </w:rPr>
        <w:t>скороговорки,</w:t>
      </w:r>
      <w:r>
        <w:rPr>
          <w:spacing w:val="1"/>
          <w:sz w:val="26"/>
        </w:rPr>
        <w:t xml:space="preserve"> </w:t>
      </w:r>
      <w:r>
        <w:rPr>
          <w:sz w:val="26"/>
        </w:rPr>
        <w:t>сказки</w:t>
      </w:r>
      <w:r>
        <w:rPr>
          <w:spacing w:val="1"/>
          <w:sz w:val="26"/>
        </w:rPr>
        <w:t xml:space="preserve"> </w:t>
      </w:r>
      <w:r>
        <w:rPr>
          <w:sz w:val="26"/>
        </w:rPr>
        <w:t>о</w:t>
      </w:r>
      <w:r>
        <w:rPr>
          <w:spacing w:val="1"/>
          <w:sz w:val="26"/>
        </w:rPr>
        <w:t xml:space="preserve"> </w:t>
      </w:r>
      <w:r>
        <w:rPr>
          <w:sz w:val="26"/>
        </w:rPr>
        <w:t>животных,</w:t>
      </w:r>
      <w:r>
        <w:rPr>
          <w:spacing w:val="1"/>
          <w:sz w:val="26"/>
        </w:rPr>
        <w:t xml:space="preserve"> </w:t>
      </w:r>
      <w:r>
        <w:rPr>
          <w:sz w:val="26"/>
        </w:rPr>
        <w:t>бытовые</w:t>
      </w:r>
      <w:r>
        <w:rPr>
          <w:spacing w:val="1"/>
          <w:sz w:val="26"/>
        </w:rPr>
        <w:t xml:space="preserve"> </w:t>
      </w:r>
      <w:r>
        <w:rPr>
          <w:sz w:val="26"/>
        </w:rPr>
        <w:t>и</w:t>
      </w:r>
      <w:r>
        <w:rPr>
          <w:spacing w:val="1"/>
          <w:sz w:val="26"/>
        </w:rPr>
        <w:t xml:space="preserve"> </w:t>
      </w:r>
      <w:r>
        <w:rPr>
          <w:sz w:val="26"/>
        </w:rPr>
        <w:t>волшебные),</w:t>
      </w:r>
      <w:r>
        <w:rPr>
          <w:spacing w:val="-3"/>
          <w:sz w:val="26"/>
        </w:rPr>
        <w:t xml:space="preserve"> </w:t>
      </w:r>
      <w:r>
        <w:rPr>
          <w:sz w:val="26"/>
        </w:rPr>
        <w:t>приводить</w:t>
      </w:r>
      <w:r>
        <w:rPr>
          <w:spacing w:val="-4"/>
          <w:sz w:val="26"/>
        </w:rPr>
        <w:t xml:space="preserve"> </w:t>
      </w:r>
      <w:r>
        <w:rPr>
          <w:sz w:val="26"/>
        </w:rPr>
        <w:t>примеры</w:t>
      </w:r>
      <w:r>
        <w:rPr>
          <w:spacing w:val="-2"/>
          <w:sz w:val="26"/>
        </w:rPr>
        <w:t xml:space="preserve"> </w:t>
      </w:r>
      <w:r>
        <w:rPr>
          <w:sz w:val="26"/>
        </w:rPr>
        <w:t>произведений</w:t>
      </w:r>
      <w:r>
        <w:rPr>
          <w:spacing w:val="-3"/>
          <w:sz w:val="26"/>
        </w:rPr>
        <w:t xml:space="preserve"> </w:t>
      </w:r>
      <w:r>
        <w:rPr>
          <w:sz w:val="26"/>
        </w:rPr>
        <w:t>фольклора</w:t>
      </w:r>
      <w:r>
        <w:rPr>
          <w:spacing w:val="-3"/>
          <w:sz w:val="26"/>
        </w:rPr>
        <w:t xml:space="preserve"> </w:t>
      </w:r>
      <w:r>
        <w:rPr>
          <w:sz w:val="26"/>
        </w:rPr>
        <w:t>разных</w:t>
      </w:r>
      <w:r>
        <w:rPr>
          <w:spacing w:val="-3"/>
          <w:sz w:val="26"/>
        </w:rPr>
        <w:t xml:space="preserve"> </w:t>
      </w:r>
      <w:r>
        <w:rPr>
          <w:sz w:val="26"/>
        </w:rPr>
        <w:t>народов</w:t>
      </w:r>
      <w:r>
        <w:rPr>
          <w:spacing w:val="5"/>
          <w:sz w:val="26"/>
        </w:rPr>
        <w:t xml:space="preserve"> </w:t>
      </w:r>
      <w:r>
        <w:rPr>
          <w:sz w:val="26"/>
        </w:rPr>
        <w:t>России;</w:t>
      </w:r>
    </w:p>
    <w:p w:rsidR="006C6D24" w:rsidRDefault="006C6D24" w:rsidP="006C6D24">
      <w:pPr>
        <w:numPr>
          <w:ilvl w:val="0"/>
          <w:numId w:val="20"/>
        </w:numPr>
        <w:tabs>
          <w:tab w:val="left" w:pos="617"/>
        </w:tabs>
        <w:ind w:right="111" w:firstLine="0"/>
        <w:jc w:val="both"/>
        <w:rPr>
          <w:sz w:val="26"/>
        </w:rPr>
      </w:pPr>
      <w:r>
        <w:rPr>
          <w:sz w:val="26"/>
        </w:rPr>
        <w:t>соотносить</w:t>
      </w:r>
      <w:r>
        <w:rPr>
          <w:spacing w:val="1"/>
          <w:sz w:val="26"/>
        </w:rPr>
        <w:t xml:space="preserve"> </w:t>
      </w:r>
      <w:r>
        <w:rPr>
          <w:sz w:val="26"/>
        </w:rPr>
        <w:t>читаемый</w:t>
      </w:r>
      <w:r>
        <w:rPr>
          <w:spacing w:val="1"/>
          <w:sz w:val="26"/>
        </w:rPr>
        <w:t xml:space="preserve"> </w:t>
      </w:r>
      <w:r>
        <w:rPr>
          <w:sz w:val="26"/>
        </w:rPr>
        <w:t>текст</w:t>
      </w:r>
      <w:r>
        <w:rPr>
          <w:spacing w:val="1"/>
          <w:sz w:val="26"/>
        </w:rPr>
        <w:t xml:space="preserve"> </w:t>
      </w:r>
      <w:r>
        <w:rPr>
          <w:sz w:val="26"/>
        </w:rPr>
        <w:t>с</w:t>
      </w:r>
      <w:r>
        <w:rPr>
          <w:spacing w:val="1"/>
          <w:sz w:val="26"/>
        </w:rPr>
        <w:t xml:space="preserve"> </w:t>
      </w:r>
      <w:r>
        <w:rPr>
          <w:sz w:val="26"/>
        </w:rPr>
        <w:t>жанром</w:t>
      </w:r>
      <w:r>
        <w:rPr>
          <w:spacing w:val="1"/>
          <w:sz w:val="26"/>
        </w:rPr>
        <w:t xml:space="preserve"> </w:t>
      </w:r>
      <w:r>
        <w:rPr>
          <w:sz w:val="26"/>
        </w:rPr>
        <w:t>художественной</w:t>
      </w:r>
      <w:r>
        <w:rPr>
          <w:spacing w:val="1"/>
          <w:sz w:val="26"/>
        </w:rPr>
        <w:t xml:space="preserve"> </w:t>
      </w:r>
      <w:r>
        <w:rPr>
          <w:sz w:val="26"/>
        </w:rPr>
        <w:t>литературы</w:t>
      </w:r>
      <w:r>
        <w:rPr>
          <w:spacing w:val="1"/>
          <w:sz w:val="26"/>
        </w:rPr>
        <w:t xml:space="preserve"> </w:t>
      </w:r>
      <w:r>
        <w:rPr>
          <w:sz w:val="26"/>
        </w:rPr>
        <w:t>(литературные</w:t>
      </w:r>
      <w:r>
        <w:rPr>
          <w:spacing w:val="1"/>
          <w:sz w:val="26"/>
        </w:rPr>
        <w:t xml:space="preserve"> </w:t>
      </w:r>
      <w:r>
        <w:rPr>
          <w:sz w:val="26"/>
        </w:rPr>
        <w:t>сказки, рассказы, стихотворения, басни), приводить примеры разных жанров литературы</w:t>
      </w:r>
      <w:r>
        <w:rPr>
          <w:spacing w:val="1"/>
          <w:sz w:val="26"/>
        </w:rPr>
        <w:t xml:space="preserve"> </w:t>
      </w:r>
      <w:r>
        <w:rPr>
          <w:sz w:val="26"/>
        </w:rPr>
        <w:t>России</w:t>
      </w:r>
      <w:r>
        <w:rPr>
          <w:spacing w:val="-1"/>
          <w:sz w:val="26"/>
        </w:rPr>
        <w:t xml:space="preserve"> </w:t>
      </w:r>
      <w:r>
        <w:rPr>
          <w:sz w:val="26"/>
        </w:rPr>
        <w:t>и</w:t>
      </w:r>
      <w:r>
        <w:rPr>
          <w:spacing w:val="-1"/>
          <w:sz w:val="26"/>
        </w:rPr>
        <w:t xml:space="preserve"> </w:t>
      </w:r>
      <w:r>
        <w:rPr>
          <w:sz w:val="26"/>
        </w:rPr>
        <w:t>стран</w:t>
      </w:r>
      <w:r>
        <w:rPr>
          <w:spacing w:val="2"/>
          <w:sz w:val="26"/>
        </w:rPr>
        <w:t xml:space="preserve"> </w:t>
      </w:r>
      <w:r>
        <w:rPr>
          <w:sz w:val="26"/>
        </w:rPr>
        <w:t>мира;</w:t>
      </w:r>
    </w:p>
    <w:p w:rsidR="006C6D24" w:rsidRDefault="006C6D24" w:rsidP="006C6D24">
      <w:pPr>
        <w:numPr>
          <w:ilvl w:val="0"/>
          <w:numId w:val="20"/>
        </w:numPr>
        <w:tabs>
          <w:tab w:val="left" w:pos="547"/>
        </w:tabs>
        <w:ind w:right="108" w:firstLine="0"/>
        <w:jc w:val="both"/>
        <w:rPr>
          <w:sz w:val="26"/>
        </w:rPr>
      </w:pPr>
      <w:r>
        <w:rPr>
          <w:sz w:val="26"/>
        </w:rPr>
        <w:t>владеть элементарными умениями анализа и интерпретации текста: определять тему и</w:t>
      </w:r>
      <w:r>
        <w:rPr>
          <w:spacing w:val="1"/>
          <w:sz w:val="26"/>
        </w:rPr>
        <w:t xml:space="preserve"> </w:t>
      </w:r>
      <w:r>
        <w:rPr>
          <w:sz w:val="26"/>
        </w:rPr>
        <w:t>главную</w:t>
      </w:r>
      <w:r>
        <w:rPr>
          <w:spacing w:val="1"/>
          <w:sz w:val="26"/>
        </w:rPr>
        <w:t xml:space="preserve"> </w:t>
      </w:r>
      <w:r>
        <w:rPr>
          <w:sz w:val="26"/>
        </w:rPr>
        <w:t>мысль,</w:t>
      </w:r>
      <w:r>
        <w:rPr>
          <w:spacing w:val="1"/>
          <w:sz w:val="26"/>
        </w:rPr>
        <w:t xml:space="preserve"> </w:t>
      </w:r>
      <w:r>
        <w:rPr>
          <w:sz w:val="26"/>
        </w:rPr>
        <w:t>последовательность</w:t>
      </w:r>
      <w:r>
        <w:rPr>
          <w:spacing w:val="1"/>
          <w:sz w:val="26"/>
        </w:rPr>
        <w:t xml:space="preserve"> </w:t>
      </w:r>
      <w:r>
        <w:rPr>
          <w:sz w:val="26"/>
        </w:rPr>
        <w:t>событий</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произведения,</w:t>
      </w:r>
      <w:r>
        <w:rPr>
          <w:spacing w:val="1"/>
          <w:sz w:val="26"/>
        </w:rPr>
        <w:t xml:space="preserve"> </w:t>
      </w:r>
      <w:r>
        <w:rPr>
          <w:sz w:val="26"/>
        </w:rPr>
        <w:t>выявлять</w:t>
      </w:r>
      <w:r>
        <w:rPr>
          <w:spacing w:val="1"/>
          <w:sz w:val="26"/>
        </w:rPr>
        <w:t xml:space="preserve"> </w:t>
      </w:r>
      <w:r>
        <w:rPr>
          <w:sz w:val="26"/>
        </w:rPr>
        <w:t>связь</w:t>
      </w:r>
      <w:r>
        <w:rPr>
          <w:spacing w:val="1"/>
          <w:sz w:val="26"/>
        </w:rPr>
        <w:t xml:space="preserve"> </w:t>
      </w:r>
      <w:r>
        <w:rPr>
          <w:sz w:val="26"/>
        </w:rPr>
        <w:t>событий,</w:t>
      </w:r>
      <w:r>
        <w:rPr>
          <w:spacing w:val="-2"/>
          <w:sz w:val="26"/>
        </w:rPr>
        <w:t xml:space="preserve"> </w:t>
      </w:r>
      <w:r>
        <w:rPr>
          <w:sz w:val="26"/>
        </w:rPr>
        <w:t>эпизодов</w:t>
      </w:r>
      <w:r>
        <w:rPr>
          <w:spacing w:val="-1"/>
          <w:sz w:val="26"/>
        </w:rPr>
        <w:t xml:space="preserve"> </w:t>
      </w:r>
      <w:r>
        <w:rPr>
          <w:sz w:val="26"/>
        </w:rPr>
        <w:t>текста;</w:t>
      </w:r>
    </w:p>
    <w:p w:rsidR="006C6D24" w:rsidRDefault="006C6D24" w:rsidP="006C6D24">
      <w:pPr>
        <w:numPr>
          <w:ilvl w:val="0"/>
          <w:numId w:val="20"/>
        </w:numPr>
        <w:tabs>
          <w:tab w:val="left" w:pos="684"/>
        </w:tabs>
        <w:ind w:right="105" w:firstLine="0"/>
        <w:jc w:val="both"/>
        <w:rPr>
          <w:sz w:val="26"/>
        </w:rPr>
      </w:pPr>
      <w:r>
        <w:rPr>
          <w:sz w:val="26"/>
        </w:rPr>
        <w:t>характеризовать</w:t>
      </w:r>
      <w:r>
        <w:rPr>
          <w:spacing w:val="1"/>
          <w:sz w:val="26"/>
        </w:rPr>
        <w:t xml:space="preserve"> </w:t>
      </w:r>
      <w:r>
        <w:rPr>
          <w:sz w:val="26"/>
        </w:rPr>
        <w:t>героев,</w:t>
      </w:r>
      <w:r>
        <w:rPr>
          <w:spacing w:val="1"/>
          <w:sz w:val="26"/>
        </w:rPr>
        <w:t xml:space="preserve"> </w:t>
      </w:r>
      <w:r>
        <w:rPr>
          <w:sz w:val="26"/>
        </w:rPr>
        <w:t>давать</w:t>
      </w:r>
      <w:r>
        <w:rPr>
          <w:spacing w:val="1"/>
          <w:sz w:val="26"/>
        </w:rPr>
        <w:t xml:space="preserve"> </w:t>
      </w:r>
      <w:r>
        <w:rPr>
          <w:sz w:val="26"/>
        </w:rPr>
        <w:t>оценку</w:t>
      </w:r>
      <w:r>
        <w:rPr>
          <w:spacing w:val="1"/>
          <w:sz w:val="26"/>
        </w:rPr>
        <w:t xml:space="preserve"> </w:t>
      </w:r>
      <w:r>
        <w:rPr>
          <w:sz w:val="26"/>
        </w:rPr>
        <w:t>их</w:t>
      </w:r>
      <w:r>
        <w:rPr>
          <w:spacing w:val="1"/>
          <w:sz w:val="26"/>
        </w:rPr>
        <w:t xml:space="preserve"> </w:t>
      </w:r>
      <w:r>
        <w:rPr>
          <w:sz w:val="26"/>
        </w:rPr>
        <w:t>поступкам,</w:t>
      </w:r>
      <w:r>
        <w:rPr>
          <w:spacing w:val="1"/>
          <w:sz w:val="26"/>
        </w:rPr>
        <w:t xml:space="preserve"> </w:t>
      </w:r>
      <w:r>
        <w:rPr>
          <w:sz w:val="26"/>
        </w:rPr>
        <w:t>составлять</w:t>
      </w:r>
      <w:r>
        <w:rPr>
          <w:spacing w:val="1"/>
          <w:sz w:val="26"/>
        </w:rPr>
        <w:t xml:space="preserve"> </w:t>
      </w:r>
      <w:r>
        <w:rPr>
          <w:sz w:val="26"/>
        </w:rPr>
        <w:t>портретные</w:t>
      </w:r>
      <w:r>
        <w:rPr>
          <w:spacing w:val="1"/>
          <w:sz w:val="26"/>
        </w:rPr>
        <w:t xml:space="preserve"> </w:t>
      </w:r>
      <w:r>
        <w:rPr>
          <w:sz w:val="26"/>
        </w:rPr>
        <w:t>характеристики</w:t>
      </w:r>
      <w:r>
        <w:rPr>
          <w:spacing w:val="1"/>
          <w:sz w:val="26"/>
        </w:rPr>
        <w:t xml:space="preserve"> </w:t>
      </w:r>
      <w:r>
        <w:rPr>
          <w:sz w:val="26"/>
        </w:rPr>
        <w:t>персонажей,</w:t>
      </w:r>
      <w:r>
        <w:rPr>
          <w:spacing w:val="1"/>
          <w:sz w:val="26"/>
        </w:rPr>
        <w:t xml:space="preserve"> </w:t>
      </w:r>
      <w:r>
        <w:rPr>
          <w:sz w:val="26"/>
        </w:rPr>
        <w:t>выявлять</w:t>
      </w:r>
      <w:r>
        <w:rPr>
          <w:spacing w:val="1"/>
          <w:sz w:val="26"/>
        </w:rPr>
        <w:t xml:space="preserve"> </w:t>
      </w:r>
      <w:r>
        <w:rPr>
          <w:sz w:val="26"/>
        </w:rPr>
        <w:t>взаимосвязь</w:t>
      </w:r>
      <w:r>
        <w:rPr>
          <w:spacing w:val="1"/>
          <w:sz w:val="26"/>
        </w:rPr>
        <w:t xml:space="preserve"> </w:t>
      </w:r>
      <w:r>
        <w:rPr>
          <w:sz w:val="26"/>
        </w:rPr>
        <w:t>между</w:t>
      </w:r>
      <w:r>
        <w:rPr>
          <w:spacing w:val="1"/>
          <w:sz w:val="26"/>
        </w:rPr>
        <w:t xml:space="preserve"> </w:t>
      </w:r>
      <w:r>
        <w:rPr>
          <w:sz w:val="26"/>
        </w:rPr>
        <w:t>поступками</w:t>
      </w:r>
      <w:r>
        <w:rPr>
          <w:spacing w:val="1"/>
          <w:sz w:val="26"/>
        </w:rPr>
        <w:t xml:space="preserve"> </w:t>
      </w:r>
      <w:r>
        <w:rPr>
          <w:sz w:val="26"/>
        </w:rPr>
        <w:t>и</w:t>
      </w:r>
      <w:r>
        <w:rPr>
          <w:spacing w:val="1"/>
          <w:sz w:val="26"/>
        </w:rPr>
        <w:t xml:space="preserve"> </w:t>
      </w:r>
      <w:r>
        <w:rPr>
          <w:sz w:val="26"/>
        </w:rPr>
        <w:t>мыслями,</w:t>
      </w:r>
      <w:r>
        <w:rPr>
          <w:spacing w:val="1"/>
          <w:sz w:val="26"/>
        </w:rPr>
        <w:t xml:space="preserve"> </w:t>
      </w:r>
      <w:r>
        <w:rPr>
          <w:sz w:val="26"/>
        </w:rPr>
        <w:t>чувствами</w:t>
      </w:r>
      <w:r>
        <w:rPr>
          <w:spacing w:val="1"/>
          <w:sz w:val="26"/>
        </w:rPr>
        <w:t xml:space="preserve"> </w:t>
      </w:r>
      <w:r>
        <w:rPr>
          <w:sz w:val="26"/>
        </w:rPr>
        <w:t>героев,</w:t>
      </w:r>
      <w:r>
        <w:rPr>
          <w:spacing w:val="1"/>
          <w:sz w:val="26"/>
        </w:rPr>
        <w:t xml:space="preserve"> </w:t>
      </w:r>
      <w:r>
        <w:rPr>
          <w:sz w:val="26"/>
        </w:rPr>
        <w:t>сравнивать</w:t>
      </w:r>
      <w:r>
        <w:rPr>
          <w:spacing w:val="1"/>
          <w:sz w:val="26"/>
        </w:rPr>
        <w:t xml:space="preserve"> </w:t>
      </w:r>
      <w:r>
        <w:rPr>
          <w:sz w:val="26"/>
        </w:rPr>
        <w:t>героев</w:t>
      </w:r>
      <w:r>
        <w:rPr>
          <w:spacing w:val="1"/>
          <w:sz w:val="26"/>
        </w:rPr>
        <w:t xml:space="preserve"> </w:t>
      </w:r>
      <w:r>
        <w:rPr>
          <w:sz w:val="26"/>
        </w:rPr>
        <w:t>одного</w:t>
      </w:r>
      <w:r>
        <w:rPr>
          <w:spacing w:val="1"/>
          <w:sz w:val="26"/>
        </w:rPr>
        <w:t xml:space="preserve"> </w:t>
      </w:r>
      <w:r>
        <w:rPr>
          <w:sz w:val="26"/>
        </w:rPr>
        <w:t>произведения</w:t>
      </w:r>
      <w:r>
        <w:rPr>
          <w:spacing w:val="1"/>
          <w:sz w:val="26"/>
        </w:rPr>
        <w:t xml:space="preserve"> </w:t>
      </w:r>
      <w:r>
        <w:rPr>
          <w:sz w:val="26"/>
        </w:rPr>
        <w:t>по</w:t>
      </w:r>
      <w:r>
        <w:rPr>
          <w:spacing w:val="66"/>
          <w:sz w:val="26"/>
        </w:rPr>
        <w:t xml:space="preserve"> </w:t>
      </w:r>
      <w:r>
        <w:rPr>
          <w:sz w:val="26"/>
        </w:rPr>
        <w:t>самостоятельно</w:t>
      </w:r>
      <w:r>
        <w:rPr>
          <w:spacing w:val="-62"/>
          <w:sz w:val="26"/>
        </w:rPr>
        <w:t xml:space="preserve"> </w:t>
      </w:r>
      <w:r>
        <w:rPr>
          <w:sz w:val="26"/>
        </w:rPr>
        <w:t>выбранному</w:t>
      </w:r>
      <w:r>
        <w:rPr>
          <w:spacing w:val="1"/>
          <w:sz w:val="26"/>
        </w:rPr>
        <w:t xml:space="preserve"> </w:t>
      </w:r>
      <w:r>
        <w:rPr>
          <w:sz w:val="26"/>
        </w:rPr>
        <w:t>критерию</w:t>
      </w:r>
      <w:r>
        <w:rPr>
          <w:spacing w:val="1"/>
          <w:sz w:val="26"/>
        </w:rPr>
        <w:t xml:space="preserve"> </w:t>
      </w:r>
      <w:r>
        <w:rPr>
          <w:sz w:val="26"/>
        </w:rPr>
        <w:t>(по</w:t>
      </w:r>
      <w:r>
        <w:rPr>
          <w:spacing w:val="1"/>
          <w:sz w:val="26"/>
        </w:rPr>
        <w:t xml:space="preserve"> </w:t>
      </w:r>
      <w:r>
        <w:rPr>
          <w:sz w:val="26"/>
        </w:rPr>
        <w:t>аналогии</w:t>
      </w:r>
      <w:r>
        <w:rPr>
          <w:spacing w:val="1"/>
          <w:sz w:val="26"/>
        </w:rPr>
        <w:t xml:space="preserve"> </w:t>
      </w:r>
      <w:r>
        <w:rPr>
          <w:sz w:val="26"/>
        </w:rPr>
        <w:t>или</w:t>
      </w:r>
      <w:r>
        <w:rPr>
          <w:spacing w:val="1"/>
          <w:sz w:val="26"/>
        </w:rPr>
        <w:t xml:space="preserve"> </w:t>
      </w:r>
      <w:r>
        <w:rPr>
          <w:sz w:val="26"/>
        </w:rPr>
        <w:t>по</w:t>
      </w:r>
      <w:r>
        <w:rPr>
          <w:spacing w:val="1"/>
          <w:sz w:val="26"/>
        </w:rPr>
        <w:t xml:space="preserve"> </w:t>
      </w:r>
      <w:r>
        <w:rPr>
          <w:sz w:val="26"/>
        </w:rPr>
        <w:t>контрасту),</w:t>
      </w:r>
      <w:r>
        <w:rPr>
          <w:spacing w:val="1"/>
          <w:sz w:val="26"/>
        </w:rPr>
        <w:t xml:space="preserve"> </w:t>
      </w:r>
      <w:r>
        <w:rPr>
          <w:sz w:val="26"/>
        </w:rPr>
        <w:t>характеризовать</w:t>
      </w:r>
      <w:r>
        <w:rPr>
          <w:spacing w:val="1"/>
          <w:sz w:val="26"/>
        </w:rPr>
        <w:t xml:space="preserve"> </w:t>
      </w:r>
      <w:r>
        <w:rPr>
          <w:sz w:val="26"/>
        </w:rPr>
        <w:t>собственное</w:t>
      </w:r>
      <w:r>
        <w:rPr>
          <w:spacing w:val="1"/>
          <w:sz w:val="26"/>
        </w:rPr>
        <w:t xml:space="preserve"> </w:t>
      </w:r>
      <w:r>
        <w:rPr>
          <w:sz w:val="26"/>
        </w:rPr>
        <w:t>отношение</w:t>
      </w:r>
      <w:r>
        <w:rPr>
          <w:spacing w:val="1"/>
          <w:sz w:val="26"/>
        </w:rPr>
        <w:t xml:space="preserve"> </w:t>
      </w:r>
      <w:r>
        <w:rPr>
          <w:sz w:val="26"/>
        </w:rPr>
        <w:t>к</w:t>
      </w:r>
      <w:r>
        <w:rPr>
          <w:spacing w:val="1"/>
          <w:sz w:val="26"/>
        </w:rPr>
        <w:t xml:space="preserve"> </w:t>
      </w:r>
      <w:r>
        <w:rPr>
          <w:sz w:val="26"/>
        </w:rPr>
        <w:t>героям,</w:t>
      </w:r>
      <w:r>
        <w:rPr>
          <w:spacing w:val="1"/>
          <w:sz w:val="26"/>
        </w:rPr>
        <w:t xml:space="preserve"> </w:t>
      </w:r>
      <w:r>
        <w:rPr>
          <w:sz w:val="26"/>
        </w:rPr>
        <w:t>поступкам;</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средства</w:t>
      </w:r>
      <w:r>
        <w:rPr>
          <w:spacing w:val="1"/>
          <w:sz w:val="26"/>
        </w:rPr>
        <w:t xml:space="preserve"> </w:t>
      </w:r>
      <w:r>
        <w:rPr>
          <w:sz w:val="26"/>
        </w:rPr>
        <w:t>изображения</w:t>
      </w:r>
      <w:r>
        <w:rPr>
          <w:spacing w:val="65"/>
          <w:sz w:val="26"/>
        </w:rPr>
        <w:t xml:space="preserve"> </w:t>
      </w:r>
      <w:r>
        <w:rPr>
          <w:sz w:val="26"/>
        </w:rPr>
        <w:t>героев</w:t>
      </w:r>
      <w:r>
        <w:rPr>
          <w:spacing w:val="1"/>
          <w:sz w:val="26"/>
        </w:rPr>
        <w:t xml:space="preserve"> </w:t>
      </w:r>
      <w:r>
        <w:rPr>
          <w:sz w:val="26"/>
        </w:rPr>
        <w:t>(портрет)</w:t>
      </w:r>
      <w:r>
        <w:rPr>
          <w:spacing w:val="1"/>
          <w:sz w:val="26"/>
        </w:rPr>
        <w:t xml:space="preserve"> </w:t>
      </w:r>
      <w:r>
        <w:rPr>
          <w:sz w:val="26"/>
        </w:rPr>
        <w:t>и</w:t>
      </w:r>
      <w:r>
        <w:rPr>
          <w:spacing w:val="1"/>
          <w:sz w:val="26"/>
        </w:rPr>
        <w:t xml:space="preserve"> </w:t>
      </w:r>
      <w:r>
        <w:rPr>
          <w:sz w:val="26"/>
        </w:rPr>
        <w:t>выражения</w:t>
      </w:r>
      <w:r>
        <w:rPr>
          <w:spacing w:val="1"/>
          <w:sz w:val="26"/>
        </w:rPr>
        <w:t xml:space="preserve"> </w:t>
      </w:r>
      <w:r>
        <w:rPr>
          <w:sz w:val="26"/>
        </w:rPr>
        <w:t>их</w:t>
      </w:r>
      <w:r>
        <w:rPr>
          <w:spacing w:val="1"/>
          <w:sz w:val="26"/>
        </w:rPr>
        <w:t xml:space="preserve"> </w:t>
      </w:r>
      <w:r>
        <w:rPr>
          <w:sz w:val="26"/>
        </w:rPr>
        <w:t>чувств,</w:t>
      </w:r>
      <w:r>
        <w:rPr>
          <w:spacing w:val="1"/>
          <w:sz w:val="26"/>
        </w:rPr>
        <w:t xml:space="preserve"> </w:t>
      </w:r>
      <w:r>
        <w:rPr>
          <w:sz w:val="26"/>
        </w:rPr>
        <w:t>описание</w:t>
      </w:r>
      <w:r>
        <w:rPr>
          <w:spacing w:val="1"/>
          <w:sz w:val="26"/>
        </w:rPr>
        <w:t xml:space="preserve"> </w:t>
      </w:r>
      <w:r>
        <w:rPr>
          <w:sz w:val="26"/>
        </w:rPr>
        <w:t>пейзажа</w:t>
      </w:r>
      <w:r>
        <w:rPr>
          <w:spacing w:val="1"/>
          <w:sz w:val="26"/>
        </w:rPr>
        <w:t xml:space="preserve"> </w:t>
      </w:r>
      <w:r>
        <w:rPr>
          <w:sz w:val="26"/>
        </w:rPr>
        <w:t>и</w:t>
      </w:r>
      <w:r>
        <w:rPr>
          <w:spacing w:val="1"/>
          <w:sz w:val="26"/>
        </w:rPr>
        <w:t xml:space="preserve"> </w:t>
      </w:r>
      <w:r>
        <w:rPr>
          <w:sz w:val="26"/>
        </w:rPr>
        <w:t>интерьера,</w:t>
      </w:r>
      <w:r>
        <w:rPr>
          <w:spacing w:val="1"/>
          <w:sz w:val="26"/>
        </w:rPr>
        <w:t xml:space="preserve"> </w:t>
      </w:r>
      <w:r>
        <w:rPr>
          <w:sz w:val="26"/>
        </w:rPr>
        <w:t>устанавливать</w:t>
      </w:r>
      <w:r>
        <w:rPr>
          <w:spacing w:val="1"/>
          <w:sz w:val="26"/>
        </w:rPr>
        <w:t xml:space="preserve"> </w:t>
      </w:r>
      <w:r>
        <w:rPr>
          <w:sz w:val="26"/>
        </w:rPr>
        <w:t>причинно-следственные</w:t>
      </w:r>
      <w:r>
        <w:rPr>
          <w:spacing w:val="-2"/>
          <w:sz w:val="26"/>
        </w:rPr>
        <w:t xml:space="preserve"> </w:t>
      </w:r>
      <w:r>
        <w:rPr>
          <w:sz w:val="26"/>
        </w:rPr>
        <w:t>связи</w:t>
      </w:r>
      <w:r>
        <w:rPr>
          <w:spacing w:val="-1"/>
          <w:sz w:val="26"/>
        </w:rPr>
        <w:t xml:space="preserve"> </w:t>
      </w:r>
      <w:r>
        <w:rPr>
          <w:sz w:val="26"/>
        </w:rPr>
        <w:t>событий,</w:t>
      </w:r>
      <w:r>
        <w:rPr>
          <w:spacing w:val="-2"/>
          <w:sz w:val="26"/>
        </w:rPr>
        <w:t xml:space="preserve"> </w:t>
      </w:r>
      <w:r>
        <w:rPr>
          <w:sz w:val="26"/>
        </w:rPr>
        <w:t>явлений,</w:t>
      </w:r>
      <w:r>
        <w:rPr>
          <w:spacing w:val="-1"/>
          <w:sz w:val="26"/>
        </w:rPr>
        <w:t xml:space="preserve"> </w:t>
      </w:r>
      <w:r>
        <w:rPr>
          <w:sz w:val="26"/>
        </w:rPr>
        <w:t>поступков</w:t>
      </w:r>
      <w:r>
        <w:rPr>
          <w:spacing w:val="-2"/>
          <w:sz w:val="26"/>
        </w:rPr>
        <w:t xml:space="preserve"> </w:t>
      </w:r>
      <w:r>
        <w:rPr>
          <w:sz w:val="26"/>
        </w:rPr>
        <w:t>героев;</w:t>
      </w:r>
    </w:p>
    <w:p w:rsidR="006C6D24" w:rsidRDefault="006C6D24" w:rsidP="006C6D24">
      <w:pPr>
        <w:numPr>
          <w:ilvl w:val="0"/>
          <w:numId w:val="20"/>
        </w:numPr>
        <w:tabs>
          <w:tab w:val="left" w:pos="607"/>
        </w:tabs>
        <w:spacing w:before="1"/>
        <w:ind w:right="110" w:firstLine="0"/>
        <w:jc w:val="both"/>
        <w:rPr>
          <w:sz w:val="26"/>
        </w:rPr>
      </w:pPr>
      <w:r>
        <w:rPr>
          <w:sz w:val="26"/>
        </w:rPr>
        <w:t>объяснять</w:t>
      </w:r>
      <w:r>
        <w:rPr>
          <w:spacing w:val="1"/>
          <w:sz w:val="26"/>
        </w:rPr>
        <w:t xml:space="preserve"> </w:t>
      </w:r>
      <w:r>
        <w:rPr>
          <w:sz w:val="26"/>
        </w:rPr>
        <w:t>значение</w:t>
      </w:r>
      <w:r>
        <w:rPr>
          <w:spacing w:val="1"/>
          <w:sz w:val="26"/>
        </w:rPr>
        <w:t xml:space="preserve"> </w:t>
      </w:r>
      <w:r>
        <w:rPr>
          <w:sz w:val="26"/>
        </w:rPr>
        <w:t>незнакомого</w:t>
      </w:r>
      <w:r>
        <w:rPr>
          <w:spacing w:val="1"/>
          <w:sz w:val="26"/>
        </w:rPr>
        <w:t xml:space="preserve"> </w:t>
      </w:r>
      <w:r>
        <w:rPr>
          <w:sz w:val="26"/>
        </w:rPr>
        <w:t>слова</w:t>
      </w:r>
      <w:r>
        <w:rPr>
          <w:spacing w:val="1"/>
          <w:sz w:val="26"/>
        </w:rPr>
        <w:t xml:space="preserve"> </w:t>
      </w:r>
      <w:r>
        <w:rPr>
          <w:sz w:val="26"/>
        </w:rPr>
        <w:t>с</w:t>
      </w:r>
      <w:r>
        <w:rPr>
          <w:spacing w:val="1"/>
          <w:sz w:val="26"/>
        </w:rPr>
        <w:t xml:space="preserve"> </w:t>
      </w:r>
      <w:r>
        <w:rPr>
          <w:sz w:val="26"/>
        </w:rPr>
        <w:t>опорой</w:t>
      </w:r>
      <w:r>
        <w:rPr>
          <w:spacing w:val="1"/>
          <w:sz w:val="26"/>
        </w:rPr>
        <w:t xml:space="preserve"> </w:t>
      </w:r>
      <w:r>
        <w:rPr>
          <w:sz w:val="26"/>
        </w:rPr>
        <w:t>на</w:t>
      </w:r>
      <w:r>
        <w:rPr>
          <w:spacing w:val="1"/>
          <w:sz w:val="26"/>
        </w:rPr>
        <w:t xml:space="preserve"> </w:t>
      </w:r>
      <w:r>
        <w:rPr>
          <w:sz w:val="26"/>
        </w:rPr>
        <w:t>контекст</w:t>
      </w:r>
      <w:r>
        <w:rPr>
          <w:spacing w:val="1"/>
          <w:sz w:val="26"/>
        </w:rPr>
        <w:t xml:space="preserve"> </w:t>
      </w:r>
      <w:r>
        <w:rPr>
          <w:sz w:val="26"/>
        </w:rPr>
        <w:t>и</w:t>
      </w:r>
      <w:r>
        <w:rPr>
          <w:spacing w:val="1"/>
          <w:sz w:val="26"/>
        </w:rPr>
        <w:t xml:space="preserve"> </w:t>
      </w:r>
      <w:r>
        <w:rPr>
          <w:sz w:val="26"/>
        </w:rPr>
        <w:t>с</w:t>
      </w:r>
      <w:r>
        <w:rPr>
          <w:spacing w:val="1"/>
          <w:sz w:val="26"/>
        </w:rPr>
        <w:t xml:space="preserve"> </w:t>
      </w:r>
      <w:r>
        <w:rPr>
          <w:sz w:val="26"/>
        </w:rPr>
        <w:t>использованием</w:t>
      </w:r>
      <w:r>
        <w:rPr>
          <w:spacing w:val="-62"/>
          <w:sz w:val="26"/>
        </w:rPr>
        <w:t xml:space="preserve"> </w:t>
      </w:r>
      <w:r>
        <w:rPr>
          <w:sz w:val="26"/>
        </w:rPr>
        <w:t>словаря;</w:t>
      </w:r>
      <w:r>
        <w:rPr>
          <w:spacing w:val="1"/>
          <w:sz w:val="26"/>
        </w:rPr>
        <w:t xml:space="preserve"> </w:t>
      </w:r>
      <w:r>
        <w:rPr>
          <w:sz w:val="26"/>
        </w:rPr>
        <w:t>находить</w:t>
      </w:r>
      <w:r>
        <w:rPr>
          <w:spacing w:val="1"/>
          <w:sz w:val="26"/>
        </w:rPr>
        <w:t xml:space="preserve"> </w:t>
      </w:r>
      <w:r>
        <w:rPr>
          <w:sz w:val="26"/>
        </w:rPr>
        <w:t>в</w:t>
      </w:r>
      <w:r>
        <w:rPr>
          <w:spacing w:val="1"/>
          <w:sz w:val="26"/>
        </w:rPr>
        <w:t xml:space="preserve"> </w:t>
      </w:r>
      <w:r>
        <w:rPr>
          <w:sz w:val="26"/>
        </w:rPr>
        <w:t>тексте</w:t>
      </w:r>
      <w:r>
        <w:rPr>
          <w:spacing w:val="1"/>
          <w:sz w:val="26"/>
        </w:rPr>
        <w:t xml:space="preserve"> </w:t>
      </w:r>
      <w:r>
        <w:rPr>
          <w:sz w:val="26"/>
        </w:rPr>
        <w:t>примеры</w:t>
      </w:r>
      <w:r>
        <w:rPr>
          <w:spacing w:val="1"/>
          <w:sz w:val="26"/>
        </w:rPr>
        <w:t xml:space="preserve"> </w:t>
      </w:r>
      <w:r>
        <w:rPr>
          <w:sz w:val="26"/>
        </w:rPr>
        <w:t>использования</w:t>
      </w:r>
      <w:r>
        <w:rPr>
          <w:spacing w:val="1"/>
          <w:sz w:val="26"/>
        </w:rPr>
        <w:t xml:space="preserve"> </w:t>
      </w:r>
      <w:r>
        <w:rPr>
          <w:sz w:val="26"/>
        </w:rPr>
        <w:t>слов</w:t>
      </w:r>
      <w:r>
        <w:rPr>
          <w:spacing w:val="1"/>
          <w:sz w:val="26"/>
        </w:rPr>
        <w:t xml:space="preserve"> </w:t>
      </w:r>
      <w:r>
        <w:rPr>
          <w:sz w:val="26"/>
        </w:rPr>
        <w:t>в</w:t>
      </w:r>
      <w:r>
        <w:rPr>
          <w:spacing w:val="1"/>
          <w:sz w:val="26"/>
        </w:rPr>
        <w:t xml:space="preserve"> </w:t>
      </w:r>
      <w:r>
        <w:rPr>
          <w:sz w:val="26"/>
        </w:rPr>
        <w:t>прямом</w:t>
      </w:r>
      <w:r>
        <w:rPr>
          <w:spacing w:val="1"/>
          <w:sz w:val="26"/>
        </w:rPr>
        <w:t xml:space="preserve"> </w:t>
      </w:r>
      <w:r>
        <w:rPr>
          <w:sz w:val="26"/>
        </w:rPr>
        <w:t>и</w:t>
      </w:r>
      <w:r>
        <w:rPr>
          <w:spacing w:val="1"/>
          <w:sz w:val="26"/>
        </w:rPr>
        <w:t xml:space="preserve"> </w:t>
      </w:r>
      <w:r>
        <w:rPr>
          <w:sz w:val="26"/>
        </w:rPr>
        <w:t>переносном</w:t>
      </w:r>
      <w:r>
        <w:rPr>
          <w:spacing w:val="1"/>
          <w:sz w:val="26"/>
        </w:rPr>
        <w:t xml:space="preserve"> </w:t>
      </w:r>
      <w:r>
        <w:rPr>
          <w:sz w:val="26"/>
        </w:rPr>
        <w:t>значении, средства художественной выразительности (сравнение, эпитет, олицетворение,</w:t>
      </w:r>
      <w:r>
        <w:rPr>
          <w:spacing w:val="1"/>
          <w:sz w:val="26"/>
        </w:rPr>
        <w:t xml:space="preserve"> </w:t>
      </w:r>
      <w:r>
        <w:rPr>
          <w:sz w:val="26"/>
        </w:rPr>
        <w:t>метафора);</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numPr>
          <w:ilvl w:val="0"/>
          <w:numId w:val="20"/>
        </w:numPr>
        <w:tabs>
          <w:tab w:val="left" w:pos="571"/>
        </w:tabs>
        <w:spacing w:before="75"/>
        <w:ind w:right="114" w:firstLine="0"/>
        <w:jc w:val="both"/>
        <w:rPr>
          <w:sz w:val="26"/>
        </w:rPr>
      </w:pPr>
      <w:r>
        <w:rPr>
          <w:sz w:val="26"/>
        </w:rPr>
        <w:lastRenderedPageBreak/>
        <w:t>осознанно применять изученные понятия (автор, мораль басни, литературный герой,</w:t>
      </w:r>
      <w:r>
        <w:rPr>
          <w:spacing w:val="1"/>
          <w:sz w:val="26"/>
        </w:rPr>
        <w:t xml:space="preserve"> </w:t>
      </w:r>
      <w:r>
        <w:rPr>
          <w:sz w:val="26"/>
        </w:rPr>
        <w:t>персонаж,</w:t>
      </w:r>
      <w:r>
        <w:rPr>
          <w:spacing w:val="-2"/>
          <w:sz w:val="26"/>
        </w:rPr>
        <w:t xml:space="preserve"> </w:t>
      </w:r>
      <w:r>
        <w:rPr>
          <w:sz w:val="26"/>
        </w:rPr>
        <w:t>характер,</w:t>
      </w:r>
      <w:r>
        <w:rPr>
          <w:spacing w:val="1"/>
          <w:sz w:val="26"/>
        </w:rPr>
        <w:t xml:space="preserve"> </w:t>
      </w:r>
      <w:r>
        <w:rPr>
          <w:sz w:val="26"/>
        </w:rPr>
        <w:t>тема,</w:t>
      </w:r>
      <w:r>
        <w:rPr>
          <w:spacing w:val="-1"/>
          <w:sz w:val="26"/>
        </w:rPr>
        <w:t xml:space="preserve"> </w:t>
      </w:r>
      <w:r>
        <w:rPr>
          <w:sz w:val="26"/>
        </w:rPr>
        <w:t>идея,</w:t>
      </w:r>
    </w:p>
    <w:p w:rsidR="006C6D24" w:rsidRDefault="006C6D24" w:rsidP="006C6D24">
      <w:pPr>
        <w:ind w:right="113"/>
        <w:jc w:val="both"/>
        <w:rPr>
          <w:sz w:val="26"/>
          <w:szCs w:val="26"/>
        </w:rPr>
      </w:pPr>
      <w:r>
        <w:rPr>
          <w:sz w:val="26"/>
          <w:szCs w:val="26"/>
        </w:rPr>
        <w:t>заголовок, содержание произведения, эпизод, смысловые части, композиция, сравнение,</w:t>
      </w:r>
      <w:r>
        <w:rPr>
          <w:spacing w:val="1"/>
          <w:sz w:val="26"/>
          <w:szCs w:val="26"/>
        </w:rPr>
        <w:t xml:space="preserve"> </w:t>
      </w:r>
      <w:r>
        <w:rPr>
          <w:sz w:val="26"/>
          <w:szCs w:val="26"/>
        </w:rPr>
        <w:t>эпитет, олицетворение,</w:t>
      </w:r>
      <w:r>
        <w:rPr>
          <w:spacing w:val="-1"/>
          <w:sz w:val="26"/>
          <w:szCs w:val="26"/>
        </w:rPr>
        <w:t xml:space="preserve"> </w:t>
      </w:r>
      <w:r>
        <w:rPr>
          <w:sz w:val="26"/>
          <w:szCs w:val="26"/>
        </w:rPr>
        <w:t>метафора,</w:t>
      </w:r>
      <w:r>
        <w:rPr>
          <w:spacing w:val="-1"/>
          <w:sz w:val="26"/>
          <w:szCs w:val="26"/>
        </w:rPr>
        <w:t xml:space="preserve"> </w:t>
      </w:r>
      <w:r>
        <w:rPr>
          <w:sz w:val="26"/>
          <w:szCs w:val="26"/>
        </w:rPr>
        <w:t>лирика,</w:t>
      </w:r>
      <w:r>
        <w:rPr>
          <w:spacing w:val="1"/>
          <w:sz w:val="26"/>
          <w:szCs w:val="26"/>
        </w:rPr>
        <w:t xml:space="preserve"> </w:t>
      </w:r>
      <w:r>
        <w:rPr>
          <w:sz w:val="26"/>
          <w:szCs w:val="26"/>
        </w:rPr>
        <w:t>эпос,</w:t>
      </w:r>
      <w:r>
        <w:rPr>
          <w:spacing w:val="-1"/>
          <w:sz w:val="26"/>
          <w:szCs w:val="26"/>
        </w:rPr>
        <w:t xml:space="preserve"> </w:t>
      </w:r>
      <w:r>
        <w:rPr>
          <w:sz w:val="26"/>
          <w:szCs w:val="26"/>
        </w:rPr>
        <w:t>образ);</w:t>
      </w:r>
    </w:p>
    <w:p w:rsidR="006C6D24" w:rsidRDefault="006C6D24" w:rsidP="006C6D24">
      <w:pPr>
        <w:numPr>
          <w:ilvl w:val="0"/>
          <w:numId w:val="20"/>
        </w:numPr>
        <w:tabs>
          <w:tab w:val="left" w:pos="672"/>
        </w:tabs>
        <w:spacing w:before="2"/>
        <w:ind w:right="107" w:firstLine="0"/>
        <w:jc w:val="both"/>
        <w:rPr>
          <w:sz w:val="26"/>
        </w:rPr>
      </w:pPr>
      <w:r>
        <w:rPr>
          <w:sz w:val="26"/>
        </w:rPr>
        <w:t>участвовать</w:t>
      </w:r>
      <w:r>
        <w:rPr>
          <w:spacing w:val="1"/>
          <w:sz w:val="26"/>
        </w:rPr>
        <w:t xml:space="preserve"> </w:t>
      </w:r>
      <w:r>
        <w:rPr>
          <w:sz w:val="26"/>
        </w:rPr>
        <w:t>в</w:t>
      </w:r>
      <w:r>
        <w:rPr>
          <w:spacing w:val="1"/>
          <w:sz w:val="26"/>
        </w:rPr>
        <w:t xml:space="preserve"> </w:t>
      </w:r>
      <w:r>
        <w:rPr>
          <w:sz w:val="26"/>
        </w:rPr>
        <w:t>обсуждении</w:t>
      </w:r>
      <w:r>
        <w:rPr>
          <w:spacing w:val="1"/>
          <w:sz w:val="26"/>
        </w:rPr>
        <w:t xml:space="preserve"> </w:t>
      </w:r>
      <w:r>
        <w:rPr>
          <w:sz w:val="26"/>
        </w:rPr>
        <w:t>прослушанного/прочитанного</w:t>
      </w:r>
      <w:r>
        <w:rPr>
          <w:spacing w:val="1"/>
          <w:sz w:val="26"/>
        </w:rPr>
        <w:t xml:space="preserve"> </w:t>
      </w:r>
      <w:r>
        <w:rPr>
          <w:sz w:val="26"/>
        </w:rPr>
        <w:t>произведения:</w:t>
      </w:r>
      <w:r>
        <w:rPr>
          <w:spacing w:val="1"/>
          <w:sz w:val="26"/>
        </w:rPr>
        <w:t xml:space="preserve"> </w:t>
      </w:r>
      <w:r>
        <w:rPr>
          <w:sz w:val="26"/>
        </w:rPr>
        <w:t>строить</w:t>
      </w:r>
      <w:r>
        <w:rPr>
          <w:spacing w:val="-62"/>
          <w:sz w:val="26"/>
        </w:rPr>
        <w:t xml:space="preserve"> </w:t>
      </w:r>
      <w:r>
        <w:rPr>
          <w:sz w:val="26"/>
        </w:rPr>
        <w:t>монологическое</w:t>
      </w:r>
      <w:r>
        <w:rPr>
          <w:spacing w:val="1"/>
          <w:sz w:val="26"/>
        </w:rPr>
        <w:t xml:space="preserve"> </w:t>
      </w:r>
      <w:r>
        <w:rPr>
          <w:sz w:val="26"/>
        </w:rPr>
        <w:t>и</w:t>
      </w:r>
      <w:r>
        <w:rPr>
          <w:spacing w:val="1"/>
          <w:sz w:val="26"/>
        </w:rPr>
        <w:t xml:space="preserve"> </w:t>
      </w:r>
      <w:r>
        <w:rPr>
          <w:sz w:val="26"/>
        </w:rPr>
        <w:t>диалогическое</w:t>
      </w:r>
      <w:r>
        <w:rPr>
          <w:spacing w:val="1"/>
          <w:sz w:val="26"/>
        </w:rPr>
        <w:t xml:space="preserve"> </w:t>
      </w:r>
      <w:r>
        <w:rPr>
          <w:sz w:val="26"/>
        </w:rPr>
        <w:t>высказывание</w:t>
      </w:r>
      <w:r>
        <w:rPr>
          <w:spacing w:val="1"/>
          <w:sz w:val="26"/>
        </w:rPr>
        <w:t xml:space="preserve"> </w:t>
      </w:r>
      <w:r>
        <w:rPr>
          <w:sz w:val="26"/>
        </w:rPr>
        <w:t>с</w:t>
      </w:r>
      <w:r>
        <w:rPr>
          <w:spacing w:val="1"/>
          <w:sz w:val="26"/>
        </w:rPr>
        <w:t xml:space="preserve"> </w:t>
      </w:r>
      <w:r>
        <w:rPr>
          <w:sz w:val="26"/>
        </w:rPr>
        <w:t>соблюдением</w:t>
      </w:r>
      <w:r>
        <w:rPr>
          <w:spacing w:val="1"/>
          <w:sz w:val="26"/>
        </w:rPr>
        <w:t xml:space="preserve"> </w:t>
      </w:r>
      <w:r>
        <w:rPr>
          <w:sz w:val="26"/>
        </w:rPr>
        <w:t>норм</w:t>
      </w:r>
      <w:r>
        <w:rPr>
          <w:spacing w:val="1"/>
          <w:sz w:val="26"/>
        </w:rPr>
        <w:t xml:space="preserve"> </w:t>
      </w:r>
      <w:r>
        <w:rPr>
          <w:sz w:val="26"/>
        </w:rPr>
        <w:t>русского</w:t>
      </w:r>
      <w:r>
        <w:rPr>
          <w:spacing w:val="1"/>
          <w:sz w:val="26"/>
        </w:rPr>
        <w:t xml:space="preserve"> </w:t>
      </w:r>
      <w:r>
        <w:rPr>
          <w:sz w:val="26"/>
        </w:rPr>
        <w:t>литературного</w:t>
      </w:r>
      <w:r>
        <w:rPr>
          <w:spacing w:val="-3"/>
          <w:sz w:val="26"/>
        </w:rPr>
        <w:t xml:space="preserve"> </w:t>
      </w:r>
      <w:r>
        <w:rPr>
          <w:sz w:val="26"/>
        </w:rPr>
        <w:t>языка (норм</w:t>
      </w:r>
      <w:r>
        <w:rPr>
          <w:spacing w:val="-2"/>
          <w:sz w:val="26"/>
        </w:rPr>
        <w:t xml:space="preserve"> </w:t>
      </w:r>
      <w:r>
        <w:rPr>
          <w:sz w:val="26"/>
        </w:rPr>
        <w:t>произношения, словоупотребления, грамматики);</w:t>
      </w:r>
      <w:r>
        <w:rPr>
          <w:spacing w:val="-3"/>
          <w:sz w:val="26"/>
        </w:rPr>
        <w:t xml:space="preserve"> </w:t>
      </w:r>
      <w:r>
        <w:rPr>
          <w:sz w:val="26"/>
        </w:rPr>
        <w:t>устно</w:t>
      </w:r>
    </w:p>
    <w:p w:rsidR="006C6D24" w:rsidRDefault="006C6D24" w:rsidP="006C6D24">
      <w:pPr>
        <w:ind w:right="112"/>
        <w:jc w:val="both"/>
        <w:rPr>
          <w:sz w:val="26"/>
          <w:szCs w:val="26"/>
        </w:rPr>
      </w:pPr>
      <w:r>
        <w:rPr>
          <w:sz w:val="26"/>
          <w:szCs w:val="26"/>
        </w:rPr>
        <w:t>и письменно формулировать простые выводы на основе прослушанного/прочитанного</w:t>
      </w:r>
      <w:r>
        <w:rPr>
          <w:spacing w:val="1"/>
          <w:sz w:val="26"/>
          <w:szCs w:val="26"/>
        </w:rPr>
        <w:t xml:space="preserve"> </w:t>
      </w:r>
      <w:r>
        <w:rPr>
          <w:sz w:val="26"/>
          <w:szCs w:val="26"/>
        </w:rPr>
        <w:t>текста,</w:t>
      </w:r>
      <w:r>
        <w:rPr>
          <w:spacing w:val="-2"/>
          <w:sz w:val="26"/>
          <w:szCs w:val="26"/>
        </w:rPr>
        <w:t xml:space="preserve"> </w:t>
      </w:r>
      <w:r>
        <w:rPr>
          <w:sz w:val="26"/>
          <w:szCs w:val="26"/>
        </w:rPr>
        <w:t>подтверждать</w:t>
      </w:r>
      <w:r>
        <w:rPr>
          <w:spacing w:val="1"/>
          <w:sz w:val="26"/>
          <w:szCs w:val="26"/>
        </w:rPr>
        <w:t xml:space="preserve"> </w:t>
      </w:r>
      <w:r>
        <w:rPr>
          <w:sz w:val="26"/>
          <w:szCs w:val="26"/>
        </w:rPr>
        <w:t>свой</w:t>
      </w:r>
      <w:r>
        <w:rPr>
          <w:spacing w:val="-1"/>
          <w:sz w:val="26"/>
          <w:szCs w:val="26"/>
        </w:rPr>
        <w:t xml:space="preserve"> </w:t>
      </w:r>
      <w:r>
        <w:rPr>
          <w:sz w:val="26"/>
          <w:szCs w:val="26"/>
        </w:rPr>
        <w:t>ответ</w:t>
      </w:r>
      <w:r>
        <w:rPr>
          <w:spacing w:val="-2"/>
          <w:sz w:val="26"/>
          <w:szCs w:val="26"/>
        </w:rPr>
        <w:t xml:space="preserve"> </w:t>
      </w:r>
      <w:r>
        <w:rPr>
          <w:sz w:val="26"/>
          <w:szCs w:val="26"/>
        </w:rPr>
        <w:t>примерами</w:t>
      </w:r>
      <w:r>
        <w:rPr>
          <w:spacing w:val="-1"/>
          <w:sz w:val="26"/>
          <w:szCs w:val="26"/>
        </w:rPr>
        <w:t xml:space="preserve"> </w:t>
      </w:r>
      <w:r>
        <w:rPr>
          <w:sz w:val="26"/>
          <w:szCs w:val="26"/>
        </w:rPr>
        <w:t>из текста;</w:t>
      </w:r>
    </w:p>
    <w:p w:rsidR="006C6D24" w:rsidRDefault="006C6D24" w:rsidP="006C6D24">
      <w:pPr>
        <w:numPr>
          <w:ilvl w:val="0"/>
          <w:numId w:val="20"/>
        </w:numPr>
        <w:tabs>
          <w:tab w:val="left" w:pos="555"/>
        </w:tabs>
        <w:ind w:right="112" w:firstLine="0"/>
        <w:rPr>
          <w:sz w:val="26"/>
        </w:rPr>
      </w:pPr>
      <w:r>
        <w:rPr>
          <w:sz w:val="26"/>
        </w:rPr>
        <w:t>составлять</w:t>
      </w:r>
      <w:r>
        <w:rPr>
          <w:spacing w:val="14"/>
          <w:sz w:val="26"/>
        </w:rPr>
        <w:t xml:space="preserve"> </w:t>
      </w:r>
      <w:r>
        <w:rPr>
          <w:sz w:val="26"/>
        </w:rPr>
        <w:t>план</w:t>
      </w:r>
      <w:r>
        <w:rPr>
          <w:spacing w:val="15"/>
          <w:sz w:val="26"/>
        </w:rPr>
        <w:t xml:space="preserve"> </w:t>
      </w:r>
      <w:r>
        <w:rPr>
          <w:sz w:val="26"/>
        </w:rPr>
        <w:t>текста</w:t>
      </w:r>
      <w:r>
        <w:rPr>
          <w:spacing w:val="12"/>
          <w:sz w:val="26"/>
        </w:rPr>
        <w:t xml:space="preserve"> </w:t>
      </w:r>
      <w:r>
        <w:rPr>
          <w:sz w:val="26"/>
        </w:rPr>
        <w:t>(вопросный,</w:t>
      </w:r>
      <w:r>
        <w:rPr>
          <w:spacing w:val="12"/>
          <w:sz w:val="26"/>
        </w:rPr>
        <w:t xml:space="preserve"> </w:t>
      </w:r>
      <w:r>
        <w:rPr>
          <w:sz w:val="26"/>
        </w:rPr>
        <w:t>номинативный,</w:t>
      </w:r>
      <w:r>
        <w:rPr>
          <w:spacing w:val="12"/>
          <w:sz w:val="26"/>
        </w:rPr>
        <w:t xml:space="preserve"> </w:t>
      </w:r>
      <w:r>
        <w:rPr>
          <w:sz w:val="26"/>
        </w:rPr>
        <w:t>цитатный),</w:t>
      </w:r>
      <w:r>
        <w:rPr>
          <w:spacing w:val="12"/>
          <w:sz w:val="26"/>
        </w:rPr>
        <w:t xml:space="preserve"> </w:t>
      </w:r>
      <w:r>
        <w:rPr>
          <w:sz w:val="26"/>
        </w:rPr>
        <w:t>пересказывать</w:t>
      </w:r>
      <w:r>
        <w:rPr>
          <w:spacing w:val="13"/>
          <w:sz w:val="26"/>
        </w:rPr>
        <w:t xml:space="preserve"> </w:t>
      </w:r>
      <w:r>
        <w:rPr>
          <w:sz w:val="26"/>
        </w:rPr>
        <w:t>(устно)</w:t>
      </w:r>
      <w:r>
        <w:rPr>
          <w:spacing w:val="-62"/>
          <w:sz w:val="26"/>
        </w:rPr>
        <w:t xml:space="preserve"> </w:t>
      </w:r>
      <w:r>
        <w:rPr>
          <w:sz w:val="26"/>
        </w:rPr>
        <w:t>подробно, выборочно, сжато (кратко), от лица героя, с изменением лица рассказчика, от</w:t>
      </w:r>
      <w:r>
        <w:rPr>
          <w:spacing w:val="1"/>
          <w:sz w:val="26"/>
        </w:rPr>
        <w:t xml:space="preserve"> </w:t>
      </w:r>
      <w:r>
        <w:rPr>
          <w:sz w:val="26"/>
        </w:rPr>
        <w:t>третьего</w:t>
      </w:r>
      <w:r>
        <w:rPr>
          <w:spacing w:val="-2"/>
          <w:sz w:val="26"/>
        </w:rPr>
        <w:t xml:space="preserve"> </w:t>
      </w:r>
      <w:r>
        <w:rPr>
          <w:sz w:val="26"/>
        </w:rPr>
        <w:t>лица;</w:t>
      </w:r>
    </w:p>
    <w:p w:rsidR="006C6D24" w:rsidRDefault="006C6D24" w:rsidP="006C6D24">
      <w:pPr>
        <w:numPr>
          <w:ilvl w:val="0"/>
          <w:numId w:val="20"/>
        </w:numPr>
        <w:tabs>
          <w:tab w:val="left" w:pos="675"/>
          <w:tab w:val="left" w:pos="1604"/>
          <w:tab w:val="left" w:pos="2074"/>
          <w:tab w:val="left" w:pos="2947"/>
          <w:tab w:val="left" w:pos="3264"/>
          <w:tab w:val="left" w:pos="4972"/>
          <w:tab w:val="left" w:pos="5735"/>
          <w:tab w:val="left" w:pos="7624"/>
          <w:tab w:val="left" w:pos="9186"/>
        </w:tabs>
        <w:ind w:right="112" w:firstLine="0"/>
        <w:rPr>
          <w:sz w:val="26"/>
        </w:rPr>
      </w:pPr>
      <w:r>
        <w:rPr>
          <w:sz w:val="26"/>
        </w:rPr>
        <w:t>читать</w:t>
      </w:r>
      <w:r>
        <w:rPr>
          <w:sz w:val="26"/>
        </w:rPr>
        <w:tab/>
        <w:t>по</w:t>
      </w:r>
      <w:r>
        <w:rPr>
          <w:sz w:val="26"/>
        </w:rPr>
        <w:tab/>
        <w:t>ролям</w:t>
      </w:r>
      <w:r>
        <w:rPr>
          <w:sz w:val="26"/>
        </w:rPr>
        <w:tab/>
        <w:t>с</w:t>
      </w:r>
      <w:r>
        <w:rPr>
          <w:sz w:val="26"/>
        </w:rPr>
        <w:tab/>
        <w:t>соблюдением</w:t>
      </w:r>
      <w:r>
        <w:rPr>
          <w:sz w:val="26"/>
        </w:rPr>
        <w:tab/>
        <w:t>норм</w:t>
      </w:r>
      <w:r>
        <w:rPr>
          <w:sz w:val="26"/>
        </w:rPr>
        <w:tab/>
        <w:t>произношения,</w:t>
      </w:r>
      <w:r>
        <w:rPr>
          <w:sz w:val="26"/>
        </w:rPr>
        <w:tab/>
        <w:t>расстановки</w:t>
      </w:r>
      <w:r>
        <w:rPr>
          <w:sz w:val="26"/>
        </w:rPr>
        <w:tab/>
      </w:r>
      <w:r>
        <w:rPr>
          <w:spacing w:val="-1"/>
          <w:sz w:val="26"/>
        </w:rPr>
        <w:t>ударения,</w:t>
      </w:r>
      <w:r>
        <w:rPr>
          <w:spacing w:val="-62"/>
          <w:sz w:val="26"/>
        </w:rPr>
        <w:t xml:space="preserve"> </w:t>
      </w:r>
      <w:r>
        <w:rPr>
          <w:sz w:val="26"/>
        </w:rPr>
        <w:t>инсценировать</w:t>
      </w:r>
      <w:r>
        <w:rPr>
          <w:spacing w:val="-2"/>
          <w:sz w:val="26"/>
        </w:rPr>
        <w:t xml:space="preserve"> </w:t>
      </w:r>
      <w:r>
        <w:rPr>
          <w:sz w:val="26"/>
        </w:rPr>
        <w:t>небольшие</w:t>
      </w:r>
      <w:r>
        <w:rPr>
          <w:spacing w:val="-1"/>
          <w:sz w:val="26"/>
        </w:rPr>
        <w:t xml:space="preserve"> </w:t>
      </w:r>
      <w:r>
        <w:rPr>
          <w:sz w:val="26"/>
        </w:rPr>
        <w:t>эпизоды</w:t>
      </w:r>
      <w:r>
        <w:rPr>
          <w:spacing w:val="-1"/>
          <w:sz w:val="26"/>
        </w:rPr>
        <w:t xml:space="preserve"> </w:t>
      </w:r>
      <w:r>
        <w:rPr>
          <w:sz w:val="26"/>
        </w:rPr>
        <w:t>из произведения;</w:t>
      </w:r>
    </w:p>
    <w:p w:rsidR="006C6D24" w:rsidRDefault="006C6D24" w:rsidP="006C6D24">
      <w:pPr>
        <w:numPr>
          <w:ilvl w:val="0"/>
          <w:numId w:val="20"/>
        </w:numPr>
        <w:tabs>
          <w:tab w:val="left" w:pos="598"/>
        </w:tabs>
        <w:ind w:right="106" w:firstLine="0"/>
        <w:jc w:val="both"/>
        <w:rPr>
          <w:sz w:val="26"/>
        </w:rPr>
      </w:pPr>
      <w:r>
        <w:rPr>
          <w:sz w:val="26"/>
        </w:rPr>
        <w:t>составлять устные и письменные высказывания на заданную тему по содержанию</w:t>
      </w:r>
      <w:r>
        <w:rPr>
          <w:spacing w:val="1"/>
          <w:sz w:val="26"/>
        </w:rPr>
        <w:t xml:space="preserve"> </w:t>
      </w:r>
      <w:r>
        <w:rPr>
          <w:sz w:val="26"/>
        </w:rPr>
        <w:t>произведения (не менее 10 предложений), писать сочинения на заданную тему, используя</w:t>
      </w:r>
      <w:r>
        <w:rPr>
          <w:spacing w:val="-62"/>
          <w:sz w:val="26"/>
        </w:rPr>
        <w:t xml:space="preserve"> </w:t>
      </w:r>
      <w:r>
        <w:rPr>
          <w:sz w:val="26"/>
        </w:rPr>
        <w:t>разные типы речи (повествование, описание, рассуждение), корректировать собственный</w:t>
      </w:r>
      <w:r>
        <w:rPr>
          <w:spacing w:val="1"/>
          <w:sz w:val="26"/>
        </w:rPr>
        <w:t xml:space="preserve"> </w:t>
      </w:r>
      <w:r>
        <w:rPr>
          <w:sz w:val="26"/>
        </w:rPr>
        <w:t>текст</w:t>
      </w:r>
      <w:r>
        <w:rPr>
          <w:spacing w:val="-2"/>
          <w:sz w:val="26"/>
        </w:rPr>
        <w:t xml:space="preserve"> </w:t>
      </w:r>
      <w:r>
        <w:rPr>
          <w:sz w:val="26"/>
        </w:rPr>
        <w:t>с</w:t>
      </w:r>
      <w:r>
        <w:rPr>
          <w:spacing w:val="-1"/>
          <w:sz w:val="26"/>
        </w:rPr>
        <w:t xml:space="preserve"> </w:t>
      </w:r>
      <w:r>
        <w:rPr>
          <w:sz w:val="26"/>
        </w:rPr>
        <w:t>учётом</w:t>
      </w:r>
      <w:r>
        <w:rPr>
          <w:spacing w:val="-2"/>
          <w:sz w:val="26"/>
        </w:rPr>
        <w:t xml:space="preserve"> </w:t>
      </w:r>
      <w:r>
        <w:rPr>
          <w:sz w:val="26"/>
        </w:rPr>
        <w:t>правильности,</w:t>
      </w:r>
      <w:r>
        <w:rPr>
          <w:spacing w:val="-1"/>
          <w:sz w:val="26"/>
        </w:rPr>
        <w:t xml:space="preserve"> </w:t>
      </w:r>
      <w:r>
        <w:rPr>
          <w:sz w:val="26"/>
        </w:rPr>
        <w:t>выразительности</w:t>
      </w:r>
      <w:r>
        <w:rPr>
          <w:spacing w:val="-2"/>
          <w:sz w:val="26"/>
        </w:rPr>
        <w:t xml:space="preserve"> </w:t>
      </w:r>
      <w:r>
        <w:rPr>
          <w:sz w:val="26"/>
        </w:rPr>
        <w:t>письменной</w:t>
      </w:r>
      <w:r>
        <w:rPr>
          <w:spacing w:val="-1"/>
          <w:sz w:val="26"/>
        </w:rPr>
        <w:t xml:space="preserve"> </w:t>
      </w:r>
      <w:r>
        <w:rPr>
          <w:sz w:val="26"/>
        </w:rPr>
        <w:t>речи;</w:t>
      </w:r>
    </w:p>
    <w:p w:rsidR="006C6D24" w:rsidRDefault="006C6D24" w:rsidP="006C6D24">
      <w:pPr>
        <w:numPr>
          <w:ilvl w:val="0"/>
          <w:numId w:val="20"/>
        </w:numPr>
        <w:tabs>
          <w:tab w:val="left" w:pos="538"/>
        </w:tabs>
        <w:spacing w:line="298" w:lineRule="exact"/>
        <w:ind w:left="537" w:hanging="326"/>
        <w:jc w:val="both"/>
        <w:rPr>
          <w:sz w:val="26"/>
        </w:rPr>
      </w:pPr>
      <w:r>
        <w:rPr>
          <w:sz w:val="26"/>
        </w:rPr>
        <w:t>составлять</w:t>
      </w:r>
      <w:r>
        <w:rPr>
          <w:spacing w:val="-5"/>
          <w:sz w:val="26"/>
        </w:rPr>
        <w:t xml:space="preserve"> </w:t>
      </w:r>
      <w:r>
        <w:rPr>
          <w:sz w:val="26"/>
        </w:rPr>
        <w:t>краткий</w:t>
      </w:r>
      <w:r>
        <w:rPr>
          <w:spacing w:val="-4"/>
          <w:sz w:val="26"/>
        </w:rPr>
        <w:t xml:space="preserve"> </w:t>
      </w:r>
      <w:r>
        <w:rPr>
          <w:sz w:val="26"/>
        </w:rPr>
        <w:t>отзыв</w:t>
      </w:r>
      <w:r>
        <w:rPr>
          <w:spacing w:val="-5"/>
          <w:sz w:val="26"/>
        </w:rPr>
        <w:t xml:space="preserve"> </w:t>
      </w:r>
      <w:r>
        <w:rPr>
          <w:sz w:val="26"/>
        </w:rPr>
        <w:t>о</w:t>
      </w:r>
      <w:r>
        <w:rPr>
          <w:spacing w:val="-4"/>
          <w:sz w:val="26"/>
        </w:rPr>
        <w:t xml:space="preserve"> </w:t>
      </w:r>
      <w:r>
        <w:rPr>
          <w:sz w:val="26"/>
        </w:rPr>
        <w:t>прочитанном</w:t>
      </w:r>
      <w:r>
        <w:rPr>
          <w:spacing w:val="-4"/>
          <w:sz w:val="26"/>
        </w:rPr>
        <w:t xml:space="preserve"> </w:t>
      </w:r>
      <w:r>
        <w:rPr>
          <w:sz w:val="26"/>
        </w:rPr>
        <w:t>произведении</w:t>
      </w:r>
      <w:r>
        <w:rPr>
          <w:spacing w:val="-3"/>
          <w:sz w:val="26"/>
        </w:rPr>
        <w:t xml:space="preserve"> </w:t>
      </w:r>
      <w:r>
        <w:rPr>
          <w:sz w:val="26"/>
        </w:rPr>
        <w:t>по</w:t>
      </w:r>
      <w:r>
        <w:rPr>
          <w:spacing w:val="-4"/>
          <w:sz w:val="26"/>
        </w:rPr>
        <w:t xml:space="preserve"> </w:t>
      </w:r>
      <w:r>
        <w:rPr>
          <w:sz w:val="26"/>
        </w:rPr>
        <w:t>заданному</w:t>
      </w:r>
      <w:r>
        <w:rPr>
          <w:spacing w:val="-4"/>
          <w:sz w:val="26"/>
        </w:rPr>
        <w:t xml:space="preserve"> </w:t>
      </w:r>
      <w:r>
        <w:rPr>
          <w:sz w:val="26"/>
        </w:rPr>
        <w:t>алгоритму;</w:t>
      </w:r>
    </w:p>
    <w:p w:rsidR="006C6D24" w:rsidRDefault="006C6D24" w:rsidP="006C6D24">
      <w:pPr>
        <w:numPr>
          <w:ilvl w:val="0"/>
          <w:numId w:val="20"/>
        </w:numPr>
        <w:tabs>
          <w:tab w:val="left" w:pos="555"/>
        </w:tabs>
        <w:ind w:right="112" w:firstLine="0"/>
        <w:jc w:val="both"/>
        <w:rPr>
          <w:sz w:val="26"/>
        </w:rPr>
      </w:pPr>
      <w:r>
        <w:rPr>
          <w:sz w:val="26"/>
        </w:rPr>
        <w:t>сочинять по аналогии с прочитанным, составлять рассказ по иллюстрациям, от имени</w:t>
      </w:r>
      <w:r>
        <w:rPr>
          <w:spacing w:val="1"/>
          <w:sz w:val="26"/>
        </w:rPr>
        <w:t xml:space="preserve"> </w:t>
      </w:r>
      <w:r>
        <w:rPr>
          <w:sz w:val="26"/>
        </w:rPr>
        <w:t>одного из героев, придумывать продолжение прочитанного произведения (не менее 10</w:t>
      </w:r>
      <w:r>
        <w:rPr>
          <w:spacing w:val="1"/>
          <w:sz w:val="26"/>
        </w:rPr>
        <w:t xml:space="preserve"> </w:t>
      </w:r>
      <w:r>
        <w:rPr>
          <w:sz w:val="26"/>
        </w:rPr>
        <w:t>предложений);</w:t>
      </w:r>
    </w:p>
    <w:p w:rsidR="006C6D24" w:rsidRDefault="006C6D24" w:rsidP="006C6D24">
      <w:pPr>
        <w:numPr>
          <w:ilvl w:val="0"/>
          <w:numId w:val="20"/>
        </w:numPr>
        <w:tabs>
          <w:tab w:val="left" w:pos="540"/>
        </w:tabs>
        <w:ind w:right="112" w:firstLine="0"/>
        <w:jc w:val="both"/>
        <w:rPr>
          <w:sz w:val="26"/>
        </w:rPr>
      </w:pPr>
      <w:r>
        <w:rPr>
          <w:sz w:val="26"/>
        </w:rPr>
        <w:t>использовать в соответствии с учебной задачей аппарат издания (обложку, оглавление,</w:t>
      </w:r>
      <w:r>
        <w:rPr>
          <w:spacing w:val="-62"/>
          <w:sz w:val="26"/>
        </w:rPr>
        <w:t xml:space="preserve"> </w:t>
      </w:r>
      <w:r>
        <w:rPr>
          <w:sz w:val="26"/>
        </w:rPr>
        <w:t>аннотацию,</w:t>
      </w:r>
      <w:r>
        <w:rPr>
          <w:spacing w:val="-2"/>
          <w:sz w:val="26"/>
        </w:rPr>
        <w:t xml:space="preserve"> </w:t>
      </w:r>
      <w:r>
        <w:rPr>
          <w:sz w:val="26"/>
        </w:rPr>
        <w:t>иллюстрации,</w:t>
      </w:r>
      <w:r>
        <w:rPr>
          <w:spacing w:val="-2"/>
          <w:sz w:val="26"/>
        </w:rPr>
        <w:t xml:space="preserve"> </w:t>
      </w:r>
      <w:r>
        <w:rPr>
          <w:sz w:val="26"/>
        </w:rPr>
        <w:t>предисловие,</w:t>
      </w:r>
      <w:r>
        <w:rPr>
          <w:spacing w:val="-2"/>
          <w:sz w:val="26"/>
        </w:rPr>
        <w:t xml:space="preserve"> </w:t>
      </w:r>
      <w:r>
        <w:rPr>
          <w:sz w:val="26"/>
        </w:rPr>
        <w:t>приложения,</w:t>
      </w:r>
      <w:r>
        <w:rPr>
          <w:spacing w:val="-2"/>
          <w:sz w:val="26"/>
        </w:rPr>
        <w:t xml:space="preserve"> </w:t>
      </w:r>
      <w:r>
        <w:rPr>
          <w:sz w:val="26"/>
        </w:rPr>
        <w:t>сноски,</w:t>
      </w:r>
      <w:r>
        <w:rPr>
          <w:spacing w:val="-2"/>
          <w:sz w:val="26"/>
        </w:rPr>
        <w:t xml:space="preserve"> </w:t>
      </w:r>
      <w:r>
        <w:rPr>
          <w:sz w:val="26"/>
        </w:rPr>
        <w:t>примечания);</w:t>
      </w:r>
    </w:p>
    <w:p w:rsidR="006C6D24" w:rsidRDefault="006C6D24" w:rsidP="006C6D24">
      <w:pPr>
        <w:numPr>
          <w:ilvl w:val="0"/>
          <w:numId w:val="20"/>
        </w:numPr>
        <w:tabs>
          <w:tab w:val="left" w:pos="598"/>
        </w:tabs>
        <w:ind w:right="112" w:firstLine="0"/>
        <w:jc w:val="both"/>
        <w:rPr>
          <w:sz w:val="26"/>
        </w:rPr>
      </w:pPr>
      <w:r>
        <w:rPr>
          <w:sz w:val="26"/>
        </w:rPr>
        <w:t>выбирать книги для самостоятельного чтения с учётом рекомендательного списка,</w:t>
      </w:r>
      <w:r>
        <w:rPr>
          <w:spacing w:val="1"/>
          <w:sz w:val="26"/>
        </w:rPr>
        <w:t xml:space="preserve"> </w:t>
      </w:r>
      <w:r>
        <w:rPr>
          <w:sz w:val="26"/>
        </w:rPr>
        <w:t>используя</w:t>
      </w:r>
      <w:r>
        <w:rPr>
          <w:spacing w:val="-1"/>
          <w:sz w:val="26"/>
        </w:rPr>
        <w:t xml:space="preserve"> </w:t>
      </w:r>
      <w:r>
        <w:rPr>
          <w:sz w:val="26"/>
        </w:rPr>
        <w:t>картотеки,</w:t>
      </w:r>
      <w:r>
        <w:rPr>
          <w:spacing w:val="2"/>
          <w:sz w:val="26"/>
        </w:rPr>
        <w:t xml:space="preserve"> </w:t>
      </w:r>
      <w:r>
        <w:rPr>
          <w:sz w:val="26"/>
        </w:rPr>
        <w:t>рассказывать</w:t>
      </w:r>
      <w:r>
        <w:rPr>
          <w:spacing w:val="-3"/>
          <w:sz w:val="26"/>
        </w:rPr>
        <w:t xml:space="preserve"> </w:t>
      </w:r>
      <w:r>
        <w:rPr>
          <w:sz w:val="26"/>
        </w:rPr>
        <w:t>о</w:t>
      </w:r>
      <w:r>
        <w:rPr>
          <w:spacing w:val="-1"/>
          <w:sz w:val="26"/>
        </w:rPr>
        <w:t xml:space="preserve"> </w:t>
      </w:r>
      <w:r>
        <w:rPr>
          <w:sz w:val="26"/>
        </w:rPr>
        <w:t>прочитанной книге;</w:t>
      </w:r>
    </w:p>
    <w:p w:rsidR="006C6D24" w:rsidRDefault="006C6D24" w:rsidP="006C6D24">
      <w:pPr>
        <w:numPr>
          <w:ilvl w:val="0"/>
          <w:numId w:val="20"/>
        </w:numPr>
        <w:tabs>
          <w:tab w:val="left" w:pos="591"/>
        </w:tabs>
        <w:ind w:right="106" w:firstLine="0"/>
        <w:jc w:val="both"/>
        <w:rPr>
          <w:sz w:val="26"/>
        </w:rPr>
      </w:pPr>
      <w:r>
        <w:rPr>
          <w:sz w:val="26"/>
        </w:rPr>
        <w:t>использовать справочную литературу, включая ресурсы сети Интернет (в условиях</w:t>
      </w:r>
      <w:r>
        <w:rPr>
          <w:spacing w:val="1"/>
          <w:sz w:val="26"/>
        </w:rPr>
        <w:t xml:space="preserve"> </w:t>
      </w:r>
      <w:r>
        <w:rPr>
          <w:sz w:val="26"/>
        </w:rPr>
        <w:t>контролируемого входа), для получения дополнительной информации в соответствии с</w:t>
      </w:r>
      <w:r>
        <w:rPr>
          <w:spacing w:val="1"/>
          <w:sz w:val="26"/>
        </w:rPr>
        <w:t xml:space="preserve"> </w:t>
      </w:r>
      <w:r>
        <w:rPr>
          <w:sz w:val="26"/>
        </w:rPr>
        <w:t>учебной</w:t>
      </w:r>
      <w:r>
        <w:rPr>
          <w:spacing w:val="-1"/>
          <w:sz w:val="26"/>
        </w:rPr>
        <w:t xml:space="preserve"> </w:t>
      </w:r>
      <w:r>
        <w:rPr>
          <w:sz w:val="26"/>
        </w:rPr>
        <w:t>задачей.</w:t>
      </w:r>
    </w:p>
    <w:p w:rsidR="006C6D24" w:rsidRDefault="006C6D24" w:rsidP="006C6D24">
      <w:pPr>
        <w:widowControl/>
        <w:autoSpaceDE/>
        <w:autoSpaceDN/>
        <w:rPr>
          <w:sz w:val="26"/>
        </w:rPr>
        <w:sectPr w:rsidR="006C6D24">
          <w:pgSz w:w="11910" w:h="16840"/>
          <w:pgMar w:top="900" w:right="600" w:bottom="760" w:left="920" w:header="0" w:footer="576" w:gutter="0"/>
          <w:cols w:space="720"/>
        </w:sectPr>
      </w:pPr>
    </w:p>
    <w:p w:rsidR="006C6D24" w:rsidRDefault="006C6D24" w:rsidP="006C6D24">
      <w:pPr>
        <w:spacing w:before="64"/>
        <w:ind w:right="5987"/>
        <w:jc w:val="center"/>
        <w:rPr>
          <w:b/>
          <w:sz w:val="24"/>
        </w:rPr>
      </w:pPr>
      <w:r>
        <w:rPr>
          <w:b/>
          <w:sz w:val="24"/>
        </w:rPr>
        <w:lastRenderedPageBreak/>
        <w:t>ТЕМАТИЧЕСКОЕ</w:t>
      </w:r>
      <w:r>
        <w:rPr>
          <w:b/>
          <w:spacing w:val="-6"/>
          <w:sz w:val="24"/>
        </w:rPr>
        <w:t xml:space="preserve"> </w:t>
      </w:r>
      <w:r>
        <w:rPr>
          <w:b/>
          <w:sz w:val="24"/>
        </w:rPr>
        <w:t>ПЛАНИРОВАНИЕ</w:t>
      </w:r>
    </w:p>
    <w:p w:rsidR="006C6D24" w:rsidRDefault="006C6D24" w:rsidP="006C6D24">
      <w:pPr>
        <w:numPr>
          <w:ilvl w:val="0"/>
          <w:numId w:val="26"/>
        </w:numPr>
        <w:tabs>
          <w:tab w:val="left" w:pos="393"/>
        </w:tabs>
        <w:spacing w:before="1"/>
        <w:ind w:right="13323" w:hanging="393"/>
        <w:rPr>
          <w:b/>
          <w:sz w:val="24"/>
        </w:rPr>
      </w:pPr>
      <w:r>
        <w:rPr>
          <w:b/>
          <w:sz w:val="24"/>
        </w:rPr>
        <w:t>КЛАСС</w:t>
      </w:r>
      <w:r>
        <w:rPr>
          <w:b/>
          <w:spacing w:val="-3"/>
          <w:sz w:val="24"/>
        </w:rPr>
        <w:t xml:space="preserve"> </w:t>
      </w:r>
      <w:r>
        <w:rPr>
          <w:b/>
          <w:sz w:val="24"/>
        </w:rPr>
        <w:t>(132</w:t>
      </w:r>
      <w:r>
        <w:rPr>
          <w:b/>
          <w:spacing w:val="-1"/>
          <w:sz w:val="24"/>
        </w:rPr>
        <w:t xml:space="preserve"> </w:t>
      </w:r>
      <w:r>
        <w:rPr>
          <w:b/>
          <w:sz w:val="24"/>
        </w:rPr>
        <w:t>ч.)</w:t>
      </w:r>
    </w:p>
    <w:p w:rsidR="006C6D24" w:rsidRDefault="006C6D24" w:rsidP="006C6D24">
      <w:pPr>
        <w:rPr>
          <w:sz w:val="24"/>
        </w:rPr>
      </w:pPr>
      <w:r>
        <w:rPr>
          <w:sz w:val="24"/>
        </w:rPr>
        <w:t>Тематическое</w:t>
      </w:r>
      <w:r>
        <w:rPr>
          <w:spacing w:val="-4"/>
          <w:sz w:val="24"/>
        </w:rPr>
        <w:t xml:space="preserve"> </w:t>
      </w:r>
      <w:r>
        <w:rPr>
          <w:sz w:val="24"/>
        </w:rPr>
        <w:t>планирование</w:t>
      </w:r>
      <w:r>
        <w:rPr>
          <w:spacing w:val="-4"/>
          <w:sz w:val="24"/>
        </w:rPr>
        <w:t xml:space="preserve"> </w:t>
      </w:r>
      <w:r>
        <w:rPr>
          <w:sz w:val="24"/>
        </w:rPr>
        <w:t>рассчитано</w:t>
      </w:r>
      <w:r>
        <w:rPr>
          <w:spacing w:val="-3"/>
          <w:sz w:val="24"/>
        </w:rPr>
        <w:t xml:space="preserve"> </w:t>
      </w:r>
      <w:r>
        <w:rPr>
          <w:sz w:val="24"/>
        </w:rPr>
        <w:t>на</w:t>
      </w:r>
      <w:r>
        <w:rPr>
          <w:spacing w:val="-4"/>
          <w:sz w:val="24"/>
        </w:rPr>
        <w:t xml:space="preserve"> </w:t>
      </w:r>
      <w:r>
        <w:rPr>
          <w:sz w:val="24"/>
        </w:rPr>
        <w:t>классы,</w:t>
      </w:r>
      <w:r>
        <w:rPr>
          <w:spacing w:val="-3"/>
          <w:sz w:val="24"/>
        </w:rPr>
        <w:t xml:space="preserve"> </w:t>
      </w:r>
      <w:r>
        <w:rPr>
          <w:sz w:val="24"/>
        </w:rPr>
        <w:t>закончившие</w:t>
      </w:r>
      <w:r>
        <w:rPr>
          <w:spacing w:val="-4"/>
          <w:sz w:val="24"/>
        </w:rPr>
        <w:t xml:space="preserve"> </w:t>
      </w:r>
      <w:r>
        <w:rPr>
          <w:sz w:val="24"/>
        </w:rPr>
        <w:t>изучение</w:t>
      </w:r>
      <w:r>
        <w:rPr>
          <w:spacing w:val="-4"/>
          <w:sz w:val="24"/>
        </w:rPr>
        <w:t xml:space="preserve"> </w:t>
      </w:r>
      <w:r>
        <w:rPr>
          <w:sz w:val="24"/>
        </w:rPr>
        <w:t>курса</w:t>
      </w:r>
      <w:r>
        <w:rPr>
          <w:spacing w:val="-3"/>
          <w:sz w:val="24"/>
        </w:rPr>
        <w:t xml:space="preserve"> </w:t>
      </w:r>
      <w:r>
        <w:rPr>
          <w:sz w:val="24"/>
        </w:rPr>
        <w:t>«Обучение</w:t>
      </w:r>
      <w:r>
        <w:rPr>
          <w:spacing w:val="2"/>
          <w:sz w:val="24"/>
        </w:rPr>
        <w:t xml:space="preserve"> </w:t>
      </w:r>
      <w:r>
        <w:rPr>
          <w:sz w:val="24"/>
        </w:rPr>
        <w:t>грамоте».</w:t>
      </w:r>
    </w:p>
    <w:p w:rsidR="006C6D24" w:rsidRDefault="006C6D24" w:rsidP="006C6D24">
      <w:pPr>
        <w:rPr>
          <w:sz w:val="24"/>
        </w:rPr>
      </w:pPr>
    </w:p>
    <w:p w:rsidR="006C6D24" w:rsidRDefault="006C6D24" w:rsidP="006C6D24">
      <w:pPr>
        <w:spacing w:line="14" w:lineRule="exact"/>
        <w:rPr>
          <w:color w:val="000000" w:themeColor="text1"/>
          <w:sz w:val="16"/>
          <w:szCs w:val="16"/>
        </w:rPr>
      </w:pPr>
    </w:p>
    <w:p w:rsidR="006C6D24" w:rsidRDefault="006C6D24" w:rsidP="006C6D24">
      <w:pPr>
        <w:spacing w:before="1"/>
        <w:rPr>
          <w:sz w:val="24"/>
          <w:szCs w:val="26"/>
        </w:r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505"/>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3"/>
              <w:rPr>
                <w:b/>
              </w:rPr>
            </w:pPr>
            <w:r>
              <w:rPr>
                <w:b/>
              </w:rPr>
              <w:t>№</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3"/>
              <w:rPr>
                <w:b/>
              </w:rPr>
            </w:pPr>
            <w:r>
              <w:rPr>
                <w:b/>
              </w:rPr>
              <w:t>Тема,</w:t>
            </w:r>
            <w:r>
              <w:rPr>
                <w:b/>
                <w:spacing w:val="51"/>
              </w:rPr>
              <w:t xml:space="preserve"> </w:t>
            </w:r>
            <w:r>
              <w:rPr>
                <w:b/>
              </w:rPr>
              <w:t>раздел</w:t>
            </w:r>
            <w:r>
              <w:rPr>
                <w:b/>
                <w:spacing w:val="-1"/>
              </w:rPr>
              <w:t xml:space="preserve"> </w:t>
            </w:r>
            <w:r>
              <w:rPr>
                <w:b/>
              </w:rPr>
              <w:t>курса</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3"/>
              <w:rPr>
                <w:b/>
              </w:rPr>
            </w:pPr>
            <w:r>
              <w:rPr>
                <w:b/>
              </w:rPr>
              <w:t>Программное</w:t>
            </w:r>
            <w:r>
              <w:rPr>
                <w:b/>
                <w:spacing w:val="-7"/>
              </w:rPr>
              <w:t xml:space="preserve"> </w:t>
            </w:r>
            <w:r>
              <w:rPr>
                <w:b/>
              </w:rPr>
              <w:t>содержание</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2" w:lineRule="exact"/>
              <w:ind w:right="755"/>
              <w:rPr>
                <w:b/>
              </w:rPr>
            </w:pPr>
            <w:r w:rsidRPr="006C6D24">
              <w:rPr>
                <w:b/>
                <w:lang w:val="ru-RU"/>
              </w:rPr>
              <w:t>Методы и формы организации обучения.</w:t>
            </w:r>
            <w:r w:rsidRPr="006C6D24">
              <w:rPr>
                <w:b/>
                <w:spacing w:val="1"/>
                <w:lang w:val="ru-RU"/>
              </w:rPr>
              <w:t xml:space="preserve"> </w:t>
            </w:r>
            <w:r>
              <w:rPr>
                <w:b/>
              </w:rPr>
              <w:t>Характеристика</w:t>
            </w:r>
            <w:r>
              <w:rPr>
                <w:b/>
                <w:spacing w:val="-5"/>
              </w:rPr>
              <w:t xml:space="preserve"> </w:t>
            </w:r>
            <w:r>
              <w:rPr>
                <w:b/>
              </w:rPr>
              <w:t>деятельности</w:t>
            </w:r>
            <w:r>
              <w:rPr>
                <w:b/>
                <w:spacing w:val="-6"/>
              </w:rPr>
              <w:t xml:space="preserve"> </w:t>
            </w:r>
            <w:r>
              <w:rPr>
                <w:b/>
              </w:rPr>
              <w:t>обучающихся</w:t>
            </w:r>
          </w:p>
        </w:tc>
        <w:tc>
          <w:tcPr>
            <w:tcW w:w="33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1" w:lineRule="exact"/>
              <w:rPr>
                <w:b/>
              </w:rPr>
            </w:pPr>
            <w:r>
              <w:rPr>
                <w:b/>
              </w:rPr>
              <w:t>Используемые</w:t>
            </w:r>
            <w:r>
              <w:rPr>
                <w:b/>
                <w:spacing w:val="-2"/>
              </w:rPr>
              <w:t xml:space="preserve"> </w:t>
            </w:r>
            <w:r>
              <w:rPr>
                <w:b/>
              </w:rPr>
              <w:t>ЭОР</w:t>
            </w:r>
          </w:p>
        </w:tc>
      </w:tr>
      <w:tr w:rsidR="006C6D24" w:rsidTr="006C6D24">
        <w:trPr>
          <w:trHeight w:val="8005"/>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8"/>
              <w:jc w:val="center"/>
              <w:rPr>
                <w:sz w:val="24"/>
                <w:lang w:val="ru-RU"/>
              </w:rPr>
            </w:pPr>
            <w:r w:rsidRPr="006C6D24">
              <w:rPr>
                <w:sz w:val="24"/>
                <w:lang w:val="ru-RU"/>
              </w:rPr>
              <w:t>Сказка народная</w:t>
            </w:r>
            <w:r w:rsidRPr="006C6D24">
              <w:rPr>
                <w:spacing w:val="-57"/>
                <w:sz w:val="24"/>
                <w:lang w:val="ru-RU"/>
              </w:rPr>
              <w:t xml:space="preserve"> </w:t>
            </w:r>
            <w:r w:rsidRPr="006C6D24">
              <w:rPr>
                <w:sz w:val="24"/>
                <w:lang w:val="ru-RU"/>
              </w:rPr>
              <w:t>(фольклорная) и</w:t>
            </w:r>
            <w:r w:rsidRPr="006C6D24">
              <w:rPr>
                <w:spacing w:val="-57"/>
                <w:sz w:val="24"/>
                <w:lang w:val="ru-RU"/>
              </w:rPr>
              <w:t xml:space="preserve"> </w:t>
            </w:r>
            <w:r w:rsidRPr="006C6D24">
              <w:rPr>
                <w:sz w:val="24"/>
                <w:lang w:val="ru-RU"/>
              </w:rPr>
              <w:t>литературная</w:t>
            </w:r>
            <w:r w:rsidRPr="006C6D24">
              <w:rPr>
                <w:spacing w:val="1"/>
                <w:sz w:val="24"/>
                <w:lang w:val="ru-RU"/>
              </w:rPr>
              <w:t xml:space="preserve"> </w:t>
            </w:r>
            <w:r w:rsidRPr="006C6D24">
              <w:rPr>
                <w:sz w:val="24"/>
                <w:lang w:val="ru-RU"/>
              </w:rPr>
              <w:t>(авторская)</w:t>
            </w:r>
          </w:p>
          <w:p w:rsidR="006C6D24" w:rsidRDefault="006C6D24">
            <w:pPr>
              <w:ind w:right="220"/>
              <w:jc w:val="center"/>
              <w:rPr>
                <w:sz w:val="24"/>
              </w:rPr>
            </w:pPr>
            <w:r>
              <w:rPr>
                <w:sz w:val="24"/>
              </w:rPr>
              <w:t>(6</w:t>
            </w:r>
            <w:r>
              <w:rPr>
                <w:spacing w:val="-1"/>
                <w:sz w:val="24"/>
              </w:rPr>
              <w:t xml:space="preserve"> </w:t>
            </w:r>
            <w:r>
              <w:rPr>
                <w:sz w:val="24"/>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26"/>
              <w:rPr>
                <w:sz w:val="24"/>
                <w:lang w:val="ru-RU"/>
              </w:rPr>
            </w:pPr>
            <w:r w:rsidRPr="006C6D24">
              <w:rPr>
                <w:sz w:val="24"/>
                <w:lang w:val="ru-RU"/>
              </w:rPr>
              <w:t>Восприятие текста</w:t>
            </w:r>
            <w:r w:rsidRPr="006C6D24">
              <w:rPr>
                <w:spacing w:val="-58"/>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художественной</w:t>
            </w:r>
            <w:r w:rsidRPr="006C6D24">
              <w:rPr>
                <w:spacing w:val="1"/>
                <w:sz w:val="24"/>
                <w:lang w:val="ru-RU"/>
              </w:rPr>
              <w:t xml:space="preserve"> </w:t>
            </w:r>
            <w:r w:rsidRPr="006C6D24">
              <w:rPr>
                <w:sz w:val="24"/>
                <w:lang w:val="ru-RU"/>
              </w:rPr>
              <w:t>литературы</w:t>
            </w:r>
          </w:p>
          <w:p w:rsidR="006C6D24" w:rsidRPr="006C6D24" w:rsidRDefault="006C6D24">
            <w:pPr>
              <w:ind w:right="176"/>
              <w:rPr>
                <w:sz w:val="24"/>
                <w:lang w:val="ru-RU"/>
              </w:rPr>
            </w:pPr>
            <w:r w:rsidRPr="006C6D24">
              <w:rPr>
                <w:sz w:val="24"/>
                <w:lang w:val="ru-RU"/>
              </w:rPr>
              <w:t>и устного народного</w:t>
            </w:r>
            <w:r w:rsidRPr="006C6D24">
              <w:rPr>
                <w:spacing w:val="1"/>
                <w:sz w:val="24"/>
                <w:lang w:val="ru-RU"/>
              </w:rPr>
              <w:t xml:space="preserve"> </w:t>
            </w:r>
            <w:r w:rsidRPr="006C6D24">
              <w:rPr>
                <w:sz w:val="24"/>
                <w:lang w:val="ru-RU"/>
              </w:rPr>
              <w:t>творчества.</w:t>
            </w:r>
            <w:r w:rsidRPr="006C6D24">
              <w:rPr>
                <w:spacing w:val="-8"/>
                <w:sz w:val="24"/>
                <w:lang w:val="ru-RU"/>
              </w:rPr>
              <w:t xml:space="preserve"> </w:t>
            </w:r>
            <w:r w:rsidRPr="006C6D24">
              <w:rPr>
                <w:sz w:val="24"/>
                <w:lang w:val="ru-RU"/>
              </w:rPr>
              <w:t>Фольклорная</w:t>
            </w:r>
            <w:r w:rsidRPr="006C6D24">
              <w:rPr>
                <w:spacing w:val="-8"/>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литературная (авторская)</w:t>
            </w:r>
            <w:r w:rsidRPr="006C6D24">
              <w:rPr>
                <w:spacing w:val="1"/>
                <w:sz w:val="24"/>
                <w:lang w:val="ru-RU"/>
              </w:rPr>
              <w:t xml:space="preserve"> </w:t>
            </w:r>
            <w:r w:rsidRPr="006C6D24">
              <w:rPr>
                <w:sz w:val="24"/>
                <w:lang w:val="ru-RU"/>
              </w:rPr>
              <w:t>сказка: сходство и</w:t>
            </w:r>
            <w:r w:rsidRPr="006C6D24">
              <w:rPr>
                <w:spacing w:val="1"/>
                <w:sz w:val="24"/>
                <w:lang w:val="ru-RU"/>
              </w:rPr>
              <w:t xml:space="preserve"> </w:t>
            </w:r>
            <w:r w:rsidRPr="006C6D24">
              <w:rPr>
                <w:sz w:val="24"/>
                <w:lang w:val="ru-RU"/>
              </w:rPr>
              <w:t>различия.</w:t>
            </w:r>
          </w:p>
          <w:p w:rsidR="006C6D24" w:rsidRPr="006C6D24" w:rsidRDefault="006C6D24">
            <w:pPr>
              <w:ind w:right="180"/>
              <w:rPr>
                <w:sz w:val="24"/>
                <w:lang w:val="ru-RU"/>
              </w:rPr>
            </w:pPr>
            <w:r w:rsidRPr="006C6D24">
              <w:rPr>
                <w:sz w:val="24"/>
                <w:lang w:val="ru-RU"/>
              </w:rPr>
              <w:t>Реальность</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волшебство</w:t>
            </w:r>
            <w:r w:rsidRPr="006C6D24">
              <w:rPr>
                <w:spacing w:val="-5"/>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сказке. Событийная</w:t>
            </w:r>
            <w:r w:rsidRPr="006C6D24">
              <w:rPr>
                <w:spacing w:val="1"/>
                <w:sz w:val="24"/>
                <w:lang w:val="ru-RU"/>
              </w:rPr>
              <w:t xml:space="preserve"> </w:t>
            </w:r>
            <w:r w:rsidRPr="006C6D24">
              <w:rPr>
                <w:sz w:val="24"/>
                <w:lang w:val="ru-RU"/>
              </w:rPr>
              <w:t>сторона</w:t>
            </w:r>
            <w:r w:rsidRPr="006C6D24">
              <w:rPr>
                <w:spacing w:val="-2"/>
                <w:sz w:val="24"/>
                <w:lang w:val="ru-RU"/>
              </w:rPr>
              <w:t xml:space="preserve"> </w:t>
            </w:r>
            <w:r w:rsidRPr="006C6D24">
              <w:rPr>
                <w:sz w:val="24"/>
                <w:lang w:val="ru-RU"/>
              </w:rPr>
              <w:t>сказок:</w:t>
            </w:r>
          </w:p>
          <w:p w:rsidR="006C6D24" w:rsidRPr="006C6D24" w:rsidRDefault="006C6D24">
            <w:pPr>
              <w:ind w:right="155"/>
              <w:rPr>
                <w:sz w:val="24"/>
                <w:lang w:val="ru-RU"/>
              </w:rPr>
            </w:pPr>
            <w:r w:rsidRPr="006C6D24">
              <w:rPr>
                <w:sz w:val="24"/>
                <w:lang w:val="ru-RU"/>
              </w:rPr>
              <w:t>последовательность</w:t>
            </w:r>
            <w:r w:rsidRPr="006C6D24">
              <w:rPr>
                <w:spacing w:val="1"/>
                <w:sz w:val="24"/>
                <w:lang w:val="ru-RU"/>
              </w:rPr>
              <w:t xml:space="preserve"> </w:t>
            </w:r>
            <w:r w:rsidRPr="006C6D24">
              <w:rPr>
                <w:sz w:val="24"/>
                <w:lang w:val="ru-RU"/>
              </w:rPr>
              <w:t>событий в фольклорной</w:t>
            </w:r>
            <w:r w:rsidRPr="006C6D24">
              <w:rPr>
                <w:spacing w:val="1"/>
                <w:sz w:val="24"/>
                <w:lang w:val="ru-RU"/>
              </w:rPr>
              <w:t xml:space="preserve"> </w:t>
            </w:r>
            <w:r w:rsidRPr="006C6D24">
              <w:rPr>
                <w:sz w:val="24"/>
                <w:lang w:val="ru-RU"/>
              </w:rPr>
              <w:t>(народной) и литературной</w:t>
            </w:r>
            <w:r w:rsidRPr="006C6D24">
              <w:rPr>
                <w:spacing w:val="-57"/>
                <w:sz w:val="24"/>
                <w:lang w:val="ru-RU"/>
              </w:rPr>
              <w:t xml:space="preserve"> </w:t>
            </w:r>
            <w:r w:rsidRPr="006C6D24">
              <w:rPr>
                <w:sz w:val="24"/>
                <w:lang w:val="ru-RU"/>
              </w:rPr>
              <w:t>(авторской)</w:t>
            </w:r>
            <w:r w:rsidRPr="006C6D24">
              <w:rPr>
                <w:spacing w:val="-2"/>
                <w:sz w:val="24"/>
                <w:lang w:val="ru-RU"/>
              </w:rPr>
              <w:t xml:space="preserve"> </w:t>
            </w:r>
            <w:r w:rsidRPr="006C6D24">
              <w:rPr>
                <w:sz w:val="24"/>
                <w:lang w:val="ru-RU"/>
              </w:rPr>
              <w:t>сказке.</w:t>
            </w:r>
          </w:p>
          <w:p w:rsidR="006C6D24" w:rsidRPr="006C6D24" w:rsidRDefault="006C6D24">
            <w:pPr>
              <w:ind w:right="343"/>
              <w:rPr>
                <w:sz w:val="24"/>
                <w:lang w:val="ru-RU"/>
              </w:rPr>
            </w:pPr>
            <w:r w:rsidRPr="006C6D24">
              <w:rPr>
                <w:sz w:val="24"/>
                <w:lang w:val="ru-RU"/>
              </w:rPr>
              <w:t>Отражение сюжета в</w:t>
            </w:r>
            <w:r w:rsidRPr="006C6D24">
              <w:rPr>
                <w:spacing w:val="1"/>
                <w:sz w:val="24"/>
                <w:lang w:val="ru-RU"/>
              </w:rPr>
              <w:t xml:space="preserve"> </w:t>
            </w:r>
            <w:r w:rsidRPr="006C6D24">
              <w:rPr>
                <w:sz w:val="24"/>
                <w:lang w:val="ru-RU"/>
              </w:rPr>
              <w:t>иллюстрациях.</w:t>
            </w:r>
            <w:r w:rsidRPr="006C6D24">
              <w:rPr>
                <w:spacing w:val="1"/>
                <w:sz w:val="24"/>
                <w:lang w:val="ru-RU"/>
              </w:rPr>
              <w:t xml:space="preserve"> </w:t>
            </w:r>
            <w:r w:rsidRPr="006C6D24">
              <w:rPr>
                <w:sz w:val="24"/>
                <w:lang w:val="ru-RU"/>
              </w:rPr>
              <w:t>Герои</w:t>
            </w:r>
            <w:r w:rsidRPr="006C6D24">
              <w:rPr>
                <w:spacing w:val="1"/>
                <w:sz w:val="24"/>
                <w:lang w:val="ru-RU"/>
              </w:rPr>
              <w:t xml:space="preserve"> </w:t>
            </w:r>
            <w:r w:rsidRPr="006C6D24">
              <w:rPr>
                <w:sz w:val="24"/>
                <w:lang w:val="ru-RU"/>
              </w:rPr>
              <w:t>сказочных произведений.</w:t>
            </w:r>
            <w:r w:rsidRPr="006C6D24">
              <w:rPr>
                <w:spacing w:val="-58"/>
                <w:sz w:val="24"/>
                <w:lang w:val="ru-RU"/>
              </w:rPr>
              <w:t xml:space="preserve"> </w:t>
            </w:r>
            <w:r w:rsidRPr="006C6D24">
              <w:rPr>
                <w:sz w:val="24"/>
                <w:lang w:val="ru-RU"/>
              </w:rPr>
              <w:t>Нравственные</w:t>
            </w:r>
            <w:r w:rsidRPr="006C6D24">
              <w:rPr>
                <w:spacing w:val="13"/>
                <w:sz w:val="24"/>
                <w:lang w:val="ru-RU"/>
              </w:rPr>
              <w:t xml:space="preserve"> </w:t>
            </w:r>
            <w:r w:rsidRPr="006C6D24">
              <w:rPr>
                <w:sz w:val="24"/>
                <w:lang w:val="ru-RU"/>
              </w:rPr>
              <w:t>ценности</w:t>
            </w:r>
            <w:r w:rsidRPr="006C6D24">
              <w:rPr>
                <w:spacing w:val="1"/>
                <w:sz w:val="24"/>
                <w:lang w:val="ru-RU"/>
              </w:rPr>
              <w:t xml:space="preserve"> </w:t>
            </w:r>
            <w:r w:rsidRPr="006C6D24">
              <w:rPr>
                <w:sz w:val="24"/>
                <w:lang w:val="ru-RU"/>
              </w:rPr>
              <w:t>и идеи, традиции, быт,</w:t>
            </w:r>
            <w:r w:rsidRPr="006C6D24">
              <w:rPr>
                <w:spacing w:val="1"/>
                <w:sz w:val="24"/>
                <w:lang w:val="ru-RU"/>
              </w:rPr>
              <w:t xml:space="preserve"> </w:t>
            </w:r>
            <w:r w:rsidRPr="006C6D24">
              <w:rPr>
                <w:sz w:val="24"/>
                <w:lang w:val="ru-RU"/>
              </w:rPr>
              <w:t>культура</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русских</w:t>
            </w:r>
          </w:p>
          <w:p w:rsidR="006C6D24" w:rsidRPr="006C6D24" w:rsidRDefault="006C6D24">
            <w:pPr>
              <w:ind w:right="267"/>
              <w:rPr>
                <w:sz w:val="24"/>
                <w:lang w:val="ru-RU"/>
              </w:rPr>
            </w:pPr>
            <w:r w:rsidRPr="006C6D24">
              <w:rPr>
                <w:sz w:val="24"/>
                <w:lang w:val="ru-RU"/>
              </w:rPr>
              <w:t>народных</w:t>
            </w:r>
            <w:r w:rsidRPr="006C6D24">
              <w:rPr>
                <w:spacing w:val="-9"/>
                <w:sz w:val="24"/>
                <w:lang w:val="ru-RU"/>
              </w:rPr>
              <w:t xml:space="preserve"> </w:t>
            </w:r>
            <w:r w:rsidRPr="006C6D24">
              <w:rPr>
                <w:sz w:val="24"/>
                <w:lang w:val="ru-RU"/>
              </w:rPr>
              <w:t>и</w:t>
            </w:r>
            <w:r w:rsidRPr="006C6D24">
              <w:rPr>
                <w:spacing w:val="-8"/>
                <w:sz w:val="24"/>
                <w:lang w:val="ru-RU"/>
              </w:rPr>
              <w:t xml:space="preserve"> </w:t>
            </w:r>
            <w:r w:rsidRPr="006C6D24">
              <w:rPr>
                <w:sz w:val="24"/>
                <w:lang w:val="ru-RU"/>
              </w:rPr>
              <w:t>литературных</w:t>
            </w:r>
            <w:r w:rsidRPr="006C6D24">
              <w:rPr>
                <w:spacing w:val="-57"/>
                <w:sz w:val="24"/>
                <w:lang w:val="ru-RU"/>
              </w:rPr>
              <w:t xml:space="preserve"> </w:t>
            </w:r>
            <w:r w:rsidRPr="006C6D24">
              <w:rPr>
                <w:sz w:val="24"/>
                <w:lang w:val="ru-RU"/>
              </w:rPr>
              <w:t>(авторских) сказках,</w:t>
            </w:r>
            <w:r w:rsidRPr="006C6D24">
              <w:rPr>
                <w:spacing w:val="1"/>
                <w:sz w:val="24"/>
                <w:lang w:val="ru-RU"/>
              </w:rPr>
              <w:t xml:space="preserve"> </w:t>
            </w:r>
            <w:r w:rsidRPr="006C6D24">
              <w:rPr>
                <w:sz w:val="24"/>
                <w:lang w:val="ru-RU"/>
              </w:rPr>
              <w:t>поступки, отражающие</w:t>
            </w:r>
            <w:r w:rsidRPr="006C6D24">
              <w:rPr>
                <w:spacing w:val="1"/>
                <w:sz w:val="24"/>
                <w:lang w:val="ru-RU"/>
              </w:rPr>
              <w:t xml:space="preserve"> </w:t>
            </w:r>
            <w:r w:rsidRPr="006C6D24">
              <w:rPr>
                <w:sz w:val="24"/>
                <w:lang w:val="ru-RU"/>
              </w:rPr>
              <w:t>нравственные</w:t>
            </w:r>
          </w:p>
          <w:p w:rsidR="006C6D24" w:rsidRPr="006C6D24" w:rsidRDefault="006C6D24">
            <w:pPr>
              <w:ind w:right="619"/>
              <w:rPr>
                <w:sz w:val="24"/>
                <w:lang w:val="ru-RU"/>
              </w:rPr>
            </w:pPr>
            <w:r w:rsidRPr="006C6D24">
              <w:rPr>
                <w:sz w:val="24"/>
                <w:lang w:val="ru-RU"/>
              </w:rPr>
              <w:t>качества (отношение к</w:t>
            </w:r>
            <w:r w:rsidRPr="006C6D24">
              <w:rPr>
                <w:spacing w:val="-57"/>
                <w:sz w:val="24"/>
                <w:lang w:val="ru-RU"/>
              </w:rPr>
              <w:t xml:space="preserve"> </w:t>
            </w:r>
            <w:r w:rsidRPr="006C6D24">
              <w:rPr>
                <w:sz w:val="24"/>
                <w:lang w:val="ru-RU"/>
              </w:rPr>
              <w:t>природе,</w:t>
            </w:r>
            <w:r w:rsidRPr="006C6D24">
              <w:rPr>
                <w:spacing w:val="-1"/>
                <w:sz w:val="24"/>
                <w:lang w:val="ru-RU"/>
              </w:rPr>
              <w:t xml:space="preserve"> </w:t>
            </w:r>
            <w:r w:rsidRPr="006C6D24">
              <w:rPr>
                <w:sz w:val="24"/>
                <w:lang w:val="ru-RU"/>
              </w:rPr>
              <w:t>людям,</w:t>
            </w:r>
          </w:p>
          <w:p w:rsidR="006C6D24" w:rsidRDefault="006C6D24">
            <w:pPr>
              <w:spacing w:line="259" w:lineRule="exact"/>
              <w:rPr>
                <w:sz w:val="24"/>
              </w:rPr>
            </w:pPr>
            <w:r>
              <w:rPr>
                <w:sz w:val="24"/>
              </w:rPr>
              <w:t>предметам)</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17"/>
              <w:rPr>
                <w:sz w:val="24"/>
                <w:lang w:val="ru-RU"/>
              </w:rPr>
            </w:pPr>
            <w:r w:rsidRPr="006C6D24">
              <w:rPr>
                <w:sz w:val="24"/>
                <w:lang w:val="ru-RU"/>
              </w:rPr>
              <w:t>Слушание чтения учителем фольклорных произведений</w:t>
            </w:r>
            <w:r w:rsidRPr="006C6D24">
              <w:rPr>
                <w:spacing w:val="-58"/>
                <w:sz w:val="24"/>
                <w:lang w:val="ru-RU"/>
              </w:rPr>
              <w:t xml:space="preserve"> </w:t>
            </w:r>
            <w:r w:rsidRPr="006C6D24">
              <w:rPr>
                <w:sz w:val="24"/>
                <w:lang w:val="ru-RU"/>
              </w:rPr>
              <w:t>(на примере русских народных сказок: «Кот, петух и</w:t>
            </w:r>
            <w:r w:rsidRPr="006C6D24">
              <w:rPr>
                <w:spacing w:val="1"/>
                <w:sz w:val="24"/>
                <w:lang w:val="ru-RU"/>
              </w:rPr>
              <w:t xml:space="preserve"> </w:t>
            </w:r>
            <w:r w:rsidRPr="006C6D24">
              <w:rPr>
                <w:sz w:val="24"/>
                <w:lang w:val="ru-RU"/>
              </w:rPr>
              <w:t>лиса», «Кот и лиса», «Жихарка», «Лисичка-сестричка и</w:t>
            </w:r>
            <w:r w:rsidRPr="006C6D24">
              <w:rPr>
                <w:spacing w:val="1"/>
                <w:sz w:val="24"/>
                <w:lang w:val="ru-RU"/>
              </w:rPr>
              <w:t xml:space="preserve"> </w:t>
            </w:r>
            <w:r w:rsidRPr="006C6D24">
              <w:rPr>
                <w:sz w:val="24"/>
                <w:lang w:val="ru-RU"/>
              </w:rPr>
              <w:t>волк»</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литературных</w:t>
            </w:r>
            <w:r w:rsidRPr="006C6D24">
              <w:rPr>
                <w:spacing w:val="-1"/>
                <w:sz w:val="24"/>
                <w:lang w:val="ru-RU"/>
              </w:rPr>
              <w:t xml:space="preserve"> </w:t>
            </w:r>
            <w:r w:rsidRPr="006C6D24">
              <w:rPr>
                <w:sz w:val="24"/>
                <w:lang w:val="ru-RU"/>
              </w:rPr>
              <w:t>(авторских):</w:t>
            </w:r>
            <w:r w:rsidRPr="006C6D24">
              <w:rPr>
                <w:spacing w:val="-1"/>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Чуковский</w:t>
            </w:r>
          </w:p>
          <w:p w:rsidR="006C6D24" w:rsidRPr="006C6D24" w:rsidRDefault="006C6D24">
            <w:pPr>
              <w:rPr>
                <w:sz w:val="24"/>
                <w:lang w:val="ru-RU"/>
              </w:rPr>
            </w:pPr>
            <w:r w:rsidRPr="006C6D24">
              <w:rPr>
                <w:sz w:val="24"/>
                <w:lang w:val="ru-RU"/>
              </w:rPr>
              <w:t>«Путаница»,</w:t>
            </w:r>
          </w:p>
          <w:p w:rsidR="006C6D24" w:rsidRPr="006C6D24" w:rsidRDefault="006C6D24">
            <w:pPr>
              <w:ind w:right="447"/>
              <w:rPr>
                <w:sz w:val="24"/>
                <w:lang w:val="ru-RU"/>
              </w:rPr>
            </w:pPr>
            <w:r w:rsidRPr="006C6D24">
              <w:rPr>
                <w:sz w:val="24"/>
                <w:lang w:val="ru-RU"/>
              </w:rPr>
              <w:t>«Айболит», «Муха-Цокотуха», С. Я. Маршак «Тихая</w:t>
            </w:r>
            <w:r w:rsidRPr="006C6D24">
              <w:rPr>
                <w:spacing w:val="-58"/>
                <w:sz w:val="24"/>
                <w:lang w:val="ru-RU"/>
              </w:rPr>
              <w:t xml:space="preserve"> </w:t>
            </w:r>
            <w:r w:rsidRPr="006C6D24">
              <w:rPr>
                <w:sz w:val="24"/>
                <w:lang w:val="ru-RU"/>
              </w:rPr>
              <w:t>сказка»,</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Г.</w:t>
            </w:r>
            <w:r w:rsidRPr="006C6D24">
              <w:rPr>
                <w:spacing w:val="-2"/>
                <w:sz w:val="24"/>
                <w:lang w:val="ru-RU"/>
              </w:rPr>
              <w:t xml:space="preserve"> </w:t>
            </w:r>
            <w:r w:rsidRPr="006C6D24">
              <w:rPr>
                <w:sz w:val="24"/>
                <w:lang w:val="ru-RU"/>
              </w:rPr>
              <w:t>Сутеев</w:t>
            </w:r>
            <w:r w:rsidRPr="006C6D24">
              <w:rPr>
                <w:spacing w:val="-1"/>
                <w:sz w:val="24"/>
                <w:lang w:val="ru-RU"/>
              </w:rPr>
              <w:t xml:space="preserve"> </w:t>
            </w:r>
            <w:r w:rsidRPr="006C6D24">
              <w:rPr>
                <w:sz w:val="24"/>
                <w:lang w:val="ru-RU"/>
              </w:rPr>
              <w:t>«Палочка-выручалочка»).</w:t>
            </w:r>
          </w:p>
          <w:p w:rsidR="006C6D24" w:rsidRPr="006C6D24" w:rsidRDefault="006C6D24">
            <w:pPr>
              <w:ind w:right="227"/>
              <w:rPr>
                <w:sz w:val="24"/>
                <w:lang w:val="ru-RU"/>
              </w:rPr>
            </w:pPr>
            <w:r w:rsidRPr="006C6D24">
              <w:rPr>
                <w:sz w:val="24"/>
                <w:lang w:val="ru-RU"/>
              </w:rPr>
              <w:t>Учебный диалог: обсуждение вопросов — какова тема</w:t>
            </w:r>
            <w:r w:rsidRPr="006C6D24">
              <w:rPr>
                <w:spacing w:val="-57"/>
                <w:sz w:val="24"/>
                <w:lang w:val="ru-RU"/>
              </w:rPr>
              <w:t xml:space="preserve"> </w:t>
            </w:r>
            <w:r w:rsidRPr="006C6D24">
              <w:rPr>
                <w:sz w:val="24"/>
                <w:lang w:val="ru-RU"/>
              </w:rPr>
              <w:t>сказки, кто её герои, что произошло (что происходило)</w:t>
            </w:r>
            <w:r w:rsidRPr="006C6D24">
              <w:rPr>
                <w:spacing w:val="-58"/>
                <w:sz w:val="24"/>
                <w:lang w:val="ru-RU"/>
              </w:rPr>
              <w:t xml:space="preserve"> </w:t>
            </w:r>
            <w:r w:rsidRPr="006C6D24">
              <w:rPr>
                <w:sz w:val="24"/>
                <w:lang w:val="ru-RU"/>
              </w:rPr>
              <w:t>в сказке. Задание на формулирование предложений с</w:t>
            </w:r>
            <w:r w:rsidRPr="006C6D24">
              <w:rPr>
                <w:spacing w:val="1"/>
                <w:sz w:val="24"/>
                <w:lang w:val="ru-RU"/>
              </w:rPr>
              <w:t xml:space="preserve"> </w:t>
            </w:r>
            <w:r w:rsidRPr="006C6D24">
              <w:rPr>
                <w:sz w:val="24"/>
                <w:lang w:val="ru-RU"/>
              </w:rPr>
              <w:t>использованием</w:t>
            </w:r>
            <w:r w:rsidRPr="006C6D24">
              <w:rPr>
                <w:spacing w:val="-1"/>
                <w:sz w:val="24"/>
                <w:lang w:val="ru-RU"/>
              </w:rPr>
              <w:t xml:space="preserve"> </w:t>
            </w:r>
            <w:r w:rsidRPr="006C6D24">
              <w:rPr>
                <w:sz w:val="24"/>
                <w:lang w:val="ru-RU"/>
              </w:rPr>
              <w:t>вопросительного</w:t>
            </w:r>
            <w:r w:rsidRPr="006C6D24">
              <w:rPr>
                <w:spacing w:val="-1"/>
                <w:sz w:val="24"/>
                <w:lang w:val="ru-RU"/>
              </w:rPr>
              <w:t xml:space="preserve"> </w:t>
            </w:r>
            <w:r w:rsidRPr="006C6D24">
              <w:rPr>
                <w:sz w:val="24"/>
                <w:lang w:val="ru-RU"/>
              </w:rPr>
              <w:t>слова</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учётом</w:t>
            </w:r>
          </w:p>
          <w:p w:rsidR="006C6D24" w:rsidRPr="006C6D24" w:rsidRDefault="006C6D24">
            <w:pPr>
              <w:ind w:right="709"/>
              <w:rPr>
                <w:sz w:val="24"/>
                <w:lang w:val="ru-RU"/>
              </w:rPr>
            </w:pPr>
            <w:r w:rsidRPr="006C6D24">
              <w:rPr>
                <w:sz w:val="24"/>
                <w:lang w:val="ru-RU"/>
              </w:rPr>
              <w:t>фактического</w:t>
            </w:r>
            <w:r w:rsidRPr="006C6D24">
              <w:rPr>
                <w:spacing w:val="-3"/>
                <w:sz w:val="24"/>
                <w:lang w:val="ru-RU"/>
              </w:rPr>
              <w:t xml:space="preserve"> </w:t>
            </w:r>
            <w:r w:rsidRPr="006C6D24">
              <w:rPr>
                <w:sz w:val="24"/>
                <w:lang w:val="ru-RU"/>
              </w:rPr>
              <w:t>содержания</w:t>
            </w:r>
            <w:r w:rsidRPr="006C6D24">
              <w:rPr>
                <w:spacing w:val="-2"/>
                <w:sz w:val="24"/>
                <w:lang w:val="ru-RU"/>
              </w:rPr>
              <w:t xml:space="preserve"> </w:t>
            </w:r>
            <w:r w:rsidRPr="006C6D24">
              <w:rPr>
                <w:sz w:val="24"/>
                <w:lang w:val="ru-RU"/>
              </w:rPr>
              <w:t>текста</w:t>
            </w:r>
            <w:r w:rsidRPr="006C6D24">
              <w:rPr>
                <w:spacing w:val="-3"/>
                <w:sz w:val="24"/>
                <w:lang w:val="ru-RU"/>
              </w:rPr>
              <w:t xml:space="preserve"> </w:t>
            </w:r>
            <w:r w:rsidRPr="006C6D24">
              <w:rPr>
                <w:sz w:val="24"/>
                <w:lang w:val="ru-RU"/>
              </w:rPr>
              <w:t>(где?</w:t>
            </w:r>
            <w:r w:rsidRPr="006C6D24">
              <w:rPr>
                <w:spacing w:val="-3"/>
                <w:sz w:val="24"/>
                <w:lang w:val="ru-RU"/>
              </w:rPr>
              <w:t xml:space="preserve"> </w:t>
            </w:r>
            <w:r w:rsidRPr="006C6D24">
              <w:rPr>
                <w:sz w:val="24"/>
                <w:lang w:val="ru-RU"/>
              </w:rPr>
              <w:t>как?</w:t>
            </w:r>
            <w:r w:rsidRPr="006C6D24">
              <w:rPr>
                <w:spacing w:val="-4"/>
                <w:sz w:val="24"/>
                <w:lang w:val="ru-RU"/>
              </w:rPr>
              <w:t xml:space="preserve"> </w:t>
            </w:r>
            <w:r w:rsidRPr="006C6D24">
              <w:rPr>
                <w:sz w:val="24"/>
                <w:lang w:val="ru-RU"/>
              </w:rPr>
              <w:t>когда?</w:t>
            </w:r>
            <w:r w:rsidRPr="006C6D24">
              <w:rPr>
                <w:spacing w:val="-57"/>
                <w:sz w:val="24"/>
                <w:lang w:val="ru-RU"/>
              </w:rPr>
              <w:t xml:space="preserve"> </w:t>
            </w:r>
            <w:r w:rsidRPr="006C6D24">
              <w:rPr>
                <w:sz w:val="24"/>
                <w:lang w:val="ru-RU"/>
              </w:rPr>
              <w:t>почему?).</w:t>
            </w:r>
          </w:p>
          <w:p w:rsidR="006C6D24" w:rsidRPr="006C6D24" w:rsidRDefault="006C6D24">
            <w:pPr>
              <w:ind w:right="326"/>
              <w:jc w:val="both"/>
              <w:rPr>
                <w:sz w:val="24"/>
                <w:lang w:val="ru-RU"/>
              </w:rPr>
            </w:pPr>
            <w:r w:rsidRPr="006C6D24">
              <w:rPr>
                <w:sz w:val="24"/>
                <w:lang w:val="ru-RU"/>
              </w:rPr>
              <w:t>Упражнение в самостоятельном чтении вслух целыми</w:t>
            </w:r>
            <w:r w:rsidRPr="006C6D24">
              <w:rPr>
                <w:spacing w:val="-57"/>
                <w:sz w:val="24"/>
                <w:lang w:val="ru-RU"/>
              </w:rPr>
              <w:t xml:space="preserve"> </w:t>
            </w:r>
            <w:r w:rsidRPr="006C6D24">
              <w:rPr>
                <w:sz w:val="24"/>
                <w:lang w:val="ru-RU"/>
              </w:rPr>
              <w:t>словами с постепенным увеличением скорости чтения</w:t>
            </w:r>
            <w:r w:rsidRPr="006C6D24">
              <w:rPr>
                <w:spacing w:val="-58"/>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соответствии</w:t>
            </w:r>
          </w:p>
          <w:p w:rsidR="006C6D24" w:rsidRPr="006C6D24" w:rsidRDefault="006C6D24">
            <w:pPr>
              <w:ind w:right="388"/>
              <w:rPr>
                <w:sz w:val="24"/>
                <w:lang w:val="ru-RU"/>
              </w:rPr>
            </w:pPr>
            <w:r w:rsidRPr="006C6D24">
              <w:rPr>
                <w:sz w:val="24"/>
                <w:lang w:val="ru-RU"/>
              </w:rPr>
              <w:t>с индивидуальными возможностями учащегося).</w:t>
            </w:r>
            <w:r w:rsidRPr="006C6D24">
              <w:rPr>
                <w:spacing w:val="1"/>
                <w:sz w:val="24"/>
                <w:lang w:val="ru-RU"/>
              </w:rPr>
              <w:t xml:space="preserve"> </w:t>
            </w:r>
            <w:r w:rsidRPr="006C6D24">
              <w:rPr>
                <w:sz w:val="24"/>
                <w:lang w:val="ru-RU"/>
              </w:rPr>
              <w:t>Смысловое чтение народных (фольклорных) и</w:t>
            </w:r>
            <w:r w:rsidRPr="006C6D24">
              <w:rPr>
                <w:spacing w:val="1"/>
                <w:sz w:val="24"/>
                <w:lang w:val="ru-RU"/>
              </w:rPr>
              <w:t xml:space="preserve"> </w:t>
            </w:r>
            <w:r w:rsidRPr="006C6D24">
              <w:rPr>
                <w:sz w:val="24"/>
                <w:lang w:val="ru-RU"/>
              </w:rPr>
              <w:t>литературных (авторских) сказок. Например, русские</w:t>
            </w:r>
            <w:r w:rsidRPr="006C6D24">
              <w:rPr>
                <w:spacing w:val="-58"/>
                <w:sz w:val="24"/>
                <w:lang w:val="ru-RU"/>
              </w:rPr>
              <w:t xml:space="preserve"> </w:t>
            </w:r>
            <w:r w:rsidRPr="006C6D24">
              <w:rPr>
                <w:sz w:val="24"/>
                <w:lang w:val="ru-RU"/>
              </w:rPr>
              <w:t>народные</w:t>
            </w:r>
            <w:r w:rsidRPr="006C6D24">
              <w:rPr>
                <w:spacing w:val="-4"/>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«Лиса</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рак»,</w:t>
            </w:r>
            <w:r w:rsidRPr="006C6D24">
              <w:rPr>
                <w:spacing w:val="-2"/>
                <w:sz w:val="24"/>
                <w:lang w:val="ru-RU"/>
              </w:rPr>
              <w:t xml:space="preserve"> </w:t>
            </w:r>
            <w:r w:rsidRPr="006C6D24">
              <w:rPr>
                <w:sz w:val="24"/>
                <w:lang w:val="ru-RU"/>
              </w:rPr>
              <w:t>«Лисица</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тетерев»,</w:t>
            </w:r>
          </w:p>
          <w:p w:rsidR="006C6D24" w:rsidRPr="006C6D24" w:rsidRDefault="006C6D24">
            <w:pPr>
              <w:ind w:right="117"/>
              <w:rPr>
                <w:sz w:val="24"/>
                <w:lang w:val="ru-RU"/>
              </w:rPr>
            </w:pPr>
            <w:r w:rsidRPr="006C6D24">
              <w:rPr>
                <w:sz w:val="24"/>
                <w:lang w:val="ru-RU"/>
              </w:rPr>
              <w:t>«Журавль</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цапля»,</w:t>
            </w:r>
            <w:r w:rsidRPr="006C6D24">
              <w:rPr>
                <w:spacing w:val="-4"/>
                <w:sz w:val="24"/>
                <w:lang w:val="ru-RU"/>
              </w:rPr>
              <w:t xml:space="preserve"> </w:t>
            </w:r>
            <w:r w:rsidRPr="006C6D24">
              <w:rPr>
                <w:sz w:val="24"/>
                <w:lang w:val="ru-RU"/>
              </w:rPr>
              <w:t>«Волк</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семеро</w:t>
            </w:r>
            <w:r w:rsidRPr="006C6D24">
              <w:rPr>
                <w:spacing w:val="-3"/>
                <w:sz w:val="24"/>
                <w:lang w:val="ru-RU"/>
              </w:rPr>
              <w:t xml:space="preserve"> </w:t>
            </w:r>
            <w:r w:rsidRPr="006C6D24">
              <w:rPr>
                <w:sz w:val="24"/>
                <w:lang w:val="ru-RU"/>
              </w:rPr>
              <w:t>козлят»,</w:t>
            </w:r>
            <w:r w:rsidRPr="006C6D24">
              <w:rPr>
                <w:spacing w:val="-2"/>
                <w:sz w:val="24"/>
                <w:lang w:val="ru-RU"/>
              </w:rPr>
              <w:t xml:space="preserve"> </w:t>
            </w:r>
            <w:r w:rsidRPr="006C6D24">
              <w:rPr>
                <w:sz w:val="24"/>
                <w:lang w:val="ru-RU"/>
              </w:rPr>
              <w:t>«Лиса</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заяц», татарская народная сказка «Два лентяя»,</w:t>
            </w:r>
            <w:r w:rsidRPr="006C6D24">
              <w:rPr>
                <w:spacing w:val="1"/>
                <w:sz w:val="24"/>
                <w:lang w:val="ru-RU"/>
              </w:rPr>
              <w:t xml:space="preserve"> </w:t>
            </w:r>
            <w:r w:rsidRPr="006C6D24">
              <w:rPr>
                <w:sz w:val="24"/>
                <w:lang w:val="ru-RU"/>
              </w:rPr>
              <w:t>ингушская народная сказка «Заяц и черепаха»,</w:t>
            </w:r>
            <w:r w:rsidRPr="006C6D24">
              <w:rPr>
                <w:spacing w:val="1"/>
                <w:sz w:val="24"/>
                <w:lang w:val="ru-RU"/>
              </w:rPr>
              <w:t xml:space="preserve"> </w:t>
            </w:r>
            <w:r w:rsidRPr="006C6D24">
              <w:rPr>
                <w:sz w:val="24"/>
                <w:lang w:val="ru-RU"/>
              </w:rPr>
              <w:t>литературные</w:t>
            </w:r>
            <w:r w:rsidRPr="006C6D24">
              <w:rPr>
                <w:spacing w:val="-4"/>
                <w:sz w:val="24"/>
                <w:lang w:val="ru-RU"/>
              </w:rPr>
              <w:t xml:space="preserve"> </w:t>
            </w:r>
            <w:r w:rsidRPr="006C6D24">
              <w:rPr>
                <w:sz w:val="24"/>
                <w:lang w:val="ru-RU"/>
              </w:rPr>
              <w:t>(авторские)</w:t>
            </w:r>
            <w:r w:rsidRPr="006C6D24">
              <w:rPr>
                <w:spacing w:val="-2"/>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Д.</w:t>
            </w:r>
            <w:r w:rsidRPr="006C6D24">
              <w:rPr>
                <w:spacing w:val="-3"/>
                <w:sz w:val="24"/>
                <w:lang w:val="ru-RU"/>
              </w:rPr>
              <w:t xml:space="preserve"> </w:t>
            </w:r>
            <w:r w:rsidRPr="006C6D24">
              <w:rPr>
                <w:sz w:val="24"/>
                <w:lang w:val="ru-RU"/>
              </w:rPr>
              <w:t>Ушинский</w:t>
            </w:r>
          </w:p>
          <w:p w:rsidR="006C6D24" w:rsidRPr="006C6D24" w:rsidRDefault="006C6D24">
            <w:pPr>
              <w:rPr>
                <w:sz w:val="24"/>
                <w:lang w:val="ru-RU"/>
              </w:rPr>
            </w:pPr>
            <w:r w:rsidRPr="006C6D24">
              <w:rPr>
                <w:sz w:val="24"/>
                <w:lang w:val="ru-RU"/>
              </w:rPr>
              <w:t>«Петух</w:t>
            </w:r>
          </w:p>
          <w:p w:rsidR="006C6D24" w:rsidRPr="006C6D24" w:rsidRDefault="006C6D24">
            <w:pPr>
              <w:ind w:right="225"/>
              <w:rPr>
                <w:sz w:val="24"/>
                <w:lang w:val="ru-RU"/>
              </w:rPr>
            </w:pPr>
            <w:r w:rsidRPr="006C6D24">
              <w:rPr>
                <w:sz w:val="24"/>
                <w:lang w:val="ru-RU"/>
              </w:rPr>
              <w:t>и собака», «Лиса и козёл», В. Г. Сутеев «Кораблик», В.</w:t>
            </w:r>
            <w:r w:rsidRPr="006C6D24">
              <w:rPr>
                <w:spacing w:val="-57"/>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Бианки «Лис</w:t>
            </w:r>
            <w:r w:rsidRPr="006C6D24">
              <w:rPr>
                <w:spacing w:val="-2"/>
                <w:sz w:val="24"/>
                <w:lang w:val="ru-RU"/>
              </w:rPr>
              <w:t xml:space="preserve"> </w:t>
            </w:r>
            <w:r w:rsidRPr="006C6D24">
              <w:rPr>
                <w:sz w:val="24"/>
                <w:lang w:val="ru-RU"/>
              </w:rPr>
              <w:t>и Мышонок»,</w:t>
            </w:r>
            <w:r w:rsidRPr="006C6D24">
              <w:rPr>
                <w:spacing w:val="-1"/>
                <w:sz w:val="24"/>
                <w:lang w:val="ru-RU"/>
              </w:rPr>
              <w:t xml:space="preserve"> </w:t>
            </w:r>
            <w:r w:rsidRPr="006C6D24">
              <w:rPr>
                <w:sz w:val="24"/>
                <w:lang w:val="ru-RU"/>
              </w:rPr>
              <w:t>Е. И.</w:t>
            </w:r>
            <w:r w:rsidRPr="006C6D24">
              <w:rPr>
                <w:spacing w:val="-1"/>
                <w:sz w:val="24"/>
                <w:lang w:val="ru-RU"/>
              </w:rPr>
              <w:t xml:space="preserve"> </w:t>
            </w:r>
            <w:r w:rsidRPr="006C6D24">
              <w:rPr>
                <w:sz w:val="24"/>
                <w:lang w:val="ru-RU"/>
              </w:rPr>
              <w:t>Чарушин</w:t>
            </w:r>
          </w:p>
          <w:p w:rsidR="006C6D24" w:rsidRPr="006C6D24" w:rsidRDefault="006C6D24">
            <w:pPr>
              <w:spacing w:line="270" w:lineRule="atLeast"/>
              <w:ind w:right="369"/>
              <w:rPr>
                <w:sz w:val="24"/>
                <w:lang w:val="ru-RU"/>
              </w:rPr>
            </w:pPr>
            <w:r w:rsidRPr="006C6D24">
              <w:rPr>
                <w:sz w:val="24"/>
                <w:lang w:val="ru-RU"/>
              </w:rPr>
              <w:t>«Теремок», А. С. Пушкин «Сказка о царе Салтане…»</w:t>
            </w:r>
            <w:r w:rsidRPr="006C6D24">
              <w:rPr>
                <w:spacing w:val="-57"/>
                <w:sz w:val="24"/>
                <w:lang w:val="ru-RU"/>
              </w:rPr>
              <w:t xml:space="preserve"> </w:t>
            </w:r>
            <w:r w:rsidRPr="006C6D24">
              <w:rPr>
                <w:sz w:val="24"/>
                <w:lang w:val="ru-RU"/>
              </w:rPr>
              <w:t>(отрывок)</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др.</w:t>
            </w:r>
            <w:r w:rsidRPr="006C6D24">
              <w:rPr>
                <w:spacing w:val="-1"/>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4</w:t>
            </w:r>
            <w:r w:rsidRPr="006C6D24">
              <w:rPr>
                <w:spacing w:val="-1"/>
                <w:sz w:val="24"/>
                <w:lang w:val="ru-RU"/>
              </w:rPr>
              <w:t xml:space="preserve"> </w:t>
            </w:r>
            <w:r w:rsidRPr="006C6D24">
              <w:rPr>
                <w:sz w:val="24"/>
                <w:lang w:val="ru-RU"/>
              </w:rPr>
              <w:t>произведений</w:t>
            </w:r>
            <w:r w:rsidRPr="006C6D24">
              <w:rPr>
                <w:spacing w:val="-4"/>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p>
        </w:tc>
        <w:tc>
          <w:tcPr>
            <w:tcW w:w="333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25"/>
              <w:rPr>
                <w:sz w:val="24"/>
                <w:lang w:val="ru-RU"/>
              </w:rPr>
            </w:pPr>
            <w:hyperlink r:id="rId5"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elementy</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email</w:t>
              </w:r>
            </w:hyperlink>
            <w:r w:rsidRPr="006C6D24">
              <w:rPr>
                <w:color w:val="0087CC"/>
                <w:spacing w:val="1"/>
                <w:sz w:val="24"/>
                <w:lang w:val="ru-RU"/>
              </w:rPr>
              <w:t xml:space="preserve"> </w:t>
            </w:r>
            <w:hyperlink r:id="rId6"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clow</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7"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nation</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9"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animal</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apus</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site</w:t>
              </w:r>
              <w:r w:rsidRPr="006C6D24">
                <w:rPr>
                  <w:rStyle w:val="a5"/>
                  <w:rFonts w:eastAsiaTheme="majorEastAsia"/>
                  <w:color w:val="0087CC"/>
                  <w:sz w:val="24"/>
                  <w:lang w:val="ru-RU"/>
                </w:rPr>
                <w:t>.</w:t>
              </w:r>
              <w:r>
                <w:rPr>
                  <w:rStyle w:val="a5"/>
                  <w:rFonts w:eastAsiaTheme="majorEastAsia"/>
                  <w:color w:val="0087CC"/>
                  <w:sz w:val="24"/>
                </w:rPr>
                <w:t>xp</w:t>
              </w:r>
            </w:hyperlink>
            <w:r w:rsidRPr="006C6D24">
              <w:rPr>
                <w:color w:val="0087CC"/>
                <w:spacing w:val="1"/>
                <w:sz w:val="24"/>
                <w:lang w:val="ru-RU"/>
              </w:rPr>
              <w:t xml:space="preserve"> </w:t>
            </w:r>
            <w:hyperlink r:id="rId1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bird</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laddition</w:t>
              </w:r>
              <w:r w:rsidRPr="006C6D24">
                <w:rPr>
                  <w:rStyle w:val="a5"/>
                  <w:rFonts w:eastAsiaTheme="majorEastAsia"/>
                  <w:color w:val="0087CC"/>
                  <w:sz w:val="24"/>
                  <w:lang w:val="ru-RU"/>
                </w:rPr>
                <w:t>.</w:t>
              </w:r>
              <w:r>
                <w:rPr>
                  <w:rStyle w:val="a5"/>
                  <w:rFonts w:eastAsiaTheme="majorEastAsia"/>
                  <w:color w:val="0087CC"/>
                  <w:sz w:val="24"/>
                </w:rPr>
                <w:t>com</w:t>
              </w:r>
            </w:hyperlink>
            <w:r w:rsidRPr="006C6D24">
              <w:rPr>
                <w:color w:val="0087CC"/>
                <w:spacing w:val="1"/>
                <w:sz w:val="24"/>
                <w:lang w:val="ru-RU"/>
              </w:rPr>
              <w:t xml:space="preserve"> </w:t>
            </w:r>
            <w:hyperlink r:id="rId13"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n</w:t>
              </w:r>
              <w:r w:rsidRPr="006C6D24">
                <w:rPr>
                  <w:rStyle w:val="a5"/>
                  <w:rFonts w:eastAsiaTheme="majorEastAsia"/>
                  <w:color w:val="0087CC"/>
                  <w:sz w:val="24"/>
                  <w:lang w:val="ru-RU"/>
                </w:rPr>
                <w:t>-</w:t>
              </w:r>
              <w:r>
                <w:rPr>
                  <w:rStyle w:val="a5"/>
                  <w:rFonts w:eastAsiaTheme="majorEastAsia"/>
                  <w:color w:val="0087CC"/>
                  <w:sz w:val="24"/>
                </w:rPr>
                <w:t>shkola</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4"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school</w:t>
              </w:r>
              <w:r w:rsidRPr="006C6D24">
                <w:rPr>
                  <w:rStyle w:val="a5"/>
                  <w:rFonts w:eastAsiaTheme="majorEastAsia"/>
                  <w:color w:val="0087CC"/>
                  <w:sz w:val="24"/>
                  <w:lang w:val="ru-RU"/>
                </w:rPr>
                <w:t>-</w:t>
              </w:r>
              <w:r>
                <w:rPr>
                  <w:rStyle w:val="a5"/>
                  <w:rFonts w:eastAsiaTheme="majorEastAsia"/>
                  <w:color w:val="0087CC"/>
                  <w:sz w:val="24"/>
                </w:rPr>
                <w:t>collection</w:t>
              </w:r>
              <w:r w:rsidRPr="006C6D24">
                <w:rPr>
                  <w:rStyle w:val="a5"/>
                  <w:rFonts w:eastAsiaTheme="majorEastAsia"/>
                  <w:color w:val="0087CC"/>
                  <w:sz w:val="24"/>
                  <w:lang w:val="ru-RU"/>
                </w:rPr>
                <w:t>.</w:t>
              </w:r>
              <w:r>
                <w:rPr>
                  <w:rStyle w:val="a5"/>
                  <w:rFonts w:eastAsiaTheme="majorEastAsia"/>
                  <w:color w:val="0087CC"/>
                  <w:sz w:val="24"/>
                </w:rPr>
                <w:t>edu</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58"/>
                <w:sz w:val="24"/>
                <w:lang w:val="ru-RU"/>
              </w:rPr>
              <w:t xml:space="preserve"> </w:t>
            </w:r>
            <w:hyperlink r:id="rId15"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uchportal</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6"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school</w:t>
              </w:r>
              <w:r w:rsidRPr="006C6D24">
                <w:rPr>
                  <w:rStyle w:val="a5"/>
                  <w:rFonts w:eastAsiaTheme="majorEastAsia"/>
                  <w:color w:val="0087CC"/>
                  <w:sz w:val="24"/>
                  <w:lang w:val="ru-RU"/>
                </w:rPr>
                <w:t>-</w:t>
              </w:r>
              <w:r>
                <w:rPr>
                  <w:rStyle w:val="a5"/>
                  <w:rFonts w:eastAsiaTheme="majorEastAsia"/>
                  <w:color w:val="0087CC"/>
                  <w:sz w:val="24"/>
                </w:rPr>
                <w:t>collection</w:t>
              </w:r>
              <w:r w:rsidRPr="006C6D24">
                <w:rPr>
                  <w:rStyle w:val="a5"/>
                  <w:rFonts w:eastAsiaTheme="majorEastAsia"/>
                  <w:color w:val="0087CC"/>
                  <w:sz w:val="24"/>
                  <w:lang w:val="ru-RU"/>
                </w:rPr>
                <w:t>.</w:t>
              </w:r>
              <w:r>
                <w:rPr>
                  <w:rStyle w:val="a5"/>
                  <w:rFonts w:eastAsiaTheme="majorEastAsia"/>
                  <w:color w:val="0087CC"/>
                  <w:sz w:val="24"/>
                </w:rPr>
                <w:t>edu</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58"/>
                <w:sz w:val="24"/>
                <w:lang w:val="ru-RU"/>
              </w:rPr>
              <w:t xml:space="preserve"> </w:t>
            </w:r>
            <w:hyperlink r:id="rId17"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nachalka</w:t>
              </w:r>
              <w:r w:rsidRPr="006C6D24">
                <w:rPr>
                  <w:rStyle w:val="a5"/>
                  <w:rFonts w:eastAsiaTheme="majorEastAsia"/>
                  <w:color w:val="0087CC"/>
                  <w:sz w:val="24"/>
                  <w:lang w:val="ru-RU"/>
                </w:rPr>
                <w:t>.</w:t>
              </w:r>
              <w:r>
                <w:rPr>
                  <w:rStyle w:val="a5"/>
                  <w:rFonts w:eastAsiaTheme="majorEastAsia"/>
                  <w:color w:val="0087CC"/>
                  <w:sz w:val="24"/>
                </w:rPr>
                <w:t>info</w:t>
              </w:r>
            </w:hyperlink>
            <w:r w:rsidRPr="006C6D24">
              <w:rPr>
                <w:color w:val="0087CC"/>
                <w:spacing w:val="1"/>
                <w:sz w:val="24"/>
                <w:lang w:val="ru-RU"/>
              </w:rPr>
              <w:t xml:space="preserve"> </w:t>
            </w:r>
            <w:hyperlink r:id="rId1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openclass</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9"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classmag</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2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zavuch</w:t>
              </w:r>
              <w:r w:rsidRPr="006C6D24">
                <w:rPr>
                  <w:rStyle w:val="a5"/>
                  <w:rFonts w:eastAsiaTheme="majorEastAsia"/>
                  <w:color w:val="0087CC"/>
                  <w:sz w:val="24"/>
                  <w:lang w:val="ru-RU"/>
                </w:rPr>
                <w:t>.</w:t>
              </w:r>
              <w:r>
                <w:rPr>
                  <w:rStyle w:val="a5"/>
                  <w:rFonts w:eastAsiaTheme="majorEastAsia"/>
                  <w:color w:val="0087CC"/>
                  <w:sz w:val="24"/>
                </w:rPr>
                <w:t>info</w:t>
              </w:r>
            </w:hyperlink>
            <w:r w:rsidRPr="006C6D24">
              <w:rPr>
                <w:color w:val="0087CC"/>
                <w:spacing w:val="1"/>
                <w:sz w:val="24"/>
                <w:lang w:val="ru-RU"/>
              </w:rPr>
              <w:t xml:space="preserve"> </w:t>
            </w:r>
            <w:hyperlink r:id="rId2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mat</w:t>
              </w:r>
              <w:r w:rsidRPr="006C6D24">
                <w:rPr>
                  <w:rStyle w:val="a5"/>
                  <w:rFonts w:eastAsiaTheme="majorEastAsia"/>
                  <w:color w:val="0087CC"/>
                  <w:sz w:val="24"/>
                  <w:lang w:val="ru-RU"/>
                </w:rPr>
                <w:t>-</w:t>
              </w:r>
              <w:r>
                <w:rPr>
                  <w:rStyle w:val="a5"/>
                  <w:rFonts w:eastAsiaTheme="majorEastAsia"/>
                  <w:color w:val="0087CC"/>
                  <w:sz w:val="24"/>
                </w:rPr>
                <w:t>reshka</w:t>
              </w:r>
              <w:r w:rsidRPr="006C6D24">
                <w:rPr>
                  <w:rStyle w:val="a5"/>
                  <w:rFonts w:eastAsiaTheme="majorEastAsia"/>
                  <w:color w:val="0087CC"/>
                  <w:sz w:val="24"/>
                  <w:lang w:val="ru-RU"/>
                </w:rPr>
                <w:t>.</w:t>
              </w:r>
              <w:r>
                <w:rPr>
                  <w:rStyle w:val="a5"/>
                  <w:rFonts w:eastAsiaTheme="majorEastAsia"/>
                  <w:color w:val="0087CC"/>
                  <w:sz w:val="24"/>
                </w:rPr>
                <w:t>com</w:t>
              </w:r>
            </w:hyperlink>
            <w:r w:rsidRPr="006C6D24">
              <w:rPr>
                <w:color w:val="0087CC"/>
                <w:spacing w:val="1"/>
                <w:sz w:val="24"/>
                <w:lang w:val="ru-RU"/>
              </w:rPr>
              <w:t xml:space="preserve"> </w:t>
            </w:r>
            <w:hyperlink r:id="rId2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solnet</w:t>
              </w:r>
              <w:r w:rsidRPr="006C6D24">
                <w:rPr>
                  <w:rStyle w:val="a5"/>
                  <w:rFonts w:eastAsiaTheme="majorEastAsia"/>
                  <w:color w:val="0087CC"/>
                  <w:sz w:val="24"/>
                  <w:lang w:val="ru-RU"/>
                </w:rPr>
                <w:t>.</w:t>
              </w:r>
              <w:r>
                <w:rPr>
                  <w:rStyle w:val="a5"/>
                  <w:rFonts w:eastAsiaTheme="majorEastAsia"/>
                  <w:color w:val="0087CC"/>
                  <w:sz w:val="24"/>
                </w:rPr>
                <w:t>ee</w:t>
              </w:r>
            </w:hyperlink>
            <w:r w:rsidRPr="006C6D24">
              <w:rPr>
                <w:color w:val="0087CC"/>
                <w:spacing w:val="1"/>
                <w:sz w:val="24"/>
                <w:lang w:val="ru-RU"/>
              </w:rPr>
              <w:t xml:space="preserve"> </w:t>
            </w:r>
            <w:hyperlink r:id="rId23"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nsc</w:t>
              </w:r>
              <w:r w:rsidRPr="006C6D24">
                <w:rPr>
                  <w:rStyle w:val="a5"/>
                  <w:rFonts w:eastAsiaTheme="majorEastAsia"/>
                  <w:color w:val="0087CC"/>
                  <w:sz w:val="24"/>
                  <w:lang w:val="ru-RU"/>
                </w:rPr>
                <w:t>.1</w:t>
              </w:r>
              <w:r>
                <w:rPr>
                  <w:rStyle w:val="a5"/>
                  <w:rFonts w:eastAsiaTheme="majorEastAsia"/>
                  <w:color w:val="0087CC"/>
                  <w:sz w:val="24"/>
                </w:rPr>
                <w:t>september</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24"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viki</w:t>
              </w:r>
              <w:r w:rsidRPr="006C6D24">
                <w:rPr>
                  <w:rStyle w:val="a5"/>
                  <w:rFonts w:eastAsiaTheme="majorEastAsia"/>
                  <w:color w:val="0087CC"/>
                  <w:sz w:val="24"/>
                  <w:lang w:val="ru-RU"/>
                </w:rPr>
                <w:t>.</w:t>
              </w:r>
              <w:r>
                <w:rPr>
                  <w:rStyle w:val="a5"/>
                  <w:rFonts w:eastAsiaTheme="majorEastAsia"/>
                  <w:color w:val="0087CC"/>
                  <w:sz w:val="24"/>
                </w:rPr>
                <w:t>rdf</w:t>
              </w:r>
              <w:r w:rsidRPr="006C6D24">
                <w:rPr>
                  <w:rStyle w:val="a5"/>
                  <w:rFonts w:eastAsiaTheme="majorEastAsia"/>
                  <w:color w:val="0087CC"/>
                  <w:sz w:val="24"/>
                  <w:lang w:val="ru-RU"/>
                </w:rPr>
                <w:t>.</w:t>
              </w:r>
              <w:r>
                <w:rPr>
                  <w:rStyle w:val="a5"/>
                  <w:rFonts w:eastAsiaTheme="majorEastAsia"/>
                  <w:color w:val="0087CC"/>
                  <w:sz w:val="24"/>
                </w:rPr>
                <w:t>ru</w:t>
              </w:r>
            </w:hyperlink>
          </w:p>
          <w:p w:rsidR="006C6D24" w:rsidRPr="006C6D24" w:rsidRDefault="006C6D24">
            <w:pPr>
              <w:spacing w:line="275" w:lineRule="exact"/>
              <w:rPr>
                <w:sz w:val="24"/>
                <w:lang w:val="ru-RU"/>
              </w:rPr>
            </w:pPr>
            <w:hyperlink r:id="rId25" w:history="1">
              <w:r>
                <w:rPr>
                  <w:rStyle w:val="a5"/>
                  <w:rFonts w:eastAsiaTheme="majorEastAsia"/>
                  <w:color w:val="0000FF"/>
                  <w:sz w:val="24"/>
                </w:rPr>
                <w:t>http</w:t>
              </w:r>
              <w:r w:rsidRPr="006C6D24">
                <w:rPr>
                  <w:rStyle w:val="a5"/>
                  <w:rFonts w:eastAsiaTheme="majorEastAsia"/>
                  <w:color w:val="0000FF"/>
                  <w:sz w:val="24"/>
                  <w:lang w:val="ru-RU"/>
                </w:rPr>
                <w:t>://</w:t>
              </w:r>
              <w:r>
                <w:rPr>
                  <w:rStyle w:val="a5"/>
                  <w:rFonts w:eastAsiaTheme="majorEastAsia"/>
                  <w:color w:val="0000FF"/>
                  <w:sz w:val="24"/>
                </w:rPr>
                <w:t>www</w:t>
              </w:r>
              <w:r w:rsidRPr="006C6D24">
                <w:rPr>
                  <w:rStyle w:val="a5"/>
                  <w:rFonts w:eastAsiaTheme="majorEastAsia"/>
                  <w:color w:val="0000FF"/>
                  <w:sz w:val="24"/>
                  <w:lang w:val="ru-RU"/>
                </w:rPr>
                <w:t>.</w:t>
              </w:r>
              <w:r>
                <w:rPr>
                  <w:rStyle w:val="a5"/>
                  <w:rFonts w:eastAsiaTheme="majorEastAsia"/>
                  <w:color w:val="0000FF"/>
                  <w:sz w:val="24"/>
                </w:rPr>
                <w:t>nachalka</w:t>
              </w:r>
              <w:r w:rsidRPr="006C6D24">
                <w:rPr>
                  <w:rStyle w:val="a5"/>
                  <w:rFonts w:eastAsiaTheme="majorEastAsia"/>
                  <w:color w:val="0000FF"/>
                  <w:sz w:val="24"/>
                  <w:lang w:val="ru-RU"/>
                </w:rPr>
                <w:t>.</w:t>
              </w:r>
              <w:r>
                <w:rPr>
                  <w:rStyle w:val="a5"/>
                  <w:rFonts w:eastAsiaTheme="majorEastAsia"/>
                  <w:color w:val="0000FF"/>
                  <w:sz w:val="24"/>
                </w:rPr>
                <w:t>com</w:t>
              </w:r>
              <w:r w:rsidRPr="006C6D24">
                <w:rPr>
                  <w:rStyle w:val="a5"/>
                  <w:rFonts w:eastAsiaTheme="majorEastAsia"/>
                  <w:color w:val="0000FF"/>
                  <w:sz w:val="24"/>
                  <w:lang w:val="ru-RU"/>
                </w:rPr>
                <w:t>/</w:t>
              </w:r>
              <w:r>
                <w:rPr>
                  <w:rStyle w:val="a5"/>
                  <w:rFonts w:eastAsiaTheme="majorEastAsia"/>
                  <w:color w:val="0000FF"/>
                  <w:sz w:val="24"/>
                </w:rPr>
                <w:t>phot</w:t>
              </w:r>
            </w:hyperlink>
          </w:p>
          <w:p w:rsidR="006C6D24" w:rsidRPr="006C6D24" w:rsidRDefault="006C6D24">
            <w:pPr>
              <w:ind w:right="411"/>
              <w:rPr>
                <w:sz w:val="24"/>
                <w:lang w:val="ru-RU"/>
              </w:rPr>
            </w:pPr>
            <w:hyperlink r:id="rId26" w:history="1">
              <w:r>
                <w:rPr>
                  <w:rStyle w:val="a5"/>
                  <w:rFonts w:eastAsiaTheme="majorEastAsia"/>
                  <w:color w:val="0000FF"/>
                  <w:sz w:val="24"/>
                </w:rPr>
                <w:t>o</w:t>
              </w:r>
            </w:hyperlink>
            <w:r w:rsidRPr="006C6D24">
              <w:rPr>
                <w:color w:val="0000FF"/>
                <w:spacing w:val="1"/>
                <w:sz w:val="24"/>
                <w:lang w:val="ru-RU"/>
              </w:rPr>
              <w:t xml:space="preserve"> </w:t>
            </w:r>
            <w:hyperlink r:id="rId27"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bomoonlight</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azbuka</w:t>
              </w:r>
            </w:hyperlink>
            <w:r w:rsidRPr="006C6D24">
              <w:rPr>
                <w:color w:val="0087CC"/>
                <w:spacing w:val="-58"/>
                <w:sz w:val="24"/>
                <w:lang w:val="ru-RU"/>
              </w:rPr>
              <w:t xml:space="preserve"> </w:t>
            </w:r>
            <w:hyperlink r:id="rId2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stranamasterov</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29"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it</w:t>
              </w:r>
              <w:r w:rsidRPr="006C6D24">
                <w:rPr>
                  <w:rStyle w:val="a5"/>
                  <w:rFonts w:eastAsiaTheme="majorEastAsia"/>
                  <w:color w:val="0087CC"/>
                  <w:sz w:val="24"/>
                  <w:lang w:val="ru-RU"/>
                </w:rPr>
                <w:t>-</w:t>
              </w:r>
              <w:r>
                <w:rPr>
                  <w:rStyle w:val="a5"/>
                  <w:rFonts w:eastAsiaTheme="majorEastAsia"/>
                  <w:color w:val="0087CC"/>
                  <w:sz w:val="24"/>
                </w:rPr>
                <w:t>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3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interneturok</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3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eor</w:t>
              </w:r>
              <w:r w:rsidRPr="006C6D24">
                <w:rPr>
                  <w:rStyle w:val="a5"/>
                  <w:rFonts w:eastAsiaTheme="majorEastAsia"/>
                  <w:color w:val="0087CC"/>
                  <w:sz w:val="24"/>
                  <w:lang w:val="ru-RU"/>
                </w:rPr>
                <w:t>-</w:t>
              </w:r>
              <w:r>
                <w:rPr>
                  <w:rStyle w:val="a5"/>
                  <w:rFonts w:eastAsiaTheme="majorEastAsia"/>
                  <w:color w:val="0087CC"/>
                  <w:sz w:val="24"/>
                </w:rPr>
                <w:t>np</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3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mobintech</w:t>
              </w:r>
              <w:r w:rsidRPr="006C6D24">
                <w:rPr>
                  <w:rStyle w:val="a5"/>
                  <w:rFonts w:eastAsiaTheme="majorEastAsia"/>
                  <w:color w:val="0087CC"/>
                  <w:sz w:val="24"/>
                  <w:lang w:val="ru-RU"/>
                </w:rPr>
                <w:t>.</w:t>
              </w:r>
              <w:r>
                <w:rPr>
                  <w:rStyle w:val="a5"/>
                  <w:rFonts w:eastAsiaTheme="majorEastAsia"/>
                  <w:color w:val="0087CC"/>
                  <w:sz w:val="24"/>
                </w:rPr>
                <w:t>ru</w:t>
              </w:r>
            </w:hyperlink>
          </w:p>
        </w:tc>
      </w:tr>
    </w:tbl>
    <w:p w:rsidR="006C6D24" w:rsidRDefault="006C6D24" w:rsidP="006C6D24">
      <w:pPr>
        <w:widowControl/>
        <w:autoSpaceDE/>
        <w:autoSpaceDN/>
        <w:rPr>
          <w:sz w:val="24"/>
        </w:rPr>
        <w:sectPr w:rsidR="006C6D24">
          <w:pgSz w:w="16840" w:h="11910" w:orient="landscape"/>
          <w:pgMar w:top="78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9107"/>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08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37"/>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текстом</w:t>
            </w:r>
            <w:r w:rsidRPr="006C6D24">
              <w:rPr>
                <w:spacing w:val="-3"/>
                <w:sz w:val="24"/>
                <w:lang w:val="ru-RU"/>
              </w:rPr>
              <w:t xml:space="preserve"> </w:t>
            </w:r>
            <w:r w:rsidRPr="006C6D24">
              <w:rPr>
                <w:sz w:val="24"/>
                <w:lang w:val="ru-RU"/>
              </w:rPr>
              <w:t>произведения:</w:t>
            </w:r>
            <w:r w:rsidRPr="006C6D24">
              <w:rPr>
                <w:spacing w:val="-2"/>
                <w:sz w:val="24"/>
                <w:lang w:val="ru-RU"/>
              </w:rPr>
              <w:t xml:space="preserve"> </w:t>
            </w:r>
            <w:r w:rsidRPr="006C6D24">
              <w:rPr>
                <w:sz w:val="24"/>
                <w:lang w:val="ru-RU"/>
              </w:rPr>
              <w:t>поиск</w:t>
            </w:r>
            <w:r w:rsidRPr="006C6D24">
              <w:rPr>
                <w:spacing w:val="-3"/>
                <w:sz w:val="24"/>
                <w:lang w:val="ru-RU"/>
              </w:rPr>
              <w:t xml:space="preserve"> </w:t>
            </w:r>
            <w:r w:rsidRPr="006C6D24">
              <w:rPr>
                <w:sz w:val="24"/>
                <w:lang w:val="ru-RU"/>
              </w:rPr>
              <w:t>описания</w:t>
            </w:r>
            <w:r w:rsidRPr="006C6D24">
              <w:rPr>
                <w:spacing w:val="-3"/>
                <w:sz w:val="24"/>
                <w:lang w:val="ru-RU"/>
              </w:rPr>
              <w:t xml:space="preserve"> </w:t>
            </w:r>
            <w:r w:rsidRPr="006C6D24">
              <w:rPr>
                <w:sz w:val="24"/>
                <w:lang w:val="ru-RU"/>
              </w:rPr>
              <w:t>героев</w:t>
            </w:r>
            <w:r w:rsidRPr="006C6D24">
              <w:rPr>
                <w:spacing w:val="-57"/>
                <w:sz w:val="24"/>
                <w:lang w:val="ru-RU"/>
              </w:rPr>
              <w:t xml:space="preserve"> </w:t>
            </w:r>
            <w:r w:rsidRPr="006C6D24">
              <w:rPr>
                <w:sz w:val="24"/>
                <w:lang w:val="ru-RU"/>
              </w:rPr>
              <w:t>сказки, характеристика героя с использованием</w:t>
            </w:r>
            <w:r w:rsidRPr="006C6D24">
              <w:rPr>
                <w:spacing w:val="1"/>
                <w:sz w:val="24"/>
                <w:lang w:val="ru-RU"/>
              </w:rPr>
              <w:t xml:space="preserve"> </w:t>
            </w:r>
            <w:r w:rsidRPr="006C6D24">
              <w:rPr>
                <w:sz w:val="24"/>
                <w:lang w:val="ru-RU"/>
              </w:rPr>
              <w:t>примеров</w:t>
            </w:r>
            <w:r w:rsidRPr="006C6D24">
              <w:rPr>
                <w:spacing w:val="-1"/>
                <w:sz w:val="24"/>
                <w:lang w:val="ru-RU"/>
              </w:rPr>
              <w:t xml:space="preserve"> </w:t>
            </w:r>
            <w:r w:rsidRPr="006C6D24">
              <w:rPr>
                <w:sz w:val="24"/>
                <w:lang w:val="ru-RU"/>
              </w:rPr>
              <w:t>из текста.</w:t>
            </w:r>
          </w:p>
          <w:p w:rsidR="006C6D24" w:rsidRPr="006C6D24" w:rsidRDefault="006C6D24">
            <w:pPr>
              <w:ind w:right="585"/>
              <w:rPr>
                <w:sz w:val="24"/>
                <w:lang w:val="ru-RU"/>
              </w:rPr>
            </w:pPr>
            <w:r w:rsidRPr="006C6D24">
              <w:rPr>
                <w:sz w:val="24"/>
                <w:lang w:val="ru-RU"/>
              </w:rPr>
              <w:t>Воображаемая ситуация: представление, как бы</w:t>
            </w:r>
            <w:r w:rsidRPr="006C6D24">
              <w:rPr>
                <w:spacing w:val="1"/>
                <w:sz w:val="24"/>
                <w:lang w:val="ru-RU"/>
              </w:rPr>
              <w:t xml:space="preserve"> </w:t>
            </w:r>
            <w:r w:rsidRPr="006C6D24">
              <w:rPr>
                <w:sz w:val="24"/>
                <w:lang w:val="ru-RU"/>
              </w:rPr>
              <w:t>изменилась сказка, если бы её герои были другими.</w:t>
            </w:r>
            <w:r w:rsidRPr="006C6D24">
              <w:rPr>
                <w:spacing w:val="-57"/>
                <w:sz w:val="24"/>
                <w:lang w:val="ru-RU"/>
              </w:rPr>
              <w:t xml:space="preserve"> </w:t>
            </w:r>
            <w:r w:rsidRPr="006C6D24">
              <w:rPr>
                <w:sz w:val="24"/>
                <w:lang w:val="ru-RU"/>
              </w:rPr>
              <w:t>Например,</w:t>
            </w:r>
            <w:r w:rsidRPr="006C6D24">
              <w:rPr>
                <w:spacing w:val="-1"/>
                <w:sz w:val="24"/>
                <w:lang w:val="ru-RU"/>
              </w:rPr>
              <w:t xml:space="preserve"> </w:t>
            </w:r>
            <w:r w:rsidRPr="006C6D24">
              <w:rPr>
                <w:sz w:val="24"/>
                <w:lang w:val="ru-RU"/>
              </w:rPr>
              <w:t>лиса</w:t>
            </w:r>
            <w:r w:rsidRPr="006C6D24">
              <w:rPr>
                <w:spacing w:val="-1"/>
                <w:sz w:val="24"/>
                <w:lang w:val="ru-RU"/>
              </w:rPr>
              <w:t xml:space="preserve"> </w:t>
            </w:r>
            <w:r w:rsidRPr="006C6D24">
              <w:rPr>
                <w:sz w:val="24"/>
                <w:lang w:val="ru-RU"/>
              </w:rPr>
              <w:t>—</w:t>
            </w:r>
            <w:r w:rsidRPr="006C6D24">
              <w:rPr>
                <w:spacing w:val="-1"/>
                <w:sz w:val="24"/>
                <w:lang w:val="ru-RU"/>
              </w:rPr>
              <w:t xml:space="preserve"> </w:t>
            </w:r>
            <w:r w:rsidRPr="006C6D24">
              <w:rPr>
                <w:sz w:val="24"/>
                <w:lang w:val="ru-RU"/>
              </w:rPr>
              <w:t>добрая, а</w:t>
            </w:r>
            <w:r w:rsidRPr="006C6D24">
              <w:rPr>
                <w:spacing w:val="-3"/>
                <w:sz w:val="24"/>
                <w:lang w:val="ru-RU"/>
              </w:rPr>
              <w:t xml:space="preserve"> </w:t>
            </w:r>
            <w:r w:rsidRPr="006C6D24">
              <w:rPr>
                <w:sz w:val="24"/>
                <w:lang w:val="ru-RU"/>
              </w:rPr>
              <w:t>волк —</w:t>
            </w:r>
            <w:r w:rsidRPr="006C6D24">
              <w:rPr>
                <w:spacing w:val="-1"/>
                <w:sz w:val="24"/>
                <w:lang w:val="ru-RU"/>
              </w:rPr>
              <w:t xml:space="preserve"> </w:t>
            </w:r>
            <w:r w:rsidRPr="006C6D24">
              <w:rPr>
                <w:sz w:val="24"/>
                <w:lang w:val="ru-RU"/>
              </w:rPr>
              <w:t>умный.</w:t>
            </w:r>
          </w:p>
          <w:p w:rsidR="006C6D24" w:rsidRPr="006C6D24" w:rsidRDefault="006C6D24">
            <w:pPr>
              <w:ind w:right="265"/>
              <w:rPr>
                <w:sz w:val="24"/>
                <w:lang w:val="ru-RU"/>
              </w:rPr>
            </w:pPr>
            <w:r w:rsidRPr="006C6D24">
              <w:rPr>
                <w:sz w:val="24"/>
                <w:lang w:val="ru-RU"/>
              </w:rPr>
              <w:t>Дифференцированная работа: упражнение в чтении по</w:t>
            </w:r>
            <w:r w:rsidRPr="006C6D24">
              <w:rPr>
                <w:spacing w:val="-58"/>
                <w:sz w:val="24"/>
                <w:lang w:val="ru-RU"/>
              </w:rPr>
              <w:t xml:space="preserve"> </w:t>
            </w:r>
            <w:r w:rsidRPr="006C6D24">
              <w:rPr>
                <w:sz w:val="24"/>
                <w:lang w:val="ru-RU"/>
              </w:rPr>
              <w:t>ролям.</w:t>
            </w:r>
          </w:p>
          <w:p w:rsidR="006C6D24" w:rsidRPr="006C6D24" w:rsidRDefault="006C6D24">
            <w:pPr>
              <w:ind w:right="261"/>
              <w:rPr>
                <w:sz w:val="24"/>
                <w:lang w:val="ru-RU"/>
              </w:rPr>
            </w:pPr>
            <w:r w:rsidRPr="006C6D24">
              <w:rPr>
                <w:sz w:val="24"/>
                <w:lang w:val="ru-RU"/>
              </w:rPr>
              <w:t>Работа в парах: сравнение литературных (авторских) и</w:t>
            </w:r>
            <w:r w:rsidRPr="006C6D24">
              <w:rPr>
                <w:spacing w:val="-57"/>
                <w:sz w:val="24"/>
                <w:lang w:val="ru-RU"/>
              </w:rPr>
              <w:t xml:space="preserve"> </w:t>
            </w:r>
            <w:r w:rsidRPr="006C6D24">
              <w:rPr>
                <w:sz w:val="24"/>
                <w:lang w:val="ru-RU"/>
              </w:rPr>
              <w:t>народных (фольклорных) сказок: сходство и различия</w:t>
            </w:r>
            <w:r w:rsidRPr="006C6D24">
              <w:rPr>
                <w:spacing w:val="1"/>
                <w:sz w:val="24"/>
                <w:lang w:val="ru-RU"/>
              </w:rPr>
              <w:t xml:space="preserve"> </w:t>
            </w:r>
            <w:r w:rsidRPr="006C6D24">
              <w:rPr>
                <w:sz w:val="24"/>
                <w:lang w:val="ru-RU"/>
              </w:rPr>
              <w:t>тем,</w:t>
            </w:r>
            <w:r w:rsidRPr="006C6D24">
              <w:rPr>
                <w:spacing w:val="-1"/>
                <w:sz w:val="24"/>
                <w:lang w:val="ru-RU"/>
              </w:rPr>
              <w:t xml:space="preserve"> </w:t>
            </w:r>
            <w:r w:rsidRPr="006C6D24">
              <w:rPr>
                <w:sz w:val="24"/>
                <w:lang w:val="ru-RU"/>
              </w:rPr>
              <w:t>героев,</w:t>
            </w:r>
            <w:r w:rsidRPr="006C6D24">
              <w:rPr>
                <w:spacing w:val="2"/>
                <w:sz w:val="24"/>
                <w:lang w:val="ru-RU"/>
              </w:rPr>
              <w:t xml:space="preserve"> </w:t>
            </w:r>
            <w:r w:rsidRPr="006C6D24">
              <w:rPr>
                <w:sz w:val="24"/>
                <w:lang w:val="ru-RU"/>
              </w:rPr>
              <w:t>событий.</w:t>
            </w:r>
          </w:p>
          <w:p w:rsidR="006C6D24" w:rsidRPr="006C6D24" w:rsidRDefault="006C6D24">
            <w:pPr>
              <w:rPr>
                <w:sz w:val="24"/>
                <w:lang w:val="ru-RU"/>
              </w:rPr>
            </w:pPr>
            <w:r w:rsidRPr="006C6D24">
              <w:rPr>
                <w:sz w:val="24"/>
                <w:lang w:val="ru-RU"/>
              </w:rPr>
              <w:t>Коллективная</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восстановление</w:t>
            </w:r>
          </w:p>
          <w:p w:rsidR="006C6D24" w:rsidRPr="006C6D24" w:rsidRDefault="006C6D24">
            <w:pPr>
              <w:ind w:right="894"/>
              <w:rPr>
                <w:sz w:val="24"/>
                <w:lang w:val="ru-RU"/>
              </w:rPr>
            </w:pPr>
            <w:r w:rsidRPr="006C6D24">
              <w:rPr>
                <w:sz w:val="24"/>
                <w:lang w:val="ru-RU"/>
              </w:rPr>
              <w:t>последовательности событий сказки с опорой на</w:t>
            </w:r>
            <w:r w:rsidRPr="006C6D24">
              <w:rPr>
                <w:spacing w:val="-58"/>
                <w:sz w:val="24"/>
                <w:lang w:val="ru-RU"/>
              </w:rPr>
              <w:t xml:space="preserve"> </w:t>
            </w:r>
            <w:r w:rsidRPr="006C6D24">
              <w:rPr>
                <w:sz w:val="24"/>
                <w:lang w:val="ru-RU"/>
              </w:rPr>
              <w:t>иллюстрацию</w:t>
            </w:r>
            <w:r w:rsidRPr="006C6D24">
              <w:rPr>
                <w:spacing w:val="-1"/>
                <w:sz w:val="24"/>
                <w:lang w:val="ru-RU"/>
              </w:rPr>
              <w:t xml:space="preserve"> </w:t>
            </w:r>
            <w:r w:rsidRPr="006C6D24">
              <w:rPr>
                <w:sz w:val="24"/>
                <w:lang w:val="ru-RU"/>
              </w:rPr>
              <w:t>(рисунок).</w:t>
            </w:r>
          </w:p>
          <w:p w:rsidR="006C6D24" w:rsidRPr="006C6D24" w:rsidRDefault="006C6D24">
            <w:pPr>
              <w:rPr>
                <w:sz w:val="24"/>
                <w:lang w:val="ru-RU"/>
              </w:rPr>
            </w:pPr>
            <w:r w:rsidRPr="006C6D24">
              <w:rPr>
                <w:sz w:val="24"/>
                <w:lang w:val="ru-RU"/>
              </w:rPr>
              <w:t>Пересказ</w:t>
            </w:r>
            <w:r w:rsidRPr="006C6D24">
              <w:rPr>
                <w:spacing w:val="-3"/>
                <w:sz w:val="24"/>
                <w:lang w:val="ru-RU"/>
              </w:rPr>
              <w:t xml:space="preserve"> </w:t>
            </w:r>
            <w:r w:rsidRPr="006C6D24">
              <w:rPr>
                <w:sz w:val="24"/>
                <w:lang w:val="ru-RU"/>
              </w:rPr>
              <w:t>(устно)</w:t>
            </w:r>
            <w:r w:rsidRPr="006C6D24">
              <w:rPr>
                <w:spacing w:val="-2"/>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соблюдением</w:t>
            </w:r>
          </w:p>
          <w:p w:rsidR="006C6D24" w:rsidRPr="006C6D24" w:rsidRDefault="006C6D24">
            <w:pPr>
              <w:ind w:right="193"/>
              <w:rPr>
                <w:sz w:val="24"/>
                <w:lang w:val="ru-RU"/>
              </w:rPr>
            </w:pPr>
            <w:r w:rsidRPr="006C6D24">
              <w:rPr>
                <w:sz w:val="24"/>
                <w:lang w:val="ru-RU"/>
              </w:rPr>
              <w:t>последовательности событий с опорой на иллюстрации</w:t>
            </w:r>
            <w:r w:rsidRPr="006C6D24">
              <w:rPr>
                <w:spacing w:val="-57"/>
                <w:sz w:val="24"/>
                <w:lang w:val="ru-RU"/>
              </w:rPr>
              <w:t xml:space="preserve"> </w:t>
            </w:r>
            <w:r w:rsidRPr="006C6D24">
              <w:rPr>
                <w:sz w:val="24"/>
                <w:lang w:val="ru-RU"/>
              </w:rPr>
              <w:t>(рисунки).</w:t>
            </w:r>
          </w:p>
          <w:p w:rsidR="006C6D24" w:rsidRPr="006C6D24" w:rsidRDefault="006C6D24">
            <w:pPr>
              <w:ind w:right="626"/>
              <w:rPr>
                <w:sz w:val="24"/>
                <w:lang w:val="ru-RU"/>
              </w:rPr>
            </w:pPr>
            <w:r w:rsidRPr="006C6D24">
              <w:rPr>
                <w:sz w:val="24"/>
                <w:lang w:val="ru-RU"/>
              </w:rPr>
              <w:t>Учебный диалог: определение нравственного</w:t>
            </w:r>
            <w:r w:rsidRPr="006C6D24">
              <w:rPr>
                <w:spacing w:val="1"/>
                <w:sz w:val="24"/>
                <w:lang w:val="ru-RU"/>
              </w:rPr>
              <w:t xml:space="preserve"> </w:t>
            </w:r>
            <w:r w:rsidRPr="006C6D24">
              <w:rPr>
                <w:sz w:val="24"/>
                <w:lang w:val="ru-RU"/>
              </w:rPr>
              <w:t>содержания прочитанного произведения и ответ на</w:t>
            </w:r>
            <w:r w:rsidRPr="006C6D24">
              <w:rPr>
                <w:spacing w:val="-57"/>
                <w:sz w:val="24"/>
                <w:lang w:val="ru-RU"/>
              </w:rPr>
              <w:t xml:space="preserve"> </w:t>
            </w:r>
            <w:r w:rsidRPr="006C6D24">
              <w:rPr>
                <w:sz w:val="24"/>
                <w:lang w:val="ru-RU"/>
              </w:rPr>
              <w:t>вопрос «Чему учит сказка?», объяснение смысла</w:t>
            </w:r>
            <w:r w:rsidRPr="006C6D24">
              <w:rPr>
                <w:spacing w:val="1"/>
                <w:sz w:val="24"/>
                <w:lang w:val="ru-RU"/>
              </w:rPr>
              <w:t xml:space="preserve"> </w:t>
            </w:r>
            <w:r w:rsidRPr="006C6D24">
              <w:rPr>
                <w:sz w:val="24"/>
                <w:lang w:val="ru-RU"/>
              </w:rPr>
              <w:t>пословиц, которые встречаются в тексте сказки,</w:t>
            </w:r>
            <w:r w:rsidRPr="006C6D24">
              <w:rPr>
                <w:spacing w:val="1"/>
                <w:sz w:val="24"/>
                <w:lang w:val="ru-RU"/>
              </w:rPr>
              <w:t xml:space="preserve"> </w:t>
            </w:r>
            <w:r w:rsidRPr="006C6D24">
              <w:rPr>
                <w:sz w:val="24"/>
                <w:lang w:val="ru-RU"/>
              </w:rPr>
              <w:t>отражают</w:t>
            </w:r>
            <w:r w:rsidRPr="006C6D24">
              <w:rPr>
                <w:spacing w:val="-1"/>
                <w:sz w:val="24"/>
                <w:lang w:val="ru-RU"/>
              </w:rPr>
              <w:t xml:space="preserve"> </w:t>
            </w:r>
            <w:r w:rsidRPr="006C6D24">
              <w:rPr>
                <w:sz w:val="24"/>
                <w:lang w:val="ru-RU"/>
              </w:rPr>
              <w:t>её</w:t>
            </w:r>
            <w:r w:rsidRPr="006C6D24">
              <w:rPr>
                <w:spacing w:val="-2"/>
                <w:sz w:val="24"/>
                <w:lang w:val="ru-RU"/>
              </w:rPr>
              <w:t xml:space="preserve"> </w:t>
            </w:r>
            <w:r w:rsidRPr="006C6D24">
              <w:rPr>
                <w:sz w:val="24"/>
                <w:lang w:val="ru-RU"/>
              </w:rPr>
              <w:t>идею или</w:t>
            </w:r>
            <w:r w:rsidRPr="006C6D24">
              <w:rPr>
                <w:spacing w:val="-3"/>
                <w:sz w:val="24"/>
                <w:lang w:val="ru-RU"/>
              </w:rPr>
              <w:t xml:space="preserve"> </w:t>
            </w:r>
            <w:r w:rsidRPr="006C6D24">
              <w:rPr>
                <w:sz w:val="24"/>
                <w:lang w:val="ru-RU"/>
              </w:rPr>
              <w:t>содержание.</w:t>
            </w:r>
          </w:p>
          <w:p w:rsidR="006C6D24" w:rsidRPr="006C6D24" w:rsidRDefault="006C6D24">
            <w:pPr>
              <w:spacing w:before="1"/>
              <w:ind w:right="330"/>
              <w:rPr>
                <w:sz w:val="24"/>
                <w:lang w:val="ru-RU"/>
              </w:rPr>
            </w:pPr>
            <w:r w:rsidRPr="006C6D24">
              <w:rPr>
                <w:sz w:val="24"/>
                <w:lang w:val="ru-RU"/>
              </w:rPr>
              <w:t>Творческое задание: коллективное придумывание</w:t>
            </w:r>
            <w:r w:rsidRPr="006C6D24">
              <w:rPr>
                <w:spacing w:val="1"/>
                <w:sz w:val="24"/>
                <w:lang w:val="ru-RU"/>
              </w:rPr>
              <w:t xml:space="preserve"> </w:t>
            </w:r>
            <w:r w:rsidRPr="006C6D24">
              <w:rPr>
                <w:sz w:val="24"/>
                <w:lang w:val="ru-RU"/>
              </w:rPr>
              <w:t>продолжения</w:t>
            </w:r>
            <w:r w:rsidRPr="006C6D24">
              <w:rPr>
                <w:spacing w:val="-3"/>
                <w:sz w:val="24"/>
                <w:lang w:val="ru-RU"/>
              </w:rPr>
              <w:t xml:space="preserve"> </w:t>
            </w:r>
            <w:r w:rsidRPr="006C6D24">
              <w:rPr>
                <w:sz w:val="24"/>
                <w:lang w:val="ru-RU"/>
              </w:rPr>
              <w:t>текста</w:t>
            </w:r>
            <w:r w:rsidRPr="006C6D24">
              <w:rPr>
                <w:spacing w:val="-2"/>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по</w:t>
            </w:r>
            <w:r w:rsidRPr="006C6D24">
              <w:rPr>
                <w:spacing w:val="-6"/>
                <w:sz w:val="24"/>
                <w:lang w:val="ru-RU"/>
              </w:rPr>
              <w:t xml:space="preserve"> </w:t>
            </w:r>
            <w:r w:rsidRPr="006C6D24">
              <w:rPr>
                <w:sz w:val="24"/>
                <w:lang w:val="ru-RU"/>
              </w:rPr>
              <w:t>предложенному</w:t>
            </w:r>
            <w:r w:rsidRPr="006C6D24">
              <w:rPr>
                <w:spacing w:val="-5"/>
                <w:sz w:val="24"/>
                <w:lang w:val="ru-RU"/>
              </w:rPr>
              <w:t xml:space="preserve"> </w:t>
            </w:r>
            <w:r w:rsidRPr="006C6D24">
              <w:rPr>
                <w:sz w:val="24"/>
                <w:lang w:val="ru-RU"/>
              </w:rPr>
              <w:t>началу</w:t>
            </w:r>
            <w:r w:rsidRPr="006C6D24">
              <w:rPr>
                <w:spacing w:val="-57"/>
                <w:sz w:val="24"/>
                <w:lang w:val="ru-RU"/>
              </w:rPr>
              <w:t xml:space="preserve"> </w:t>
            </w:r>
            <w:r w:rsidRPr="006C6D24">
              <w:rPr>
                <w:sz w:val="24"/>
                <w:lang w:val="ru-RU"/>
              </w:rPr>
              <w:t>(не</w:t>
            </w:r>
            <w:r w:rsidRPr="006C6D24">
              <w:rPr>
                <w:spacing w:val="-1"/>
                <w:sz w:val="24"/>
                <w:lang w:val="ru-RU"/>
              </w:rPr>
              <w:t xml:space="preserve"> </w:t>
            </w:r>
            <w:r w:rsidRPr="006C6D24">
              <w:rPr>
                <w:sz w:val="24"/>
                <w:lang w:val="ru-RU"/>
              </w:rPr>
              <w:t>менее</w:t>
            </w:r>
            <w:r w:rsidRPr="006C6D24">
              <w:rPr>
                <w:spacing w:val="-1"/>
                <w:sz w:val="24"/>
                <w:lang w:val="ru-RU"/>
              </w:rPr>
              <w:t xml:space="preserve"> </w:t>
            </w:r>
            <w:r w:rsidRPr="006C6D24">
              <w:rPr>
                <w:sz w:val="24"/>
                <w:lang w:val="ru-RU"/>
              </w:rPr>
              <w:t>3 предложений).</w:t>
            </w:r>
          </w:p>
          <w:p w:rsidR="006C6D24" w:rsidRPr="006C6D24" w:rsidRDefault="006C6D24">
            <w:pPr>
              <w:ind w:right="419"/>
              <w:rPr>
                <w:sz w:val="24"/>
                <w:lang w:val="ru-RU"/>
              </w:rPr>
            </w:pPr>
            <w:r w:rsidRPr="006C6D24">
              <w:rPr>
                <w:sz w:val="24"/>
                <w:lang w:val="ru-RU"/>
              </w:rPr>
              <w:t>Группировка книг с фольклорными (народными) и</w:t>
            </w:r>
            <w:r w:rsidRPr="006C6D24">
              <w:rPr>
                <w:spacing w:val="1"/>
                <w:sz w:val="24"/>
                <w:lang w:val="ru-RU"/>
              </w:rPr>
              <w:t xml:space="preserve"> </w:t>
            </w:r>
            <w:r w:rsidRPr="006C6D24">
              <w:rPr>
                <w:sz w:val="24"/>
                <w:lang w:val="ru-RU"/>
              </w:rPr>
              <w:t>литературными (авторскими) сказками, называть и</w:t>
            </w:r>
            <w:r w:rsidRPr="006C6D24">
              <w:rPr>
                <w:spacing w:val="1"/>
                <w:sz w:val="24"/>
                <w:lang w:val="ru-RU"/>
              </w:rPr>
              <w:t xml:space="preserve"> </w:t>
            </w:r>
            <w:r w:rsidRPr="006C6D24">
              <w:rPr>
                <w:sz w:val="24"/>
                <w:lang w:val="ru-RU"/>
              </w:rPr>
              <w:t>аргументировать выбор книги, рассказывать о</w:t>
            </w:r>
            <w:r w:rsidRPr="006C6D24">
              <w:rPr>
                <w:spacing w:val="1"/>
                <w:sz w:val="24"/>
                <w:lang w:val="ru-RU"/>
              </w:rPr>
              <w:t xml:space="preserve"> </w:t>
            </w:r>
            <w:r w:rsidRPr="006C6D24">
              <w:rPr>
                <w:sz w:val="24"/>
                <w:lang w:val="ru-RU"/>
              </w:rPr>
              <w:t>самостоятельно прочитанной книге, ориентируясь на</w:t>
            </w:r>
            <w:r w:rsidRPr="006C6D24">
              <w:rPr>
                <w:spacing w:val="-57"/>
                <w:sz w:val="24"/>
                <w:lang w:val="ru-RU"/>
              </w:rPr>
              <w:t xml:space="preserve"> </w:t>
            </w:r>
            <w:r w:rsidRPr="006C6D24">
              <w:rPr>
                <w:sz w:val="24"/>
                <w:lang w:val="ru-RU"/>
              </w:rPr>
              <w:t>обложку,</w:t>
            </w:r>
            <w:r w:rsidRPr="006C6D24">
              <w:rPr>
                <w:spacing w:val="-1"/>
                <w:sz w:val="24"/>
                <w:lang w:val="ru-RU"/>
              </w:rPr>
              <w:t xml:space="preserve"> </w:t>
            </w:r>
            <w:r w:rsidRPr="006C6D24">
              <w:rPr>
                <w:sz w:val="24"/>
                <w:lang w:val="ru-RU"/>
              </w:rPr>
              <w:t>иллюстрации,</w:t>
            </w:r>
            <w:r w:rsidRPr="006C6D24">
              <w:rPr>
                <w:spacing w:val="-3"/>
                <w:sz w:val="24"/>
                <w:lang w:val="ru-RU"/>
              </w:rPr>
              <w:t xml:space="preserve"> </w:t>
            </w:r>
            <w:r w:rsidRPr="006C6D24">
              <w:rPr>
                <w:sz w:val="24"/>
                <w:lang w:val="ru-RU"/>
              </w:rPr>
              <w:t>оглавление.</w:t>
            </w:r>
          </w:p>
          <w:p w:rsidR="006C6D24" w:rsidRPr="006C6D24" w:rsidRDefault="006C6D24">
            <w:pPr>
              <w:spacing w:line="270" w:lineRule="atLeast"/>
              <w:ind w:right="960"/>
              <w:rPr>
                <w:sz w:val="24"/>
                <w:lang w:val="ru-RU"/>
              </w:rPr>
            </w:pPr>
            <w:r w:rsidRPr="006C6D24">
              <w:rPr>
                <w:sz w:val="24"/>
                <w:lang w:val="ru-RU"/>
              </w:rPr>
              <w:t>Дифференцированная работа: работа в парах по</w:t>
            </w:r>
            <w:r w:rsidRPr="006C6D24">
              <w:rPr>
                <w:spacing w:val="-57"/>
                <w:sz w:val="24"/>
                <w:lang w:val="ru-RU"/>
              </w:rPr>
              <w:t xml:space="preserve"> </w:t>
            </w:r>
            <w:r w:rsidRPr="006C6D24">
              <w:rPr>
                <w:sz w:val="24"/>
                <w:lang w:val="ru-RU"/>
              </w:rPr>
              <w:t>заполнению таблицы, проверка работы под</w:t>
            </w:r>
            <w:r w:rsidRPr="006C6D24">
              <w:rPr>
                <w:spacing w:val="1"/>
                <w:sz w:val="24"/>
                <w:lang w:val="ru-RU"/>
              </w:rPr>
              <w:t xml:space="preserve"> </w:t>
            </w:r>
            <w:r w:rsidRPr="006C6D24">
              <w:rPr>
                <w:sz w:val="24"/>
                <w:lang w:val="ru-RU"/>
              </w:rPr>
              <w:t>руководством</w:t>
            </w:r>
            <w:r w:rsidRPr="006C6D24">
              <w:rPr>
                <w:spacing w:val="-1"/>
                <w:sz w:val="24"/>
                <w:lang w:val="ru-RU"/>
              </w:rPr>
              <w:t xml:space="preserve"> </w:t>
            </w:r>
            <w:r w:rsidRPr="006C6D24">
              <w:rPr>
                <w:sz w:val="24"/>
                <w:lang w:val="ru-RU"/>
              </w:rPr>
              <w:t>учителя.</w:t>
            </w:r>
          </w:p>
        </w:tc>
        <w:tc>
          <w:tcPr>
            <w:tcW w:w="333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rPr>
                <w:sz w:val="24"/>
                <w:lang w:val="ru-RU"/>
              </w:rPr>
            </w:pPr>
            <w:hyperlink r:id="rId33"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window</w:t>
              </w:r>
              <w:r w:rsidRPr="006C6D24">
                <w:rPr>
                  <w:rStyle w:val="a5"/>
                  <w:rFonts w:eastAsiaTheme="majorEastAsia"/>
                  <w:color w:val="0087CC"/>
                  <w:sz w:val="24"/>
                  <w:lang w:val="ru-RU"/>
                </w:rPr>
                <w:t>.</w:t>
              </w:r>
              <w:r>
                <w:rPr>
                  <w:rStyle w:val="a5"/>
                  <w:rFonts w:eastAsiaTheme="majorEastAsia"/>
                  <w:color w:val="0087CC"/>
                  <w:sz w:val="24"/>
                </w:rPr>
                <w:t>edu</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34"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avtatuzova</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35"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numi</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/3130</w:t>
              </w:r>
            </w:hyperlink>
            <w:r w:rsidRPr="006C6D24">
              <w:rPr>
                <w:color w:val="0087CC"/>
                <w:spacing w:val="1"/>
                <w:sz w:val="24"/>
                <w:lang w:val="ru-RU"/>
              </w:rPr>
              <w:t xml:space="preserve"> </w:t>
            </w:r>
            <w:hyperlink r:id="rId36"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metodkabinet</w:t>
              </w:r>
              <w:r w:rsidRPr="006C6D24">
                <w:rPr>
                  <w:rStyle w:val="a5"/>
                  <w:rFonts w:eastAsiaTheme="majorEastAsia"/>
                  <w:color w:val="0087CC"/>
                  <w:sz w:val="24"/>
                  <w:lang w:val="ru-RU"/>
                </w:rPr>
                <w:t>.</w:t>
              </w:r>
              <w:r>
                <w:rPr>
                  <w:rStyle w:val="a5"/>
                  <w:rFonts w:eastAsiaTheme="majorEastAsia"/>
                  <w:color w:val="0087CC"/>
                  <w:sz w:val="24"/>
                </w:rPr>
                <w:t>eu</w:t>
              </w:r>
            </w:hyperlink>
            <w:r w:rsidRPr="006C6D24">
              <w:rPr>
                <w:color w:val="0087CC"/>
                <w:spacing w:val="-57"/>
                <w:sz w:val="24"/>
                <w:lang w:val="ru-RU"/>
              </w:rPr>
              <w:t xml:space="preserve"> </w:t>
            </w:r>
            <w:hyperlink r:id="rId37"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pedsovet</w:t>
              </w:r>
              <w:r w:rsidRPr="006C6D24">
                <w:rPr>
                  <w:rStyle w:val="a5"/>
                  <w:rFonts w:eastAsiaTheme="majorEastAsia"/>
                  <w:color w:val="0087CC"/>
                  <w:sz w:val="24"/>
                  <w:lang w:val="ru-RU"/>
                </w:rPr>
                <w:t>.</w:t>
              </w:r>
              <w:r>
                <w:rPr>
                  <w:rStyle w:val="a5"/>
                  <w:rFonts w:eastAsiaTheme="majorEastAsia"/>
                  <w:color w:val="0087CC"/>
                  <w:sz w:val="24"/>
                </w:rPr>
                <w:t>su</w:t>
              </w:r>
            </w:hyperlink>
            <w:r w:rsidRPr="006C6D24">
              <w:rPr>
                <w:color w:val="0087CC"/>
                <w:spacing w:val="1"/>
                <w:sz w:val="24"/>
                <w:lang w:val="ru-RU"/>
              </w:rPr>
              <w:t xml:space="preserve"> </w:t>
            </w:r>
            <w:hyperlink r:id="rId3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musabiqe</w:t>
              </w:r>
              <w:r w:rsidRPr="006C6D24">
                <w:rPr>
                  <w:rStyle w:val="a5"/>
                  <w:rFonts w:eastAsiaTheme="majorEastAsia"/>
                  <w:color w:val="0087CC"/>
                  <w:sz w:val="24"/>
                  <w:lang w:val="ru-RU"/>
                </w:rPr>
                <w:t>.</w:t>
              </w:r>
              <w:r>
                <w:rPr>
                  <w:rStyle w:val="a5"/>
                  <w:rFonts w:eastAsiaTheme="majorEastAsia"/>
                  <w:color w:val="0087CC"/>
                  <w:sz w:val="24"/>
                </w:rPr>
                <w:t>edu</w:t>
              </w:r>
              <w:r w:rsidRPr="006C6D24">
                <w:rPr>
                  <w:rStyle w:val="a5"/>
                  <w:rFonts w:eastAsiaTheme="majorEastAsia"/>
                  <w:color w:val="0087CC"/>
                  <w:sz w:val="24"/>
                  <w:lang w:val="ru-RU"/>
                </w:rPr>
                <w:t>.</w:t>
              </w:r>
              <w:r>
                <w:rPr>
                  <w:rStyle w:val="a5"/>
                  <w:rFonts w:eastAsiaTheme="majorEastAsia"/>
                  <w:color w:val="0087CC"/>
                  <w:sz w:val="24"/>
                </w:rPr>
                <w:t>az</w:t>
              </w:r>
            </w:hyperlink>
            <w:r w:rsidRPr="006C6D24">
              <w:rPr>
                <w:color w:val="0087CC"/>
                <w:spacing w:val="1"/>
                <w:sz w:val="24"/>
                <w:lang w:val="ru-RU"/>
              </w:rPr>
              <w:t xml:space="preserve"> </w:t>
            </w:r>
            <w:hyperlink r:id="rId39"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.4</w:t>
              </w:r>
              <w:r>
                <w:rPr>
                  <w:rStyle w:val="a5"/>
                  <w:rFonts w:eastAsiaTheme="majorEastAsia"/>
                  <w:color w:val="0087CC"/>
                  <w:sz w:val="24"/>
                </w:rPr>
                <w:t>stupeni</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trudovik</w:t>
              </w:r>
              <w:r w:rsidRPr="006C6D24">
                <w:rPr>
                  <w:rStyle w:val="a5"/>
                  <w:rFonts w:eastAsiaTheme="majorEastAsia"/>
                  <w:color w:val="0087CC"/>
                  <w:sz w:val="24"/>
                  <w:lang w:val="ru-RU"/>
                </w:rPr>
                <w:t>.</w:t>
              </w:r>
              <w:r>
                <w:rPr>
                  <w:rStyle w:val="a5"/>
                  <w:rFonts w:eastAsiaTheme="majorEastAsia"/>
                  <w:color w:val="0087CC"/>
                  <w:sz w:val="24"/>
                </w:rPr>
                <w:t>ucoz</w:t>
              </w:r>
              <w:r w:rsidRPr="006C6D24">
                <w:rPr>
                  <w:rStyle w:val="a5"/>
                  <w:rFonts w:eastAsiaTheme="majorEastAsia"/>
                  <w:color w:val="0087CC"/>
                  <w:sz w:val="24"/>
                  <w:lang w:val="ru-RU"/>
                </w:rPr>
                <w:t>.</w:t>
              </w:r>
              <w:r>
                <w:rPr>
                  <w:rStyle w:val="a5"/>
                  <w:rFonts w:eastAsiaTheme="majorEastAsia"/>
                  <w:color w:val="0087CC"/>
                  <w:sz w:val="24"/>
                </w:rPr>
                <w:t>ua</w:t>
              </w:r>
            </w:hyperlink>
            <w:r w:rsidRPr="006C6D24">
              <w:rPr>
                <w:color w:val="0087CC"/>
                <w:spacing w:val="1"/>
                <w:sz w:val="24"/>
                <w:lang w:val="ru-RU"/>
              </w:rPr>
              <w:t xml:space="preserve"> </w:t>
            </w:r>
            <w:hyperlink r:id="rId4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proshkolu</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suhin</w:t>
              </w:r>
              <w:r w:rsidRPr="006C6D24">
                <w:rPr>
                  <w:rStyle w:val="a5"/>
                  <w:rFonts w:eastAsiaTheme="majorEastAsia"/>
                  <w:color w:val="0087CC"/>
                  <w:sz w:val="24"/>
                  <w:lang w:val="ru-RU"/>
                </w:rPr>
                <w:t>.</w:t>
              </w:r>
              <w:r>
                <w:rPr>
                  <w:rStyle w:val="a5"/>
                  <w:rFonts w:eastAsiaTheme="majorEastAsia"/>
                  <w:color w:val="0087CC"/>
                  <w:sz w:val="24"/>
                </w:rPr>
                <w:t>narod</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3"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advise</w:t>
              </w:r>
              <w:r w:rsidRPr="006C6D24">
                <w:rPr>
                  <w:rStyle w:val="a5"/>
                  <w:rFonts w:eastAsiaTheme="majorEastAsia"/>
                  <w:color w:val="0087CC"/>
                  <w:sz w:val="24"/>
                  <w:lang w:val="ru-RU"/>
                </w:rPr>
                <w:t>.</w:t>
              </w:r>
              <w:r>
                <w:rPr>
                  <w:rStyle w:val="a5"/>
                  <w:rFonts w:eastAsiaTheme="majorEastAsia"/>
                  <w:color w:val="0087CC"/>
                  <w:sz w:val="24"/>
                </w:rPr>
                <w:t>ru</w:t>
              </w:r>
            </w:hyperlink>
          </w:p>
        </w:tc>
      </w:tr>
      <w:tr w:rsidR="006C6D24" w:rsidTr="006C6D24">
        <w:trPr>
          <w:trHeight w:val="553"/>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rPr>
                <w:sz w:val="24"/>
              </w:rPr>
            </w:pPr>
            <w:r>
              <w:rPr>
                <w:sz w:val="24"/>
              </w:rPr>
              <w:t>2.</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0" w:lineRule="atLeast"/>
              <w:ind w:right="280"/>
              <w:rPr>
                <w:sz w:val="24"/>
              </w:rPr>
            </w:pPr>
            <w:r>
              <w:rPr>
                <w:sz w:val="24"/>
              </w:rPr>
              <w:t>Произведения о</w:t>
            </w:r>
            <w:r>
              <w:rPr>
                <w:spacing w:val="-57"/>
                <w:sz w:val="24"/>
              </w:rPr>
              <w:t xml:space="preserve"> </w:t>
            </w:r>
            <w:r>
              <w:rPr>
                <w:sz w:val="24"/>
              </w:rPr>
              <w:t>детях</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0" w:lineRule="atLeast"/>
              <w:ind w:right="652"/>
              <w:rPr>
                <w:sz w:val="24"/>
              </w:rPr>
            </w:pPr>
            <w:r>
              <w:rPr>
                <w:sz w:val="24"/>
              </w:rPr>
              <w:t>Понятие «тема</w:t>
            </w:r>
            <w:r>
              <w:rPr>
                <w:spacing w:val="1"/>
                <w:sz w:val="24"/>
              </w:rPr>
              <w:t xml:space="preserve"> </w:t>
            </w:r>
            <w:r>
              <w:rPr>
                <w:sz w:val="24"/>
              </w:rPr>
              <w:t>произведения»</w:t>
            </w:r>
            <w:r>
              <w:rPr>
                <w:spacing w:val="-14"/>
                <w:sz w:val="24"/>
              </w:rPr>
              <w:t xml:space="preserve"> </w:t>
            </w:r>
            <w:r>
              <w:rPr>
                <w:sz w:val="24"/>
              </w:rPr>
              <w:t>(общее</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rPr>
                <w:sz w:val="24"/>
                <w:lang w:val="ru-RU"/>
              </w:rPr>
            </w:pPr>
            <w:r w:rsidRPr="006C6D24">
              <w:rPr>
                <w:sz w:val="24"/>
                <w:lang w:val="ru-RU"/>
              </w:rPr>
              <w:t>Упражнение</w:t>
            </w:r>
            <w:r w:rsidRPr="006C6D24">
              <w:rPr>
                <w:spacing w:val="-4"/>
                <w:sz w:val="24"/>
                <w:lang w:val="ru-RU"/>
              </w:rPr>
              <w:t xml:space="preserve"> </w:t>
            </w:r>
            <w:r w:rsidRPr="006C6D24">
              <w:rPr>
                <w:sz w:val="24"/>
                <w:lang w:val="ru-RU"/>
              </w:rPr>
              <w:t>в</w:t>
            </w:r>
            <w:r w:rsidRPr="006C6D24">
              <w:rPr>
                <w:spacing w:val="-4"/>
                <w:sz w:val="24"/>
                <w:lang w:val="ru-RU"/>
              </w:rPr>
              <w:t xml:space="preserve"> </w:t>
            </w:r>
            <w:r w:rsidRPr="006C6D24">
              <w:rPr>
                <w:sz w:val="24"/>
                <w:lang w:val="ru-RU"/>
              </w:rPr>
              <w:t>чтении</w:t>
            </w:r>
            <w:r w:rsidRPr="006C6D24">
              <w:rPr>
                <w:spacing w:val="-2"/>
                <w:sz w:val="24"/>
                <w:lang w:val="ru-RU"/>
              </w:rPr>
              <w:t xml:space="preserve"> </w:t>
            </w:r>
            <w:r w:rsidRPr="006C6D24">
              <w:rPr>
                <w:sz w:val="24"/>
                <w:lang w:val="ru-RU"/>
              </w:rPr>
              <w:t>вслух</w:t>
            </w:r>
            <w:r w:rsidRPr="006C6D24">
              <w:rPr>
                <w:spacing w:val="-4"/>
                <w:sz w:val="24"/>
                <w:lang w:val="ru-RU"/>
              </w:rPr>
              <w:t xml:space="preserve"> </w:t>
            </w:r>
            <w:r w:rsidRPr="006C6D24">
              <w:rPr>
                <w:sz w:val="24"/>
                <w:lang w:val="ru-RU"/>
              </w:rPr>
              <w:t>разножанровых</w:t>
            </w:r>
          </w:p>
          <w:p w:rsidR="006C6D24" w:rsidRPr="006C6D24" w:rsidRDefault="006C6D24">
            <w:pPr>
              <w:spacing w:line="257" w:lineRule="exact"/>
              <w:rPr>
                <w:sz w:val="24"/>
                <w:lang w:val="ru-RU"/>
              </w:rPr>
            </w:pPr>
            <w:r w:rsidRPr="006C6D24">
              <w:rPr>
                <w:sz w:val="24"/>
                <w:lang w:val="ru-RU"/>
              </w:rPr>
              <w:t>произведений</w:t>
            </w:r>
            <w:r w:rsidRPr="006C6D24">
              <w:rPr>
                <w:spacing w:val="-1"/>
                <w:sz w:val="24"/>
                <w:lang w:val="ru-RU"/>
              </w:rPr>
              <w:t xml:space="preserve"> </w:t>
            </w:r>
            <w:r w:rsidRPr="006C6D24">
              <w:rPr>
                <w:sz w:val="24"/>
                <w:lang w:val="ru-RU"/>
              </w:rPr>
              <w:t>о</w:t>
            </w:r>
            <w:r w:rsidRPr="006C6D24">
              <w:rPr>
                <w:spacing w:val="-3"/>
                <w:sz w:val="24"/>
                <w:lang w:val="ru-RU"/>
              </w:rPr>
              <w:t xml:space="preserve"> </w:t>
            </w:r>
            <w:r w:rsidRPr="006C6D24">
              <w:rPr>
                <w:sz w:val="24"/>
                <w:lang w:val="ru-RU"/>
              </w:rPr>
              <w:t>детях</w:t>
            </w:r>
            <w:r w:rsidRPr="006C6D24">
              <w:rPr>
                <w:spacing w:val="-3"/>
                <w:sz w:val="24"/>
                <w:lang w:val="ru-RU"/>
              </w:rPr>
              <w:t xml:space="preserve"> </w:t>
            </w:r>
            <w:r w:rsidRPr="006C6D24">
              <w:rPr>
                <w:sz w:val="24"/>
                <w:lang w:val="ru-RU"/>
              </w:rPr>
              <w:t>(использовать</w:t>
            </w:r>
            <w:r w:rsidRPr="006C6D24">
              <w:rPr>
                <w:spacing w:val="-2"/>
                <w:sz w:val="24"/>
                <w:lang w:val="ru-RU"/>
              </w:rPr>
              <w:t xml:space="preserve"> </w:t>
            </w:r>
            <w:r w:rsidRPr="006C6D24">
              <w:rPr>
                <w:sz w:val="24"/>
                <w:lang w:val="ru-RU"/>
              </w:rPr>
              <w:t>слоговое</w:t>
            </w:r>
            <w:r w:rsidRPr="006C6D24">
              <w:rPr>
                <w:spacing w:val="-5"/>
                <w:sz w:val="24"/>
                <w:lang w:val="ru-RU"/>
              </w:rPr>
              <w:t xml:space="preserve"> </w:t>
            </w:r>
            <w:r w:rsidRPr="006C6D24">
              <w:rPr>
                <w:sz w:val="24"/>
                <w:lang w:val="ru-RU"/>
              </w:rPr>
              <w:t>плавное</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9661"/>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hideMark/>
          </w:tcPr>
          <w:p w:rsidR="006C6D24" w:rsidRDefault="006C6D24">
            <w:pPr>
              <w:ind w:right="509"/>
              <w:rPr>
                <w:sz w:val="24"/>
              </w:rPr>
            </w:pPr>
            <w:r>
              <w:rPr>
                <w:sz w:val="24"/>
              </w:rPr>
              <w:t>и для детей</w:t>
            </w:r>
            <w:r>
              <w:rPr>
                <w:spacing w:val="-57"/>
                <w:sz w:val="24"/>
              </w:rPr>
              <w:t xml:space="preserve"> </w:t>
            </w:r>
            <w:r>
              <w:rPr>
                <w:sz w:val="24"/>
              </w:rPr>
              <w:t>(9</w:t>
            </w:r>
            <w:r>
              <w:rPr>
                <w:spacing w:val="-1"/>
                <w:sz w:val="24"/>
              </w:rPr>
              <w:t xml:space="preserve"> </w:t>
            </w:r>
            <w:r>
              <w:rPr>
                <w:sz w:val="24"/>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86"/>
              <w:rPr>
                <w:sz w:val="24"/>
                <w:lang w:val="ru-RU"/>
              </w:rPr>
            </w:pPr>
            <w:r w:rsidRPr="006C6D24">
              <w:rPr>
                <w:sz w:val="24"/>
                <w:lang w:val="ru-RU"/>
              </w:rPr>
              <w:t>представление): чему</w:t>
            </w:r>
            <w:r w:rsidRPr="006C6D24">
              <w:rPr>
                <w:spacing w:val="1"/>
                <w:sz w:val="24"/>
                <w:lang w:val="ru-RU"/>
              </w:rPr>
              <w:t xml:space="preserve"> </w:t>
            </w:r>
            <w:r w:rsidRPr="006C6D24">
              <w:rPr>
                <w:sz w:val="24"/>
                <w:lang w:val="ru-RU"/>
              </w:rPr>
              <w:t>посвящено, о чём</w:t>
            </w:r>
            <w:r w:rsidRPr="006C6D24">
              <w:rPr>
                <w:spacing w:val="1"/>
                <w:sz w:val="24"/>
                <w:lang w:val="ru-RU"/>
              </w:rPr>
              <w:t xml:space="preserve"> </w:t>
            </w:r>
            <w:r w:rsidRPr="006C6D24">
              <w:rPr>
                <w:sz w:val="24"/>
                <w:lang w:val="ru-RU"/>
              </w:rPr>
              <w:t>рассказывает. Главная</w:t>
            </w:r>
            <w:r w:rsidRPr="006C6D24">
              <w:rPr>
                <w:spacing w:val="1"/>
                <w:sz w:val="24"/>
                <w:lang w:val="ru-RU"/>
              </w:rPr>
              <w:t xml:space="preserve"> </w:t>
            </w:r>
            <w:r w:rsidRPr="006C6D24">
              <w:rPr>
                <w:sz w:val="24"/>
                <w:lang w:val="ru-RU"/>
              </w:rPr>
              <w:t>мысль</w:t>
            </w:r>
            <w:r w:rsidRPr="006C6D24">
              <w:rPr>
                <w:spacing w:val="-5"/>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его</w:t>
            </w:r>
          </w:p>
          <w:p w:rsidR="006C6D24" w:rsidRPr="006C6D24" w:rsidRDefault="006C6D24">
            <w:pPr>
              <w:ind w:right="205"/>
              <w:rPr>
                <w:sz w:val="24"/>
                <w:lang w:val="ru-RU"/>
              </w:rPr>
            </w:pPr>
            <w:r w:rsidRPr="006C6D24">
              <w:rPr>
                <w:sz w:val="24"/>
                <w:lang w:val="ru-RU"/>
              </w:rPr>
              <w:t>основная идея (чему учит?</w:t>
            </w:r>
            <w:r w:rsidRPr="006C6D24">
              <w:rPr>
                <w:spacing w:val="-58"/>
                <w:sz w:val="24"/>
                <w:lang w:val="ru-RU"/>
              </w:rPr>
              <w:t xml:space="preserve"> </w:t>
            </w:r>
            <w:r w:rsidRPr="006C6D24">
              <w:rPr>
                <w:sz w:val="24"/>
                <w:lang w:val="ru-RU"/>
              </w:rPr>
              <w:t>какие качества</w:t>
            </w:r>
            <w:r w:rsidRPr="006C6D24">
              <w:rPr>
                <w:spacing w:val="1"/>
                <w:sz w:val="24"/>
                <w:lang w:val="ru-RU"/>
              </w:rPr>
              <w:t xml:space="preserve"> </w:t>
            </w:r>
            <w:r w:rsidRPr="006C6D24">
              <w:rPr>
                <w:sz w:val="24"/>
                <w:lang w:val="ru-RU"/>
              </w:rPr>
              <w:t>воспитывает?).</w:t>
            </w:r>
          </w:p>
          <w:p w:rsidR="006C6D24" w:rsidRPr="006C6D24" w:rsidRDefault="006C6D24">
            <w:pPr>
              <w:ind w:right="122"/>
              <w:rPr>
                <w:sz w:val="24"/>
                <w:lang w:val="ru-RU"/>
              </w:rPr>
            </w:pPr>
            <w:r w:rsidRPr="006C6D24">
              <w:rPr>
                <w:sz w:val="24"/>
                <w:lang w:val="ru-RU"/>
              </w:rPr>
              <w:t>Произведения</w:t>
            </w:r>
            <w:r w:rsidRPr="006C6D24">
              <w:rPr>
                <w:spacing w:val="-6"/>
                <w:sz w:val="24"/>
                <w:lang w:val="ru-RU"/>
              </w:rPr>
              <w:t xml:space="preserve"> </w:t>
            </w:r>
            <w:r w:rsidRPr="006C6D24">
              <w:rPr>
                <w:sz w:val="24"/>
                <w:lang w:val="ru-RU"/>
              </w:rPr>
              <w:t>одной</w:t>
            </w:r>
            <w:r w:rsidRPr="006C6D24">
              <w:rPr>
                <w:spacing w:val="-6"/>
                <w:sz w:val="24"/>
                <w:lang w:val="ru-RU"/>
              </w:rPr>
              <w:t xml:space="preserve"> </w:t>
            </w:r>
            <w:r w:rsidRPr="006C6D24">
              <w:rPr>
                <w:sz w:val="24"/>
                <w:lang w:val="ru-RU"/>
              </w:rPr>
              <w:t>темы,</w:t>
            </w:r>
            <w:r w:rsidRPr="006C6D24">
              <w:rPr>
                <w:spacing w:val="-57"/>
                <w:sz w:val="24"/>
                <w:lang w:val="ru-RU"/>
              </w:rPr>
              <w:t xml:space="preserve"> </w:t>
            </w:r>
            <w:r w:rsidRPr="006C6D24">
              <w:rPr>
                <w:sz w:val="24"/>
                <w:lang w:val="ru-RU"/>
              </w:rPr>
              <w:t>но</w:t>
            </w:r>
          </w:p>
          <w:p w:rsidR="006C6D24" w:rsidRPr="006C6D24" w:rsidRDefault="006C6D24">
            <w:pPr>
              <w:ind w:right="472"/>
              <w:rPr>
                <w:sz w:val="24"/>
                <w:lang w:val="ru-RU"/>
              </w:rPr>
            </w:pPr>
            <w:r w:rsidRPr="006C6D24">
              <w:rPr>
                <w:sz w:val="24"/>
                <w:lang w:val="ru-RU"/>
              </w:rPr>
              <w:t>разных</w:t>
            </w:r>
            <w:r w:rsidRPr="006C6D24">
              <w:rPr>
                <w:spacing w:val="-8"/>
                <w:sz w:val="24"/>
                <w:lang w:val="ru-RU"/>
              </w:rPr>
              <w:t xml:space="preserve"> </w:t>
            </w:r>
            <w:r w:rsidRPr="006C6D24">
              <w:rPr>
                <w:sz w:val="24"/>
                <w:lang w:val="ru-RU"/>
              </w:rPr>
              <w:t>жанров:</w:t>
            </w:r>
            <w:r w:rsidRPr="006C6D24">
              <w:rPr>
                <w:spacing w:val="-8"/>
                <w:sz w:val="24"/>
                <w:lang w:val="ru-RU"/>
              </w:rPr>
              <w:t xml:space="preserve"> </w:t>
            </w:r>
            <w:r w:rsidRPr="006C6D24">
              <w:rPr>
                <w:sz w:val="24"/>
                <w:lang w:val="ru-RU"/>
              </w:rPr>
              <w:t>рассказ,</w:t>
            </w:r>
            <w:r w:rsidRPr="006C6D24">
              <w:rPr>
                <w:spacing w:val="-57"/>
                <w:sz w:val="24"/>
                <w:lang w:val="ru-RU"/>
              </w:rPr>
              <w:t xml:space="preserve"> </w:t>
            </w:r>
            <w:r w:rsidRPr="006C6D24">
              <w:rPr>
                <w:sz w:val="24"/>
                <w:lang w:val="ru-RU"/>
              </w:rPr>
              <w:t>стихотворение, сказка</w:t>
            </w:r>
            <w:r w:rsidRPr="006C6D24">
              <w:rPr>
                <w:spacing w:val="1"/>
                <w:sz w:val="24"/>
                <w:lang w:val="ru-RU"/>
              </w:rPr>
              <w:t xml:space="preserve"> </w:t>
            </w:r>
            <w:r w:rsidRPr="006C6D24">
              <w:rPr>
                <w:sz w:val="24"/>
                <w:lang w:val="ru-RU"/>
              </w:rPr>
              <w:t>(общее</w:t>
            </w:r>
          </w:p>
          <w:p w:rsidR="006C6D24" w:rsidRPr="006C6D24" w:rsidRDefault="006C6D24">
            <w:pPr>
              <w:ind w:right="241"/>
              <w:rPr>
                <w:sz w:val="24"/>
                <w:lang w:val="ru-RU"/>
              </w:rPr>
            </w:pPr>
            <w:r w:rsidRPr="006C6D24">
              <w:rPr>
                <w:sz w:val="24"/>
                <w:lang w:val="ru-RU"/>
              </w:rPr>
              <w:t>представление</w:t>
            </w:r>
            <w:r w:rsidRPr="006C6D24">
              <w:rPr>
                <w:spacing w:val="-6"/>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примере</w:t>
            </w:r>
            <w:r w:rsidRPr="006C6D24">
              <w:rPr>
                <w:spacing w:val="-57"/>
                <w:sz w:val="24"/>
                <w:lang w:val="ru-RU"/>
              </w:rPr>
              <w:t xml:space="preserve"> </w:t>
            </w:r>
            <w:r w:rsidRPr="006C6D24">
              <w:rPr>
                <w:sz w:val="24"/>
                <w:lang w:val="ru-RU"/>
              </w:rPr>
              <w:t>произведений К. Д.</w:t>
            </w:r>
            <w:r w:rsidRPr="006C6D24">
              <w:rPr>
                <w:spacing w:val="1"/>
                <w:sz w:val="24"/>
                <w:lang w:val="ru-RU"/>
              </w:rPr>
              <w:t xml:space="preserve"> </w:t>
            </w:r>
            <w:r w:rsidRPr="006C6D24">
              <w:rPr>
                <w:sz w:val="24"/>
                <w:lang w:val="ru-RU"/>
              </w:rPr>
              <w:t>Ушинского,</w:t>
            </w:r>
          </w:p>
          <w:p w:rsidR="006C6D24" w:rsidRPr="006C6D24" w:rsidRDefault="006C6D24">
            <w:pPr>
              <w:ind w:right="834"/>
              <w:rPr>
                <w:sz w:val="24"/>
                <w:lang w:val="ru-RU"/>
              </w:rPr>
            </w:pPr>
            <w:r w:rsidRPr="006C6D24">
              <w:rPr>
                <w:sz w:val="24"/>
                <w:lang w:val="ru-RU"/>
              </w:rPr>
              <w:t>Л. Н. Толстого, В. Г.</w:t>
            </w:r>
            <w:r w:rsidRPr="006C6D24">
              <w:rPr>
                <w:spacing w:val="-57"/>
                <w:sz w:val="24"/>
                <w:lang w:val="ru-RU"/>
              </w:rPr>
              <w:t xml:space="preserve"> </w:t>
            </w:r>
            <w:r w:rsidRPr="006C6D24">
              <w:rPr>
                <w:sz w:val="24"/>
                <w:lang w:val="ru-RU"/>
              </w:rPr>
              <w:t>Сутеева,</w:t>
            </w:r>
          </w:p>
          <w:p w:rsidR="006C6D24" w:rsidRPr="006C6D24" w:rsidRDefault="006C6D24">
            <w:pPr>
              <w:ind w:right="886"/>
              <w:rPr>
                <w:sz w:val="24"/>
                <w:lang w:val="ru-RU"/>
              </w:rPr>
            </w:pPr>
            <w:r w:rsidRPr="006C6D24">
              <w:rPr>
                <w:sz w:val="24"/>
                <w:lang w:val="ru-RU"/>
              </w:rPr>
              <w:t>Е.</w:t>
            </w:r>
            <w:r w:rsidRPr="006C6D24">
              <w:rPr>
                <w:spacing w:val="-5"/>
                <w:sz w:val="24"/>
                <w:lang w:val="ru-RU"/>
              </w:rPr>
              <w:t xml:space="preserve"> </w:t>
            </w:r>
            <w:r w:rsidRPr="006C6D24">
              <w:rPr>
                <w:sz w:val="24"/>
                <w:lang w:val="ru-RU"/>
              </w:rPr>
              <w:t>А.</w:t>
            </w:r>
            <w:r w:rsidRPr="006C6D24">
              <w:rPr>
                <w:spacing w:val="-5"/>
                <w:sz w:val="24"/>
                <w:lang w:val="ru-RU"/>
              </w:rPr>
              <w:t xml:space="preserve"> </w:t>
            </w:r>
            <w:r w:rsidRPr="006C6D24">
              <w:rPr>
                <w:sz w:val="24"/>
                <w:lang w:val="ru-RU"/>
              </w:rPr>
              <w:t>Пермяка,</w:t>
            </w:r>
            <w:r w:rsidRPr="006C6D24">
              <w:rPr>
                <w:spacing w:val="-4"/>
                <w:sz w:val="24"/>
                <w:lang w:val="ru-RU"/>
              </w:rPr>
              <w:t xml:space="preserve"> </w:t>
            </w:r>
            <w:r w:rsidRPr="006C6D24">
              <w:rPr>
                <w:sz w:val="24"/>
                <w:lang w:val="ru-RU"/>
              </w:rPr>
              <w:t>В.</w:t>
            </w:r>
            <w:r w:rsidRPr="006C6D24">
              <w:rPr>
                <w:spacing w:val="-5"/>
                <w:sz w:val="24"/>
                <w:lang w:val="ru-RU"/>
              </w:rPr>
              <w:t xml:space="preserve"> </w:t>
            </w:r>
            <w:r w:rsidRPr="006C6D24">
              <w:rPr>
                <w:sz w:val="24"/>
                <w:lang w:val="ru-RU"/>
              </w:rPr>
              <w:t>А.</w:t>
            </w:r>
            <w:r w:rsidRPr="006C6D24">
              <w:rPr>
                <w:spacing w:val="-57"/>
                <w:sz w:val="24"/>
                <w:lang w:val="ru-RU"/>
              </w:rPr>
              <w:t xml:space="preserve"> </w:t>
            </w:r>
            <w:r w:rsidRPr="006C6D24">
              <w:rPr>
                <w:sz w:val="24"/>
                <w:lang w:val="ru-RU"/>
              </w:rPr>
              <w:t>Осеевой,</w:t>
            </w:r>
          </w:p>
          <w:p w:rsidR="006C6D24" w:rsidRPr="006C6D24" w:rsidRDefault="006C6D24">
            <w:pPr>
              <w:rPr>
                <w:sz w:val="24"/>
                <w:lang w:val="ru-RU"/>
              </w:rPr>
            </w:pPr>
            <w:r w:rsidRPr="006C6D24">
              <w:rPr>
                <w:sz w:val="24"/>
                <w:lang w:val="ru-RU"/>
              </w:rPr>
              <w:t>А.</w:t>
            </w:r>
            <w:r w:rsidRPr="006C6D24">
              <w:rPr>
                <w:spacing w:val="-3"/>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Барто, Ю.</w:t>
            </w:r>
            <w:r w:rsidRPr="006C6D24">
              <w:rPr>
                <w:spacing w:val="-2"/>
                <w:sz w:val="24"/>
                <w:lang w:val="ru-RU"/>
              </w:rPr>
              <w:t xml:space="preserve"> </w:t>
            </w:r>
            <w:r w:rsidRPr="006C6D24">
              <w:rPr>
                <w:sz w:val="24"/>
                <w:lang w:val="ru-RU"/>
              </w:rPr>
              <w:t>И.</w:t>
            </w:r>
          </w:p>
          <w:p w:rsidR="006C6D24" w:rsidRPr="006C6D24" w:rsidRDefault="006C6D24">
            <w:pPr>
              <w:spacing w:before="1"/>
              <w:rPr>
                <w:sz w:val="24"/>
                <w:lang w:val="ru-RU"/>
              </w:rPr>
            </w:pPr>
            <w:r w:rsidRPr="006C6D24">
              <w:rPr>
                <w:sz w:val="24"/>
                <w:lang w:val="ru-RU"/>
              </w:rPr>
              <w:t>Ермолаева,</w:t>
            </w:r>
          </w:p>
          <w:p w:rsidR="006C6D24" w:rsidRPr="006C6D24" w:rsidRDefault="006C6D24">
            <w:pPr>
              <w:ind w:right="699"/>
              <w:rPr>
                <w:sz w:val="24"/>
                <w:lang w:val="ru-RU"/>
              </w:rPr>
            </w:pPr>
            <w:r w:rsidRPr="006C6D24">
              <w:rPr>
                <w:sz w:val="24"/>
                <w:lang w:val="ru-RU"/>
              </w:rPr>
              <w:t>Р. С. Сефа и др.).</w:t>
            </w:r>
            <w:r w:rsidRPr="006C6D24">
              <w:rPr>
                <w:spacing w:val="1"/>
                <w:sz w:val="24"/>
                <w:lang w:val="ru-RU"/>
              </w:rPr>
              <w:t xml:space="preserve"> </w:t>
            </w:r>
            <w:r w:rsidRPr="006C6D24">
              <w:rPr>
                <w:sz w:val="24"/>
                <w:lang w:val="ru-RU"/>
              </w:rPr>
              <w:t>Характеристика</w:t>
            </w:r>
            <w:r w:rsidRPr="006C6D24">
              <w:rPr>
                <w:spacing w:val="-15"/>
                <w:sz w:val="24"/>
                <w:lang w:val="ru-RU"/>
              </w:rPr>
              <w:t xml:space="preserve"> </w:t>
            </w:r>
            <w:r w:rsidRPr="006C6D24">
              <w:rPr>
                <w:sz w:val="24"/>
                <w:lang w:val="ru-RU"/>
              </w:rPr>
              <w:t>героя</w:t>
            </w:r>
            <w:r w:rsidRPr="006C6D24">
              <w:rPr>
                <w:spacing w:val="-57"/>
                <w:sz w:val="24"/>
                <w:lang w:val="ru-RU"/>
              </w:rPr>
              <w:t xml:space="preserve"> </w:t>
            </w:r>
            <w:r w:rsidRPr="006C6D24">
              <w:rPr>
                <w:sz w:val="24"/>
                <w:lang w:val="ru-RU"/>
              </w:rPr>
              <w:t>произведения, общая</w:t>
            </w:r>
            <w:r w:rsidRPr="006C6D24">
              <w:rPr>
                <w:spacing w:val="1"/>
                <w:sz w:val="24"/>
                <w:lang w:val="ru-RU"/>
              </w:rPr>
              <w:t xml:space="preserve"> </w:t>
            </w:r>
            <w:r w:rsidRPr="006C6D24">
              <w:rPr>
                <w:sz w:val="24"/>
                <w:lang w:val="ru-RU"/>
              </w:rPr>
              <w:t>оценка</w:t>
            </w:r>
            <w:r w:rsidRPr="006C6D24">
              <w:rPr>
                <w:spacing w:val="-2"/>
                <w:sz w:val="24"/>
                <w:lang w:val="ru-RU"/>
              </w:rPr>
              <w:t xml:space="preserve"> </w:t>
            </w:r>
            <w:r w:rsidRPr="006C6D24">
              <w:rPr>
                <w:sz w:val="24"/>
                <w:lang w:val="ru-RU"/>
              </w:rPr>
              <w:t>поступков.</w:t>
            </w:r>
          </w:p>
          <w:p w:rsidR="006C6D24" w:rsidRPr="006C6D24" w:rsidRDefault="006C6D24">
            <w:pPr>
              <w:ind w:right="115"/>
              <w:rPr>
                <w:sz w:val="24"/>
                <w:lang w:val="ru-RU"/>
              </w:rPr>
            </w:pPr>
            <w:r w:rsidRPr="006C6D24">
              <w:rPr>
                <w:sz w:val="24"/>
                <w:lang w:val="ru-RU"/>
              </w:rPr>
              <w:t>Понимание заголовка</w:t>
            </w:r>
            <w:r w:rsidRPr="006C6D24">
              <w:rPr>
                <w:spacing w:val="1"/>
                <w:sz w:val="24"/>
                <w:lang w:val="ru-RU"/>
              </w:rPr>
              <w:t xml:space="preserve"> </w:t>
            </w:r>
            <w:r w:rsidRPr="006C6D24">
              <w:rPr>
                <w:sz w:val="24"/>
                <w:lang w:val="ru-RU"/>
              </w:rPr>
              <w:t>произведения, его</w:t>
            </w:r>
            <w:r w:rsidRPr="006C6D24">
              <w:rPr>
                <w:spacing w:val="1"/>
                <w:sz w:val="24"/>
                <w:lang w:val="ru-RU"/>
              </w:rPr>
              <w:t xml:space="preserve"> </w:t>
            </w:r>
            <w:r w:rsidRPr="006C6D24">
              <w:rPr>
                <w:sz w:val="24"/>
                <w:lang w:val="ru-RU"/>
              </w:rPr>
              <w:t>соотношения с</w:t>
            </w:r>
            <w:r w:rsidRPr="006C6D24">
              <w:rPr>
                <w:spacing w:val="1"/>
                <w:sz w:val="24"/>
                <w:lang w:val="ru-RU"/>
              </w:rPr>
              <w:t xml:space="preserve"> </w:t>
            </w:r>
            <w:r w:rsidRPr="006C6D24">
              <w:rPr>
                <w:sz w:val="24"/>
                <w:lang w:val="ru-RU"/>
              </w:rPr>
              <w:t>содержанием произведения</w:t>
            </w:r>
            <w:r w:rsidRPr="006C6D24">
              <w:rPr>
                <w:spacing w:val="-58"/>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его</w:t>
            </w:r>
            <w:r w:rsidRPr="006C6D24">
              <w:rPr>
                <w:spacing w:val="-1"/>
                <w:sz w:val="24"/>
                <w:lang w:val="ru-RU"/>
              </w:rPr>
              <w:t xml:space="preserve"> </w:t>
            </w:r>
            <w:r w:rsidRPr="006C6D24">
              <w:rPr>
                <w:sz w:val="24"/>
                <w:lang w:val="ru-RU"/>
              </w:rPr>
              <w:t>идеей.</w:t>
            </w:r>
          </w:p>
          <w:p w:rsidR="006C6D24" w:rsidRPr="006C6D24" w:rsidRDefault="006C6D24">
            <w:pPr>
              <w:ind w:right="365"/>
              <w:rPr>
                <w:sz w:val="24"/>
                <w:lang w:val="ru-RU"/>
              </w:rPr>
            </w:pPr>
            <w:r w:rsidRPr="006C6D24">
              <w:rPr>
                <w:sz w:val="24"/>
                <w:lang w:val="ru-RU"/>
              </w:rPr>
              <w:t>Осознание нравственно-</w:t>
            </w:r>
            <w:r w:rsidRPr="006C6D24">
              <w:rPr>
                <w:spacing w:val="1"/>
                <w:sz w:val="24"/>
                <w:lang w:val="ru-RU"/>
              </w:rPr>
              <w:t xml:space="preserve"> </w:t>
            </w:r>
            <w:r w:rsidRPr="006C6D24">
              <w:rPr>
                <w:sz w:val="24"/>
                <w:lang w:val="ru-RU"/>
              </w:rPr>
              <w:t>этических</w:t>
            </w:r>
            <w:r w:rsidRPr="006C6D24">
              <w:rPr>
                <w:spacing w:val="-6"/>
                <w:sz w:val="24"/>
                <w:lang w:val="ru-RU"/>
              </w:rPr>
              <w:t xml:space="preserve"> </w:t>
            </w:r>
            <w:r w:rsidRPr="006C6D24">
              <w:rPr>
                <w:sz w:val="24"/>
                <w:lang w:val="ru-RU"/>
              </w:rPr>
              <w:t>понятий:</w:t>
            </w:r>
            <w:r w:rsidRPr="006C6D24">
              <w:rPr>
                <w:spacing w:val="-5"/>
                <w:sz w:val="24"/>
                <w:lang w:val="ru-RU"/>
              </w:rPr>
              <w:t xml:space="preserve"> </w:t>
            </w:r>
            <w:r w:rsidRPr="006C6D24">
              <w:rPr>
                <w:sz w:val="24"/>
                <w:lang w:val="ru-RU"/>
              </w:rPr>
              <w:t>друг,</w:t>
            </w:r>
            <w:r w:rsidRPr="006C6D24">
              <w:rPr>
                <w:spacing w:val="-57"/>
                <w:sz w:val="24"/>
                <w:lang w:val="ru-RU"/>
              </w:rPr>
              <w:t xml:space="preserve"> </w:t>
            </w:r>
            <w:r w:rsidRPr="006C6D24">
              <w:rPr>
                <w:sz w:val="24"/>
                <w:lang w:val="ru-RU"/>
              </w:rPr>
              <w:t>дружба, забота, труд,</w:t>
            </w:r>
            <w:r w:rsidRPr="006C6D24">
              <w:rPr>
                <w:spacing w:val="1"/>
                <w:sz w:val="24"/>
                <w:lang w:val="ru-RU"/>
              </w:rPr>
              <w:t xml:space="preserve"> </w:t>
            </w:r>
            <w:r w:rsidRPr="006C6D24">
              <w:rPr>
                <w:sz w:val="24"/>
                <w:lang w:val="ru-RU"/>
              </w:rPr>
              <w:t>взаимопомощь</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06"/>
              <w:rPr>
                <w:sz w:val="24"/>
                <w:lang w:val="ru-RU"/>
              </w:rPr>
            </w:pPr>
            <w:r w:rsidRPr="006C6D24">
              <w:rPr>
                <w:sz w:val="24"/>
                <w:lang w:val="ru-RU"/>
              </w:rPr>
              <w:t>чтение с переходом на чтение словами без пропусков и</w:t>
            </w:r>
            <w:r w:rsidRPr="006C6D24">
              <w:rPr>
                <w:spacing w:val="-57"/>
                <w:sz w:val="24"/>
                <w:lang w:val="ru-RU"/>
              </w:rPr>
              <w:t xml:space="preserve"> </w:t>
            </w:r>
            <w:r w:rsidRPr="006C6D24">
              <w:rPr>
                <w:sz w:val="24"/>
                <w:lang w:val="ru-RU"/>
              </w:rPr>
              <w:t>перестановок</w:t>
            </w:r>
            <w:r w:rsidRPr="006C6D24">
              <w:rPr>
                <w:spacing w:val="-1"/>
                <w:sz w:val="24"/>
                <w:lang w:val="ru-RU"/>
              </w:rPr>
              <w:t xml:space="preserve"> </w:t>
            </w:r>
            <w:r w:rsidRPr="006C6D24">
              <w:rPr>
                <w:sz w:val="24"/>
                <w:lang w:val="ru-RU"/>
              </w:rPr>
              <w:t>букв</w:t>
            </w:r>
            <w:r w:rsidRPr="006C6D24">
              <w:rPr>
                <w:spacing w:val="-1"/>
                <w:sz w:val="24"/>
                <w:lang w:val="ru-RU"/>
              </w:rPr>
              <w:t xml:space="preserve"> </w:t>
            </w:r>
            <w:r w:rsidRPr="006C6D24">
              <w:rPr>
                <w:sz w:val="24"/>
                <w:lang w:val="ru-RU"/>
              </w:rPr>
              <w:t>и слогов).</w:t>
            </w:r>
          </w:p>
          <w:p w:rsidR="006C6D24" w:rsidRPr="006C6D24" w:rsidRDefault="006C6D24">
            <w:pPr>
              <w:rPr>
                <w:sz w:val="24"/>
                <w:lang w:val="ru-RU"/>
              </w:rPr>
            </w:pPr>
            <w:r w:rsidRPr="006C6D24">
              <w:rPr>
                <w:sz w:val="24"/>
                <w:lang w:val="ru-RU"/>
              </w:rPr>
              <w:t>Не</w:t>
            </w:r>
            <w:r w:rsidRPr="006C6D24">
              <w:rPr>
                <w:spacing w:val="-5"/>
                <w:sz w:val="24"/>
                <w:lang w:val="ru-RU"/>
              </w:rPr>
              <w:t xml:space="preserve"> </w:t>
            </w:r>
            <w:r w:rsidRPr="006C6D24">
              <w:rPr>
                <w:sz w:val="24"/>
                <w:lang w:val="ru-RU"/>
              </w:rPr>
              <w:t>менее</w:t>
            </w:r>
            <w:r w:rsidRPr="006C6D24">
              <w:rPr>
                <w:spacing w:val="-3"/>
                <w:sz w:val="24"/>
                <w:lang w:val="ru-RU"/>
              </w:rPr>
              <w:t xml:space="preserve"> </w:t>
            </w:r>
            <w:r w:rsidRPr="006C6D24">
              <w:rPr>
                <w:sz w:val="24"/>
                <w:lang w:val="ru-RU"/>
              </w:rPr>
              <w:t>шести</w:t>
            </w:r>
            <w:r w:rsidRPr="006C6D24">
              <w:rPr>
                <w:spacing w:val="-1"/>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выбору,</w:t>
            </w:r>
            <w:r w:rsidRPr="006C6D24">
              <w:rPr>
                <w:spacing w:val="-2"/>
                <w:sz w:val="24"/>
                <w:lang w:val="ru-RU"/>
              </w:rPr>
              <w:t xml:space="preserve"> </w:t>
            </w:r>
            <w:r w:rsidRPr="006C6D24">
              <w:rPr>
                <w:sz w:val="24"/>
                <w:lang w:val="ru-RU"/>
              </w:rPr>
              <w:t>например:</w:t>
            </w:r>
            <w:r w:rsidRPr="006C6D24">
              <w:rPr>
                <w:spacing w:val="-2"/>
                <w:sz w:val="24"/>
                <w:lang w:val="ru-RU"/>
              </w:rPr>
              <w:t xml:space="preserve"> </w:t>
            </w:r>
            <w:r w:rsidRPr="006C6D24">
              <w:rPr>
                <w:sz w:val="24"/>
                <w:lang w:val="ru-RU"/>
              </w:rPr>
              <w:t>К.</w:t>
            </w:r>
          </w:p>
          <w:p w:rsidR="006C6D24" w:rsidRPr="006C6D24" w:rsidRDefault="006C6D24">
            <w:pPr>
              <w:rPr>
                <w:sz w:val="24"/>
                <w:lang w:val="ru-RU"/>
              </w:rPr>
            </w:pPr>
            <w:r w:rsidRPr="006C6D24">
              <w:rPr>
                <w:sz w:val="24"/>
                <w:lang w:val="ru-RU"/>
              </w:rPr>
              <w:t>Д.</w:t>
            </w:r>
            <w:r w:rsidRPr="006C6D24">
              <w:rPr>
                <w:spacing w:val="-3"/>
                <w:sz w:val="24"/>
                <w:lang w:val="ru-RU"/>
              </w:rPr>
              <w:t xml:space="preserve"> </w:t>
            </w:r>
            <w:r w:rsidRPr="006C6D24">
              <w:rPr>
                <w:sz w:val="24"/>
                <w:lang w:val="ru-RU"/>
              </w:rPr>
              <w:t>Ушинский</w:t>
            </w:r>
            <w:r w:rsidRPr="006C6D24">
              <w:rPr>
                <w:spacing w:val="-1"/>
                <w:sz w:val="24"/>
                <w:lang w:val="ru-RU"/>
              </w:rPr>
              <w:t xml:space="preserve"> </w:t>
            </w:r>
            <w:r w:rsidRPr="006C6D24">
              <w:rPr>
                <w:sz w:val="24"/>
                <w:lang w:val="ru-RU"/>
              </w:rPr>
              <w:t>«Играющие</w:t>
            </w:r>
            <w:r w:rsidRPr="006C6D24">
              <w:rPr>
                <w:spacing w:val="-3"/>
                <w:sz w:val="24"/>
                <w:lang w:val="ru-RU"/>
              </w:rPr>
              <w:t xml:space="preserve"> </w:t>
            </w:r>
            <w:r w:rsidRPr="006C6D24">
              <w:rPr>
                <w:sz w:val="24"/>
                <w:lang w:val="ru-RU"/>
              </w:rPr>
              <w:t>собаки»,</w:t>
            </w:r>
            <w:r w:rsidRPr="006C6D24">
              <w:rPr>
                <w:spacing w:val="-1"/>
                <w:sz w:val="24"/>
                <w:lang w:val="ru-RU"/>
              </w:rPr>
              <w:t xml:space="preserve"> </w:t>
            </w:r>
            <w:r w:rsidRPr="006C6D24">
              <w:rPr>
                <w:sz w:val="24"/>
                <w:lang w:val="ru-RU"/>
              </w:rPr>
              <w:t>«Худо</w:t>
            </w:r>
            <w:r w:rsidRPr="006C6D24">
              <w:rPr>
                <w:spacing w:val="-1"/>
                <w:sz w:val="24"/>
                <w:lang w:val="ru-RU"/>
              </w:rPr>
              <w:t xml:space="preserve"> </w:t>
            </w:r>
            <w:r w:rsidRPr="006C6D24">
              <w:rPr>
                <w:sz w:val="24"/>
                <w:lang w:val="ru-RU"/>
              </w:rPr>
              <w:t>тому,</w:t>
            </w:r>
            <w:r w:rsidRPr="006C6D24">
              <w:rPr>
                <w:spacing w:val="-2"/>
                <w:sz w:val="24"/>
                <w:lang w:val="ru-RU"/>
              </w:rPr>
              <w:t xml:space="preserve"> </w:t>
            </w:r>
            <w:r w:rsidRPr="006C6D24">
              <w:rPr>
                <w:sz w:val="24"/>
                <w:lang w:val="ru-RU"/>
              </w:rPr>
              <w:t>кто</w:t>
            </w:r>
          </w:p>
          <w:p w:rsidR="006C6D24" w:rsidRPr="006C6D24" w:rsidRDefault="006C6D24">
            <w:pPr>
              <w:ind w:right="205"/>
              <w:rPr>
                <w:sz w:val="24"/>
                <w:lang w:val="ru-RU"/>
              </w:rPr>
            </w:pPr>
            <w:r w:rsidRPr="006C6D24">
              <w:rPr>
                <w:sz w:val="24"/>
                <w:lang w:val="ru-RU"/>
              </w:rPr>
              <w:t>добра</w:t>
            </w:r>
            <w:r w:rsidRPr="006C6D24">
              <w:rPr>
                <w:spacing w:val="-2"/>
                <w:sz w:val="24"/>
                <w:lang w:val="ru-RU"/>
              </w:rPr>
              <w:t xml:space="preserve"> </w:t>
            </w:r>
            <w:r w:rsidRPr="006C6D24">
              <w:rPr>
                <w:sz w:val="24"/>
                <w:lang w:val="ru-RU"/>
              </w:rPr>
              <w:t>не</w:t>
            </w:r>
            <w:r w:rsidRPr="006C6D24">
              <w:rPr>
                <w:spacing w:val="-3"/>
                <w:sz w:val="24"/>
                <w:lang w:val="ru-RU"/>
              </w:rPr>
              <w:t xml:space="preserve"> </w:t>
            </w:r>
            <w:r w:rsidRPr="006C6D24">
              <w:rPr>
                <w:sz w:val="24"/>
                <w:lang w:val="ru-RU"/>
              </w:rPr>
              <w:t>делает</w:t>
            </w:r>
            <w:r w:rsidRPr="006C6D24">
              <w:rPr>
                <w:spacing w:val="-1"/>
                <w:sz w:val="24"/>
                <w:lang w:val="ru-RU"/>
              </w:rPr>
              <w:t xml:space="preserve"> </w:t>
            </w:r>
            <w:r w:rsidRPr="006C6D24">
              <w:rPr>
                <w:sz w:val="24"/>
                <w:lang w:val="ru-RU"/>
              </w:rPr>
              <w:t>никому»,</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Н.</w:t>
            </w:r>
            <w:r w:rsidRPr="006C6D24">
              <w:rPr>
                <w:spacing w:val="-3"/>
                <w:sz w:val="24"/>
                <w:lang w:val="ru-RU"/>
              </w:rPr>
              <w:t xml:space="preserve"> </w:t>
            </w:r>
            <w:r w:rsidRPr="006C6D24">
              <w:rPr>
                <w:sz w:val="24"/>
                <w:lang w:val="ru-RU"/>
              </w:rPr>
              <w:t>Толстой «Косточка»,</w:t>
            </w:r>
            <w:r w:rsidRPr="006C6D24">
              <w:rPr>
                <w:spacing w:val="-2"/>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Г. Сутеев «Чей же гриб?», Е. А. Пермяк «Самое</w:t>
            </w:r>
            <w:r w:rsidRPr="006C6D24">
              <w:rPr>
                <w:spacing w:val="1"/>
                <w:sz w:val="24"/>
                <w:lang w:val="ru-RU"/>
              </w:rPr>
              <w:t xml:space="preserve"> </w:t>
            </w:r>
            <w:r w:rsidRPr="006C6D24">
              <w:rPr>
                <w:sz w:val="24"/>
                <w:lang w:val="ru-RU"/>
              </w:rPr>
              <w:t>страшное»,</w:t>
            </w:r>
            <w:r w:rsidRPr="006C6D24">
              <w:rPr>
                <w:spacing w:val="-1"/>
                <w:sz w:val="24"/>
                <w:lang w:val="ru-RU"/>
              </w:rPr>
              <w:t xml:space="preserve"> </w:t>
            </w:r>
            <w:r w:rsidRPr="006C6D24">
              <w:rPr>
                <w:sz w:val="24"/>
                <w:lang w:val="ru-RU"/>
              </w:rPr>
              <w:t>«Торопливый ножик», В. А.</w:t>
            </w:r>
            <w:r w:rsidRPr="006C6D24">
              <w:rPr>
                <w:spacing w:val="-2"/>
                <w:sz w:val="24"/>
                <w:lang w:val="ru-RU"/>
              </w:rPr>
              <w:t xml:space="preserve"> </w:t>
            </w:r>
            <w:r w:rsidRPr="006C6D24">
              <w:rPr>
                <w:sz w:val="24"/>
                <w:lang w:val="ru-RU"/>
              </w:rPr>
              <w:t>Осеева</w:t>
            </w:r>
          </w:p>
          <w:p w:rsidR="006C6D24" w:rsidRPr="006C6D24" w:rsidRDefault="006C6D24">
            <w:pPr>
              <w:ind w:right="515"/>
              <w:rPr>
                <w:sz w:val="24"/>
                <w:lang w:val="ru-RU"/>
              </w:rPr>
            </w:pPr>
            <w:r w:rsidRPr="006C6D24">
              <w:rPr>
                <w:sz w:val="24"/>
                <w:lang w:val="ru-RU"/>
              </w:rPr>
              <w:t>«Плохо», «Три товарища», А. Л. Барто «Подари,</w:t>
            </w:r>
            <w:r w:rsidRPr="006C6D24">
              <w:rPr>
                <w:spacing w:val="1"/>
                <w:sz w:val="24"/>
                <w:lang w:val="ru-RU"/>
              </w:rPr>
              <w:t xml:space="preserve"> </w:t>
            </w:r>
            <w:r w:rsidRPr="006C6D24">
              <w:rPr>
                <w:sz w:val="24"/>
                <w:lang w:val="ru-RU"/>
              </w:rPr>
              <w:t>подари…»,</w:t>
            </w:r>
            <w:r w:rsidRPr="006C6D24">
              <w:rPr>
                <w:spacing w:val="-2"/>
                <w:sz w:val="24"/>
                <w:lang w:val="ru-RU"/>
              </w:rPr>
              <w:t xml:space="preserve"> </w:t>
            </w:r>
            <w:r w:rsidRPr="006C6D24">
              <w:rPr>
                <w:sz w:val="24"/>
                <w:lang w:val="ru-RU"/>
              </w:rPr>
              <w:t>«Я</w:t>
            </w:r>
            <w:r w:rsidRPr="006C6D24">
              <w:rPr>
                <w:spacing w:val="-1"/>
                <w:sz w:val="24"/>
                <w:lang w:val="ru-RU"/>
              </w:rPr>
              <w:t xml:space="preserve"> </w:t>
            </w:r>
            <w:r w:rsidRPr="006C6D24">
              <w:rPr>
                <w:sz w:val="24"/>
                <w:lang w:val="ru-RU"/>
              </w:rPr>
              <w:t>—</w:t>
            </w:r>
            <w:r w:rsidRPr="006C6D24">
              <w:rPr>
                <w:spacing w:val="-1"/>
                <w:sz w:val="24"/>
                <w:lang w:val="ru-RU"/>
              </w:rPr>
              <w:t xml:space="preserve"> </w:t>
            </w:r>
            <w:r w:rsidRPr="006C6D24">
              <w:rPr>
                <w:sz w:val="24"/>
                <w:lang w:val="ru-RU"/>
              </w:rPr>
              <w:t>лишний»,</w:t>
            </w:r>
            <w:r w:rsidRPr="006C6D24">
              <w:rPr>
                <w:spacing w:val="-2"/>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Артюхова</w:t>
            </w:r>
            <w:r w:rsidRPr="006C6D24">
              <w:rPr>
                <w:spacing w:val="-4"/>
                <w:sz w:val="24"/>
                <w:lang w:val="ru-RU"/>
              </w:rPr>
              <w:t xml:space="preserve"> </w:t>
            </w:r>
            <w:r w:rsidRPr="006C6D24">
              <w:rPr>
                <w:sz w:val="24"/>
                <w:lang w:val="ru-RU"/>
              </w:rPr>
              <w:t>«Саша-</w:t>
            </w:r>
          </w:p>
          <w:p w:rsidR="006C6D24" w:rsidRPr="006C6D24" w:rsidRDefault="006C6D24">
            <w:pPr>
              <w:rPr>
                <w:sz w:val="24"/>
                <w:lang w:val="ru-RU"/>
              </w:rPr>
            </w:pPr>
            <w:r w:rsidRPr="006C6D24">
              <w:rPr>
                <w:sz w:val="24"/>
                <w:lang w:val="ru-RU"/>
              </w:rPr>
              <w:t>дразнилка»,</w:t>
            </w:r>
            <w:r w:rsidRPr="006C6D24">
              <w:rPr>
                <w:spacing w:val="-2"/>
                <w:sz w:val="24"/>
                <w:lang w:val="ru-RU"/>
              </w:rPr>
              <w:t xml:space="preserve"> </w:t>
            </w:r>
            <w:r w:rsidRPr="006C6D24">
              <w:rPr>
                <w:sz w:val="24"/>
                <w:lang w:val="ru-RU"/>
              </w:rPr>
              <w:t>Ю.</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Ермолаев</w:t>
            </w:r>
            <w:r w:rsidRPr="006C6D24">
              <w:rPr>
                <w:spacing w:val="-2"/>
                <w:sz w:val="24"/>
                <w:lang w:val="ru-RU"/>
              </w:rPr>
              <w:t xml:space="preserve"> </w:t>
            </w:r>
            <w:r w:rsidRPr="006C6D24">
              <w:rPr>
                <w:sz w:val="24"/>
                <w:lang w:val="ru-RU"/>
              </w:rPr>
              <w:t>«Лучший</w:t>
            </w:r>
            <w:r w:rsidRPr="006C6D24">
              <w:rPr>
                <w:spacing w:val="-1"/>
                <w:sz w:val="24"/>
                <w:lang w:val="ru-RU"/>
              </w:rPr>
              <w:t xml:space="preserve"> </w:t>
            </w:r>
            <w:r w:rsidRPr="006C6D24">
              <w:rPr>
                <w:sz w:val="24"/>
                <w:lang w:val="ru-RU"/>
              </w:rPr>
              <w:t>друг»,</w:t>
            </w:r>
            <w:r w:rsidRPr="006C6D24">
              <w:rPr>
                <w:spacing w:val="-2"/>
                <w:sz w:val="24"/>
                <w:lang w:val="ru-RU"/>
              </w:rPr>
              <w:t xml:space="preserve"> </w:t>
            </w:r>
            <w:r w:rsidRPr="006C6D24">
              <w:rPr>
                <w:sz w:val="24"/>
                <w:lang w:val="ru-RU"/>
              </w:rPr>
              <w:t>Р.</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Сеф</w:t>
            </w:r>
          </w:p>
          <w:p w:rsidR="006C6D24" w:rsidRPr="006C6D24" w:rsidRDefault="006C6D24">
            <w:pPr>
              <w:rPr>
                <w:sz w:val="24"/>
                <w:lang w:val="ru-RU"/>
              </w:rPr>
            </w:pPr>
            <w:r w:rsidRPr="006C6D24">
              <w:rPr>
                <w:sz w:val="24"/>
                <w:lang w:val="ru-RU"/>
              </w:rPr>
              <w:t>«Совет».</w:t>
            </w:r>
          </w:p>
          <w:p w:rsidR="006C6D24" w:rsidRPr="006C6D24" w:rsidRDefault="006C6D24">
            <w:pPr>
              <w:ind w:right="1013"/>
              <w:rPr>
                <w:sz w:val="24"/>
                <w:lang w:val="ru-RU"/>
              </w:rPr>
            </w:pPr>
            <w:r w:rsidRPr="006C6D24">
              <w:rPr>
                <w:sz w:val="24"/>
                <w:lang w:val="ru-RU"/>
              </w:rPr>
              <w:t>Беседа</w:t>
            </w:r>
            <w:r w:rsidRPr="006C6D24">
              <w:rPr>
                <w:spacing w:val="-5"/>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выявлению</w:t>
            </w:r>
            <w:r w:rsidRPr="006C6D24">
              <w:rPr>
                <w:spacing w:val="-4"/>
                <w:sz w:val="24"/>
                <w:lang w:val="ru-RU"/>
              </w:rPr>
              <w:t xml:space="preserve"> </w:t>
            </w:r>
            <w:r w:rsidRPr="006C6D24">
              <w:rPr>
                <w:sz w:val="24"/>
                <w:lang w:val="ru-RU"/>
              </w:rPr>
              <w:t>понимания</w:t>
            </w:r>
            <w:r w:rsidRPr="006C6D24">
              <w:rPr>
                <w:spacing w:val="-6"/>
                <w:sz w:val="24"/>
                <w:lang w:val="ru-RU"/>
              </w:rPr>
              <w:t xml:space="preserve"> </w:t>
            </w:r>
            <w:r w:rsidRPr="006C6D24">
              <w:rPr>
                <w:sz w:val="24"/>
                <w:lang w:val="ru-RU"/>
              </w:rPr>
              <w:t>прочитанного</w:t>
            </w:r>
            <w:r w:rsidRPr="006C6D24">
              <w:rPr>
                <w:spacing w:val="-57"/>
                <w:sz w:val="24"/>
                <w:lang w:val="ru-RU"/>
              </w:rPr>
              <w:t xml:space="preserve"> </w:t>
            </w:r>
            <w:r w:rsidRPr="006C6D24">
              <w:rPr>
                <w:sz w:val="24"/>
                <w:lang w:val="ru-RU"/>
              </w:rPr>
              <w:t>произведения:</w:t>
            </w:r>
          </w:p>
          <w:p w:rsidR="006C6D24" w:rsidRPr="006C6D24" w:rsidRDefault="006C6D24">
            <w:pPr>
              <w:ind w:right="606"/>
              <w:rPr>
                <w:sz w:val="24"/>
                <w:lang w:val="ru-RU"/>
              </w:rPr>
            </w:pPr>
            <w:r w:rsidRPr="006C6D24">
              <w:rPr>
                <w:sz w:val="24"/>
                <w:lang w:val="ru-RU"/>
              </w:rPr>
              <w:t>ответы на вопросы о впечатлении от произведения,</w:t>
            </w:r>
            <w:r w:rsidRPr="006C6D24">
              <w:rPr>
                <w:spacing w:val="-57"/>
                <w:sz w:val="24"/>
                <w:lang w:val="ru-RU"/>
              </w:rPr>
              <w:t xml:space="preserve"> </w:t>
            </w:r>
            <w:r w:rsidRPr="006C6D24">
              <w:rPr>
                <w:sz w:val="24"/>
                <w:lang w:val="ru-RU"/>
              </w:rPr>
              <w:t>определение</w:t>
            </w:r>
          </w:p>
          <w:p w:rsidR="006C6D24" w:rsidRPr="006C6D24" w:rsidRDefault="006C6D24">
            <w:pPr>
              <w:ind w:right="117"/>
              <w:rPr>
                <w:sz w:val="24"/>
                <w:lang w:val="ru-RU"/>
              </w:rPr>
            </w:pPr>
            <w:r w:rsidRPr="006C6D24">
              <w:rPr>
                <w:sz w:val="24"/>
                <w:lang w:val="ru-RU"/>
              </w:rPr>
              <w:t>темы</w:t>
            </w:r>
            <w:r w:rsidRPr="006C6D24">
              <w:rPr>
                <w:spacing w:val="-3"/>
                <w:sz w:val="24"/>
                <w:lang w:val="ru-RU"/>
              </w:rPr>
              <w:t xml:space="preserve"> </w:t>
            </w:r>
            <w:r w:rsidRPr="006C6D24">
              <w:rPr>
                <w:sz w:val="24"/>
                <w:lang w:val="ru-RU"/>
              </w:rPr>
              <w:t>(о</w:t>
            </w:r>
            <w:r w:rsidRPr="006C6D24">
              <w:rPr>
                <w:spacing w:val="-2"/>
                <w:sz w:val="24"/>
                <w:lang w:val="ru-RU"/>
              </w:rPr>
              <w:t xml:space="preserve"> </w:t>
            </w:r>
            <w:r w:rsidRPr="006C6D24">
              <w:rPr>
                <w:sz w:val="24"/>
                <w:lang w:val="ru-RU"/>
              </w:rPr>
              <w:t>детях)</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главной</w:t>
            </w:r>
            <w:r w:rsidRPr="006C6D24">
              <w:rPr>
                <w:spacing w:val="-2"/>
                <w:sz w:val="24"/>
                <w:lang w:val="ru-RU"/>
              </w:rPr>
              <w:t xml:space="preserve"> </w:t>
            </w:r>
            <w:r w:rsidRPr="006C6D24">
              <w:rPr>
                <w:sz w:val="24"/>
                <w:lang w:val="ru-RU"/>
              </w:rPr>
              <w:t>мысли</w:t>
            </w:r>
            <w:r w:rsidRPr="006C6D24">
              <w:rPr>
                <w:spacing w:val="-1"/>
                <w:sz w:val="24"/>
                <w:lang w:val="ru-RU"/>
              </w:rPr>
              <w:t xml:space="preserve"> </w:t>
            </w:r>
            <w:r w:rsidRPr="006C6D24">
              <w:rPr>
                <w:sz w:val="24"/>
                <w:lang w:val="ru-RU"/>
              </w:rPr>
              <w:t>произведения,</w:t>
            </w:r>
            <w:r w:rsidRPr="006C6D24">
              <w:rPr>
                <w:spacing w:val="-6"/>
                <w:sz w:val="24"/>
                <w:lang w:val="ru-RU"/>
              </w:rPr>
              <w:t xml:space="preserve"> </w:t>
            </w:r>
            <w:r w:rsidRPr="006C6D24">
              <w:rPr>
                <w:sz w:val="24"/>
                <w:lang w:val="ru-RU"/>
              </w:rPr>
              <w:t>анализ</w:t>
            </w:r>
            <w:r w:rsidRPr="006C6D24">
              <w:rPr>
                <w:spacing w:val="-57"/>
                <w:sz w:val="24"/>
                <w:lang w:val="ru-RU"/>
              </w:rPr>
              <w:t xml:space="preserve"> </w:t>
            </w:r>
            <w:r w:rsidRPr="006C6D24">
              <w:rPr>
                <w:sz w:val="24"/>
                <w:lang w:val="ru-RU"/>
              </w:rPr>
              <w:t>заголовка.</w:t>
            </w:r>
          </w:p>
          <w:p w:rsidR="006C6D24" w:rsidRPr="006C6D24" w:rsidRDefault="006C6D24">
            <w:pPr>
              <w:ind w:right="193"/>
              <w:rPr>
                <w:sz w:val="24"/>
                <w:lang w:val="ru-RU"/>
              </w:rPr>
            </w:pPr>
            <w:r w:rsidRPr="006C6D24">
              <w:rPr>
                <w:sz w:val="24"/>
                <w:lang w:val="ru-RU"/>
              </w:rPr>
              <w:t>Работа с текстом произведения: читать по частям,</w:t>
            </w:r>
            <w:r w:rsidRPr="006C6D24">
              <w:rPr>
                <w:spacing w:val="1"/>
                <w:sz w:val="24"/>
                <w:lang w:val="ru-RU"/>
              </w:rPr>
              <w:t xml:space="preserve"> </w:t>
            </w:r>
            <w:r w:rsidRPr="006C6D24">
              <w:rPr>
                <w:sz w:val="24"/>
                <w:lang w:val="ru-RU"/>
              </w:rPr>
              <w:t>характеризовать героя, отвечать на вопросы к тексту</w:t>
            </w:r>
            <w:r w:rsidRPr="006C6D24">
              <w:rPr>
                <w:spacing w:val="1"/>
                <w:sz w:val="24"/>
                <w:lang w:val="ru-RU"/>
              </w:rPr>
              <w:t xml:space="preserve"> </w:t>
            </w:r>
            <w:r w:rsidRPr="006C6D24">
              <w:rPr>
                <w:sz w:val="24"/>
                <w:lang w:val="ru-RU"/>
              </w:rPr>
              <w:t>произведения,</w:t>
            </w:r>
            <w:r w:rsidRPr="006C6D24">
              <w:rPr>
                <w:spacing w:val="-4"/>
                <w:sz w:val="24"/>
                <w:lang w:val="ru-RU"/>
              </w:rPr>
              <w:t xml:space="preserve"> </w:t>
            </w:r>
            <w:r w:rsidRPr="006C6D24">
              <w:rPr>
                <w:sz w:val="24"/>
                <w:lang w:val="ru-RU"/>
              </w:rPr>
              <w:t>подтверждая</w:t>
            </w:r>
            <w:r w:rsidRPr="006C6D24">
              <w:rPr>
                <w:spacing w:val="-3"/>
                <w:sz w:val="24"/>
                <w:lang w:val="ru-RU"/>
              </w:rPr>
              <w:t xml:space="preserve"> </w:t>
            </w:r>
            <w:r w:rsidRPr="006C6D24">
              <w:rPr>
                <w:sz w:val="24"/>
                <w:lang w:val="ru-RU"/>
              </w:rPr>
              <w:t>ответ</w:t>
            </w:r>
            <w:r w:rsidRPr="006C6D24">
              <w:rPr>
                <w:spacing w:val="-3"/>
                <w:sz w:val="24"/>
                <w:lang w:val="ru-RU"/>
              </w:rPr>
              <w:t xml:space="preserve"> </w:t>
            </w:r>
            <w:r w:rsidRPr="006C6D24">
              <w:rPr>
                <w:sz w:val="24"/>
                <w:lang w:val="ru-RU"/>
              </w:rPr>
              <w:t>примерами</w:t>
            </w:r>
            <w:r w:rsidRPr="006C6D24">
              <w:rPr>
                <w:spacing w:val="-3"/>
                <w:sz w:val="24"/>
                <w:lang w:val="ru-RU"/>
              </w:rPr>
              <w:t xml:space="preserve"> </w:t>
            </w:r>
            <w:r w:rsidRPr="006C6D24">
              <w:rPr>
                <w:sz w:val="24"/>
                <w:lang w:val="ru-RU"/>
              </w:rPr>
              <w:t>из</w:t>
            </w:r>
            <w:r w:rsidRPr="006C6D24">
              <w:rPr>
                <w:spacing w:val="-3"/>
                <w:sz w:val="24"/>
                <w:lang w:val="ru-RU"/>
              </w:rPr>
              <w:t xml:space="preserve"> </w:t>
            </w:r>
            <w:r w:rsidRPr="006C6D24">
              <w:rPr>
                <w:sz w:val="24"/>
                <w:lang w:val="ru-RU"/>
              </w:rPr>
              <w:t>текста.</w:t>
            </w:r>
            <w:r w:rsidRPr="006C6D24">
              <w:rPr>
                <w:spacing w:val="-57"/>
                <w:sz w:val="24"/>
                <w:lang w:val="ru-RU"/>
              </w:rPr>
              <w:t xml:space="preserve"> </w:t>
            </w:r>
            <w:r w:rsidRPr="006C6D24">
              <w:rPr>
                <w:sz w:val="24"/>
                <w:lang w:val="ru-RU"/>
              </w:rPr>
              <w:t>Выразительное</w:t>
            </w:r>
            <w:r w:rsidRPr="006C6D24">
              <w:rPr>
                <w:spacing w:val="-2"/>
                <w:sz w:val="24"/>
                <w:lang w:val="ru-RU"/>
              </w:rPr>
              <w:t xml:space="preserve"> </w:t>
            </w:r>
            <w:r w:rsidRPr="006C6D24">
              <w:rPr>
                <w:sz w:val="24"/>
                <w:lang w:val="ru-RU"/>
              </w:rPr>
              <w:t>чтение</w:t>
            </w:r>
            <w:r w:rsidRPr="006C6D24">
              <w:rPr>
                <w:spacing w:val="-2"/>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ролям</w:t>
            </w:r>
            <w:r w:rsidRPr="006C6D24">
              <w:rPr>
                <w:spacing w:val="-1"/>
                <w:sz w:val="24"/>
                <w:lang w:val="ru-RU"/>
              </w:rPr>
              <w:t xml:space="preserve"> </w:t>
            </w:r>
            <w:r w:rsidRPr="006C6D24">
              <w:rPr>
                <w:sz w:val="24"/>
                <w:lang w:val="ru-RU"/>
              </w:rPr>
              <w:t>диалогов</w:t>
            </w:r>
            <w:r w:rsidRPr="006C6D24">
              <w:rPr>
                <w:spacing w:val="-2"/>
                <w:sz w:val="24"/>
                <w:lang w:val="ru-RU"/>
              </w:rPr>
              <w:t xml:space="preserve"> </w:t>
            </w:r>
            <w:r w:rsidRPr="006C6D24">
              <w:rPr>
                <w:sz w:val="24"/>
                <w:lang w:val="ru-RU"/>
              </w:rPr>
              <w:t>героев.</w:t>
            </w:r>
          </w:p>
          <w:p w:rsidR="006C6D24" w:rsidRPr="006C6D24" w:rsidRDefault="006C6D24">
            <w:pPr>
              <w:spacing w:before="1"/>
              <w:ind w:right="759"/>
              <w:rPr>
                <w:sz w:val="24"/>
                <w:lang w:val="ru-RU"/>
              </w:rPr>
            </w:pPr>
            <w:r w:rsidRPr="006C6D24">
              <w:rPr>
                <w:sz w:val="24"/>
                <w:lang w:val="ru-RU"/>
              </w:rPr>
              <w:t>Учебный диалог: обсуждение прочитанного</w:t>
            </w:r>
            <w:r w:rsidRPr="006C6D24">
              <w:rPr>
                <w:spacing w:val="1"/>
                <w:sz w:val="24"/>
                <w:lang w:val="ru-RU"/>
              </w:rPr>
              <w:t xml:space="preserve"> </w:t>
            </w:r>
            <w:r w:rsidRPr="006C6D24">
              <w:rPr>
                <w:sz w:val="24"/>
                <w:lang w:val="ru-RU"/>
              </w:rPr>
              <w:t>произведения, оценивание поступков героев</w:t>
            </w:r>
            <w:r w:rsidRPr="006C6D24">
              <w:rPr>
                <w:spacing w:val="1"/>
                <w:sz w:val="24"/>
                <w:lang w:val="ru-RU"/>
              </w:rPr>
              <w:t xml:space="preserve"> </w:t>
            </w:r>
            <w:r w:rsidRPr="006C6D24">
              <w:rPr>
                <w:sz w:val="24"/>
                <w:lang w:val="ru-RU"/>
              </w:rPr>
              <w:t>произведений, осознание нравственно-этического</w:t>
            </w:r>
            <w:r w:rsidRPr="006C6D24">
              <w:rPr>
                <w:spacing w:val="-58"/>
                <w:sz w:val="24"/>
                <w:lang w:val="ru-RU"/>
              </w:rPr>
              <w:t xml:space="preserve"> </w:t>
            </w:r>
            <w:r w:rsidRPr="006C6D24">
              <w:rPr>
                <w:sz w:val="24"/>
                <w:lang w:val="ru-RU"/>
              </w:rPr>
              <w:t>содержания произведения, высказывание и</w:t>
            </w:r>
            <w:r w:rsidRPr="006C6D24">
              <w:rPr>
                <w:spacing w:val="1"/>
                <w:sz w:val="24"/>
                <w:lang w:val="ru-RU"/>
              </w:rPr>
              <w:t xml:space="preserve"> </w:t>
            </w:r>
            <w:r w:rsidRPr="006C6D24">
              <w:rPr>
                <w:sz w:val="24"/>
                <w:lang w:val="ru-RU"/>
              </w:rPr>
              <w:t>аргументация</w:t>
            </w:r>
            <w:r w:rsidRPr="006C6D24">
              <w:rPr>
                <w:spacing w:val="-1"/>
                <w:sz w:val="24"/>
                <w:lang w:val="ru-RU"/>
              </w:rPr>
              <w:t xml:space="preserve"> </w:t>
            </w:r>
            <w:r w:rsidRPr="006C6D24">
              <w:rPr>
                <w:sz w:val="24"/>
                <w:lang w:val="ru-RU"/>
              </w:rPr>
              <w:t>своего</w:t>
            </w:r>
            <w:r w:rsidRPr="006C6D24">
              <w:rPr>
                <w:spacing w:val="-1"/>
                <w:sz w:val="24"/>
                <w:lang w:val="ru-RU"/>
              </w:rPr>
              <w:t xml:space="preserve"> </w:t>
            </w:r>
            <w:r w:rsidRPr="006C6D24">
              <w:rPr>
                <w:sz w:val="24"/>
                <w:lang w:val="ru-RU"/>
              </w:rPr>
              <w:t>мнения.</w:t>
            </w:r>
          </w:p>
          <w:p w:rsidR="006C6D24" w:rsidRPr="006C6D24" w:rsidRDefault="006C6D24">
            <w:pPr>
              <w:ind w:right="863"/>
              <w:rPr>
                <w:sz w:val="24"/>
                <w:lang w:val="ru-RU"/>
              </w:rPr>
            </w:pPr>
            <w:r w:rsidRPr="006C6D24">
              <w:rPr>
                <w:sz w:val="24"/>
                <w:lang w:val="ru-RU"/>
              </w:rPr>
              <w:t>Составление рассказа о герое по предложенному</w:t>
            </w:r>
            <w:r w:rsidRPr="006C6D24">
              <w:rPr>
                <w:spacing w:val="-57"/>
                <w:sz w:val="24"/>
                <w:lang w:val="ru-RU"/>
              </w:rPr>
              <w:t xml:space="preserve"> </w:t>
            </w:r>
            <w:r w:rsidRPr="006C6D24">
              <w:rPr>
                <w:sz w:val="24"/>
                <w:lang w:val="ru-RU"/>
              </w:rPr>
              <w:t>алгоритму.</w:t>
            </w:r>
          </w:p>
          <w:p w:rsidR="006C6D24" w:rsidRPr="006C6D24" w:rsidRDefault="006C6D24">
            <w:pPr>
              <w:ind w:right="1001"/>
              <w:rPr>
                <w:sz w:val="24"/>
                <w:lang w:val="ru-RU"/>
              </w:rPr>
            </w:pPr>
            <w:r w:rsidRPr="006C6D24">
              <w:rPr>
                <w:sz w:val="24"/>
                <w:lang w:val="ru-RU"/>
              </w:rPr>
              <w:t>Упражнение в формулировании предложений с</w:t>
            </w:r>
            <w:r w:rsidRPr="006C6D24">
              <w:rPr>
                <w:spacing w:val="-57"/>
                <w:sz w:val="24"/>
                <w:lang w:val="ru-RU"/>
              </w:rPr>
              <w:t xml:space="preserve"> </w:t>
            </w:r>
            <w:r w:rsidRPr="006C6D24">
              <w:rPr>
                <w:sz w:val="24"/>
                <w:lang w:val="ru-RU"/>
              </w:rPr>
              <w:t>использованием</w:t>
            </w:r>
          </w:p>
          <w:p w:rsidR="006C6D24" w:rsidRPr="006C6D24" w:rsidRDefault="006C6D24">
            <w:pPr>
              <w:ind w:right="755"/>
              <w:rPr>
                <w:sz w:val="24"/>
                <w:lang w:val="ru-RU"/>
              </w:rPr>
            </w:pPr>
            <w:r w:rsidRPr="006C6D24">
              <w:rPr>
                <w:sz w:val="24"/>
                <w:lang w:val="ru-RU"/>
              </w:rPr>
              <w:t>вопросительного слова с учётом фактического</w:t>
            </w:r>
            <w:r w:rsidRPr="006C6D24">
              <w:rPr>
                <w:spacing w:val="1"/>
                <w:sz w:val="24"/>
                <w:lang w:val="ru-RU"/>
              </w:rPr>
              <w:t xml:space="preserve"> </w:t>
            </w:r>
            <w:r w:rsidRPr="006C6D24">
              <w:rPr>
                <w:sz w:val="24"/>
                <w:lang w:val="ru-RU"/>
              </w:rPr>
              <w:t>содержания</w:t>
            </w:r>
            <w:r w:rsidRPr="006C6D24">
              <w:rPr>
                <w:spacing w:val="-2"/>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(где?</w:t>
            </w:r>
            <w:r w:rsidRPr="006C6D24">
              <w:rPr>
                <w:spacing w:val="-3"/>
                <w:sz w:val="24"/>
                <w:lang w:val="ru-RU"/>
              </w:rPr>
              <w:t xml:space="preserve"> </w:t>
            </w:r>
            <w:r w:rsidRPr="006C6D24">
              <w:rPr>
                <w:sz w:val="24"/>
                <w:lang w:val="ru-RU"/>
              </w:rPr>
              <w:t>как?</w:t>
            </w:r>
            <w:r w:rsidRPr="006C6D24">
              <w:rPr>
                <w:spacing w:val="-2"/>
                <w:sz w:val="24"/>
                <w:lang w:val="ru-RU"/>
              </w:rPr>
              <w:t xml:space="preserve"> </w:t>
            </w:r>
            <w:r w:rsidRPr="006C6D24">
              <w:rPr>
                <w:sz w:val="24"/>
                <w:lang w:val="ru-RU"/>
              </w:rPr>
              <w:t>когда?</w:t>
            </w:r>
            <w:r w:rsidRPr="006C6D24">
              <w:rPr>
                <w:spacing w:val="-3"/>
                <w:sz w:val="24"/>
                <w:lang w:val="ru-RU"/>
              </w:rPr>
              <w:t xml:space="preserve"> </w:t>
            </w:r>
            <w:r w:rsidRPr="006C6D24">
              <w:rPr>
                <w:sz w:val="24"/>
                <w:lang w:val="ru-RU"/>
              </w:rPr>
              <w:t>почему?).</w:t>
            </w:r>
          </w:p>
          <w:p w:rsidR="006C6D24" w:rsidRDefault="006C6D24">
            <w:pPr>
              <w:spacing w:line="270" w:lineRule="atLeast"/>
              <w:ind w:right="227"/>
              <w:rPr>
                <w:sz w:val="24"/>
              </w:rPr>
            </w:pPr>
            <w:r w:rsidRPr="006C6D24">
              <w:rPr>
                <w:sz w:val="24"/>
                <w:lang w:val="ru-RU"/>
              </w:rPr>
              <w:t>Задание на восстановление последовательности</w:t>
            </w:r>
            <w:r w:rsidRPr="006C6D24">
              <w:rPr>
                <w:spacing w:val="1"/>
                <w:sz w:val="24"/>
                <w:lang w:val="ru-RU"/>
              </w:rPr>
              <w:t xml:space="preserve"> </w:t>
            </w:r>
            <w:r w:rsidRPr="006C6D24">
              <w:rPr>
                <w:sz w:val="24"/>
                <w:lang w:val="ru-RU"/>
              </w:rPr>
              <w:t xml:space="preserve">событий в прочитанных произведениях. </w:t>
            </w:r>
            <w:r>
              <w:rPr>
                <w:sz w:val="24"/>
              </w:rPr>
              <w:t>Пересказ</w:t>
            </w:r>
            <w:r>
              <w:rPr>
                <w:spacing w:val="1"/>
                <w:sz w:val="24"/>
              </w:rPr>
              <w:t xml:space="preserve"> </w:t>
            </w:r>
            <w:r>
              <w:rPr>
                <w:sz w:val="24"/>
              </w:rPr>
              <w:t>(устно)</w:t>
            </w:r>
            <w:r>
              <w:rPr>
                <w:spacing w:val="-3"/>
                <w:sz w:val="24"/>
              </w:rPr>
              <w:t xml:space="preserve"> </w:t>
            </w:r>
            <w:r>
              <w:rPr>
                <w:sz w:val="24"/>
              </w:rPr>
              <w:t>содержания</w:t>
            </w:r>
            <w:r>
              <w:rPr>
                <w:spacing w:val="-3"/>
                <w:sz w:val="24"/>
              </w:rPr>
              <w:t xml:space="preserve"> </w:t>
            </w:r>
            <w:r>
              <w:rPr>
                <w:sz w:val="24"/>
              </w:rPr>
              <w:t>произведения</w:t>
            </w:r>
            <w:r>
              <w:rPr>
                <w:spacing w:val="-2"/>
                <w:sz w:val="24"/>
              </w:rPr>
              <w:t xml:space="preserve"> </w:t>
            </w:r>
            <w:r>
              <w:rPr>
                <w:sz w:val="24"/>
              </w:rPr>
              <w:t>с</w:t>
            </w:r>
            <w:r>
              <w:rPr>
                <w:spacing w:val="-4"/>
                <w:sz w:val="24"/>
              </w:rPr>
              <w:t xml:space="preserve"> </w:t>
            </w:r>
            <w:r>
              <w:rPr>
                <w:sz w:val="24"/>
              </w:rPr>
              <w:t>опорой</w:t>
            </w:r>
            <w:r>
              <w:rPr>
                <w:spacing w:val="-2"/>
                <w:sz w:val="24"/>
              </w:rPr>
              <w:t xml:space="preserve"> </w:t>
            </w:r>
            <w:r>
              <w:rPr>
                <w:sz w:val="24"/>
              </w:rPr>
              <w:t>на</w:t>
            </w:r>
            <w:r>
              <w:rPr>
                <w:spacing w:val="-7"/>
                <w:sz w:val="24"/>
              </w:rPr>
              <w:t xml:space="preserve"> </w:t>
            </w:r>
            <w:r>
              <w:rPr>
                <w:sz w:val="24"/>
              </w:rPr>
              <w:t>вопросы</w:t>
            </w:r>
          </w:p>
        </w:tc>
        <w:tc>
          <w:tcPr>
            <w:tcW w:w="333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3588"/>
        </w:trPr>
        <w:tc>
          <w:tcPr>
            <w:tcW w:w="43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24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084"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и</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предложенный</w:t>
            </w:r>
            <w:r w:rsidRPr="006C6D24">
              <w:rPr>
                <w:spacing w:val="-1"/>
                <w:sz w:val="24"/>
                <w:lang w:val="ru-RU"/>
              </w:rPr>
              <w:t xml:space="preserve"> </w:t>
            </w:r>
            <w:r w:rsidRPr="006C6D24">
              <w:rPr>
                <w:sz w:val="24"/>
                <w:lang w:val="ru-RU"/>
              </w:rPr>
              <w:t>план.</w:t>
            </w:r>
          </w:p>
          <w:p w:rsidR="006C6D24" w:rsidRPr="006C6D24" w:rsidRDefault="006C6D24">
            <w:pPr>
              <w:ind w:right="117"/>
              <w:rPr>
                <w:sz w:val="24"/>
                <w:lang w:val="ru-RU"/>
              </w:rPr>
            </w:pPr>
            <w:r w:rsidRPr="006C6D24">
              <w:rPr>
                <w:sz w:val="24"/>
                <w:lang w:val="ru-RU"/>
              </w:rPr>
              <w:t>Работа в парах: сравнение предложенных учителем</w:t>
            </w:r>
            <w:r w:rsidRPr="006C6D24">
              <w:rPr>
                <w:spacing w:val="1"/>
                <w:sz w:val="24"/>
                <w:lang w:val="ru-RU"/>
              </w:rPr>
              <w:t xml:space="preserve"> </w:t>
            </w:r>
            <w:r w:rsidRPr="006C6D24">
              <w:rPr>
                <w:sz w:val="24"/>
                <w:lang w:val="ru-RU"/>
              </w:rPr>
              <w:t>произведений</w:t>
            </w:r>
            <w:r w:rsidRPr="006C6D24">
              <w:rPr>
                <w:spacing w:val="-5"/>
                <w:sz w:val="24"/>
                <w:lang w:val="ru-RU"/>
              </w:rPr>
              <w:t xml:space="preserve"> </w:t>
            </w:r>
            <w:r w:rsidRPr="006C6D24">
              <w:rPr>
                <w:sz w:val="24"/>
                <w:lang w:val="ru-RU"/>
              </w:rPr>
              <w:t>по</w:t>
            </w:r>
            <w:r w:rsidRPr="006C6D24">
              <w:rPr>
                <w:spacing w:val="-4"/>
                <w:sz w:val="24"/>
                <w:lang w:val="ru-RU"/>
              </w:rPr>
              <w:t xml:space="preserve"> </w:t>
            </w:r>
            <w:r w:rsidRPr="006C6D24">
              <w:rPr>
                <w:sz w:val="24"/>
                <w:lang w:val="ru-RU"/>
              </w:rPr>
              <w:t>указанным</w:t>
            </w:r>
            <w:r w:rsidRPr="006C6D24">
              <w:rPr>
                <w:spacing w:val="-6"/>
                <w:sz w:val="24"/>
                <w:lang w:val="ru-RU"/>
              </w:rPr>
              <w:t xml:space="preserve"> </w:t>
            </w:r>
            <w:r w:rsidRPr="006C6D24">
              <w:rPr>
                <w:sz w:val="24"/>
                <w:lang w:val="ru-RU"/>
              </w:rPr>
              <w:t>критериям</w:t>
            </w:r>
            <w:r w:rsidRPr="006C6D24">
              <w:rPr>
                <w:spacing w:val="-5"/>
                <w:sz w:val="24"/>
                <w:lang w:val="ru-RU"/>
              </w:rPr>
              <w:t xml:space="preserve"> </w:t>
            </w:r>
            <w:r w:rsidRPr="006C6D24">
              <w:rPr>
                <w:sz w:val="24"/>
                <w:lang w:val="ru-RU"/>
              </w:rPr>
              <w:t>и</w:t>
            </w:r>
            <w:r w:rsidRPr="006C6D24">
              <w:rPr>
                <w:spacing w:val="-5"/>
                <w:sz w:val="24"/>
                <w:lang w:val="ru-RU"/>
              </w:rPr>
              <w:t xml:space="preserve"> </w:t>
            </w:r>
            <w:r w:rsidRPr="006C6D24">
              <w:rPr>
                <w:sz w:val="24"/>
                <w:lang w:val="ru-RU"/>
              </w:rPr>
              <w:t>заполнение</w:t>
            </w:r>
            <w:r w:rsidRPr="006C6D24">
              <w:rPr>
                <w:spacing w:val="-57"/>
                <w:sz w:val="24"/>
                <w:lang w:val="ru-RU"/>
              </w:rPr>
              <w:t xml:space="preserve"> </w:t>
            </w:r>
            <w:r w:rsidRPr="006C6D24">
              <w:rPr>
                <w:sz w:val="24"/>
                <w:lang w:val="ru-RU"/>
              </w:rPr>
              <w:t>таблицы.</w:t>
            </w:r>
            <w:r w:rsidRPr="006C6D24">
              <w:rPr>
                <w:spacing w:val="-1"/>
                <w:sz w:val="24"/>
                <w:lang w:val="ru-RU"/>
              </w:rPr>
              <w:t xml:space="preserve"> </w:t>
            </w:r>
            <w:r w:rsidRPr="006C6D24">
              <w:rPr>
                <w:sz w:val="24"/>
                <w:lang w:val="ru-RU"/>
              </w:rPr>
              <w:t>Проверка</w:t>
            </w:r>
            <w:r w:rsidRPr="006C6D24">
              <w:rPr>
                <w:spacing w:val="-2"/>
                <w:sz w:val="24"/>
                <w:lang w:val="ru-RU"/>
              </w:rPr>
              <w:t xml:space="preserve"> </w:t>
            </w:r>
            <w:r w:rsidRPr="006C6D24">
              <w:rPr>
                <w:sz w:val="24"/>
                <w:lang w:val="ru-RU"/>
              </w:rPr>
              <w:t>работы</w:t>
            </w:r>
            <w:r w:rsidRPr="006C6D24">
              <w:rPr>
                <w:spacing w:val="-1"/>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готовому образцу.</w:t>
            </w:r>
          </w:p>
          <w:p w:rsidR="006C6D24" w:rsidRPr="006C6D24" w:rsidRDefault="006C6D24">
            <w:pPr>
              <w:ind w:right="193"/>
              <w:rPr>
                <w:sz w:val="24"/>
                <w:lang w:val="ru-RU"/>
              </w:rPr>
            </w:pPr>
            <w:r w:rsidRPr="006C6D24">
              <w:rPr>
                <w:sz w:val="24"/>
                <w:lang w:val="ru-RU"/>
              </w:rPr>
              <w:t>Работа по группам с книгами о детях: рассматривание,</w:t>
            </w:r>
            <w:r w:rsidRPr="006C6D24">
              <w:rPr>
                <w:spacing w:val="1"/>
                <w:sz w:val="24"/>
                <w:lang w:val="ru-RU"/>
              </w:rPr>
              <w:t xml:space="preserve"> </w:t>
            </w:r>
            <w:r w:rsidRPr="006C6D24">
              <w:rPr>
                <w:sz w:val="24"/>
                <w:lang w:val="ru-RU"/>
              </w:rPr>
              <w:t>чтение заголовка и автора произведения, нахождение</w:t>
            </w:r>
            <w:r w:rsidRPr="006C6D24">
              <w:rPr>
                <w:spacing w:val="1"/>
                <w:sz w:val="24"/>
                <w:lang w:val="ru-RU"/>
              </w:rPr>
              <w:t xml:space="preserve"> </w:t>
            </w:r>
            <w:r w:rsidRPr="006C6D24">
              <w:rPr>
                <w:sz w:val="24"/>
                <w:lang w:val="ru-RU"/>
              </w:rPr>
              <w:t>указанного</w:t>
            </w:r>
            <w:r w:rsidRPr="006C6D24">
              <w:rPr>
                <w:spacing w:val="-7"/>
                <w:sz w:val="24"/>
                <w:lang w:val="ru-RU"/>
              </w:rPr>
              <w:t xml:space="preserve"> </w:t>
            </w:r>
            <w:r w:rsidRPr="006C6D24">
              <w:rPr>
                <w:sz w:val="24"/>
                <w:lang w:val="ru-RU"/>
              </w:rPr>
              <w:t>произведения,</w:t>
            </w:r>
            <w:r w:rsidRPr="006C6D24">
              <w:rPr>
                <w:spacing w:val="-4"/>
                <w:sz w:val="24"/>
                <w:lang w:val="ru-RU"/>
              </w:rPr>
              <w:t xml:space="preserve"> </w:t>
            </w:r>
            <w:r w:rsidRPr="006C6D24">
              <w:rPr>
                <w:sz w:val="24"/>
                <w:lang w:val="ru-RU"/>
              </w:rPr>
              <w:t>ориентируясь</w:t>
            </w:r>
            <w:r w:rsidRPr="006C6D24">
              <w:rPr>
                <w:spacing w:val="-5"/>
                <w:sz w:val="24"/>
                <w:lang w:val="ru-RU"/>
              </w:rPr>
              <w:t xml:space="preserve"> </w:t>
            </w:r>
            <w:r w:rsidRPr="006C6D24">
              <w:rPr>
                <w:sz w:val="24"/>
                <w:lang w:val="ru-RU"/>
              </w:rPr>
              <w:t>на</w:t>
            </w:r>
            <w:r w:rsidRPr="006C6D24">
              <w:rPr>
                <w:spacing w:val="-5"/>
                <w:sz w:val="24"/>
                <w:lang w:val="ru-RU"/>
              </w:rPr>
              <w:t xml:space="preserve"> </w:t>
            </w:r>
            <w:r w:rsidRPr="006C6D24">
              <w:rPr>
                <w:sz w:val="24"/>
                <w:lang w:val="ru-RU"/>
              </w:rPr>
              <w:t>содержание</w:t>
            </w:r>
            <w:r w:rsidRPr="006C6D24">
              <w:rPr>
                <w:spacing w:val="-57"/>
                <w:sz w:val="24"/>
                <w:lang w:val="ru-RU"/>
              </w:rPr>
              <w:t xml:space="preserve"> </w:t>
            </w:r>
            <w:r w:rsidRPr="006C6D24">
              <w:rPr>
                <w:sz w:val="24"/>
                <w:lang w:val="ru-RU"/>
              </w:rPr>
              <w:t>(оглавление). Выбор книги для самостоятельного</w:t>
            </w:r>
            <w:r w:rsidRPr="006C6D24">
              <w:rPr>
                <w:spacing w:val="1"/>
                <w:sz w:val="24"/>
                <w:lang w:val="ru-RU"/>
              </w:rPr>
              <w:t xml:space="preserve"> </w:t>
            </w:r>
            <w:r w:rsidRPr="006C6D24">
              <w:rPr>
                <w:sz w:val="24"/>
                <w:lang w:val="ru-RU"/>
              </w:rPr>
              <w:t>чтения</w:t>
            </w:r>
            <w:r w:rsidRPr="006C6D24">
              <w:rPr>
                <w:spacing w:val="-1"/>
                <w:sz w:val="24"/>
                <w:lang w:val="ru-RU"/>
              </w:rPr>
              <w:t xml:space="preserve"> </w:t>
            </w:r>
            <w:r w:rsidRPr="006C6D24">
              <w:rPr>
                <w:sz w:val="24"/>
                <w:lang w:val="ru-RU"/>
              </w:rPr>
              <w:t>по совету взрослого</w:t>
            </w:r>
            <w:r w:rsidRPr="006C6D24">
              <w:rPr>
                <w:spacing w:val="1"/>
                <w:sz w:val="24"/>
                <w:lang w:val="ru-RU"/>
              </w:rPr>
              <w:t xml:space="preserve"> </w:t>
            </w:r>
            <w:r w:rsidRPr="006C6D24">
              <w:rPr>
                <w:sz w:val="24"/>
                <w:lang w:val="ru-RU"/>
              </w:rPr>
              <w:t>или с</w:t>
            </w:r>
            <w:r w:rsidRPr="006C6D24">
              <w:rPr>
                <w:spacing w:val="-1"/>
                <w:sz w:val="24"/>
                <w:lang w:val="ru-RU"/>
              </w:rPr>
              <w:t xml:space="preserve"> </w:t>
            </w:r>
            <w:r w:rsidRPr="006C6D24">
              <w:rPr>
                <w:sz w:val="24"/>
                <w:lang w:val="ru-RU"/>
              </w:rPr>
              <w:t>учётом</w:t>
            </w:r>
          </w:p>
          <w:p w:rsidR="006C6D24" w:rsidRPr="006C6D24" w:rsidRDefault="006C6D24">
            <w:pPr>
              <w:rPr>
                <w:sz w:val="24"/>
                <w:lang w:val="ru-RU"/>
              </w:rPr>
            </w:pPr>
            <w:r w:rsidRPr="006C6D24">
              <w:rPr>
                <w:sz w:val="24"/>
                <w:lang w:val="ru-RU"/>
              </w:rPr>
              <w:t>рекомендательного</w:t>
            </w:r>
            <w:r w:rsidRPr="006C6D24">
              <w:rPr>
                <w:spacing w:val="-4"/>
                <w:sz w:val="24"/>
                <w:lang w:val="ru-RU"/>
              </w:rPr>
              <w:t xml:space="preserve"> </w:t>
            </w:r>
            <w:r w:rsidRPr="006C6D24">
              <w:rPr>
                <w:sz w:val="24"/>
                <w:lang w:val="ru-RU"/>
              </w:rPr>
              <w:t>списка.</w:t>
            </w:r>
          </w:p>
          <w:p w:rsidR="006C6D24" w:rsidRPr="006C6D24" w:rsidRDefault="006C6D24">
            <w:pPr>
              <w:spacing w:line="270" w:lineRule="atLeast"/>
              <w:ind w:right="461"/>
              <w:rPr>
                <w:sz w:val="24"/>
                <w:lang w:val="ru-RU"/>
              </w:rPr>
            </w:pPr>
            <w:r w:rsidRPr="006C6D24">
              <w:rPr>
                <w:sz w:val="24"/>
                <w:lang w:val="ru-RU"/>
              </w:rPr>
              <w:t>Рассказ о прочитанной книге (произведении):</w:t>
            </w:r>
            <w:r w:rsidRPr="006C6D24">
              <w:rPr>
                <w:spacing w:val="1"/>
                <w:sz w:val="24"/>
                <w:lang w:val="ru-RU"/>
              </w:rPr>
              <w:t xml:space="preserve"> </w:t>
            </w:r>
            <w:r w:rsidRPr="006C6D24">
              <w:rPr>
                <w:sz w:val="24"/>
                <w:lang w:val="ru-RU"/>
              </w:rPr>
              <w:t>составление</w:t>
            </w:r>
            <w:r w:rsidRPr="006C6D24">
              <w:rPr>
                <w:spacing w:val="-4"/>
                <w:sz w:val="24"/>
                <w:lang w:val="ru-RU"/>
              </w:rPr>
              <w:t xml:space="preserve"> </w:t>
            </w:r>
            <w:r w:rsidRPr="006C6D24">
              <w:rPr>
                <w:sz w:val="24"/>
                <w:lang w:val="ru-RU"/>
              </w:rPr>
              <w:t>высказывания</w:t>
            </w:r>
            <w:r w:rsidRPr="006C6D24">
              <w:rPr>
                <w:spacing w:val="-3"/>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содержании</w:t>
            </w:r>
            <w:r w:rsidRPr="006C6D24">
              <w:rPr>
                <w:spacing w:val="-3"/>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менее</w:t>
            </w:r>
            <w:r w:rsidRPr="006C6D24">
              <w:rPr>
                <w:spacing w:val="-4"/>
                <w:sz w:val="24"/>
                <w:lang w:val="ru-RU"/>
              </w:rPr>
              <w:t xml:space="preserve"> </w:t>
            </w:r>
            <w:r w:rsidRPr="006C6D24">
              <w:rPr>
                <w:sz w:val="24"/>
                <w:lang w:val="ru-RU"/>
              </w:rPr>
              <w:t>2</w:t>
            </w:r>
            <w:r w:rsidRPr="006C6D24">
              <w:rPr>
                <w:spacing w:val="-57"/>
                <w:sz w:val="24"/>
                <w:lang w:val="ru-RU"/>
              </w:rPr>
              <w:t xml:space="preserve"> </w:t>
            </w:r>
            <w:r w:rsidRPr="006C6D24">
              <w:rPr>
                <w:sz w:val="24"/>
                <w:lang w:val="ru-RU"/>
              </w:rPr>
              <w:t>предложений)</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6072"/>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3.</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87"/>
              <w:jc w:val="center"/>
              <w:rPr>
                <w:sz w:val="24"/>
                <w:lang w:val="ru-RU"/>
              </w:rPr>
            </w:pPr>
            <w:r w:rsidRPr="006C6D24">
              <w:rPr>
                <w:sz w:val="24"/>
                <w:lang w:val="ru-RU"/>
              </w:rPr>
              <w:t>Произведения о</w:t>
            </w:r>
            <w:r w:rsidRPr="006C6D24">
              <w:rPr>
                <w:spacing w:val="-57"/>
                <w:sz w:val="24"/>
                <w:lang w:val="ru-RU"/>
              </w:rPr>
              <w:t xml:space="preserve"> </w:t>
            </w:r>
            <w:r w:rsidRPr="006C6D24">
              <w:rPr>
                <w:sz w:val="24"/>
                <w:lang w:val="ru-RU"/>
              </w:rPr>
              <w:t>родной природе</w:t>
            </w:r>
            <w:r w:rsidRPr="006C6D24">
              <w:rPr>
                <w:spacing w:val="-57"/>
                <w:sz w:val="24"/>
                <w:lang w:val="ru-RU"/>
              </w:rPr>
              <w:t xml:space="preserve"> </w:t>
            </w:r>
            <w:r w:rsidRPr="006C6D24">
              <w:rPr>
                <w:sz w:val="24"/>
                <w:lang w:val="ru-RU"/>
              </w:rPr>
              <w:t>(6</w:t>
            </w:r>
            <w:r w:rsidRPr="006C6D24">
              <w:rPr>
                <w:spacing w:val="-1"/>
                <w:sz w:val="24"/>
                <w:lang w:val="ru-RU"/>
              </w:rPr>
              <w:t xml:space="preserve"> </w:t>
            </w:r>
            <w:r w:rsidRPr="006C6D24">
              <w:rPr>
                <w:sz w:val="24"/>
                <w:lang w:val="ru-RU"/>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87"/>
              <w:rPr>
                <w:sz w:val="24"/>
                <w:lang w:val="ru-RU"/>
              </w:rPr>
            </w:pPr>
            <w:r w:rsidRPr="006C6D24">
              <w:rPr>
                <w:sz w:val="24"/>
                <w:lang w:val="ru-RU"/>
              </w:rPr>
              <w:t>Восприятие и</w:t>
            </w:r>
            <w:r w:rsidRPr="006C6D24">
              <w:rPr>
                <w:spacing w:val="1"/>
                <w:sz w:val="24"/>
                <w:lang w:val="ru-RU"/>
              </w:rPr>
              <w:t xml:space="preserve"> </w:t>
            </w:r>
            <w:r w:rsidRPr="006C6D24">
              <w:rPr>
                <w:sz w:val="24"/>
                <w:lang w:val="ru-RU"/>
              </w:rPr>
              <w:t>самостоятельное чтение</w:t>
            </w:r>
            <w:r w:rsidRPr="006C6D24">
              <w:rPr>
                <w:spacing w:val="1"/>
                <w:sz w:val="24"/>
                <w:lang w:val="ru-RU"/>
              </w:rPr>
              <w:t xml:space="preserve"> </w:t>
            </w:r>
            <w:r w:rsidRPr="006C6D24">
              <w:rPr>
                <w:sz w:val="24"/>
                <w:lang w:val="ru-RU"/>
              </w:rPr>
              <w:t>поэтических</w:t>
            </w:r>
            <w:r w:rsidRPr="006C6D24">
              <w:rPr>
                <w:spacing w:val="-11"/>
                <w:sz w:val="24"/>
                <w:lang w:val="ru-RU"/>
              </w:rPr>
              <w:t xml:space="preserve"> </w:t>
            </w:r>
            <w:r w:rsidRPr="006C6D24">
              <w:rPr>
                <w:sz w:val="24"/>
                <w:lang w:val="ru-RU"/>
              </w:rPr>
              <w:t>произведений</w:t>
            </w:r>
            <w:r w:rsidRPr="006C6D24">
              <w:rPr>
                <w:spacing w:val="-57"/>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природе</w:t>
            </w:r>
            <w:r w:rsidRPr="006C6D24">
              <w:rPr>
                <w:spacing w:val="-1"/>
                <w:sz w:val="24"/>
                <w:lang w:val="ru-RU"/>
              </w:rPr>
              <w:t xml:space="preserve"> </w:t>
            </w:r>
            <w:r w:rsidRPr="006C6D24">
              <w:rPr>
                <w:sz w:val="24"/>
                <w:lang w:val="ru-RU"/>
              </w:rPr>
              <w:t>(на примере</w:t>
            </w:r>
          </w:p>
          <w:p w:rsidR="006C6D24" w:rsidRPr="006C6D24" w:rsidRDefault="006C6D24">
            <w:pPr>
              <w:ind w:right="356"/>
              <w:rPr>
                <w:sz w:val="24"/>
                <w:lang w:val="ru-RU"/>
              </w:rPr>
            </w:pPr>
            <w:r w:rsidRPr="006C6D24">
              <w:rPr>
                <w:sz w:val="24"/>
                <w:lang w:val="ru-RU"/>
              </w:rPr>
              <w:t>доступных</w:t>
            </w:r>
            <w:r w:rsidRPr="006C6D24">
              <w:rPr>
                <w:spacing w:val="-8"/>
                <w:sz w:val="24"/>
                <w:lang w:val="ru-RU"/>
              </w:rPr>
              <w:t xml:space="preserve"> </w:t>
            </w:r>
            <w:r w:rsidRPr="006C6D24">
              <w:rPr>
                <w:sz w:val="24"/>
                <w:lang w:val="ru-RU"/>
              </w:rPr>
              <w:t>произведений</w:t>
            </w:r>
            <w:r w:rsidRPr="006C6D24">
              <w:rPr>
                <w:spacing w:val="-57"/>
                <w:sz w:val="24"/>
                <w:lang w:val="ru-RU"/>
              </w:rPr>
              <w:t xml:space="preserve"> </w:t>
            </w:r>
            <w:r w:rsidRPr="006C6D24">
              <w:rPr>
                <w:sz w:val="24"/>
                <w:lang w:val="ru-RU"/>
              </w:rPr>
              <w:t>А.</w:t>
            </w:r>
            <w:r w:rsidRPr="006C6D24">
              <w:rPr>
                <w:spacing w:val="-2"/>
                <w:sz w:val="24"/>
                <w:lang w:val="ru-RU"/>
              </w:rPr>
              <w:t xml:space="preserve"> </w:t>
            </w:r>
            <w:r w:rsidRPr="006C6D24">
              <w:rPr>
                <w:sz w:val="24"/>
                <w:lang w:val="ru-RU"/>
              </w:rPr>
              <w:t>С. Пушкина,</w:t>
            </w:r>
          </w:p>
          <w:p w:rsidR="006C6D24" w:rsidRPr="006C6D24" w:rsidRDefault="006C6D24">
            <w:pPr>
              <w:ind w:right="842"/>
              <w:rPr>
                <w:sz w:val="24"/>
                <w:lang w:val="ru-RU"/>
              </w:rPr>
            </w:pPr>
            <w:r w:rsidRPr="006C6D24">
              <w:rPr>
                <w:sz w:val="24"/>
                <w:lang w:val="ru-RU"/>
              </w:rPr>
              <w:t>Ф.</w:t>
            </w:r>
            <w:r w:rsidRPr="006C6D24">
              <w:rPr>
                <w:spacing w:val="-4"/>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Тютчева,</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А.</w:t>
            </w:r>
            <w:r w:rsidRPr="006C6D24">
              <w:rPr>
                <w:spacing w:val="-57"/>
                <w:sz w:val="24"/>
                <w:lang w:val="ru-RU"/>
              </w:rPr>
              <w:t xml:space="preserve"> </w:t>
            </w:r>
            <w:r w:rsidRPr="006C6D24">
              <w:rPr>
                <w:sz w:val="24"/>
                <w:lang w:val="ru-RU"/>
              </w:rPr>
              <w:t>Есенина,</w:t>
            </w:r>
          </w:p>
          <w:p w:rsidR="006C6D24" w:rsidRPr="006C6D24" w:rsidRDefault="006C6D24">
            <w:pPr>
              <w:ind w:right="722"/>
              <w:rPr>
                <w:sz w:val="24"/>
                <w:lang w:val="ru-RU"/>
              </w:rPr>
            </w:pPr>
            <w:r w:rsidRPr="006C6D24">
              <w:rPr>
                <w:sz w:val="24"/>
                <w:lang w:val="ru-RU"/>
              </w:rPr>
              <w:t>А. Н. Плещеева, Е. А.</w:t>
            </w:r>
            <w:r w:rsidRPr="006C6D24">
              <w:rPr>
                <w:spacing w:val="-58"/>
                <w:sz w:val="24"/>
                <w:lang w:val="ru-RU"/>
              </w:rPr>
              <w:t xml:space="preserve"> </w:t>
            </w:r>
            <w:r w:rsidRPr="006C6D24">
              <w:rPr>
                <w:sz w:val="24"/>
                <w:lang w:val="ru-RU"/>
              </w:rPr>
              <w:t>Баратынского,</w:t>
            </w:r>
          </w:p>
          <w:p w:rsidR="006C6D24" w:rsidRPr="006C6D24" w:rsidRDefault="006C6D24">
            <w:pPr>
              <w:ind w:right="721"/>
              <w:rPr>
                <w:sz w:val="24"/>
                <w:lang w:val="ru-RU"/>
              </w:rPr>
            </w:pPr>
            <w:r w:rsidRPr="006C6D24">
              <w:rPr>
                <w:sz w:val="24"/>
                <w:lang w:val="ru-RU"/>
              </w:rPr>
              <w:t>И. С. Никитина, Е. Ф.</w:t>
            </w:r>
            <w:r w:rsidRPr="006C6D24">
              <w:rPr>
                <w:spacing w:val="-57"/>
                <w:sz w:val="24"/>
                <w:lang w:val="ru-RU"/>
              </w:rPr>
              <w:t xml:space="preserve"> </w:t>
            </w:r>
            <w:r w:rsidRPr="006C6D24">
              <w:rPr>
                <w:sz w:val="24"/>
                <w:lang w:val="ru-RU"/>
              </w:rPr>
              <w:t>Трутневой,</w:t>
            </w:r>
          </w:p>
          <w:p w:rsidR="006C6D24" w:rsidRPr="006C6D24" w:rsidRDefault="006C6D24">
            <w:pPr>
              <w:rPr>
                <w:sz w:val="24"/>
                <w:lang w:val="ru-RU"/>
              </w:rPr>
            </w:pPr>
            <w:r w:rsidRPr="006C6D24">
              <w:rPr>
                <w:sz w:val="24"/>
                <w:lang w:val="ru-RU"/>
              </w:rPr>
              <w:t>А.</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Барто, С.</w:t>
            </w:r>
            <w:r w:rsidRPr="006C6D24">
              <w:rPr>
                <w:spacing w:val="-1"/>
                <w:sz w:val="24"/>
                <w:lang w:val="ru-RU"/>
              </w:rPr>
              <w:t xml:space="preserve"> </w:t>
            </w:r>
            <w:r w:rsidRPr="006C6D24">
              <w:rPr>
                <w:sz w:val="24"/>
                <w:lang w:val="ru-RU"/>
              </w:rPr>
              <w:t>Я.</w:t>
            </w:r>
          </w:p>
          <w:p w:rsidR="006C6D24" w:rsidRPr="006C6D24" w:rsidRDefault="006C6D24">
            <w:pPr>
              <w:rPr>
                <w:sz w:val="24"/>
                <w:lang w:val="ru-RU"/>
              </w:rPr>
            </w:pPr>
            <w:r w:rsidRPr="006C6D24">
              <w:rPr>
                <w:sz w:val="24"/>
                <w:lang w:val="ru-RU"/>
              </w:rPr>
              <w:t>Маршака).</w:t>
            </w:r>
          </w:p>
          <w:p w:rsidR="006C6D24" w:rsidRPr="006C6D24" w:rsidRDefault="006C6D24">
            <w:pPr>
              <w:ind w:right="337"/>
              <w:rPr>
                <w:sz w:val="24"/>
                <w:lang w:val="ru-RU"/>
              </w:rPr>
            </w:pPr>
            <w:r w:rsidRPr="006C6D24">
              <w:rPr>
                <w:sz w:val="24"/>
                <w:lang w:val="ru-RU"/>
              </w:rPr>
              <w:t>Тема поэтических</w:t>
            </w:r>
            <w:r w:rsidRPr="006C6D24">
              <w:rPr>
                <w:spacing w:val="1"/>
                <w:sz w:val="24"/>
                <w:lang w:val="ru-RU"/>
              </w:rPr>
              <w:t xml:space="preserve"> </w:t>
            </w:r>
            <w:r w:rsidRPr="006C6D24">
              <w:rPr>
                <w:sz w:val="24"/>
                <w:lang w:val="ru-RU"/>
              </w:rPr>
              <w:t>произведений: звуки и</w:t>
            </w:r>
            <w:r w:rsidRPr="006C6D24">
              <w:rPr>
                <w:spacing w:val="1"/>
                <w:sz w:val="24"/>
                <w:lang w:val="ru-RU"/>
              </w:rPr>
              <w:t xml:space="preserve"> </w:t>
            </w:r>
            <w:r w:rsidRPr="006C6D24">
              <w:rPr>
                <w:sz w:val="24"/>
                <w:lang w:val="ru-RU"/>
              </w:rPr>
              <w:t>краски природы, времена</w:t>
            </w:r>
            <w:r w:rsidRPr="006C6D24">
              <w:rPr>
                <w:spacing w:val="-57"/>
                <w:sz w:val="24"/>
                <w:lang w:val="ru-RU"/>
              </w:rPr>
              <w:t xml:space="preserve"> </w:t>
            </w:r>
            <w:r w:rsidRPr="006C6D24">
              <w:rPr>
                <w:sz w:val="24"/>
                <w:lang w:val="ru-RU"/>
              </w:rPr>
              <w:t>года, человек и природа;</w:t>
            </w:r>
            <w:r w:rsidRPr="006C6D24">
              <w:rPr>
                <w:spacing w:val="1"/>
                <w:sz w:val="24"/>
                <w:lang w:val="ru-RU"/>
              </w:rPr>
              <w:t xml:space="preserve"> </w:t>
            </w:r>
            <w:r w:rsidRPr="006C6D24">
              <w:rPr>
                <w:sz w:val="24"/>
                <w:lang w:val="ru-RU"/>
              </w:rPr>
              <w:t>Родина, природа родного</w:t>
            </w:r>
            <w:r w:rsidRPr="006C6D24">
              <w:rPr>
                <w:spacing w:val="-57"/>
                <w:sz w:val="24"/>
                <w:lang w:val="ru-RU"/>
              </w:rPr>
              <w:t xml:space="preserve"> </w:t>
            </w:r>
            <w:r w:rsidRPr="006C6D24">
              <w:rPr>
                <w:sz w:val="24"/>
                <w:lang w:val="ru-RU"/>
              </w:rPr>
              <w:t>края.</w:t>
            </w:r>
          </w:p>
          <w:p w:rsidR="006C6D24" w:rsidRPr="006C6D24" w:rsidRDefault="006C6D24">
            <w:pPr>
              <w:spacing w:line="270" w:lineRule="atLeast"/>
              <w:ind w:right="125"/>
              <w:rPr>
                <w:sz w:val="24"/>
                <w:lang w:val="ru-RU"/>
              </w:rPr>
            </w:pPr>
            <w:r w:rsidRPr="006C6D24">
              <w:rPr>
                <w:sz w:val="24"/>
                <w:lang w:val="ru-RU"/>
              </w:rPr>
              <w:t>Особенности стихотворной</w:t>
            </w:r>
            <w:r w:rsidRPr="006C6D24">
              <w:rPr>
                <w:spacing w:val="-58"/>
                <w:sz w:val="24"/>
                <w:lang w:val="ru-RU"/>
              </w:rPr>
              <w:t xml:space="preserve"> </w:t>
            </w:r>
            <w:r w:rsidRPr="006C6D24">
              <w:rPr>
                <w:sz w:val="24"/>
                <w:lang w:val="ru-RU"/>
              </w:rPr>
              <w:t>речи,</w:t>
            </w:r>
            <w:r w:rsidRPr="006C6D24">
              <w:rPr>
                <w:spacing w:val="-1"/>
                <w:sz w:val="24"/>
                <w:lang w:val="ru-RU"/>
              </w:rPr>
              <w:t xml:space="preserve"> </w:t>
            </w:r>
            <w:r w:rsidRPr="006C6D24">
              <w:rPr>
                <w:sz w:val="24"/>
                <w:lang w:val="ru-RU"/>
              </w:rPr>
              <w:t>сравнение</w:t>
            </w:r>
            <w:r w:rsidRPr="006C6D24">
              <w:rPr>
                <w:spacing w:val="-1"/>
                <w:sz w:val="24"/>
                <w:lang w:val="ru-RU"/>
              </w:rPr>
              <w:t xml:space="preserve"> </w:t>
            </w:r>
            <w:r w:rsidRPr="006C6D24">
              <w:rPr>
                <w:sz w:val="24"/>
                <w:lang w:val="ru-RU"/>
              </w:rPr>
              <w:t>с</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60"/>
              <w:rPr>
                <w:sz w:val="24"/>
                <w:lang w:val="ru-RU"/>
              </w:rPr>
            </w:pPr>
            <w:r w:rsidRPr="006C6D24">
              <w:rPr>
                <w:sz w:val="24"/>
                <w:lang w:val="ru-RU"/>
              </w:rPr>
              <w:t>Слушание</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чтение</w:t>
            </w:r>
            <w:r w:rsidRPr="006C6D24">
              <w:rPr>
                <w:spacing w:val="-4"/>
                <w:sz w:val="24"/>
                <w:lang w:val="ru-RU"/>
              </w:rPr>
              <w:t xml:space="preserve"> </w:t>
            </w:r>
            <w:r w:rsidRPr="006C6D24">
              <w:rPr>
                <w:sz w:val="24"/>
                <w:lang w:val="ru-RU"/>
              </w:rPr>
              <w:t>поэтических</w:t>
            </w:r>
            <w:r w:rsidRPr="006C6D24">
              <w:rPr>
                <w:spacing w:val="-2"/>
                <w:sz w:val="24"/>
                <w:lang w:val="ru-RU"/>
              </w:rPr>
              <w:t xml:space="preserve"> </w:t>
            </w:r>
            <w:r w:rsidRPr="006C6D24">
              <w:rPr>
                <w:sz w:val="24"/>
                <w:lang w:val="ru-RU"/>
              </w:rPr>
              <w:t>описаний</w:t>
            </w:r>
            <w:r w:rsidRPr="006C6D24">
              <w:rPr>
                <w:spacing w:val="-5"/>
                <w:sz w:val="24"/>
                <w:lang w:val="ru-RU"/>
              </w:rPr>
              <w:t xml:space="preserve"> </w:t>
            </w:r>
            <w:r w:rsidRPr="006C6D24">
              <w:rPr>
                <w:sz w:val="24"/>
                <w:lang w:val="ru-RU"/>
              </w:rPr>
              <w:t>картин</w:t>
            </w:r>
            <w:r w:rsidRPr="006C6D24">
              <w:rPr>
                <w:spacing w:val="-57"/>
                <w:sz w:val="24"/>
                <w:lang w:val="ru-RU"/>
              </w:rPr>
              <w:t xml:space="preserve"> </w:t>
            </w:r>
            <w:r w:rsidRPr="006C6D24">
              <w:rPr>
                <w:sz w:val="24"/>
                <w:lang w:val="ru-RU"/>
              </w:rPr>
              <w:t>природы</w:t>
            </w:r>
            <w:r w:rsidRPr="006C6D24">
              <w:rPr>
                <w:spacing w:val="-1"/>
                <w:sz w:val="24"/>
                <w:lang w:val="ru-RU"/>
              </w:rPr>
              <w:t xml:space="preserve"> </w:t>
            </w:r>
            <w:r w:rsidRPr="006C6D24">
              <w:rPr>
                <w:sz w:val="24"/>
                <w:lang w:val="ru-RU"/>
              </w:rPr>
              <w:t>(пейзажной лирики).</w:t>
            </w:r>
          </w:p>
          <w:p w:rsidR="006C6D24" w:rsidRPr="006C6D24" w:rsidRDefault="006C6D24">
            <w:pPr>
              <w:rPr>
                <w:sz w:val="24"/>
                <w:lang w:val="ru-RU"/>
              </w:rPr>
            </w:pPr>
            <w:r w:rsidRPr="006C6D24">
              <w:rPr>
                <w:sz w:val="24"/>
                <w:lang w:val="ru-RU"/>
              </w:rPr>
              <w:t>Беседа</w:t>
            </w:r>
            <w:r w:rsidRPr="006C6D24">
              <w:rPr>
                <w:spacing w:val="-4"/>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выявлению</w:t>
            </w:r>
            <w:r w:rsidRPr="006C6D24">
              <w:rPr>
                <w:spacing w:val="-2"/>
                <w:sz w:val="24"/>
                <w:lang w:val="ru-RU"/>
              </w:rPr>
              <w:t xml:space="preserve"> </w:t>
            </w:r>
            <w:r w:rsidRPr="006C6D24">
              <w:rPr>
                <w:sz w:val="24"/>
                <w:lang w:val="ru-RU"/>
              </w:rPr>
              <w:t>понимания</w:t>
            </w:r>
            <w:r w:rsidRPr="006C6D24">
              <w:rPr>
                <w:spacing w:val="-5"/>
                <w:sz w:val="24"/>
                <w:lang w:val="ru-RU"/>
              </w:rPr>
              <w:t xml:space="preserve"> </w:t>
            </w:r>
            <w:r w:rsidRPr="006C6D24">
              <w:rPr>
                <w:sz w:val="24"/>
                <w:lang w:val="ru-RU"/>
              </w:rPr>
              <w:t>настроения,</w:t>
            </w:r>
          </w:p>
          <w:p w:rsidR="006C6D24" w:rsidRPr="006C6D24" w:rsidRDefault="006C6D24">
            <w:pPr>
              <w:ind w:right="111"/>
              <w:rPr>
                <w:sz w:val="24"/>
                <w:lang w:val="ru-RU"/>
              </w:rPr>
            </w:pPr>
            <w:r w:rsidRPr="006C6D24">
              <w:rPr>
                <w:sz w:val="24"/>
                <w:lang w:val="ru-RU"/>
              </w:rPr>
              <w:t>переданного автором (радость, грусть, удивление и др.),</w:t>
            </w:r>
            <w:r w:rsidRPr="006C6D24">
              <w:rPr>
                <w:spacing w:val="-57"/>
                <w:sz w:val="24"/>
                <w:lang w:val="ru-RU"/>
              </w:rPr>
              <w:t xml:space="preserve"> </w:t>
            </w:r>
            <w:r w:rsidRPr="006C6D24">
              <w:rPr>
                <w:sz w:val="24"/>
                <w:lang w:val="ru-RU"/>
              </w:rPr>
              <w:t>определение темы стихотворных произведений (трёх-</w:t>
            </w:r>
            <w:r w:rsidRPr="006C6D24">
              <w:rPr>
                <w:spacing w:val="1"/>
                <w:sz w:val="24"/>
                <w:lang w:val="ru-RU"/>
              </w:rPr>
              <w:t xml:space="preserve"> </w:t>
            </w:r>
            <w:r w:rsidRPr="006C6D24">
              <w:rPr>
                <w:sz w:val="24"/>
                <w:lang w:val="ru-RU"/>
              </w:rPr>
              <w:t>четырёх</w:t>
            </w:r>
            <w:r w:rsidRPr="006C6D24">
              <w:rPr>
                <w:spacing w:val="-1"/>
                <w:sz w:val="24"/>
                <w:lang w:val="ru-RU"/>
              </w:rPr>
              <w:t xml:space="preserve"> </w:t>
            </w:r>
            <w:r w:rsidRPr="006C6D24">
              <w:rPr>
                <w:sz w:val="24"/>
                <w:lang w:val="ru-RU"/>
              </w:rPr>
              <w:t>по выбору).</w:t>
            </w:r>
          </w:p>
          <w:p w:rsidR="006C6D24" w:rsidRPr="006C6D24" w:rsidRDefault="006C6D24">
            <w:pPr>
              <w:ind w:right="152"/>
              <w:rPr>
                <w:sz w:val="24"/>
                <w:lang w:val="ru-RU"/>
              </w:rPr>
            </w:pPr>
            <w:r w:rsidRPr="006C6D24">
              <w:rPr>
                <w:sz w:val="24"/>
                <w:lang w:val="ru-RU"/>
              </w:rPr>
              <w:t>Работа с текстом произведения: различение на слух</w:t>
            </w:r>
            <w:r w:rsidRPr="006C6D24">
              <w:rPr>
                <w:spacing w:val="1"/>
                <w:sz w:val="24"/>
                <w:lang w:val="ru-RU"/>
              </w:rPr>
              <w:t xml:space="preserve"> </w:t>
            </w:r>
            <w:r w:rsidRPr="006C6D24">
              <w:rPr>
                <w:sz w:val="24"/>
                <w:lang w:val="ru-RU"/>
              </w:rPr>
              <w:t>стихотворного и нестихотворного текста, определение</w:t>
            </w:r>
            <w:r w:rsidRPr="006C6D24">
              <w:rPr>
                <w:spacing w:val="1"/>
                <w:sz w:val="24"/>
                <w:lang w:val="ru-RU"/>
              </w:rPr>
              <w:t xml:space="preserve"> </w:t>
            </w:r>
            <w:r w:rsidRPr="006C6D24">
              <w:rPr>
                <w:sz w:val="24"/>
                <w:lang w:val="ru-RU"/>
              </w:rPr>
              <w:t>особенностей стихотворной речи (ритм, созвучные</w:t>
            </w:r>
            <w:r w:rsidRPr="006C6D24">
              <w:rPr>
                <w:spacing w:val="1"/>
                <w:sz w:val="24"/>
                <w:lang w:val="ru-RU"/>
              </w:rPr>
              <w:t xml:space="preserve"> </w:t>
            </w:r>
            <w:r w:rsidRPr="006C6D24">
              <w:rPr>
                <w:sz w:val="24"/>
                <w:lang w:val="ru-RU"/>
              </w:rPr>
              <w:t>слова (рифма), нахождение слов и словосочетаний,</w:t>
            </w:r>
            <w:r w:rsidRPr="006C6D24">
              <w:rPr>
                <w:spacing w:val="1"/>
                <w:sz w:val="24"/>
                <w:lang w:val="ru-RU"/>
              </w:rPr>
              <w:t xml:space="preserve"> </w:t>
            </w:r>
            <w:r w:rsidRPr="006C6D24">
              <w:rPr>
                <w:sz w:val="24"/>
                <w:lang w:val="ru-RU"/>
              </w:rPr>
              <w:t>которые</w:t>
            </w:r>
            <w:r w:rsidRPr="006C6D24">
              <w:rPr>
                <w:spacing w:val="-2"/>
                <w:sz w:val="24"/>
                <w:lang w:val="ru-RU"/>
              </w:rPr>
              <w:t xml:space="preserve"> </w:t>
            </w:r>
            <w:r w:rsidRPr="006C6D24">
              <w:rPr>
                <w:sz w:val="24"/>
                <w:lang w:val="ru-RU"/>
              </w:rPr>
              <w:t>определяют звуковой</w:t>
            </w:r>
            <w:r w:rsidRPr="006C6D24">
              <w:rPr>
                <w:spacing w:val="-1"/>
                <w:sz w:val="24"/>
                <w:lang w:val="ru-RU"/>
              </w:rPr>
              <w:t xml:space="preserve"> </w:t>
            </w:r>
            <w:r w:rsidRPr="006C6D24">
              <w:rPr>
                <w:sz w:val="24"/>
                <w:lang w:val="ru-RU"/>
              </w:rPr>
              <w:t>рисунок</w:t>
            </w:r>
            <w:r w:rsidRPr="006C6D24">
              <w:rPr>
                <w:spacing w:val="3"/>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(например,</w:t>
            </w:r>
            <w:r w:rsidRPr="006C6D24">
              <w:rPr>
                <w:spacing w:val="-3"/>
                <w:sz w:val="24"/>
                <w:lang w:val="ru-RU"/>
              </w:rPr>
              <w:t xml:space="preserve"> </w:t>
            </w:r>
            <w:r w:rsidRPr="006C6D24">
              <w:rPr>
                <w:sz w:val="24"/>
                <w:lang w:val="ru-RU"/>
              </w:rPr>
              <w:t>«слышать»</w:t>
            </w:r>
            <w:r w:rsidRPr="006C6D24">
              <w:rPr>
                <w:spacing w:val="-2"/>
                <w:sz w:val="24"/>
                <w:lang w:val="ru-RU"/>
              </w:rPr>
              <w:t xml:space="preserve"> </w:t>
            </w:r>
            <w:r w:rsidRPr="006C6D24">
              <w:rPr>
                <w:sz w:val="24"/>
                <w:lang w:val="ru-RU"/>
              </w:rPr>
              <w:t>в</w:t>
            </w:r>
            <w:r w:rsidRPr="006C6D24">
              <w:rPr>
                <w:spacing w:val="-4"/>
                <w:sz w:val="24"/>
                <w:lang w:val="ru-RU"/>
              </w:rPr>
              <w:t xml:space="preserve"> </w:t>
            </w:r>
            <w:r w:rsidRPr="006C6D24">
              <w:rPr>
                <w:sz w:val="24"/>
                <w:lang w:val="ru-RU"/>
              </w:rPr>
              <w:t>тексте</w:t>
            </w:r>
            <w:r w:rsidRPr="006C6D24">
              <w:rPr>
                <w:spacing w:val="-2"/>
                <w:sz w:val="24"/>
                <w:lang w:val="ru-RU"/>
              </w:rPr>
              <w:t xml:space="preserve"> </w:t>
            </w:r>
            <w:r w:rsidRPr="006C6D24">
              <w:rPr>
                <w:sz w:val="24"/>
                <w:lang w:val="ru-RU"/>
              </w:rPr>
              <w:t>звуки</w:t>
            </w:r>
            <w:r w:rsidRPr="006C6D24">
              <w:rPr>
                <w:spacing w:val="-1"/>
                <w:sz w:val="24"/>
                <w:lang w:val="ru-RU"/>
              </w:rPr>
              <w:t xml:space="preserve"> </w:t>
            </w:r>
            <w:r w:rsidRPr="006C6D24">
              <w:rPr>
                <w:sz w:val="24"/>
                <w:lang w:val="ru-RU"/>
              </w:rPr>
              <w:t>весны,</w:t>
            </w:r>
            <w:r w:rsidRPr="006C6D24">
              <w:rPr>
                <w:spacing w:val="-3"/>
                <w:sz w:val="24"/>
                <w:lang w:val="ru-RU"/>
              </w:rPr>
              <w:t xml:space="preserve"> </w:t>
            </w:r>
            <w:r w:rsidRPr="006C6D24">
              <w:rPr>
                <w:sz w:val="24"/>
                <w:lang w:val="ru-RU"/>
              </w:rPr>
              <w:t>«журчание</w:t>
            </w:r>
            <w:r w:rsidRPr="006C6D24">
              <w:rPr>
                <w:spacing w:val="-57"/>
                <w:sz w:val="24"/>
                <w:lang w:val="ru-RU"/>
              </w:rPr>
              <w:t xml:space="preserve"> </w:t>
            </w:r>
            <w:r w:rsidRPr="006C6D24">
              <w:rPr>
                <w:sz w:val="24"/>
                <w:lang w:val="ru-RU"/>
              </w:rPr>
              <w:t>воды»,</w:t>
            </w:r>
            <w:r w:rsidRPr="006C6D24">
              <w:rPr>
                <w:spacing w:val="-2"/>
                <w:sz w:val="24"/>
                <w:lang w:val="ru-RU"/>
              </w:rPr>
              <w:t xml:space="preserve"> </w:t>
            </w:r>
            <w:r w:rsidRPr="006C6D24">
              <w:rPr>
                <w:sz w:val="24"/>
                <w:lang w:val="ru-RU"/>
              </w:rPr>
              <w:t>«треск и грохот</w:t>
            </w:r>
            <w:r w:rsidRPr="006C6D24">
              <w:rPr>
                <w:spacing w:val="-1"/>
                <w:sz w:val="24"/>
                <w:lang w:val="ru-RU"/>
              </w:rPr>
              <w:t xml:space="preserve"> </w:t>
            </w:r>
            <w:r w:rsidRPr="006C6D24">
              <w:rPr>
                <w:sz w:val="24"/>
                <w:lang w:val="ru-RU"/>
              </w:rPr>
              <w:t>ледохода»).</w:t>
            </w:r>
          </w:p>
          <w:p w:rsidR="006C6D24" w:rsidRPr="006C6D24" w:rsidRDefault="006C6D24">
            <w:pPr>
              <w:rPr>
                <w:sz w:val="24"/>
                <w:lang w:val="ru-RU"/>
              </w:rPr>
            </w:pPr>
            <w:r w:rsidRPr="006C6D24">
              <w:rPr>
                <w:sz w:val="24"/>
                <w:lang w:val="ru-RU"/>
              </w:rPr>
              <w:t>Анализ стихотворного текста, составление</w:t>
            </w:r>
            <w:r w:rsidRPr="006C6D24">
              <w:rPr>
                <w:spacing w:val="1"/>
                <w:sz w:val="24"/>
                <w:lang w:val="ru-RU"/>
              </w:rPr>
              <w:t xml:space="preserve"> </w:t>
            </w:r>
            <w:r w:rsidRPr="006C6D24">
              <w:rPr>
                <w:sz w:val="24"/>
                <w:lang w:val="ru-RU"/>
              </w:rPr>
              <w:t>интонационного</w:t>
            </w:r>
            <w:r w:rsidRPr="006C6D24">
              <w:rPr>
                <w:spacing w:val="-3"/>
                <w:sz w:val="24"/>
                <w:lang w:val="ru-RU"/>
              </w:rPr>
              <w:t xml:space="preserve"> </w:t>
            </w:r>
            <w:r w:rsidRPr="006C6D24">
              <w:rPr>
                <w:sz w:val="24"/>
                <w:lang w:val="ru-RU"/>
              </w:rPr>
              <w:t>рисунка</w:t>
            </w:r>
            <w:r w:rsidRPr="006C6D24">
              <w:rPr>
                <w:spacing w:val="-4"/>
                <w:sz w:val="24"/>
                <w:lang w:val="ru-RU"/>
              </w:rPr>
              <w:t xml:space="preserve"> </w:t>
            </w:r>
            <w:r w:rsidRPr="006C6D24">
              <w:rPr>
                <w:sz w:val="24"/>
                <w:lang w:val="ru-RU"/>
              </w:rPr>
              <w:t>с</w:t>
            </w:r>
            <w:r w:rsidRPr="006C6D24">
              <w:rPr>
                <w:spacing w:val="-5"/>
                <w:sz w:val="24"/>
                <w:lang w:val="ru-RU"/>
              </w:rPr>
              <w:t xml:space="preserve"> </w:t>
            </w:r>
            <w:r w:rsidRPr="006C6D24">
              <w:rPr>
                <w:sz w:val="24"/>
                <w:lang w:val="ru-RU"/>
              </w:rPr>
              <w:t>опорой</w:t>
            </w:r>
            <w:r w:rsidRPr="006C6D24">
              <w:rPr>
                <w:spacing w:val="-3"/>
                <w:sz w:val="24"/>
                <w:lang w:val="ru-RU"/>
              </w:rPr>
              <w:t xml:space="preserve"> </w:t>
            </w:r>
            <w:r w:rsidRPr="006C6D24">
              <w:rPr>
                <w:sz w:val="24"/>
                <w:lang w:val="ru-RU"/>
              </w:rPr>
              <w:t>на</w:t>
            </w:r>
            <w:r w:rsidRPr="006C6D24">
              <w:rPr>
                <w:spacing w:val="-5"/>
                <w:sz w:val="24"/>
                <w:lang w:val="ru-RU"/>
              </w:rPr>
              <w:t xml:space="preserve"> </w:t>
            </w:r>
            <w:r w:rsidRPr="006C6D24">
              <w:rPr>
                <w:sz w:val="24"/>
                <w:lang w:val="ru-RU"/>
              </w:rPr>
              <w:t>знаки</w:t>
            </w:r>
            <w:r w:rsidRPr="006C6D24">
              <w:rPr>
                <w:spacing w:val="-5"/>
                <w:sz w:val="24"/>
                <w:lang w:val="ru-RU"/>
              </w:rPr>
              <w:t xml:space="preserve"> </w:t>
            </w:r>
            <w:r w:rsidRPr="006C6D24">
              <w:rPr>
                <w:sz w:val="24"/>
                <w:lang w:val="ru-RU"/>
              </w:rPr>
              <w:t>препинания.</w:t>
            </w:r>
            <w:r w:rsidRPr="006C6D24">
              <w:rPr>
                <w:spacing w:val="-57"/>
                <w:sz w:val="24"/>
                <w:lang w:val="ru-RU"/>
              </w:rPr>
              <w:t xml:space="preserve"> </w:t>
            </w:r>
            <w:r w:rsidRPr="006C6D24">
              <w:rPr>
                <w:sz w:val="24"/>
                <w:lang w:val="ru-RU"/>
              </w:rPr>
              <w:t>Выразительное чтение стихотворений с опорой на</w:t>
            </w:r>
            <w:r w:rsidRPr="006C6D24">
              <w:rPr>
                <w:spacing w:val="1"/>
                <w:sz w:val="24"/>
                <w:lang w:val="ru-RU"/>
              </w:rPr>
              <w:t xml:space="preserve"> </w:t>
            </w:r>
            <w:r w:rsidRPr="006C6D24">
              <w:rPr>
                <w:sz w:val="24"/>
                <w:lang w:val="ru-RU"/>
              </w:rPr>
              <w:t>интонационный</w:t>
            </w:r>
            <w:r w:rsidRPr="006C6D24">
              <w:rPr>
                <w:spacing w:val="-1"/>
                <w:sz w:val="24"/>
                <w:lang w:val="ru-RU"/>
              </w:rPr>
              <w:t xml:space="preserve"> </w:t>
            </w:r>
            <w:r w:rsidRPr="006C6D24">
              <w:rPr>
                <w:sz w:val="24"/>
                <w:lang w:val="ru-RU"/>
              </w:rPr>
              <w:t>рисунок.</w:t>
            </w:r>
          </w:p>
          <w:p w:rsidR="006C6D24" w:rsidRPr="006C6D24" w:rsidRDefault="006C6D24">
            <w:pPr>
              <w:ind w:right="156"/>
              <w:rPr>
                <w:sz w:val="24"/>
                <w:lang w:val="ru-RU"/>
              </w:rPr>
            </w:pPr>
            <w:r w:rsidRPr="006C6D24">
              <w:rPr>
                <w:sz w:val="24"/>
                <w:lang w:val="ru-RU"/>
              </w:rPr>
              <w:t>Сравнение произведений на одну тему разных авторов:</w:t>
            </w:r>
            <w:r w:rsidRPr="006C6D24">
              <w:rPr>
                <w:spacing w:val="-57"/>
                <w:sz w:val="24"/>
                <w:lang w:val="ru-RU"/>
              </w:rPr>
              <w:t xml:space="preserve"> </w:t>
            </w:r>
            <w:r w:rsidRPr="006C6D24">
              <w:rPr>
                <w:sz w:val="24"/>
                <w:lang w:val="ru-RU"/>
              </w:rPr>
              <w:t>А.</w:t>
            </w:r>
            <w:r w:rsidRPr="006C6D24">
              <w:rPr>
                <w:spacing w:val="-4"/>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Майков</w:t>
            </w:r>
            <w:r w:rsidRPr="006C6D24">
              <w:rPr>
                <w:spacing w:val="-2"/>
                <w:sz w:val="24"/>
                <w:lang w:val="ru-RU"/>
              </w:rPr>
              <w:t xml:space="preserve"> </w:t>
            </w:r>
            <w:r w:rsidRPr="006C6D24">
              <w:rPr>
                <w:sz w:val="24"/>
                <w:lang w:val="ru-RU"/>
              </w:rPr>
              <w:t>«Ласточка</w:t>
            </w:r>
            <w:r w:rsidRPr="006C6D24">
              <w:rPr>
                <w:spacing w:val="-3"/>
                <w:sz w:val="24"/>
                <w:lang w:val="ru-RU"/>
              </w:rPr>
              <w:t xml:space="preserve"> </w:t>
            </w:r>
            <w:r w:rsidRPr="006C6D24">
              <w:rPr>
                <w:sz w:val="24"/>
                <w:lang w:val="ru-RU"/>
              </w:rPr>
              <w:t>примчалась…»,</w:t>
            </w:r>
            <w:r w:rsidRPr="006C6D24">
              <w:rPr>
                <w:spacing w:val="-2"/>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Н.</w:t>
            </w:r>
            <w:r w:rsidRPr="006C6D24">
              <w:rPr>
                <w:spacing w:val="-1"/>
                <w:sz w:val="24"/>
                <w:lang w:val="ru-RU"/>
              </w:rPr>
              <w:t xml:space="preserve"> </w:t>
            </w:r>
            <w:r w:rsidRPr="006C6D24">
              <w:rPr>
                <w:sz w:val="24"/>
                <w:lang w:val="ru-RU"/>
              </w:rPr>
              <w:t>Плещеев</w:t>
            </w:r>
          </w:p>
          <w:p w:rsidR="006C6D24" w:rsidRPr="006C6D24" w:rsidRDefault="006C6D24">
            <w:pPr>
              <w:ind w:right="505"/>
              <w:rPr>
                <w:sz w:val="24"/>
                <w:lang w:val="ru-RU"/>
              </w:rPr>
            </w:pPr>
            <w:r w:rsidRPr="006C6D24">
              <w:rPr>
                <w:sz w:val="24"/>
                <w:lang w:val="ru-RU"/>
              </w:rPr>
              <w:t>«Весна» (отрывок), «Травка зеленеет…», С. Д.</w:t>
            </w:r>
            <w:r w:rsidRPr="006C6D24">
              <w:rPr>
                <w:spacing w:val="1"/>
                <w:sz w:val="24"/>
                <w:lang w:val="ru-RU"/>
              </w:rPr>
              <w:t xml:space="preserve"> </w:t>
            </w:r>
            <w:r w:rsidRPr="006C6D24">
              <w:rPr>
                <w:sz w:val="24"/>
                <w:lang w:val="ru-RU"/>
              </w:rPr>
              <w:t>Дрожжин</w:t>
            </w:r>
            <w:r w:rsidRPr="006C6D24">
              <w:rPr>
                <w:spacing w:val="-2"/>
                <w:sz w:val="24"/>
                <w:lang w:val="ru-RU"/>
              </w:rPr>
              <w:t xml:space="preserve"> </w:t>
            </w:r>
            <w:r w:rsidRPr="006C6D24">
              <w:rPr>
                <w:sz w:val="24"/>
                <w:lang w:val="ru-RU"/>
              </w:rPr>
              <w:t>«Пройдёт</w:t>
            </w:r>
            <w:r w:rsidRPr="006C6D24">
              <w:rPr>
                <w:spacing w:val="-2"/>
                <w:sz w:val="24"/>
                <w:lang w:val="ru-RU"/>
              </w:rPr>
              <w:t xml:space="preserve"> </w:t>
            </w:r>
            <w:r w:rsidRPr="006C6D24">
              <w:rPr>
                <w:sz w:val="24"/>
                <w:lang w:val="ru-RU"/>
              </w:rPr>
              <w:t>зима</w:t>
            </w:r>
            <w:r w:rsidRPr="006C6D24">
              <w:rPr>
                <w:spacing w:val="-3"/>
                <w:sz w:val="24"/>
                <w:lang w:val="ru-RU"/>
              </w:rPr>
              <w:t xml:space="preserve"> </w:t>
            </w:r>
            <w:r w:rsidRPr="006C6D24">
              <w:rPr>
                <w:sz w:val="24"/>
                <w:lang w:val="ru-RU"/>
              </w:rPr>
              <w:t>холодная…»,</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Есенин</w:t>
            </w:r>
          </w:p>
          <w:p w:rsidR="006C6D24" w:rsidRPr="006C6D24" w:rsidRDefault="006C6D24">
            <w:pPr>
              <w:spacing w:line="257" w:lineRule="exact"/>
              <w:rPr>
                <w:sz w:val="24"/>
                <w:lang w:val="ru-RU"/>
              </w:rPr>
            </w:pPr>
            <w:r w:rsidRPr="006C6D24">
              <w:rPr>
                <w:sz w:val="24"/>
                <w:lang w:val="ru-RU"/>
              </w:rPr>
              <w:t>«Черёмуха», И.</w:t>
            </w:r>
            <w:r w:rsidRPr="006C6D24">
              <w:rPr>
                <w:spacing w:val="-2"/>
                <w:sz w:val="24"/>
                <w:lang w:val="ru-RU"/>
              </w:rPr>
              <w:t xml:space="preserve"> </w:t>
            </w:r>
            <w:r w:rsidRPr="006C6D24">
              <w:rPr>
                <w:sz w:val="24"/>
                <w:lang w:val="ru-RU"/>
              </w:rPr>
              <w:t>З.</w:t>
            </w:r>
            <w:r w:rsidRPr="006C6D24">
              <w:rPr>
                <w:spacing w:val="-1"/>
                <w:sz w:val="24"/>
                <w:lang w:val="ru-RU"/>
              </w:rPr>
              <w:t xml:space="preserve"> </w:t>
            </w:r>
            <w:r w:rsidRPr="006C6D24">
              <w:rPr>
                <w:sz w:val="24"/>
                <w:lang w:val="ru-RU"/>
              </w:rPr>
              <w:t>Суриков</w:t>
            </w:r>
            <w:r w:rsidRPr="006C6D24">
              <w:rPr>
                <w:spacing w:val="-2"/>
                <w:sz w:val="24"/>
                <w:lang w:val="ru-RU"/>
              </w:rPr>
              <w:t xml:space="preserve"> </w:t>
            </w:r>
            <w:r w:rsidRPr="006C6D24">
              <w:rPr>
                <w:sz w:val="24"/>
                <w:lang w:val="ru-RU"/>
              </w:rPr>
              <w:t>«Лето»,</w:t>
            </w:r>
            <w:r w:rsidRPr="006C6D24">
              <w:rPr>
                <w:spacing w:val="-1"/>
                <w:sz w:val="24"/>
                <w:lang w:val="ru-RU"/>
              </w:rPr>
              <w:t xml:space="preserve"> </w:t>
            </w:r>
            <w:r w:rsidRPr="006C6D24">
              <w:rPr>
                <w:sz w:val="24"/>
                <w:lang w:val="ru-RU"/>
              </w:rPr>
              <w:t>«Зима»,</w:t>
            </w:r>
            <w:r w:rsidRPr="006C6D24">
              <w:rPr>
                <w:spacing w:val="-1"/>
                <w:sz w:val="24"/>
                <w:lang w:val="ru-RU"/>
              </w:rPr>
              <w:t xml:space="preserve"> </w:t>
            </w:r>
            <w:r w:rsidRPr="006C6D24">
              <w:rPr>
                <w:sz w:val="24"/>
                <w:lang w:val="ru-RU"/>
              </w:rPr>
              <w:t>Т.</w:t>
            </w:r>
            <w:r w:rsidRPr="006C6D24">
              <w:rPr>
                <w:spacing w:val="-2"/>
                <w:sz w:val="24"/>
                <w:lang w:val="ru-RU"/>
              </w:rPr>
              <w:t xml:space="preserve"> </w:t>
            </w:r>
            <w:r w:rsidRPr="006C6D24">
              <w:rPr>
                <w:sz w:val="24"/>
                <w:lang w:val="ru-RU"/>
              </w:rPr>
              <w:t>М.</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6073"/>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прозаической:</w:t>
            </w:r>
          </w:p>
          <w:p w:rsidR="006C6D24" w:rsidRPr="006C6D24" w:rsidRDefault="006C6D24">
            <w:pPr>
              <w:ind w:right="153"/>
              <w:rPr>
                <w:sz w:val="24"/>
                <w:lang w:val="ru-RU"/>
              </w:rPr>
            </w:pPr>
            <w:r w:rsidRPr="006C6D24">
              <w:rPr>
                <w:sz w:val="24"/>
                <w:lang w:val="ru-RU"/>
              </w:rPr>
              <w:t>рифма,</w:t>
            </w:r>
            <w:r w:rsidRPr="006C6D24">
              <w:rPr>
                <w:spacing w:val="-9"/>
                <w:sz w:val="24"/>
                <w:lang w:val="ru-RU"/>
              </w:rPr>
              <w:t xml:space="preserve"> </w:t>
            </w:r>
            <w:r w:rsidRPr="006C6D24">
              <w:rPr>
                <w:sz w:val="24"/>
                <w:lang w:val="ru-RU"/>
              </w:rPr>
              <w:t>ритм</w:t>
            </w:r>
            <w:r w:rsidRPr="006C6D24">
              <w:rPr>
                <w:spacing w:val="-8"/>
                <w:sz w:val="24"/>
                <w:lang w:val="ru-RU"/>
              </w:rPr>
              <w:t xml:space="preserve"> </w:t>
            </w:r>
            <w:r w:rsidRPr="006C6D24">
              <w:rPr>
                <w:sz w:val="24"/>
                <w:lang w:val="ru-RU"/>
              </w:rPr>
              <w:t>(практическое</w:t>
            </w:r>
            <w:r w:rsidRPr="006C6D24">
              <w:rPr>
                <w:spacing w:val="-57"/>
                <w:sz w:val="24"/>
                <w:lang w:val="ru-RU"/>
              </w:rPr>
              <w:t xml:space="preserve"> </w:t>
            </w:r>
            <w:r w:rsidRPr="006C6D24">
              <w:rPr>
                <w:sz w:val="24"/>
                <w:lang w:val="ru-RU"/>
              </w:rPr>
              <w:t>ознакомление).</w:t>
            </w:r>
          </w:p>
          <w:p w:rsidR="006C6D24" w:rsidRPr="006C6D24" w:rsidRDefault="006C6D24">
            <w:pPr>
              <w:ind w:right="292"/>
              <w:rPr>
                <w:sz w:val="24"/>
                <w:lang w:val="ru-RU"/>
              </w:rPr>
            </w:pPr>
            <w:r w:rsidRPr="006C6D24">
              <w:rPr>
                <w:sz w:val="24"/>
                <w:lang w:val="ru-RU"/>
              </w:rPr>
              <w:t>Настроение, которое</w:t>
            </w:r>
            <w:r w:rsidRPr="006C6D24">
              <w:rPr>
                <w:spacing w:val="1"/>
                <w:sz w:val="24"/>
                <w:lang w:val="ru-RU"/>
              </w:rPr>
              <w:t xml:space="preserve"> </w:t>
            </w:r>
            <w:r w:rsidRPr="006C6D24">
              <w:rPr>
                <w:sz w:val="24"/>
                <w:lang w:val="ru-RU"/>
              </w:rPr>
              <w:t>рождает поэтическое</w:t>
            </w:r>
            <w:r w:rsidRPr="006C6D24">
              <w:rPr>
                <w:spacing w:val="1"/>
                <w:sz w:val="24"/>
                <w:lang w:val="ru-RU"/>
              </w:rPr>
              <w:t xml:space="preserve"> </w:t>
            </w:r>
            <w:r w:rsidRPr="006C6D24">
              <w:rPr>
                <w:sz w:val="24"/>
                <w:lang w:val="ru-RU"/>
              </w:rPr>
              <w:t>произведение.</w:t>
            </w:r>
            <w:r w:rsidRPr="006C6D24">
              <w:rPr>
                <w:spacing w:val="-11"/>
                <w:sz w:val="24"/>
                <w:lang w:val="ru-RU"/>
              </w:rPr>
              <w:t xml:space="preserve"> </w:t>
            </w:r>
            <w:r w:rsidRPr="006C6D24">
              <w:rPr>
                <w:sz w:val="24"/>
                <w:lang w:val="ru-RU"/>
              </w:rPr>
              <w:t>Отражение</w:t>
            </w:r>
            <w:r w:rsidRPr="006C6D24">
              <w:rPr>
                <w:spacing w:val="-57"/>
                <w:sz w:val="24"/>
                <w:lang w:val="ru-RU"/>
              </w:rPr>
              <w:t xml:space="preserve"> </w:t>
            </w:r>
            <w:r w:rsidRPr="006C6D24">
              <w:rPr>
                <w:sz w:val="24"/>
                <w:lang w:val="ru-RU"/>
              </w:rPr>
              <w:t>нравственной</w:t>
            </w:r>
          </w:p>
          <w:p w:rsidR="006C6D24" w:rsidRPr="006C6D24" w:rsidRDefault="006C6D24">
            <w:pPr>
              <w:rPr>
                <w:sz w:val="24"/>
                <w:lang w:val="ru-RU"/>
              </w:rPr>
            </w:pPr>
            <w:r w:rsidRPr="006C6D24">
              <w:rPr>
                <w:sz w:val="24"/>
                <w:lang w:val="ru-RU"/>
              </w:rPr>
              <w:t>идеи</w:t>
            </w:r>
            <w:r w:rsidRPr="006C6D24">
              <w:rPr>
                <w:spacing w:val="-3"/>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произведении:</w:t>
            </w:r>
          </w:p>
          <w:p w:rsidR="006C6D24" w:rsidRPr="006C6D24" w:rsidRDefault="006C6D24">
            <w:pPr>
              <w:ind w:right="240"/>
              <w:rPr>
                <w:sz w:val="24"/>
                <w:lang w:val="ru-RU"/>
              </w:rPr>
            </w:pPr>
            <w:r w:rsidRPr="006C6D24">
              <w:rPr>
                <w:sz w:val="24"/>
                <w:lang w:val="ru-RU"/>
              </w:rPr>
              <w:t>любовь к Родине, природе</w:t>
            </w:r>
            <w:r w:rsidRPr="006C6D24">
              <w:rPr>
                <w:spacing w:val="-58"/>
                <w:sz w:val="24"/>
                <w:lang w:val="ru-RU"/>
              </w:rPr>
              <w:t xml:space="preserve"> </w:t>
            </w:r>
            <w:r w:rsidRPr="006C6D24">
              <w:rPr>
                <w:sz w:val="24"/>
                <w:lang w:val="ru-RU"/>
              </w:rPr>
              <w:t>родного края.</w:t>
            </w:r>
          </w:p>
          <w:p w:rsidR="006C6D24" w:rsidRPr="006C6D24" w:rsidRDefault="006C6D24">
            <w:pPr>
              <w:spacing w:before="1"/>
              <w:ind w:right="1082"/>
              <w:rPr>
                <w:sz w:val="24"/>
                <w:lang w:val="ru-RU"/>
              </w:rPr>
            </w:pPr>
            <w:r w:rsidRPr="006C6D24">
              <w:rPr>
                <w:sz w:val="24"/>
                <w:lang w:val="ru-RU"/>
              </w:rPr>
              <w:t>Иллюстрация к</w:t>
            </w:r>
            <w:r w:rsidRPr="006C6D24">
              <w:rPr>
                <w:spacing w:val="1"/>
                <w:sz w:val="24"/>
                <w:lang w:val="ru-RU"/>
              </w:rPr>
              <w:t xml:space="preserve"> </w:t>
            </w:r>
            <w:r w:rsidRPr="006C6D24">
              <w:rPr>
                <w:sz w:val="24"/>
                <w:lang w:val="ru-RU"/>
              </w:rPr>
              <w:t>произведению</w:t>
            </w:r>
            <w:r w:rsidRPr="006C6D24">
              <w:rPr>
                <w:spacing w:val="-13"/>
                <w:sz w:val="24"/>
                <w:lang w:val="ru-RU"/>
              </w:rPr>
              <w:t xml:space="preserve"> </w:t>
            </w:r>
            <w:r w:rsidRPr="006C6D24">
              <w:rPr>
                <w:sz w:val="24"/>
                <w:lang w:val="ru-RU"/>
              </w:rPr>
              <w:t>как</w:t>
            </w:r>
          </w:p>
          <w:p w:rsidR="006C6D24" w:rsidRPr="006C6D24" w:rsidRDefault="006C6D24">
            <w:pPr>
              <w:ind w:right="116"/>
              <w:rPr>
                <w:sz w:val="24"/>
                <w:lang w:val="ru-RU"/>
              </w:rPr>
            </w:pPr>
            <w:r w:rsidRPr="006C6D24">
              <w:rPr>
                <w:sz w:val="24"/>
                <w:lang w:val="ru-RU"/>
              </w:rPr>
              <w:t>отражение эмоционального</w:t>
            </w:r>
            <w:r w:rsidRPr="006C6D24">
              <w:rPr>
                <w:spacing w:val="-57"/>
                <w:sz w:val="24"/>
                <w:lang w:val="ru-RU"/>
              </w:rPr>
              <w:t xml:space="preserve"> </w:t>
            </w:r>
            <w:r w:rsidRPr="006C6D24">
              <w:rPr>
                <w:sz w:val="24"/>
                <w:lang w:val="ru-RU"/>
              </w:rPr>
              <w:t>отклика на произведение.</w:t>
            </w:r>
            <w:r w:rsidRPr="006C6D24">
              <w:rPr>
                <w:spacing w:val="1"/>
                <w:sz w:val="24"/>
                <w:lang w:val="ru-RU"/>
              </w:rPr>
              <w:t xml:space="preserve"> </w:t>
            </w:r>
            <w:r w:rsidRPr="006C6D24">
              <w:rPr>
                <w:sz w:val="24"/>
                <w:lang w:val="ru-RU"/>
              </w:rPr>
              <w:t>Выразительное чтение</w:t>
            </w:r>
            <w:r w:rsidRPr="006C6D24">
              <w:rPr>
                <w:spacing w:val="1"/>
                <w:sz w:val="24"/>
                <w:lang w:val="ru-RU"/>
              </w:rPr>
              <w:t xml:space="preserve"> </w:t>
            </w:r>
            <w:r w:rsidRPr="006C6D24">
              <w:rPr>
                <w:sz w:val="24"/>
                <w:lang w:val="ru-RU"/>
              </w:rPr>
              <w:t>поэзии.</w:t>
            </w:r>
            <w:r w:rsidRPr="006C6D24">
              <w:rPr>
                <w:spacing w:val="-1"/>
                <w:sz w:val="24"/>
                <w:lang w:val="ru-RU"/>
              </w:rPr>
              <w:t xml:space="preserve"> </w:t>
            </w:r>
            <w:r w:rsidRPr="006C6D24">
              <w:rPr>
                <w:sz w:val="24"/>
                <w:lang w:val="ru-RU"/>
              </w:rPr>
              <w:t>Роль</w:t>
            </w:r>
          </w:p>
          <w:p w:rsidR="006C6D24" w:rsidRPr="006C6D24" w:rsidRDefault="006C6D24">
            <w:pPr>
              <w:ind w:right="1380"/>
              <w:rPr>
                <w:sz w:val="24"/>
                <w:lang w:val="ru-RU"/>
              </w:rPr>
            </w:pPr>
            <w:r w:rsidRPr="006C6D24">
              <w:rPr>
                <w:sz w:val="24"/>
                <w:lang w:val="ru-RU"/>
              </w:rPr>
              <w:t>интонации при</w:t>
            </w:r>
            <w:r w:rsidRPr="006C6D24">
              <w:rPr>
                <w:spacing w:val="-57"/>
                <w:sz w:val="24"/>
                <w:lang w:val="ru-RU"/>
              </w:rPr>
              <w:t xml:space="preserve"> </w:t>
            </w:r>
            <w:r w:rsidRPr="006C6D24">
              <w:rPr>
                <w:sz w:val="24"/>
                <w:lang w:val="ru-RU"/>
              </w:rPr>
              <w:t>выразительном</w:t>
            </w:r>
          </w:p>
          <w:p w:rsidR="006C6D24" w:rsidRPr="006C6D24" w:rsidRDefault="006C6D24">
            <w:pPr>
              <w:ind w:right="433"/>
              <w:jc w:val="both"/>
              <w:rPr>
                <w:sz w:val="24"/>
                <w:lang w:val="ru-RU"/>
              </w:rPr>
            </w:pPr>
            <w:r w:rsidRPr="006C6D24">
              <w:rPr>
                <w:sz w:val="24"/>
                <w:lang w:val="ru-RU"/>
              </w:rPr>
              <w:t>чтении. Интонационный</w:t>
            </w:r>
            <w:r w:rsidRPr="006C6D24">
              <w:rPr>
                <w:spacing w:val="-57"/>
                <w:sz w:val="24"/>
                <w:lang w:val="ru-RU"/>
              </w:rPr>
              <w:t xml:space="preserve"> </w:t>
            </w:r>
            <w:r w:rsidRPr="006C6D24">
              <w:rPr>
                <w:sz w:val="24"/>
                <w:lang w:val="ru-RU"/>
              </w:rPr>
              <w:t>рисунок выразительного</w:t>
            </w:r>
            <w:r w:rsidRPr="006C6D24">
              <w:rPr>
                <w:spacing w:val="-58"/>
                <w:sz w:val="24"/>
                <w:lang w:val="ru-RU"/>
              </w:rPr>
              <w:t xml:space="preserve"> </w:t>
            </w:r>
            <w:r w:rsidRPr="006C6D24">
              <w:rPr>
                <w:sz w:val="24"/>
                <w:lang w:val="ru-RU"/>
              </w:rPr>
              <w:t>чтения:</w:t>
            </w:r>
          </w:p>
          <w:p w:rsidR="006C6D24" w:rsidRDefault="006C6D24">
            <w:pPr>
              <w:spacing w:before="1" w:line="257" w:lineRule="exact"/>
              <w:jc w:val="both"/>
              <w:rPr>
                <w:sz w:val="24"/>
              </w:rPr>
            </w:pPr>
            <w:r>
              <w:rPr>
                <w:sz w:val="24"/>
              </w:rPr>
              <w:t>ритм,</w:t>
            </w:r>
            <w:r>
              <w:rPr>
                <w:spacing w:val="-2"/>
                <w:sz w:val="24"/>
              </w:rPr>
              <w:t xml:space="preserve"> </w:t>
            </w:r>
            <w:r>
              <w:rPr>
                <w:sz w:val="24"/>
              </w:rPr>
              <w:t>темп,</w:t>
            </w:r>
            <w:r>
              <w:rPr>
                <w:spacing w:val="-2"/>
                <w:sz w:val="24"/>
              </w:rPr>
              <w:t xml:space="preserve"> </w:t>
            </w:r>
            <w:r>
              <w:rPr>
                <w:sz w:val="24"/>
              </w:rPr>
              <w:t>сила</w:t>
            </w:r>
            <w:r>
              <w:rPr>
                <w:spacing w:val="-2"/>
                <w:sz w:val="24"/>
              </w:rPr>
              <w:t xml:space="preserve"> </w:t>
            </w:r>
            <w:r>
              <w:rPr>
                <w:sz w:val="24"/>
              </w:rPr>
              <w:t>голоса</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98"/>
              <w:rPr>
                <w:sz w:val="24"/>
                <w:lang w:val="ru-RU"/>
              </w:rPr>
            </w:pPr>
            <w:r w:rsidRPr="006C6D24">
              <w:rPr>
                <w:sz w:val="24"/>
                <w:lang w:val="ru-RU"/>
              </w:rPr>
              <w:t>Белозёров</w:t>
            </w:r>
            <w:r w:rsidRPr="006C6D24">
              <w:rPr>
                <w:spacing w:val="-2"/>
                <w:sz w:val="24"/>
                <w:lang w:val="ru-RU"/>
              </w:rPr>
              <w:t xml:space="preserve"> </w:t>
            </w:r>
            <w:r w:rsidRPr="006C6D24">
              <w:rPr>
                <w:sz w:val="24"/>
                <w:lang w:val="ru-RU"/>
              </w:rPr>
              <w:t>«Подснежники»,</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Я.</w:t>
            </w:r>
            <w:r w:rsidRPr="006C6D24">
              <w:rPr>
                <w:spacing w:val="-5"/>
                <w:sz w:val="24"/>
                <w:lang w:val="ru-RU"/>
              </w:rPr>
              <w:t xml:space="preserve"> </w:t>
            </w:r>
            <w:r w:rsidRPr="006C6D24">
              <w:rPr>
                <w:sz w:val="24"/>
                <w:lang w:val="ru-RU"/>
              </w:rPr>
              <w:t>Маршак</w:t>
            </w:r>
            <w:r w:rsidRPr="006C6D24">
              <w:rPr>
                <w:spacing w:val="-2"/>
                <w:sz w:val="24"/>
                <w:lang w:val="ru-RU"/>
              </w:rPr>
              <w:t xml:space="preserve"> </w:t>
            </w:r>
            <w:r w:rsidRPr="006C6D24">
              <w:rPr>
                <w:sz w:val="24"/>
                <w:lang w:val="ru-RU"/>
              </w:rPr>
              <w:t>«Апрель»,</w:t>
            </w:r>
            <w:r w:rsidRPr="006C6D24">
              <w:rPr>
                <w:spacing w:val="-2"/>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w:t>
            </w:r>
            <w:r w:rsidRPr="006C6D24">
              <w:rPr>
                <w:spacing w:val="-2"/>
                <w:sz w:val="24"/>
                <w:lang w:val="ru-RU"/>
              </w:rPr>
              <w:t xml:space="preserve"> </w:t>
            </w:r>
            <w:r w:rsidRPr="006C6D24">
              <w:rPr>
                <w:sz w:val="24"/>
                <w:lang w:val="ru-RU"/>
              </w:rPr>
              <w:t>Токмакова</w:t>
            </w:r>
            <w:r w:rsidRPr="006C6D24">
              <w:rPr>
                <w:spacing w:val="-2"/>
                <w:sz w:val="24"/>
                <w:lang w:val="ru-RU"/>
              </w:rPr>
              <w:t xml:space="preserve"> </w:t>
            </w:r>
            <w:r w:rsidRPr="006C6D24">
              <w:rPr>
                <w:sz w:val="24"/>
                <w:lang w:val="ru-RU"/>
              </w:rPr>
              <w:t>«Ручей»,</w:t>
            </w:r>
          </w:p>
          <w:p w:rsidR="006C6D24" w:rsidRPr="006C6D24" w:rsidRDefault="006C6D24">
            <w:pPr>
              <w:rPr>
                <w:sz w:val="24"/>
                <w:lang w:val="ru-RU"/>
              </w:rPr>
            </w:pPr>
            <w:r w:rsidRPr="006C6D24">
              <w:rPr>
                <w:sz w:val="24"/>
                <w:lang w:val="ru-RU"/>
              </w:rPr>
              <w:t>«Весна»,</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Соколов-Микитов</w:t>
            </w:r>
            <w:r w:rsidRPr="006C6D24">
              <w:rPr>
                <w:spacing w:val="-1"/>
                <w:sz w:val="24"/>
                <w:lang w:val="ru-RU"/>
              </w:rPr>
              <w:t xml:space="preserve"> </w:t>
            </w:r>
            <w:r w:rsidRPr="006C6D24">
              <w:rPr>
                <w:sz w:val="24"/>
                <w:lang w:val="ru-RU"/>
              </w:rPr>
              <w:t>«Русский</w:t>
            </w:r>
            <w:r w:rsidRPr="006C6D24">
              <w:rPr>
                <w:spacing w:val="-2"/>
                <w:sz w:val="24"/>
                <w:lang w:val="ru-RU"/>
              </w:rPr>
              <w:t xml:space="preserve"> </w:t>
            </w:r>
            <w:r w:rsidRPr="006C6D24">
              <w:rPr>
                <w:sz w:val="24"/>
                <w:lang w:val="ru-RU"/>
              </w:rPr>
              <w:t>лес».</w:t>
            </w:r>
          </w:p>
          <w:p w:rsidR="006C6D24" w:rsidRPr="006C6D24" w:rsidRDefault="006C6D24">
            <w:pPr>
              <w:ind w:right="130"/>
              <w:rPr>
                <w:sz w:val="24"/>
                <w:lang w:val="ru-RU"/>
              </w:rPr>
            </w:pPr>
            <w:r w:rsidRPr="006C6D24">
              <w:rPr>
                <w:sz w:val="24"/>
                <w:lang w:val="ru-RU"/>
              </w:rPr>
              <w:t>Учебный диалог о своих впечатлениях, эстетическом</w:t>
            </w:r>
            <w:r w:rsidRPr="006C6D24">
              <w:rPr>
                <w:spacing w:val="1"/>
                <w:sz w:val="24"/>
                <w:lang w:val="ru-RU"/>
              </w:rPr>
              <w:t xml:space="preserve"> </w:t>
            </w:r>
            <w:r w:rsidRPr="006C6D24">
              <w:rPr>
                <w:sz w:val="24"/>
                <w:lang w:val="ru-RU"/>
              </w:rPr>
              <w:t>восприятии</w:t>
            </w:r>
            <w:r w:rsidRPr="006C6D24">
              <w:rPr>
                <w:spacing w:val="-5"/>
                <w:sz w:val="24"/>
                <w:lang w:val="ru-RU"/>
              </w:rPr>
              <w:t xml:space="preserve"> </w:t>
            </w:r>
            <w:r w:rsidRPr="006C6D24">
              <w:rPr>
                <w:sz w:val="24"/>
                <w:lang w:val="ru-RU"/>
              </w:rPr>
              <w:t>прослушанных</w:t>
            </w:r>
            <w:r w:rsidRPr="006C6D24">
              <w:rPr>
                <w:spacing w:val="-4"/>
                <w:sz w:val="24"/>
                <w:lang w:val="ru-RU"/>
              </w:rPr>
              <w:t xml:space="preserve"> </w:t>
            </w:r>
            <w:r w:rsidRPr="006C6D24">
              <w:rPr>
                <w:sz w:val="24"/>
                <w:lang w:val="ru-RU"/>
              </w:rPr>
              <w:t>произведений</w:t>
            </w:r>
            <w:r w:rsidRPr="006C6D24">
              <w:rPr>
                <w:spacing w:val="-6"/>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составление</w:t>
            </w:r>
            <w:r w:rsidRPr="006C6D24">
              <w:rPr>
                <w:spacing w:val="-57"/>
                <w:sz w:val="24"/>
                <w:lang w:val="ru-RU"/>
              </w:rPr>
              <w:t xml:space="preserve"> </w:t>
            </w:r>
            <w:r w:rsidRPr="006C6D24">
              <w:rPr>
                <w:sz w:val="24"/>
                <w:lang w:val="ru-RU"/>
              </w:rPr>
              <w:t>высказывания</w:t>
            </w:r>
          </w:p>
          <w:p w:rsidR="006C6D24" w:rsidRPr="006C6D24" w:rsidRDefault="006C6D24">
            <w:pPr>
              <w:rPr>
                <w:sz w:val="24"/>
                <w:lang w:val="ru-RU"/>
              </w:rPr>
            </w:pPr>
            <w:r w:rsidRPr="006C6D24">
              <w:rPr>
                <w:sz w:val="24"/>
                <w:lang w:val="ru-RU"/>
              </w:rPr>
              <w:t>(не</w:t>
            </w:r>
            <w:r w:rsidRPr="006C6D24">
              <w:rPr>
                <w:spacing w:val="-1"/>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3</w:t>
            </w:r>
            <w:r w:rsidRPr="006C6D24">
              <w:rPr>
                <w:spacing w:val="-1"/>
                <w:sz w:val="24"/>
                <w:lang w:val="ru-RU"/>
              </w:rPr>
              <w:t xml:space="preserve"> </w:t>
            </w:r>
            <w:r w:rsidRPr="006C6D24">
              <w:rPr>
                <w:sz w:val="24"/>
                <w:lang w:val="ru-RU"/>
              </w:rPr>
              <w:t>предложений).</w:t>
            </w:r>
          </w:p>
          <w:p w:rsidR="006C6D24" w:rsidRPr="006C6D24" w:rsidRDefault="006C6D24">
            <w:pPr>
              <w:ind w:right="108"/>
              <w:rPr>
                <w:sz w:val="24"/>
                <w:lang w:val="ru-RU"/>
              </w:rPr>
            </w:pPr>
            <w:r w:rsidRPr="006C6D24">
              <w:rPr>
                <w:sz w:val="24"/>
                <w:lang w:val="ru-RU"/>
              </w:rPr>
              <w:t>Рассматривание репродукций картин и характеристика</w:t>
            </w:r>
            <w:r w:rsidRPr="006C6D24">
              <w:rPr>
                <w:spacing w:val="1"/>
                <w:sz w:val="24"/>
                <w:lang w:val="ru-RU"/>
              </w:rPr>
              <w:t xml:space="preserve"> </w:t>
            </w:r>
            <w:r w:rsidRPr="006C6D24">
              <w:rPr>
                <w:sz w:val="24"/>
                <w:lang w:val="ru-RU"/>
              </w:rPr>
              <w:t>зрительных образов, переданных в художественном</w:t>
            </w:r>
            <w:r w:rsidRPr="006C6D24">
              <w:rPr>
                <w:spacing w:val="1"/>
                <w:sz w:val="24"/>
                <w:lang w:val="ru-RU"/>
              </w:rPr>
              <w:t xml:space="preserve"> </w:t>
            </w:r>
            <w:r w:rsidRPr="006C6D24">
              <w:rPr>
                <w:sz w:val="24"/>
                <w:lang w:val="ru-RU"/>
              </w:rPr>
              <w:t>произведении. Например, И. Э. Грабарь «Март», «Иней.</w:t>
            </w:r>
            <w:r w:rsidRPr="006C6D24">
              <w:rPr>
                <w:spacing w:val="-57"/>
                <w:sz w:val="24"/>
                <w:lang w:val="ru-RU"/>
              </w:rPr>
              <w:t xml:space="preserve"> </w:t>
            </w:r>
            <w:r w:rsidRPr="006C6D24">
              <w:rPr>
                <w:sz w:val="24"/>
                <w:lang w:val="ru-RU"/>
              </w:rPr>
              <w:t>Восход</w:t>
            </w:r>
            <w:r w:rsidRPr="006C6D24">
              <w:rPr>
                <w:spacing w:val="-1"/>
                <w:sz w:val="24"/>
                <w:lang w:val="ru-RU"/>
              </w:rPr>
              <w:t xml:space="preserve"> </w:t>
            </w:r>
            <w:r w:rsidRPr="006C6D24">
              <w:rPr>
                <w:sz w:val="24"/>
                <w:lang w:val="ru-RU"/>
              </w:rPr>
              <w:t>солнца»,</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А.</w:t>
            </w:r>
            <w:r w:rsidRPr="006C6D24">
              <w:rPr>
                <w:spacing w:val="-1"/>
                <w:sz w:val="24"/>
                <w:lang w:val="ru-RU"/>
              </w:rPr>
              <w:t xml:space="preserve"> </w:t>
            </w:r>
            <w:r w:rsidRPr="006C6D24">
              <w:rPr>
                <w:sz w:val="24"/>
                <w:lang w:val="ru-RU"/>
              </w:rPr>
              <w:t>Рылов</w:t>
            </w:r>
            <w:r w:rsidRPr="006C6D24">
              <w:rPr>
                <w:spacing w:val="-2"/>
                <w:sz w:val="24"/>
                <w:lang w:val="ru-RU"/>
              </w:rPr>
              <w:t xml:space="preserve"> </w:t>
            </w:r>
            <w:r w:rsidRPr="006C6D24">
              <w:rPr>
                <w:sz w:val="24"/>
                <w:lang w:val="ru-RU"/>
              </w:rPr>
              <w:t>«Цветистый луг»,</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И.</w:t>
            </w:r>
          </w:p>
          <w:p w:rsidR="006C6D24" w:rsidRPr="006C6D24" w:rsidRDefault="006C6D24">
            <w:pPr>
              <w:ind w:right="199"/>
              <w:rPr>
                <w:sz w:val="24"/>
                <w:lang w:val="ru-RU"/>
              </w:rPr>
            </w:pPr>
            <w:r w:rsidRPr="006C6D24">
              <w:rPr>
                <w:sz w:val="24"/>
                <w:lang w:val="ru-RU"/>
              </w:rPr>
              <w:t>Шишкин</w:t>
            </w:r>
            <w:r w:rsidRPr="006C6D24">
              <w:rPr>
                <w:spacing w:val="-2"/>
                <w:sz w:val="24"/>
                <w:lang w:val="ru-RU"/>
              </w:rPr>
              <w:t xml:space="preserve"> </w:t>
            </w:r>
            <w:r w:rsidRPr="006C6D24">
              <w:rPr>
                <w:sz w:val="24"/>
                <w:lang w:val="ru-RU"/>
              </w:rPr>
              <w:t>«Рожь»,</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Д.</w:t>
            </w:r>
            <w:r w:rsidRPr="006C6D24">
              <w:rPr>
                <w:spacing w:val="-5"/>
                <w:sz w:val="24"/>
                <w:lang w:val="ru-RU"/>
              </w:rPr>
              <w:t xml:space="preserve"> </w:t>
            </w:r>
            <w:r w:rsidRPr="006C6D24">
              <w:rPr>
                <w:sz w:val="24"/>
                <w:lang w:val="ru-RU"/>
              </w:rPr>
              <w:t>Поленов</w:t>
            </w:r>
            <w:r w:rsidRPr="006C6D24">
              <w:rPr>
                <w:spacing w:val="-1"/>
                <w:sz w:val="24"/>
                <w:lang w:val="ru-RU"/>
              </w:rPr>
              <w:t xml:space="preserve"> </w:t>
            </w:r>
            <w:r w:rsidRPr="006C6D24">
              <w:rPr>
                <w:sz w:val="24"/>
                <w:lang w:val="ru-RU"/>
              </w:rPr>
              <w:t>«Золотая</w:t>
            </w:r>
            <w:r w:rsidRPr="006C6D24">
              <w:rPr>
                <w:spacing w:val="-2"/>
                <w:sz w:val="24"/>
                <w:lang w:val="ru-RU"/>
              </w:rPr>
              <w:t xml:space="preserve"> </w:t>
            </w:r>
            <w:r w:rsidRPr="006C6D24">
              <w:rPr>
                <w:sz w:val="24"/>
                <w:lang w:val="ru-RU"/>
              </w:rPr>
              <w:t>осень»,</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Левитан</w:t>
            </w:r>
            <w:r w:rsidRPr="006C6D24">
              <w:rPr>
                <w:spacing w:val="-1"/>
                <w:sz w:val="24"/>
                <w:lang w:val="ru-RU"/>
              </w:rPr>
              <w:t xml:space="preserve"> </w:t>
            </w:r>
            <w:r w:rsidRPr="006C6D24">
              <w:rPr>
                <w:sz w:val="24"/>
                <w:lang w:val="ru-RU"/>
              </w:rPr>
              <w:t>«Осень» и др.</w:t>
            </w:r>
          </w:p>
          <w:p w:rsidR="006C6D24" w:rsidRPr="006C6D24" w:rsidRDefault="006C6D24">
            <w:pPr>
              <w:ind w:right="117"/>
              <w:rPr>
                <w:sz w:val="24"/>
                <w:lang w:val="ru-RU"/>
              </w:rPr>
            </w:pPr>
            <w:r w:rsidRPr="006C6D24">
              <w:rPr>
                <w:sz w:val="24"/>
                <w:lang w:val="ru-RU"/>
              </w:rPr>
              <w:t>Чтение</w:t>
            </w:r>
            <w:r w:rsidRPr="006C6D24">
              <w:rPr>
                <w:spacing w:val="-5"/>
                <w:sz w:val="24"/>
                <w:lang w:val="ru-RU"/>
              </w:rPr>
              <w:t xml:space="preserve"> </w:t>
            </w:r>
            <w:r w:rsidRPr="006C6D24">
              <w:rPr>
                <w:sz w:val="24"/>
                <w:lang w:val="ru-RU"/>
              </w:rPr>
              <w:t>наизусть</w:t>
            </w:r>
            <w:r w:rsidRPr="006C6D24">
              <w:rPr>
                <w:spacing w:val="-3"/>
                <w:sz w:val="24"/>
                <w:lang w:val="ru-RU"/>
              </w:rPr>
              <w:t xml:space="preserve"> </w:t>
            </w:r>
            <w:r w:rsidRPr="006C6D24">
              <w:rPr>
                <w:sz w:val="24"/>
                <w:lang w:val="ru-RU"/>
              </w:rPr>
              <w:t>стихотворений</w:t>
            </w:r>
            <w:r w:rsidRPr="006C6D24">
              <w:rPr>
                <w:spacing w:val="-3"/>
                <w:sz w:val="24"/>
                <w:lang w:val="ru-RU"/>
              </w:rPr>
              <w:t xml:space="preserve"> </w:t>
            </w:r>
            <w:r w:rsidRPr="006C6D24">
              <w:rPr>
                <w:sz w:val="24"/>
                <w:lang w:val="ru-RU"/>
              </w:rPr>
              <w:t>о</w:t>
            </w:r>
            <w:r w:rsidRPr="006C6D24">
              <w:rPr>
                <w:spacing w:val="-4"/>
                <w:sz w:val="24"/>
                <w:lang w:val="ru-RU"/>
              </w:rPr>
              <w:t xml:space="preserve"> </w:t>
            </w:r>
            <w:r w:rsidRPr="006C6D24">
              <w:rPr>
                <w:sz w:val="24"/>
                <w:lang w:val="ru-RU"/>
              </w:rPr>
              <w:t>родной</w:t>
            </w:r>
            <w:r w:rsidRPr="006C6D24">
              <w:rPr>
                <w:spacing w:val="-4"/>
                <w:sz w:val="24"/>
                <w:lang w:val="ru-RU"/>
              </w:rPr>
              <w:t xml:space="preserve"> </w:t>
            </w:r>
            <w:r w:rsidRPr="006C6D24">
              <w:rPr>
                <w:sz w:val="24"/>
                <w:lang w:val="ru-RU"/>
              </w:rPr>
              <w:t>природе</w:t>
            </w:r>
            <w:r w:rsidRPr="006C6D24">
              <w:rPr>
                <w:spacing w:val="-4"/>
                <w:sz w:val="24"/>
                <w:lang w:val="ru-RU"/>
              </w:rPr>
              <w:t xml:space="preserve"> </w:t>
            </w:r>
            <w:r w:rsidRPr="006C6D24">
              <w:rPr>
                <w:sz w:val="24"/>
                <w:lang w:val="ru-RU"/>
              </w:rPr>
              <w:t>(не</w:t>
            </w:r>
            <w:r w:rsidRPr="006C6D24">
              <w:rPr>
                <w:spacing w:val="-57"/>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2).</w:t>
            </w:r>
          </w:p>
          <w:p w:rsidR="006C6D24" w:rsidRPr="006C6D24" w:rsidRDefault="006C6D24">
            <w:pPr>
              <w:ind w:right="283"/>
              <w:rPr>
                <w:sz w:val="24"/>
                <w:lang w:val="ru-RU"/>
              </w:rPr>
            </w:pPr>
            <w:r w:rsidRPr="006C6D24">
              <w:rPr>
                <w:sz w:val="24"/>
                <w:lang w:val="ru-RU"/>
              </w:rPr>
              <w:t>Выбор книги по теме «Произведения о родной</w:t>
            </w:r>
            <w:r w:rsidRPr="006C6D24">
              <w:rPr>
                <w:spacing w:val="1"/>
                <w:sz w:val="24"/>
                <w:lang w:val="ru-RU"/>
              </w:rPr>
              <w:t xml:space="preserve"> </w:t>
            </w:r>
            <w:r w:rsidRPr="006C6D24">
              <w:rPr>
                <w:sz w:val="24"/>
                <w:lang w:val="ru-RU"/>
              </w:rPr>
              <w:t>природе»</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учётом</w:t>
            </w:r>
            <w:r w:rsidRPr="006C6D24">
              <w:rPr>
                <w:spacing w:val="-2"/>
                <w:sz w:val="24"/>
                <w:lang w:val="ru-RU"/>
              </w:rPr>
              <w:t xml:space="preserve"> </w:t>
            </w:r>
            <w:r w:rsidRPr="006C6D24">
              <w:rPr>
                <w:sz w:val="24"/>
                <w:lang w:val="ru-RU"/>
              </w:rPr>
              <w:t>рекомендованного</w:t>
            </w:r>
            <w:r w:rsidRPr="006C6D24">
              <w:rPr>
                <w:spacing w:val="-2"/>
                <w:sz w:val="24"/>
                <w:lang w:val="ru-RU"/>
              </w:rPr>
              <w:t xml:space="preserve"> </w:t>
            </w:r>
            <w:r w:rsidRPr="006C6D24">
              <w:rPr>
                <w:sz w:val="24"/>
                <w:lang w:val="ru-RU"/>
              </w:rPr>
              <w:t>списка.</w:t>
            </w:r>
            <w:r w:rsidRPr="006C6D24">
              <w:rPr>
                <w:spacing w:val="-1"/>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57"/>
                <w:sz w:val="24"/>
                <w:lang w:val="ru-RU"/>
              </w:rPr>
              <w:t xml:space="preserve"> </w:t>
            </w:r>
            <w:r w:rsidRPr="006C6D24">
              <w:rPr>
                <w:sz w:val="24"/>
                <w:lang w:val="ru-RU"/>
              </w:rPr>
              <w:t>книгами: рассматривание, самостоятельное чтение,</w:t>
            </w:r>
            <w:r w:rsidRPr="006C6D24">
              <w:rPr>
                <w:spacing w:val="1"/>
                <w:sz w:val="24"/>
                <w:lang w:val="ru-RU"/>
              </w:rPr>
              <w:t xml:space="preserve"> </w:t>
            </w:r>
            <w:r w:rsidRPr="006C6D24">
              <w:rPr>
                <w:sz w:val="24"/>
                <w:lang w:val="ru-RU"/>
              </w:rPr>
              <w:t>представление</w:t>
            </w:r>
            <w:r w:rsidRPr="006C6D24">
              <w:rPr>
                <w:spacing w:val="-2"/>
                <w:sz w:val="24"/>
                <w:lang w:val="ru-RU"/>
              </w:rPr>
              <w:t xml:space="preserve"> </w:t>
            </w:r>
            <w:r w:rsidRPr="006C6D24">
              <w:rPr>
                <w:sz w:val="24"/>
                <w:lang w:val="ru-RU"/>
              </w:rPr>
              <w:t>прочитанного</w:t>
            </w:r>
            <w:r w:rsidRPr="006C6D24">
              <w:rPr>
                <w:spacing w:val="-1"/>
                <w:sz w:val="24"/>
                <w:lang w:val="ru-RU"/>
              </w:rPr>
              <w:t xml:space="preserve"> </w:t>
            </w:r>
            <w:r w:rsidRPr="006C6D24">
              <w:rPr>
                <w:sz w:val="24"/>
                <w:lang w:val="ru-RU"/>
              </w:rPr>
              <w:t>произведения.</w:t>
            </w:r>
          </w:p>
          <w:p w:rsidR="006C6D24" w:rsidRPr="006C6D24" w:rsidRDefault="006C6D24">
            <w:pPr>
              <w:ind w:right="117"/>
              <w:rPr>
                <w:sz w:val="24"/>
                <w:lang w:val="ru-RU"/>
              </w:rPr>
            </w:pPr>
            <w:r w:rsidRPr="006C6D24">
              <w:rPr>
                <w:sz w:val="24"/>
                <w:lang w:val="ru-RU"/>
              </w:rPr>
              <w:t>Составление</w:t>
            </w:r>
            <w:r w:rsidRPr="006C6D24">
              <w:rPr>
                <w:spacing w:val="-4"/>
                <w:sz w:val="24"/>
                <w:lang w:val="ru-RU"/>
              </w:rPr>
              <w:t xml:space="preserve"> </w:t>
            </w:r>
            <w:r w:rsidRPr="006C6D24">
              <w:rPr>
                <w:sz w:val="24"/>
                <w:lang w:val="ru-RU"/>
              </w:rPr>
              <w:t>списка</w:t>
            </w:r>
            <w:r w:rsidRPr="006C6D24">
              <w:rPr>
                <w:spacing w:val="-3"/>
                <w:sz w:val="24"/>
                <w:lang w:val="ru-RU"/>
              </w:rPr>
              <w:t xml:space="preserve"> </w:t>
            </w:r>
            <w:r w:rsidRPr="006C6D24">
              <w:rPr>
                <w:sz w:val="24"/>
                <w:lang w:val="ru-RU"/>
              </w:rPr>
              <w:t>авторов,</w:t>
            </w:r>
            <w:r w:rsidRPr="006C6D24">
              <w:rPr>
                <w:spacing w:val="-3"/>
                <w:sz w:val="24"/>
                <w:lang w:val="ru-RU"/>
              </w:rPr>
              <w:t xml:space="preserve"> </w:t>
            </w:r>
            <w:r w:rsidRPr="006C6D24">
              <w:rPr>
                <w:sz w:val="24"/>
                <w:lang w:val="ru-RU"/>
              </w:rPr>
              <w:t>которые</w:t>
            </w:r>
            <w:r w:rsidRPr="006C6D24">
              <w:rPr>
                <w:spacing w:val="-4"/>
                <w:sz w:val="24"/>
                <w:lang w:val="ru-RU"/>
              </w:rPr>
              <w:t xml:space="preserve"> </w:t>
            </w:r>
            <w:r w:rsidRPr="006C6D24">
              <w:rPr>
                <w:sz w:val="24"/>
                <w:lang w:val="ru-RU"/>
              </w:rPr>
              <w:t>писали</w:t>
            </w:r>
            <w:r w:rsidRPr="006C6D24">
              <w:rPr>
                <w:spacing w:val="-1"/>
                <w:sz w:val="24"/>
                <w:lang w:val="ru-RU"/>
              </w:rPr>
              <w:t xml:space="preserve"> </w:t>
            </w:r>
            <w:r w:rsidRPr="006C6D24">
              <w:rPr>
                <w:sz w:val="24"/>
                <w:lang w:val="ru-RU"/>
              </w:rPr>
              <w:t>о</w:t>
            </w:r>
            <w:r w:rsidRPr="006C6D24">
              <w:rPr>
                <w:spacing w:val="-5"/>
                <w:sz w:val="24"/>
                <w:lang w:val="ru-RU"/>
              </w:rPr>
              <w:t xml:space="preserve"> </w:t>
            </w:r>
            <w:r w:rsidRPr="006C6D24">
              <w:rPr>
                <w:sz w:val="24"/>
                <w:lang w:val="ru-RU"/>
              </w:rPr>
              <w:t>природе</w:t>
            </w:r>
            <w:r w:rsidRPr="006C6D24">
              <w:rPr>
                <w:spacing w:val="-57"/>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помощью учителя)</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3588"/>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4.</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5"/>
              <w:jc w:val="center"/>
              <w:rPr>
                <w:sz w:val="24"/>
                <w:lang w:val="ru-RU"/>
              </w:rPr>
            </w:pPr>
            <w:r w:rsidRPr="006C6D24">
              <w:rPr>
                <w:sz w:val="24"/>
                <w:lang w:val="ru-RU"/>
              </w:rPr>
              <w:t>Устное народное</w:t>
            </w:r>
            <w:r w:rsidRPr="006C6D24">
              <w:rPr>
                <w:spacing w:val="-57"/>
                <w:sz w:val="24"/>
                <w:lang w:val="ru-RU"/>
              </w:rPr>
              <w:t xml:space="preserve"> </w:t>
            </w:r>
            <w:r w:rsidRPr="006C6D24">
              <w:rPr>
                <w:sz w:val="24"/>
                <w:lang w:val="ru-RU"/>
              </w:rPr>
              <w:t>творчество —</w:t>
            </w:r>
            <w:r w:rsidRPr="006C6D24">
              <w:rPr>
                <w:spacing w:val="1"/>
                <w:sz w:val="24"/>
                <w:lang w:val="ru-RU"/>
              </w:rPr>
              <w:t xml:space="preserve"> </w:t>
            </w:r>
            <w:r w:rsidRPr="006C6D24">
              <w:rPr>
                <w:sz w:val="24"/>
                <w:lang w:val="ru-RU"/>
              </w:rPr>
              <w:t>малые</w:t>
            </w:r>
          </w:p>
          <w:p w:rsidR="006C6D24" w:rsidRPr="006C6D24" w:rsidRDefault="006C6D24">
            <w:pPr>
              <w:ind w:right="218"/>
              <w:jc w:val="center"/>
              <w:rPr>
                <w:sz w:val="24"/>
                <w:lang w:val="ru-RU"/>
              </w:rPr>
            </w:pPr>
            <w:r w:rsidRPr="006C6D24">
              <w:rPr>
                <w:sz w:val="24"/>
                <w:lang w:val="ru-RU"/>
              </w:rPr>
              <w:t>фольклорные</w:t>
            </w:r>
            <w:r w:rsidRPr="006C6D24">
              <w:rPr>
                <w:spacing w:val="-57"/>
                <w:sz w:val="24"/>
                <w:lang w:val="ru-RU"/>
              </w:rPr>
              <w:t xml:space="preserve"> </w:t>
            </w:r>
            <w:r w:rsidRPr="006C6D24">
              <w:rPr>
                <w:sz w:val="24"/>
                <w:lang w:val="ru-RU"/>
              </w:rPr>
              <w:t>жанры</w:t>
            </w:r>
            <w:r w:rsidRPr="006C6D24">
              <w:rPr>
                <w:spacing w:val="-2"/>
                <w:sz w:val="24"/>
                <w:lang w:val="ru-RU"/>
              </w:rPr>
              <w:t xml:space="preserve"> </w:t>
            </w:r>
            <w:r w:rsidRPr="006C6D24">
              <w:rPr>
                <w:sz w:val="24"/>
                <w:lang w:val="ru-RU"/>
              </w:rPr>
              <w:t>(4</w:t>
            </w:r>
            <w:r w:rsidRPr="006C6D24">
              <w:rPr>
                <w:spacing w:val="-1"/>
                <w:sz w:val="24"/>
                <w:lang w:val="ru-RU"/>
              </w:rPr>
              <w:t xml:space="preserve"> </w:t>
            </w:r>
            <w:r w:rsidRPr="006C6D24">
              <w:rPr>
                <w:sz w:val="24"/>
                <w:lang w:val="ru-RU"/>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653"/>
              <w:rPr>
                <w:sz w:val="24"/>
                <w:lang w:val="ru-RU"/>
              </w:rPr>
            </w:pPr>
            <w:r w:rsidRPr="006C6D24">
              <w:rPr>
                <w:sz w:val="24"/>
                <w:lang w:val="ru-RU"/>
              </w:rPr>
              <w:t>Многообразие малых</w:t>
            </w:r>
            <w:r w:rsidRPr="006C6D24">
              <w:rPr>
                <w:spacing w:val="1"/>
                <w:sz w:val="24"/>
                <w:lang w:val="ru-RU"/>
              </w:rPr>
              <w:t xml:space="preserve"> </w:t>
            </w:r>
            <w:r w:rsidRPr="006C6D24">
              <w:rPr>
                <w:sz w:val="24"/>
                <w:lang w:val="ru-RU"/>
              </w:rPr>
              <w:t>жанров устного</w:t>
            </w:r>
            <w:r w:rsidRPr="006C6D24">
              <w:rPr>
                <w:spacing w:val="1"/>
                <w:sz w:val="24"/>
                <w:lang w:val="ru-RU"/>
              </w:rPr>
              <w:t xml:space="preserve"> </w:t>
            </w:r>
            <w:r w:rsidRPr="006C6D24">
              <w:rPr>
                <w:sz w:val="24"/>
                <w:lang w:val="ru-RU"/>
              </w:rPr>
              <w:t>народного</w:t>
            </w:r>
            <w:r w:rsidRPr="006C6D24">
              <w:rPr>
                <w:spacing w:val="-15"/>
                <w:sz w:val="24"/>
                <w:lang w:val="ru-RU"/>
              </w:rPr>
              <w:t xml:space="preserve"> </w:t>
            </w:r>
            <w:r w:rsidRPr="006C6D24">
              <w:rPr>
                <w:sz w:val="24"/>
                <w:lang w:val="ru-RU"/>
              </w:rPr>
              <w:t>творчества:</w:t>
            </w:r>
            <w:r w:rsidRPr="006C6D24">
              <w:rPr>
                <w:spacing w:val="-57"/>
                <w:sz w:val="24"/>
                <w:lang w:val="ru-RU"/>
              </w:rPr>
              <w:t xml:space="preserve"> </w:t>
            </w:r>
            <w:r w:rsidRPr="006C6D24">
              <w:rPr>
                <w:sz w:val="24"/>
                <w:lang w:val="ru-RU"/>
              </w:rPr>
              <w:t>потешка,</w:t>
            </w:r>
            <w:r w:rsidRPr="006C6D24">
              <w:rPr>
                <w:spacing w:val="-1"/>
                <w:sz w:val="24"/>
                <w:lang w:val="ru-RU"/>
              </w:rPr>
              <w:t xml:space="preserve"> </w:t>
            </w:r>
            <w:r w:rsidRPr="006C6D24">
              <w:rPr>
                <w:sz w:val="24"/>
                <w:lang w:val="ru-RU"/>
              </w:rPr>
              <w:t>загадка,</w:t>
            </w:r>
          </w:p>
          <w:p w:rsidR="006C6D24" w:rsidRPr="006C6D24" w:rsidRDefault="006C6D24">
            <w:pPr>
              <w:ind w:right="290"/>
              <w:rPr>
                <w:sz w:val="24"/>
                <w:lang w:val="ru-RU"/>
              </w:rPr>
            </w:pPr>
            <w:r w:rsidRPr="006C6D24">
              <w:rPr>
                <w:sz w:val="24"/>
                <w:lang w:val="ru-RU"/>
              </w:rPr>
              <w:t>пословица, их назначение</w:t>
            </w:r>
            <w:r w:rsidRPr="006C6D24">
              <w:rPr>
                <w:spacing w:val="-58"/>
                <w:sz w:val="24"/>
                <w:lang w:val="ru-RU"/>
              </w:rPr>
              <w:t xml:space="preserve"> </w:t>
            </w:r>
            <w:r w:rsidRPr="006C6D24">
              <w:rPr>
                <w:sz w:val="24"/>
                <w:lang w:val="ru-RU"/>
              </w:rPr>
              <w:t>(веселить, потешать,</w:t>
            </w:r>
            <w:r w:rsidRPr="006C6D24">
              <w:rPr>
                <w:spacing w:val="1"/>
                <w:sz w:val="24"/>
                <w:lang w:val="ru-RU"/>
              </w:rPr>
              <w:t xml:space="preserve"> </w:t>
            </w:r>
            <w:r w:rsidRPr="006C6D24">
              <w:rPr>
                <w:sz w:val="24"/>
                <w:lang w:val="ru-RU"/>
              </w:rPr>
              <w:t>играть,</w:t>
            </w:r>
          </w:p>
          <w:p w:rsidR="006C6D24" w:rsidRPr="006C6D24" w:rsidRDefault="006C6D24">
            <w:pPr>
              <w:ind w:right="604"/>
              <w:rPr>
                <w:sz w:val="24"/>
                <w:lang w:val="ru-RU"/>
              </w:rPr>
            </w:pPr>
            <w:r w:rsidRPr="006C6D24">
              <w:rPr>
                <w:sz w:val="24"/>
                <w:lang w:val="ru-RU"/>
              </w:rPr>
              <w:t>поучать).</w:t>
            </w:r>
            <w:r w:rsidRPr="006C6D24">
              <w:rPr>
                <w:spacing w:val="-14"/>
                <w:sz w:val="24"/>
                <w:lang w:val="ru-RU"/>
              </w:rPr>
              <w:t xml:space="preserve"> </w:t>
            </w:r>
            <w:r w:rsidRPr="006C6D24">
              <w:rPr>
                <w:sz w:val="24"/>
                <w:lang w:val="ru-RU"/>
              </w:rPr>
              <w:t>Особенности</w:t>
            </w:r>
            <w:r w:rsidRPr="006C6D24">
              <w:rPr>
                <w:spacing w:val="-57"/>
                <w:sz w:val="24"/>
                <w:lang w:val="ru-RU"/>
              </w:rPr>
              <w:t xml:space="preserve"> </w:t>
            </w:r>
            <w:r w:rsidRPr="006C6D24">
              <w:rPr>
                <w:sz w:val="24"/>
                <w:lang w:val="ru-RU"/>
              </w:rPr>
              <w:t>разных</w:t>
            </w:r>
            <w:r w:rsidRPr="006C6D24">
              <w:rPr>
                <w:spacing w:val="-1"/>
                <w:sz w:val="24"/>
                <w:lang w:val="ru-RU"/>
              </w:rPr>
              <w:t xml:space="preserve"> </w:t>
            </w:r>
            <w:r w:rsidRPr="006C6D24">
              <w:rPr>
                <w:sz w:val="24"/>
                <w:lang w:val="ru-RU"/>
              </w:rPr>
              <w:t>малых</w:t>
            </w:r>
          </w:p>
          <w:p w:rsidR="006C6D24" w:rsidRPr="006C6D24" w:rsidRDefault="006C6D24">
            <w:pPr>
              <w:spacing w:line="270" w:lineRule="atLeast"/>
              <w:ind w:right="681"/>
              <w:rPr>
                <w:sz w:val="24"/>
                <w:lang w:val="ru-RU"/>
              </w:rPr>
            </w:pPr>
            <w:r w:rsidRPr="006C6D24">
              <w:rPr>
                <w:sz w:val="24"/>
                <w:lang w:val="ru-RU"/>
              </w:rPr>
              <w:t>фольклорных жанров.</w:t>
            </w:r>
            <w:r w:rsidRPr="006C6D24">
              <w:rPr>
                <w:spacing w:val="-57"/>
                <w:sz w:val="24"/>
                <w:lang w:val="ru-RU"/>
              </w:rPr>
              <w:t xml:space="preserve"> </w:t>
            </w:r>
            <w:r w:rsidRPr="006C6D24">
              <w:rPr>
                <w:sz w:val="24"/>
                <w:lang w:val="ru-RU"/>
              </w:rPr>
              <w:t>Потешка — игровой</w:t>
            </w:r>
            <w:r w:rsidRPr="006C6D24">
              <w:rPr>
                <w:spacing w:val="1"/>
                <w:sz w:val="24"/>
                <w:lang w:val="ru-RU"/>
              </w:rPr>
              <w:t xml:space="preserve"> </w:t>
            </w:r>
            <w:r w:rsidRPr="006C6D24">
              <w:rPr>
                <w:sz w:val="24"/>
                <w:lang w:val="ru-RU"/>
              </w:rPr>
              <w:t>народный фольклор.</w:t>
            </w:r>
            <w:r w:rsidRPr="006C6D24">
              <w:rPr>
                <w:spacing w:val="1"/>
                <w:sz w:val="24"/>
                <w:lang w:val="ru-RU"/>
              </w:rPr>
              <w:t xml:space="preserve"> </w:t>
            </w:r>
            <w:r w:rsidRPr="006C6D24">
              <w:rPr>
                <w:sz w:val="24"/>
                <w:lang w:val="ru-RU"/>
              </w:rPr>
              <w:t>Загадки</w:t>
            </w:r>
            <w:r w:rsidRPr="006C6D24">
              <w:rPr>
                <w:spacing w:val="-1"/>
                <w:sz w:val="24"/>
                <w:lang w:val="ru-RU"/>
              </w:rPr>
              <w:t xml:space="preserve"> </w:t>
            </w:r>
            <w:r w:rsidRPr="006C6D24">
              <w:rPr>
                <w:sz w:val="24"/>
                <w:lang w:val="ru-RU"/>
              </w:rPr>
              <w:t>—</w:t>
            </w:r>
            <w:r w:rsidRPr="006C6D24">
              <w:rPr>
                <w:spacing w:val="-1"/>
                <w:sz w:val="24"/>
                <w:lang w:val="ru-RU"/>
              </w:rPr>
              <w:t xml:space="preserve"> </w:t>
            </w:r>
            <w:r w:rsidRPr="006C6D24">
              <w:rPr>
                <w:sz w:val="24"/>
                <w:lang w:val="ru-RU"/>
              </w:rPr>
              <w:t>средство</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99"/>
              <w:rPr>
                <w:sz w:val="24"/>
                <w:lang w:val="ru-RU"/>
              </w:rPr>
            </w:pPr>
            <w:r w:rsidRPr="006C6D24">
              <w:rPr>
                <w:sz w:val="24"/>
                <w:lang w:val="ru-RU"/>
              </w:rPr>
              <w:t>Упражнение в чтении вслух (использовать слоговое</w:t>
            </w:r>
            <w:r w:rsidRPr="006C6D24">
              <w:rPr>
                <w:spacing w:val="1"/>
                <w:sz w:val="24"/>
                <w:lang w:val="ru-RU"/>
              </w:rPr>
              <w:t xml:space="preserve"> </w:t>
            </w:r>
            <w:r w:rsidRPr="006C6D24">
              <w:rPr>
                <w:sz w:val="24"/>
                <w:lang w:val="ru-RU"/>
              </w:rPr>
              <w:t>плавное чтение с переходом на чтение словами без</w:t>
            </w:r>
            <w:r w:rsidRPr="006C6D24">
              <w:rPr>
                <w:spacing w:val="1"/>
                <w:sz w:val="24"/>
                <w:lang w:val="ru-RU"/>
              </w:rPr>
              <w:t xml:space="preserve"> </w:t>
            </w:r>
            <w:r w:rsidRPr="006C6D24">
              <w:rPr>
                <w:sz w:val="24"/>
                <w:lang w:val="ru-RU"/>
              </w:rPr>
              <w:t>пропусков</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перестановок</w:t>
            </w:r>
            <w:r w:rsidRPr="006C6D24">
              <w:rPr>
                <w:spacing w:val="-1"/>
                <w:sz w:val="24"/>
                <w:lang w:val="ru-RU"/>
              </w:rPr>
              <w:t xml:space="preserve"> </w:t>
            </w:r>
            <w:r w:rsidRPr="006C6D24">
              <w:rPr>
                <w:sz w:val="24"/>
                <w:lang w:val="ru-RU"/>
              </w:rPr>
              <w:t>букв</w:t>
            </w:r>
            <w:r w:rsidRPr="006C6D24">
              <w:rPr>
                <w:spacing w:val="-3"/>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слогов),</w:t>
            </w:r>
            <w:r w:rsidRPr="006C6D24">
              <w:rPr>
                <w:spacing w:val="-1"/>
                <w:sz w:val="24"/>
                <w:lang w:val="ru-RU"/>
              </w:rPr>
              <w:t xml:space="preserve"> </w:t>
            </w:r>
            <w:r w:rsidRPr="006C6D24">
              <w:rPr>
                <w:sz w:val="24"/>
                <w:lang w:val="ru-RU"/>
              </w:rPr>
              <w:t>соблюдение</w:t>
            </w:r>
            <w:r w:rsidRPr="006C6D24">
              <w:rPr>
                <w:spacing w:val="-57"/>
                <w:sz w:val="24"/>
                <w:lang w:val="ru-RU"/>
              </w:rPr>
              <w:t xml:space="preserve"> </w:t>
            </w:r>
            <w:r w:rsidRPr="006C6D24">
              <w:rPr>
                <w:sz w:val="24"/>
                <w:lang w:val="ru-RU"/>
              </w:rPr>
              <w:t>норм произношения, расстановка ударений при</w:t>
            </w:r>
            <w:r w:rsidRPr="006C6D24">
              <w:rPr>
                <w:spacing w:val="1"/>
                <w:sz w:val="24"/>
                <w:lang w:val="ru-RU"/>
              </w:rPr>
              <w:t xml:space="preserve"> </w:t>
            </w:r>
            <w:r w:rsidRPr="006C6D24">
              <w:rPr>
                <w:sz w:val="24"/>
                <w:lang w:val="ru-RU"/>
              </w:rPr>
              <w:t>выразительном</w:t>
            </w:r>
            <w:r w:rsidRPr="006C6D24">
              <w:rPr>
                <w:spacing w:val="-2"/>
                <w:sz w:val="24"/>
                <w:lang w:val="ru-RU"/>
              </w:rPr>
              <w:t xml:space="preserve"> </w:t>
            </w:r>
            <w:r w:rsidRPr="006C6D24">
              <w:rPr>
                <w:sz w:val="24"/>
                <w:lang w:val="ru-RU"/>
              </w:rPr>
              <w:t>чтении.</w:t>
            </w:r>
          </w:p>
          <w:p w:rsidR="006C6D24" w:rsidRPr="006C6D24" w:rsidRDefault="006C6D24">
            <w:pPr>
              <w:ind w:right="475"/>
              <w:rPr>
                <w:sz w:val="24"/>
                <w:lang w:val="ru-RU"/>
              </w:rPr>
            </w:pPr>
            <w:r w:rsidRPr="006C6D24">
              <w:rPr>
                <w:sz w:val="24"/>
                <w:lang w:val="ru-RU"/>
              </w:rPr>
              <w:t>Анализ</w:t>
            </w:r>
            <w:r w:rsidRPr="006C6D24">
              <w:rPr>
                <w:spacing w:val="-5"/>
                <w:sz w:val="24"/>
                <w:lang w:val="ru-RU"/>
              </w:rPr>
              <w:t xml:space="preserve"> </w:t>
            </w:r>
            <w:r w:rsidRPr="006C6D24">
              <w:rPr>
                <w:sz w:val="24"/>
                <w:lang w:val="ru-RU"/>
              </w:rPr>
              <w:t>потешек,</w:t>
            </w:r>
            <w:r w:rsidRPr="006C6D24">
              <w:rPr>
                <w:spacing w:val="-4"/>
                <w:sz w:val="24"/>
                <w:lang w:val="ru-RU"/>
              </w:rPr>
              <w:t xml:space="preserve"> </w:t>
            </w:r>
            <w:r w:rsidRPr="006C6D24">
              <w:rPr>
                <w:sz w:val="24"/>
                <w:lang w:val="ru-RU"/>
              </w:rPr>
              <w:t>считалок,</w:t>
            </w:r>
            <w:r w:rsidRPr="006C6D24">
              <w:rPr>
                <w:spacing w:val="-4"/>
                <w:sz w:val="24"/>
                <w:lang w:val="ru-RU"/>
              </w:rPr>
              <w:t xml:space="preserve"> </w:t>
            </w:r>
            <w:r w:rsidRPr="006C6D24">
              <w:rPr>
                <w:sz w:val="24"/>
                <w:lang w:val="ru-RU"/>
              </w:rPr>
              <w:t>загадок:</w:t>
            </w:r>
            <w:r w:rsidRPr="006C6D24">
              <w:rPr>
                <w:spacing w:val="-4"/>
                <w:sz w:val="24"/>
                <w:lang w:val="ru-RU"/>
              </w:rPr>
              <w:t xml:space="preserve"> </w:t>
            </w:r>
            <w:r w:rsidRPr="006C6D24">
              <w:rPr>
                <w:sz w:val="24"/>
                <w:lang w:val="ru-RU"/>
              </w:rPr>
              <w:t>поиск</w:t>
            </w:r>
            <w:r w:rsidRPr="006C6D24">
              <w:rPr>
                <w:spacing w:val="-4"/>
                <w:sz w:val="24"/>
                <w:lang w:val="ru-RU"/>
              </w:rPr>
              <w:t xml:space="preserve"> </w:t>
            </w:r>
            <w:r w:rsidRPr="006C6D24">
              <w:rPr>
                <w:sz w:val="24"/>
                <w:lang w:val="ru-RU"/>
              </w:rPr>
              <w:t>ключевых</w:t>
            </w:r>
            <w:r w:rsidRPr="006C6D24">
              <w:rPr>
                <w:spacing w:val="-57"/>
                <w:sz w:val="24"/>
                <w:lang w:val="ru-RU"/>
              </w:rPr>
              <w:t xml:space="preserve"> </w:t>
            </w:r>
            <w:r w:rsidRPr="006C6D24">
              <w:rPr>
                <w:sz w:val="24"/>
                <w:lang w:val="ru-RU"/>
              </w:rPr>
              <w:t>слов,</w:t>
            </w:r>
            <w:r w:rsidRPr="006C6D24">
              <w:rPr>
                <w:spacing w:val="-2"/>
                <w:sz w:val="24"/>
                <w:lang w:val="ru-RU"/>
              </w:rPr>
              <w:t xml:space="preserve"> </w:t>
            </w:r>
            <w:r w:rsidRPr="006C6D24">
              <w:rPr>
                <w:sz w:val="24"/>
                <w:lang w:val="ru-RU"/>
              </w:rPr>
              <w:t>помогающих охарактеризовать жанр</w:t>
            </w:r>
          </w:p>
          <w:p w:rsidR="006C6D24" w:rsidRPr="006C6D24" w:rsidRDefault="006C6D24">
            <w:pPr>
              <w:ind w:right="755"/>
              <w:rPr>
                <w:sz w:val="24"/>
                <w:lang w:val="ru-RU"/>
              </w:rPr>
            </w:pPr>
            <w:r w:rsidRPr="006C6D24">
              <w:rPr>
                <w:sz w:val="24"/>
                <w:lang w:val="ru-RU"/>
              </w:rPr>
              <w:t>произведения</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назвать</w:t>
            </w:r>
            <w:r w:rsidRPr="006C6D24">
              <w:rPr>
                <w:spacing w:val="-4"/>
                <w:sz w:val="24"/>
                <w:lang w:val="ru-RU"/>
              </w:rPr>
              <w:t xml:space="preserve"> </w:t>
            </w:r>
            <w:r w:rsidRPr="006C6D24">
              <w:rPr>
                <w:sz w:val="24"/>
                <w:lang w:val="ru-RU"/>
              </w:rPr>
              <w:t>его</w:t>
            </w:r>
            <w:r w:rsidRPr="006C6D24">
              <w:rPr>
                <w:spacing w:val="-3"/>
                <w:sz w:val="24"/>
                <w:lang w:val="ru-RU"/>
              </w:rPr>
              <w:t xml:space="preserve"> </w:t>
            </w:r>
            <w:r w:rsidRPr="006C6D24">
              <w:rPr>
                <w:sz w:val="24"/>
                <w:lang w:val="ru-RU"/>
              </w:rPr>
              <w:t>(не</w:t>
            </w:r>
            <w:r w:rsidRPr="006C6D24">
              <w:rPr>
                <w:spacing w:val="-4"/>
                <w:sz w:val="24"/>
                <w:lang w:val="ru-RU"/>
              </w:rPr>
              <w:t xml:space="preserve"> </w:t>
            </w:r>
            <w:r w:rsidRPr="006C6D24">
              <w:rPr>
                <w:sz w:val="24"/>
                <w:lang w:val="ru-RU"/>
              </w:rPr>
              <w:t>менее</w:t>
            </w:r>
            <w:r w:rsidRPr="006C6D24">
              <w:rPr>
                <w:spacing w:val="-4"/>
                <w:sz w:val="24"/>
                <w:lang w:val="ru-RU"/>
              </w:rPr>
              <w:t xml:space="preserve"> </w:t>
            </w:r>
            <w:r w:rsidRPr="006C6D24">
              <w:rPr>
                <w:sz w:val="24"/>
                <w:lang w:val="ru-RU"/>
              </w:rPr>
              <w:t>шести</w:t>
            </w:r>
            <w:r w:rsidRPr="006C6D24">
              <w:rPr>
                <w:spacing w:val="-57"/>
                <w:sz w:val="24"/>
                <w:lang w:val="ru-RU"/>
              </w:rPr>
              <w:t xml:space="preserve"> </w:t>
            </w:r>
            <w:r w:rsidRPr="006C6D24">
              <w:rPr>
                <w:sz w:val="24"/>
                <w:lang w:val="ru-RU"/>
              </w:rPr>
              <w:t>произведений).</w:t>
            </w:r>
          </w:p>
          <w:p w:rsidR="006C6D24" w:rsidRPr="006C6D24" w:rsidRDefault="006C6D24">
            <w:pPr>
              <w:ind w:right="1004"/>
              <w:rPr>
                <w:sz w:val="24"/>
                <w:lang w:val="ru-RU"/>
              </w:rPr>
            </w:pPr>
            <w:r w:rsidRPr="006C6D24">
              <w:rPr>
                <w:sz w:val="24"/>
                <w:lang w:val="ru-RU"/>
              </w:rPr>
              <w:t>Учебный</w:t>
            </w:r>
            <w:r w:rsidRPr="006C6D24">
              <w:rPr>
                <w:spacing w:val="-4"/>
                <w:sz w:val="24"/>
                <w:lang w:val="ru-RU"/>
              </w:rPr>
              <w:t xml:space="preserve"> </w:t>
            </w:r>
            <w:r w:rsidRPr="006C6D24">
              <w:rPr>
                <w:sz w:val="24"/>
                <w:lang w:val="ru-RU"/>
              </w:rPr>
              <w:t>диалог:</w:t>
            </w:r>
            <w:r w:rsidRPr="006C6D24">
              <w:rPr>
                <w:spacing w:val="-4"/>
                <w:sz w:val="24"/>
                <w:lang w:val="ru-RU"/>
              </w:rPr>
              <w:t xml:space="preserve"> </w:t>
            </w:r>
            <w:r w:rsidRPr="006C6D24">
              <w:rPr>
                <w:sz w:val="24"/>
                <w:lang w:val="ru-RU"/>
              </w:rPr>
              <w:t>объяснение</w:t>
            </w:r>
            <w:r w:rsidRPr="006C6D24">
              <w:rPr>
                <w:spacing w:val="-4"/>
                <w:sz w:val="24"/>
                <w:lang w:val="ru-RU"/>
              </w:rPr>
              <w:t xml:space="preserve"> </w:t>
            </w:r>
            <w:r w:rsidRPr="006C6D24">
              <w:rPr>
                <w:sz w:val="24"/>
                <w:lang w:val="ru-RU"/>
              </w:rPr>
              <w:t>смысла</w:t>
            </w:r>
            <w:r w:rsidRPr="006C6D24">
              <w:rPr>
                <w:spacing w:val="-5"/>
                <w:sz w:val="24"/>
                <w:lang w:val="ru-RU"/>
              </w:rPr>
              <w:t xml:space="preserve"> </w:t>
            </w:r>
            <w:r w:rsidRPr="006C6D24">
              <w:rPr>
                <w:sz w:val="24"/>
                <w:lang w:val="ru-RU"/>
              </w:rPr>
              <w:t>пословиц,</w:t>
            </w:r>
            <w:r w:rsidRPr="006C6D24">
              <w:rPr>
                <w:spacing w:val="-57"/>
                <w:sz w:val="24"/>
                <w:lang w:val="ru-RU"/>
              </w:rPr>
              <w:t xml:space="preserve"> </w:t>
            </w:r>
            <w:r w:rsidRPr="006C6D24">
              <w:rPr>
                <w:sz w:val="24"/>
                <w:lang w:val="ru-RU"/>
              </w:rPr>
              <w:t>соотнесение</w:t>
            </w:r>
            <w:r w:rsidRPr="006C6D24">
              <w:rPr>
                <w:spacing w:val="-2"/>
                <w:sz w:val="24"/>
                <w:lang w:val="ru-RU"/>
              </w:rPr>
              <w:t xml:space="preserve"> </w:t>
            </w:r>
            <w:r w:rsidRPr="006C6D24">
              <w:rPr>
                <w:sz w:val="24"/>
                <w:lang w:val="ru-RU"/>
              </w:rPr>
              <w:t>их</w:t>
            </w:r>
          </w:p>
          <w:p w:rsidR="006C6D24" w:rsidRPr="006C6D24" w:rsidRDefault="006C6D24">
            <w:pPr>
              <w:rPr>
                <w:sz w:val="24"/>
                <w:lang w:val="ru-RU"/>
              </w:rPr>
            </w:pPr>
            <w:r w:rsidRPr="006C6D24">
              <w:rPr>
                <w:sz w:val="24"/>
                <w:lang w:val="ru-RU"/>
              </w:rPr>
              <w:t>с</w:t>
            </w:r>
            <w:r w:rsidRPr="006C6D24">
              <w:rPr>
                <w:spacing w:val="-4"/>
                <w:sz w:val="24"/>
                <w:lang w:val="ru-RU"/>
              </w:rPr>
              <w:t xml:space="preserve"> </w:t>
            </w:r>
            <w:r w:rsidRPr="006C6D24">
              <w:rPr>
                <w:sz w:val="24"/>
                <w:lang w:val="ru-RU"/>
              </w:rPr>
              <w:t>содержанием</w:t>
            </w:r>
            <w:r w:rsidRPr="006C6D24">
              <w:rPr>
                <w:spacing w:val="-4"/>
                <w:sz w:val="24"/>
                <w:lang w:val="ru-RU"/>
              </w:rPr>
              <w:t xml:space="preserve"> </w:t>
            </w:r>
            <w:r w:rsidRPr="006C6D24">
              <w:rPr>
                <w:sz w:val="24"/>
                <w:lang w:val="ru-RU"/>
              </w:rPr>
              <w:t>произведения.</w:t>
            </w:r>
          </w:p>
          <w:p w:rsidR="006C6D24" w:rsidRPr="006C6D24" w:rsidRDefault="006C6D24">
            <w:pPr>
              <w:spacing w:line="257" w:lineRule="exact"/>
              <w:rPr>
                <w:sz w:val="24"/>
                <w:lang w:val="ru-RU"/>
              </w:rPr>
            </w:pPr>
            <w:r w:rsidRPr="006C6D24">
              <w:rPr>
                <w:sz w:val="24"/>
                <w:lang w:val="ru-RU"/>
              </w:rPr>
              <w:t>Разыгрывание</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совместной</w:t>
            </w:r>
            <w:r w:rsidRPr="006C6D24">
              <w:rPr>
                <w:spacing w:val="-2"/>
                <w:sz w:val="24"/>
                <w:lang w:val="ru-RU"/>
              </w:rPr>
              <w:t xml:space="preserve"> </w:t>
            </w:r>
            <w:r w:rsidRPr="006C6D24">
              <w:rPr>
                <w:sz w:val="24"/>
                <w:lang w:val="ru-RU"/>
              </w:rPr>
              <w:t>деятельности</w:t>
            </w:r>
            <w:r w:rsidRPr="006C6D24">
              <w:rPr>
                <w:spacing w:val="-3"/>
                <w:sz w:val="24"/>
                <w:lang w:val="ru-RU"/>
              </w:rPr>
              <w:t xml:space="preserve"> </w:t>
            </w:r>
            <w:r w:rsidRPr="006C6D24">
              <w:rPr>
                <w:sz w:val="24"/>
                <w:lang w:val="ru-RU"/>
              </w:rPr>
              <w:t>небольших</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2207"/>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44"/>
              <w:rPr>
                <w:sz w:val="24"/>
                <w:lang w:val="ru-RU"/>
              </w:rPr>
            </w:pPr>
            <w:r w:rsidRPr="006C6D24">
              <w:rPr>
                <w:sz w:val="24"/>
                <w:lang w:val="ru-RU"/>
              </w:rPr>
              <w:t>воспитания живости ума,</w:t>
            </w:r>
            <w:r w:rsidRPr="006C6D24">
              <w:rPr>
                <w:spacing w:val="-57"/>
                <w:sz w:val="24"/>
                <w:lang w:val="ru-RU"/>
              </w:rPr>
              <w:t xml:space="preserve"> </w:t>
            </w:r>
            <w:r w:rsidRPr="006C6D24">
              <w:rPr>
                <w:sz w:val="24"/>
                <w:lang w:val="ru-RU"/>
              </w:rPr>
              <w:t>сообразительности.</w:t>
            </w:r>
          </w:p>
          <w:p w:rsidR="006C6D24" w:rsidRPr="006C6D24" w:rsidRDefault="006C6D24">
            <w:pPr>
              <w:ind w:right="233"/>
              <w:rPr>
                <w:sz w:val="24"/>
                <w:lang w:val="ru-RU"/>
              </w:rPr>
            </w:pPr>
            <w:r w:rsidRPr="006C6D24">
              <w:rPr>
                <w:sz w:val="24"/>
                <w:lang w:val="ru-RU"/>
              </w:rPr>
              <w:t>Пословицы — проявление</w:t>
            </w:r>
            <w:r w:rsidRPr="006C6D24">
              <w:rPr>
                <w:spacing w:val="-57"/>
                <w:sz w:val="24"/>
                <w:lang w:val="ru-RU"/>
              </w:rPr>
              <w:t xml:space="preserve"> </w:t>
            </w:r>
            <w:r w:rsidRPr="006C6D24">
              <w:rPr>
                <w:sz w:val="24"/>
                <w:lang w:val="ru-RU"/>
              </w:rPr>
              <w:t>народной</w:t>
            </w:r>
          </w:p>
          <w:p w:rsidR="006C6D24" w:rsidRPr="006C6D24" w:rsidRDefault="006C6D24">
            <w:pPr>
              <w:ind w:right="579"/>
              <w:rPr>
                <w:sz w:val="24"/>
                <w:lang w:val="ru-RU"/>
              </w:rPr>
            </w:pPr>
            <w:r w:rsidRPr="006C6D24">
              <w:rPr>
                <w:sz w:val="24"/>
                <w:lang w:val="ru-RU"/>
              </w:rPr>
              <w:t>мудрости, средство</w:t>
            </w:r>
            <w:r w:rsidRPr="006C6D24">
              <w:rPr>
                <w:spacing w:val="1"/>
                <w:sz w:val="24"/>
                <w:lang w:val="ru-RU"/>
              </w:rPr>
              <w:t xml:space="preserve"> </w:t>
            </w:r>
            <w:r w:rsidRPr="006C6D24">
              <w:rPr>
                <w:sz w:val="24"/>
                <w:lang w:val="ru-RU"/>
              </w:rPr>
              <w:t>воспитания понимания</w:t>
            </w:r>
            <w:r w:rsidRPr="006C6D24">
              <w:rPr>
                <w:spacing w:val="-58"/>
                <w:sz w:val="24"/>
                <w:lang w:val="ru-RU"/>
              </w:rPr>
              <w:t xml:space="preserve"> </w:t>
            </w:r>
            <w:r w:rsidRPr="006C6D24">
              <w:rPr>
                <w:sz w:val="24"/>
                <w:lang w:val="ru-RU"/>
              </w:rPr>
              <w:t>жизненных</w:t>
            </w:r>
            <w:r w:rsidRPr="006C6D24">
              <w:rPr>
                <w:spacing w:val="-1"/>
                <w:sz w:val="24"/>
                <w:lang w:val="ru-RU"/>
              </w:rPr>
              <w:t xml:space="preserve"> </w:t>
            </w:r>
            <w:r w:rsidRPr="006C6D24">
              <w:rPr>
                <w:sz w:val="24"/>
                <w:lang w:val="ru-RU"/>
              </w:rPr>
              <w:t>правил</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82"/>
              <w:rPr>
                <w:sz w:val="24"/>
                <w:lang w:val="ru-RU"/>
              </w:rPr>
            </w:pPr>
            <w:r w:rsidRPr="006C6D24">
              <w:rPr>
                <w:sz w:val="24"/>
                <w:lang w:val="ru-RU"/>
              </w:rPr>
              <w:t>диалогов с учётом поставленной цели (организация</w:t>
            </w:r>
            <w:r w:rsidRPr="006C6D24">
              <w:rPr>
                <w:spacing w:val="-57"/>
                <w:sz w:val="24"/>
                <w:lang w:val="ru-RU"/>
              </w:rPr>
              <w:t xml:space="preserve"> </w:t>
            </w:r>
            <w:r w:rsidRPr="006C6D24">
              <w:rPr>
                <w:sz w:val="24"/>
                <w:lang w:val="ru-RU"/>
              </w:rPr>
              <w:t>начала</w:t>
            </w:r>
            <w:r w:rsidRPr="006C6D24">
              <w:rPr>
                <w:spacing w:val="-2"/>
                <w:sz w:val="24"/>
                <w:lang w:val="ru-RU"/>
              </w:rPr>
              <w:t xml:space="preserve"> </w:t>
            </w:r>
            <w:r w:rsidRPr="006C6D24">
              <w:rPr>
                <w:sz w:val="24"/>
                <w:lang w:val="ru-RU"/>
              </w:rPr>
              <w:t>игры,</w:t>
            </w:r>
            <w:r w:rsidRPr="006C6D24">
              <w:rPr>
                <w:spacing w:val="-1"/>
                <w:sz w:val="24"/>
                <w:lang w:val="ru-RU"/>
              </w:rPr>
              <w:t xml:space="preserve"> </w:t>
            </w:r>
            <w:r w:rsidRPr="006C6D24">
              <w:rPr>
                <w:sz w:val="24"/>
                <w:lang w:val="ru-RU"/>
              </w:rPr>
              <w:t>веселить, потешать).</w:t>
            </w:r>
          </w:p>
          <w:p w:rsidR="006C6D24" w:rsidRPr="006C6D24" w:rsidRDefault="006C6D24">
            <w:pPr>
              <w:ind w:right="558"/>
              <w:rPr>
                <w:sz w:val="24"/>
                <w:lang w:val="ru-RU"/>
              </w:rPr>
            </w:pPr>
            <w:r w:rsidRPr="006C6D24">
              <w:rPr>
                <w:sz w:val="24"/>
                <w:lang w:val="ru-RU"/>
              </w:rPr>
              <w:t>Драматизация потешек. Игра «Вспомни и назови»:</w:t>
            </w:r>
            <w:r w:rsidRPr="006C6D24">
              <w:rPr>
                <w:spacing w:val="1"/>
                <w:sz w:val="24"/>
                <w:lang w:val="ru-RU"/>
              </w:rPr>
              <w:t xml:space="preserve"> </w:t>
            </w:r>
            <w:r w:rsidRPr="006C6D24">
              <w:rPr>
                <w:sz w:val="24"/>
                <w:lang w:val="ru-RU"/>
              </w:rPr>
              <w:t>определение жанров прослушанных и прочитанных</w:t>
            </w:r>
            <w:r w:rsidRPr="006C6D24">
              <w:rPr>
                <w:spacing w:val="-57"/>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потешка,</w:t>
            </w:r>
            <w:r w:rsidRPr="006C6D24">
              <w:rPr>
                <w:spacing w:val="-1"/>
                <w:sz w:val="24"/>
                <w:lang w:val="ru-RU"/>
              </w:rPr>
              <w:t xml:space="preserve"> </w:t>
            </w:r>
            <w:r w:rsidRPr="006C6D24">
              <w:rPr>
                <w:sz w:val="24"/>
                <w:lang w:val="ru-RU"/>
              </w:rPr>
              <w:t>загадка, сказка,</w:t>
            </w:r>
          </w:p>
          <w:p w:rsidR="006C6D24" w:rsidRDefault="006C6D24">
            <w:pPr>
              <w:rPr>
                <w:sz w:val="24"/>
              </w:rPr>
            </w:pPr>
            <w:r>
              <w:rPr>
                <w:sz w:val="24"/>
              </w:rPr>
              <w:t>рассказ,</w:t>
            </w:r>
            <w:r>
              <w:rPr>
                <w:spacing w:val="-3"/>
                <w:sz w:val="24"/>
              </w:rPr>
              <w:t xml:space="preserve"> </w:t>
            </w:r>
            <w:r>
              <w:rPr>
                <w:sz w:val="24"/>
              </w:rPr>
              <w:t>стихотворение</w:t>
            </w:r>
          </w:p>
        </w:tc>
        <w:tc>
          <w:tcPr>
            <w:tcW w:w="333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r w:rsidR="006C6D24" w:rsidTr="006C6D24">
        <w:trPr>
          <w:trHeight w:val="7453"/>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5.</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7"/>
              <w:jc w:val="center"/>
              <w:rPr>
                <w:sz w:val="24"/>
                <w:lang w:val="ru-RU"/>
              </w:rPr>
            </w:pPr>
            <w:r w:rsidRPr="006C6D24">
              <w:rPr>
                <w:sz w:val="24"/>
                <w:lang w:val="ru-RU"/>
              </w:rPr>
              <w:t>Произведения о</w:t>
            </w:r>
            <w:r w:rsidRPr="006C6D24">
              <w:rPr>
                <w:spacing w:val="-57"/>
                <w:sz w:val="24"/>
                <w:lang w:val="ru-RU"/>
              </w:rPr>
              <w:t xml:space="preserve"> </w:t>
            </w:r>
            <w:r w:rsidRPr="006C6D24">
              <w:rPr>
                <w:sz w:val="24"/>
                <w:lang w:val="ru-RU"/>
              </w:rPr>
              <w:t>братьях наших</w:t>
            </w:r>
            <w:r w:rsidRPr="006C6D24">
              <w:rPr>
                <w:spacing w:val="1"/>
                <w:sz w:val="24"/>
                <w:lang w:val="ru-RU"/>
              </w:rPr>
              <w:t xml:space="preserve"> </w:t>
            </w:r>
            <w:r w:rsidRPr="006C6D24">
              <w:rPr>
                <w:sz w:val="24"/>
                <w:lang w:val="ru-RU"/>
              </w:rPr>
              <w:t>меньших</w:t>
            </w:r>
          </w:p>
          <w:p w:rsidR="006C6D24" w:rsidRPr="006C6D24" w:rsidRDefault="006C6D24">
            <w:pPr>
              <w:ind w:right="220"/>
              <w:jc w:val="center"/>
              <w:rPr>
                <w:sz w:val="24"/>
                <w:lang w:val="ru-RU"/>
              </w:rPr>
            </w:pPr>
            <w:r w:rsidRPr="006C6D24">
              <w:rPr>
                <w:sz w:val="24"/>
                <w:lang w:val="ru-RU"/>
              </w:rPr>
              <w:t>(7</w:t>
            </w:r>
            <w:r w:rsidRPr="006C6D24">
              <w:rPr>
                <w:spacing w:val="-1"/>
                <w:sz w:val="24"/>
                <w:lang w:val="ru-RU"/>
              </w:rPr>
              <w:t xml:space="preserve"> </w:t>
            </w:r>
            <w:r w:rsidRPr="006C6D24">
              <w:rPr>
                <w:sz w:val="24"/>
                <w:lang w:val="ru-RU"/>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5"/>
              <w:rPr>
                <w:sz w:val="24"/>
                <w:lang w:val="ru-RU"/>
              </w:rPr>
            </w:pPr>
            <w:r w:rsidRPr="006C6D24">
              <w:rPr>
                <w:sz w:val="24"/>
                <w:lang w:val="ru-RU"/>
              </w:rPr>
              <w:t>Животные — герои</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Цель</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назначение произведений о</w:t>
            </w:r>
            <w:r w:rsidRPr="006C6D24">
              <w:rPr>
                <w:spacing w:val="-58"/>
                <w:sz w:val="24"/>
                <w:lang w:val="ru-RU"/>
              </w:rPr>
              <w:t xml:space="preserve"> </w:t>
            </w:r>
            <w:r w:rsidRPr="006C6D24">
              <w:rPr>
                <w:sz w:val="24"/>
                <w:lang w:val="ru-RU"/>
              </w:rPr>
              <w:t>взаимоотношениях</w:t>
            </w:r>
            <w:r w:rsidRPr="006C6D24">
              <w:rPr>
                <w:spacing w:val="1"/>
                <w:sz w:val="24"/>
                <w:lang w:val="ru-RU"/>
              </w:rPr>
              <w:t xml:space="preserve"> </w:t>
            </w:r>
            <w:r w:rsidRPr="006C6D24">
              <w:rPr>
                <w:sz w:val="24"/>
                <w:lang w:val="ru-RU"/>
              </w:rPr>
              <w:t>человека</w:t>
            </w:r>
            <w:r w:rsidRPr="006C6D24">
              <w:rPr>
                <w:spacing w:val="-2"/>
                <w:sz w:val="24"/>
                <w:lang w:val="ru-RU"/>
              </w:rPr>
              <w:t xml:space="preserve"> </w:t>
            </w:r>
            <w:r w:rsidRPr="006C6D24">
              <w:rPr>
                <w:sz w:val="24"/>
                <w:lang w:val="ru-RU"/>
              </w:rPr>
              <w:t>и</w:t>
            </w:r>
          </w:p>
          <w:p w:rsidR="006C6D24" w:rsidRPr="006C6D24" w:rsidRDefault="006C6D24">
            <w:pPr>
              <w:rPr>
                <w:sz w:val="24"/>
                <w:lang w:val="ru-RU"/>
              </w:rPr>
            </w:pPr>
            <w:r w:rsidRPr="006C6D24">
              <w:rPr>
                <w:sz w:val="24"/>
                <w:lang w:val="ru-RU"/>
              </w:rPr>
              <w:t>животных</w:t>
            </w:r>
            <w:r w:rsidRPr="006C6D24">
              <w:rPr>
                <w:spacing w:val="-3"/>
                <w:sz w:val="24"/>
                <w:lang w:val="ru-RU"/>
              </w:rPr>
              <w:t xml:space="preserve"> </w:t>
            </w:r>
            <w:r w:rsidRPr="006C6D24">
              <w:rPr>
                <w:sz w:val="24"/>
                <w:lang w:val="ru-RU"/>
              </w:rPr>
              <w:t>—</w:t>
            </w:r>
            <w:r w:rsidRPr="006C6D24">
              <w:rPr>
                <w:spacing w:val="-2"/>
                <w:sz w:val="24"/>
                <w:lang w:val="ru-RU"/>
              </w:rPr>
              <w:t xml:space="preserve"> </w:t>
            </w:r>
            <w:r w:rsidRPr="006C6D24">
              <w:rPr>
                <w:sz w:val="24"/>
                <w:lang w:val="ru-RU"/>
              </w:rPr>
              <w:t>воспитание</w:t>
            </w:r>
          </w:p>
          <w:p w:rsidR="006C6D24" w:rsidRPr="006C6D24" w:rsidRDefault="006C6D24">
            <w:pPr>
              <w:ind w:right="105"/>
              <w:rPr>
                <w:sz w:val="24"/>
                <w:lang w:val="ru-RU"/>
              </w:rPr>
            </w:pPr>
            <w:r w:rsidRPr="006C6D24">
              <w:rPr>
                <w:sz w:val="24"/>
                <w:lang w:val="ru-RU"/>
              </w:rPr>
              <w:t>добрых чувств и бережного</w:t>
            </w:r>
            <w:r w:rsidRPr="006C6D24">
              <w:rPr>
                <w:spacing w:val="-57"/>
                <w:sz w:val="24"/>
                <w:lang w:val="ru-RU"/>
              </w:rPr>
              <w:t xml:space="preserve"> </w:t>
            </w:r>
            <w:r w:rsidRPr="006C6D24">
              <w:rPr>
                <w:sz w:val="24"/>
                <w:lang w:val="ru-RU"/>
              </w:rPr>
              <w:t>отношения</w:t>
            </w:r>
            <w:r w:rsidRPr="006C6D24">
              <w:rPr>
                <w:spacing w:val="-4"/>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животным.</w:t>
            </w:r>
          </w:p>
          <w:p w:rsidR="006C6D24" w:rsidRPr="006C6D24" w:rsidRDefault="006C6D24">
            <w:pPr>
              <w:ind w:right="161"/>
              <w:rPr>
                <w:sz w:val="24"/>
                <w:lang w:val="ru-RU"/>
              </w:rPr>
            </w:pPr>
            <w:r w:rsidRPr="006C6D24">
              <w:rPr>
                <w:sz w:val="24"/>
                <w:lang w:val="ru-RU"/>
              </w:rPr>
              <w:t>Виды текстов:</w:t>
            </w:r>
            <w:r w:rsidRPr="006C6D24">
              <w:rPr>
                <w:spacing w:val="1"/>
                <w:sz w:val="24"/>
                <w:lang w:val="ru-RU"/>
              </w:rPr>
              <w:t xml:space="preserve"> </w:t>
            </w:r>
            <w:r w:rsidRPr="006C6D24">
              <w:rPr>
                <w:sz w:val="24"/>
                <w:lang w:val="ru-RU"/>
              </w:rPr>
              <w:t>художественный и научно-</w:t>
            </w:r>
            <w:r w:rsidRPr="006C6D24">
              <w:rPr>
                <w:spacing w:val="-57"/>
                <w:sz w:val="24"/>
                <w:lang w:val="ru-RU"/>
              </w:rPr>
              <w:t xml:space="preserve"> </w:t>
            </w:r>
            <w:r w:rsidRPr="006C6D24">
              <w:rPr>
                <w:sz w:val="24"/>
                <w:lang w:val="ru-RU"/>
              </w:rPr>
              <w:t>познавательный,</w:t>
            </w:r>
          </w:p>
          <w:p w:rsidR="006C6D24" w:rsidRPr="006C6D24" w:rsidRDefault="006C6D24">
            <w:pPr>
              <w:ind w:right="377"/>
              <w:rPr>
                <w:sz w:val="24"/>
                <w:lang w:val="ru-RU"/>
              </w:rPr>
            </w:pPr>
            <w:r w:rsidRPr="006C6D24">
              <w:rPr>
                <w:sz w:val="24"/>
                <w:lang w:val="ru-RU"/>
              </w:rPr>
              <w:t>их сравнение.</w:t>
            </w:r>
            <w:r w:rsidRPr="006C6D24">
              <w:rPr>
                <w:spacing w:val="1"/>
                <w:sz w:val="24"/>
                <w:lang w:val="ru-RU"/>
              </w:rPr>
              <w:t xml:space="preserve"> </w:t>
            </w:r>
            <w:r w:rsidRPr="006C6D24">
              <w:rPr>
                <w:sz w:val="24"/>
                <w:lang w:val="ru-RU"/>
              </w:rPr>
              <w:t>Характеристика героя:</w:t>
            </w:r>
            <w:r w:rsidRPr="006C6D24">
              <w:rPr>
                <w:spacing w:val="1"/>
                <w:sz w:val="24"/>
                <w:lang w:val="ru-RU"/>
              </w:rPr>
              <w:t xml:space="preserve"> </w:t>
            </w:r>
            <w:r w:rsidRPr="006C6D24">
              <w:rPr>
                <w:sz w:val="24"/>
                <w:lang w:val="ru-RU"/>
              </w:rPr>
              <w:t>описание</w:t>
            </w:r>
            <w:r w:rsidRPr="006C6D24">
              <w:rPr>
                <w:spacing w:val="-6"/>
                <w:sz w:val="24"/>
                <w:lang w:val="ru-RU"/>
              </w:rPr>
              <w:t xml:space="preserve"> </w:t>
            </w:r>
            <w:r w:rsidRPr="006C6D24">
              <w:rPr>
                <w:sz w:val="24"/>
                <w:lang w:val="ru-RU"/>
              </w:rPr>
              <w:t>его</w:t>
            </w:r>
            <w:r w:rsidRPr="006C6D24">
              <w:rPr>
                <w:spacing w:val="-5"/>
                <w:sz w:val="24"/>
                <w:lang w:val="ru-RU"/>
              </w:rPr>
              <w:t xml:space="preserve"> </w:t>
            </w:r>
            <w:r w:rsidRPr="006C6D24">
              <w:rPr>
                <w:sz w:val="24"/>
                <w:lang w:val="ru-RU"/>
              </w:rPr>
              <w:t>внешности,</w:t>
            </w:r>
            <w:r w:rsidRPr="006C6D24">
              <w:rPr>
                <w:spacing w:val="-57"/>
                <w:sz w:val="24"/>
                <w:lang w:val="ru-RU"/>
              </w:rPr>
              <w:t xml:space="preserve"> </w:t>
            </w:r>
            <w:r w:rsidRPr="006C6D24">
              <w:rPr>
                <w:sz w:val="24"/>
                <w:lang w:val="ru-RU"/>
              </w:rPr>
              <w:t>поступки, речь,</w:t>
            </w:r>
            <w:r w:rsidRPr="006C6D24">
              <w:rPr>
                <w:spacing w:val="1"/>
                <w:sz w:val="24"/>
                <w:lang w:val="ru-RU"/>
              </w:rPr>
              <w:t xml:space="preserve"> </w:t>
            </w:r>
            <w:r w:rsidRPr="006C6D24">
              <w:rPr>
                <w:sz w:val="24"/>
                <w:lang w:val="ru-RU"/>
              </w:rPr>
              <w:t>взаимоотношения</w:t>
            </w:r>
          </w:p>
          <w:p w:rsidR="006C6D24" w:rsidRPr="006C6D24" w:rsidRDefault="006C6D24">
            <w:pPr>
              <w:ind w:right="337"/>
              <w:rPr>
                <w:sz w:val="24"/>
                <w:lang w:val="ru-RU"/>
              </w:rPr>
            </w:pPr>
            <w:r w:rsidRPr="006C6D24">
              <w:rPr>
                <w:sz w:val="24"/>
                <w:lang w:val="ru-RU"/>
              </w:rPr>
              <w:t>с другими героями</w:t>
            </w:r>
            <w:r w:rsidRPr="006C6D24">
              <w:rPr>
                <w:spacing w:val="1"/>
                <w:sz w:val="24"/>
                <w:lang w:val="ru-RU"/>
              </w:rPr>
              <w:t xml:space="preserve"> </w:t>
            </w:r>
            <w:r w:rsidRPr="006C6D24">
              <w:rPr>
                <w:sz w:val="24"/>
                <w:lang w:val="ru-RU"/>
              </w:rPr>
              <w:t>произведения. Авторское</w:t>
            </w:r>
            <w:r w:rsidRPr="006C6D24">
              <w:rPr>
                <w:spacing w:val="-58"/>
                <w:sz w:val="24"/>
                <w:lang w:val="ru-RU"/>
              </w:rPr>
              <w:t xml:space="preserve"> </w:t>
            </w:r>
            <w:r w:rsidRPr="006C6D24">
              <w:rPr>
                <w:sz w:val="24"/>
                <w:lang w:val="ru-RU"/>
              </w:rPr>
              <w:t>отношение</w:t>
            </w:r>
          </w:p>
          <w:p w:rsidR="006C6D24" w:rsidRPr="006C6D24" w:rsidRDefault="006C6D24">
            <w:pPr>
              <w:ind w:right="572"/>
              <w:rPr>
                <w:sz w:val="24"/>
                <w:lang w:val="ru-RU"/>
              </w:rPr>
            </w:pPr>
            <w:r w:rsidRPr="006C6D24">
              <w:rPr>
                <w:sz w:val="24"/>
                <w:lang w:val="ru-RU"/>
              </w:rPr>
              <w:t>к герою. Осознание</w:t>
            </w:r>
            <w:r w:rsidRPr="006C6D24">
              <w:rPr>
                <w:spacing w:val="1"/>
                <w:sz w:val="24"/>
                <w:lang w:val="ru-RU"/>
              </w:rPr>
              <w:t xml:space="preserve"> </w:t>
            </w:r>
            <w:r w:rsidRPr="006C6D24">
              <w:rPr>
                <w:spacing w:val="-1"/>
                <w:sz w:val="24"/>
                <w:lang w:val="ru-RU"/>
              </w:rPr>
              <w:t>нравственно-этических</w:t>
            </w:r>
            <w:r w:rsidRPr="006C6D24">
              <w:rPr>
                <w:spacing w:val="-57"/>
                <w:sz w:val="24"/>
                <w:lang w:val="ru-RU"/>
              </w:rPr>
              <w:t xml:space="preserve"> </w:t>
            </w:r>
            <w:r w:rsidRPr="006C6D24">
              <w:rPr>
                <w:sz w:val="24"/>
                <w:lang w:val="ru-RU"/>
              </w:rPr>
              <w:t>понятий:</w:t>
            </w:r>
            <w:r w:rsidRPr="006C6D24">
              <w:rPr>
                <w:spacing w:val="-3"/>
                <w:sz w:val="24"/>
                <w:lang w:val="ru-RU"/>
              </w:rPr>
              <w:t xml:space="preserve"> </w:t>
            </w:r>
            <w:r w:rsidRPr="006C6D24">
              <w:rPr>
                <w:sz w:val="24"/>
                <w:lang w:val="ru-RU"/>
              </w:rPr>
              <w:t>любовь</w:t>
            </w:r>
          </w:p>
          <w:p w:rsidR="006C6D24" w:rsidRDefault="006C6D24">
            <w:pPr>
              <w:spacing w:before="1"/>
              <w:rPr>
                <w:sz w:val="24"/>
              </w:rPr>
            </w:pPr>
            <w:r>
              <w:rPr>
                <w:sz w:val="24"/>
              </w:rPr>
              <w:t>и</w:t>
            </w:r>
            <w:r>
              <w:rPr>
                <w:spacing w:val="-2"/>
                <w:sz w:val="24"/>
              </w:rPr>
              <w:t xml:space="preserve"> </w:t>
            </w:r>
            <w:r>
              <w:rPr>
                <w:sz w:val="24"/>
              </w:rPr>
              <w:t>забота</w:t>
            </w:r>
            <w:r>
              <w:rPr>
                <w:spacing w:val="-2"/>
                <w:sz w:val="24"/>
              </w:rPr>
              <w:t xml:space="preserve"> </w:t>
            </w:r>
            <w:r>
              <w:rPr>
                <w:sz w:val="24"/>
              </w:rPr>
              <w:t>о</w:t>
            </w:r>
            <w:r>
              <w:rPr>
                <w:spacing w:val="-2"/>
                <w:sz w:val="24"/>
              </w:rPr>
              <w:t xml:space="preserve"> </w:t>
            </w:r>
            <w:r>
              <w:rPr>
                <w:sz w:val="24"/>
              </w:rPr>
              <w:t>животных</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67"/>
              <w:rPr>
                <w:sz w:val="24"/>
                <w:lang w:val="ru-RU"/>
              </w:rPr>
            </w:pPr>
            <w:r w:rsidRPr="006C6D24">
              <w:rPr>
                <w:sz w:val="24"/>
                <w:lang w:val="ru-RU"/>
              </w:rPr>
              <w:t>Слушание</w:t>
            </w:r>
            <w:r w:rsidRPr="006C6D24">
              <w:rPr>
                <w:spacing w:val="-6"/>
                <w:sz w:val="24"/>
                <w:lang w:val="ru-RU"/>
              </w:rPr>
              <w:t xml:space="preserve"> </w:t>
            </w:r>
            <w:r w:rsidRPr="006C6D24">
              <w:rPr>
                <w:sz w:val="24"/>
                <w:lang w:val="ru-RU"/>
              </w:rPr>
              <w:t>произведений</w:t>
            </w:r>
            <w:r w:rsidRPr="006C6D24">
              <w:rPr>
                <w:spacing w:val="-4"/>
                <w:sz w:val="24"/>
                <w:lang w:val="ru-RU"/>
              </w:rPr>
              <w:t xml:space="preserve"> </w:t>
            </w:r>
            <w:r w:rsidRPr="006C6D24">
              <w:rPr>
                <w:sz w:val="24"/>
                <w:lang w:val="ru-RU"/>
              </w:rPr>
              <w:t>о</w:t>
            </w:r>
            <w:r w:rsidRPr="006C6D24">
              <w:rPr>
                <w:spacing w:val="-5"/>
                <w:sz w:val="24"/>
                <w:lang w:val="ru-RU"/>
              </w:rPr>
              <w:t xml:space="preserve"> </w:t>
            </w:r>
            <w:r w:rsidRPr="006C6D24">
              <w:rPr>
                <w:sz w:val="24"/>
                <w:lang w:val="ru-RU"/>
              </w:rPr>
              <w:t>животных.</w:t>
            </w:r>
            <w:r w:rsidRPr="006C6D24">
              <w:rPr>
                <w:spacing w:val="-4"/>
                <w:sz w:val="24"/>
                <w:lang w:val="ru-RU"/>
              </w:rPr>
              <w:t xml:space="preserve"> </w:t>
            </w:r>
            <w:r w:rsidRPr="006C6D24">
              <w:rPr>
                <w:sz w:val="24"/>
                <w:lang w:val="ru-RU"/>
              </w:rPr>
              <w:t>Например,</w:t>
            </w:r>
            <w:r w:rsidRPr="006C6D24">
              <w:rPr>
                <w:spacing w:val="-57"/>
                <w:sz w:val="24"/>
                <w:lang w:val="ru-RU"/>
              </w:rPr>
              <w:t xml:space="preserve"> </w:t>
            </w:r>
            <w:r w:rsidRPr="006C6D24">
              <w:rPr>
                <w:sz w:val="24"/>
                <w:lang w:val="ru-RU"/>
              </w:rPr>
              <w:t>произведения</w:t>
            </w:r>
          </w:p>
          <w:p w:rsidR="006C6D24" w:rsidRPr="006C6D24" w:rsidRDefault="006C6D24">
            <w:pPr>
              <w:ind w:right="230"/>
              <w:rPr>
                <w:sz w:val="24"/>
                <w:lang w:val="ru-RU"/>
              </w:rPr>
            </w:pPr>
            <w:r w:rsidRPr="006C6D24">
              <w:rPr>
                <w:sz w:val="24"/>
                <w:lang w:val="ru-RU"/>
              </w:rPr>
              <w:t>Н. И. Сладкова «Без слов», «На одном бревне», Ю. И.</w:t>
            </w:r>
            <w:r w:rsidRPr="006C6D24">
              <w:rPr>
                <w:spacing w:val="1"/>
                <w:sz w:val="24"/>
                <w:lang w:val="ru-RU"/>
              </w:rPr>
              <w:t xml:space="preserve"> </w:t>
            </w:r>
            <w:r w:rsidRPr="006C6D24">
              <w:rPr>
                <w:sz w:val="24"/>
                <w:lang w:val="ru-RU"/>
              </w:rPr>
              <w:t>Коваля «Бабочка», Е. И. Чарушина «Про Томку», А. Л.</w:t>
            </w:r>
            <w:r w:rsidRPr="006C6D24">
              <w:rPr>
                <w:spacing w:val="-57"/>
                <w:sz w:val="24"/>
                <w:lang w:val="ru-RU"/>
              </w:rPr>
              <w:t xml:space="preserve"> </w:t>
            </w:r>
            <w:r w:rsidRPr="006C6D24">
              <w:rPr>
                <w:sz w:val="24"/>
                <w:lang w:val="ru-RU"/>
              </w:rPr>
              <w:t>Барто</w:t>
            </w:r>
            <w:r w:rsidRPr="006C6D24">
              <w:rPr>
                <w:spacing w:val="-1"/>
                <w:sz w:val="24"/>
                <w:lang w:val="ru-RU"/>
              </w:rPr>
              <w:t xml:space="preserve"> </w:t>
            </w:r>
            <w:r w:rsidRPr="006C6D24">
              <w:rPr>
                <w:sz w:val="24"/>
                <w:lang w:val="ru-RU"/>
              </w:rPr>
              <w:t>«Страшная</w:t>
            </w:r>
            <w:r w:rsidRPr="006C6D24">
              <w:rPr>
                <w:spacing w:val="-1"/>
                <w:sz w:val="24"/>
                <w:lang w:val="ru-RU"/>
              </w:rPr>
              <w:t xml:space="preserve"> </w:t>
            </w:r>
            <w:r w:rsidRPr="006C6D24">
              <w:rPr>
                <w:sz w:val="24"/>
                <w:lang w:val="ru-RU"/>
              </w:rPr>
              <w:t>птица»,</w:t>
            </w:r>
            <w:r w:rsidRPr="006C6D24">
              <w:rPr>
                <w:spacing w:val="-1"/>
                <w:sz w:val="24"/>
                <w:lang w:val="ru-RU"/>
              </w:rPr>
              <w:t xml:space="preserve"> </w:t>
            </w:r>
            <w:r w:rsidRPr="006C6D24">
              <w:rPr>
                <w:sz w:val="24"/>
                <w:lang w:val="ru-RU"/>
              </w:rPr>
              <w:t>«Вам</w:t>
            </w:r>
            <w:r w:rsidRPr="006C6D24">
              <w:rPr>
                <w:spacing w:val="-2"/>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нужна</w:t>
            </w:r>
            <w:r w:rsidRPr="006C6D24">
              <w:rPr>
                <w:spacing w:val="-2"/>
                <w:sz w:val="24"/>
                <w:lang w:val="ru-RU"/>
              </w:rPr>
              <w:t xml:space="preserve"> </w:t>
            </w:r>
            <w:r w:rsidRPr="006C6D24">
              <w:rPr>
                <w:sz w:val="24"/>
                <w:lang w:val="ru-RU"/>
              </w:rPr>
              <w:t>сорока?».</w:t>
            </w:r>
          </w:p>
          <w:p w:rsidR="006C6D24" w:rsidRPr="006C6D24" w:rsidRDefault="006C6D24">
            <w:pPr>
              <w:ind w:right="606"/>
              <w:rPr>
                <w:sz w:val="24"/>
                <w:lang w:val="ru-RU"/>
              </w:rPr>
            </w:pPr>
            <w:r w:rsidRPr="006C6D24">
              <w:rPr>
                <w:sz w:val="24"/>
                <w:lang w:val="ru-RU"/>
              </w:rPr>
              <w:t>Беседа по выявлению понимания прослушанного</w:t>
            </w:r>
            <w:r w:rsidRPr="006C6D24">
              <w:rPr>
                <w:spacing w:val="1"/>
                <w:sz w:val="24"/>
                <w:lang w:val="ru-RU"/>
              </w:rPr>
              <w:t xml:space="preserve"> </w:t>
            </w:r>
            <w:r w:rsidRPr="006C6D24">
              <w:rPr>
                <w:sz w:val="24"/>
                <w:lang w:val="ru-RU"/>
              </w:rPr>
              <w:t>произведения, ответы на вопросы о впечатлении от</w:t>
            </w:r>
            <w:r w:rsidRPr="006C6D24">
              <w:rPr>
                <w:spacing w:val="-57"/>
                <w:sz w:val="24"/>
                <w:lang w:val="ru-RU"/>
              </w:rPr>
              <w:t xml:space="preserve"> </w:t>
            </w:r>
            <w:r w:rsidRPr="006C6D24">
              <w:rPr>
                <w:sz w:val="24"/>
                <w:lang w:val="ru-RU"/>
              </w:rPr>
              <w:t>произведения.</w:t>
            </w:r>
          </w:p>
          <w:p w:rsidR="006C6D24" w:rsidRPr="006C6D24" w:rsidRDefault="006C6D24">
            <w:pPr>
              <w:ind w:right="543"/>
              <w:rPr>
                <w:sz w:val="24"/>
                <w:lang w:val="ru-RU"/>
              </w:rPr>
            </w:pPr>
            <w:r w:rsidRPr="006C6D24">
              <w:rPr>
                <w:sz w:val="24"/>
                <w:lang w:val="ru-RU"/>
              </w:rPr>
              <w:t>Самостоятельное</w:t>
            </w:r>
            <w:r w:rsidRPr="006C6D24">
              <w:rPr>
                <w:spacing w:val="-5"/>
                <w:sz w:val="24"/>
                <w:lang w:val="ru-RU"/>
              </w:rPr>
              <w:t xml:space="preserve"> </w:t>
            </w:r>
            <w:r w:rsidRPr="006C6D24">
              <w:rPr>
                <w:sz w:val="24"/>
                <w:lang w:val="ru-RU"/>
              </w:rPr>
              <w:t>чтение</w:t>
            </w:r>
            <w:r w:rsidRPr="006C6D24">
              <w:rPr>
                <w:spacing w:val="-4"/>
                <w:sz w:val="24"/>
                <w:lang w:val="ru-RU"/>
              </w:rPr>
              <w:t xml:space="preserve"> </w:t>
            </w:r>
            <w:r w:rsidRPr="006C6D24">
              <w:rPr>
                <w:sz w:val="24"/>
                <w:lang w:val="ru-RU"/>
              </w:rPr>
              <w:t>произведений</w:t>
            </w:r>
            <w:r w:rsidRPr="006C6D24">
              <w:rPr>
                <w:spacing w:val="-4"/>
                <w:sz w:val="24"/>
                <w:lang w:val="ru-RU"/>
              </w:rPr>
              <w:t xml:space="preserve"> </w:t>
            </w:r>
            <w:r w:rsidRPr="006C6D24">
              <w:rPr>
                <w:sz w:val="24"/>
                <w:lang w:val="ru-RU"/>
              </w:rPr>
              <w:t>о</w:t>
            </w:r>
            <w:r w:rsidRPr="006C6D24">
              <w:rPr>
                <w:spacing w:val="-3"/>
                <w:sz w:val="24"/>
                <w:lang w:val="ru-RU"/>
              </w:rPr>
              <w:t xml:space="preserve"> </w:t>
            </w:r>
            <w:r w:rsidRPr="006C6D24">
              <w:rPr>
                <w:sz w:val="24"/>
                <w:lang w:val="ru-RU"/>
              </w:rPr>
              <w:t>животных,</w:t>
            </w:r>
            <w:r w:rsidRPr="006C6D24">
              <w:rPr>
                <w:spacing w:val="-57"/>
                <w:sz w:val="24"/>
                <w:lang w:val="ru-RU"/>
              </w:rPr>
              <w:t xml:space="preserve"> </w:t>
            </w:r>
            <w:r w:rsidRPr="006C6D24">
              <w:rPr>
                <w:sz w:val="24"/>
                <w:lang w:val="ru-RU"/>
              </w:rPr>
              <w:t>различение</w:t>
            </w:r>
          </w:p>
          <w:p w:rsidR="006C6D24" w:rsidRPr="006C6D24" w:rsidRDefault="006C6D24">
            <w:pPr>
              <w:ind w:right="351"/>
              <w:rPr>
                <w:sz w:val="24"/>
                <w:lang w:val="ru-RU"/>
              </w:rPr>
            </w:pPr>
            <w:r w:rsidRPr="006C6D24">
              <w:rPr>
                <w:sz w:val="24"/>
                <w:lang w:val="ru-RU"/>
              </w:rPr>
              <w:t>прозаического</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стихотворного</w:t>
            </w:r>
            <w:r w:rsidRPr="006C6D24">
              <w:rPr>
                <w:spacing w:val="-4"/>
                <w:sz w:val="24"/>
                <w:lang w:val="ru-RU"/>
              </w:rPr>
              <w:t xml:space="preserve"> </w:t>
            </w:r>
            <w:r w:rsidRPr="006C6D24">
              <w:rPr>
                <w:sz w:val="24"/>
                <w:lang w:val="ru-RU"/>
              </w:rPr>
              <w:t>текстов.</w:t>
            </w:r>
            <w:r w:rsidRPr="006C6D24">
              <w:rPr>
                <w:spacing w:val="-4"/>
                <w:sz w:val="24"/>
                <w:lang w:val="ru-RU"/>
              </w:rPr>
              <w:t xml:space="preserve"> </w:t>
            </w:r>
            <w:r w:rsidRPr="006C6D24">
              <w:rPr>
                <w:sz w:val="24"/>
                <w:lang w:val="ru-RU"/>
              </w:rPr>
              <w:t>Например,</w:t>
            </w:r>
            <w:r w:rsidRPr="006C6D24">
              <w:rPr>
                <w:spacing w:val="-4"/>
                <w:sz w:val="24"/>
                <w:lang w:val="ru-RU"/>
              </w:rPr>
              <w:t xml:space="preserve"> </w:t>
            </w:r>
            <w:r w:rsidRPr="006C6D24">
              <w:rPr>
                <w:sz w:val="24"/>
                <w:lang w:val="ru-RU"/>
              </w:rPr>
              <w:t>Е.</w:t>
            </w:r>
            <w:r w:rsidRPr="006C6D24">
              <w:rPr>
                <w:spacing w:val="-57"/>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Благинина</w:t>
            </w:r>
            <w:r w:rsidRPr="006C6D24">
              <w:rPr>
                <w:spacing w:val="-2"/>
                <w:sz w:val="24"/>
                <w:lang w:val="ru-RU"/>
              </w:rPr>
              <w:t xml:space="preserve"> </w:t>
            </w:r>
            <w:r w:rsidRPr="006C6D24">
              <w:rPr>
                <w:sz w:val="24"/>
                <w:lang w:val="ru-RU"/>
              </w:rPr>
              <w:t>«Котёнок»,</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лесу</w:t>
            </w:r>
            <w:r w:rsidRPr="006C6D24">
              <w:rPr>
                <w:spacing w:val="-1"/>
                <w:sz w:val="24"/>
                <w:lang w:val="ru-RU"/>
              </w:rPr>
              <w:t xml:space="preserve"> </w:t>
            </w:r>
            <w:r w:rsidRPr="006C6D24">
              <w:rPr>
                <w:sz w:val="24"/>
                <w:lang w:val="ru-RU"/>
              </w:rPr>
              <w:t>смешная</w:t>
            </w:r>
            <w:r w:rsidRPr="006C6D24">
              <w:rPr>
                <w:spacing w:val="-2"/>
                <w:sz w:val="24"/>
                <w:lang w:val="ru-RU"/>
              </w:rPr>
              <w:t xml:space="preserve"> </w:t>
            </w:r>
            <w:r w:rsidRPr="006C6D24">
              <w:rPr>
                <w:sz w:val="24"/>
                <w:lang w:val="ru-RU"/>
              </w:rPr>
              <w:t>птица»,</w:t>
            </w:r>
          </w:p>
          <w:p w:rsidR="006C6D24" w:rsidRPr="006C6D24" w:rsidRDefault="006C6D24">
            <w:pPr>
              <w:ind w:right="254"/>
              <w:rPr>
                <w:sz w:val="24"/>
                <w:lang w:val="ru-RU"/>
              </w:rPr>
            </w:pPr>
            <w:r w:rsidRPr="006C6D24">
              <w:rPr>
                <w:sz w:val="24"/>
                <w:lang w:val="ru-RU"/>
              </w:rPr>
              <w:t>«Жук, жук, где твой дом?», Э. Ю. Шим «Жук на</w:t>
            </w:r>
            <w:r w:rsidRPr="006C6D24">
              <w:rPr>
                <w:spacing w:val="1"/>
                <w:sz w:val="24"/>
                <w:lang w:val="ru-RU"/>
              </w:rPr>
              <w:t xml:space="preserve"> </w:t>
            </w:r>
            <w:r w:rsidRPr="006C6D24">
              <w:rPr>
                <w:sz w:val="24"/>
                <w:lang w:val="ru-RU"/>
              </w:rPr>
              <w:t>ниточке»,</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Д.</w:t>
            </w:r>
            <w:r w:rsidRPr="006C6D24">
              <w:rPr>
                <w:spacing w:val="-2"/>
                <w:sz w:val="24"/>
                <w:lang w:val="ru-RU"/>
              </w:rPr>
              <w:t xml:space="preserve"> </w:t>
            </w:r>
            <w:r w:rsidRPr="006C6D24">
              <w:rPr>
                <w:sz w:val="24"/>
                <w:lang w:val="ru-RU"/>
              </w:rPr>
              <w:t>Берестов</w:t>
            </w:r>
            <w:r w:rsidRPr="006C6D24">
              <w:rPr>
                <w:spacing w:val="-1"/>
                <w:sz w:val="24"/>
                <w:lang w:val="ru-RU"/>
              </w:rPr>
              <w:t xml:space="preserve"> </w:t>
            </w:r>
            <w:r w:rsidRPr="006C6D24">
              <w:rPr>
                <w:sz w:val="24"/>
                <w:lang w:val="ru-RU"/>
              </w:rPr>
              <w:t>«Выводок»,</w:t>
            </w:r>
            <w:r w:rsidRPr="006C6D24">
              <w:rPr>
                <w:spacing w:val="-2"/>
                <w:sz w:val="24"/>
                <w:lang w:val="ru-RU"/>
              </w:rPr>
              <w:t xml:space="preserve"> </w:t>
            </w:r>
            <w:r w:rsidRPr="006C6D24">
              <w:rPr>
                <w:sz w:val="24"/>
                <w:lang w:val="ru-RU"/>
              </w:rPr>
              <w:t>«Цыплята»,</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Михалков</w:t>
            </w:r>
            <w:r w:rsidRPr="006C6D24">
              <w:rPr>
                <w:spacing w:val="-1"/>
                <w:sz w:val="24"/>
                <w:lang w:val="ru-RU"/>
              </w:rPr>
              <w:t xml:space="preserve"> </w:t>
            </w:r>
            <w:r w:rsidRPr="006C6D24">
              <w:rPr>
                <w:sz w:val="24"/>
                <w:lang w:val="ru-RU"/>
              </w:rPr>
              <w:t>«Мой</w:t>
            </w:r>
            <w:r w:rsidRPr="006C6D24">
              <w:rPr>
                <w:spacing w:val="-1"/>
                <w:sz w:val="24"/>
                <w:lang w:val="ru-RU"/>
              </w:rPr>
              <w:t xml:space="preserve"> </w:t>
            </w:r>
            <w:r w:rsidRPr="006C6D24">
              <w:rPr>
                <w:sz w:val="24"/>
                <w:lang w:val="ru-RU"/>
              </w:rPr>
              <w:t>щенок», «Трезор»,</w:t>
            </w:r>
            <w:r w:rsidRPr="006C6D24">
              <w:rPr>
                <w:spacing w:val="-1"/>
                <w:sz w:val="24"/>
                <w:lang w:val="ru-RU"/>
              </w:rPr>
              <w:t xml:space="preserve"> </w:t>
            </w:r>
            <w:r w:rsidRPr="006C6D24">
              <w:rPr>
                <w:sz w:val="24"/>
                <w:lang w:val="ru-RU"/>
              </w:rPr>
              <w:t>«Зяблик»,</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w:t>
            </w:r>
          </w:p>
          <w:p w:rsidR="006C6D24" w:rsidRPr="006C6D24" w:rsidRDefault="006C6D24">
            <w:pPr>
              <w:ind w:right="811"/>
              <w:rPr>
                <w:sz w:val="24"/>
                <w:lang w:val="ru-RU"/>
              </w:rPr>
            </w:pPr>
            <w:r w:rsidRPr="006C6D24">
              <w:rPr>
                <w:sz w:val="24"/>
                <w:lang w:val="ru-RU"/>
              </w:rPr>
              <w:t>Токмакова «Купите собаку», «Разговор синицы и</w:t>
            </w:r>
            <w:r w:rsidRPr="006C6D24">
              <w:rPr>
                <w:spacing w:val="-57"/>
                <w:sz w:val="24"/>
                <w:lang w:val="ru-RU"/>
              </w:rPr>
              <w:t xml:space="preserve"> </w:t>
            </w:r>
            <w:r w:rsidRPr="006C6D24">
              <w:rPr>
                <w:sz w:val="24"/>
                <w:lang w:val="ru-RU"/>
              </w:rPr>
              <w:t>дятла»,</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Мазнин «Давайте</w:t>
            </w:r>
            <w:r w:rsidRPr="006C6D24">
              <w:rPr>
                <w:spacing w:val="-1"/>
                <w:sz w:val="24"/>
                <w:lang w:val="ru-RU"/>
              </w:rPr>
              <w:t xml:space="preserve"> </w:t>
            </w:r>
            <w:r w:rsidRPr="006C6D24">
              <w:rPr>
                <w:sz w:val="24"/>
                <w:lang w:val="ru-RU"/>
              </w:rPr>
              <w:t>дружить».</w:t>
            </w:r>
          </w:p>
          <w:p w:rsidR="006C6D24" w:rsidRPr="006C6D24" w:rsidRDefault="006C6D24">
            <w:pPr>
              <w:ind w:right="1041"/>
              <w:rPr>
                <w:sz w:val="24"/>
                <w:lang w:val="ru-RU"/>
              </w:rPr>
            </w:pPr>
            <w:r w:rsidRPr="006C6D24">
              <w:rPr>
                <w:sz w:val="24"/>
                <w:lang w:val="ru-RU"/>
              </w:rPr>
              <w:t>Учебный диалог по обсуждению прочитанного</w:t>
            </w:r>
            <w:r w:rsidRPr="006C6D24">
              <w:rPr>
                <w:spacing w:val="-57"/>
                <w:sz w:val="24"/>
                <w:lang w:val="ru-RU"/>
              </w:rPr>
              <w:t xml:space="preserve"> </w:t>
            </w:r>
            <w:r w:rsidRPr="006C6D24">
              <w:rPr>
                <w:sz w:val="24"/>
                <w:lang w:val="ru-RU"/>
              </w:rPr>
              <w:t>произведения:</w:t>
            </w:r>
          </w:p>
          <w:p w:rsidR="006C6D24" w:rsidRPr="006C6D24" w:rsidRDefault="006C6D24">
            <w:pPr>
              <w:ind w:right="308"/>
              <w:rPr>
                <w:sz w:val="24"/>
                <w:lang w:val="ru-RU"/>
              </w:rPr>
            </w:pPr>
            <w:r w:rsidRPr="006C6D24">
              <w:rPr>
                <w:sz w:val="24"/>
                <w:lang w:val="ru-RU"/>
              </w:rPr>
              <w:t>определение темы и главной мысли</w:t>
            </w:r>
            <w:r w:rsidRPr="006C6D24">
              <w:rPr>
                <w:i/>
                <w:sz w:val="24"/>
                <w:lang w:val="ru-RU"/>
              </w:rPr>
              <w:t xml:space="preserve">, </w:t>
            </w:r>
            <w:r w:rsidRPr="006C6D24">
              <w:rPr>
                <w:sz w:val="24"/>
                <w:lang w:val="ru-RU"/>
              </w:rPr>
              <w:t>осознание</w:t>
            </w:r>
            <w:r w:rsidRPr="006C6D24">
              <w:rPr>
                <w:spacing w:val="1"/>
                <w:sz w:val="24"/>
                <w:lang w:val="ru-RU"/>
              </w:rPr>
              <w:t xml:space="preserve"> </w:t>
            </w:r>
            <w:r w:rsidRPr="006C6D24">
              <w:rPr>
                <w:sz w:val="24"/>
                <w:lang w:val="ru-RU"/>
              </w:rPr>
              <w:t>нравственно-этического содержания произведения</w:t>
            </w:r>
            <w:r w:rsidRPr="006C6D24">
              <w:rPr>
                <w:spacing w:val="1"/>
                <w:sz w:val="24"/>
                <w:lang w:val="ru-RU"/>
              </w:rPr>
              <w:t xml:space="preserve"> </w:t>
            </w:r>
            <w:r w:rsidRPr="006C6D24">
              <w:rPr>
                <w:sz w:val="24"/>
                <w:lang w:val="ru-RU"/>
              </w:rPr>
              <w:t>(любовь и забота о братьях наших меньших, бережное</w:t>
            </w:r>
            <w:r w:rsidRPr="006C6D24">
              <w:rPr>
                <w:spacing w:val="-57"/>
                <w:sz w:val="24"/>
                <w:lang w:val="ru-RU"/>
              </w:rPr>
              <w:t xml:space="preserve"> </w:t>
            </w:r>
            <w:r w:rsidRPr="006C6D24">
              <w:rPr>
                <w:sz w:val="24"/>
                <w:lang w:val="ru-RU"/>
              </w:rPr>
              <w:t>отношение</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природе).</w:t>
            </w:r>
          </w:p>
          <w:p w:rsidR="006C6D24" w:rsidRPr="006C6D24" w:rsidRDefault="006C6D24">
            <w:pPr>
              <w:spacing w:before="1"/>
              <w:ind w:right="844"/>
              <w:rPr>
                <w:sz w:val="24"/>
                <w:lang w:val="ru-RU"/>
              </w:rPr>
            </w:pPr>
            <w:r w:rsidRPr="006C6D24">
              <w:rPr>
                <w:sz w:val="24"/>
                <w:lang w:val="ru-RU"/>
              </w:rPr>
              <w:t>Работа с текстом: нахождение в тексте слов,</w:t>
            </w:r>
            <w:r w:rsidRPr="006C6D24">
              <w:rPr>
                <w:spacing w:val="1"/>
                <w:sz w:val="24"/>
                <w:lang w:val="ru-RU"/>
              </w:rPr>
              <w:t xml:space="preserve"> </w:t>
            </w:r>
            <w:r w:rsidRPr="006C6D24">
              <w:rPr>
                <w:sz w:val="24"/>
                <w:lang w:val="ru-RU"/>
              </w:rPr>
              <w:t>характеризующих героя (внешность, поступки) в</w:t>
            </w:r>
            <w:r w:rsidRPr="006C6D24">
              <w:rPr>
                <w:spacing w:val="-58"/>
                <w:sz w:val="24"/>
                <w:lang w:val="ru-RU"/>
              </w:rPr>
              <w:t xml:space="preserve"> </w:t>
            </w:r>
            <w:r w:rsidRPr="006C6D24">
              <w:rPr>
                <w:sz w:val="24"/>
                <w:lang w:val="ru-RU"/>
              </w:rPr>
              <w:t>произведениях</w:t>
            </w:r>
            <w:r w:rsidRPr="006C6D24">
              <w:rPr>
                <w:spacing w:val="-4"/>
                <w:sz w:val="24"/>
                <w:lang w:val="ru-RU"/>
              </w:rPr>
              <w:t xml:space="preserve"> </w:t>
            </w:r>
            <w:r w:rsidRPr="006C6D24">
              <w:rPr>
                <w:sz w:val="24"/>
                <w:lang w:val="ru-RU"/>
              </w:rPr>
              <w:t>разных</w:t>
            </w:r>
            <w:r w:rsidRPr="006C6D24">
              <w:rPr>
                <w:spacing w:val="-6"/>
                <w:sz w:val="24"/>
                <w:lang w:val="ru-RU"/>
              </w:rPr>
              <w:t xml:space="preserve"> </w:t>
            </w:r>
            <w:r w:rsidRPr="006C6D24">
              <w:rPr>
                <w:sz w:val="24"/>
                <w:lang w:val="ru-RU"/>
              </w:rPr>
              <w:t>авторов</w:t>
            </w:r>
            <w:r w:rsidRPr="006C6D24">
              <w:rPr>
                <w:spacing w:val="-2"/>
                <w:sz w:val="24"/>
                <w:lang w:val="ru-RU"/>
              </w:rPr>
              <w:t xml:space="preserve"> </w:t>
            </w:r>
            <w:r w:rsidRPr="006C6D24">
              <w:rPr>
                <w:sz w:val="24"/>
                <w:lang w:val="ru-RU"/>
              </w:rPr>
              <w:t>(трёх-четырёх</w:t>
            </w:r>
            <w:r w:rsidRPr="006C6D24">
              <w:rPr>
                <w:spacing w:val="-1"/>
                <w:sz w:val="24"/>
                <w:lang w:val="ru-RU"/>
              </w:rPr>
              <w:t xml:space="preserve"> </w:t>
            </w:r>
            <w:r w:rsidRPr="006C6D24">
              <w:rPr>
                <w:sz w:val="24"/>
                <w:lang w:val="ru-RU"/>
              </w:rPr>
              <w:t>по</w:t>
            </w:r>
          </w:p>
          <w:p w:rsidR="006C6D24" w:rsidRPr="006C6D24" w:rsidRDefault="006C6D24">
            <w:pPr>
              <w:spacing w:line="257" w:lineRule="exact"/>
              <w:rPr>
                <w:sz w:val="24"/>
                <w:lang w:val="ru-RU"/>
              </w:rPr>
            </w:pPr>
            <w:r w:rsidRPr="006C6D24">
              <w:rPr>
                <w:sz w:val="24"/>
                <w:lang w:val="ru-RU"/>
              </w:rPr>
              <w:t>выбору).</w:t>
            </w:r>
            <w:r w:rsidRPr="006C6D24">
              <w:rPr>
                <w:spacing w:val="-2"/>
                <w:sz w:val="24"/>
                <w:lang w:val="ru-RU"/>
              </w:rPr>
              <w:t xml:space="preserve"> </w:t>
            </w:r>
            <w:r w:rsidRPr="006C6D24">
              <w:rPr>
                <w:sz w:val="24"/>
                <w:lang w:val="ru-RU"/>
              </w:rPr>
              <w:t>Например,</w:t>
            </w:r>
            <w:r w:rsidRPr="006C6D24">
              <w:rPr>
                <w:spacing w:val="-1"/>
                <w:sz w:val="24"/>
                <w:lang w:val="ru-RU"/>
              </w:rPr>
              <w:t xml:space="preserve"> </w:t>
            </w:r>
            <w:r w:rsidRPr="006C6D24">
              <w:rPr>
                <w:sz w:val="24"/>
                <w:lang w:val="ru-RU"/>
              </w:rPr>
              <w:t>Н. И.</w:t>
            </w:r>
            <w:r w:rsidRPr="006C6D24">
              <w:rPr>
                <w:spacing w:val="-2"/>
                <w:sz w:val="24"/>
                <w:lang w:val="ru-RU"/>
              </w:rPr>
              <w:t xml:space="preserve"> </w:t>
            </w:r>
            <w:r w:rsidRPr="006C6D24">
              <w:rPr>
                <w:sz w:val="24"/>
                <w:lang w:val="ru-RU"/>
              </w:rPr>
              <w:t>Сладков</w:t>
            </w:r>
            <w:r w:rsidRPr="006C6D24">
              <w:rPr>
                <w:spacing w:val="-1"/>
                <w:sz w:val="24"/>
                <w:lang w:val="ru-RU"/>
              </w:rPr>
              <w:t xml:space="preserve"> </w:t>
            </w:r>
            <w:r w:rsidRPr="006C6D24">
              <w:rPr>
                <w:sz w:val="24"/>
                <w:lang w:val="ru-RU"/>
              </w:rPr>
              <w:t>«Лисица</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Ёж»,</w:t>
            </w:r>
            <w:r w:rsidRPr="006C6D24">
              <w:rPr>
                <w:spacing w:val="-1"/>
                <w:sz w:val="24"/>
                <w:lang w:val="ru-RU"/>
              </w:rPr>
              <w:t xml:space="preserve"> </w:t>
            </w:r>
            <w:r w:rsidRPr="006C6D24">
              <w:rPr>
                <w:sz w:val="24"/>
                <w:lang w:val="ru-RU"/>
              </w:rPr>
              <w:t>М.</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8279"/>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08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81"/>
              <w:rPr>
                <w:sz w:val="24"/>
                <w:lang w:val="ru-RU"/>
              </w:rPr>
            </w:pPr>
            <w:r w:rsidRPr="006C6D24">
              <w:rPr>
                <w:sz w:val="24"/>
                <w:lang w:val="ru-RU"/>
              </w:rPr>
              <w:t>М. Пришвин «Ёж», Ю. Н. Могутин «Убежал», Б. В.</w:t>
            </w:r>
            <w:r w:rsidRPr="006C6D24">
              <w:rPr>
                <w:spacing w:val="-57"/>
                <w:sz w:val="24"/>
                <w:lang w:val="ru-RU"/>
              </w:rPr>
              <w:t xml:space="preserve"> </w:t>
            </w:r>
            <w:r w:rsidRPr="006C6D24">
              <w:rPr>
                <w:sz w:val="24"/>
                <w:lang w:val="ru-RU"/>
              </w:rPr>
              <w:t>Заходер</w:t>
            </w:r>
            <w:r w:rsidRPr="006C6D24">
              <w:rPr>
                <w:spacing w:val="-3"/>
                <w:sz w:val="24"/>
                <w:lang w:val="ru-RU"/>
              </w:rPr>
              <w:t xml:space="preserve"> </w:t>
            </w:r>
            <w:r w:rsidRPr="006C6D24">
              <w:rPr>
                <w:sz w:val="24"/>
                <w:lang w:val="ru-RU"/>
              </w:rPr>
              <w:t>«Ёжик»,</w:t>
            </w:r>
            <w:r w:rsidRPr="006C6D24">
              <w:rPr>
                <w:spacing w:val="-2"/>
                <w:sz w:val="24"/>
                <w:lang w:val="ru-RU"/>
              </w:rPr>
              <w:t xml:space="preserve"> </w:t>
            </w:r>
            <w:r w:rsidRPr="006C6D24">
              <w:rPr>
                <w:sz w:val="24"/>
                <w:lang w:val="ru-RU"/>
              </w:rPr>
              <w:t>Е.</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Чарушин</w:t>
            </w:r>
            <w:r w:rsidRPr="006C6D24">
              <w:rPr>
                <w:spacing w:val="-3"/>
                <w:sz w:val="24"/>
                <w:lang w:val="ru-RU"/>
              </w:rPr>
              <w:t xml:space="preserve"> </w:t>
            </w:r>
            <w:r w:rsidRPr="006C6D24">
              <w:rPr>
                <w:sz w:val="24"/>
                <w:lang w:val="ru-RU"/>
              </w:rPr>
              <w:t>«Томка»,</w:t>
            </w:r>
            <w:r w:rsidRPr="006C6D24">
              <w:rPr>
                <w:spacing w:val="-2"/>
                <w:sz w:val="24"/>
                <w:lang w:val="ru-RU"/>
              </w:rPr>
              <w:t xml:space="preserve"> </w:t>
            </w:r>
            <w:r w:rsidRPr="006C6D24">
              <w:rPr>
                <w:sz w:val="24"/>
                <w:lang w:val="ru-RU"/>
              </w:rPr>
              <w:t>«Томка</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корова», «Томкины сны». Упражнение на</w:t>
            </w:r>
            <w:r w:rsidRPr="006C6D24">
              <w:rPr>
                <w:spacing w:val="1"/>
                <w:sz w:val="24"/>
                <w:lang w:val="ru-RU"/>
              </w:rPr>
              <w:t xml:space="preserve"> </w:t>
            </w:r>
            <w:r w:rsidRPr="006C6D24">
              <w:rPr>
                <w:sz w:val="24"/>
                <w:lang w:val="ru-RU"/>
              </w:rPr>
              <w:t>восстановление последовательности событий в</w:t>
            </w:r>
            <w:r w:rsidRPr="006C6D24">
              <w:rPr>
                <w:spacing w:val="1"/>
                <w:sz w:val="24"/>
                <w:lang w:val="ru-RU"/>
              </w:rPr>
              <w:t xml:space="preserve"> </w:t>
            </w:r>
            <w:r w:rsidRPr="006C6D24">
              <w:rPr>
                <w:sz w:val="24"/>
                <w:lang w:val="ru-RU"/>
              </w:rPr>
              <w:t>произведении: чтение по частям, придумывание</w:t>
            </w:r>
            <w:r w:rsidRPr="006C6D24">
              <w:rPr>
                <w:spacing w:val="1"/>
                <w:sz w:val="24"/>
                <w:lang w:val="ru-RU"/>
              </w:rPr>
              <w:t xml:space="preserve"> </w:t>
            </w:r>
            <w:r w:rsidRPr="006C6D24">
              <w:rPr>
                <w:sz w:val="24"/>
                <w:lang w:val="ru-RU"/>
              </w:rPr>
              <w:t>заголовка</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каждой</w:t>
            </w:r>
            <w:r w:rsidRPr="006C6D24">
              <w:rPr>
                <w:spacing w:val="-2"/>
                <w:sz w:val="24"/>
                <w:lang w:val="ru-RU"/>
              </w:rPr>
              <w:t xml:space="preserve"> </w:t>
            </w:r>
            <w:r w:rsidRPr="006C6D24">
              <w:rPr>
                <w:sz w:val="24"/>
                <w:lang w:val="ru-RU"/>
              </w:rPr>
              <w:t>части,</w:t>
            </w:r>
            <w:r w:rsidRPr="006C6D24">
              <w:rPr>
                <w:spacing w:val="-1"/>
                <w:sz w:val="24"/>
                <w:lang w:val="ru-RU"/>
              </w:rPr>
              <w:t xml:space="preserve"> </w:t>
            </w:r>
            <w:r w:rsidRPr="006C6D24">
              <w:rPr>
                <w:sz w:val="24"/>
                <w:lang w:val="ru-RU"/>
              </w:rPr>
              <w:t>составление</w:t>
            </w:r>
            <w:r w:rsidRPr="006C6D24">
              <w:rPr>
                <w:spacing w:val="-3"/>
                <w:sz w:val="24"/>
                <w:lang w:val="ru-RU"/>
              </w:rPr>
              <w:t xml:space="preserve"> </w:t>
            </w:r>
            <w:r w:rsidRPr="006C6D24">
              <w:rPr>
                <w:sz w:val="24"/>
                <w:lang w:val="ru-RU"/>
              </w:rPr>
              <w:t>плана</w:t>
            </w:r>
            <w:r w:rsidRPr="006C6D24">
              <w:rPr>
                <w:spacing w:val="-2"/>
                <w:sz w:val="24"/>
                <w:lang w:val="ru-RU"/>
              </w:rPr>
              <w:t xml:space="preserve"> </w:t>
            </w:r>
            <w:r w:rsidRPr="006C6D24">
              <w:rPr>
                <w:sz w:val="24"/>
                <w:lang w:val="ru-RU"/>
              </w:rPr>
              <w:t>(под</w:t>
            </w:r>
          </w:p>
          <w:p w:rsidR="006C6D24" w:rsidRPr="006C6D24" w:rsidRDefault="006C6D24">
            <w:pPr>
              <w:ind w:right="381"/>
              <w:rPr>
                <w:sz w:val="24"/>
                <w:lang w:val="ru-RU"/>
              </w:rPr>
            </w:pPr>
            <w:r w:rsidRPr="006C6D24">
              <w:rPr>
                <w:sz w:val="24"/>
                <w:lang w:val="ru-RU"/>
              </w:rPr>
              <w:t>руководством учителя). Пересказ (устно) содержания</w:t>
            </w:r>
            <w:r w:rsidRPr="006C6D24">
              <w:rPr>
                <w:spacing w:val="-58"/>
                <w:sz w:val="24"/>
                <w:lang w:val="ru-RU"/>
              </w:rPr>
              <w:t xml:space="preserve"> </w:t>
            </w:r>
            <w:r w:rsidRPr="006C6D24">
              <w:rPr>
                <w:sz w:val="24"/>
                <w:lang w:val="ru-RU"/>
              </w:rPr>
              <w:t>произведения с соблюдением последовательности</w:t>
            </w:r>
            <w:r w:rsidRPr="006C6D24">
              <w:rPr>
                <w:spacing w:val="1"/>
                <w:sz w:val="24"/>
                <w:lang w:val="ru-RU"/>
              </w:rPr>
              <w:t xml:space="preserve"> </w:t>
            </w:r>
            <w:r w:rsidRPr="006C6D24">
              <w:rPr>
                <w:sz w:val="24"/>
                <w:lang w:val="ru-RU"/>
              </w:rPr>
              <w:t>событий</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опорой</w:t>
            </w:r>
            <w:r w:rsidRPr="006C6D24">
              <w:rPr>
                <w:spacing w:val="-2"/>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ключевые</w:t>
            </w:r>
            <w:r w:rsidRPr="006C6D24">
              <w:rPr>
                <w:spacing w:val="1"/>
                <w:sz w:val="24"/>
                <w:lang w:val="ru-RU"/>
              </w:rPr>
              <w:t xml:space="preserve"> </w:t>
            </w:r>
            <w:r w:rsidRPr="006C6D24">
              <w:rPr>
                <w:sz w:val="24"/>
                <w:lang w:val="ru-RU"/>
              </w:rPr>
              <w:t>слова.</w:t>
            </w:r>
          </w:p>
          <w:p w:rsidR="006C6D24" w:rsidRPr="006C6D24" w:rsidRDefault="006C6D24">
            <w:pPr>
              <w:ind w:right="202"/>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текстом</w:t>
            </w:r>
            <w:r w:rsidRPr="006C6D24">
              <w:rPr>
                <w:spacing w:val="-4"/>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характеристика</w:t>
            </w:r>
            <w:r w:rsidRPr="006C6D24">
              <w:rPr>
                <w:spacing w:val="-4"/>
                <w:sz w:val="24"/>
                <w:lang w:val="ru-RU"/>
              </w:rPr>
              <w:t xml:space="preserve"> </w:t>
            </w:r>
            <w:r w:rsidRPr="006C6D24">
              <w:rPr>
                <w:sz w:val="24"/>
                <w:lang w:val="ru-RU"/>
              </w:rPr>
              <w:t>героев.</w:t>
            </w:r>
            <w:r w:rsidRPr="006C6D24">
              <w:rPr>
                <w:spacing w:val="-57"/>
                <w:sz w:val="24"/>
                <w:lang w:val="ru-RU"/>
              </w:rPr>
              <w:t xml:space="preserve"> </w:t>
            </w:r>
            <w:r w:rsidRPr="006C6D24">
              <w:rPr>
                <w:sz w:val="24"/>
                <w:lang w:val="ru-RU"/>
              </w:rPr>
              <w:t>Задание на сравнение художественного и научно-</w:t>
            </w:r>
            <w:r w:rsidRPr="006C6D24">
              <w:rPr>
                <w:spacing w:val="1"/>
                <w:sz w:val="24"/>
                <w:lang w:val="ru-RU"/>
              </w:rPr>
              <w:t xml:space="preserve"> </w:t>
            </w:r>
            <w:r w:rsidRPr="006C6D24">
              <w:rPr>
                <w:sz w:val="24"/>
                <w:lang w:val="ru-RU"/>
              </w:rPr>
              <w:t>познавательного текстов: сходство и различия, цель</w:t>
            </w:r>
            <w:r w:rsidRPr="006C6D24">
              <w:rPr>
                <w:spacing w:val="1"/>
                <w:sz w:val="24"/>
                <w:lang w:val="ru-RU"/>
              </w:rPr>
              <w:t xml:space="preserve"> </w:t>
            </w:r>
            <w:r w:rsidRPr="006C6D24">
              <w:rPr>
                <w:sz w:val="24"/>
                <w:lang w:val="ru-RU"/>
              </w:rPr>
              <w:t>создания, формулировка вопросов к фактическому</w:t>
            </w:r>
            <w:r w:rsidRPr="006C6D24">
              <w:rPr>
                <w:spacing w:val="1"/>
                <w:sz w:val="24"/>
                <w:lang w:val="ru-RU"/>
              </w:rPr>
              <w:t xml:space="preserve"> </w:t>
            </w:r>
            <w:r w:rsidRPr="006C6D24">
              <w:rPr>
                <w:sz w:val="24"/>
                <w:lang w:val="ru-RU"/>
              </w:rPr>
              <w:t>содержанию</w:t>
            </w:r>
            <w:r w:rsidRPr="006C6D24">
              <w:rPr>
                <w:spacing w:val="-1"/>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Например,</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Д.</w:t>
            </w:r>
            <w:r w:rsidRPr="006C6D24">
              <w:rPr>
                <w:spacing w:val="-1"/>
                <w:sz w:val="24"/>
                <w:lang w:val="ru-RU"/>
              </w:rPr>
              <w:t xml:space="preserve"> </w:t>
            </w:r>
            <w:r w:rsidRPr="006C6D24">
              <w:rPr>
                <w:sz w:val="24"/>
                <w:lang w:val="ru-RU"/>
              </w:rPr>
              <w:t>Берестов</w:t>
            </w:r>
          </w:p>
          <w:p w:rsidR="006C6D24" w:rsidRPr="006C6D24" w:rsidRDefault="006C6D24">
            <w:pPr>
              <w:ind w:right="142"/>
              <w:rPr>
                <w:sz w:val="24"/>
                <w:lang w:val="ru-RU"/>
              </w:rPr>
            </w:pPr>
            <w:r w:rsidRPr="006C6D24">
              <w:rPr>
                <w:sz w:val="24"/>
                <w:lang w:val="ru-RU"/>
              </w:rPr>
              <w:t>«Лягушата», В. В. Бианки «Голубые лягушки», М. С.</w:t>
            </w:r>
            <w:r w:rsidRPr="006C6D24">
              <w:rPr>
                <w:spacing w:val="1"/>
                <w:sz w:val="24"/>
                <w:lang w:val="ru-RU"/>
              </w:rPr>
              <w:t xml:space="preserve"> </w:t>
            </w:r>
            <w:r w:rsidRPr="006C6D24">
              <w:rPr>
                <w:sz w:val="24"/>
                <w:lang w:val="ru-RU"/>
              </w:rPr>
              <w:t>Пляцковский «Цап Царапыч», Г. В. Сапгир «Кошка»,</w:t>
            </w:r>
            <w:r w:rsidRPr="006C6D24">
              <w:rPr>
                <w:spacing w:val="1"/>
                <w:sz w:val="24"/>
                <w:lang w:val="ru-RU"/>
              </w:rPr>
              <w:t xml:space="preserve"> </w:t>
            </w:r>
            <w:r w:rsidRPr="006C6D24">
              <w:rPr>
                <w:sz w:val="24"/>
                <w:lang w:val="ru-RU"/>
              </w:rPr>
              <w:t>загадки о животных. Обращение к справочной</w:t>
            </w:r>
            <w:r w:rsidRPr="006C6D24">
              <w:rPr>
                <w:spacing w:val="1"/>
                <w:sz w:val="24"/>
                <w:lang w:val="ru-RU"/>
              </w:rPr>
              <w:t xml:space="preserve"> </w:t>
            </w:r>
            <w:r w:rsidRPr="006C6D24">
              <w:rPr>
                <w:sz w:val="24"/>
                <w:lang w:val="ru-RU"/>
              </w:rPr>
              <w:t>литературе для расширения своих знаний и получения</w:t>
            </w:r>
            <w:r w:rsidRPr="006C6D24">
              <w:rPr>
                <w:spacing w:val="1"/>
                <w:sz w:val="24"/>
                <w:lang w:val="ru-RU"/>
              </w:rPr>
              <w:t xml:space="preserve"> </w:t>
            </w:r>
            <w:r w:rsidRPr="006C6D24">
              <w:rPr>
                <w:sz w:val="24"/>
                <w:lang w:val="ru-RU"/>
              </w:rPr>
              <w:t>дополнительной информации о животных. Составление</w:t>
            </w:r>
            <w:r w:rsidRPr="006C6D24">
              <w:rPr>
                <w:spacing w:val="-57"/>
                <w:sz w:val="24"/>
                <w:lang w:val="ru-RU"/>
              </w:rPr>
              <w:t xml:space="preserve"> </w:t>
            </w:r>
            <w:r w:rsidRPr="006C6D24">
              <w:rPr>
                <w:sz w:val="24"/>
                <w:lang w:val="ru-RU"/>
              </w:rPr>
              <w:t>высказывания (не менее 3 предложений) о своём</w:t>
            </w:r>
            <w:r w:rsidRPr="006C6D24">
              <w:rPr>
                <w:spacing w:val="1"/>
                <w:sz w:val="24"/>
                <w:lang w:val="ru-RU"/>
              </w:rPr>
              <w:t xml:space="preserve"> </w:t>
            </w:r>
            <w:r w:rsidRPr="006C6D24">
              <w:rPr>
                <w:sz w:val="24"/>
                <w:lang w:val="ru-RU"/>
              </w:rPr>
              <w:t>отношении к животным, природе, сочинение рассказа о</w:t>
            </w:r>
            <w:r w:rsidRPr="006C6D24">
              <w:rPr>
                <w:spacing w:val="-57"/>
                <w:sz w:val="24"/>
                <w:lang w:val="ru-RU"/>
              </w:rPr>
              <w:t xml:space="preserve"> </w:t>
            </w:r>
            <w:r w:rsidRPr="006C6D24">
              <w:rPr>
                <w:sz w:val="24"/>
                <w:lang w:val="ru-RU"/>
              </w:rPr>
              <w:t>любимом питомце (собаке, кошке) с использованием</w:t>
            </w:r>
            <w:r w:rsidRPr="006C6D24">
              <w:rPr>
                <w:spacing w:val="1"/>
                <w:sz w:val="24"/>
                <w:lang w:val="ru-RU"/>
              </w:rPr>
              <w:t xml:space="preserve"> </w:t>
            </w:r>
            <w:r w:rsidRPr="006C6D24">
              <w:rPr>
                <w:sz w:val="24"/>
                <w:lang w:val="ru-RU"/>
              </w:rPr>
              <w:t>рисунков. Работа в парах: сравнение предложенных</w:t>
            </w:r>
            <w:r w:rsidRPr="006C6D24">
              <w:rPr>
                <w:spacing w:val="1"/>
                <w:sz w:val="24"/>
                <w:lang w:val="ru-RU"/>
              </w:rPr>
              <w:t xml:space="preserve"> </w:t>
            </w:r>
            <w:r w:rsidRPr="006C6D24">
              <w:rPr>
                <w:sz w:val="24"/>
                <w:lang w:val="ru-RU"/>
              </w:rPr>
              <w:t>произведений по автору, теме, главной мысли,</w:t>
            </w:r>
            <w:r w:rsidRPr="006C6D24">
              <w:rPr>
                <w:spacing w:val="1"/>
                <w:sz w:val="24"/>
                <w:lang w:val="ru-RU"/>
              </w:rPr>
              <w:t xml:space="preserve"> </w:t>
            </w:r>
            <w:r w:rsidRPr="006C6D24">
              <w:rPr>
                <w:sz w:val="24"/>
                <w:lang w:val="ru-RU"/>
              </w:rPr>
              <w:t>заполнение таблицы. Проверка своей работы и оценка</w:t>
            </w:r>
            <w:r w:rsidRPr="006C6D24">
              <w:rPr>
                <w:spacing w:val="1"/>
                <w:sz w:val="24"/>
                <w:lang w:val="ru-RU"/>
              </w:rPr>
              <w:t xml:space="preserve"> </w:t>
            </w:r>
            <w:r w:rsidRPr="006C6D24">
              <w:rPr>
                <w:sz w:val="24"/>
                <w:lang w:val="ru-RU"/>
              </w:rPr>
              <w:t>своей</w:t>
            </w:r>
            <w:r w:rsidRPr="006C6D24">
              <w:rPr>
                <w:spacing w:val="-2"/>
                <w:sz w:val="24"/>
                <w:lang w:val="ru-RU"/>
              </w:rPr>
              <w:t xml:space="preserve"> </w:t>
            </w:r>
            <w:r w:rsidRPr="006C6D24">
              <w:rPr>
                <w:sz w:val="24"/>
                <w:lang w:val="ru-RU"/>
              </w:rPr>
              <w:t>деятельности (по</w:t>
            </w:r>
            <w:r w:rsidRPr="006C6D24">
              <w:rPr>
                <w:spacing w:val="-3"/>
                <w:sz w:val="24"/>
                <w:lang w:val="ru-RU"/>
              </w:rPr>
              <w:t xml:space="preserve"> </w:t>
            </w:r>
            <w:r w:rsidRPr="006C6D24">
              <w:rPr>
                <w:sz w:val="24"/>
                <w:lang w:val="ru-RU"/>
              </w:rPr>
              <w:t>предложенным</w:t>
            </w:r>
            <w:r w:rsidRPr="006C6D24">
              <w:rPr>
                <w:spacing w:val="-1"/>
                <w:sz w:val="24"/>
                <w:lang w:val="ru-RU"/>
              </w:rPr>
              <w:t xml:space="preserve"> </w:t>
            </w:r>
            <w:r w:rsidRPr="006C6D24">
              <w:rPr>
                <w:sz w:val="24"/>
                <w:lang w:val="ru-RU"/>
              </w:rPr>
              <w:t>критериям).</w:t>
            </w:r>
          </w:p>
          <w:p w:rsidR="006C6D24" w:rsidRPr="006C6D24" w:rsidRDefault="006C6D24">
            <w:pPr>
              <w:spacing w:line="274" w:lineRule="exact"/>
              <w:rPr>
                <w:sz w:val="24"/>
                <w:lang w:val="ru-RU"/>
              </w:rPr>
            </w:pPr>
            <w:r w:rsidRPr="006C6D24">
              <w:rPr>
                <w:sz w:val="24"/>
                <w:lang w:val="ru-RU"/>
              </w:rPr>
              <w:t>Интерпретация</w:t>
            </w:r>
            <w:r w:rsidRPr="006C6D24">
              <w:rPr>
                <w:spacing w:val="-6"/>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творческой</w:t>
            </w:r>
          </w:p>
          <w:p w:rsidR="006C6D24" w:rsidRPr="006C6D24" w:rsidRDefault="006C6D24">
            <w:pPr>
              <w:rPr>
                <w:sz w:val="24"/>
                <w:lang w:val="ru-RU"/>
              </w:rPr>
            </w:pPr>
            <w:r w:rsidRPr="006C6D24">
              <w:rPr>
                <w:sz w:val="24"/>
                <w:lang w:val="ru-RU"/>
              </w:rPr>
              <w:t>деятельности:</w:t>
            </w:r>
            <w:r w:rsidRPr="006C6D24">
              <w:rPr>
                <w:spacing w:val="-6"/>
                <w:sz w:val="24"/>
                <w:lang w:val="ru-RU"/>
              </w:rPr>
              <w:t xml:space="preserve"> </w:t>
            </w:r>
            <w:r w:rsidRPr="006C6D24">
              <w:rPr>
                <w:sz w:val="24"/>
                <w:lang w:val="ru-RU"/>
              </w:rPr>
              <w:t>инсценирование</w:t>
            </w:r>
            <w:r w:rsidRPr="006C6D24">
              <w:rPr>
                <w:spacing w:val="-4"/>
                <w:sz w:val="24"/>
                <w:lang w:val="ru-RU"/>
              </w:rPr>
              <w:t xml:space="preserve"> </w:t>
            </w:r>
            <w:r w:rsidRPr="006C6D24">
              <w:rPr>
                <w:sz w:val="24"/>
                <w:lang w:val="ru-RU"/>
              </w:rPr>
              <w:t>отдельных</w:t>
            </w:r>
            <w:r w:rsidRPr="006C6D24">
              <w:rPr>
                <w:spacing w:val="-3"/>
                <w:sz w:val="24"/>
                <w:lang w:val="ru-RU"/>
              </w:rPr>
              <w:t xml:space="preserve"> </w:t>
            </w:r>
            <w:r w:rsidRPr="006C6D24">
              <w:rPr>
                <w:sz w:val="24"/>
                <w:lang w:val="ru-RU"/>
              </w:rPr>
              <w:t>эпизодов,</w:t>
            </w:r>
          </w:p>
          <w:p w:rsidR="006C6D24" w:rsidRPr="006C6D24" w:rsidRDefault="006C6D24">
            <w:pPr>
              <w:spacing w:line="270" w:lineRule="atLeast"/>
              <w:ind w:right="444"/>
              <w:rPr>
                <w:sz w:val="24"/>
                <w:lang w:val="ru-RU"/>
              </w:rPr>
            </w:pPr>
            <w:r w:rsidRPr="006C6D24">
              <w:rPr>
                <w:sz w:val="24"/>
                <w:lang w:val="ru-RU"/>
              </w:rPr>
              <w:t>отрывков из произведений о животных. Составление</w:t>
            </w:r>
            <w:r w:rsidRPr="006C6D24">
              <w:rPr>
                <w:spacing w:val="-57"/>
                <w:sz w:val="24"/>
                <w:lang w:val="ru-RU"/>
              </w:rPr>
              <w:t xml:space="preserve"> </w:t>
            </w:r>
            <w:r w:rsidRPr="006C6D24">
              <w:rPr>
                <w:sz w:val="24"/>
                <w:lang w:val="ru-RU"/>
              </w:rPr>
              <w:t>выставки</w:t>
            </w:r>
            <w:r w:rsidRPr="006C6D24">
              <w:rPr>
                <w:spacing w:val="-1"/>
                <w:sz w:val="24"/>
                <w:lang w:val="ru-RU"/>
              </w:rPr>
              <w:t xml:space="preserve"> </w:t>
            </w:r>
            <w:r w:rsidRPr="006C6D24">
              <w:rPr>
                <w:sz w:val="24"/>
                <w:lang w:val="ru-RU"/>
              </w:rPr>
              <w:t>книг</w:t>
            </w:r>
            <w:r w:rsidRPr="006C6D24">
              <w:rPr>
                <w:spacing w:val="-3"/>
                <w:sz w:val="24"/>
                <w:lang w:val="ru-RU"/>
              </w:rPr>
              <w:t xml:space="preserve"> </w:t>
            </w:r>
            <w:r w:rsidRPr="006C6D24">
              <w:rPr>
                <w:sz w:val="24"/>
                <w:lang w:val="ru-RU"/>
              </w:rPr>
              <w:t>по изучаемой</w:t>
            </w:r>
            <w:r w:rsidRPr="006C6D24">
              <w:rPr>
                <w:spacing w:val="-1"/>
                <w:sz w:val="24"/>
                <w:lang w:val="ru-RU"/>
              </w:rPr>
              <w:t xml:space="preserve"> </w:t>
            </w:r>
            <w:r w:rsidRPr="006C6D24">
              <w:rPr>
                <w:sz w:val="24"/>
                <w:lang w:val="ru-RU"/>
              </w:rPr>
              <w:t>теме</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1381"/>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rPr>
                <w:sz w:val="24"/>
              </w:rPr>
            </w:pPr>
            <w:r>
              <w:rPr>
                <w:sz w:val="24"/>
              </w:rPr>
              <w:t>6.</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ind w:right="384"/>
              <w:jc w:val="center"/>
              <w:rPr>
                <w:sz w:val="24"/>
              </w:rPr>
            </w:pPr>
            <w:r>
              <w:rPr>
                <w:sz w:val="24"/>
              </w:rPr>
              <w:t>Произведения</w:t>
            </w:r>
            <w:r>
              <w:rPr>
                <w:spacing w:val="-57"/>
                <w:sz w:val="24"/>
              </w:rPr>
              <w:t xml:space="preserve"> </w:t>
            </w:r>
            <w:r>
              <w:rPr>
                <w:sz w:val="24"/>
              </w:rPr>
              <w:t>о</w:t>
            </w:r>
            <w:r>
              <w:rPr>
                <w:spacing w:val="-1"/>
                <w:sz w:val="24"/>
              </w:rPr>
              <w:t xml:space="preserve"> </w:t>
            </w:r>
            <w:r>
              <w:rPr>
                <w:sz w:val="24"/>
              </w:rPr>
              <w:t>маме</w:t>
            </w:r>
          </w:p>
          <w:p w:rsidR="006C6D24" w:rsidRDefault="006C6D24">
            <w:pPr>
              <w:ind w:right="220"/>
              <w:jc w:val="center"/>
              <w:rPr>
                <w:sz w:val="24"/>
              </w:rPr>
            </w:pPr>
            <w:r>
              <w:rPr>
                <w:sz w:val="24"/>
              </w:rPr>
              <w:t>(3</w:t>
            </w:r>
            <w:r>
              <w:rPr>
                <w:spacing w:val="-1"/>
                <w:sz w:val="24"/>
              </w:rPr>
              <w:t xml:space="preserve"> </w:t>
            </w:r>
            <w:r>
              <w:rPr>
                <w:sz w:val="24"/>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0" w:lineRule="atLeast"/>
              <w:ind w:right="388"/>
              <w:rPr>
                <w:sz w:val="24"/>
                <w:lang w:val="ru-RU"/>
              </w:rPr>
            </w:pPr>
            <w:r w:rsidRPr="006C6D24">
              <w:rPr>
                <w:sz w:val="24"/>
                <w:lang w:val="ru-RU"/>
              </w:rPr>
              <w:t>Восприятие и</w:t>
            </w:r>
            <w:r w:rsidRPr="006C6D24">
              <w:rPr>
                <w:spacing w:val="1"/>
                <w:sz w:val="24"/>
                <w:lang w:val="ru-RU"/>
              </w:rPr>
              <w:t xml:space="preserve"> </w:t>
            </w:r>
            <w:r w:rsidRPr="006C6D24">
              <w:rPr>
                <w:sz w:val="24"/>
                <w:lang w:val="ru-RU"/>
              </w:rPr>
              <w:t>самостоятельное чтение</w:t>
            </w:r>
            <w:r w:rsidRPr="006C6D24">
              <w:rPr>
                <w:spacing w:val="1"/>
                <w:sz w:val="24"/>
                <w:lang w:val="ru-RU"/>
              </w:rPr>
              <w:t xml:space="preserve"> </w:t>
            </w:r>
            <w:r w:rsidRPr="006C6D24">
              <w:rPr>
                <w:sz w:val="24"/>
                <w:lang w:val="ru-RU"/>
              </w:rPr>
              <w:t>разножанровых</w:t>
            </w:r>
            <w:r w:rsidRPr="006C6D24">
              <w:rPr>
                <w:spacing w:val="1"/>
                <w:sz w:val="24"/>
                <w:lang w:val="ru-RU"/>
              </w:rPr>
              <w:t xml:space="preserve"> </w:t>
            </w:r>
            <w:r w:rsidRPr="006C6D24">
              <w:rPr>
                <w:sz w:val="24"/>
                <w:lang w:val="ru-RU"/>
              </w:rPr>
              <w:t>произведений о маме (на</w:t>
            </w:r>
            <w:r w:rsidRPr="006C6D24">
              <w:rPr>
                <w:spacing w:val="-58"/>
                <w:sz w:val="24"/>
                <w:lang w:val="ru-RU"/>
              </w:rPr>
              <w:t xml:space="preserve"> </w:t>
            </w:r>
            <w:r w:rsidRPr="006C6D24">
              <w:rPr>
                <w:sz w:val="24"/>
                <w:lang w:val="ru-RU"/>
              </w:rPr>
              <w:t>примере</w:t>
            </w:r>
            <w:r w:rsidRPr="006C6D24">
              <w:rPr>
                <w:spacing w:val="-2"/>
                <w:sz w:val="24"/>
                <w:lang w:val="ru-RU"/>
              </w:rPr>
              <w:t xml:space="preserve"> </w:t>
            </w:r>
            <w:r w:rsidRPr="006C6D24">
              <w:rPr>
                <w:sz w:val="24"/>
                <w:lang w:val="ru-RU"/>
              </w:rPr>
              <w:t>доступных</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2479"/>
              <w:rPr>
                <w:sz w:val="24"/>
                <w:lang w:val="ru-RU"/>
              </w:rPr>
            </w:pPr>
            <w:r w:rsidRPr="006C6D24">
              <w:rPr>
                <w:sz w:val="24"/>
                <w:lang w:val="ru-RU"/>
              </w:rPr>
              <w:t>Беседа по выявлению понимания</w:t>
            </w:r>
            <w:r w:rsidRPr="006C6D24">
              <w:rPr>
                <w:spacing w:val="-57"/>
                <w:sz w:val="24"/>
                <w:lang w:val="ru-RU"/>
              </w:rPr>
              <w:t xml:space="preserve"> </w:t>
            </w:r>
            <w:r w:rsidRPr="006C6D24">
              <w:rPr>
                <w:sz w:val="24"/>
                <w:lang w:val="ru-RU"/>
              </w:rPr>
              <w:t>прослушанного/прочитанного</w:t>
            </w:r>
          </w:p>
          <w:p w:rsidR="006C6D24" w:rsidRPr="006C6D24" w:rsidRDefault="006C6D24">
            <w:pPr>
              <w:spacing w:line="270" w:lineRule="atLeast"/>
              <w:ind w:right="93"/>
              <w:rPr>
                <w:sz w:val="24"/>
                <w:lang w:val="ru-RU"/>
              </w:rPr>
            </w:pPr>
            <w:r w:rsidRPr="006C6D24">
              <w:rPr>
                <w:sz w:val="24"/>
                <w:lang w:val="ru-RU"/>
              </w:rPr>
              <w:t>произведения, ответы на вопросы о впечатлении от</w:t>
            </w:r>
            <w:r w:rsidRPr="006C6D24">
              <w:rPr>
                <w:spacing w:val="1"/>
                <w:sz w:val="24"/>
                <w:lang w:val="ru-RU"/>
              </w:rPr>
              <w:t xml:space="preserve"> </w:t>
            </w:r>
            <w:r w:rsidRPr="006C6D24">
              <w:rPr>
                <w:sz w:val="24"/>
                <w:lang w:val="ru-RU"/>
              </w:rPr>
              <w:t>произведения, понимание идеи произведения: любовь к</w:t>
            </w:r>
            <w:r w:rsidRPr="006C6D24">
              <w:rPr>
                <w:spacing w:val="1"/>
                <w:sz w:val="24"/>
                <w:lang w:val="ru-RU"/>
              </w:rPr>
              <w:t xml:space="preserve"> </w:t>
            </w:r>
            <w:r w:rsidRPr="006C6D24">
              <w:rPr>
                <w:sz w:val="24"/>
                <w:lang w:val="ru-RU"/>
              </w:rPr>
              <w:t>своей</w:t>
            </w:r>
            <w:r w:rsidRPr="006C6D24">
              <w:rPr>
                <w:spacing w:val="-2"/>
                <w:sz w:val="24"/>
                <w:lang w:val="ru-RU"/>
              </w:rPr>
              <w:t xml:space="preserve"> </w:t>
            </w:r>
            <w:r w:rsidRPr="006C6D24">
              <w:rPr>
                <w:sz w:val="24"/>
                <w:lang w:val="ru-RU"/>
              </w:rPr>
              <w:t>семье,</w:t>
            </w:r>
            <w:r w:rsidRPr="006C6D24">
              <w:rPr>
                <w:spacing w:val="-2"/>
                <w:sz w:val="24"/>
                <w:lang w:val="ru-RU"/>
              </w:rPr>
              <w:t xml:space="preserve"> </w:t>
            </w:r>
            <w:r w:rsidRPr="006C6D24">
              <w:rPr>
                <w:sz w:val="24"/>
                <w:lang w:val="ru-RU"/>
              </w:rPr>
              <w:t>родным,</w:t>
            </w:r>
            <w:r w:rsidRPr="006C6D24">
              <w:rPr>
                <w:spacing w:val="-1"/>
                <w:sz w:val="24"/>
                <w:lang w:val="ru-RU"/>
              </w:rPr>
              <w:t xml:space="preserve"> </w:t>
            </w:r>
            <w:r w:rsidRPr="006C6D24">
              <w:rPr>
                <w:sz w:val="24"/>
                <w:lang w:val="ru-RU"/>
              </w:rPr>
              <w:t>Родине</w:t>
            </w:r>
            <w:r w:rsidRPr="006C6D24">
              <w:rPr>
                <w:spacing w:val="-2"/>
                <w:sz w:val="24"/>
                <w:lang w:val="ru-RU"/>
              </w:rPr>
              <w:t xml:space="preserve"> </w:t>
            </w:r>
            <w:r w:rsidRPr="006C6D24">
              <w:rPr>
                <w:sz w:val="24"/>
                <w:lang w:val="ru-RU"/>
              </w:rPr>
              <w:t>—</w:t>
            </w:r>
            <w:r w:rsidRPr="006C6D24">
              <w:rPr>
                <w:spacing w:val="-1"/>
                <w:sz w:val="24"/>
                <w:lang w:val="ru-RU"/>
              </w:rPr>
              <w:t xml:space="preserve"> </w:t>
            </w:r>
            <w:r w:rsidRPr="006C6D24">
              <w:rPr>
                <w:sz w:val="24"/>
                <w:lang w:val="ru-RU"/>
              </w:rPr>
              <w:t>самое</w:t>
            </w:r>
            <w:r w:rsidRPr="006C6D24">
              <w:rPr>
                <w:spacing w:val="-3"/>
                <w:sz w:val="24"/>
                <w:lang w:val="ru-RU"/>
              </w:rPr>
              <w:t xml:space="preserve"> </w:t>
            </w:r>
            <w:r w:rsidRPr="006C6D24">
              <w:rPr>
                <w:sz w:val="24"/>
                <w:lang w:val="ru-RU"/>
              </w:rPr>
              <w:t>дорогое и</w:t>
            </w:r>
            <w:r w:rsidRPr="006C6D24">
              <w:rPr>
                <w:spacing w:val="-2"/>
                <w:sz w:val="24"/>
                <w:lang w:val="ru-RU"/>
              </w:rPr>
              <w:t xml:space="preserve"> </w:t>
            </w:r>
            <w:r w:rsidRPr="006C6D24">
              <w:rPr>
                <w:sz w:val="24"/>
                <w:lang w:val="ru-RU"/>
              </w:rPr>
              <w:t>важное</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9383"/>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произведений</w:t>
            </w:r>
          </w:p>
          <w:p w:rsidR="006C6D24" w:rsidRPr="006C6D24" w:rsidRDefault="006C6D24">
            <w:pPr>
              <w:ind w:right="525"/>
              <w:rPr>
                <w:sz w:val="24"/>
                <w:lang w:val="ru-RU"/>
              </w:rPr>
            </w:pPr>
            <w:r w:rsidRPr="006C6D24">
              <w:rPr>
                <w:sz w:val="24"/>
                <w:lang w:val="ru-RU"/>
              </w:rPr>
              <w:t>Е. А. Благининой, А. Л.</w:t>
            </w:r>
            <w:r w:rsidRPr="006C6D24">
              <w:rPr>
                <w:spacing w:val="-57"/>
                <w:sz w:val="24"/>
                <w:lang w:val="ru-RU"/>
              </w:rPr>
              <w:t xml:space="preserve"> </w:t>
            </w:r>
            <w:r w:rsidRPr="006C6D24">
              <w:rPr>
                <w:sz w:val="24"/>
                <w:lang w:val="ru-RU"/>
              </w:rPr>
              <w:t>Барто,</w:t>
            </w:r>
          </w:p>
          <w:p w:rsidR="006C6D24" w:rsidRPr="006C6D24" w:rsidRDefault="006C6D24">
            <w:pPr>
              <w:ind w:right="860"/>
              <w:rPr>
                <w:sz w:val="24"/>
                <w:lang w:val="ru-RU"/>
              </w:rPr>
            </w:pPr>
            <w:r w:rsidRPr="006C6D24">
              <w:rPr>
                <w:sz w:val="24"/>
                <w:lang w:val="ru-RU"/>
              </w:rPr>
              <w:t>Н.</w:t>
            </w:r>
            <w:r w:rsidRPr="006C6D24">
              <w:rPr>
                <w:spacing w:val="-5"/>
                <w:sz w:val="24"/>
                <w:lang w:val="ru-RU"/>
              </w:rPr>
              <w:t xml:space="preserve"> </w:t>
            </w:r>
            <w:r w:rsidRPr="006C6D24">
              <w:rPr>
                <w:sz w:val="24"/>
                <w:lang w:val="ru-RU"/>
              </w:rPr>
              <w:t>Н.</w:t>
            </w:r>
            <w:r w:rsidRPr="006C6D24">
              <w:rPr>
                <w:spacing w:val="-5"/>
                <w:sz w:val="24"/>
                <w:lang w:val="ru-RU"/>
              </w:rPr>
              <w:t xml:space="preserve"> </w:t>
            </w:r>
            <w:r w:rsidRPr="006C6D24">
              <w:rPr>
                <w:sz w:val="24"/>
                <w:lang w:val="ru-RU"/>
              </w:rPr>
              <w:t>Бромлей,</w:t>
            </w:r>
            <w:r w:rsidRPr="006C6D24">
              <w:rPr>
                <w:spacing w:val="-4"/>
                <w:sz w:val="24"/>
                <w:lang w:val="ru-RU"/>
              </w:rPr>
              <w:t xml:space="preserve"> </w:t>
            </w:r>
            <w:r w:rsidRPr="006C6D24">
              <w:rPr>
                <w:sz w:val="24"/>
                <w:lang w:val="ru-RU"/>
              </w:rPr>
              <w:t>А.</w:t>
            </w:r>
            <w:r w:rsidRPr="006C6D24">
              <w:rPr>
                <w:spacing w:val="-5"/>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Митяева,</w:t>
            </w:r>
          </w:p>
          <w:p w:rsidR="006C6D24" w:rsidRPr="006C6D24" w:rsidRDefault="006C6D24">
            <w:pPr>
              <w:ind w:right="122"/>
              <w:rPr>
                <w:sz w:val="24"/>
                <w:lang w:val="ru-RU"/>
              </w:rPr>
            </w:pPr>
            <w:r w:rsidRPr="006C6D24">
              <w:rPr>
                <w:sz w:val="24"/>
                <w:lang w:val="ru-RU"/>
              </w:rPr>
              <w:t>В. Д. Берестова, Э. Э.</w:t>
            </w:r>
            <w:r w:rsidRPr="006C6D24">
              <w:rPr>
                <w:spacing w:val="1"/>
                <w:sz w:val="24"/>
                <w:lang w:val="ru-RU"/>
              </w:rPr>
              <w:t xml:space="preserve"> </w:t>
            </w:r>
            <w:r w:rsidRPr="006C6D24">
              <w:rPr>
                <w:sz w:val="24"/>
                <w:lang w:val="ru-RU"/>
              </w:rPr>
              <w:t>Мошковской,</w:t>
            </w:r>
            <w:r w:rsidRPr="006C6D24">
              <w:rPr>
                <w:spacing w:val="-3"/>
                <w:sz w:val="24"/>
                <w:lang w:val="ru-RU"/>
              </w:rPr>
              <w:t xml:space="preserve"> </w:t>
            </w:r>
            <w:r w:rsidRPr="006C6D24">
              <w:rPr>
                <w:sz w:val="24"/>
                <w:lang w:val="ru-RU"/>
              </w:rPr>
              <w:t>Г.</w:t>
            </w:r>
            <w:r w:rsidRPr="006C6D24">
              <w:rPr>
                <w:spacing w:val="-3"/>
                <w:sz w:val="24"/>
                <w:lang w:val="ru-RU"/>
              </w:rPr>
              <w:t xml:space="preserve"> </w:t>
            </w:r>
            <w:r w:rsidRPr="006C6D24">
              <w:rPr>
                <w:sz w:val="24"/>
                <w:lang w:val="ru-RU"/>
              </w:rPr>
              <w:t>П.</w:t>
            </w:r>
            <w:r w:rsidRPr="006C6D24">
              <w:rPr>
                <w:spacing w:val="-4"/>
                <w:sz w:val="24"/>
                <w:lang w:val="ru-RU"/>
              </w:rPr>
              <w:t xml:space="preserve"> </w:t>
            </w:r>
            <w:r w:rsidRPr="006C6D24">
              <w:rPr>
                <w:sz w:val="24"/>
                <w:lang w:val="ru-RU"/>
              </w:rPr>
              <w:t>Виеру</w:t>
            </w:r>
            <w:r w:rsidRPr="006C6D24">
              <w:rPr>
                <w:spacing w:val="-2"/>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др.).</w:t>
            </w:r>
          </w:p>
          <w:p w:rsidR="006C6D24" w:rsidRPr="006C6D24" w:rsidRDefault="006C6D24">
            <w:pPr>
              <w:ind w:right="436"/>
              <w:rPr>
                <w:sz w:val="24"/>
                <w:lang w:val="ru-RU"/>
              </w:rPr>
            </w:pPr>
            <w:r w:rsidRPr="006C6D24">
              <w:rPr>
                <w:sz w:val="24"/>
                <w:lang w:val="ru-RU"/>
              </w:rPr>
              <w:t>Осознание нравственно-</w:t>
            </w:r>
            <w:r w:rsidRPr="006C6D24">
              <w:rPr>
                <w:spacing w:val="-58"/>
                <w:sz w:val="24"/>
                <w:lang w:val="ru-RU"/>
              </w:rPr>
              <w:t xml:space="preserve"> </w:t>
            </w:r>
            <w:r w:rsidRPr="006C6D24">
              <w:rPr>
                <w:sz w:val="24"/>
                <w:lang w:val="ru-RU"/>
              </w:rPr>
              <w:t>этических понятий:</w:t>
            </w:r>
            <w:r w:rsidRPr="006C6D24">
              <w:rPr>
                <w:spacing w:val="1"/>
                <w:sz w:val="24"/>
                <w:lang w:val="ru-RU"/>
              </w:rPr>
              <w:t xml:space="preserve"> </w:t>
            </w:r>
            <w:r w:rsidRPr="006C6D24">
              <w:rPr>
                <w:sz w:val="24"/>
                <w:lang w:val="ru-RU"/>
              </w:rPr>
              <w:t>чувство</w:t>
            </w:r>
            <w:r w:rsidRPr="006C6D24">
              <w:rPr>
                <w:spacing w:val="-1"/>
                <w:sz w:val="24"/>
                <w:lang w:val="ru-RU"/>
              </w:rPr>
              <w:t xml:space="preserve"> </w:t>
            </w:r>
            <w:r w:rsidRPr="006C6D24">
              <w:rPr>
                <w:sz w:val="24"/>
                <w:lang w:val="ru-RU"/>
              </w:rPr>
              <w:t>любви</w:t>
            </w:r>
          </w:p>
          <w:p w:rsidR="006C6D24" w:rsidRPr="006C6D24" w:rsidRDefault="006C6D24">
            <w:pPr>
              <w:spacing w:before="1"/>
              <w:ind w:right="277"/>
              <w:rPr>
                <w:sz w:val="24"/>
                <w:lang w:val="ru-RU"/>
              </w:rPr>
            </w:pPr>
            <w:r w:rsidRPr="006C6D24">
              <w:rPr>
                <w:sz w:val="24"/>
                <w:lang w:val="ru-RU"/>
              </w:rPr>
              <w:t>как привязанность одного</w:t>
            </w:r>
            <w:r w:rsidRPr="006C6D24">
              <w:rPr>
                <w:spacing w:val="-57"/>
                <w:sz w:val="24"/>
                <w:lang w:val="ru-RU"/>
              </w:rPr>
              <w:t xml:space="preserve"> </w:t>
            </w:r>
            <w:r w:rsidRPr="006C6D24">
              <w:rPr>
                <w:sz w:val="24"/>
                <w:lang w:val="ru-RU"/>
              </w:rPr>
              <w:t>человека</w:t>
            </w:r>
          </w:p>
          <w:p w:rsidR="006C6D24" w:rsidRPr="006C6D24" w:rsidRDefault="006C6D24">
            <w:pPr>
              <w:ind w:right="882"/>
              <w:rPr>
                <w:sz w:val="24"/>
                <w:lang w:val="ru-RU"/>
              </w:rPr>
            </w:pPr>
            <w:r w:rsidRPr="006C6D24">
              <w:rPr>
                <w:sz w:val="24"/>
                <w:lang w:val="ru-RU"/>
              </w:rPr>
              <w:t>к другому (матери к</w:t>
            </w:r>
            <w:r w:rsidRPr="006C6D24">
              <w:rPr>
                <w:spacing w:val="-58"/>
                <w:sz w:val="24"/>
                <w:lang w:val="ru-RU"/>
              </w:rPr>
              <w:t xml:space="preserve"> </w:t>
            </w:r>
            <w:r w:rsidRPr="006C6D24">
              <w:rPr>
                <w:sz w:val="24"/>
                <w:lang w:val="ru-RU"/>
              </w:rPr>
              <w:t>ребёнку,</w:t>
            </w:r>
            <w:r w:rsidRPr="006C6D24">
              <w:rPr>
                <w:spacing w:val="-1"/>
                <w:sz w:val="24"/>
                <w:lang w:val="ru-RU"/>
              </w:rPr>
              <w:t xml:space="preserve"> </w:t>
            </w:r>
            <w:r w:rsidRPr="006C6D24">
              <w:rPr>
                <w:sz w:val="24"/>
                <w:lang w:val="ru-RU"/>
              </w:rPr>
              <w:t>детей</w:t>
            </w:r>
          </w:p>
          <w:p w:rsidR="006C6D24" w:rsidRPr="006C6D24" w:rsidRDefault="006C6D24">
            <w:pPr>
              <w:ind w:right="83"/>
              <w:rPr>
                <w:sz w:val="24"/>
                <w:lang w:val="ru-RU"/>
              </w:rPr>
            </w:pPr>
            <w:r w:rsidRPr="006C6D24">
              <w:rPr>
                <w:sz w:val="24"/>
                <w:lang w:val="ru-RU"/>
              </w:rPr>
              <w:t>к матери, близким),</w:t>
            </w:r>
            <w:r w:rsidRPr="006C6D24">
              <w:rPr>
                <w:spacing w:val="1"/>
                <w:sz w:val="24"/>
                <w:lang w:val="ru-RU"/>
              </w:rPr>
              <w:t xml:space="preserve"> </w:t>
            </w:r>
            <w:r w:rsidRPr="006C6D24">
              <w:rPr>
                <w:sz w:val="24"/>
                <w:lang w:val="ru-RU"/>
              </w:rPr>
              <w:t>проявление любви и заботы</w:t>
            </w:r>
            <w:r w:rsidRPr="006C6D24">
              <w:rPr>
                <w:spacing w:val="-57"/>
                <w:sz w:val="24"/>
                <w:lang w:val="ru-RU"/>
              </w:rPr>
              <w:t xml:space="preserve"> </w:t>
            </w:r>
            <w:r w:rsidRPr="006C6D24">
              <w:rPr>
                <w:sz w:val="24"/>
                <w:lang w:val="ru-RU"/>
              </w:rPr>
              <w:t>о родных</w:t>
            </w:r>
            <w:r w:rsidRPr="006C6D24">
              <w:rPr>
                <w:spacing w:val="-1"/>
                <w:sz w:val="24"/>
                <w:lang w:val="ru-RU"/>
              </w:rPr>
              <w:t xml:space="preserve"> </w:t>
            </w:r>
            <w:r w:rsidRPr="006C6D24">
              <w:rPr>
                <w:sz w:val="24"/>
                <w:lang w:val="ru-RU"/>
              </w:rPr>
              <w:t>людях</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07"/>
              <w:rPr>
                <w:sz w:val="24"/>
                <w:lang w:val="ru-RU"/>
              </w:rPr>
            </w:pPr>
            <w:r w:rsidRPr="006C6D24">
              <w:rPr>
                <w:sz w:val="24"/>
                <w:lang w:val="ru-RU"/>
              </w:rPr>
              <w:t>чувство в жизни человека. Например, слушание и</w:t>
            </w:r>
            <w:r w:rsidRPr="006C6D24">
              <w:rPr>
                <w:spacing w:val="1"/>
                <w:sz w:val="24"/>
                <w:lang w:val="ru-RU"/>
              </w:rPr>
              <w:t xml:space="preserve"> </w:t>
            </w:r>
            <w:r w:rsidRPr="006C6D24">
              <w:rPr>
                <w:sz w:val="24"/>
                <w:lang w:val="ru-RU"/>
              </w:rPr>
              <w:t>чтение произведений П. Н. Воронько «Лучше нет</w:t>
            </w:r>
            <w:r w:rsidRPr="006C6D24">
              <w:rPr>
                <w:spacing w:val="1"/>
                <w:sz w:val="24"/>
                <w:lang w:val="ru-RU"/>
              </w:rPr>
              <w:t xml:space="preserve"> </w:t>
            </w:r>
            <w:r w:rsidRPr="006C6D24">
              <w:rPr>
                <w:sz w:val="24"/>
                <w:lang w:val="ru-RU"/>
              </w:rPr>
              <w:t>родного края», М. Ю. Есеновского «Моя небольшая</w:t>
            </w:r>
            <w:r w:rsidRPr="006C6D24">
              <w:rPr>
                <w:spacing w:val="1"/>
                <w:sz w:val="24"/>
                <w:lang w:val="ru-RU"/>
              </w:rPr>
              <w:t xml:space="preserve"> </w:t>
            </w:r>
            <w:r w:rsidRPr="006C6D24">
              <w:rPr>
                <w:sz w:val="24"/>
                <w:lang w:val="ru-RU"/>
              </w:rPr>
              <w:t>родина», Н. Н. Бромлей «Какое самое первое</w:t>
            </w:r>
            <w:r w:rsidRPr="006C6D24">
              <w:rPr>
                <w:spacing w:val="1"/>
                <w:sz w:val="24"/>
                <w:lang w:val="ru-RU"/>
              </w:rPr>
              <w:t xml:space="preserve"> </w:t>
            </w:r>
            <w:r w:rsidRPr="006C6D24">
              <w:rPr>
                <w:sz w:val="24"/>
                <w:lang w:val="ru-RU"/>
              </w:rPr>
              <w:t>слово?», А. В. Митяева «За что я люблю маму», В. Д.</w:t>
            </w:r>
            <w:r w:rsidRPr="006C6D24">
              <w:rPr>
                <w:spacing w:val="-57"/>
                <w:sz w:val="24"/>
                <w:lang w:val="ru-RU"/>
              </w:rPr>
              <w:t xml:space="preserve"> </w:t>
            </w:r>
            <w:r w:rsidRPr="006C6D24">
              <w:rPr>
                <w:sz w:val="24"/>
                <w:lang w:val="ru-RU"/>
              </w:rPr>
              <w:t>Берестова</w:t>
            </w:r>
          </w:p>
          <w:p w:rsidR="006C6D24" w:rsidRPr="006C6D24" w:rsidRDefault="006C6D24">
            <w:pPr>
              <w:rPr>
                <w:sz w:val="24"/>
                <w:lang w:val="ru-RU"/>
              </w:rPr>
            </w:pPr>
            <w:r w:rsidRPr="006C6D24">
              <w:rPr>
                <w:sz w:val="24"/>
                <w:lang w:val="ru-RU"/>
              </w:rPr>
              <w:t>«Любили</w:t>
            </w:r>
            <w:r w:rsidRPr="006C6D24">
              <w:rPr>
                <w:spacing w:val="-2"/>
                <w:sz w:val="24"/>
                <w:lang w:val="ru-RU"/>
              </w:rPr>
              <w:t xml:space="preserve"> </w:t>
            </w:r>
            <w:r w:rsidRPr="006C6D24">
              <w:rPr>
                <w:sz w:val="24"/>
                <w:lang w:val="ru-RU"/>
              </w:rPr>
              <w:t>тебя</w:t>
            </w:r>
            <w:r w:rsidRPr="006C6D24">
              <w:rPr>
                <w:spacing w:val="-1"/>
                <w:sz w:val="24"/>
                <w:lang w:val="ru-RU"/>
              </w:rPr>
              <w:t xml:space="preserve"> </w:t>
            </w:r>
            <w:r w:rsidRPr="006C6D24">
              <w:rPr>
                <w:sz w:val="24"/>
                <w:lang w:val="ru-RU"/>
              </w:rPr>
              <w:t>без</w:t>
            </w:r>
            <w:r w:rsidRPr="006C6D24">
              <w:rPr>
                <w:spacing w:val="-2"/>
                <w:sz w:val="24"/>
                <w:lang w:val="ru-RU"/>
              </w:rPr>
              <w:t xml:space="preserve"> </w:t>
            </w:r>
            <w:r w:rsidRPr="006C6D24">
              <w:rPr>
                <w:sz w:val="24"/>
                <w:lang w:val="ru-RU"/>
              </w:rPr>
              <w:t>особых</w:t>
            </w:r>
            <w:r w:rsidRPr="006C6D24">
              <w:rPr>
                <w:spacing w:val="-1"/>
                <w:sz w:val="24"/>
                <w:lang w:val="ru-RU"/>
              </w:rPr>
              <w:t xml:space="preserve"> </w:t>
            </w:r>
            <w:r w:rsidRPr="006C6D24">
              <w:rPr>
                <w:sz w:val="24"/>
                <w:lang w:val="ru-RU"/>
              </w:rPr>
              <w:t>причин…»,</w:t>
            </w:r>
            <w:r w:rsidRPr="006C6D24">
              <w:rPr>
                <w:spacing w:val="-5"/>
                <w:sz w:val="24"/>
                <w:lang w:val="ru-RU"/>
              </w:rPr>
              <w:t xml:space="preserve"> </w:t>
            </w:r>
            <w:r w:rsidRPr="006C6D24">
              <w:rPr>
                <w:sz w:val="24"/>
                <w:lang w:val="ru-RU"/>
              </w:rPr>
              <w:t>Г.</w:t>
            </w:r>
            <w:r w:rsidRPr="006C6D24">
              <w:rPr>
                <w:spacing w:val="-2"/>
                <w:sz w:val="24"/>
                <w:lang w:val="ru-RU"/>
              </w:rPr>
              <w:t xml:space="preserve"> </w:t>
            </w:r>
            <w:r w:rsidRPr="006C6D24">
              <w:rPr>
                <w:sz w:val="24"/>
                <w:lang w:val="ru-RU"/>
              </w:rPr>
              <w:t>П.</w:t>
            </w:r>
            <w:r w:rsidRPr="006C6D24">
              <w:rPr>
                <w:spacing w:val="-3"/>
                <w:sz w:val="24"/>
                <w:lang w:val="ru-RU"/>
              </w:rPr>
              <w:t xml:space="preserve"> </w:t>
            </w:r>
            <w:r w:rsidRPr="006C6D24">
              <w:rPr>
                <w:sz w:val="24"/>
                <w:lang w:val="ru-RU"/>
              </w:rPr>
              <w:t>Виеру</w:t>
            </w:r>
          </w:p>
          <w:p w:rsidR="006C6D24" w:rsidRPr="006C6D24" w:rsidRDefault="006C6D24">
            <w:pPr>
              <w:ind w:right="743"/>
              <w:rPr>
                <w:sz w:val="24"/>
                <w:lang w:val="ru-RU"/>
              </w:rPr>
            </w:pPr>
            <w:r w:rsidRPr="006C6D24">
              <w:rPr>
                <w:sz w:val="24"/>
                <w:lang w:val="ru-RU"/>
              </w:rPr>
              <w:t>«Сколько звёзд на ясном небе!», И. С. Соколова-</w:t>
            </w:r>
            <w:r w:rsidRPr="006C6D24">
              <w:rPr>
                <w:spacing w:val="1"/>
                <w:sz w:val="24"/>
                <w:lang w:val="ru-RU"/>
              </w:rPr>
              <w:t xml:space="preserve"> </w:t>
            </w:r>
            <w:r w:rsidRPr="006C6D24">
              <w:rPr>
                <w:sz w:val="24"/>
                <w:lang w:val="ru-RU"/>
              </w:rPr>
              <w:t>Микитова «Радуга», С. Я. Маршака «Радуга» (по</w:t>
            </w:r>
            <w:r w:rsidRPr="006C6D24">
              <w:rPr>
                <w:spacing w:val="1"/>
                <w:sz w:val="24"/>
                <w:lang w:val="ru-RU"/>
              </w:rPr>
              <w:t xml:space="preserve"> </w:t>
            </w:r>
            <w:r w:rsidRPr="006C6D24">
              <w:rPr>
                <w:sz w:val="24"/>
                <w:lang w:val="ru-RU"/>
              </w:rPr>
              <w:t>выбору не менее одного автора). Работа с текстом</w:t>
            </w:r>
            <w:r w:rsidRPr="006C6D24">
              <w:rPr>
                <w:spacing w:val="-58"/>
                <w:sz w:val="24"/>
                <w:lang w:val="ru-RU"/>
              </w:rPr>
              <w:t xml:space="preserve"> </w:t>
            </w:r>
            <w:r w:rsidRPr="006C6D24">
              <w:rPr>
                <w:sz w:val="24"/>
                <w:lang w:val="ru-RU"/>
              </w:rPr>
              <w:t>произведения: поиск и анализ ключевых слов,</w:t>
            </w:r>
            <w:r w:rsidRPr="006C6D24">
              <w:rPr>
                <w:spacing w:val="1"/>
                <w:sz w:val="24"/>
                <w:lang w:val="ru-RU"/>
              </w:rPr>
              <w:t xml:space="preserve"> </w:t>
            </w:r>
            <w:r w:rsidRPr="006C6D24">
              <w:rPr>
                <w:sz w:val="24"/>
                <w:lang w:val="ru-RU"/>
              </w:rPr>
              <w:t>определяющих</w:t>
            </w:r>
            <w:r w:rsidRPr="006C6D24">
              <w:rPr>
                <w:spacing w:val="-2"/>
                <w:sz w:val="24"/>
                <w:lang w:val="ru-RU"/>
              </w:rPr>
              <w:t xml:space="preserve"> </w:t>
            </w:r>
            <w:r w:rsidRPr="006C6D24">
              <w:rPr>
                <w:sz w:val="24"/>
                <w:lang w:val="ru-RU"/>
              </w:rPr>
              <w:t>главную</w:t>
            </w:r>
            <w:r w:rsidRPr="006C6D24">
              <w:rPr>
                <w:spacing w:val="-2"/>
                <w:sz w:val="24"/>
                <w:lang w:val="ru-RU"/>
              </w:rPr>
              <w:t xml:space="preserve"> </w:t>
            </w:r>
            <w:r w:rsidRPr="006C6D24">
              <w:rPr>
                <w:sz w:val="24"/>
                <w:lang w:val="ru-RU"/>
              </w:rPr>
              <w:t>мысль</w:t>
            </w:r>
            <w:r w:rsidRPr="006C6D24">
              <w:rPr>
                <w:spacing w:val="-1"/>
                <w:sz w:val="24"/>
                <w:lang w:val="ru-RU"/>
              </w:rPr>
              <w:t xml:space="preserve"> </w:t>
            </w:r>
            <w:r w:rsidRPr="006C6D24">
              <w:rPr>
                <w:sz w:val="24"/>
                <w:lang w:val="ru-RU"/>
              </w:rPr>
              <w:t>произведения,</w:t>
            </w:r>
          </w:p>
          <w:p w:rsidR="006C6D24" w:rsidRPr="006C6D24" w:rsidRDefault="006C6D24">
            <w:pPr>
              <w:ind w:right="117"/>
              <w:rPr>
                <w:sz w:val="24"/>
                <w:lang w:val="ru-RU"/>
              </w:rPr>
            </w:pPr>
            <w:r w:rsidRPr="006C6D24">
              <w:rPr>
                <w:sz w:val="24"/>
                <w:lang w:val="ru-RU"/>
              </w:rPr>
              <w:t>объяснение</w:t>
            </w:r>
            <w:r w:rsidRPr="006C6D24">
              <w:rPr>
                <w:spacing w:val="-7"/>
                <w:sz w:val="24"/>
                <w:lang w:val="ru-RU"/>
              </w:rPr>
              <w:t xml:space="preserve"> </w:t>
            </w:r>
            <w:r w:rsidRPr="006C6D24">
              <w:rPr>
                <w:sz w:val="24"/>
                <w:lang w:val="ru-RU"/>
              </w:rPr>
              <w:t>заголовка,</w:t>
            </w:r>
            <w:r w:rsidRPr="006C6D24">
              <w:rPr>
                <w:spacing w:val="-8"/>
                <w:sz w:val="24"/>
                <w:lang w:val="ru-RU"/>
              </w:rPr>
              <w:t xml:space="preserve"> </w:t>
            </w:r>
            <w:r w:rsidRPr="006C6D24">
              <w:rPr>
                <w:sz w:val="24"/>
                <w:lang w:val="ru-RU"/>
              </w:rPr>
              <w:t>поиск</w:t>
            </w:r>
            <w:r w:rsidRPr="006C6D24">
              <w:rPr>
                <w:spacing w:val="-6"/>
                <w:sz w:val="24"/>
                <w:lang w:val="ru-RU"/>
              </w:rPr>
              <w:t xml:space="preserve"> </w:t>
            </w:r>
            <w:r w:rsidRPr="006C6D24">
              <w:rPr>
                <w:sz w:val="24"/>
                <w:lang w:val="ru-RU"/>
              </w:rPr>
              <w:t>значения</w:t>
            </w:r>
            <w:r w:rsidRPr="006C6D24">
              <w:rPr>
                <w:spacing w:val="-5"/>
                <w:sz w:val="24"/>
                <w:lang w:val="ru-RU"/>
              </w:rPr>
              <w:t xml:space="preserve"> </w:t>
            </w:r>
            <w:r w:rsidRPr="006C6D24">
              <w:rPr>
                <w:sz w:val="24"/>
                <w:lang w:val="ru-RU"/>
              </w:rPr>
              <w:t>незнакомого</w:t>
            </w:r>
            <w:r w:rsidRPr="006C6D24">
              <w:rPr>
                <w:spacing w:val="-57"/>
                <w:sz w:val="24"/>
                <w:lang w:val="ru-RU"/>
              </w:rPr>
              <w:t xml:space="preserve"> </w:t>
            </w:r>
            <w:r w:rsidRPr="006C6D24">
              <w:rPr>
                <w:sz w:val="24"/>
                <w:lang w:val="ru-RU"/>
              </w:rPr>
              <w:t>слова с использованием словаря. Учебный диалог:</w:t>
            </w:r>
            <w:r w:rsidRPr="006C6D24">
              <w:rPr>
                <w:spacing w:val="1"/>
                <w:sz w:val="24"/>
                <w:lang w:val="ru-RU"/>
              </w:rPr>
              <w:t xml:space="preserve"> </w:t>
            </w:r>
            <w:r w:rsidRPr="006C6D24">
              <w:rPr>
                <w:sz w:val="24"/>
                <w:lang w:val="ru-RU"/>
              </w:rPr>
              <w:t>обсуждение</w:t>
            </w:r>
            <w:r w:rsidRPr="006C6D24">
              <w:rPr>
                <w:spacing w:val="-3"/>
                <w:sz w:val="24"/>
                <w:lang w:val="ru-RU"/>
              </w:rPr>
              <w:t xml:space="preserve"> </w:t>
            </w:r>
            <w:r w:rsidRPr="006C6D24">
              <w:rPr>
                <w:sz w:val="24"/>
                <w:lang w:val="ru-RU"/>
              </w:rPr>
              <w:t>значения</w:t>
            </w:r>
            <w:r w:rsidRPr="006C6D24">
              <w:rPr>
                <w:spacing w:val="-2"/>
                <w:sz w:val="24"/>
                <w:lang w:val="ru-RU"/>
              </w:rPr>
              <w:t xml:space="preserve"> </w:t>
            </w:r>
            <w:r w:rsidRPr="006C6D24">
              <w:rPr>
                <w:sz w:val="24"/>
                <w:lang w:val="ru-RU"/>
              </w:rPr>
              <w:t>выражений</w:t>
            </w:r>
            <w:r w:rsidRPr="006C6D24">
              <w:rPr>
                <w:spacing w:val="-2"/>
                <w:sz w:val="24"/>
                <w:lang w:val="ru-RU"/>
              </w:rPr>
              <w:t xml:space="preserve"> </w:t>
            </w:r>
            <w:r w:rsidRPr="006C6D24">
              <w:rPr>
                <w:sz w:val="24"/>
                <w:lang w:val="ru-RU"/>
              </w:rPr>
              <w:t>«Родина-мать»,</w:t>
            </w:r>
          </w:p>
          <w:p w:rsidR="006C6D24" w:rsidRPr="006C6D24" w:rsidRDefault="006C6D24">
            <w:pPr>
              <w:ind w:right="216"/>
              <w:rPr>
                <w:sz w:val="24"/>
                <w:lang w:val="ru-RU"/>
              </w:rPr>
            </w:pPr>
            <w:r w:rsidRPr="006C6D24">
              <w:rPr>
                <w:sz w:val="24"/>
                <w:lang w:val="ru-RU"/>
              </w:rPr>
              <w:t>«Родина любимая — что мать родная», осознание</w:t>
            </w:r>
            <w:r w:rsidRPr="006C6D24">
              <w:rPr>
                <w:spacing w:val="1"/>
                <w:sz w:val="24"/>
                <w:lang w:val="ru-RU"/>
              </w:rPr>
              <w:t xml:space="preserve"> </w:t>
            </w:r>
            <w:r w:rsidRPr="006C6D24">
              <w:rPr>
                <w:sz w:val="24"/>
                <w:lang w:val="ru-RU"/>
              </w:rPr>
              <w:t>нравственно-этических понятий, обогащение духовно-</w:t>
            </w:r>
            <w:r w:rsidRPr="006C6D24">
              <w:rPr>
                <w:spacing w:val="1"/>
                <w:sz w:val="24"/>
                <w:lang w:val="ru-RU"/>
              </w:rPr>
              <w:t xml:space="preserve"> </w:t>
            </w:r>
            <w:r w:rsidRPr="006C6D24">
              <w:rPr>
                <w:sz w:val="24"/>
                <w:lang w:val="ru-RU"/>
              </w:rPr>
              <w:t>нравственного опыта учащихся: заботливое отношение</w:t>
            </w:r>
            <w:r w:rsidRPr="006C6D24">
              <w:rPr>
                <w:spacing w:val="-57"/>
                <w:sz w:val="24"/>
                <w:lang w:val="ru-RU"/>
              </w:rPr>
              <w:t xml:space="preserve"> </w:t>
            </w:r>
            <w:r w:rsidRPr="006C6D24">
              <w:rPr>
                <w:sz w:val="24"/>
                <w:lang w:val="ru-RU"/>
              </w:rPr>
              <w:t>к</w:t>
            </w:r>
            <w:r w:rsidRPr="006C6D24">
              <w:rPr>
                <w:spacing w:val="-1"/>
                <w:sz w:val="24"/>
                <w:lang w:val="ru-RU"/>
              </w:rPr>
              <w:t xml:space="preserve"> </w:t>
            </w:r>
            <w:r w:rsidRPr="006C6D24">
              <w:rPr>
                <w:sz w:val="24"/>
                <w:lang w:val="ru-RU"/>
              </w:rPr>
              <w:t>родным</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семье, внимание</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любовь</w:t>
            </w:r>
            <w:r w:rsidRPr="006C6D24">
              <w:rPr>
                <w:spacing w:val="-2"/>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ним.</w:t>
            </w:r>
          </w:p>
          <w:p w:rsidR="006C6D24" w:rsidRPr="006C6D24" w:rsidRDefault="006C6D24">
            <w:pPr>
              <w:ind w:right="231"/>
              <w:rPr>
                <w:sz w:val="24"/>
                <w:lang w:val="ru-RU"/>
              </w:rPr>
            </w:pPr>
            <w:r w:rsidRPr="006C6D24">
              <w:rPr>
                <w:sz w:val="24"/>
                <w:lang w:val="ru-RU"/>
              </w:rPr>
              <w:t>Выразительное чтение стихотворений с выделением</w:t>
            </w:r>
            <w:r w:rsidRPr="006C6D24">
              <w:rPr>
                <w:spacing w:val="1"/>
                <w:sz w:val="24"/>
                <w:lang w:val="ru-RU"/>
              </w:rPr>
              <w:t xml:space="preserve"> </w:t>
            </w:r>
            <w:r w:rsidRPr="006C6D24">
              <w:rPr>
                <w:sz w:val="24"/>
                <w:lang w:val="ru-RU"/>
              </w:rPr>
              <w:t>ключевых слов, с соблюдением норм произношения.</w:t>
            </w:r>
            <w:r w:rsidRPr="006C6D24">
              <w:rPr>
                <w:spacing w:val="1"/>
                <w:sz w:val="24"/>
                <w:lang w:val="ru-RU"/>
              </w:rPr>
              <w:t xml:space="preserve"> </w:t>
            </w:r>
            <w:r w:rsidRPr="006C6D24">
              <w:rPr>
                <w:sz w:val="24"/>
                <w:lang w:val="ru-RU"/>
              </w:rPr>
              <w:t>Рассказ</w:t>
            </w:r>
            <w:r w:rsidRPr="006C6D24">
              <w:rPr>
                <w:spacing w:val="-2"/>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предложенному</w:t>
            </w:r>
            <w:r w:rsidRPr="006C6D24">
              <w:rPr>
                <w:spacing w:val="-2"/>
                <w:sz w:val="24"/>
                <w:lang w:val="ru-RU"/>
              </w:rPr>
              <w:t xml:space="preserve"> </w:t>
            </w:r>
            <w:r w:rsidRPr="006C6D24">
              <w:rPr>
                <w:sz w:val="24"/>
                <w:lang w:val="ru-RU"/>
              </w:rPr>
              <w:t>плану</w:t>
            </w:r>
            <w:r w:rsidRPr="006C6D24">
              <w:rPr>
                <w:spacing w:val="-2"/>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своём</w:t>
            </w:r>
            <w:r w:rsidRPr="006C6D24">
              <w:rPr>
                <w:spacing w:val="-3"/>
                <w:sz w:val="24"/>
                <w:lang w:val="ru-RU"/>
              </w:rPr>
              <w:t xml:space="preserve"> </w:t>
            </w:r>
            <w:r w:rsidRPr="006C6D24">
              <w:rPr>
                <w:sz w:val="24"/>
                <w:lang w:val="ru-RU"/>
              </w:rPr>
              <w:t>родном</w:t>
            </w:r>
            <w:r w:rsidRPr="006C6D24">
              <w:rPr>
                <w:spacing w:val="-3"/>
                <w:sz w:val="24"/>
                <w:lang w:val="ru-RU"/>
              </w:rPr>
              <w:t xml:space="preserve"> </w:t>
            </w:r>
            <w:r w:rsidRPr="006C6D24">
              <w:rPr>
                <w:sz w:val="24"/>
                <w:lang w:val="ru-RU"/>
              </w:rPr>
              <w:t>крае,</w:t>
            </w:r>
            <w:r w:rsidRPr="006C6D24">
              <w:rPr>
                <w:spacing w:val="-57"/>
                <w:sz w:val="24"/>
                <w:lang w:val="ru-RU"/>
              </w:rPr>
              <w:t xml:space="preserve"> </w:t>
            </w:r>
            <w:r w:rsidRPr="006C6D24">
              <w:rPr>
                <w:sz w:val="24"/>
                <w:lang w:val="ru-RU"/>
              </w:rPr>
              <w:t>городе,</w:t>
            </w:r>
            <w:r w:rsidRPr="006C6D24">
              <w:rPr>
                <w:spacing w:val="-2"/>
                <w:sz w:val="24"/>
                <w:lang w:val="ru-RU"/>
              </w:rPr>
              <w:t xml:space="preserve"> </w:t>
            </w:r>
            <w:r w:rsidRPr="006C6D24">
              <w:rPr>
                <w:sz w:val="24"/>
                <w:lang w:val="ru-RU"/>
              </w:rPr>
              <w:t>селе, о</w:t>
            </w:r>
            <w:r w:rsidRPr="006C6D24">
              <w:rPr>
                <w:spacing w:val="1"/>
                <w:sz w:val="24"/>
                <w:lang w:val="ru-RU"/>
              </w:rPr>
              <w:t xml:space="preserve"> </w:t>
            </w:r>
            <w:r w:rsidRPr="006C6D24">
              <w:rPr>
                <w:sz w:val="24"/>
                <w:lang w:val="ru-RU"/>
              </w:rPr>
              <w:t>своих чувствах</w:t>
            </w:r>
            <w:r w:rsidRPr="006C6D24">
              <w:rPr>
                <w:spacing w:val="-1"/>
                <w:sz w:val="24"/>
                <w:lang w:val="ru-RU"/>
              </w:rPr>
              <w:t xml:space="preserve"> </w:t>
            </w:r>
            <w:r w:rsidRPr="006C6D24">
              <w:rPr>
                <w:sz w:val="24"/>
                <w:lang w:val="ru-RU"/>
              </w:rPr>
              <w:t>к месту.</w:t>
            </w:r>
          </w:p>
          <w:p w:rsidR="006C6D24" w:rsidRPr="006C6D24" w:rsidRDefault="006C6D24">
            <w:pPr>
              <w:spacing w:before="1"/>
              <w:ind w:right="117"/>
              <w:rPr>
                <w:sz w:val="24"/>
                <w:lang w:val="ru-RU"/>
              </w:rPr>
            </w:pPr>
            <w:r w:rsidRPr="006C6D24">
              <w:rPr>
                <w:sz w:val="24"/>
                <w:lang w:val="ru-RU"/>
              </w:rPr>
              <w:t>Задания</w:t>
            </w:r>
            <w:r w:rsidRPr="006C6D24">
              <w:rPr>
                <w:spacing w:val="-3"/>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проверку</w:t>
            </w:r>
            <w:r w:rsidRPr="006C6D24">
              <w:rPr>
                <w:spacing w:val="-2"/>
                <w:sz w:val="24"/>
                <w:lang w:val="ru-RU"/>
              </w:rPr>
              <w:t xml:space="preserve"> </w:t>
            </w:r>
            <w:r w:rsidRPr="006C6D24">
              <w:rPr>
                <w:sz w:val="24"/>
                <w:lang w:val="ru-RU"/>
              </w:rPr>
              <w:t>знания</w:t>
            </w:r>
            <w:r w:rsidRPr="006C6D24">
              <w:rPr>
                <w:spacing w:val="-3"/>
                <w:sz w:val="24"/>
                <w:lang w:val="ru-RU"/>
              </w:rPr>
              <w:t xml:space="preserve"> </w:t>
            </w:r>
            <w:r w:rsidRPr="006C6D24">
              <w:rPr>
                <w:sz w:val="24"/>
                <w:lang w:val="ru-RU"/>
              </w:rPr>
              <w:t>названия</w:t>
            </w:r>
            <w:r w:rsidRPr="006C6D24">
              <w:rPr>
                <w:spacing w:val="-2"/>
                <w:sz w:val="24"/>
                <w:lang w:val="ru-RU"/>
              </w:rPr>
              <w:t xml:space="preserve"> </w:t>
            </w:r>
            <w:r w:rsidRPr="006C6D24">
              <w:rPr>
                <w:sz w:val="24"/>
                <w:lang w:val="ru-RU"/>
              </w:rPr>
              <w:t>страны,</w:t>
            </w:r>
            <w:r w:rsidRPr="006C6D24">
              <w:rPr>
                <w:spacing w:val="-2"/>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которой</w:t>
            </w:r>
            <w:r w:rsidRPr="006C6D24">
              <w:rPr>
                <w:spacing w:val="-57"/>
                <w:sz w:val="24"/>
                <w:lang w:val="ru-RU"/>
              </w:rPr>
              <w:t xml:space="preserve"> </w:t>
            </w:r>
            <w:r w:rsidRPr="006C6D24">
              <w:rPr>
                <w:sz w:val="24"/>
                <w:lang w:val="ru-RU"/>
              </w:rPr>
              <w:t>мы живём, её столицы. Работа в парах: заполнение</w:t>
            </w:r>
            <w:r w:rsidRPr="006C6D24">
              <w:rPr>
                <w:spacing w:val="1"/>
                <w:sz w:val="24"/>
                <w:lang w:val="ru-RU"/>
              </w:rPr>
              <w:t xml:space="preserve"> </w:t>
            </w:r>
            <w:r w:rsidRPr="006C6D24">
              <w:rPr>
                <w:sz w:val="24"/>
                <w:lang w:val="ru-RU"/>
              </w:rPr>
              <w:t>схемы,</w:t>
            </w:r>
            <w:r w:rsidRPr="006C6D24">
              <w:rPr>
                <w:spacing w:val="-1"/>
                <w:sz w:val="24"/>
                <w:lang w:val="ru-RU"/>
              </w:rPr>
              <w:t xml:space="preserve"> </w:t>
            </w:r>
            <w:r w:rsidRPr="006C6D24">
              <w:rPr>
                <w:sz w:val="24"/>
                <w:lang w:val="ru-RU"/>
              </w:rPr>
              <w:t>проверка</w:t>
            </w:r>
            <w:r w:rsidRPr="006C6D24">
              <w:rPr>
                <w:spacing w:val="-1"/>
                <w:sz w:val="24"/>
                <w:lang w:val="ru-RU"/>
              </w:rPr>
              <w:t xml:space="preserve"> </w:t>
            </w:r>
            <w:r w:rsidRPr="006C6D24">
              <w:rPr>
                <w:sz w:val="24"/>
                <w:lang w:val="ru-RU"/>
              </w:rPr>
              <w:t>и оценка</w:t>
            </w:r>
            <w:r w:rsidRPr="006C6D24">
              <w:rPr>
                <w:spacing w:val="-1"/>
                <w:sz w:val="24"/>
                <w:lang w:val="ru-RU"/>
              </w:rPr>
              <w:t xml:space="preserve"> </w:t>
            </w:r>
            <w:r w:rsidRPr="006C6D24">
              <w:rPr>
                <w:sz w:val="24"/>
                <w:lang w:val="ru-RU"/>
              </w:rPr>
              <w:t>своих</w:t>
            </w:r>
          </w:p>
          <w:p w:rsidR="006C6D24" w:rsidRPr="006C6D24" w:rsidRDefault="006C6D24">
            <w:pPr>
              <w:spacing w:line="274" w:lineRule="exact"/>
              <w:rPr>
                <w:sz w:val="24"/>
                <w:lang w:val="ru-RU"/>
              </w:rPr>
            </w:pPr>
            <w:r w:rsidRPr="006C6D24">
              <w:rPr>
                <w:sz w:val="24"/>
                <w:lang w:val="ru-RU"/>
              </w:rPr>
              <w:t>результатов.</w:t>
            </w:r>
          </w:p>
          <w:p w:rsidR="006C6D24" w:rsidRPr="006C6D24" w:rsidRDefault="006C6D24">
            <w:pPr>
              <w:ind w:right="117"/>
              <w:rPr>
                <w:sz w:val="24"/>
                <w:lang w:val="ru-RU"/>
              </w:rPr>
            </w:pPr>
            <w:r w:rsidRPr="006C6D24">
              <w:rPr>
                <w:sz w:val="24"/>
                <w:lang w:val="ru-RU"/>
              </w:rPr>
              <w:t>Чтение наизусть с соблюдением интонационного</w:t>
            </w:r>
            <w:r w:rsidRPr="006C6D24">
              <w:rPr>
                <w:spacing w:val="1"/>
                <w:sz w:val="24"/>
                <w:lang w:val="ru-RU"/>
              </w:rPr>
              <w:t xml:space="preserve"> </w:t>
            </w:r>
            <w:r w:rsidRPr="006C6D24">
              <w:rPr>
                <w:sz w:val="24"/>
                <w:lang w:val="ru-RU"/>
              </w:rPr>
              <w:t>рисунка</w:t>
            </w:r>
            <w:r w:rsidRPr="006C6D24">
              <w:rPr>
                <w:spacing w:val="-5"/>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(не</w:t>
            </w:r>
            <w:r w:rsidRPr="006C6D24">
              <w:rPr>
                <w:spacing w:val="-4"/>
                <w:sz w:val="24"/>
                <w:lang w:val="ru-RU"/>
              </w:rPr>
              <w:t xml:space="preserve"> </w:t>
            </w:r>
            <w:r w:rsidRPr="006C6D24">
              <w:rPr>
                <w:sz w:val="24"/>
                <w:lang w:val="ru-RU"/>
              </w:rPr>
              <w:t>менее</w:t>
            </w:r>
            <w:r w:rsidRPr="006C6D24">
              <w:rPr>
                <w:spacing w:val="-5"/>
                <w:sz w:val="24"/>
                <w:lang w:val="ru-RU"/>
              </w:rPr>
              <w:t xml:space="preserve"> </w:t>
            </w:r>
            <w:r w:rsidRPr="006C6D24">
              <w:rPr>
                <w:sz w:val="24"/>
                <w:lang w:val="ru-RU"/>
              </w:rPr>
              <w:t>2</w:t>
            </w:r>
            <w:r w:rsidRPr="006C6D24">
              <w:rPr>
                <w:spacing w:val="-3"/>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выбору).</w:t>
            </w:r>
          </w:p>
          <w:p w:rsidR="006C6D24" w:rsidRPr="006C6D24" w:rsidRDefault="006C6D24">
            <w:pPr>
              <w:spacing w:line="270" w:lineRule="atLeast"/>
              <w:ind w:right="346"/>
              <w:jc w:val="both"/>
              <w:rPr>
                <w:sz w:val="24"/>
                <w:lang w:val="ru-RU"/>
              </w:rPr>
            </w:pPr>
            <w:r w:rsidRPr="006C6D24">
              <w:rPr>
                <w:sz w:val="24"/>
                <w:lang w:val="ru-RU"/>
              </w:rPr>
              <w:t>Самостоятельное чтение книг, выбранных по теме «О</w:t>
            </w:r>
            <w:r w:rsidRPr="006C6D24">
              <w:rPr>
                <w:spacing w:val="-57"/>
                <w:sz w:val="24"/>
                <w:lang w:val="ru-RU"/>
              </w:rPr>
              <w:t xml:space="preserve"> </w:t>
            </w:r>
            <w:r w:rsidRPr="006C6D24">
              <w:rPr>
                <w:sz w:val="24"/>
                <w:lang w:val="ru-RU"/>
              </w:rPr>
              <w:t>Родине, о семье» с учётом рекомендованного списка,</w:t>
            </w:r>
            <w:r w:rsidRPr="006C6D24">
              <w:rPr>
                <w:spacing w:val="1"/>
                <w:sz w:val="24"/>
                <w:lang w:val="ru-RU"/>
              </w:rPr>
              <w:t xml:space="preserve"> </w:t>
            </w:r>
            <w:r w:rsidRPr="006C6D24">
              <w:rPr>
                <w:sz w:val="24"/>
                <w:lang w:val="ru-RU"/>
              </w:rPr>
              <w:t>представление (рассказ) о прочитанном произведении</w:t>
            </w:r>
            <w:r w:rsidRPr="006C6D24">
              <w:rPr>
                <w:spacing w:val="-58"/>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предложенному алгоритму</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78"/>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line="257" w:lineRule="exact"/>
              <w:rPr>
                <w:sz w:val="24"/>
              </w:rPr>
            </w:pPr>
            <w:r>
              <w:rPr>
                <w:sz w:val="24"/>
              </w:rPr>
              <w:t>7.</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line="257" w:lineRule="exact"/>
              <w:rPr>
                <w:sz w:val="24"/>
              </w:rPr>
            </w:pPr>
            <w:r>
              <w:rPr>
                <w:sz w:val="24"/>
              </w:rPr>
              <w:t>Фольклорные</w:t>
            </w:r>
            <w:r>
              <w:rPr>
                <w:spacing w:val="-2"/>
                <w:sz w:val="24"/>
              </w:rPr>
              <w:t xml:space="preserve"> </w:t>
            </w:r>
            <w:r>
              <w:rPr>
                <w:sz w:val="24"/>
              </w:rPr>
              <w:t>и</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line="257" w:lineRule="exact"/>
              <w:rPr>
                <w:sz w:val="24"/>
              </w:rPr>
            </w:pPr>
            <w:r>
              <w:rPr>
                <w:sz w:val="24"/>
              </w:rPr>
              <w:t>Способность</w:t>
            </w:r>
            <w:r>
              <w:rPr>
                <w:spacing w:val="-3"/>
                <w:sz w:val="24"/>
              </w:rPr>
              <w:t xml:space="preserve"> </w:t>
            </w:r>
            <w:r>
              <w:rPr>
                <w:sz w:val="24"/>
              </w:rPr>
              <w:t>автора</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line="257" w:lineRule="exact"/>
              <w:rPr>
                <w:sz w:val="24"/>
                <w:lang w:val="ru-RU"/>
              </w:rPr>
            </w:pPr>
            <w:r w:rsidRPr="006C6D24">
              <w:rPr>
                <w:sz w:val="24"/>
                <w:lang w:val="ru-RU"/>
              </w:rPr>
              <w:t>Упражнение</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чтении</w:t>
            </w:r>
            <w:r w:rsidRPr="006C6D24">
              <w:rPr>
                <w:spacing w:val="-1"/>
                <w:sz w:val="24"/>
                <w:lang w:val="ru-RU"/>
              </w:rPr>
              <w:t xml:space="preserve"> </w:t>
            </w:r>
            <w:r w:rsidRPr="006C6D24">
              <w:rPr>
                <w:sz w:val="24"/>
                <w:lang w:val="ru-RU"/>
              </w:rPr>
              <w:t>стихотворных</w:t>
            </w:r>
            <w:r w:rsidRPr="006C6D24">
              <w:rPr>
                <w:spacing w:val="-5"/>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о</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0"/>
                <w:lang w:val="ru-RU"/>
              </w:rPr>
            </w:pPr>
          </w:p>
        </w:tc>
      </w:tr>
    </w:tbl>
    <w:p w:rsidR="006C6D24" w:rsidRDefault="006C6D24" w:rsidP="006C6D24">
      <w:pPr>
        <w:widowControl/>
        <w:autoSpaceDE/>
        <w:autoSpaceDN/>
        <w:rPr>
          <w:sz w:val="20"/>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9661"/>
        </w:trPr>
        <w:tc>
          <w:tcPr>
            <w:tcW w:w="4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08"/>
              <w:jc w:val="center"/>
              <w:rPr>
                <w:sz w:val="24"/>
                <w:lang w:val="ru-RU"/>
              </w:rPr>
            </w:pPr>
            <w:r w:rsidRPr="006C6D24">
              <w:rPr>
                <w:sz w:val="24"/>
                <w:lang w:val="ru-RU"/>
              </w:rPr>
              <w:t>авторские</w:t>
            </w:r>
            <w:r w:rsidRPr="006C6D24">
              <w:rPr>
                <w:spacing w:val="1"/>
                <w:sz w:val="24"/>
                <w:lang w:val="ru-RU"/>
              </w:rPr>
              <w:t xml:space="preserve"> </w:t>
            </w:r>
            <w:r w:rsidRPr="006C6D24">
              <w:rPr>
                <w:sz w:val="24"/>
                <w:lang w:val="ru-RU"/>
              </w:rPr>
              <w:t>произведения</w:t>
            </w:r>
            <w:r w:rsidRPr="006C6D24">
              <w:rPr>
                <w:spacing w:val="-57"/>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чудесах</w:t>
            </w:r>
            <w:r w:rsidRPr="006C6D24">
              <w:rPr>
                <w:spacing w:val="-1"/>
                <w:sz w:val="24"/>
                <w:lang w:val="ru-RU"/>
              </w:rPr>
              <w:t xml:space="preserve"> </w:t>
            </w:r>
            <w:r w:rsidRPr="006C6D24">
              <w:rPr>
                <w:sz w:val="24"/>
                <w:lang w:val="ru-RU"/>
              </w:rPr>
              <w:t>и</w:t>
            </w:r>
          </w:p>
          <w:p w:rsidR="006C6D24" w:rsidRPr="006C6D24" w:rsidRDefault="006C6D24">
            <w:pPr>
              <w:ind w:right="635"/>
              <w:jc w:val="center"/>
              <w:rPr>
                <w:sz w:val="24"/>
                <w:lang w:val="ru-RU"/>
              </w:rPr>
            </w:pPr>
            <w:r w:rsidRPr="006C6D24">
              <w:rPr>
                <w:sz w:val="24"/>
                <w:lang w:val="ru-RU"/>
              </w:rPr>
              <w:t>фантазии</w:t>
            </w:r>
            <w:r w:rsidRPr="006C6D24">
              <w:rPr>
                <w:spacing w:val="-58"/>
                <w:sz w:val="24"/>
                <w:lang w:val="ru-RU"/>
              </w:rPr>
              <w:t xml:space="preserve"> </w:t>
            </w:r>
            <w:r w:rsidRPr="006C6D24">
              <w:rPr>
                <w:sz w:val="24"/>
                <w:lang w:val="ru-RU"/>
              </w:rPr>
              <w:t>(4</w:t>
            </w:r>
            <w:r w:rsidRPr="006C6D24">
              <w:rPr>
                <w:spacing w:val="-1"/>
                <w:sz w:val="24"/>
                <w:lang w:val="ru-RU"/>
              </w:rPr>
              <w:t xml:space="preserve"> </w:t>
            </w:r>
            <w:r w:rsidRPr="006C6D24">
              <w:rPr>
                <w:sz w:val="24"/>
                <w:lang w:val="ru-RU"/>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87"/>
              <w:rPr>
                <w:sz w:val="24"/>
                <w:lang w:val="ru-RU"/>
              </w:rPr>
            </w:pPr>
            <w:r w:rsidRPr="006C6D24">
              <w:rPr>
                <w:sz w:val="24"/>
                <w:lang w:val="ru-RU"/>
              </w:rPr>
              <w:t>произведения</w:t>
            </w:r>
            <w:r w:rsidRPr="006C6D24">
              <w:rPr>
                <w:spacing w:val="-10"/>
                <w:sz w:val="24"/>
                <w:lang w:val="ru-RU"/>
              </w:rPr>
              <w:t xml:space="preserve"> </w:t>
            </w:r>
            <w:r w:rsidRPr="006C6D24">
              <w:rPr>
                <w:sz w:val="24"/>
                <w:lang w:val="ru-RU"/>
              </w:rPr>
              <w:t>замечать</w:t>
            </w:r>
            <w:r w:rsidRPr="006C6D24">
              <w:rPr>
                <w:spacing w:val="-57"/>
                <w:sz w:val="24"/>
                <w:lang w:val="ru-RU"/>
              </w:rPr>
              <w:t xml:space="preserve"> </w:t>
            </w:r>
            <w:r w:rsidRPr="006C6D24">
              <w:rPr>
                <w:sz w:val="24"/>
                <w:lang w:val="ru-RU"/>
              </w:rPr>
              <w:t>чудесное</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каждом</w:t>
            </w:r>
          </w:p>
          <w:p w:rsidR="006C6D24" w:rsidRPr="006C6D24" w:rsidRDefault="006C6D24">
            <w:pPr>
              <w:ind w:right="422"/>
              <w:rPr>
                <w:sz w:val="24"/>
                <w:lang w:val="ru-RU"/>
              </w:rPr>
            </w:pPr>
            <w:r w:rsidRPr="006C6D24">
              <w:rPr>
                <w:sz w:val="24"/>
                <w:lang w:val="ru-RU"/>
              </w:rPr>
              <w:t>жизненном проявлении,</w:t>
            </w:r>
            <w:r w:rsidRPr="006C6D24">
              <w:rPr>
                <w:spacing w:val="-57"/>
                <w:sz w:val="24"/>
                <w:lang w:val="ru-RU"/>
              </w:rPr>
              <w:t xml:space="preserve"> </w:t>
            </w:r>
            <w:r w:rsidRPr="006C6D24">
              <w:rPr>
                <w:sz w:val="24"/>
                <w:lang w:val="ru-RU"/>
              </w:rPr>
              <w:t>необычное в</w:t>
            </w:r>
            <w:r w:rsidRPr="006C6D24">
              <w:rPr>
                <w:spacing w:val="1"/>
                <w:sz w:val="24"/>
                <w:lang w:val="ru-RU"/>
              </w:rPr>
              <w:t xml:space="preserve"> </w:t>
            </w:r>
            <w:r w:rsidRPr="006C6D24">
              <w:rPr>
                <w:sz w:val="24"/>
                <w:lang w:val="ru-RU"/>
              </w:rPr>
              <w:t>обыкновенных явлениях</w:t>
            </w:r>
            <w:r w:rsidRPr="006C6D24">
              <w:rPr>
                <w:spacing w:val="-57"/>
                <w:sz w:val="24"/>
                <w:lang w:val="ru-RU"/>
              </w:rPr>
              <w:t xml:space="preserve"> </w:t>
            </w:r>
            <w:r w:rsidRPr="006C6D24">
              <w:rPr>
                <w:sz w:val="24"/>
                <w:lang w:val="ru-RU"/>
              </w:rPr>
              <w:t>окружающего</w:t>
            </w:r>
            <w:r w:rsidRPr="006C6D24">
              <w:rPr>
                <w:spacing w:val="-2"/>
                <w:sz w:val="24"/>
                <w:lang w:val="ru-RU"/>
              </w:rPr>
              <w:t xml:space="preserve"> </w:t>
            </w:r>
            <w:r w:rsidRPr="006C6D24">
              <w:rPr>
                <w:sz w:val="24"/>
                <w:lang w:val="ru-RU"/>
              </w:rPr>
              <w:t>мира.</w:t>
            </w:r>
          </w:p>
          <w:p w:rsidR="006C6D24" w:rsidRPr="006C6D24" w:rsidRDefault="006C6D24">
            <w:pPr>
              <w:rPr>
                <w:sz w:val="24"/>
                <w:lang w:val="ru-RU"/>
              </w:rPr>
            </w:pPr>
            <w:r w:rsidRPr="006C6D24">
              <w:rPr>
                <w:sz w:val="24"/>
                <w:lang w:val="ru-RU"/>
              </w:rPr>
              <w:t>Сочетание</w:t>
            </w:r>
          </w:p>
          <w:p w:rsidR="006C6D24" w:rsidRPr="006C6D24" w:rsidRDefault="006C6D24">
            <w:pPr>
              <w:ind w:right="475"/>
              <w:rPr>
                <w:sz w:val="24"/>
                <w:lang w:val="ru-RU"/>
              </w:rPr>
            </w:pPr>
            <w:r w:rsidRPr="006C6D24">
              <w:rPr>
                <w:sz w:val="24"/>
                <w:lang w:val="ru-RU"/>
              </w:rPr>
              <w:t>в произведении</w:t>
            </w:r>
            <w:r w:rsidRPr="006C6D24">
              <w:rPr>
                <w:spacing w:val="1"/>
                <w:sz w:val="24"/>
                <w:lang w:val="ru-RU"/>
              </w:rPr>
              <w:t xml:space="preserve"> </w:t>
            </w:r>
            <w:r w:rsidRPr="006C6D24">
              <w:rPr>
                <w:sz w:val="24"/>
                <w:lang w:val="ru-RU"/>
              </w:rPr>
              <w:t>реалистических</w:t>
            </w:r>
            <w:r w:rsidRPr="006C6D24">
              <w:rPr>
                <w:spacing w:val="1"/>
                <w:sz w:val="24"/>
                <w:lang w:val="ru-RU"/>
              </w:rPr>
              <w:t xml:space="preserve"> </w:t>
            </w:r>
            <w:r w:rsidRPr="006C6D24">
              <w:rPr>
                <w:sz w:val="24"/>
                <w:lang w:val="ru-RU"/>
              </w:rPr>
              <w:t>событий</w:t>
            </w:r>
            <w:r w:rsidRPr="006C6D24">
              <w:rPr>
                <w:spacing w:val="-8"/>
                <w:sz w:val="24"/>
                <w:lang w:val="ru-RU"/>
              </w:rPr>
              <w:t xml:space="preserve"> </w:t>
            </w:r>
            <w:r w:rsidRPr="006C6D24">
              <w:rPr>
                <w:sz w:val="24"/>
                <w:lang w:val="ru-RU"/>
              </w:rPr>
              <w:t>с</w:t>
            </w:r>
            <w:r w:rsidRPr="006C6D24">
              <w:rPr>
                <w:spacing w:val="-9"/>
                <w:sz w:val="24"/>
                <w:lang w:val="ru-RU"/>
              </w:rPr>
              <w:t xml:space="preserve"> </w:t>
            </w:r>
            <w:r w:rsidRPr="006C6D24">
              <w:rPr>
                <w:sz w:val="24"/>
                <w:lang w:val="ru-RU"/>
              </w:rPr>
              <w:t>необычными,</w:t>
            </w:r>
            <w:r w:rsidRPr="006C6D24">
              <w:rPr>
                <w:spacing w:val="-57"/>
                <w:sz w:val="24"/>
                <w:lang w:val="ru-RU"/>
              </w:rPr>
              <w:t xml:space="preserve"> </w:t>
            </w:r>
            <w:r w:rsidRPr="006C6D24">
              <w:rPr>
                <w:sz w:val="24"/>
                <w:lang w:val="ru-RU"/>
              </w:rPr>
              <w:t>сказочными,</w:t>
            </w:r>
          </w:p>
          <w:p w:rsidR="006C6D24" w:rsidRDefault="006C6D24">
            <w:pPr>
              <w:rPr>
                <w:sz w:val="24"/>
              </w:rPr>
            </w:pPr>
            <w:r>
              <w:rPr>
                <w:sz w:val="24"/>
              </w:rPr>
              <w:t>фантастическими</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17"/>
              <w:rPr>
                <w:sz w:val="24"/>
                <w:lang w:val="ru-RU"/>
              </w:rPr>
            </w:pPr>
            <w:r w:rsidRPr="006C6D24">
              <w:rPr>
                <w:sz w:val="24"/>
                <w:lang w:val="ru-RU"/>
              </w:rPr>
              <w:t>чудесах</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превращении,</w:t>
            </w:r>
            <w:r w:rsidRPr="006C6D24">
              <w:rPr>
                <w:spacing w:val="-2"/>
                <w:sz w:val="24"/>
                <w:lang w:val="ru-RU"/>
              </w:rPr>
              <w:t xml:space="preserve"> </w:t>
            </w:r>
            <w:r w:rsidRPr="006C6D24">
              <w:rPr>
                <w:sz w:val="24"/>
                <w:lang w:val="ru-RU"/>
              </w:rPr>
              <w:t>словесной</w:t>
            </w:r>
            <w:r w:rsidRPr="006C6D24">
              <w:rPr>
                <w:spacing w:val="-3"/>
                <w:sz w:val="24"/>
                <w:lang w:val="ru-RU"/>
              </w:rPr>
              <w:t xml:space="preserve"> </w:t>
            </w:r>
            <w:r w:rsidRPr="006C6D24">
              <w:rPr>
                <w:sz w:val="24"/>
                <w:lang w:val="ru-RU"/>
              </w:rPr>
              <w:t>игре</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фантазии</w:t>
            </w:r>
            <w:r w:rsidRPr="006C6D24">
              <w:rPr>
                <w:spacing w:val="-3"/>
                <w:sz w:val="24"/>
                <w:lang w:val="ru-RU"/>
              </w:rPr>
              <w:t xml:space="preserve"> </w:t>
            </w:r>
            <w:r w:rsidRPr="006C6D24">
              <w:rPr>
                <w:sz w:val="24"/>
                <w:lang w:val="ru-RU"/>
              </w:rPr>
              <w:t>(не</w:t>
            </w:r>
            <w:r w:rsidRPr="006C6D24">
              <w:rPr>
                <w:spacing w:val="-57"/>
                <w:sz w:val="24"/>
                <w:lang w:val="ru-RU"/>
              </w:rPr>
              <w:t xml:space="preserve"> </w:t>
            </w:r>
            <w:r w:rsidRPr="006C6D24">
              <w:rPr>
                <w:sz w:val="24"/>
                <w:lang w:val="ru-RU"/>
              </w:rPr>
              <w:t>менее</w:t>
            </w:r>
            <w:r w:rsidRPr="006C6D24">
              <w:rPr>
                <w:spacing w:val="-3"/>
                <w:sz w:val="24"/>
                <w:lang w:val="ru-RU"/>
              </w:rPr>
              <w:t xml:space="preserve"> </w:t>
            </w:r>
            <w:r w:rsidRPr="006C6D24">
              <w:rPr>
                <w:sz w:val="24"/>
                <w:lang w:val="ru-RU"/>
              </w:rPr>
              <w:t>трёх</w:t>
            </w:r>
            <w:r w:rsidRPr="006C6D24">
              <w:rPr>
                <w:spacing w:val="-2"/>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Например,</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Чуковский</w:t>
            </w:r>
          </w:p>
          <w:p w:rsidR="006C6D24" w:rsidRPr="006C6D24" w:rsidRDefault="006C6D24">
            <w:pPr>
              <w:ind w:right="257"/>
              <w:rPr>
                <w:sz w:val="24"/>
                <w:lang w:val="ru-RU"/>
              </w:rPr>
            </w:pPr>
            <w:r w:rsidRPr="006C6D24">
              <w:rPr>
                <w:sz w:val="24"/>
                <w:lang w:val="ru-RU"/>
              </w:rPr>
              <w:t>«Путаница», И. П. Токмакова «Мы играли в</w:t>
            </w:r>
            <w:r w:rsidRPr="006C6D24">
              <w:rPr>
                <w:spacing w:val="1"/>
                <w:sz w:val="24"/>
                <w:lang w:val="ru-RU"/>
              </w:rPr>
              <w:t xml:space="preserve"> </w:t>
            </w:r>
            <w:r w:rsidRPr="006C6D24">
              <w:rPr>
                <w:sz w:val="24"/>
                <w:lang w:val="ru-RU"/>
              </w:rPr>
              <w:t>хохотушки»,</w:t>
            </w:r>
            <w:r w:rsidRPr="006C6D24">
              <w:rPr>
                <w:spacing w:val="-3"/>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М.</w:t>
            </w:r>
            <w:r w:rsidRPr="006C6D24">
              <w:rPr>
                <w:spacing w:val="-4"/>
                <w:sz w:val="24"/>
                <w:lang w:val="ru-RU"/>
              </w:rPr>
              <w:t xml:space="preserve"> </w:t>
            </w:r>
            <w:r w:rsidRPr="006C6D24">
              <w:rPr>
                <w:sz w:val="24"/>
                <w:lang w:val="ru-RU"/>
              </w:rPr>
              <w:t>Пивоварова</w:t>
            </w:r>
            <w:r w:rsidRPr="006C6D24">
              <w:rPr>
                <w:spacing w:val="-2"/>
                <w:sz w:val="24"/>
                <w:lang w:val="ru-RU"/>
              </w:rPr>
              <w:t xml:space="preserve"> </w:t>
            </w:r>
            <w:r w:rsidRPr="006C6D24">
              <w:rPr>
                <w:sz w:val="24"/>
                <w:lang w:val="ru-RU"/>
              </w:rPr>
              <w:t>«Кулинаки-пулинаки»,</w:t>
            </w:r>
          </w:p>
          <w:p w:rsidR="006C6D24" w:rsidRPr="006C6D24" w:rsidRDefault="006C6D24">
            <w:pPr>
              <w:tabs>
                <w:tab w:val="left" w:pos="3433"/>
              </w:tabs>
              <w:ind w:right="596"/>
              <w:rPr>
                <w:sz w:val="24"/>
                <w:lang w:val="ru-RU"/>
              </w:rPr>
            </w:pPr>
            <w:r w:rsidRPr="006C6D24">
              <w:rPr>
                <w:sz w:val="24"/>
                <w:lang w:val="ru-RU"/>
              </w:rPr>
              <w:t>«Я</w:t>
            </w:r>
            <w:r w:rsidRPr="006C6D24">
              <w:rPr>
                <w:spacing w:val="-3"/>
                <w:sz w:val="24"/>
                <w:lang w:val="ru-RU"/>
              </w:rPr>
              <w:t xml:space="preserve"> </w:t>
            </w:r>
            <w:r w:rsidRPr="006C6D24">
              <w:rPr>
                <w:sz w:val="24"/>
                <w:lang w:val="ru-RU"/>
              </w:rPr>
              <w:t>палочкой</w:t>
            </w:r>
            <w:r w:rsidRPr="006C6D24">
              <w:rPr>
                <w:spacing w:val="-1"/>
                <w:sz w:val="24"/>
                <w:lang w:val="ru-RU"/>
              </w:rPr>
              <w:t xml:space="preserve"> </w:t>
            </w:r>
            <w:r w:rsidRPr="006C6D24">
              <w:rPr>
                <w:sz w:val="24"/>
                <w:lang w:val="ru-RU"/>
              </w:rPr>
              <w:t>волшебной…»,</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Лунин</w:t>
            </w:r>
            <w:r w:rsidRPr="006C6D24">
              <w:rPr>
                <w:spacing w:val="-2"/>
                <w:sz w:val="24"/>
                <w:lang w:val="ru-RU"/>
              </w:rPr>
              <w:t xml:space="preserve"> </w:t>
            </w:r>
            <w:r w:rsidRPr="006C6D24">
              <w:rPr>
                <w:sz w:val="24"/>
                <w:lang w:val="ru-RU"/>
              </w:rPr>
              <w:t>«Я</w:t>
            </w:r>
            <w:r w:rsidRPr="006C6D24">
              <w:rPr>
                <w:spacing w:val="-3"/>
                <w:sz w:val="24"/>
                <w:lang w:val="ru-RU"/>
              </w:rPr>
              <w:t xml:space="preserve"> </w:t>
            </w:r>
            <w:r w:rsidRPr="006C6D24">
              <w:rPr>
                <w:sz w:val="24"/>
                <w:lang w:val="ru-RU"/>
              </w:rPr>
              <w:t>видела</w:t>
            </w:r>
            <w:r w:rsidRPr="006C6D24">
              <w:rPr>
                <w:spacing w:val="-57"/>
                <w:sz w:val="24"/>
                <w:lang w:val="ru-RU"/>
              </w:rPr>
              <w:t xml:space="preserve"> </w:t>
            </w:r>
            <w:r w:rsidRPr="006C6D24">
              <w:rPr>
                <w:sz w:val="24"/>
                <w:lang w:val="ru-RU"/>
              </w:rPr>
              <w:t>чудо», Р. С. Сеф «Чудо», Б. В. Заходер «Моя</w:t>
            </w:r>
            <w:r w:rsidRPr="006C6D24">
              <w:rPr>
                <w:spacing w:val="1"/>
                <w:sz w:val="24"/>
                <w:lang w:val="ru-RU"/>
              </w:rPr>
              <w:t xml:space="preserve"> </w:t>
            </w:r>
            <w:r w:rsidRPr="006C6D24">
              <w:rPr>
                <w:sz w:val="24"/>
                <w:lang w:val="ru-RU"/>
              </w:rPr>
              <w:t>вообразилия»,</w:t>
            </w:r>
            <w:r w:rsidRPr="006C6D24">
              <w:rPr>
                <w:sz w:val="24"/>
                <w:lang w:val="ru-RU"/>
              </w:rPr>
              <w:tab/>
              <w:t>Ю.</w:t>
            </w:r>
            <w:r w:rsidRPr="006C6D24">
              <w:rPr>
                <w:spacing w:val="-2"/>
                <w:sz w:val="24"/>
                <w:lang w:val="ru-RU"/>
              </w:rPr>
              <w:t xml:space="preserve"> </w:t>
            </w:r>
            <w:r w:rsidRPr="006C6D24">
              <w:rPr>
                <w:sz w:val="24"/>
                <w:lang w:val="ru-RU"/>
              </w:rPr>
              <w:t>П.</w:t>
            </w:r>
            <w:r w:rsidRPr="006C6D24">
              <w:rPr>
                <w:spacing w:val="-3"/>
                <w:sz w:val="24"/>
                <w:lang w:val="ru-RU"/>
              </w:rPr>
              <w:t xml:space="preserve"> </w:t>
            </w:r>
            <w:r w:rsidRPr="006C6D24">
              <w:rPr>
                <w:sz w:val="24"/>
                <w:lang w:val="ru-RU"/>
              </w:rPr>
              <w:t>Мориц</w:t>
            </w:r>
            <w:r w:rsidRPr="006C6D24">
              <w:rPr>
                <w:spacing w:val="-1"/>
                <w:sz w:val="24"/>
                <w:lang w:val="ru-RU"/>
              </w:rPr>
              <w:t xml:space="preserve"> </w:t>
            </w:r>
            <w:r w:rsidRPr="006C6D24">
              <w:rPr>
                <w:sz w:val="24"/>
                <w:lang w:val="ru-RU"/>
              </w:rPr>
              <w:t>«Сто</w:t>
            </w:r>
          </w:p>
          <w:p w:rsidR="006C6D24" w:rsidRPr="006C6D24" w:rsidRDefault="006C6D24">
            <w:pPr>
              <w:ind w:right="271"/>
              <w:jc w:val="both"/>
              <w:rPr>
                <w:sz w:val="24"/>
                <w:lang w:val="ru-RU"/>
              </w:rPr>
            </w:pPr>
            <w:r w:rsidRPr="006C6D24">
              <w:rPr>
                <w:sz w:val="24"/>
                <w:lang w:val="ru-RU"/>
              </w:rPr>
              <w:t>фантазий», Ю. Тувим «Чудеса», английские народные</w:t>
            </w:r>
            <w:r w:rsidRPr="006C6D24">
              <w:rPr>
                <w:spacing w:val="-57"/>
                <w:sz w:val="24"/>
                <w:lang w:val="ru-RU"/>
              </w:rPr>
              <w:t xml:space="preserve"> </w:t>
            </w:r>
            <w:r w:rsidRPr="006C6D24">
              <w:rPr>
                <w:sz w:val="24"/>
                <w:lang w:val="ru-RU"/>
              </w:rPr>
              <w:t>песни и небылицы в переводе К. И. Чуковского и С. Я.</w:t>
            </w:r>
            <w:r w:rsidRPr="006C6D24">
              <w:rPr>
                <w:spacing w:val="-57"/>
                <w:sz w:val="24"/>
                <w:lang w:val="ru-RU"/>
              </w:rPr>
              <w:t xml:space="preserve"> </w:t>
            </w:r>
            <w:r w:rsidRPr="006C6D24">
              <w:rPr>
                <w:sz w:val="24"/>
                <w:lang w:val="ru-RU"/>
              </w:rPr>
              <w:t>Маршака.</w:t>
            </w:r>
          </w:p>
          <w:p w:rsidR="006C6D24" w:rsidRPr="006C6D24" w:rsidRDefault="006C6D24">
            <w:pPr>
              <w:ind w:right="109"/>
              <w:rPr>
                <w:sz w:val="24"/>
                <w:lang w:val="ru-RU"/>
              </w:rPr>
            </w:pPr>
            <w:r w:rsidRPr="006C6D24">
              <w:rPr>
                <w:sz w:val="24"/>
                <w:lang w:val="ru-RU"/>
              </w:rPr>
              <w:t>Работа с текстом произведения: выделение ключевых</w:t>
            </w:r>
            <w:r w:rsidRPr="006C6D24">
              <w:rPr>
                <w:spacing w:val="1"/>
                <w:sz w:val="24"/>
                <w:lang w:val="ru-RU"/>
              </w:rPr>
              <w:t xml:space="preserve"> </w:t>
            </w:r>
            <w:r w:rsidRPr="006C6D24">
              <w:rPr>
                <w:sz w:val="24"/>
                <w:lang w:val="ru-RU"/>
              </w:rPr>
              <w:t>слов, которые определяют необычность, сказочность</w:t>
            </w:r>
            <w:r w:rsidRPr="006C6D24">
              <w:rPr>
                <w:spacing w:val="1"/>
                <w:sz w:val="24"/>
                <w:lang w:val="ru-RU"/>
              </w:rPr>
              <w:t xml:space="preserve"> </w:t>
            </w:r>
            <w:r w:rsidRPr="006C6D24">
              <w:rPr>
                <w:sz w:val="24"/>
                <w:lang w:val="ru-RU"/>
              </w:rPr>
              <w:t>событий произведения, нахождение созвучных слов</w:t>
            </w:r>
            <w:r w:rsidRPr="006C6D24">
              <w:rPr>
                <w:spacing w:val="1"/>
                <w:sz w:val="24"/>
                <w:lang w:val="ru-RU"/>
              </w:rPr>
              <w:t xml:space="preserve"> </w:t>
            </w:r>
            <w:r w:rsidRPr="006C6D24">
              <w:rPr>
                <w:sz w:val="24"/>
                <w:lang w:val="ru-RU"/>
              </w:rPr>
              <w:t>(рифм), наблюдение за ритмом стихотворного текста,</w:t>
            </w:r>
            <w:r w:rsidRPr="006C6D24">
              <w:rPr>
                <w:spacing w:val="1"/>
                <w:sz w:val="24"/>
                <w:lang w:val="ru-RU"/>
              </w:rPr>
              <w:t xml:space="preserve"> </w:t>
            </w:r>
            <w:r w:rsidRPr="006C6D24">
              <w:rPr>
                <w:sz w:val="24"/>
                <w:lang w:val="ru-RU"/>
              </w:rPr>
              <w:t>составление интонационного рисунка с опорой на знаки</w:t>
            </w:r>
            <w:r w:rsidRPr="006C6D24">
              <w:rPr>
                <w:spacing w:val="-57"/>
                <w:sz w:val="24"/>
                <w:lang w:val="ru-RU"/>
              </w:rPr>
              <w:t xml:space="preserve"> </w:t>
            </w:r>
            <w:r w:rsidRPr="006C6D24">
              <w:rPr>
                <w:sz w:val="24"/>
                <w:lang w:val="ru-RU"/>
              </w:rPr>
              <w:t>препинания, объяснение значения слова с</w:t>
            </w:r>
            <w:r w:rsidRPr="006C6D24">
              <w:rPr>
                <w:spacing w:val="1"/>
                <w:sz w:val="24"/>
                <w:lang w:val="ru-RU"/>
              </w:rPr>
              <w:t xml:space="preserve"> </w:t>
            </w:r>
            <w:r w:rsidRPr="006C6D24">
              <w:rPr>
                <w:sz w:val="24"/>
                <w:lang w:val="ru-RU"/>
              </w:rPr>
              <w:t>использованием</w:t>
            </w:r>
            <w:r w:rsidRPr="006C6D24">
              <w:rPr>
                <w:spacing w:val="-2"/>
                <w:sz w:val="24"/>
                <w:lang w:val="ru-RU"/>
              </w:rPr>
              <w:t xml:space="preserve"> </w:t>
            </w:r>
            <w:r w:rsidRPr="006C6D24">
              <w:rPr>
                <w:sz w:val="24"/>
                <w:lang w:val="ru-RU"/>
              </w:rPr>
              <w:t>словаря.</w:t>
            </w:r>
          </w:p>
          <w:p w:rsidR="006C6D24" w:rsidRPr="006C6D24" w:rsidRDefault="006C6D24">
            <w:pPr>
              <w:ind w:right="134"/>
              <w:rPr>
                <w:sz w:val="24"/>
                <w:lang w:val="ru-RU"/>
              </w:rPr>
            </w:pPr>
            <w:r w:rsidRPr="006C6D24">
              <w:rPr>
                <w:sz w:val="24"/>
                <w:lang w:val="ru-RU"/>
              </w:rPr>
              <w:t>Беседа на тему «О каком чуде ты мечтаешь», передача</w:t>
            </w:r>
            <w:r w:rsidRPr="006C6D24">
              <w:rPr>
                <w:spacing w:val="1"/>
                <w:sz w:val="24"/>
                <w:lang w:val="ru-RU"/>
              </w:rPr>
              <w:t xml:space="preserve"> </w:t>
            </w:r>
            <w:r w:rsidRPr="006C6D24">
              <w:rPr>
                <w:sz w:val="24"/>
                <w:lang w:val="ru-RU"/>
              </w:rPr>
              <w:t>своих впечатлений от прочитанного произведения в</w:t>
            </w:r>
            <w:r w:rsidRPr="006C6D24">
              <w:rPr>
                <w:spacing w:val="1"/>
                <w:sz w:val="24"/>
                <w:lang w:val="ru-RU"/>
              </w:rPr>
              <w:t xml:space="preserve"> </w:t>
            </w:r>
            <w:r w:rsidRPr="006C6D24">
              <w:rPr>
                <w:sz w:val="24"/>
                <w:lang w:val="ru-RU"/>
              </w:rPr>
              <w:t>высказывании (не менее 3 предложений) или в рисунке.</w:t>
            </w:r>
            <w:r w:rsidRPr="006C6D24">
              <w:rPr>
                <w:spacing w:val="-57"/>
                <w:sz w:val="24"/>
                <w:lang w:val="ru-RU"/>
              </w:rPr>
              <w:t xml:space="preserve"> </w:t>
            </w:r>
            <w:r w:rsidRPr="006C6D24">
              <w:rPr>
                <w:sz w:val="24"/>
                <w:lang w:val="ru-RU"/>
              </w:rPr>
              <w:t>Задание на сравнение произведений на одну тему</w:t>
            </w:r>
            <w:r w:rsidRPr="006C6D24">
              <w:rPr>
                <w:spacing w:val="1"/>
                <w:sz w:val="24"/>
                <w:lang w:val="ru-RU"/>
              </w:rPr>
              <w:t xml:space="preserve"> </w:t>
            </w:r>
            <w:r w:rsidRPr="006C6D24">
              <w:rPr>
                <w:sz w:val="24"/>
                <w:lang w:val="ru-RU"/>
              </w:rPr>
              <w:t>разных</w:t>
            </w:r>
          </w:p>
          <w:p w:rsidR="006C6D24" w:rsidRPr="006C6D24" w:rsidRDefault="006C6D24">
            <w:pPr>
              <w:spacing w:before="1"/>
              <w:ind w:right="122"/>
              <w:rPr>
                <w:sz w:val="24"/>
                <w:lang w:val="ru-RU"/>
              </w:rPr>
            </w:pPr>
            <w:r w:rsidRPr="006C6D24">
              <w:rPr>
                <w:sz w:val="24"/>
                <w:lang w:val="ru-RU"/>
              </w:rPr>
              <w:t>авторов:</w:t>
            </w:r>
            <w:r w:rsidRPr="006C6D24">
              <w:rPr>
                <w:spacing w:val="-6"/>
                <w:sz w:val="24"/>
                <w:lang w:val="ru-RU"/>
              </w:rPr>
              <w:t xml:space="preserve"> </w:t>
            </w:r>
            <w:r w:rsidRPr="006C6D24">
              <w:rPr>
                <w:sz w:val="24"/>
                <w:lang w:val="ru-RU"/>
              </w:rPr>
              <w:t>прозаическое</w:t>
            </w:r>
            <w:r w:rsidRPr="006C6D24">
              <w:rPr>
                <w:spacing w:val="-5"/>
                <w:sz w:val="24"/>
                <w:lang w:val="ru-RU"/>
              </w:rPr>
              <w:t xml:space="preserve"> </w:t>
            </w:r>
            <w:r w:rsidRPr="006C6D24">
              <w:rPr>
                <w:sz w:val="24"/>
                <w:lang w:val="ru-RU"/>
              </w:rPr>
              <w:t>или</w:t>
            </w:r>
            <w:r w:rsidRPr="006C6D24">
              <w:rPr>
                <w:spacing w:val="-3"/>
                <w:sz w:val="24"/>
                <w:lang w:val="ru-RU"/>
              </w:rPr>
              <w:t xml:space="preserve"> </w:t>
            </w:r>
            <w:r w:rsidRPr="006C6D24">
              <w:rPr>
                <w:sz w:val="24"/>
                <w:lang w:val="ru-RU"/>
              </w:rPr>
              <w:t>стихотворное,</w:t>
            </w:r>
            <w:r w:rsidRPr="006C6D24">
              <w:rPr>
                <w:spacing w:val="-4"/>
                <w:sz w:val="24"/>
                <w:lang w:val="ru-RU"/>
              </w:rPr>
              <w:t xml:space="preserve"> </w:t>
            </w:r>
            <w:r w:rsidRPr="006C6D24">
              <w:rPr>
                <w:sz w:val="24"/>
                <w:lang w:val="ru-RU"/>
              </w:rPr>
              <w:t>жанр</w:t>
            </w:r>
            <w:r w:rsidRPr="006C6D24">
              <w:rPr>
                <w:spacing w:val="-4"/>
                <w:sz w:val="24"/>
                <w:lang w:val="ru-RU"/>
              </w:rPr>
              <w:t xml:space="preserve"> </w:t>
            </w:r>
            <w:r w:rsidRPr="006C6D24">
              <w:rPr>
                <w:sz w:val="24"/>
                <w:lang w:val="ru-RU"/>
              </w:rPr>
              <w:t>(рассказ,</w:t>
            </w:r>
            <w:r w:rsidRPr="006C6D24">
              <w:rPr>
                <w:spacing w:val="-57"/>
                <w:sz w:val="24"/>
                <w:lang w:val="ru-RU"/>
              </w:rPr>
              <w:t xml:space="preserve"> </w:t>
            </w:r>
            <w:r w:rsidRPr="006C6D24">
              <w:rPr>
                <w:sz w:val="24"/>
                <w:lang w:val="ru-RU"/>
              </w:rPr>
              <w:t>стих</w:t>
            </w:r>
            <w:r w:rsidRPr="006C6D24">
              <w:rPr>
                <w:spacing w:val="3"/>
                <w:sz w:val="24"/>
                <w:lang w:val="ru-RU"/>
              </w:rPr>
              <w:t xml:space="preserve"> </w:t>
            </w:r>
            <w:r w:rsidRPr="006C6D24">
              <w:rPr>
                <w:sz w:val="24"/>
                <w:lang w:val="ru-RU"/>
              </w:rPr>
              <w:t>отворение,</w:t>
            </w:r>
            <w:r w:rsidRPr="006C6D24">
              <w:rPr>
                <w:spacing w:val="4"/>
                <w:sz w:val="24"/>
                <w:lang w:val="ru-RU"/>
              </w:rPr>
              <w:t xml:space="preserve"> </w:t>
            </w:r>
            <w:r w:rsidRPr="006C6D24">
              <w:rPr>
                <w:sz w:val="24"/>
                <w:lang w:val="ru-RU"/>
              </w:rPr>
              <w:t>сказка, загадка,</w:t>
            </w:r>
            <w:r w:rsidRPr="006C6D24">
              <w:rPr>
                <w:spacing w:val="4"/>
                <w:sz w:val="24"/>
                <w:lang w:val="ru-RU"/>
              </w:rPr>
              <w:t xml:space="preserve"> </w:t>
            </w:r>
            <w:r w:rsidRPr="006C6D24">
              <w:rPr>
                <w:sz w:val="24"/>
                <w:lang w:val="ru-RU"/>
              </w:rPr>
              <w:t>скороговорка,</w:t>
            </w:r>
            <w:r w:rsidRPr="006C6D24">
              <w:rPr>
                <w:spacing w:val="1"/>
                <w:sz w:val="24"/>
                <w:lang w:val="ru-RU"/>
              </w:rPr>
              <w:t xml:space="preserve"> </w:t>
            </w:r>
            <w:r w:rsidRPr="006C6D24">
              <w:rPr>
                <w:sz w:val="24"/>
                <w:lang w:val="ru-RU"/>
              </w:rPr>
              <w:t>потешка). Выразительное чтение стихотворений с</w:t>
            </w:r>
            <w:r w:rsidRPr="006C6D24">
              <w:rPr>
                <w:spacing w:val="1"/>
                <w:sz w:val="24"/>
                <w:lang w:val="ru-RU"/>
              </w:rPr>
              <w:t xml:space="preserve"> </w:t>
            </w:r>
            <w:r w:rsidRPr="006C6D24">
              <w:rPr>
                <w:sz w:val="24"/>
                <w:lang w:val="ru-RU"/>
              </w:rPr>
              <w:t>опорой</w:t>
            </w:r>
            <w:r w:rsidRPr="006C6D24">
              <w:rPr>
                <w:spacing w:val="-1"/>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интонационный рисунок.</w:t>
            </w:r>
          </w:p>
          <w:p w:rsidR="006C6D24" w:rsidRPr="006C6D24" w:rsidRDefault="006C6D24">
            <w:pPr>
              <w:ind w:right="353"/>
              <w:jc w:val="both"/>
              <w:rPr>
                <w:sz w:val="24"/>
                <w:lang w:val="ru-RU"/>
              </w:rPr>
            </w:pPr>
            <w:r w:rsidRPr="006C6D24">
              <w:rPr>
                <w:sz w:val="24"/>
                <w:lang w:val="ru-RU"/>
              </w:rPr>
              <w:t>Задание на развитие творческого воображения: узнай</w:t>
            </w:r>
            <w:r w:rsidRPr="006C6D24">
              <w:rPr>
                <w:spacing w:val="1"/>
                <w:sz w:val="24"/>
                <w:lang w:val="ru-RU"/>
              </w:rPr>
              <w:t xml:space="preserve"> </w:t>
            </w:r>
            <w:r w:rsidRPr="006C6D24">
              <w:rPr>
                <w:sz w:val="24"/>
                <w:lang w:val="ru-RU"/>
              </w:rPr>
              <w:t>зрительные образы, представленные в воображаемой</w:t>
            </w:r>
            <w:r w:rsidRPr="006C6D24">
              <w:rPr>
                <w:spacing w:val="1"/>
                <w:sz w:val="24"/>
                <w:lang w:val="ru-RU"/>
              </w:rPr>
              <w:t xml:space="preserve"> </w:t>
            </w:r>
            <w:r w:rsidRPr="006C6D24">
              <w:rPr>
                <w:sz w:val="24"/>
                <w:lang w:val="ru-RU"/>
              </w:rPr>
              <w:t>ситуации</w:t>
            </w:r>
            <w:r w:rsidRPr="006C6D24">
              <w:rPr>
                <w:spacing w:val="-4"/>
                <w:sz w:val="24"/>
                <w:lang w:val="ru-RU"/>
              </w:rPr>
              <w:t xml:space="preserve"> </w:t>
            </w:r>
            <w:r w:rsidRPr="006C6D24">
              <w:rPr>
                <w:sz w:val="24"/>
                <w:lang w:val="ru-RU"/>
              </w:rPr>
              <w:t>(например,</w:t>
            </w:r>
            <w:r w:rsidRPr="006C6D24">
              <w:rPr>
                <w:spacing w:val="-3"/>
                <w:sz w:val="24"/>
                <w:lang w:val="ru-RU"/>
              </w:rPr>
              <w:t xml:space="preserve"> </w:t>
            </w:r>
            <w:r w:rsidRPr="006C6D24">
              <w:rPr>
                <w:sz w:val="24"/>
                <w:lang w:val="ru-RU"/>
              </w:rPr>
              <w:t>задание</w:t>
            </w:r>
            <w:r w:rsidRPr="006C6D24">
              <w:rPr>
                <w:spacing w:val="-4"/>
                <w:sz w:val="24"/>
                <w:lang w:val="ru-RU"/>
              </w:rPr>
              <w:t xml:space="preserve"> </w:t>
            </w:r>
            <w:r w:rsidRPr="006C6D24">
              <w:rPr>
                <w:sz w:val="24"/>
                <w:lang w:val="ru-RU"/>
              </w:rPr>
              <w:t>«Кто</w:t>
            </w:r>
            <w:r w:rsidRPr="006C6D24">
              <w:rPr>
                <w:spacing w:val="-3"/>
                <w:sz w:val="24"/>
                <w:lang w:val="ru-RU"/>
              </w:rPr>
              <w:t xml:space="preserve"> </w:t>
            </w:r>
            <w:r w:rsidRPr="006C6D24">
              <w:rPr>
                <w:sz w:val="24"/>
                <w:lang w:val="ru-RU"/>
              </w:rPr>
              <w:t>живёт</w:t>
            </w:r>
            <w:r w:rsidRPr="006C6D24">
              <w:rPr>
                <w:spacing w:val="-3"/>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кляксах?»,</w:t>
            </w:r>
          </w:p>
          <w:p w:rsidR="006C6D24" w:rsidRPr="006C6D24" w:rsidRDefault="006C6D24">
            <w:pPr>
              <w:ind w:right="1015"/>
              <w:rPr>
                <w:sz w:val="24"/>
                <w:lang w:val="ru-RU"/>
              </w:rPr>
            </w:pPr>
            <w:r w:rsidRPr="006C6D24">
              <w:rPr>
                <w:sz w:val="24"/>
                <w:lang w:val="ru-RU"/>
              </w:rPr>
              <w:t>«Каких животных ты видишь в проплывающих</w:t>
            </w:r>
            <w:r w:rsidRPr="006C6D24">
              <w:rPr>
                <w:spacing w:val="-57"/>
                <w:sz w:val="24"/>
                <w:lang w:val="ru-RU"/>
              </w:rPr>
              <w:t xml:space="preserve"> </w:t>
            </w:r>
            <w:r w:rsidRPr="006C6D24">
              <w:rPr>
                <w:sz w:val="24"/>
                <w:lang w:val="ru-RU"/>
              </w:rPr>
              <w:t>облаках?»).</w:t>
            </w:r>
          </w:p>
          <w:p w:rsidR="006C6D24" w:rsidRPr="006C6D24" w:rsidRDefault="006C6D24">
            <w:pPr>
              <w:ind w:right="332"/>
              <w:rPr>
                <w:sz w:val="24"/>
                <w:lang w:val="ru-RU"/>
              </w:rPr>
            </w:pPr>
            <w:r w:rsidRPr="006C6D24">
              <w:rPr>
                <w:sz w:val="24"/>
                <w:lang w:val="ru-RU"/>
              </w:rPr>
              <w:t>Дифференцированная работа: определение фрагмента</w:t>
            </w:r>
            <w:r w:rsidRPr="006C6D24">
              <w:rPr>
                <w:spacing w:val="-57"/>
                <w:sz w:val="24"/>
                <w:lang w:val="ru-RU"/>
              </w:rPr>
              <w:t xml:space="preserve"> </w:t>
            </w:r>
            <w:r w:rsidRPr="006C6D24">
              <w:rPr>
                <w:sz w:val="24"/>
                <w:lang w:val="ru-RU"/>
              </w:rPr>
              <w:t>для устного словесного рисования, выделение слов,</w:t>
            </w:r>
            <w:r w:rsidRPr="006C6D24">
              <w:rPr>
                <w:spacing w:val="1"/>
                <w:sz w:val="24"/>
                <w:lang w:val="ru-RU"/>
              </w:rPr>
              <w:t xml:space="preserve"> </w:t>
            </w:r>
            <w:r w:rsidRPr="006C6D24">
              <w:rPr>
                <w:sz w:val="24"/>
                <w:lang w:val="ru-RU"/>
              </w:rPr>
              <w:t>словосочетаний, отражающих</w:t>
            </w:r>
            <w:r w:rsidRPr="006C6D24">
              <w:rPr>
                <w:spacing w:val="-1"/>
                <w:sz w:val="24"/>
                <w:lang w:val="ru-RU"/>
              </w:rPr>
              <w:t xml:space="preserve"> </w:t>
            </w:r>
            <w:r w:rsidRPr="006C6D24">
              <w:rPr>
                <w:sz w:val="24"/>
                <w:lang w:val="ru-RU"/>
              </w:rPr>
              <w:t>содержание</w:t>
            </w:r>
            <w:r w:rsidRPr="006C6D24">
              <w:rPr>
                <w:spacing w:val="-2"/>
                <w:sz w:val="24"/>
                <w:lang w:val="ru-RU"/>
              </w:rPr>
              <w:t xml:space="preserve"> </w:t>
            </w:r>
            <w:r w:rsidRPr="006C6D24">
              <w:rPr>
                <w:sz w:val="24"/>
                <w:lang w:val="ru-RU"/>
              </w:rPr>
              <w:t>этого</w:t>
            </w:r>
          </w:p>
          <w:p w:rsidR="006C6D24" w:rsidRDefault="006C6D24">
            <w:pPr>
              <w:spacing w:line="259" w:lineRule="exact"/>
              <w:rPr>
                <w:sz w:val="24"/>
              </w:rPr>
            </w:pPr>
            <w:r>
              <w:rPr>
                <w:sz w:val="24"/>
              </w:rPr>
              <w:t>фрагмента</w:t>
            </w:r>
          </w:p>
        </w:tc>
        <w:tc>
          <w:tcPr>
            <w:tcW w:w="333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2249"/>
        <w:gridCol w:w="3084"/>
        <w:gridCol w:w="6024"/>
        <w:gridCol w:w="3339"/>
      </w:tblGrid>
      <w:tr w:rsidR="006C6D24" w:rsidTr="006C6D24">
        <w:trPr>
          <w:trHeight w:val="3312"/>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lastRenderedPageBreak/>
              <w:t>8.</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6"/>
              <w:jc w:val="center"/>
              <w:rPr>
                <w:sz w:val="24"/>
                <w:lang w:val="ru-RU"/>
              </w:rPr>
            </w:pPr>
            <w:r w:rsidRPr="006C6D24">
              <w:rPr>
                <w:sz w:val="24"/>
                <w:lang w:val="ru-RU"/>
              </w:rPr>
              <w:t>Библиографическая</w:t>
            </w:r>
            <w:r w:rsidRPr="006C6D24">
              <w:rPr>
                <w:spacing w:val="-57"/>
                <w:sz w:val="24"/>
                <w:lang w:val="ru-RU"/>
              </w:rPr>
              <w:t xml:space="preserve"> </w:t>
            </w:r>
            <w:r w:rsidRPr="006C6D24">
              <w:rPr>
                <w:sz w:val="24"/>
                <w:lang w:val="ru-RU"/>
              </w:rPr>
              <w:t>культура</w:t>
            </w:r>
          </w:p>
          <w:p w:rsidR="006C6D24" w:rsidRPr="006C6D24" w:rsidRDefault="006C6D24">
            <w:pPr>
              <w:ind w:right="220"/>
              <w:jc w:val="center"/>
              <w:rPr>
                <w:sz w:val="24"/>
                <w:lang w:val="ru-RU"/>
              </w:rPr>
            </w:pPr>
            <w:r w:rsidRPr="006C6D24">
              <w:rPr>
                <w:sz w:val="24"/>
                <w:lang w:val="ru-RU"/>
              </w:rPr>
              <w:t>(работа</w:t>
            </w:r>
            <w:r w:rsidRPr="006C6D24">
              <w:rPr>
                <w:spacing w:val="-9"/>
                <w:sz w:val="24"/>
                <w:lang w:val="ru-RU"/>
              </w:rPr>
              <w:t xml:space="preserve"> </w:t>
            </w:r>
            <w:r w:rsidRPr="006C6D24">
              <w:rPr>
                <w:sz w:val="24"/>
                <w:lang w:val="ru-RU"/>
              </w:rPr>
              <w:t>с</w:t>
            </w:r>
            <w:r w:rsidRPr="006C6D24">
              <w:rPr>
                <w:spacing w:val="-9"/>
                <w:sz w:val="24"/>
                <w:lang w:val="ru-RU"/>
              </w:rPr>
              <w:t xml:space="preserve"> </w:t>
            </w:r>
            <w:r w:rsidRPr="006C6D24">
              <w:rPr>
                <w:sz w:val="24"/>
                <w:lang w:val="ru-RU"/>
              </w:rPr>
              <w:t>детской</w:t>
            </w:r>
            <w:r w:rsidRPr="006C6D24">
              <w:rPr>
                <w:spacing w:val="-57"/>
                <w:sz w:val="24"/>
                <w:lang w:val="ru-RU"/>
              </w:rPr>
              <w:t xml:space="preserve"> </w:t>
            </w:r>
            <w:r w:rsidRPr="006C6D24">
              <w:rPr>
                <w:sz w:val="24"/>
                <w:lang w:val="ru-RU"/>
              </w:rPr>
              <w:t>книгой)</w:t>
            </w:r>
          </w:p>
          <w:p w:rsidR="006C6D24" w:rsidRDefault="006C6D24">
            <w:pPr>
              <w:ind w:right="220"/>
              <w:jc w:val="center"/>
              <w:rPr>
                <w:sz w:val="24"/>
              </w:rPr>
            </w:pPr>
            <w:r>
              <w:rPr>
                <w:sz w:val="24"/>
              </w:rPr>
              <w:t>(1</w:t>
            </w:r>
            <w:r>
              <w:rPr>
                <w:spacing w:val="-1"/>
                <w:sz w:val="24"/>
              </w:rPr>
              <w:t xml:space="preserve"> </w:t>
            </w:r>
            <w:r>
              <w:rPr>
                <w:sz w:val="24"/>
              </w:rPr>
              <w:t>ч.)</w:t>
            </w:r>
          </w:p>
        </w:tc>
        <w:tc>
          <w:tcPr>
            <w:tcW w:w="308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20"/>
              <w:rPr>
                <w:sz w:val="24"/>
                <w:lang w:val="ru-RU"/>
              </w:rPr>
            </w:pPr>
            <w:r w:rsidRPr="006C6D24">
              <w:rPr>
                <w:sz w:val="24"/>
                <w:lang w:val="ru-RU"/>
              </w:rPr>
              <w:t>Представление о том, что</w:t>
            </w:r>
            <w:r w:rsidRPr="006C6D24">
              <w:rPr>
                <w:spacing w:val="-58"/>
                <w:sz w:val="24"/>
                <w:lang w:val="ru-RU"/>
              </w:rPr>
              <w:t xml:space="preserve"> </w:t>
            </w:r>
            <w:r w:rsidRPr="006C6D24">
              <w:rPr>
                <w:sz w:val="24"/>
                <w:lang w:val="ru-RU"/>
              </w:rPr>
              <w:t>книга — источник</w:t>
            </w:r>
            <w:r w:rsidRPr="006C6D24">
              <w:rPr>
                <w:spacing w:val="1"/>
                <w:sz w:val="24"/>
                <w:lang w:val="ru-RU"/>
              </w:rPr>
              <w:t xml:space="preserve"> </w:t>
            </w:r>
            <w:r w:rsidRPr="006C6D24">
              <w:rPr>
                <w:sz w:val="24"/>
                <w:lang w:val="ru-RU"/>
              </w:rPr>
              <w:t>необходимых</w:t>
            </w:r>
            <w:r w:rsidRPr="006C6D24">
              <w:rPr>
                <w:spacing w:val="-1"/>
                <w:sz w:val="24"/>
                <w:lang w:val="ru-RU"/>
              </w:rPr>
              <w:t xml:space="preserve"> </w:t>
            </w:r>
            <w:r w:rsidRPr="006C6D24">
              <w:rPr>
                <w:sz w:val="24"/>
                <w:lang w:val="ru-RU"/>
              </w:rPr>
              <w:t>знаний.</w:t>
            </w:r>
          </w:p>
          <w:p w:rsidR="006C6D24" w:rsidRPr="006C6D24" w:rsidRDefault="006C6D24">
            <w:pPr>
              <w:ind w:right="233"/>
              <w:rPr>
                <w:sz w:val="24"/>
                <w:lang w:val="ru-RU"/>
              </w:rPr>
            </w:pPr>
            <w:r w:rsidRPr="006C6D24">
              <w:rPr>
                <w:sz w:val="24"/>
                <w:lang w:val="ru-RU"/>
              </w:rPr>
              <w:t>Обложка, оглавление,</w:t>
            </w:r>
            <w:r w:rsidRPr="006C6D24">
              <w:rPr>
                <w:spacing w:val="1"/>
                <w:sz w:val="24"/>
                <w:lang w:val="ru-RU"/>
              </w:rPr>
              <w:t xml:space="preserve"> </w:t>
            </w:r>
            <w:r w:rsidRPr="006C6D24">
              <w:rPr>
                <w:sz w:val="24"/>
                <w:lang w:val="ru-RU"/>
              </w:rPr>
              <w:t>иллюстрации — элементы</w:t>
            </w:r>
            <w:r w:rsidRPr="006C6D24">
              <w:rPr>
                <w:spacing w:val="-57"/>
                <w:sz w:val="24"/>
                <w:lang w:val="ru-RU"/>
              </w:rPr>
              <w:t xml:space="preserve"> </w:t>
            </w:r>
            <w:r w:rsidRPr="006C6D24">
              <w:rPr>
                <w:sz w:val="24"/>
                <w:lang w:val="ru-RU"/>
              </w:rPr>
              <w:t>ориентировки</w:t>
            </w:r>
          </w:p>
          <w:p w:rsidR="006C6D24" w:rsidRPr="006C6D24" w:rsidRDefault="006C6D24">
            <w:pPr>
              <w:ind w:right="114"/>
              <w:rPr>
                <w:sz w:val="24"/>
                <w:lang w:val="ru-RU"/>
              </w:rPr>
            </w:pPr>
            <w:r w:rsidRPr="006C6D24">
              <w:rPr>
                <w:sz w:val="24"/>
                <w:lang w:val="ru-RU"/>
              </w:rPr>
              <w:t>в книге. Умение</w:t>
            </w:r>
            <w:r w:rsidRPr="006C6D24">
              <w:rPr>
                <w:spacing w:val="1"/>
                <w:sz w:val="24"/>
                <w:lang w:val="ru-RU"/>
              </w:rPr>
              <w:t xml:space="preserve"> </w:t>
            </w:r>
            <w:r w:rsidRPr="006C6D24">
              <w:rPr>
                <w:sz w:val="24"/>
                <w:lang w:val="ru-RU"/>
              </w:rPr>
              <w:t>использовать тематический</w:t>
            </w:r>
            <w:r w:rsidRPr="006C6D24">
              <w:rPr>
                <w:spacing w:val="-58"/>
                <w:sz w:val="24"/>
                <w:lang w:val="ru-RU"/>
              </w:rPr>
              <w:t xml:space="preserve"> </w:t>
            </w:r>
            <w:r w:rsidRPr="006C6D24">
              <w:rPr>
                <w:sz w:val="24"/>
                <w:lang w:val="ru-RU"/>
              </w:rPr>
              <w:t>каталог</w:t>
            </w:r>
            <w:r w:rsidRPr="006C6D24">
              <w:rPr>
                <w:spacing w:val="-1"/>
                <w:sz w:val="24"/>
                <w:lang w:val="ru-RU"/>
              </w:rPr>
              <w:t xml:space="preserve"> </w:t>
            </w:r>
            <w:r w:rsidRPr="006C6D24">
              <w:rPr>
                <w:sz w:val="24"/>
                <w:lang w:val="ru-RU"/>
              </w:rPr>
              <w:t>при</w:t>
            </w:r>
          </w:p>
          <w:p w:rsidR="006C6D24" w:rsidRPr="006C6D24" w:rsidRDefault="006C6D24">
            <w:pPr>
              <w:rPr>
                <w:sz w:val="24"/>
                <w:lang w:val="ru-RU"/>
              </w:rPr>
            </w:pPr>
            <w:r w:rsidRPr="006C6D24">
              <w:rPr>
                <w:sz w:val="24"/>
                <w:lang w:val="ru-RU"/>
              </w:rPr>
              <w:t>выборе</w:t>
            </w:r>
            <w:r w:rsidRPr="006C6D24">
              <w:rPr>
                <w:spacing w:val="-3"/>
                <w:sz w:val="24"/>
                <w:lang w:val="ru-RU"/>
              </w:rPr>
              <w:t xml:space="preserve"> </w:t>
            </w:r>
            <w:r w:rsidRPr="006C6D24">
              <w:rPr>
                <w:sz w:val="24"/>
                <w:lang w:val="ru-RU"/>
              </w:rPr>
              <w:t>книг</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библиотеке</w:t>
            </w:r>
          </w:p>
        </w:tc>
        <w:tc>
          <w:tcPr>
            <w:tcW w:w="602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74"/>
              <w:rPr>
                <w:sz w:val="24"/>
                <w:lang w:val="ru-RU"/>
              </w:rPr>
            </w:pPr>
            <w:r w:rsidRPr="006C6D24">
              <w:rPr>
                <w:sz w:val="24"/>
                <w:lang w:val="ru-RU"/>
              </w:rPr>
              <w:t>Экскурсия</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библиотеку,</w:t>
            </w:r>
            <w:r w:rsidRPr="006C6D24">
              <w:rPr>
                <w:spacing w:val="-2"/>
                <w:sz w:val="24"/>
                <w:lang w:val="ru-RU"/>
              </w:rPr>
              <w:t xml:space="preserve"> </w:t>
            </w:r>
            <w:r w:rsidRPr="006C6D24">
              <w:rPr>
                <w:sz w:val="24"/>
                <w:lang w:val="ru-RU"/>
              </w:rPr>
              <w:t>нахождение</w:t>
            </w:r>
            <w:r w:rsidRPr="006C6D24">
              <w:rPr>
                <w:spacing w:val="-4"/>
                <w:sz w:val="24"/>
                <w:lang w:val="ru-RU"/>
              </w:rPr>
              <w:t xml:space="preserve"> </w:t>
            </w:r>
            <w:r w:rsidRPr="006C6D24">
              <w:rPr>
                <w:sz w:val="24"/>
                <w:lang w:val="ru-RU"/>
              </w:rPr>
              <w:t>книги</w:t>
            </w:r>
            <w:r w:rsidRPr="006C6D24">
              <w:rPr>
                <w:spacing w:val="-4"/>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определённой теме.</w:t>
            </w:r>
          </w:p>
          <w:p w:rsidR="006C6D24" w:rsidRPr="006C6D24" w:rsidRDefault="006C6D24">
            <w:pPr>
              <w:ind w:right="447"/>
              <w:rPr>
                <w:sz w:val="24"/>
                <w:lang w:val="ru-RU"/>
              </w:rPr>
            </w:pPr>
            <w:r w:rsidRPr="006C6D24">
              <w:rPr>
                <w:sz w:val="24"/>
                <w:lang w:val="ru-RU"/>
              </w:rPr>
              <w:t>Участие в беседе: обсуждение важности чтения для</w:t>
            </w:r>
            <w:r w:rsidRPr="006C6D24">
              <w:rPr>
                <w:spacing w:val="1"/>
                <w:sz w:val="24"/>
                <w:lang w:val="ru-RU"/>
              </w:rPr>
              <w:t xml:space="preserve"> </w:t>
            </w:r>
            <w:r w:rsidRPr="006C6D24">
              <w:rPr>
                <w:sz w:val="24"/>
                <w:lang w:val="ru-RU"/>
              </w:rPr>
              <w:t>развития и обучения, использование изученных</w:t>
            </w:r>
            <w:r w:rsidRPr="006C6D24">
              <w:rPr>
                <w:spacing w:val="1"/>
                <w:sz w:val="24"/>
                <w:lang w:val="ru-RU"/>
              </w:rPr>
              <w:t xml:space="preserve"> </w:t>
            </w:r>
            <w:r w:rsidRPr="006C6D24">
              <w:rPr>
                <w:sz w:val="24"/>
                <w:lang w:val="ru-RU"/>
              </w:rPr>
              <w:t>понятий</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диалоге.</w:t>
            </w:r>
            <w:r w:rsidRPr="006C6D24">
              <w:rPr>
                <w:spacing w:val="-2"/>
                <w:sz w:val="24"/>
                <w:lang w:val="ru-RU"/>
              </w:rPr>
              <w:t xml:space="preserve"> </w:t>
            </w:r>
            <w:r w:rsidRPr="006C6D24">
              <w:rPr>
                <w:sz w:val="24"/>
                <w:lang w:val="ru-RU"/>
              </w:rPr>
              <w:t>Группировка</w:t>
            </w:r>
            <w:r w:rsidRPr="006C6D24">
              <w:rPr>
                <w:spacing w:val="-4"/>
                <w:sz w:val="24"/>
                <w:lang w:val="ru-RU"/>
              </w:rPr>
              <w:t xml:space="preserve"> </w:t>
            </w:r>
            <w:r w:rsidRPr="006C6D24">
              <w:rPr>
                <w:sz w:val="24"/>
                <w:lang w:val="ru-RU"/>
              </w:rPr>
              <w:t>книг</w:t>
            </w:r>
            <w:r w:rsidRPr="006C6D24">
              <w:rPr>
                <w:spacing w:val="-3"/>
                <w:sz w:val="24"/>
                <w:lang w:val="ru-RU"/>
              </w:rPr>
              <w:t xml:space="preserve"> </w:t>
            </w:r>
            <w:r w:rsidRPr="006C6D24">
              <w:rPr>
                <w:sz w:val="24"/>
                <w:lang w:val="ru-RU"/>
              </w:rPr>
              <w:t>по</w:t>
            </w:r>
            <w:r w:rsidRPr="006C6D24">
              <w:rPr>
                <w:spacing w:val="-5"/>
                <w:sz w:val="24"/>
                <w:lang w:val="ru-RU"/>
              </w:rPr>
              <w:t xml:space="preserve"> </w:t>
            </w:r>
            <w:r w:rsidRPr="006C6D24">
              <w:rPr>
                <w:sz w:val="24"/>
                <w:lang w:val="ru-RU"/>
              </w:rPr>
              <w:t>изученным</w:t>
            </w:r>
          </w:p>
          <w:p w:rsidR="006C6D24" w:rsidRPr="006C6D24" w:rsidRDefault="006C6D24">
            <w:pPr>
              <w:ind w:right="365"/>
              <w:rPr>
                <w:sz w:val="24"/>
                <w:lang w:val="ru-RU"/>
              </w:rPr>
            </w:pPr>
            <w:r w:rsidRPr="006C6D24">
              <w:rPr>
                <w:sz w:val="24"/>
                <w:lang w:val="ru-RU"/>
              </w:rPr>
              <w:t>разделам и темам. Поиск необходимой информации в</w:t>
            </w:r>
            <w:r w:rsidRPr="006C6D24">
              <w:rPr>
                <w:spacing w:val="-57"/>
                <w:sz w:val="24"/>
                <w:lang w:val="ru-RU"/>
              </w:rPr>
              <w:t xml:space="preserve"> </w:t>
            </w:r>
            <w:r w:rsidRPr="006C6D24">
              <w:rPr>
                <w:sz w:val="24"/>
                <w:lang w:val="ru-RU"/>
              </w:rPr>
              <w:t>словарях и справочниках об авторах изученных</w:t>
            </w:r>
            <w:r w:rsidRPr="006C6D24">
              <w:rPr>
                <w:spacing w:val="1"/>
                <w:sz w:val="24"/>
                <w:lang w:val="ru-RU"/>
              </w:rPr>
              <w:t xml:space="preserve"> </w:t>
            </w:r>
            <w:r w:rsidRPr="006C6D24">
              <w:rPr>
                <w:sz w:val="24"/>
                <w:lang w:val="ru-RU"/>
              </w:rPr>
              <w:t>произведений.</w:t>
            </w:r>
          </w:p>
          <w:p w:rsidR="006C6D24" w:rsidRPr="006C6D24" w:rsidRDefault="006C6D24">
            <w:pPr>
              <w:ind w:right="479"/>
              <w:rPr>
                <w:sz w:val="24"/>
                <w:lang w:val="ru-RU"/>
              </w:rPr>
            </w:pPr>
            <w:r w:rsidRPr="006C6D24">
              <w:rPr>
                <w:sz w:val="24"/>
                <w:lang w:val="ru-RU"/>
              </w:rPr>
              <w:t>Рассказ о своих любимых книгах по предложенному</w:t>
            </w:r>
            <w:r w:rsidRPr="006C6D24">
              <w:rPr>
                <w:spacing w:val="-57"/>
                <w:sz w:val="24"/>
                <w:lang w:val="ru-RU"/>
              </w:rPr>
              <w:t xml:space="preserve"> </w:t>
            </w:r>
            <w:r w:rsidRPr="006C6D24">
              <w:rPr>
                <w:sz w:val="24"/>
                <w:lang w:val="ru-RU"/>
              </w:rPr>
              <w:t>алгоритму.</w:t>
            </w:r>
          </w:p>
          <w:p w:rsidR="006C6D24" w:rsidRPr="006C6D24" w:rsidRDefault="006C6D24">
            <w:pPr>
              <w:spacing w:line="270" w:lineRule="atLeast"/>
              <w:ind w:right="1011"/>
              <w:rPr>
                <w:sz w:val="24"/>
                <w:lang w:val="ru-RU"/>
              </w:rPr>
            </w:pPr>
            <w:r w:rsidRPr="006C6D24">
              <w:rPr>
                <w:sz w:val="24"/>
                <w:lang w:val="ru-RU"/>
              </w:rPr>
              <w:t>Рекомендации</w:t>
            </w:r>
            <w:r w:rsidRPr="006C6D24">
              <w:rPr>
                <w:spacing w:val="-5"/>
                <w:sz w:val="24"/>
                <w:lang w:val="ru-RU"/>
              </w:rPr>
              <w:t xml:space="preserve"> </w:t>
            </w:r>
            <w:r w:rsidRPr="006C6D24">
              <w:rPr>
                <w:sz w:val="24"/>
                <w:lang w:val="ru-RU"/>
              </w:rPr>
              <w:t>по</w:t>
            </w:r>
            <w:r w:rsidRPr="006C6D24">
              <w:rPr>
                <w:spacing w:val="-4"/>
                <w:sz w:val="24"/>
                <w:lang w:val="ru-RU"/>
              </w:rPr>
              <w:t xml:space="preserve"> </w:t>
            </w:r>
            <w:r w:rsidRPr="006C6D24">
              <w:rPr>
                <w:sz w:val="24"/>
                <w:lang w:val="ru-RU"/>
              </w:rPr>
              <w:t>летнему</w:t>
            </w:r>
            <w:r w:rsidRPr="006C6D24">
              <w:rPr>
                <w:spacing w:val="-3"/>
                <w:sz w:val="24"/>
                <w:lang w:val="ru-RU"/>
              </w:rPr>
              <w:t xml:space="preserve"> </w:t>
            </w:r>
            <w:r w:rsidRPr="006C6D24">
              <w:rPr>
                <w:sz w:val="24"/>
                <w:lang w:val="ru-RU"/>
              </w:rPr>
              <w:t>чтению,</w:t>
            </w:r>
            <w:r w:rsidRPr="006C6D24">
              <w:rPr>
                <w:spacing w:val="-3"/>
                <w:sz w:val="24"/>
                <w:lang w:val="ru-RU"/>
              </w:rPr>
              <w:t xml:space="preserve"> </w:t>
            </w:r>
            <w:r w:rsidRPr="006C6D24">
              <w:rPr>
                <w:sz w:val="24"/>
                <w:lang w:val="ru-RU"/>
              </w:rPr>
              <w:t>оформление</w:t>
            </w:r>
            <w:r w:rsidRPr="006C6D24">
              <w:rPr>
                <w:spacing w:val="-57"/>
                <w:sz w:val="24"/>
                <w:lang w:val="ru-RU"/>
              </w:rPr>
              <w:t xml:space="preserve"> </w:t>
            </w:r>
            <w:r w:rsidRPr="006C6D24">
              <w:rPr>
                <w:sz w:val="24"/>
                <w:lang w:val="ru-RU"/>
              </w:rPr>
              <w:t>дневника</w:t>
            </w:r>
            <w:r w:rsidRPr="006C6D24">
              <w:rPr>
                <w:spacing w:val="-2"/>
                <w:sz w:val="24"/>
                <w:lang w:val="ru-RU"/>
              </w:rPr>
              <w:t xml:space="preserve"> </w:t>
            </w:r>
            <w:r w:rsidRPr="006C6D24">
              <w:rPr>
                <w:sz w:val="24"/>
                <w:lang w:val="ru-RU"/>
              </w:rPr>
              <w:t>читателя</w:t>
            </w: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r>
      <w:tr w:rsidR="006C6D24" w:rsidTr="006C6D24">
        <w:trPr>
          <w:trHeight w:val="1103"/>
        </w:trPr>
        <w:tc>
          <w:tcPr>
            <w:tcW w:w="43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9.</w:t>
            </w:r>
          </w:p>
        </w:tc>
        <w:tc>
          <w:tcPr>
            <w:tcW w:w="224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ind w:right="220"/>
              <w:jc w:val="center"/>
              <w:rPr>
                <w:sz w:val="24"/>
                <w:lang w:val="ru-RU"/>
              </w:rPr>
            </w:pPr>
            <w:r w:rsidRPr="006C6D24">
              <w:rPr>
                <w:sz w:val="24"/>
                <w:lang w:val="ru-RU"/>
              </w:rPr>
              <w:t>Резерв.</w:t>
            </w:r>
          </w:p>
          <w:p w:rsidR="006C6D24" w:rsidRPr="006C6D24" w:rsidRDefault="006C6D24">
            <w:pPr>
              <w:spacing w:line="270" w:lineRule="atLeast"/>
              <w:ind w:right="239"/>
              <w:jc w:val="center"/>
              <w:rPr>
                <w:sz w:val="24"/>
                <w:lang w:val="ru-RU"/>
              </w:rPr>
            </w:pPr>
            <w:r w:rsidRPr="006C6D24">
              <w:rPr>
                <w:sz w:val="24"/>
                <w:lang w:val="ru-RU"/>
              </w:rPr>
              <w:t>Повторение</w:t>
            </w:r>
            <w:r w:rsidRPr="006C6D24">
              <w:rPr>
                <w:spacing w:val="1"/>
                <w:sz w:val="24"/>
                <w:lang w:val="ru-RU"/>
              </w:rPr>
              <w:t xml:space="preserve"> </w:t>
            </w:r>
            <w:r w:rsidRPr="006C6D24">
              <w:rPr>
                <w:sz w:val="24"/>
                <w:lang w:val="ru-RU"/>
              </w:rPr>
              <w:t>изученного</w:t>
            </w:r>
            <w:r w:rsidRPr="006C6D24">
              <w:rPr>
                <w:spacing w:val="1"/>
                <w:sz w:val="24"/>
                <w:lang w:val="ru-RU"/>
              </w:rPr>
              <w:t xml:space="preserve"> </w:t>
            </w:r>
            <w:r w:rsidRPr="006C6D24">
              <w:rPr>
                <w:sz w:val="24"/>
                <w:lang w:val="ru-RU"/>
              </w:rPr>
              <w:t>материала</w:t>
            </w:r>
            <w:r w:rsidRPr="006C6D24">
              <w:rPr>
                <w:spacing w:val="-10"/>
                <w:sz w:val="24"/>
                <w:lang w:val="ru-RU"/>
              </w:rPr>
              <w:t xml:space="preserve"> </w:t>
            </w:r>
            <w:r w:rsidRPr="006C6D24">
              <w:rPr>
                <w:sz w:val="24"/>
                <w:lang w:val="ru-RU"/>
              </w:rPr>
              <w:t>(12</w:t>
            </w:r>
            <w:r w:rsidRPr="006C6D24">
              <w:rPr>
                <w:spacing w:val="-6"/>
                <w:sz w:val="24"/>
                <w:lang w:val="ru-RU"/>
              </w:rPr>
              <w:t xml:space="preserve"> </w:t>
            </w:r>
            <w:r w:rsidRPr="006C6D24">
              <w:rPr>
                <w:sz w:val="24"/>
                <w:lang w:val="ru-RU"/>
              </w:rPr>
              <w:t>ч.)</w:t>
            </w:r>
          </w:p>
        </w:tc>
        <w:tc>
          <w:tcPr>
            <w:tcW w:w="308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602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333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r>
    </w:tbl>
    <w:p w:rsidR="006C6D24" w:rsidRDefault="006C6D24" w:rsidP="006C6D24">
      <w:pPr>
        <w:rPr>
          <w:sz w:val="20"/>
          <w:szCs w:val="26"/>
        </w:rPr>
      </w:pPr>
    </w:p>
    <w:p w:rsidR="006C6D24" w:rsidRDefault="006C6D24" w:rsidP="006C6D24">
      <w:pPr>
        <w:spacing w:before="8"/>
        <w:rPr>
          <w:sz w:val="27"/>
          <w:szCs w:val="26"/>
        </w:rPr>
      </w:pPr>
    </w:p>
    <w:p w:rsidR="006C6D24" w:rsidRDefault="006C6D24" w:rsidP="006C6D24">
      <w:pPr>
        <w:numPr>
          <w:ilvl w:val="0"/>
          <w:numId w:val="28"/>
        </w:numPr>
        <w:tabs>
          <w:tab w:val="left" w:pos="393"/>
        </w:tabs>
        <w:spacing w:before="90"/>
        <w:ind w:hanging="181"/>
        <w:rPr>
          <w:b/>
          <w:sz w:val="24"/>
        </w:rPr>
      </w:pPr>
      <w:r>
        <w:rPr>
          <w:b/>
          <w:sz w:val="24"/>
        </w:rPr>
        <w:t>КЛАСС</w:t>
      </w:r>
      <w:r>
        <w:rPr>
          <w:b/>
          <w:spacing w:val="-3"/>
          <w:sz w:val="24"/>
        </w:rPr>
        <w:t xml:space="preserve"> </w:t>
      </w:r>
      <w:r>
        <w:rPr>
          <w:b/>
          <w:sz w:val="24"/>
        </w:rPr>
        <w:t>(102</w:t>
      </w:r>
      <w:r>
        <w:rPr>
          <w:b/>
          <w:spacing w:val="-1"/>
          <w:sz w:val="24"/>
        </w:rPr>
        <w:t xml:space="preserve"> </w:t>
      </w:r>
      <w:r>
        <w:rPr>
          <w:b/>
          <w:sz w:val="24"/>
        </w:rPr>
        <w:t>ч.)</w:t>
      </w:r>
    </w:p>
    <w:p w:rsidR="006C6D24" w:rsidRDefault="006C6D24" w:rsidP="006C6D24">
      <w:pPr>
        <w:spacing w:before="43" w:after="42"/>
        <w:rPr>
          <w:b/>
          <w:sz w:val="24"/>
        </w:rPr>
      </w:pPr>
      <w:r>
        <w:rPr>
          <w:noProof/>
          <w:lang w:eastAsia="ru-RU"/>
        </w:rPr>
        <mc:AlternateContent>
          <mc:Choice Requires="wps">
            <w:drawing>
              <wp:anchor distT="0" distB="0" distL="114300" distR="114300" simplePos="0" relativeHeight="251661312" behindDoc="1" locked="0" layoutInCell="1" allowOverlap="1">
                <wp:simplePos x="0" y="0"/>
                <wp:positionH relativeFrom="page">
                  <wp:posOffset>8351520</wp:posOffset>
                </wp:positionH>
                <wp:positionV relativeFrom="paragraph">
                  <wp:posOffset>1071880</wp:posOffset>
                </wp:positionV>
                <wp:extent cx="38100" cy="7620"/>
                <wp:effectExtent l="0" t="0" r="0" b="0"/>
                <wp:wrapNone/>
                <wp:docPr id="5156" name="Прямоугольник 5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5CA61" id="Прямоугольник 5156" o:spid="_x0000_s1026" style="position:absolute;margin-left:657.6pt;margin-top:84.4pt;width:3pt;height:.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" fillcolor="#333" stroked="f">
                <w10:wrap anchorx="page"/>
              </v:rect>
            </w:pict>
          </mc:Fallback>
        </mc:AlternateContent>
      </w:r>
      <w:r>
        <w:rPr>
          <w:b/>
          <w:sz w:val="24"/>
        </w:rPr>
        <w:t>Тематическое</w:t>
      </w:r>
      <w:r>
        <w:rPr>
          <w:b/>
          <w:spacing w:val="-3"/>
          <w:sz w:val="24"/>
        </w:rPr>
        <w:t xml:space="preserve"> </w:t>
      </w:r>
      <w:r>
        <w:rPr>
          <w:b/>
          <w:sz w:val="24"/>
        </w:rPr>
        <w:t>планирование</w:t>
      </w:r>
      <w:r>
        <w:rPr>
          <w:b/>
          <w:spacing w:val="-4"/>
          <w:sz w:val="24"/>
        </w:rPr>
        <w:t xml:space="preserve"> </w:t>
      </w:r>
      <w:r>
        <w:rPr>
          <w:b/>
          <w:sz w:val="24"/>
        </w:rPr>
        <w:t>рассчитано</w:t>
      </w:r>
      <w:r>
        <w:rPr>
          <w:b/>
          <w:spacing w:val="-2"/>
          <w:sz w:val="24"/>
        </w:rPr>
        <w:t xml:space="preserve"> </w:t>
      </w:r>
      <w:r>
        <w:rPr>
          <w:b/>
          <w:sz w:val="24"/>
        </w:rPr>
        <w:t>на</w:t>
      </w:r>
      <w:r>
        <w:rPr>
          <w:b/>
          <w:spacing w:val="-4"/>
          <w:sz w:val="24"/>
        </w:rPr>
        <w:t xml:space="preserve"> </w:t>
      </w:r>
      <w:r>
        <w:rPr>
          <w:b/>
          <w:sz w:val="24"/>
        </w:rPr>
        <w:t>изучение</w:t>
      </w:r>
      <w:r>
        <w:rPr>
          <w:b/>
          <w:spacing w:val="-4"/>
          <w:sz w:val="24"/>
        </w:rPr>
        <w:t xml:space="preserve"> </w:t>
      </w:r>
      <w:r>
        <w:rPr>
          <w:b/>
          <w:sz w:val="24"/>
        </w:rPr>
        <w:t>предмета</w:t>
      </w:r>
      <w:r>
        <w:rPr>
          <w:b/>
          <w:spacing w:val="-3"/>
          <w:sz w:val="24"/>
        </w:rPr>
        <w:t xml:space="preserve"> </w:t>
      </w:r>
      <w:r>
        <w:rPr>
          <w:b/>
          <w:sz w:val="24"/>
        </w:rPr>
        <w:t>«Литературное</w:t>
      </w:r>
      <w:r>
        <w:rPr>
          <w:b/>
          <w:spacing w:val="-3"/>
          <w:sz w:val="24"/>
        </w:rPr>
        <w:t xml:space="preserve"> </w:t>
      </w:r>
      <w:r>
        <w:rPr>
          <w:b/>
          <w:sz w:val="24"/>
        </w:rPr>
        <w:t>чтение»</w:t>
      </w:r>
      <w:r>
        <w:rPr>
          <w:b/>
          <w:spacing w:val="-2"/>
          <w:sz w:val="24"/>
        </w:rPr>
        <w:t xml:space="preserve"> </w:t>
      </w:r>
      <w:r>
        <w:rPr>
          <w:b/>
          <w:sz w:val="24"/>
        </w:rPr>
        <w:t>в</w:t>
      </w:r>
      <w:r>
        <w:rPr>
          <w:b/>
          <w:spacing w:val="-3"/>
          <w:sz w:val="24"/>
        </w:rPr>
        <w:t xml:space="preserve"> </w:t>
      </w:r>
      <w:r>
        <w:rPr>
          <w:b/>
          <w:sz w:val="24"/>
        </w:rPr>
        <w:t>течение</w:t>
      </w:r>
      <w:r>
        <w:rPr>
          <w:b/>
          <w:spacing w:val="-3"/>
          <w:sz w:val="24"/>
        </w:rPr>
        <w:t xml:space="preserve"> </w:t>
      </w:r>
      <w:r>
        <w:rPr>
          <w:b/>
          <w:sz w:val="24"/>
        </w:rPr>
        <w:t>34</w:t>
      </w:r>
      <w:r>
        <w:rPr>
          <w:b/>
          <w:spacing w:val="-2"/>
          <w:sz w:val="24"/>
        </w:rPr>
        <w:t xml:space="preserve"> </w:t>
      </w:r>
      <w:r>
        <w:rPr>
          <w:b/>
          <w:sz w:val="24"/>
        </w:rPr>
        <w:t>недель</w:t>
      </w:r>
      <w:r>
        <w:rPr>
          <w:b/>
          <w:spacing w:val="-3"/>
          <w:sz w:val="24"/>
        </w:rPr>
        <w:t xml:space="preserve"> </w:t>
      </w:r>
      <w:r>
        <w:rPr>
          <w:b/>
          <w:sz w:val="24"/>
        </w:rPr>
        <w:t>(3</w:t>
      </w:r>
      <w:r>
        <w:rPr>
          <w:b/>
          <w:spacing w:val="-1"/>
          <w:sz w:val="24"/>
        </w:rPr>
        <w:t xml:space="preserve"> </w:t>
      </w:r>
      <w:r>
        <w:rPr>
          <w:b/>
          <w:sz w:val="24"/>
        </w:rPr>
        <w:t>ч.</w:t>
      </w:r>
      <w:r>
        <w:rPr>
          <w:b/>
          <w:spacing w:val="-2"/>
          <w:sz w:val="24"/>
        </w:rPr>
        <w:t xml:space="preserve"> </w:t>
      </w:r>
      <w:r>
        <w:rPr>
          <w:b/>
          <w:sz w:val="24"/>
        </w:rPr>
        <w:t>в</w:t>
      </w:r>
      <w:r>
        <w:rPr>
          <w:b/>
          <w:spacing w:val="-3"/>
          <w:sz w:val="24"/>
        </w:rPr>
        <w:t xml:space="preserve"> </w:t>
      </w:r>
      <w:r>
        <w:rPr>
          <w:b/>
          <w:sz w:val="24"/>
        </w:rPr>
        <w:t>неделю).</w:t>
      </w: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506"/>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5"/>
              <w:rPr>
                <w:b/>
              </w:rPr>
            </w:pPr>
            <w:r>
              <w:rPr>
                <w:b/>
              </w:rPr>
              <w:t>№</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5"/>
              <w:rPr>
                <w:b/>
              </w:rPr>
            </w:pPr>
            <w:r>
              <w:rPr>
                <w:b/>
              </w:rPr>
              <w:t>Тема,</w:t>
            </w:r>
            <w:r>
              <w:rPr>
                <w:b/>
                <w:spacing w:val="51"/>
              </w:rPr>
              <w:t xml:space="preserve"> </w:t>
            </w:r>
            <w:r>
              <w:rPr>
                <w:b/>
              </w:rPr>
              <w:t>раздел</w:t>
            </w:r>
            <w:r>
              <w:rPr>
                <w:b/>
                <w:spacing w:val="-1"/>
              </w:rPr>
              <w:t xml:space="preserve"> </w:t>
            </w:r>
            <w:r>
              <w:rPr>
                <w:b/>
              </w:rPr>
              <w:t>курса</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5"/>
              <w:rPr>
                <w:b/>
              </w:rPr>
            </w:pPr>
            <w:r>
              <w:rPr>
                <w:b/>
              </w:rPr>
              <w:t>Программное</w:t>
            </w:r>
            <w:r>
              <w:rPr>
                <w:b/>
                <w:spacing w:val="-7"/>
              </w:rPr>
              <w:t xml:space="preserve"> </w:t>
            </w:r>
            <w:r>
              <w:rPr>
                <w:b/>
              </w:rPr>
              <w:t>содержание</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2" w:lineRule="exact"/>
              <w:ind w:right="263"/>
              <w:rPr>
                <w:b/>
              </w:rPr>
            </w:pPr>
            <w:r w:rsidRPr="006C6D24">
              <w:rPr>
                <w:b/>
                <w:lang w:val="ru-RU"/>
              </w:rPr>
              <w:t>Методы и формы организации обучения.</w:t>
            </w:r>
            <w:r w:rsidRPr="006C6D24">
              <w:rPr>
                <w:b/>
                <w:spacing w:val="1"/>
                <w:lang w:val="ru-RU"/>
              </w:rPr>
              <w:t xml:space="preserve"> </w:t>
            </w:r>
            <w:r>
              <w:rPr>
                <w:b/>
              </w:rPr>
              <w:t>Характеристика</w:t>
            </w:r>
            <w:r>
              <w:rPr>
                <w:b/>
                <w:spacing w:val="-5"/>
              </w:rPr>
              <w:t xml:space="preserve"> </w:t>
            </w:r>
            <w:r>
              <w:rPr>
                <w:b/>
              </w:rPr>
              <w:t>деятельности</w:t>
            </w:r>
            <w:r>
              <w:rPr>
                <w:b/>
                <w:spacing w:val="-6"/>
              </w:rPr>
              <w:t xml:space="preserve"> </w:t>
            </w:r>
            <w:r>
              <w:rPr>
                <w:b/>
              </w:rPr>
              <w:t>обучающихся</w:t>
            </w:r>
          </w:p>
        </w:tc>
        <w:tc>
          <w:tcPr>
            <w:tcW w:w="3058"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1" w:lineRule="exact"/>
              <w:rPr>
                <w:b/>
              </w:rPr>
            </w:pPr>
            <w:r>
              <w:rPr>
                <w:b/>
              </w:rPr>
              <w:t>Используемые</w:t>
            </w:r>
            <w:r>
              <w:rPr>
                <w:b/>
                <w:spacing w:val="-2"/>
              </w:rPr>
              <w:t xml:space="preserve"> </w:t>
            </w:r>
            <w:r>
              <w:rPr>
                <w:b/>
              </w:rPr>
              <w:t>ЭОР</w:t>
            </w:r>
          </w:p>
        </w:tc>
      </w:tr>
      <w:tr w:rsidR="006C6D24" w:rsidRPr="006C6D24" w:rsidTr="006C6D24">
        <w:trPr>
          <w:trHeight w:val="3312"/>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378"/>
              <w:rPr>
                <w:sz w:val="24"/>
              </w:rPr>
            </w:pPr>
            <w:r>
              <w:rPr>
                <w:sz w:val="24"/>
              </w:rPr>
              <w:t>О нашей Родине</w:t>
            </w:r>
            <w:r>
              <w:rPr>
                <w:spacing w:val="-57"/>
                <w:sz w:val="24"/>
              </w:rPr>
              <w:t xml:space="preserve"> </w:t>
            </w:r>
            <w:r>
              <w:rPr>
                <w:sz w:val="24"/>
              </w:rPr>
              <w:t>(5</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35"/>
              <w:rPr>
                <w:sz w:val="24"/>
                <w:lang w:val="ru-RU"/>
              </w:rPr>
            </w:pPr>
            <w:r w:rsidRPr="006C6D24">
              <w:rPr>
                <w:sz w:val="24"/>
                <w:lang w:val="ru-RU"/>
              </w:rPr>
              <w:t>Круг чтения: произведения о</w:t>
            </w:r>
            <w:r w:rsidRPr="006C6D24">
              <w:rPr>
                <w:spacing w:val="1"/>
                <w:sz w:val="24"/>
                <w:lang w:val="ru-RU"/>
              </w:rPr>
              <w:t xml:space="preserve"> </w:t>
            </w:r>
            <w:r w:rsidRPr="006C6D24">
              <w:rPr>
                <w:sz w:val="24"/>
                <w:lang w:val="ru-RU"/>
              </w:rPr>
              <w:t>Родине (на примере</w:t>
            </w:r>
            <w:r w:rsidRPr="006C6D24">
              <w:rPr>
                <w:spacing w:val="1"/>
                <w:sz w:val="24"/>
                <w:lang w:val="ru-RU"/>
              </w:rPr>
              <w:t xml:space="preserve"> </w:t>
            </w:r>
            <w:r w:rsidRPr="006C6D24">
              <w:rPr>
                <w:sz w:val="24"/>
                <w:lang w:val="ru-RU"/>
              </w:rPr>
              <w:t>стихотворений И. С. Никитина, Ф.</w:t>
            </w:r>
            <w:r w:rsidRPr="006C6D24">
              <w:rPr>
                <w:spacing w:val="-57"/>
                <w:sz w:val="24"/>
                <w:lang w:val="ru-RU"/>
              </w:rPr>
              <w:t xml:space="preserve"> </w:t>
            </w:r>
            <w:r w:rsidRPr="006C6D24">
              <w:rPr>
                <w:sz w:val="24"/>
                <w:lang w:val="ru-RU"/>
              </w:rPr>
              <w:t>П.</w:t>
            </w:r>
            <w:r w:rsidRPr="006C6D24">
              <w:rPr>
                <w:spacing w:val="-2"/>
                <w:sz w:val="24"/>
                <w:lang w:val="ru-RU"/>
              </w:rPr>
              <w:t xml:space="preserve"> </w:t>
            </w:r>
            <w:r w:rsidRPr="006C6D24">
              <w:rPr>
                <w:sz w:val="24"/>
                <w:lang w:val="ru-RU"/>
              </w:rPr>
              <w:t>Савинова,</w:t>
            </w:r>
          </w:p>
          <w:p w:rsidR="006C6D24" w:rsidRPr="006C6D24" w:rsidRDefault="006C6D24">
            <w:pPr>
              <w:ind w:right="122"/>
              <w:rPr>
                <w:sz w:val="24"/>
                <w:lang w:val="ru-RU"/>
              </w:rPr>
            </w:pPr>
            <w:r w:rsidRPr="006C6D24">
              <w:rPr>
                <w:sz w:val="24"/>
                <w:lang w:val="ru-RU"/>
              </w:rPr>
              <w:t>А. А. Прокофьева, Н. М. Рубцова).</w:t>
            </w:r>
            <w:r w:rsidRPr="006C6D24">
              <w:rPr>
                <w:spacing w:val="-57"/>
                <w:sz w:val="24"/>
                <w:lang w:val="ru-RU"/>
              </w:rPr>
              <w:t xml:space="preserve"> </w:t>
            </w:r>
            <w:r w:rsidRPr="006C6D24">
              <w:rPr>
                <w:sz w:val="24"/>
                <w:lang w:val="ru-RU"/>
              </w:rPr>
              <w:t>Патриотическое звучание</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родном</w:t>
            </w:r>
            <w:r w:rsidRPr="006C6D24">
              <w:rPr>
                <w:spacing w:val="-2"/>
                <w:sz w:val="24"/>
                <w:lang w:val="ru-RU"/>
              </w:rPr>
              <w:t xml:space="preserve"> </w:t>
            </w:r>
            <w:r w:rsidRPr="006C6D24">
              <w:rPr>
                <w:sz w:val="24"/>
                <w:lang w:val="ru-RU"/>
              </w:rPr>
              <w:t>крае</w:t>
            </w:r>
          </w:p>
          <w:p w:rsidR="006C6D24" w:rsidRPr="006C6D24" w:rsidRDefault="006C6D24">
            <w:pPr>
              <w:rPr>
                <w:sz w:val="24"/>
                <w:lang w:val="ru-RU"/>
              </w:rPr>
            </w:pPr>
            <w:r w:rsidRPr="006C6D24">
              <w:rPr>
                <w:sz w:val="24"/>
                <w:lang w:val="ru-RU"/>
              </w:rPr>
              <w:t>и</w:t>
            </w:r>
            <w:r w:rsidRPr="006C6D24">
              <w:rPr>
                <w:spacing w:val="-2"/>
                <w:sz w:val="24"/>
                <w:lang w:val="ru-RU"/>
              </w:rPr>
              <w:t xml:space="preserve"> </w:t>
            </w:r>
            <w:r w:rsidRPr="006C6D24">
              <w:rPr>
                <w:sz w:val="24"/>
                <w:lang w:val="ru-RU"/>
              </w:rPr>
              <w:t>природе.</w:t>
            </w:r>
          </w:p>
          <w:p w:rsidR="006C6D24" w:rsidRPr="006C6D24" w:rsidRDefault="006C6D24">
            <w:pPr>
              <w:spacing w:line="270" w:lineRule="atLeast"/>
              <w:ind w:right="328"/>
              <w:rPr>
                <w:sz w:val="24"/>
                <w:lang w:val="ru-RU"/>
              </w:rPr>
            </w:pPr>
            <w:r w:rsidRPr="006C6D24">
              <w:rPr>
                <w:sz w:val="24"/>
                <w:lang w:val="ru-RU"/>
              </w:rPr>
              <w:t>Отражение в произведениях</w:t>
            </w:r>
            <w:r w:rsidRPr="006C6D24">
              <w:rPr>
                <w:spacing w:val="1"/>
                <w:sz w:val="24"/>
                <w:lang w:val="ru-RU"/>
              </w:rPr>
              <w:t xml:space="preserve"> </w:t>
            </w:r>
            <w:r w:rsidRPr="006C6D24">
              <w:rPr>
                <w:sz w:val="24"/>
                <w:lang w:val="ru-RU"/>
              </w:rPr>
              <w:t>нравственно-этических понятий:</w:t>
            </w:r>
            <w:r w:rsidRPr="006C6D24">
              <w:rPr>
                <w:spacing w:val="-57"/>
                <w:sz w:val="24"/>
                <w:lang w:val="ru-RU"/>
              </w:rPr>
              <w:t xml:space="preserve"> </w:t>
            </w:r>
            <w:r w:rsidRPr="006C6D24">
              <w:rPr>
                <w:sz w:val="24"/>
                <w:lang w:val="ru-RU"/>
              </w:rPr>
              <w:t>любовь</w:t>
            </w:r>
            <w:r w:rsidRPr="006C6D24">
              <w:rPr>
                <w:spacing w:val="16"/>
                <w:sz w:val="24"/>
                <w:lang w:val="ru-RU"/>
              </w:rPr>
              <w:t xml:space="preserve"> </w:t>
            </w:r>
            <w:r w:rsidRPr="006C6D24">
              <w:rPr>
                <w:sz w:val="24"/>
                <w:lang w:val="ru-RU"/>
              </w:rPr>
              <w:t>к</w:t>
            </w:r>
            <w:r w:rsidRPr="006C6D24">
              <w:rPr>
                <w:spacing w:val="16"/>
                <w:sz w:val="24"/>
                <w:lang w:val="ru-RU"/>
              </w:rPr>
              <w:t xml:space="preserve"> </w:t>
            </w:r>
            <w:r w:rsidRPr="006C6D24">
              <w:rPr>
                <w:sz w:val="24"/>
                <w:lang w:val="ru-RU"/>
              </w:rPr>
              <w:t>Родине,</w:t>
            </w:r>
            <w:r w:rsidRPr="006C6D24">
              <w:rPr>
                <w:spacing w:val="16"/>
                <w:sz w:val="24"/>
                <w:lang w:val="ru-RU"/>
              </w:rPr>
              <w:t xml:space="preserve"> </w:t>
            </w:r>
            <w:r w:rsidRPr="006C6D24">
              <w:rPr>
                <w:sz w:val="24"/>
                <w:lang w:val="ru-RU"/>
              </w:rPr>
              <w:t>родному</w:t>
            </w:r>
            <w:r w:rsidRPr="006C6D24">
              <w:rPr>
                <w:spacing w:val="1"/>
                <w:sz w:val="24"/>
                <w:lang w:val="ru-RU"/>
              </w:rPr>
              <w:t xml:space="preserve"> </w:t>
            </w:r>
            <w:r w:rsidRPr="006C6D24">
              <w:rPr>
                <w:sz w:val="24"/>
                <w:lang w:val="ru-RU"/>
              </w:rPr>
              <w:t>краю,</w:t>
            </w:r>
            <w:r w:rsidRPr="006C6D24">
              <w:rPr>
                <w:spacing w:val="-1"/>
                <w:sz w:val="24"/>
                <w:lang w:val="ru-RU"/>
              </w:rPr>
              <w:t xml:space="preserve"> </w:t>
            </w:r>
            <w:r w:rsidRPr="006C6D24">
              <w:rPr>
                <w:sz w:val="24"/>
                <w:lang w:val="ru-RU"/>
              </w:rPr>
              <w:t>Отечеству.</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44"/>
              <w:rPr>
                <w:sz w:val="24"/>
                <w:lang w:val="ru-RU"/>
              </w:rPr>
            </w:pPr>
            <w:r w:rsidRPr="006C6D24">
              <w:rPr>
                <w:sz w:val="24"/>
                <w:lang w:val="ru-RU"/>
              </w:rPr>
              <w:t>Учебный диалог: определение учебной задачи</w:t>
            </w:r>
            <w:r w:rsidRPr="006C6D24">
              <w:rPr>
                <w:spacing w:val="-58"/>
                <w:sz w:val="24"/>
                <w:lang w:val="ru-RU"/>
              </w:rPr>
              <w:t xml:space="preserve"> </w:t>
            </w:r>
            <w:r w:rsidRPr="006C6D24">
              <w:rPr>
                <w:sz w:val="24"/>
                <w:lang w:val="ru-RU"/>
              </w:rPr>
              <w:t>изучения</w:t>
            </w:r>
            <w:r w:rsidRPr="006C6D24">
              <w:rPr>
                <w:spacing w:val="-4"/>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данного</w:t>
            </w:r>
            <w:r w:rsidRPr="006C6D24">
              <w:rPr>
                <w:spacing w:val="-1"/>
                <w:sz w:val="24"/>
                <w:lang w:val="ru-RU"/>
              </w:rPr>
              <w:t xml:space="preserve"> </w:t>
            </w:r>
            <w:r w:rsidRPr="006C6D24">
              <w:rPr>
                <w:sz w:val="24"/>
                <w:lang w:val="ru-RU"/>
              </w:rPr>
              <w:t>раздела.</w:t>
            </w:r>
          </w:p>
          <w:p w:rsidR="006C6D24" w:rsidRPr="006C6D24" w:rsidRDefault="006C6D24">
            <w:pPr>
              <w:ind w:right="535"/>
              <w:rPr>
                <w:sz w:val="24"/>
                <w:lang w:val="ru-RU"/>
              </w:rPr>
            </w:pPr>
            <w:r w:rsidRPr="006C6D24">
              <w:rPr>
                <w:sz w:val="24"/>
                <w:lang w:val="ru-RU"/>
              </w:rPr>
              <w:t>Слушание стихотворных произведений,</w:t>
            </w:r>
            <w:r w:rsidRPr="006C6D24">
              <w:rPr>
                <w:spacing w:val="1"/>
                <w:sz w:val="24"/>
                <w:lang w:val="ru-RU"/>
              </w:rPr>
              <w:t xml:space="preserve"> </w:t>
            </w:r>
            <w:r w:rsidRPr="006C6D24">
              <w:rPr>
                <w:sz w:val="24"/>
                <w:lang w:val="ru-RU"/>
              </w:rPr>
              <w:t>оценка своей эмоциональной реакции на</w:t>
            </w:r>
            <w:r w:rsidRPr="006C6D24">
              <w:rPr>
                <w:spacing w:val="1"/>
                <w:sz w:val="24"/>
                <w:lang w:val="ru-RU"/>
              </w:rPr>
              <w:t xml:space="preserve"> </w:t>
            </w:r>
            <w:r w:rsidRPr="006C6D24">
              <w:rPr>
                <w:sz w:val="24"/>
                <w:lang w:val="ru-RU"/>
              </w:rPr>
              <w:t>прослушанное произведение, определение</w:t>
            </w:r>
            <w:r w:rsidRPr="006C6D24">
              <w:rPr>
                <w:spacing w:val="-58"/>
                <w:sz w:val="24"/>
                <w:lang w:val="ru-RU"/>
              </w:rPr>
              <w:t xml:space="preserve"> </w:t>
            </w:r>
            <w:r w:rsidRPr="006C6D24">
              <w:rPr>
                <w:sz w:val="24"/>
                <w:lang w:val="ru-RU"/>
              </w:rPr>
              <w:t>темы</w:t>
            </w:r>
            <w:r w:rsidRPr="006C6D24">
              <w:rPr>
                <w:spacing w:val="-1"/>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менее</w:t>
            </w:r>
            <w:r w:rsidRPr="006C6D24">
              <w:rPr>
                <w:spacing w:val="-1"/>
                <w:sz w:val="24"/>
                <w:lang w:val="ru-RU"/>
              </w:rPr>
              <w:t xml:space="preserve"> </w:t>
            </w:r>
            <w:r w:rsidRPr="006C6D24">
              <w:rPr>
                <w:sz w:val="24"/>
                <w:lang w:val="ru-RU"/>
              </w:rPr>
              <w:t>трёх</w:t>
            </w:r>
            <w:r w:rsidRPr="006C6D24">
              <w:rPr>
                <w:spacing w:val="-1"/>
                <w:sz w:val="24"/>
                <w:lang w:val="ru-RU"/>
              </w:rPr>
              <w:t xml:space="preserve"> </w:t>
            </w:r>
            <w:r w:rsidRPr="006C6D24">
              <w:rPr>
                <w:sz w:val="24"/>
                <w:lang w:val="ru-RU"/>
              </w:rPr>
              <w:t>стихотворений).</w:t>
            </w:r>
          </w:p>
          <w:p w:rsidR="006C6D24" w:rsidRPr="006C6D24" w:rsidRDefault="006C6D24">
            <w:pPr>
              <w:rPr>
                <w:sz w:val="24"/>
                <w:lang w:val="ru-RU"/>
              </w:rPr>
            </w:pPr>
            <w:r w:rsidRPr="006C6D24">
              <w:rPr>
                <w:sz w:val="24"/>
                <w:lang w:val="ru-RU"/>
              </w:rPr>
              <w:t>Например,</w:t>
            </w:r>
            <w:r w:rsidRPr="006C6D24">
              <w:rPr>
                <w:spacing w:val="-2"/>
                <w:sz w:val="24"/>
                <w:lang w:val="ru-RU"/>
              </w:rPr>
              <w:t xml:space="preserve"> </w:t>
            </w:r>
            <w:r w:rsidRPr="006C6D24">
              <w:rPr>
                <w:sz w:val="24"/>
                <w:lang w:val="ru-RU"/>
              </w:rPr>
              <w:t>стихотворения</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Никитина</w:t>
            </w:r>
          </w:p>
          <w:p w:rsidR="006C6D24" w:rsidRPr="006C6D24" w:rsidRDefault="006C6D24">
            <w:pPr>
              <w:rPr>
                <w:sz w:val="24"/>
                <w:lang w:val="ru-RU"/>
              </w:rPr>
            </w:pPr>
            <w:r w:rsidRPr="006C6D24">
              <w:rPr>
                <w:sz w:val="24"/>
                <w:lang w:val="ru-RU"/>
              </w:rPr>
              <w:t>«Русь», Ф. П. Савинова «Родина», А. А.</w:t>
            </w:r>
            <w:r w:rsidRPr="006C6D24">
              <w:rPr>
                <w:spacing w:val="1"/>
                <w:sz w:val="24"/>
                <w:lang w:val="ru-RU"/>
              </w:rPr>
              <w:t xml:space="preserve"> </w:t>
            </w:r>
            <w:r w:rsidRPr="006C6D24">
              <w:rPr>
                <w:sz w:val="24"/>
                <w:lang w:val="ru-RU"/>
              </w:rPr>
              <w:t>Прокофьева</w:t>
            </w:r>
            <w:r w:rsidRPr="006C6D24">
              <w:rPr>
                <w:spacing w:val="-5"/>
                <w:sz w:val="24"/>
                <w:lang w:val="ru-RU"/>
              </w:rPr>
              <w:t xml:space="preserve"> </w:t>
            </w:r>
            <w:r w:rsidRPr="006C6D24">
              <w:rPr>
                <w:sz w:val="24"/>
                <w:lang w:val="ru-RU"/>
              </w:rPr>
              <w:t>«Родина»,</w:t>
            </w:r>
            <w:r w:rsidRPr="006C6D24">
              <w:rPr>
                <w:spacing w:val="-5"/>
                <w:sz w:val="24"/>
                <w:lang w:val="ru-RU"/>
              </w:rPr>
              <w:t xml:space="preserve"> </w:t>
            </w:r>
            <w:r w:rsidRPr="006C6D24">
              <w:rPr>
                <w:sz w:val="24"/>
                <w:lang w:val="ru-RU"/>
              </w:rPr>
              <w:t>Н.</w:t>
            </w:r>
            <w:r w:rsidRPr="006C6D24">
              <w:rPr>
                <w:spacing w:val="-4"/>
                <w:sz w:val="24"/>
                <w:lang w:val="ru-RU"/>
              </w:rPr>
              <w:t xml:space="preserve"> </w:t>
            </w:r>
            <w:r w:rsidRPr="006C6D24">
              <w:rPr>
                <w:sz w:val="24"/>
                <w:lang w:val="ru-RU"/>
              </w:rPr>
              <w:t>М.</w:t>
            </w:r>
            <w:r w:rsidRPr="006C6D24">
              <w:rPr>
                <w:spacing w:val="-3"/>
                <w:sz w:val="24"/>
                <w:lang w:val="ru-RU"/>
              </w:rPr>
              <w:t xml:space="preserve"> </w:t>
            </w:r>
            <w:r w:rsidRPr="006C6D24">
              <w:rPr>
                <w:sz w:val="24"/>
                <w:lang w:val="ru-RU"/>
              </w:rPr>
              <w:t>Рубцова</w:t>
            </w:r>
            <w:r w:rsidRPr="006C6D24">
              <w:rPr>
                <w:spacing w:val="-5"/>
                <w:sz w:val="24"/>
                <w:lang w:val="ru-RU"/>
              </w:rPr>
              <w:t xml:space="preserve"> </w:t>
            </w:r>
            <w:r w:rsidRPr="006C6D24">
              <w:rPr>
                <w:sz w:val="24"/>
                <w:lang w:val="ru-RU"/>
              </w:rPr>
              <w:t>«Россия.</w:t>
            </w:r>
            <w:r w:rsidRPr="006C6D24">
              <w:rPr>
                <w:spacing w:val="-57"/>
                <w:sz w:val="24"/>
                <w:lang w:val="ru-RU"/>
              </w:rPr>
              <w:t xml:space="preserve"> </w:t>
            </w:r>
            <w:r w:rsidRPr="006C6D24">
              <w:rPr>
                <w:sz w:val="24"/>
                <w:lang w:val="ru-RU"/>
              </w:rPr>
              <w:t>Русь — куда</w:t>
            </w:r>
            <w:r w:rsidRPr="006C6D24">
              <w:rPr>
                <w:spacing w:val="-2"/>
                <w:sz w:val="24"/>
                <w:lang w:val="ru-RU"/>
              </w:rPr>
              <w:t xml:space="preserve"> </w:t>
            </w:r>
            <w:r w:rsidRPr="006C6D24">
              <w:rPr>
                <w:sz w:val="24"/>
                <w:lang w:val="ru-RU"/>
              </w:rPr>
              <w:t>я ни</w:t>
            </w:r>
            <w:r w:rsidRPr="006C6D24">
              <w:rPr>
                <w:spacing w:val="2"/>
                <w:sz w:val="24"/>
                <w:lang w:val="ru-RU"/>
              </w:rPr>
              <w:t xml:space="preserve"> </w:t>
            </w:r>
            <w:r w:rsidRPr="006C6D24">
              <w:rPr>
                <w:sz w:val="24"/>
                <w:lang w:val="ru-RU"/>
              </w:rPr>
              <w:t>взгляну…»,</w:t>
            </w:r>
            <w:r w:rsidRPr="006C6D24">
              <w:rPr>
                <w:spacing w:val="-1"/>
                <w:sz w:val="24"/>
                <w:lang w:val="ru-RU"/>
              </w:rPr>
              <w:t xml:space="preserve"> </w:t>
            </w:r>
            <w:r w:rsidRPr="006C6D24">
              <w:rPr>
                <w:sz w:val="24"/>
                <w:lang w:val="ru-RU"/>
              </w:rPr>
              <w:t>З. Н.</w:t>
            </w:r>
          </w:p>
          <w:p w:rsidR="006C6D24" w:rsidRPr="006C6D24" w:rsidRDefault="006C6D24">
            <w:pPr>
              <w:rPr>
                <w:sz w:val="24"/>
                <w:lang w:val="ru-RU"/>
              </w:rPr>
            </w:pPr>
            <w:r w:rsidRPr="006C6D24">
              <w:rPr>
                <w:sz w:val="24"/>
                <w:lang w:val="ru-RU"/>
              </w:rPr>
              <w:t>Александровой</w:t>
            </w:r>
            <w:r w:rsidRPr="006C6D24">
              <w:rPr>
                <w:spacing w:val="-4"/>
                <w:sz w:val="24"/>
                <w:lang w:val="ru-RU"/>
              </w:rPr>
              <w:t xml:space="preserve"> </w:t>
            </w:r>
            <w:r w:rsidRPr="006C6D24">
              <w:rPr>
                <w:sz w:val="24"/>
                <w:lang w:val="ru-RU"/>
              </w:rPr>
              <w:t>«Родина».</w:t>
            </w:r>
          </w:p>
          <w:p w:rsidR="006C6D24" w:rsidRPr="006C6D24" w:rsidRDefault="006C6D24">
            <w:pPr>
              <w:spacing w:line="257" w:lineRule="exact"/>
              <w:rPr>
                <w:sz w:val="24"/>
                <w:lang w:val="ru-RU"/>
              </w:rPr>
            </w:pPr>
            <w:r w:rsidRPr="006C6D24">
              <w:rPr>
                <w:sz w:val="24"/>
                <w:lang w:val="ru-RU"/>
              </w:rPr>
              <w:t>Участие</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учебном</w:t>
            </w:r>
            <w:r w:rsidRPr="006C6D24">
              <w:rPr>
                <w:spacing w:val="-3"/>
                <w:sz w:val="24"/>
                <w:lang w:val="ru-RU"/>
              </w:rPr>
              <w:t xml:space="preserve"> </w:t>
            </w:r>
            <w:r w:rsidRPr="006C6D24">
              <w:rPr>
                <w:sz w:val="24"/>
                <w:lang w:val="ru-RU"/>
              </w:rPr>
              <w:t>диалоге:</w:t>
            </w:r>
            <w:r w:rsidRPr="006C6D24">
              <w:rPr>
                <w:spacing w:val="-1"/>
                <w:sz w:val="24"/>
                <w:lang w:val="ru-RU"/>
              </w:rPr>
              <w:t xml:space="preserve"> </w:t>
            </w:r>
            <w:r w:rsidRPr="006C6D24">
              <w:rPr>
                <w:sz w:val="24"/>
                <w:lang w:val="ru-RU"/>
              </w:rPr>
              <w:t>выделение</w:t>
            </w:r>
            <w:r w:rsidRPr="006C6D24">
              <w:rPr>
                <w:spacing w:val="-3"/>
                <w:sz w:val="24"/>
                <w:lang w:val="ru-RU"/>
              </w:rPr>
              <w:t xml:space="preserve"> </w:t>
            </w:r>
            <w:r w:rsidRPr="006C6D24">
              <w:rPr>
                <w:sz w:val="24"/>
                <w:lang w:val="ru-RU"/>
              </w:rPr>
              <w:t>и</w:t>
            </w:r>
          </w:p>
        </w:tc>
        <w:tc>
          <w:tcPr>
            <w:tcW w:w="3058"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81"/>
              <w:rPr>
                <w:sz w:val="24"/>
                <w:lang w:val="ru-RU"/>
              </w:rPr>
            </w:pPr>
            <w:hyperlink r:id="rId44" w:history="1">
              <w:r>
                <w:rPr>
                  <w:rStyle w:val="a5"/>
                  <w:rFonts w:eastAsiaTheme="majorEastAsia"/>
                  <w:color w:val="0000FF"/>
                  <w:sz w:val="24"/>
                </w:rPr>
                <w:t>http</w:t>
              </w:r>
              <w:r w:rsidRPr="006C6D24">
                <w:rPr>
                  <w:rStyle w:val="a5"/>
                  <w:rFonts w:eastAsiaTheme="majorEastAsia"/>
                  <w:color w:val="0000FF"/>
                  <w:sz w:val="24"/>
                  <w:lang w:val="ru-RU"/>
                </w:rPr>
                <w:t>://</w:t>
              </w:r>
              <w:r>
                <w:rPr>
                  <w:rStyle w:val="a5"/>
                  <w:rFonts w:eastAsiaTheme="majorEastAsia"/>
                  <w:color w:val="0000FF"/>
                  <w:sz w:val="24"/>
                </w:rPr>
                <w:t>elementy</w:t>
              </w:r>
              <w:r w:rsidRPr="006C6D24">
                <w:rPr>
                  <w:rStyle w:val="a5"/>
                  <w:rFonts w:eastAsiaTheme="majorEastAsia"/>
                  <w:color w:val="0000FF"/>
                  <w:sz w:val="24"/>
                  <w:lang w:val="ru-RU"/>
                </w:rPr>
                <w:t>.</w:t>
              </w:r>
              <w:r>
                <w:rPr>
                  <w:rStyle w:val="a5"/>
                  <w:rFonts w:eastAsiaTheme="majorEastAsia"/>
                  <w:color w:val="0000FF"/>
                  <w:sz w:val="24"/>
                </w:rPr>
                <w:t>ru</w:t>
              </w:r>
              <w:r w:rsidRPr="006C6D24">
                <w:rPr>
                  <w:rStyle w:val="a5"/>
                  <w:rFonts w:eastAsiaTheme="majorEastAsia"/>
                  <w:color w:val="0000FF"/>
                  <w:sz w:val="24"/>
                  <w:lang w:val="ru-RU"/>
                </w:rPr>
                <w:t>/</w:t>
              </w:r>
              <w:r>
                <w:rPr>
                  <w:rStyle w:val="a5"/>
                  <w:rFonts w:eastAsiaTheme="majorEastAsia"/>
                  <w:color w:val="0000FF"/>
                  <w:sz w:val="24"/>
                </w:rPr>
                <w:t>email</w:t>
              </w:r>
            </w:hyperlink>
            <w:r w:rsidRPr="006C6D24">
              <w:rPr>
                <w:color w:val="0000FF"/>
                <w:spacing w:val="1"/>
                <w:sz w:val="24"/>
                <w:lang w:val="ru-RU"/>
              </w:rPr>
              <w:t xml:space="preserve"> </w:t>
            </w:r>
            <w:hyperlink r:id="rId45"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clow</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6"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7"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nation</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animal</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49"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apus</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site</w:t>
              </w:r>
              <w:r w:rsidRPr="006C6D24">
                <w:rPr>
                  <w:rStyle w:val="a5"/>
                  <w:rFonts w:eastAsiaTheme="majorEastAsia"/>
                  <w:color w:val="0087CC"/>
                  <w:sz w:val="24"/>
                  <w:lang w:val="ru-RU"/>
                </w:rPr>
                <w:t>.</w:t>
              </w:r>
              <w:r>
                <w:rPr>
                  <w:rStyle w:val="a5"/>
                  <w:rFonts w:eastAsiaTheme="majorEastAsia"/>
                  <w:color w:val="0087CC"/>
                  <w:sz w:val="24"/>
                </w:rPr>
                <w:t>xp</w:t>
              </w:r>
            </w:hyperlink>
            <w:r w:rsidRPr="006C6D24">
              <w:rPr>
                <w:color w:val="0087CC"/>
                <w:spacing w:val="-58"/>
                <w:sz w:val="24"/>
                <w:lang w:val="ru-RU"/>
              </w:rPr>
              <w:t xml:space="preserve"> </w:t>
            </w:r>
            <w:hyperlink r:id="rId5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bird</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5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laddition</w:t>
              </w:r>
              <w:r w:rsidRPr="006C6D24">
                <w:rPr>
                  <w:rStyle w:val="a5"/>
                  <w:rFonts w:eastAsiaTheme="majorEastAsia"/>
                  <w:color w:val="0087CC"/>
                  <w:sz w:val="24"/>
                  <w:lang w:val="ru-RU"/>
                </w:rPr>
                <w:t>.</w:t>
              </w:r>
              <w:r>
                <w:rPr>
                  <w:rStyle w:val="a5"/>
                  <w:rFonts w:eastAsiaTheme="majorEastAsia"/>
                  <w:color w:val="0087CC"/>
                  <w:sz w:val="24"/>
                </w:rPr>
                <w:t>com</w:t>
              </w:r>
            </w:hyperlink>
            <w:r w:rsidRPr="006C6D24">
              <w:rPr>
                <w:color w:val="0087CC"/>
                <w:spacing w:val="1"/>
                <w:sz w:val="24"/>
                <w:lang w:val="ru-RU"/>
              </w:rPr>
              <w:t xml:space="preserve"> </w:t>
            </w:r>
            <w:hyperlink r:id="rId5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n</w:t>
              </w:r>
              <w:r w:rsidRPr="006C6D24">
                <w:rPr>
                  <w:rStyle w:val="a5"/>
                  <w:rFonts w:eastAsiaTheme="majorEastAsia"/>
                  <w:color w:val="0087CC"/>
                  <w:sz w:val="24"/>
                  <w:lang w:val="ru-RU"/>
                </w:rPr>
                <w:t>-</w:t>
              </w:r>
            </w:hyperlink>
          </w:p>
          <w:p w:rsidR="006C6D24" w:rsidRDefault="006C6D24">
            <w:pPr>
              <w:ind w:right="1652"/>
              <w:rPr>
                <w:sz w:val="24"/>
              </w:rPr>
            </w:pPr>
            <w:hyperlink r:id="rId53" w:history="1">
              <w:r>
                <w:rPr>
                  <w:rStyle w:val="a5"/>
                  <w:rFonts w:eastAsiaTheme="majorEastAsia"/>
                  <w:color w:val="0087CC"/>
                  <w:sz w:val="24"/>
                </w:rPr>
                <w:t>hkola.ru</w:t>
              </w:r>
            </w:hyperlink>
            <w:r>
              <w:rPr>
                <w:color w:val="0087CC"/>
                <w:spacing w:val="1"/>
                <w:sz w:val="24"/>
              </w:rPr>
              <w:t xml:space="preserve"> </w:t>
            </w:r>
            <w:hyperlink r:id="rId54" w:history="1">
              <w:r>
                <w:rPr>
                  <w:rStyle w:val="a5"/>
                  <w:rFonts w:eastAsiaTheme="majorEastAsia"/>
                  <w:color w:val="0087CC"/>
                  <w:sz w:val="24"/>
                </w:rPr>
                <w:t>http://school-</w:t>
              </w:r>
            </w:hyperlink>
          </w:p>
          <w:p w:rsidR="006C6D24" w:rsidRDefault="006C6D24">
            <w:pPr>
              <w:spacing w:line="257" w:lineRule="exact"/>
              <w:rPr>
                <w:sz w:val="24"/>
              </w:rPr>
            </w:pPr>
            <w:hyperlink r:id="rId55" w:history="1">
              <w:r>
                <w:rPr>
                  <w:rStyle w:val="a5"/>
                  <w:rFonts w:eastAsiaTheme="majorEastAsia"/>
                  <w:color w:val="0087CC"/>
                  <w:spacing w:val="-22"/>
                  <w:sz w:val="24"/>
                </w:rPr>
                <w:t xml:space="preserve"> </w:t>
              </w:r>
              <w:r>
                <w:rPr>
                  <w:rStyle w:val="a5"/>
                  <w:rFonts w:eastAsiaTheme="majorEastAsia"/>
                  <w:color w:val="0087CC"/>
                  <w:sz w:val="24"/>
                </w:rPr>
                <w:t>ollection.edu.ru</w:t>
              </w:r>
            </w:hyperlink>
          </w:p>
        </w:tc>
      </w:tr>
    </w:tbl>
    <w:p w:rsidR="006C6D24" w:rsidRDefault="006C6D24" w:rsidP="006C6D24">
      <w:pPr>
        <w:widowControl/>
        <w:autoSpaceDE/>
        <w:autoSpaceDN/>
        <w:rPr>
          <w:sz w:val="24"/>
          <w:lang w:val="en-US"/>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RPr="006C6D24" w:rsidTr="006C6D24">
        <w:trPr>
          <w:trHeight w:val="9707"/>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2"/>
              <w:rPr>
                <w:sz w:val="24"/>
                <w:lang w:val="ru-RU"/>
              </w:rPr>
            </w:pPr>
            <w:r w:rsidRPr="006C6D24">
              <w:rPr>
                <w:sz w:val="24"/>
                <w:lang w:val="ru-RU"/>
              </w:rPr>
              <w:t>Анализ</w:t>
            </w:r>
            <w:r w:rsidRPr="006C6D24">
              <w:rPr>
                <w:spacing w:val="-6"/>
                <w:sz w:val="24"/>
                <w:lang w:val="ru-RU"/>
              </w:rPr>
              <w:t xml:space="preserve"> </w:t>
            </w:r>
            <w:r w:rsidRPr="006C6D24">
              <w:rPr>
                <w:sz w:val="24"/>
                <w:lang w:val="ru-RU"/>
              </w:rPr>
              <w:t>заголовка,</w:t>
            </w:r>
            <w:r w:rsidRPr="006C6D24">
              <w:rPr>
                <w:spacing w:val="-4"/>
                <w:sz w:val="24"/>
                <w:lang w:val="ru-RU"/>
              </w:rPr>
              <w:t xml:space="preserve"> </w:t>
            </w:r>
            <w:r w:rsidRPr="006C6D24">
              <w:rPr>
                <w:sz w:val="24"/>
                <w:lang w:val="ru-RU"/>
              </w:rPr>
              <w:t>соотнесение</w:t>
            </w:r>
            <w:r w:rsidRPr="006C6D24">
              <w:rPr>
                <w:spacing w:val="-7"/>
                <w:sz w:val="24"/>
                <w:lang w:val="ru-RU"/>
              </w:rPr>
              <w:t xml:space="preserve"> </w:t>
            </w:r>
            <w:r w:rsidRPr="006C6D24">
              <w:rPr>
                <w:sz w:val="24"/>
                <w:lang w:val="ru-RU"/>
              </w:rPr>
              <w:t>его</w:t>
            </w:r>
            <w:r w:rsidRPr="006C6D24">
              <w:rPr>
                <w:spacing w:val="-57"/>
                <w:sz w:val="24"/>
                <w:lang w:val="ru-RU"/>
              </w:rPr>
              <w:t xml:space="preserve"> </w:t>
            </w:r>
            <w:r w:rsidRPr="006C6D24">
              <w:rPr>
                <w:sz w:val="24"/>
                <w:lang w:val="ru-RU"/>
              </w:rPr>
              <w:t>с главной мыслью и идеей</w:t>
            </w:r>
            <w:r w:rsidRPr="006C6D24">
              <w:rPr>
                <w:spacing w:val="1"/>
                <w:sz w:val="24"/>
                <w:lang w:val="ru-RU"/>
              </w:rPr>
              <w:t xml:space="preserve"> </w:t>
            </w:r>
            <w:r w:rsidRPr="006C6D24">
              <w:rPr>
                <w:sz w:val="24"/>
                <w:lang w:val="ru-RU"/>
              </w:rPr>
              <w:t>произведения.</w:t>
            </w:r>
          </w:p>
          <w:p w:rsidR="006C6D24" w:rsidRPr="006C6D24" w:rsidRDefault="006C6D24">
            <w:pPr>
              <w:ind w:right="171"/>
              <w:rPr>
                <w:sz w:val="24"/>
                <w:lang w:val="ru-RU"/>
              </w:rPr>
            </w:pPr>
            <w:r w:rsidRPr="006C6D24">
              <w:rPr>
                <w:sz w:val="24"/>
                <w:lang w:val="ru-RU"/>
              </w:rPr>
              <w:t>Иллюстрация к произведению как</w:t>
            </w:r>
            <w:r w:rsidRPr="006C6D24">
              <w:rPr>
                <w:spacing w:val="-58"/>
                <w:sz w:val="24"/>
                <w:lang w:val="ru-RU"/>
              </w:rPr>
              <w:t xml:space="preserve"> </w:t>
            </w:r>
            <w:r w:rsidRPr="006C6D24">
              <w:rPr>
                <w:sz w:val="24"/>
                <w:lang w:val="ru-RU"/>
              </w:rPr>
              <w:t>отражение эмоционального</w:t>
            </w:r>
            <w:r w:rsidRPr="006C6D24">
              <w:rPr>
                <w:spacing w:val="1"/>
                <w:sz w:val="24"/>
                <w:lang w:val="ru-RU"/>
              </w:rPr>
              <w:t xml:space="preserve"> </w:t>
            </w:r>
            <w:r w:rsidRPr="006C6D24">
              <w:rPr>
                <w:sz w:val="24"/>
                <w:lang w:val="ru-RU"/>
              </w:rPr>
              <w:t>отклика</w:t>
            </w:r>
            <w:r w:rsidRPr="006C6D24">
              <w:rPr>
                <w:spacing w:val="-2"/>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произведение.</w:t>
            </w:r>
          </w:p>
          <w:p w:rsidR="006C6D24" w:rsidRPr="006C6D24" w:rsidRDefault="006C6D24">
            <w:pPr>
              <w:ind w:right="863"/>
              <w:rPr>
                <w:sz w:val="24"/>
                <w:lang w:val="ru-RU"/>
              </w:rPr>
            </w:pPr>
            <w:r w:rsidRPr="006C6D24">
              <w:rPr>
                <w:sz w:val="24"/>
                <w:lang w:val="ru-RU"/>
              </w:rPr>
              <w:t>Отражение темы Родины в</w:t>
            </w:r>
            <w:r w:rsidRPr="006C6D24">
              <w:rPr>
                <w:spacing w:val="1"/>
                <w:sz w:val="24"/>
                <w:lang w:val="ru-RU"/>
              </w:rPr>
              <w:t xml:space="preserve"> </w:t>
            </w:r>
            <w:r w:rsidRPr="006C6D24">
              <w:rPr>
                <w:sz w:val="24"/>
                <w:lang w:val="ru-RU"/>
              </w:rPr>
              <w:t>изобразительном</w:t>
            </w:r>
            <w:r w:rsidRPr="006C6D24">
              <w:rPr>
                <w:spacing w:val="-8"/>
                <w:sz w:val="24"/>
                <w:lang w:val="ru-RU"/>
              </w:rPr>
              <w:t xml:space="preserve"> </w:t>
            </w:r>
            <w:r w:rsidRPr="006C6D24">
              <w:rPr>
                <w:sz w:val="24"/>
                <w:lang w:val="ru-RU"/>
              </w:rPr>
              <w:t>искусстве</w:t>
            </w:r>
            <w:r w:rsidRPr="006C6D24">
              <w:rPr>
                <w:spacing w:val="-57"/>
                <w:sz w:val="24"/>
                <w:lang w:val="ru-RU"/>
              </w:rPr>
              <w:t xml:space="preserve"> </w:t>
            </w:r>
            <w:r w:rsidRPr="006C6D24">
              <w:rPr>
                <w:sz w:val="24"/>
                <w:lang w:val="ru-RU"/>
              </w:rPr>
              <w:t>(пейзажи</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Левитана,</w:t>
            </w:r>
          </w:p>
          <w:p w:rsidR="006C6D24" w:rsidRPr="006C6D24" w:rsidRDefault="006C6D24">
            <w:pPr>
              <w:ind w:right="208"/>
              <w:rPr>
                <w:sz w:val="24"/>
                <w:lang w:val="ru-RU"/>
              </w:rPr>
            </w:pPr>
            <w:r w:rsidRPr="006C6D24">
              <w:rPr>
                <w:sz w:val="24"/>
                <w:lang w:val="ru-RU"/>
              </w:rPr>
              <w:t>И.</w:t>
            </w:r>
            <w:r w:rsidRPr="006C6D24">
              <w:rPr>
                <w:spacing w:val="-3"/>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Шишкина, В.</w:t>
            </w:r>
            <w:r w:rsidRPr="006C6D24">
              <w:rPr>
                <w:spacing w:val="-1"/>
                <w:sz w:val="24"/>
                <w:lang w:val="ru-RU"/>
              </w:rPr>
              <w:t xml:space="preserve"> </w:t>
            </w:r>
            <w:r w:rsidRPr="006C6D24">
              <w:rPr>
                <w:sz w:val="24"/>
                <w:lang w:val="ru-RU"/>
              </w:rPr>
              <w:t>Д.</w:t>
            </w:r>
            <w:r w:rsidRPr="006C6D24">
              <w:rPr>
                <w:spacing w:val="-2"/>
                <w:sz w:val="24"/>
                <w:lang w:val="ru-RU"/>
              </w:rPr>
              <w:t xml:space="preserve"> </w:t>
            </w:r>
            <w:r w:rsidRPr="006C6D24">
              <w:rPr>
                <w:sz w:val="24"/>
                <w:lang w:val="ru-RU"/>
              </w:rPr>
              <w:t>Поленова</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др.)</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05"/>
              <w:rPr>
                <w:sz w:val="24"/>
                <w:lang w:val="ru-RU"/>
              </w:rPr>
            </w:pPr>
            <w:r w:rsidRPr="006C6D24">
              <w:rPr>
                <w:sz w:val="24"/>
                <w:lang w:val="ru-RU"/>
              </w:rPr>
              <w:t>обсуждение главной мысли произведения —</w:t>
            </w:r>
            <w:r w:rsidRPr="006C6D24">
              <w:rPr>
                <w:spacing w:val="-57"/>
                <w:sz w:val="24"/>
                <w:lang w:val="ru-RU"/>
              </w:rPr>
              <w:t xml:space="preserve"> </w:t>
            </w:r>
            <w:r w:rsidRPr="006C6D24">
              <w:rPr>
                <w:sz w:val="24"/>
                <w:lang w:val="ru-RU"/>
              </w:rPr>
              <w:t>любовь к Родине неотделима от любви к</w:t>
            </w:r>
            <w:r w:rsidRPr="006C6D24">
              <w:rPr>
                <w:spacing w:val="1"/>
                <w:sz w:val="24"/>
                <w:lang w:val="ru-RU"/>
              </w:rPr>
              <w:t xml:space="preserve"> </w:t>
            </w:r>
            <w:r w:rsidRPr="006C6D24">
              <w:rPr>
                <w:sz w:val="24"/>
                <w:lang w:val="ru-RU"/>
              </w:rPr>
              <w:t>родной</w:t>
            </w:r>
            <w:r w:rsidRPr="006C6D24">
              <w:rPr>
                <w:spacing w:val="-3"/>
                <w:sz w:val="24"/>
                <w:lang w:val="ru-RU"/>
              </w:rPr>
              <w:t xml:space="preserve"> </w:t>
            </w:r>
            <w:r w:rsidRPr="006C6D24">
              <w:rPr>
                <w:sz w:val="24"/>
                <w:lang w:val="ru-RU"/>
              </w:rPr>
              <w:t>земле</w:t>
            </w:r>
            <w:r w:rsidRPr="006C6D24">
              <w:rPr>
                <w:spacing w:val="-1"/>
                <w:sz w:val="24"/>
                <w:lang w:val="ru-RU"/>
              </w:rPr>
              <w:t xml:space="preserve"> </w:t>
            </w:r>
            <w:r w:rsidRPr="006C6D24">
              <w:rPr>
                <w:sz w:val="24"/>
                <w:lang w:val="ru-RU"/>
              </w:rPr>
              <w:t>и её</w:t>
            </w:r>
            <w:r w:rsidRPr="006C6D24">
              <w:rPr>
                <w:spacing w:val="-1"/>
                <w:sz w:val="24"/>
                <w:lang w:val="ru-RU"/>
              </w:rPr>
              <w:t xml:space="preserve"> </w:t>
            </w:r>
            <w:r w:rsidRPr="006C6D24">
              <w:rPr>
                <w:sz w:val="24"/>
                <w:lang w:val="ru-RU"/>
              </w:rPr>
              <w:t>природе.</w:t>
            </w:r>
          </w:p>
          <w:p w:rsidR="006C6D24" w:rsidRPr="006C6D24" w:rsidRDefault="006C6D24">
            <w:pPr>
              <w:ind w:right="122"/>
              <w:rPr>
                <w:sz w:val="24"/>
                <w:lang w:val="ru-RU"/>
              </w:rPr>
            </w:pPr>
            <w:r w:rsidRPr="006C6D24">
              <w:rPr>
                <w:sz w:val="24"/>
                <w:lang w:val="ru-RU"/>
              </w:rPr>
              <w:t>Работа с текстом произведения: читать</w:t>
            </w:r>
            <w:r w:rsidRPr="006C6D24">
              <w:rPr>
                <w:spacing w:val="1"/>
                <w:sz w:val="24"/>
                <w:lang w:val="ru-RU"/>
              </w:rPr>
              <w:t xml:space="preserve"> </w:t>
            </w:r>
            <w:r w:rsidRPr="006C6D24">
              <w:rPr>
                <w:sz w:val="24"/>
                <w:lang w:val="ru-RU"/>
              </w:rPr>
              <w:t>отдельные строфы, задание на поисковое</w:t>
            </w:r>
            <w:r w:rsidRPr="006C6D24">
              <w:rPr>
                <w:spacing w:val="1"/>
                <w:sz w:val="24"/>
                <w:lang w:val="ru-RU"/>
              </w:rPr>
              <w:t xml:space="preserve"> </w:t>
            </w:r>
            <w:r w:rsidRPr="006C6D24">
              <w:rPr>
                <w:sz w:val="24"/>
                <w:lang w:val="ru-RU"/>
              </w:rPr>
              <w:t>чтение: ответы на вопросы. Например: в чём</w:t>
            </w:r>
            <w:r w:rsidRPr="006C6D24">
              <w:rPr>
                <w:spacing w:val="1"/>
                <w:sz w:val="24"/>
                <w:lang w:val="ru-RU"/>
              </w:rPr>
              <w:t xml:space="preserve"> </w:t>
            </w:r>
            <w:r w:rsidRPr="006C6D24">
              <w:rPr>
                <w:sz w:val="24"/>
                <w:lang w:val="ru-RU"/>
              </w:rPr>
              <w:t>раскрывается</w:t>
            </w:r>
            <w:r w:rsidRPr="006C6D24">
              <w:rPr>
                <w:spacing w:val="-2"/>
                <w:sz w:val="24"/>
                <w:lang w:val="ru-RU"/>
              </w:rPr>
              <w:t xml:space="preserve"> </w:t>
            </w:r>
            <w:r w:rsidRPr="006C6D24">
              <w:rPr>
                <w:sz w:val="24"/>
                <w:lang w:val="ru-RU"/>
              </w:rPr>
              <w:t>истинная</w:t>
            </w:r>
            <w:r w:rsidRPr="006C6D24">
              <w:rPr>
                <w:spacing w:val="-5"/>
                <w:sz w:val="24"/>
                <w:lang w:val="ru-RU"/>
              </w:rPr>
              <w:t xml:space="preserve"> </w:t>
            </w:r>
            <w:r w:rsidRPr="006C6D24">
              <w:rPr>
                <w:sz w:val="24"/>
                <w:lang w:val="ru-RU"/>
              </w:rPr>
              <w:t>красота</w:t>
            </w:r>
            <w:r w:rsidRPr="006C6D24">
              <w:rPr>
                <w:spacing w:val="-1"/>
                <w:sz w:val="24"/>
                <w:lang w:val="ru-RU"/>
              </w:rPr>
              <w:t xml:space="preserve"> </w:t>
            </w:r>
            <w:r w:rsidRPr="006C6D24">
              <w:rPr>
                <w:sz w:val="24"/>
                <w:lang w:val="ru-RU"/>
              </w:rPr>
              <w:t>родной</w:t>
            </w:r>
            <w:r w:rsidRPr="006C6D24">
              <w:rPr>
                <w:spacing w:val="-2"/>
                <w:sz w:val="24"/>
                <w:lang w:val="ru-RU"/>
              </w:rPr>
              <w:t xml:space="preserve"> </w:t>
            </w:r>
            <w:r w:rsidRPr="006C6D24">
              <w:rPr>
                <w:sz w:val="24"/>
                <w:lang w:val="ru-RU"/>
              </w:rPr>
              <w:t>земли?</w:t>
            </w:r>
            <w:r w:rsidRPr="006C6D24">
              <w:rPr>
                <w:spacing w:val="-57"/>
                <w:sz w:val="24"/>
                <w:lang w:val="ru-RU"/>
              </w:rPr>
              <w:t xml:space="preserve"> </w:t>
            </w:r>
            <w:r w:rsidRPr="006C6D24">
              <w:rPr>
                <w:sz w:val="24"/>
                <w:lang w:val="ru-RU"/>
              </w:rPr>
              <w:t>Беседа на тему «Родина бывает разная, но у</w:t>
            </w:r>
            <w:r w:rsidRPr="006C6D24">
              <w:rPr>
                <w:spacing w:val="1"/>
                <w:sz w:val="24"/>
                <w:lang w:val="ru-RU"/>
              </w:rPr>
              <w:t xml:space="preserve"> </w:t>
            </w:r>
            <w:r w:rsidRPr="006C6D24">
              <w:rPr>
                <w:sz w:val="24"/>
                <w:lang w:val="ru-RU"/>
              </w:rPr>
              <w:t>всех она одна… (З. Н. Александрова)»,</w:t>
            </w:r>
            <w:r w:rsidRPr="006C6D24">
              <w:rPr>
                <w:spacing w:val="1"/>
                <w:sz w:val="24"/>
                <w:lang w:val="ru-RU"/>
              </w:rPr>
              <w:t xml:space="preserve"> </w:t>
            </w:r>
            <w:r w:rsidRPr="006C6D24">
              <w:rPr>
                <w:sz w:val="24"/>
                <w:lang w:val="ru-RU"/>
              </w:rPr>
              <w:t>составление своего высказывания по</w:t>
            </w:r>
            <w:r w:rsidRPr="006C6D24">
              <w:rPr>
                <w:spacing w:val="1"/>
                <w:sz w:val="24"/>
                <w:lang w:val="ru-RU"/>
              </w:rPr>
              <w:t xml:space="preserve"> </w:t>
            </w:r>
            <w:r w:rsidRPr="006C6D24">
              <w:rPr>
                <w:sz w:val="24"/>
                <w:lang w:val="ru-RU"/>
              </w:rPr>
              <w:t>содержанию</w:t>
            </w:r>
            <w:r w:rsidRPr="006C6D24">
              <w:rPr>
                <w:spacing w:val="-1"/>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(не</w:t>
            </w:r>
            <w:r w:rsidRPr="006C6D24">
              <w:rPr>
                <w:spacing w:val="-1"/>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5</w:t>
            </w:r>
          </w:p>
          <w:p w:rsidR="006C6D24" w:rsidRPr="006C6D24" w:rsidRDefault="006C6D24">
            <w:pPr>
              <w:rPr>
                <w:sz w:val="24"/>
                <w:lang w:val="ru-RU"/>
              </w:rPr>
            </w:pPr>
            <w:r w:rsidRPr="006C6D24">
              <w:rPr>
                <w:sz w:val="24"/>
                <w:lang w:val="ru-RU"/>
              </w:rPr>
              <w:t>предложений).</w:t>
            </w:r>
          </w:p>
          <w:p w:rsidR="006C6D24" w:rsidRPr="006C6D24" w:rsidRDefault="006C6D24">
            <w:pPr>
              <w:ind w:right="280"/>
              <w:rPr>
                <w:sz w:val="24"/>
                <w:lang w:val="ru-RU"/>
              </w:rPr>
            </w:pPr>
            <w:r w:rsidRPr="006C6D24">
              <w:rPr>
                <w:sz w:val="24"/>
                <w:lang w:val="ru-RU"/>
              </w:rPr>
              <w:t>Чтение вслух прозаических произведений по</w:t>
            </w:r>
            <w:r w:rsidRPr="006C6D24">
              <w:rPr>
                <w:spacing w:val="-58"/>
                <w:sz w:val="24"/>
                <w:lang w:val="ru-RU"/>
              </w:rPr>
              <w:t xml:space="preserve"> </w:t>
            </w:r>
            <w:r w:rsidRPr="006C6D24">
              <w:rPr>
                <w:sz w:val="24"/>
                <w:lang w:val="ru-RU"/>
              </w:rPr>
              <w:t>изучаемой</w:t>
            </w:r>
            <w:r w:rsidRPr="006C6D24">
              <w:rPr>
                <w:spacing w:val="-1"/>
                <w:sz w:val="24"/>
                <w:lang w:val="ru-RU"/>
              </w:rPr>
              <w:t xml:space="preserve"> </w:t>
            </w:r>
            <w:r w:rsidRPr="006C6D24">
              <w:rPr>
                <w:sz w:val="24"/>
                <w:lang w:val="ru-RU"/>
              </w:rPr>
              <w:t>теме.</w:t>
            </w:r>
          </w:p>
          <w:p w:rsidR="006C6D24" w:rsidRPr="006C6D24" w:rsidRDefault="006C6D24">
            <w:pPr>
              <w:ind w:right="155"/>
              <w:rPr>
                <w:sz w:val="24"/>
                <w:lang w:val="ru-RU"/>
              </w:rPr>
            </w:pPr>
            <w:r w:rsidRPr="006C6D24">
              <w:rPr>
                <w:sz w:val="24"/>
                <w:lang w:val="ru-RU"/>
              </w:rPr>
              <w:t>Например, С. Т. Романовский «Русь», К. Г.</w:t>
            </w:r>
            <w:r w:rsidRPr="006C6D24">
              <w:rPr>
                <w:spacing w:val="1"/>
                <w:sz w:val="24"/>
                <w:lang w:val="ru-RU"/>
              </w:rPr>
              <w:t xml:space="preserve"> </w:t>
            </w:r>
            <w:r w:rsidRPr="006C6D24">
              <w:rPr>
                <w:sz w:val="24"/>
                <w:lang w:val="ru-RU"/>
              </w:rPr>
              <w:t>Паустовский «Мещёрская сторона» (отрывки)</w:t>
            </w:r>
            <w:r w:rsidRPr="006C6D24">
              <w:rPr>
                <w:spacing w:val="-57"/>
                <w:sz w:val="24"/>
                <w:lang w:val="ru-RU"/>
              </w:rPr>
              <w:t xml:space="preserve"> </w:t>
            </w:r>
            <w:r w:rsidRPr="006C6D24">
              <w:rPr>
                <w:sz w:val="24"/>
                <w:lang w:val="ru-RU"/>
              </w:rPr>
              <w:t>и др.</w:t>
            </w:r>
          </w:p>
          <w:p w:rsidR="006C6D24" w:rsidRPr="006C6D24" w:rsidRDefault="006C6D24">
            <w:pPr>
              <w:ind w:right="93"/>
              <w:rPr>
                <w:sz w:val="24"/>
                <w:lang w:val="ru-RU"/>
              </w:rPr>
            </w:pPr>
            <w:r w:rsidRPr="006C6D24">
              <w:rPr>
                <w:sz w:val="24"/>
                <w:lang w:val="ru-RU"/>
              </w:rPr>
              <w:t>Распознавание прозаического и стихотворного</w:t>
            </w:r>
            <w:r w:rsidRPr="006C6D24">
              <w:rPr>
                <w:spacing w:val="-57"/>
                <w:sz w:val="24"/>
                <w:lang w:val="ru-RU"/>
              </w:rPr>
              <w:t xml:space="preserve"> </w:t>
            </w:r>
            <w:r w:rsidRPr="006C6D24">
              <w:rPr>
                <w:sz w:val="24"/>
                <w:lang w:val="ru-RU"/>
              </w:rPr>
              <w:t>произведений,</w:t>
            </w:r>
          </w:p>
          <w:p w:rsidR="006C6D24" w:rsidRPr="006C6D24" w:rsidRDefault="006C6D24">
            <w:pPr>
              <w:ind w:right="427"/>
              <w:rPr>
                <w:sz w:val="24"/>
                <w:lang w:val="ru-RU"/>
              </w:rPr>
            </w:pPr>
            <w:r w:rsidRPr="006C6D24">
              <w:rPr>
                <w:sz w:val="24"/>
                <w:lang w:val="ru-RU"/>
              </w:rPr>
              <w:t>сравнение произведений разных авторов на</w:t>
            </w:r>
            <w:r w:rsidRPr="006C6D24">
              <w:rPr>
                <w:spacing w:val="-58"/>
                <w:sz w:val="24"/>
                <w:lang w:val="ru-RU"/>
              </w:rPr>
              <w:t xml:space="preserve"> </w:t>
            </w:r>
            <w:r w:rsidRPr="006C6D24">
              <w:rPr>
                <w:sz w:val="24"/>
                <w:lang w:val="ru-RU"/>
              </w:rPr>
              <w:t>одну тему, заполнение таблицы, проверка</w:t>
            </w:r>
            <w:r w:rsidRPr="006C6D24">
              <w:rPr>
                <w:spacing w:val="1"/>
                <w:sz w:val="24"/>
                <w:lang w:val="ru-RU"/>
              </w:rPr>
              <w:t xml:space="preserve"> </w:t>
            </w:r>
            <w:r w:rsidRPr="006C6D24">
              <w:rPr>
                <w:sz w:val="24"/>
                <w:lang w:val="ru-RU"/>
              </w:rPr>
              <w:t>результатов</w:t>
            </w:r>
            <w:r w:rsidRPr="006C6D24">
              <w:rPr>
                <w:spacing w:val="-1"/>
                <w:sz w:val="24"/>
                <w:lang w:val="ru-RU"/>
              </w:rPr>
              <w:t xml:space="preserve"> </w:t>
            </w:r>
            <w:r w:rsidRPr="006C6D24">
              <w:rPr>
                <w:sz w:val="24"/>
                <w:lang w:val="ru-RU"/>
              </w:rPr>
              <w:t>своей работы.</w:t>
            </w:r>
          </w:p>
          <w:p w:rsidR="006C6D24" w:rsidRPr="006C6D24" w:rsidRDefault="006C6D24">
            <w:pPr>
              <w:spacing w:before="1"/>
              <w:ind w:right="550"/>
              <w:rPr>
                <w:sz w:val="24"/>
                <w:lang w:val="ru-RU"/>
              </w:rPr>
            </w:pPr>
            <w:r w:rsidRPr="006C6D24">
              <w:rPr>
                <w:sz w:val="24"/>
                <w:lang w:val="ru-RU"/>
              </w:rPr>
              <w:t>Задания на поисковое выборочное чтение:</w:t>
            </w:r>
            <w:r w:rsidRPr="006C6D24">
              <w:rPr>
                <w:spacing w:val="-57"/>
                <w:sz w:val="24"/>
                <w:lang w:val="ru-RU"/>
              </w:rPr>
              <w:t xml:space="preserve"> </w:t>
            </w:r>
            <w:r w:rsidRPr="006C6D24">
              <w:rPr>
                <w:sz w:val="24"/>
                <w:lang w:val="ru-RU"/>
              </w:rPr>
              <w:t>например,</w:t>
            </w:r>
            <w:r w:rsidRPr="006C6D24">
              <w:rPr>
                <w:spacing w:val="-3"/>
                <w:sz w:val="24"/>
                <w:lang w:val="ru-RU"/>
              </w:rPr>
              <w:t xml:space="preserve"> </w:t>
            </w:r>
            <w:r w:rsidRPr="006C6D24">
              <w:rPr>
                <w:sz w:val="24"/>
                <w:lang w:val="ru-RU"/>
              </w:rPr>
              <w:t>объяснение</w:t>
            </w:r>
            <w:r w:rsidRPr="006C6D24">
              <w:rPr>
                <w:spacing w:val="-7"/>
                <w:sz w:val="24"/>
                <w:lang w:val="ru-RU"/>
              </w:rPr>
              <w:t xml:space="preserve"> </w:t>
            </w:r>
            <w:r w:rsidRPr="006C6D24">
              <w:rPr>
                <w:sz w:val="24"/>
                <w:lang w:val="ru-RU"/>
              </w:rPr>
              <w:t>понятий</w:t>
            </w:r>
            <w:r w:rsidRPr="006C6D24">
              <w:rPr>
                <w:spacing w:val="-3"/>
                <w:sz w:val="24"/>
                <w:lang w:val="ru-RU"/>
              </w:rPr>
              <w:t xml:space="preserve"> </w:t>
            </w:r>
            <w:r w:rsidRPr="006C6D24">
              <w:rPr>
                <w:sz w:val="24"/>
                <w:lang w:val="ru-RU"/>
              </w:rPr>
              <w:t>«Родина»,</w:t>
            </w:r>
          </w:p>
          <w:p w:rsidR="006C6D24" w:rsidRPr="006C6D24" w:rsidRDefault="006C6D24">
            <w:pPr>
              <w:ind w:right="113"/>
              <w:rPr>
                <w:sz w:val="24"/>
                <w:lang w:val="ru-RU"/>
              </w:rPr>
            </w:pPr>
            <w:r w:rsidRPr="006C6D24">
              <w:rPr>
                <w:sz w:val="24"/>
                <w:lang w:val="ru-RU"/>
              </w:rPr>
              <w:t>«Русь»,</w:t>
            </w:r>
            <w:r w:rsidRPr="006C6D24">
              <w:rPr>
                <w:spacing w:val="-4"/>
                <w:sz w:val="24"/>
                <w:lang w:val="ru-RU"/>
              </w:rPr>
              <w:t xml:space="preserve"> </w:t>
            </w:r>
            <w:r w:rsidRPr="006C6D24">
              <w:rPr>
                <w:sz w:val="24"/>
                <w:lang w:val="ru-RU"/>
              </w:rPr>
              <w:t>«Отечество»</w:t>
            </w:r>
            <w:r w:rsidRPr="006C6D24">
              <w:rPr>
                <w:spacing w:val="-3"/>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подтверждением</w:t>
            </w:r>
            <w:r w:rsidRPr="006C6D24">
              <w:rPr>
                <w:spacing w:val="-3"/>
                <w:sz w:val="24"/>
                <w:lang w:val="ru-RU"/>
              </w:rPr>
              <w:t xml:space="preserve"> </w:t>
            </w:r>
            <w:r w:rsidRPr="006C6D24">
              <w:rPr>
                <w:sz w:val="24"/>
                <w:lang w:val="ru-RU"/>
              </w:rPr>
              <w:t>своего</w:t>
            </w:r>
            <w:r w:rsidRPr="006C6D24">
              <w:rPr>
                <w:spacing w:val="-57"/>
                <w:sz w:val="24"/>
                <w:lang w:val="ru-RU"/>
              </w:rPr>
              <w:t xml:space="preserve"> </w:t>
            </w:r>
            <w:r w:rsidRPr="006C6D24">
              <w:rPr>
                <w:sz w:val="24"/>
                <w:lang w:val="ru-RU"/>
              </w:rPr>
              <w:t>ответа примерами из текста, нахождение</w:t>
            </w:r>
            <w:r w:rsidRPr="006C6D24">
              <w:rPr>
                <w:spacing w:val="1"/>
                <w:sz w:val="24"/>
                <w:lang w:val="ru-RU"/>
              </w:rPr>
              <w:t xml:space="preserve"> </w:t>
            </w:r>
            <w:r w:rsidRPr="006C6D24">
              <w:rPr>
                <w:sz w:val="24"/>
                <w:lang w:val="ru-RU"/>
              </w:rPr>
              <w:t>значения</w:t>
            </w:r>
            <w:r w:rsidRPr="006C6D24">
              <w:rPr>
                <w:spacing w:val="-1"/>
                <w:sz w:val="24"/>
                <w:lang w:val="ru-RU"/>
              </w:rPr>
              <w:t xml:space="preserve"> </w:t>
            </w:r>
            <w:r w:rsidRPr="006C6D24">
              <w:rPr>
                <w:sz w:val="24"/>
                <w:lang w:val="ru-RU"/>
              </w:rPr>
              <w:t>слов</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словаре</w:t>
            </w:r>
            <w:r w:rsidRPr="006C6D24">
              <w:rPr>
                <w:spacing w:val="-2"/>
                <w:sz w:val="24"/>
                <w:lang w:val="ru-RU"/>
              </w:rPr>
              <w:t xml:space="preserve"> </w:t>
            </w:r>
            <w:r w:rsidRPr="006C6D24">
              <w:rPr>
                <w:sz w:val="24"/>
                <w:lang w:val="ru-RU"/>
              </w:rPr>
              <w:t>(Русь, Родина,</w:t>
            </w:r>
          </w:p>
          <w:p w:rsidR="006C6D24" w:rsidRPr="006C6D24" w:rsidRDefault="006C6D24">
            <w:pPr>
              <w:spacing w:line="274" w:lineRule="exact"/>
              <w:rPr>
                <w:sz w:val="24"/>
                <w:lang w:val="ru-RU"/>
              </w:rPr>
            </w:pPr>
            <w:r w:rsidRPr="006C6D24">
              <w:rPr>
                <w:sz w:val="24"/>
                <w:lang w:val="ru-RU"/>
              </w:rPr>
              <w:t>родные,</w:t>
            </w:r>
            <w:r w:rsidRPr="006C6D24">
              <w:rPr>
                <w:spacing w:val="-2"/>
                <w:sz w:val="24"/>
                <w:lang w:val="ru-RU"/>
              </w:rPr>
              <w:t xml:space="preserve"> </w:t>
            </w:r>
            <w:r w:rsidRPr="006C6D24">
              <w:rPr>
                <w:sz w:val="24"/>
                <w:lang w:val="ru-RU"/>
              </w:rPr>
              <w:t>род,</w:t>
            </w:r>
            <w:r w:rsidRPr="006C6D24">
              <w:rPr>
                <w:spacing w:val="-2"/>
                <w:sz w:val="24"/>
                <w:lang w:val="ru-RU"/>
              </w:rPr>
              <w:t xml:space="preserve"> </w:t>
            </w:r>
            <w:r w:rsidRPr="006C6D24">
              <w:rPr>
                <w:sz w:val="24"/>
                <w:lang w:val="ru-RU"/>
              </w:rPr>
              <w:t>Отечество).</w:t>
            </w:r>
          </w:p>
          <w:p w:rsidR="006C6D24" w:rsidRDefault="006C6D24">
            <w:pPr>
              <w:ind w:right="160"/>
              <w:rPr>
                <w:sz w:val="24"/>
              </w:rPr>
            </w:pPr>
            <w:r w:rsidRPr="006C6D24">
              <w:rPr>
                <w:sz w:val="24"/>
                <w:lang w:val="ru-RU"/>
              </w:rPr>
              <w:t>Выразительное чтение наизусть</w:t>
            </w:r>
            <w:r w:rsidRPr="006C6D24">
              <w:rPr>
                <w:spacing w:val="1"/>
                <w:sz w:val="24"/>
                <w:lang w:val="ru-RU"/>
              </w:rPr>
              <w:t xml:space="preserve"> </w:t>
            </w:r>
            <w:r w:rsidRPr="006C6D24">
              <w:rPr>
                <w:sz w:val="24"/>
                <w:lang w:val="ru-RU"/>
              </w:rPr>
              <w:t>стихотворений о Родине (одно по выбору).</w:t>
            </w:r>
            <w:r w:rsidRPr="006C6D24">
              <w:rPr>
                <w:spacing w:val="1"/>
                <w:sz w:val="24"/>
                <w:lang w:val="ru-RU"/>
              </w:rPr>
              <w:t xml:space="preserve"> </w:t>
            </w:r>
            <w:r w:rsidRPr="006C6D24">
              <w:rPr>
                <w:sz w:val="24"/>
                <w:lang w:val="ru-RU"/>
              </w:rPr>
              <w:t>Составление устного рассказа по</w:t>
            </w:r>
            <w:r w:rsidRPr="006C6D24">
              <w:rPr>
                <w:spacing w:val="1"/>
                <w:sz w:val="24"/>
                <w:lang w:val="ru-RU"/>
              </w:rPr>
              <w:t xml:space="preserve"> </w:t>
            </w:r>
            <w:r w:rsidRPr="006C6D24">
              <w:rPr>
                <w:sz w:val="24"/>
                <w:lang w:val="ru-RU"/>
              </w:rPr>
              <w:t>репродукциям картин художников (И. И.</w:t>
            </w:r>
            <w:r w:rsidRPr="006C6D24">
              <w:rPr>
                <w:spacing w:val="1"/>
                <w:sz w:val="24"/>
                <w:lang w:val="ru-RU"/>
              </w:rPr>
              <w:t xml:space="preserve"> </w:t>
            </w:r>
            <w:r w:rsidRPr="006C6D24">
              <w:rPr>
                <w:sz w:val="24"/>
                <w:lang w:val="ru-RU"/>
              </w:rPr>
              <w:t>Левитан, И. И. Шишкин, В. Д. Поленов и др.).</w:t>
            </w:r>
            <w:r w:rsidRPr="006C6D24">
              <w:rPr>
                <w:spacing w:val="-57"/>
                <w:sz w:val="24"/>
                <w:lang w:val="ru-RU"/>
              </w:rPr>
              <w:t xml:space="preserve"> </w:t>
            </w:r>
            <w:r>
              <w:rPr>
                <w:sz w:val="24"/>
              </w:rPr>
              <w:t>Представление выставки книг, прочитанных</w:t>
            </w:r>
            <w:r>
              <w:rPr>
                <w:spacing w:val="1"/>
                <w:sz w:val="24"/>
              </w:rPr>
              <w:t xml:space="preserve"> </w:t>
            </w:r>
            <w:r>
              <w:rPr>
                <w:sz w:val="24"/>
              </w:rPr>
              <w:t>летом,</w:t>
            </w:r>
            <w:r>
              <w:rPr>
                <w:spacing w:val="-1"/>
                <w:sz w:val="24"/>
              </w:rPr>
              <w:t xml:space="preserve"> </w:t>
            </w:r>
            <w:r>
              <w:rPr>
                <w:sz w:val="24"/>
              </w:rPr>
              <w:t>рассказ</w:t>
            </w:r>
            <w:r>
              <w:rPr>
                <w:spacing w:val="1"/>
                <w:sz w:val="24"/>
              </w:rPr>
              <w:t xml:space="preserve"> </w:t>
            </w:r>
            <w:r>
              <w:rPr>
                <w:sz w:val="24"/>
              </w:rPr>
              <w:t>«Любимая книга»</w:t>
            </w:r>
          </w:p>
        </w:tc>
        <w:tc>
          <w:tcPr>
            <w:tcW w:w="3058" w:type="dxa"/>
            <w:tcBorders>
              <w:top w:val="single" w:sz="4" w:space="0" w:color="000000"/>
              <w:left w:val="single" w:sz="4" w:space="0" w:color="000000"/>
              <w:bottom w:val="single" w:sz="4" w:space="0" w:color="000000"/>
              <w:right w:val="single" w:sz="4" w:space="0" w:color="000000"/>
            </w:tcBorders>
          </w:tcPr>
          <w:p w:rsidR="006C6D24" w:rsidRDefault="006C6D24">
            <w:pPr>
              <w:ind w:right="616"/>
              <w:rPr>
                <w:sz w:val="24"/>
              </w:rPr>
            </w:pPr>
            <w:hyperlink r:id="rId56" w:history="1">
              <w:r>
                <w:rPr>
                  <w:rStyle w:val="a5"/>
                  <w:rFonts w:eastAsiaTheme="majorEastAsia"/>
                  <w:color w:val="0087CC"/>
                  <w:spacing w:val="-1"/>
                  <w:sz w:val="24"/>
                </w:rPr>
                <w:t>http://www.uchportal.ru</w:t>
              </w:r>
            </w:hyperlink>
            <w:r>
              <w:rPr>
                <w:color w:val="0087CC"/>
                <w:spacing w:val="-57"/>
                <w:sz w:val="24"/>
              </w:rPr>
              <w:t xml:space="preserve"> </w:t>
            </w:r>
            <w:hyperlink r:id="rId57" w:history="1">
              <w:r>
                <w:rPr>
                  <w:rStyle w:val="a5"/>
                  <w:rFonts w:eastAsiaTheme="majorEastAsia"/>
                  <w:color w:val="0087CC"/>
                  <w:sz w:val="24"/>
                </w:rPr>
                <w:t>http://school-</w:t>
              </w:r>
            </w:hyperlink>
          </w:p>
          <w:p w:rsidR="006C6D24" w:rsidRDefault="006C6D24">
            <w:pPr>
              <w:ind w:right="149"/>
              <w:rPr>
                <w:sz w:val="24"/>
              </w:rPr>
            </w:pPr>
            <w:hyperlink r:id="rId58" w:history="1">
              <w:r>
                <w:rPr>
                  <w:rStyle w:val="a5"/>
                  <w:rFonts w:eastAsiaTheme="majorEastAsia"/>
                  <w:color w:val="0087CC"/>
                  <w:spacing w:val="-22"/>
                  <w:sz w:val="24"/>
                </w:rPr>
                <w:t xml:space="preserve"> </w:t>
              </w:r>
              <w:r>
                <w:rPr>
                  <w:rStyle w:val="a5"/>
                  <w:rFonts w:eastAsiaTheme="majorEastAsia"/>
                  <w:color w:val="0087CC"/>
                  <w:sz w:val="24"/>
                </w:rPr>
                <w:t>ollection.edu.ru</w:t>
              </w:r>
            </w:hyperlink>
            <w:r>
              <w:rPr>
                <w:color w:val="0087CC"/>
                <w:spacing w:val="1"/>
                <w:sz w:val="24"/>
              </w:rPr>
              <w:t xml:space="preserve"> </w:t>
            </w:r>
            <w:hyperlink r:id="rId59" w:history="1">
              <w:r>
                <w:rPr>
                  <w:rStyle w:val="a5"/>
                  <w:rFonts w:eastAsiaTheme="majorEastAsia"/>
                  <w:color w:val="0087CC"/>
                  <w:sz w:val="24"/>
                </w:rPr>
                <w:t>http://nachalka.info</w:t>
              </w:r>
            </w:hyperlink>
            <w:r>
              <w:rPr>
                <w:color w:val="0087CC"/>
                <w:spacing w:val="1"/>
                <w:sz w:val="24"/>
              </w:rPr>
              <w:t xml:space="preserve"> </w:t>
            </w:r>
            <w:hyperlink r:id="rId60" w:history="1">
              <w:r>
                <w:rPr>
                  <w:rStyle w:val="a5"/>
                  <w:rFonts w:eastAsiaTheme="majorEastAsia"/>
                  <w:color w:val="0087CC"/>
                  <w:sz w:val="24"/>
                </w:rPr>
                <w:t>http://www.openclass.ru</w:t>
              </w:r>
            </w:hyperlink>
            <w:r>
              <w:rPr>
                <w:color w:val="0087CC"/>
                <w:spacing w:val="1"/>
                <w:sz w:val="24"/>
              </w:rPr>
              <w:t xml:space="preserve"> </w:t>
            </w:r>
            <w:hyperlink r:id="rId61" w:history="1">
              <w:r>
                <w:rPr>
                  <w:rStyle w:val="a5"/>
                  <w:rFonts w:eastAsiaTheme="majorEastAsia"/>
                  <w:color w:val="0087CC"/>
                  <w:sz w:val="24"/>
                </w:rPr>
                <w:t>http://www.classmag.ru</w:t>
              </w:r>
            </w:hyperlink>
            <w:r>
              <w:rPr>
                <w:color w:val="0087CC"/>
                <w:spacing w:val="1"/>
                <w:sz w:val="24"/>
              </w:rPr>
              <w:t xml:space="preserve"> </w:t>
            </w:r>
            <w:hyperlink r:id="rId62" w:history="1">
              <w:r>
                <w:rPr>
                  <w:rStyle w:val="a5"/>
                  <w:rFonts w:eastAsiaTheme="majorEastAsia"/>
                  <w:color w:val="0087CC"/>
                  <w:sz w:val="24"/>
                </w:rPr>
                <w:t>http://www.zavuch.info</w:t>
              </w:r>
            </w:hyperlink>
            <w:r>
              <w:rPr>
                <w:color w:val="0087CC"/>
                <w:spacing w:val="1"/>
                <w:sz w:val="24"/>
              </w:rPr>
              <w:t xml:space="preserve"> </w:t>
            </w:r>
            <w:hyperlink r:id="rId63" w:history="1">
              <w:r>
                <w:rPr>
                  <w:rStyle w:val="a5"/>
                  <w:rFonts w:eastAsiaTheme="majorEastAsia"/>
                  <w:color w:val="0087CC"/>
                  <w:sz w:val="24"/>
                </w:rPr>
                <w:t>http://www.mat-reshka.com</w:t>
              </w:r>
            </w:hyperlink>
            <w:r>
              <w:rPr>
                <w:color w:val="0087CC"/>
                <w:spacing w:val="1"/>
                <w:sz w:val="24"/>
              </w:rPr>
              <w:t xml:space="preserve"> </w:t>
            </w:r>
            <w:hyperlink r:id="rId64" w:history="1">
              <w:r>
                <w:rPr>
                  <w:rStyle w:val="a5"/>
                  <w:rFonts w:eastAsiaTheme="majorEastAsia"/>
                  <w:color w:val="0087CC"/>
                  <w:sz w:val="24"/>
                </w:rPr>
                <w:t>http://www.solnet.ee</w:t>
              </w:r>
            </w:hyperlink>
            <w:r>
              <w:rPr>
                <w:color w:val="0087CC"/>
                <w:spacing w:val="1"/>
                <w:sz w:val="24"/>
              </w:rPr>
              <w:t xml:space="preserve"> </w:t>
            </w:r>
            <w:hyperlink r:id="rId65" w:history="1">
              <w:r>
                <w:rPr>
                  <w:rStyle w:val="a5"/>
                  <w:rFonts w:eastAsiaTheme="majorEastAsia"/>
                  <w:color w:val="0087CC"/>
                  <w:sz w:val="24"/>
                </w:rPr>
                <w:t>http://nsc.1september.ru</w:t>
              </w:r>
            </w:hyperlink>
            <w:r>
              <w:rPr>
                <w:color w:val="0087CC"/>
                <w:spacing w:val="1"/>
                <w:sz w:val="24"/>
              </w:rPr>
              <w:t xml:space="preserve"> </w:t>
            </w:r>
            <w:hyperlink r:id="rId66" w:history="1">
              <w:r>
                <w:rPr>
                  <w:rStyle w:val="a5"/>
                  <w:rFonts w:eastAsiaTheme="majorEastAsia"/>
                  <w:color w:val="0087CC"/>
                  <w:sz w:val="24"/>
                </w:rPr>
                <w:t>http://viki.rdf.ru</w:t>
              </w:r>
            </w:hyperlink>
            <w:r>
              <w:rPr>
                <w:color w:val="0087CC"/>
                <w:spacing w:val="1"/>
                <w:sz w:val="24"/>
              </w:rPr>
              <w:t xml:space="preserve"> </w:t>
            </w:r>
            <w:hyperlink r:id="rId67" w:history="1">
              <w:r>
                <w:rPr>
                  <w:rStyle w:val="a5"/>
                  <w:rFonts w:eastAsiaTheme="majorEastAsia"/>
                  <w:color w:val="0087CC"/>
                  <w:spacing w:val="-1"/>
                  <w:sz w:val="24"/>
                </w:rPr>
                <w:t>http://www.nachalka.com/ph</w:t>
              </w:r>
            </w:hyperlink>
          </w:p>
          <w:p w:rsidR="006C6D24" w:rsidRDefault="006C6D24">
            <w:pPr>
              <w:rPr>
                <w:sz w:val="24"/>
              </w:rPr>
            </w:pPr>
            <w:hyperlink r:id="rId68" w:history="1">
              <w:r>
                <w:rPr>
                  <w:rStyle w:val="a5"/>
                  <w:rFonts w:eastAsiaTheme="majorEastAsia"/>
                  <w:color w:val="0087CC"/>
                  <w:spacing w:val="-8"/>
                  <w:sz w:val="24"/>
                </w:rPr>
                <w:t xml:space="preserve"> </w:t>
              </w:r>
              <w:r>
                <w:rPr>
                  <w:rStyle w:val="a5"/>
                  <w:rFonts w:eastAsiaTheme="majorEastAsia"/>
                  <w:color w:val="0087CC"/>
                  <w:sz w:val="24"/>
                </w:rPr>
                <w:t>to</w:t>
              </w:r>
            </w:hyperlink>
          </w:p>
          <w:p w:rsidR="006C6D24" w:rsidRDefault="006C6D24">
            <w:pPr>
              <w:rPr>
                <w:sz w:val="24"/>
              </w:rPr>
            </w:pPr>
            <w:hyperlink r:id="rId69" w:history="1">
              <w:r>
                <w:rPr>
                  <w:rStyle w:val="a5"/>
                  <w:rFonts w:eastAsiaTheme="majorEastAsia"/>
                  <w:color w:val="0087CC"/>
                  <w:sz w:val="24"/>
                </w:rPr>
                <w:t>http://bomoonlight.ru/azbuka</w:t>
              </w:r>
            </w:hyperlink>
          </w:p>
          <w:p w:rsidR="006C6D24" w:rsidRDefault="006C6D24">
            <w:pPr>
              <w:rPr>
                <w:b/>
                <w:sz w:val="24"/>
              </w:rPr>
            </w:pPr>
          </w:p>
          <w:p w:rsidR="006C6D24" w:rsidRDefault="006C6D24">
            <w:pPr>
              <w:ind w:right="508"/>
              <w:rPr>
                <w:sz w:val="24"/>
              </w:rPr>
            </w:pPr>
            <w:hyperlink r:id="rId70" w:history="1">
              <w:r>
                <w:rPr>
                  <w:rStyle w:val="a5"/>
                  <w:rFonts w:eastAsiaTheme="majorEastAsia"/>
                  <w:color w:val="0087CC"/>
                  <w:sz w:val="24"/>
                </w:rPr>
                <w:t>http://stranamasterov.ru</w:t>
              </w:r>
            </w:hyperlink>
            <w:r>
              <w:rPr>
                <w:color w:val="0087CC"/>
                <w:spacing w:val="1"/>
                <w:sz w:val="24"/>
              </w:rPr>
              <w:t xml:space="preserve"> </w:t>
            </w:r>
            <w:hyperlink r:id="rId71" w:history="1">
              <w:r>
                <w:rPr>
                  <w:rStyle w:val="a5"/>
                  <w:rFonts w:eastAsiaTheme="majorEastAsia"/>
                  <w:color w:val="0087CC"/>
                  <w:sz w:val="24"/>
                </w:rPr>
                <w:t>http://www.it-n.ru</w:t>
              </w:r>
            </w:hyperlink>
            <w:r>
              <w:rPr>
                <w:color w:val="0087CC"/>
                <w:spacing w:val="1"/>
                <w:sz w:val="24"/>
              </w:rPr>
              <w:t xml:space="preserve"> </w:t>
            </w:r>
            <w:hyperlink r:id="rId72" w:history="1">
              <w:r>
                <w:rPr>
                  <w:rStyle w:val="a5"/>
                  <w:rFonts w:eastAsiaTheme="majorEastAsia"/>
                  <w:color w:val="0087CC"/>
                  <w:sz w:val="24"/>
                </w:rPr>
                <w:t>http://interneturok.ru</w:t>
              </w:r>
            </w:hyperlink>
            <w:r>
              <w:rPr>
                <w:color w:val="0087CC"/>
                <w:spacing w:val="1"/>
                <w:sz w:val="24"/>
              </w:rPr>
              <w:t xml:space="preserve"> </w:t>
            </w:r>
            <w:hyperlink r:id="rId73" w:history="1">
              <w:r>
                <w:rPr>
                  <w:rStyle w:val="a5"/>
                  <w:rFonts w:eastAsiaTheme="majorEastAsia"/>
                  <w:color w:val="0087CC"/>
                  <w:sz w:val="24"/>
                </w:rPr>
                <w:t>http://eor-np.ru</w:t>
              </w:r>
            </w:hyperlink>
            <w:r>
              <w:rPr>
                <w:color w:val="0087CC"/>
                <w:spacing w:val="1"/>
                <w:sz w:val="24"/>
              </w:rPr>
              <w:t xml:space="preserve"> </w:t>
            </w:r>
            <w:hyperlink r:id="rId74" w:history="1">
              <w:r>
                <w:rPr>
                  <w:rStyle w:val="a5"/>
                  <w:rFonts w:eastAsiaTheme="majorEastAsia"/>
                  <w:color w:val="0087CC"/>
                  <w:sz w:val="24"/>
                </w:rPr>
                <w:t>http://www.mobintech.ru</w:t>
              </w:r>
            </w:hyperlink>
          </w:p>
          <w:p w:rsidR="006C6D24" w:rsidRDefault="006C6D24">
            <w:pPr>
              <w:rPr>
                <w:b/>
                <w:sz w:val="24"/>
              </w:rPr>
            </w:pPr>
          </w:p>
          <w:p w:rsidR="006C6D24" w:rsidRDefault="006C6D24">
            <w:pPr>
              <w:spacing w:before="1"/>
              <w:rPr>
                <w:sz w:val="24"/>
              </w:rPr>
            </w:pPr>
            <w:hyperlink r:id="rId75" w:history="1">
              <w:r>
                <w:rPr>
                  <w:rStyle w:val="a5"/>
                  <w:rFonts w:eastAsiaTheme="majorEastAsia"/>
                  <w:color w:val="0087CC"/>
                  <w:sz w:val="24"/>
                </w:rPr>
                <w:t>http://window.edu.ru</w:t>
              </w:r>
            </w:hyperlink>
            <w:r>
              <w:rPr>
                <w:color w:val="0087CC"/>
                <w:spacing w:val="1"/>
                <w:sz w:val="24"/>
              </w:rPr>
              <w:t xml:space="preserve"> </w:t>
            </w:r>
            <w:hyperlink r:id="rId76" w:history="1">
              <w:r>
                <w:rPr>
                  <w:rStyle w:val="a5"/>
                  <w:rFonts w:eastAsiaTheme="majorEastAsia"/>
                  <w:color w:val="0087CC"/>
                  <w:sz w:val="24"/>
                </w:rPr>
                <w:t>http://avtatuzova.ru</w:t>
              </w:r>
            </w:hyperlink>
            <w:r>
              <w:rPr>
                <w:color w:val="0087CC"/>
                <w:spacing w:val="1"/>
                <w:sz w:val="24"/>
              </w:rPr>
              <w:t xml:space="preserve"> </w:t>
            </w:r>
            <w:hyperlink r:id="rId77" w:history="1">
              <w:r>
                <w:rPr>
                  <w:rStyle w:val="a5"/>
                  <w:rFonts w:eastAsiaTheme="majorEastAsia"/>
                  <w:color w:val="0087CC"/>
                  <w:sz w:val="24"/>
                </w:rPr>
                <w:t>http://numi.ru/3130</w:t>
              </w:r>
            </w:hyperlink>
            <w:r>
              <w:rPr>
                <w:color w:val="0087CC"/>
                <w:spacing w:val="1"/>
                <w:sz w:val="24"/>
              </w:rPr>
              <w:t xml:space="preserve"> </w:t>
            </w:r>
            <w:hyperlink r:id="rId78" w:history="1">
              <w:r>
                <w:rPr>
                  <w:rStyle w:val="a5"/>
                  <w:rFonts w:eastAsiaTheme="majorEastAsia"/>
                  <w:color w:val="0087CC"/>
                  <w:sz w:val="24"/>
                </w:rPr>
                <w:t>http://www.metodkabinet.eu</w:t>
              </w:r>
            </w:hyperlink>
            <w:r>
              <w:rPr>
                <w:color w:val="0087CC"/>
                <w:spacing w:val="-57"/>
                <w:sz w:val="24"/>
              </w:rPr>
              <w:t xml:space="preserve"> </w:t>
            </w:r>
            <w:hyperlink r:id="rId79" w:history="1">
              <w:r>
                <w:rPr>
                  <w:rStyle w:val="a5"/>
                  <w:rFonts w:eastAsiaTheme="majorEastAsia"/>
                  <w:color w:val="0087CC"/>
                  <w:sz w:val="24"/>
                </w:rPr>
                <w:t>http://pedsovet.su</w:t>
              </w:r>
            </w:hyperlink>
            <w:r>
              <w:rPr>
                <w:color w:val="0087CC"/>
                <w:spacing w:val="1"/>
                <w:sz w:val="24"/>
              </w:rPr>
              <w:t xml:space="preserve"> </w:t>
            </w:r>
            <w:hyperlink r:id="rId80" w:history="1">
              <w:r>
                <w:rPr>
                  <w:rStyle w:val="a5"/>
                  <w:rFonts w:eastAsiaTheme="majorEastAsia"/>
                  <w:color w:val="0087CC"/>
                  <w:sz w:val="24"/>
                </w:rPr>
                <w:t>http://musabiqe.edu.az</w:t>
              </w:r>
            </w:hyperlink>
            <w:r>
              <w:rPr>
                <w:color w:val="0087CC"/>
                <w:spacing w:val="1"/>
                <w:sz w:val="24"/>
              </w:rPr>
              <w:t xml:space="preserve"> </w:t>
            </w:r>
            <w:hyperlink r:id="rId81" w:history="1">
              <w:r>
                <w:rPr>
                  <w:rStyle w:val="a5"/>
                  <w:rFonts w:eastAsiaTheme="majorEastAsia"/>
                  <w:color w:val="0087CC"/>
                  <w:sz w:val="24"/>
                </w:rPr>
                <w:t>http://www.4stupeni.ru</w:t>
              </w:r>
            </w:hyperlink>
            <w:r>
              <w:rPr>
                <w:color w:val="0087CC"/>
                <w:spacing w:val="1"/>
                <w:sz w:val="24"/>
              </w:rPr>
              <w:t xml:space="preserve"> </w:t>
            </w:r>
            <w:hyperlink r:id="rId82" w:history="1">
              <w:r>
                <w:rPr>
                  <w:rStyle w:val="a5"/>
                  <w:rFonts w:eastAsiaTheme="majorEastAsia"/>
                  <w:color w:val="0087CC"/>
                  <w:sz w:val="24"/>
                </w:rPr>
                <w:t>http://trudovik.ucoz.ua</w:t>
              </w:r>
            </w:hyperlink>
            <w:r>
              <w:rPr>
                <w:color w:val="0087CC"/>
                <w:spacing w:val="1"/>
                <w:sz w:val="24"/>
              </w:rPr>
              <w:t xml:space="preserve"> </w:t>
            </w:r>
            <w:hyperlink r:id="rId83" w:history="1">
              <w:r>
                <w:rPr>
                  <w:rStyle w:val="a5"/>
                  <w:rFonts w:eastAsiaTheme="majorEastAsia"/>
                  <w:color w:val="0087CC"/>
                  <w:sz w:val="24"/>
                </w:rPr>
                <w:t>http://www.proshkolu.ru</w:t>
              </w:r>
            </w:hyperlink>
            <w:r>
              <w:rPr>
                <w:color w:val="0087CC"/>
                <w:spacing w:val="1"/>
                <w:sz w:val="24"/>
              </w:rPr>
              <w:t xml:space="preserve"> </w:t>
            </w:r>
            <w:hyperlink r:id="rId84" w:history="1">
              <w:r>
                <w:rPr>
                  <w:rStyle w:val="a5"/>
                  <w:rFonts w:eastAsiaTheme="majorEastAsia"/>
                  <w:color w:val="0087CC"/>
                  <w:sz w:val="24"/>
                </w:rPr>
                <w:t>http://suhin.narod.ru</w:t>
              </w:r>
            </w:hyperlink>
            <w:r>
              <w:rPr>
                <w:color w:val="0087CC"/>
                <w:spacing w:val="1"/>
                <w:sz w:val="24"/>
              </w:rPr>
              <w:t xml:space="preserve"> </w:t>
            </w:r>
            <w:hyperlink r:id="rId85" w:history="1">
              <w:r>
                <w:rPr>
                  <w:rStyle w:val="a5"/>
                  <w:rFonts w:eastAsiaTheme="majorEastAsia"/>
                  <w:color w:val="0087CC"/>
                  <w:sz w:val="24"/>
                </w:rPr>
                <w:t>http://www.advise.ru</w:t>
              </w:r>
            </w:hyperlink>
          </w:p>
        </w:tc>
      </w:tr>
    </w:tbl>
    <w:p w:rsidR="006C6D24" w:rsidRDefault="006C6D24" w:rsidP="006C6D24">
      <w:pPr>
        <w:widowControl/>
        <w:autoSpaceDE/>
        <w:autoSpaceDN/>
        <w:rPr>
          <w:sz w:val="24"/>
          <w:lang w:val="en-US"/>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lastRenderedPageBreak/>
              <w:t>2.</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8"/>
              <w:jc w:val="center"/>
              <w:rPr>
                <w:sz w:val="24"/>
                <w:lang w:val="ru-RU"/>
              </w:rPr>
            </w:pPr>
            <w:r w:rsidRPr="006C6D24">
              <w:rPr>
                <w:sz w:val="24"/>
                <w:lang w:val="ru-RU"/>
              </w:rPr>
              <w:t>Фольклор (устное</w:t>
            </w:r>
            <w:r w:rsidRPr="006C6D24">
              <w:rPr>
                <w:spacing w:val="1"/>
                <w:sz w:val="24"/>
                <w:lang w:val="ru-RU"/>
              </w:rPr>
              <w:t xml:space="preserve"> </w:t>
            </w:r>
            <w:r w:rsidRPr="006C6D24">
              <w:rPr>
                <w:sz w:val="24"/>
                <w:lang w:val="ru-RU"/>
              </w:rPr>
              <w:t>народное</w:t>
            </w:r>
            <w:r w:rsidRPr="006C6D24">
              <w:rPr>
                <w:spacing w:val="-14"/>
                <w:sz w:val="24"/>
                <w:lang w:val="ru-RU"/>
              </w:rPr>
              <w:t xml:space="preserve"> </w:t>
            </w:r>
            <w:r w:rsidRPr="006C6D24">
              <w:rPr>
                <w:sz w:val="24"/>
                <w:lang w:val="ru-RU"/>
              </w:rPr>
              <w:t>творчество)</w:t>
            </w:r>
            <w:r w:rsidRPr="006C6D24">
              <w:rPr>
                <w:spacing w:val="-57"/>
                <w:sz w:val="24"/>
                <w:lang w:val="ru-RU"/>
              </w:rPr>
              <w:t xml:space="preserve"> </w:t>
            </w:r>
            <w:r w:rsidRPr="006C6D24">
              <w:rPr>
                <w:sz w:val="24"/>
                <w:lang w:val="ru-RU"/>
              </w:rPr>
              <w:t>(12</w:t>
            </w:r>
            <w:r w:rsidRPr="006C6D24">
              <w:rPr>
                <w:spacing w:val="-2"/>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Произведения</w:t>
            </w:r>
            <w:r w:rsidRPr="006C6D24">
              <w:rPr>
                <w:spacing w:val="-4"/>
                <w:sz w:val="24"/>
                <w:lang w:val="ru-RU"/>
              </w:rPr>
              <w:t xml:space="preserve"> </w:t>
            </w:r>
            <w:r w:rsidRPr="006C6D24">
              <w:rPr>
                <w:sz w:val="24"/>
                <w:lang w:val="ru-RU"/>
              </w:rPr>
              <w:t>малых</w:t>
            </w:r>
            <w:r w:rsidRPr="006C6D24">
              <w:rPr>
                <w:spacing w:val="-2"/>
                <w:sz w:val="24"/>
                <w:lang w:val="ru-RU"/>
              </w:rPr>
              <w:t xml:space="preserve"> </w:t>
            </w:r>
            <w:r w:rsidRPr="006C6D24">
              <w:rPr>
                <w:sz w:val="24"/>
                <w:lang w:val="ru-RU"/>
              </w:rPr>
              <w:t>жанров</w:t>
            </w:r>
          </w:p>
          <w:p w:rsidR="006C6D24" w:rsidRPr="006C6D24" w:rsidRDefault="006C6D24">
            <w:pPr>
              <w:ind w:right="451"/>
              <w:rPr>
                <w:sz w:val="24"/>
                <w:lang w:val="ru-RU"/>
              </w:rPr>
            </w:pPr>
            <w:r w:rsidRPr="006C6D24">
              <w:rPr>
                <w:sz w:val="24"/>
                <w:lang w:val="ru-RU"/>
              </w:rPr>
              <w:t>фольклора (потешки, считалки,</w:t>
            </w:r>
            <w:r w:rsidRPr="006C6D24">
              <w:rPr>
                <w:spacing w:val="-57"/>
                <w:sz w:val="24"/>
                <w:lang w:val="ru-RU"/>
              </w:rPr>
              <w:t xml:space="preserve"> </w:t>
            </w:r>
            <w:r w:rsidRPr="006C6D24">
              <w:rPr>
                <w:sz w:val="24"/>
                <w:lang w:val="ru-RU"/>
              </w:rPr>
              <w:t>пословицы,</w:t>
            </w:r>
            <w:r w:rsidRPr="006C6D24">
              <w:rPr>
                <w:spacing w:val="-1"/>
                <w:sz w:val="24"/>
                <w:lang w:val="ru-RU"/>
              </w:rPr>
              <w:t xml:space="preserve"> </w:t>
            </w:r>
            <w:r w:rsidRPr="006C6D24">
              <w:rPr>
                <w:sz w:val="24"/>
                <w:lang w:val="ru-RU"/>
              </w:rPr>
              <w:t>скороговорки,</w:t>
            </w:r>
          </w:p>
          <w:p w:rsidR="006C6D24" w:rsidRPr="006C6D24" w:rsidRDefault="006C6D24">
            <w:pPr>
              <w:ind w:right="427"/>
              <w:rPr>
                <w:sz w:val="24"/>
                <w:lang w:val="ru-RU"/>
              </w:rPr>
            </w:pPr>
            <w:r w:rsidRPr="006C6D24">
              <w:rPr>
                <w:sz w:val="24"/>
                <w:lang w:val="ru-RU"/>
              </w:rPr>
              <w:t>небылицы, загадки). Шуточные</w:t>
            </w:r>
            <w:r w:rsidRPr="006C6D24">
              <w:rPr>
                <w:spacing w:val="-57"/>
                <w:sz w:val="24"/>
                <w:lang w:val="ru-RU"/>
              </w:rPr>
              <w:t xml:space="preserve"> </w:t>
            </w:r>
            <w:r w:rsidRPr="006C6D24">
              <w:rPr>
                <w:sz w:val="24"/>
                <w:lang w:val="ru-RU"/>
              </w:rPr>
              <w:t>фольклорные произведения —</w:t>
            </w:r>
            <w:r w:rsidRPr="006C6D24">
              <w:rPr>
                <w:spacing w:val="1"/>
                <w:sz w:val="24"/>
                <w:lang w:val="ru-RU"/>
              </w:rPr>
              <w:t xml:space="preserve"> </w:t>
            </w:r>
            <w:r w:rsidRPr="006C6D24">
              <w:rPr>
                <w:sz w:val="24"/>
                <w:lang w:val="ru-RU"/>
              </w:rPr>
              <w:t>скороговорки,</w:t>
            </w:r>
            <w:r w:rsidRPr="006C6D24">
              <w:rPr>
                <w:spacing w:val="-1"/>
                <w:sz w:val="24"/>
                <w:lang w:val="ru-RU"/>
              </w:rPr>
              <w:t xml:space="preserve"> </w:t>
            </w:r>
            <w:r w:rsidRPr="006C6D24">
              <w:rPr>
                <w:sz w:val="24"/>
                <w:lang w:val="ru-RU"/>
              </w:rPr>
              <w:t>небылицы.</w:t>
            </w:r>
          </w:p>
          <w:p w:rsidR="006C6D24" w:rsidRPr="006C6D24" w:rsidRDefault="006C6D24">
            <w:pPr>
              <w:ind w:right="515"/>
              <w:rPr>
                <w:sz w:val="24"/>
                <w:lang w:val="ru-RU"/>
              </w:rPr>
            </w:pPr>
            <w:r w:rsidRPr="006C6D24">
              <w:rPr>
                <w:sz w:val="24"/>
                <w:lang w:val="ru-RU"/>
              </w:rPr>
              <w:t>Особенности скороговорок, их</w:t>
            </w:r>
            <w:r w:rsidRPr="006C6D24">
              <w:rPr>
                <w:spacing w:val="-57"/>
                <w:sz w:val="24"/>
                <w:lang w:val="ru-RU"/>
              </w:rPr>
              <w:t xml:space="preserve"> </w:t>
            </w:r>
            <w:r w:rsidRPr="006C6D24">
              <w:rPr>
                <w:sz w:val="24"/>
                <w:lang w:val="ru-RU"/>
              </w:rPr>
              <w:t>роль</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речи.</w:t>
            </w:r>
          </w:p>
          <w:p w:rsidR="006C6D24" w:rsidRPr="006C6D24" w:rsidRDefault="006C6D24">
            <w:pPr>
              <w:ind w:right="301"/>
              <w:rPr>
                <w:sz w:val="24"/>
                <w:lang w:val="ru-RU"/>
              </w:rPr>
            </w:pPr>
            <w:r w:rsidRPr="006C6D24">
              <w:rPr>
                <w:sz w:val="24"/>
                <w:lang w:val="ru-RU"/>
              </w:rPr>
              <w:t>Игра со словом, «перевёртыш</w:t>
            </w:r>
            <w:r w:rsidRPr="006C6D24">
              <w:rPr>
                <w:spacing w:val="1"/>
                <w:sz w:val="24"/>
                <w:lang w:val="ru-RU"/>
              </w:rPr>
              <w:t xml:space="preserve"> </w:t>
            </w:r>
            <w:r w:rsidRPr="006C6D24">
              <w:rPr>
                <w:sz w:val="24"/>
                <w:lang w:val="ru-RU"/>
              </w:rPr>
              <w:t>событий» как основа построения</w:t>
            </w:r>
            <w:r w:rsidRPr="006C6D24">
              <w:rPr>
                <w:spacing w:val="-57"/>
                <w:sz w:val="24"/>
                <w:lang w:val="ru-RU"/>
              </w:rPr>
              <w:t xml:space="preserve"> </w:t>
            </w:r>
            <w:r w:rsidRPr="006C6D24">
              <w:rPr>
                <w:sz w:val="24"/>
                <w:lang w:val="ru-RU"/>
              </w:rPr>
              <w:t>небылиц.</w:t>
            </w:r>
          </w:p>
          <w:p w:rsidR="006C6D24" w:rsidRPr="006C6D24" w:rsidRDefault="006C6D24">
            <w:pPr>
              <w:spacing w:before="1"/>
              <w:ind w:right="202"/>
              <w:rPr>
                <w:sz w:val="24"/>
                <w:lang w:val="ru-RU"/>
              </w:rPr>
            </w:pPr>
            <w:r w:rsidRPr="006C6D24">
              <w:rPr>
                <w:sz w:val="24"/>
                <w:lang w:val="ru-RU"/>
              </w:rPr>
              <w:t>Ритм</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счёт</w:t>
            </w:r>
            <w:r w:rsidRPr="006C6D24">
              <w:rPr>
                <w:spacing w:val="-2"/>
                <w:sz w:val="24"/>
                <w:lang w:val="ru-RU"/>
              </w:rPr>
              <w:t xml:space="preserve"> </w:t>
            </w:r>
            <w:r w:rsidRPr="006C6D24">
              <w:rPr>
                <w:sz w:val="24"/>
                <w:lang w:val="ru-RU"/>
              </w:rPr>
              <w:t>—</w:t>
            </w:r>
            <w:r w:rsidRPr="006C6D24">
              <w:rPr>
                <w:spacing w:val="-3"/>
                <w:sz w:val="24"/>
                <w:lang w:val="ru-RU"/>
              </w:rPr>
              <w:t xml:space="preserve"> </w:t>
            </w:r>
            <w:r w:rsidRPr="006C6D24">
              <w:rPr>
                <w:sz w:val="24"/>
                <w:lang w:val="ru-RU"/>
              </w:rPr>
              <w:t>основные</w:t>
            </w:r>
            <w:r w:rsidRPr="006C6D24">
              <w:rPr>
                <w:spacing w:val="-5"/>
                <w:sz w:val="24"/>
                <w:lang w:val="ru-RU"/>
              </w:rPr>
              <w:t xml:space="preserve"> </w:t>
            </w:r>
            <w:r w:rsidRPr="006C6D24">
              <w:rPr>
                <w:sz w:val="24"/>
                <w:lang w:val="ru-RU"/>
              </w:rPr>
              <w:t>средства</w:t>
            </w:r>
            <w:r w:rsidRPr="006C6D24">
              <w:rPr>
                <w:spacing w:val="-57"/>
                <w:sz w:val="24"/>
                <w:lang w:val="ru-RU"/>
              </w:rPr>
              <w:t xml:space="preserve"> </w:t>
            </w:r>
            <w:r w:rsidRPr="006C6D24">
              <w:rPr>
                <w:sz w:val="24"/>
                <w:lang w:val="ru-RU"/>
              </w:rPr>
              <w:t>выразительности и построения</w:t>
            </w:r>
            <w:r w:rsidRPr="006C6D24">
              <w:rPr>
                <w:spacing w:val="1"/>
                <w:sz w:val="24"/>
                <w:lang w:val="ru-RU"/>
              </w:rPr>
              <w:t xml:space="preserve"> </w:t>
            </w:r>
            <w:r w:rsidRPr="006C6D24">
              <w:rPr>
                <w:sz w:val="24"/>
                <w:lang w:val="ru-RU"/>
              </w:rPr>
              <w:t>считалки. Народные песни, их</w:t>
            </w:r>
            <w:r w:rsidRPr="006C6D24">
              <w:rPr>
                <w:spacing w:val="1"/>
                <w:sz w:val="24"/>
                <w:lang w:val="ru-RU"/>
              </w:rPr>
              <w:t xml:space="preserve"> </w:t>
            </w:r>
            <w:r w:rsidRPr="006C6D24">
              <w:rPr>
                <w:sz w:val="24"/>
                <w:lang w:val="ru-RU"/>
              </w:rPr>
              <w:t>особенности.</w:t>
            </w:r>
            <w:r w:rsidRPr="006C6D24">
              <w:rPr>
                <w:spacing w:val="-1"/>
                <w:sz w:val="24"/>
                <w:lang w:val="ru-RU"/>
              </w:rPr>
              <w:t xml:space="preserve"> </w:t>
            </w:r>
            <w:r w:rsidRPr="006C6D24">
              <w:rPr>
                <w:sz w:val="24"/>
                <w:lang w:val="ru-RU"/>
              </w:rPr>
              <w:t>Загадка</w:t>
            </w:r>
            <w:r w:rsidRPr="006C6D24">
              <w:rPr>
                <w:spacing w:val="-2"/>
                <w:sz w:val="24"/>
                <w:lang w:val="ru-RU"/>
              </w:rPr>
              <w:t xml:space="preserve"> </w:t>
            </w:r>
            <w:r w:rsidRPr="006C6D24">
              <w:rPr>
                <w:sz w:val="24"/>
                <w:lang w:val="ru-RU"/>
              </w:rPr>
              <w:t>как</w:t>
            </w:r>
            <w:r w:rsidRPr="006C6D24">
              <w:rPr>
                <w:spacing w:val="-1"/>
                <w:sz w:val="24"/>
                <w:lang w:val="ru-RU"/>
              </w:rPr>
              <w:t xml:space="preserve"> </w:t>
            </w:r>
            <w:r w:rsidRPr="006C6D24">
              <w:rPr>
                <w:sz w:val="24"/>
                <w:lang w:val="ru-RU"/>
              </w:rPr>
              <w:t>жанр</w:t>
            </w:r>
          </w:p>
          <w:p w:rsidR="006C6D24" w:rsidRPr="006C6D24" w:rsidRDefault="006C6D24">
            <w:pPr>
              <w:ind w:right="191"/>
              <w:rPr>
                <w:sz w:val="24"/>
                <w:lang w:val="ru-RU"/>
              </w:rPr>
            </w:pPr>
            <w:r w:rsidRPr="006C6D24">
              <w:rPr>
                <w:sz w:val="24"/>
                <w:lang w:val="ru-RU"/>
              </w:rPr>
              <w:t>фольклора, тематические группы</w:t>
            </w:r>
            <w:r w:rsidRPr="006C6D24">
              <w:rPr>
                <w:spacing w:val="1"/>
                <w:sz w:val="24"/>
                <w:lang w:val="ru-RU"/>
              </w:rPr>
              <w:t xml:space="preserve"> </w:t>
            </w:r>
            <w:r w:rsidRPr="006C6D24">
              <w:rPr>
                <w:sz w:val="24"/>
                <w:lang w:val="ru-RU"/>
              </w:rPr>
              <w:t>загадок. Сказка — выражение</w:t>
            </w:r>
            <w:r w:rsidRPr="006C6D24">
              <w:rPr>
                <w:spacing w:val="1"/>
                <w:sz w:val="24"/>
                <w:lang w:val="ru-RU"/>
              </w:rPr>
              <w:t xml:space="preserve"> </w:t>
            </w:r>
            <w:r w:rsidRPr="006C6D24">
              <w:rPr>
                <w:sz w:val="24"/>
                <w:lang w:val="ru-RU"/>
              </w:rPr>
              <w:t>народной</w:t>
            </w:r>
            <w:r w:rsidRPr="006C6D24">
              <w:rPr>
                <w:spacing w:val="-4"/>
                <w:sz w:val="24"/>
                <w:lang w:val="ru-RU"/>
              </w:rPr>
              <w:t xml:space="preserve"> </w:t>
            </w:r>
            <w:r w:rsidRPr="006C6D24">
              <w:rPr>
                <w:sz w:val="24"/>
                <w:lang w:val="ru-RU"/>
              </w:rPr>
              <w:t>мудрости,</w:t>
            </w:r>
            <w:r w:rsidRPr="006C6D24">
              <w:rPr>
                <w:spacing w:val="-8"/>
                <w:sz w:val="24"/>
                <w:lang w:val="ru-RU"/>
              </w:rPr>
              <w:t xml:space="preserve"> </w:t>
            </w:r>
            <w:r w:rsidRPr="006C6D24">
              <w:rPr>
                <w:sz w:val="24"/>
                <w:lang w:val="ru-RU"/>
              </w:rPr>
              <w:t>нравственная</w:t>
            </w:r>
            <w:r w:rsidRPr="006C6D24">
              <w:rPr>
                <w:spacing w:val="-57"/>
                <w:sz w:val="24"/>
                <w:lang w:val="ru-RU"/>
              </w:rPr>
              <w:t xml:space="preserve"> </w:t>
            </w:r>
            <w:r w:rsidRPr="006C6D24">
              <w:rPr>
                <w:sz w:val="24"/>
                <w:lang w:val="ru-RU"/>
              </w:rPr>
              <w:t>идея</w:t>
            </w:r>
            <w:r w:rsidRPr="006C6D24">
              <w:rPr>
                <w:spacing w:val="-1"/>
                <w:sz w:val="24"/>
                <w:lang w:val="ru-RU"/>
              </w:rPr>
              <w:t xml:space="preserve"> </w:t>
            </w:r>
            <w:r w:rsidRPr="006C6D24">
              <w:rPr>
                <w:sz w:val="24"/>
                <w:lang w:val="ru-RU"/>
              </w:rPr>
              <w:t>фольклорных</w:t>
            </w:r>
            <w:r w:rsidRPr="006C6D24">
              <w:rPr>
                <w:spacing w:val="-1"/>
                <w:sz w:val="24"/>
                <w:lang w:val="ru-RU"/>
              </w:rPr>
              <w:t xml:space="preserve"> </w:t>
            </w:r>
            <w:r w:rsidRPr="006C6D24">
              <w:rPr>
                <w:sz w:val="24"/>
                <w:lang w:val="ru-RU"/>
              </w:rPr>
              <w:t>сказок.</w:t>
            </w:r>
          </w:p>
          <w:p w:rsidR="006C6D24" w:rsidRPr="006C6D24" w:rsidRDefault="006C6D24">
            <w:pPr>
              <w:spacing w:before="1"/>
              <w:ind w:right="784"/>
              <w:jc w:val="both"/>
              <w:rPr>
                <w:sz w:val="24"/>
                <w:lang w:val="ru-RU"/>
              </w:rPr>
            </w:pPr>
            <w:r w:rsidRPr="006C6D24">
              <w:rPr>
                <w:sz w:val="24"/>
                <w:lang w:val="ru-RU"/>
              </w:rPr>
              <w:t>Особенности сказок разного</w:t>
            </w:r>
            <w:r w:rsidRPr="006C6D24">
              <w:rPr>
                <w:spacing w:val="-58"/>
                <w:sz w:val="24"/>
                <w:lang w:val="ru-RU"/>
              </w:rPr>
              <w:t xml:space="preserve"> </w:t>
            </w:r>
            <w:r w:rsidRPr="006C6D24">
              <w:rPr>
                <w:sz w:val="24"/>
                <w:lang w:val="ru-RU"/>
              </w:rPr>
              <w:t>вида (о животных, бытовые,</w:t>
            </w:r>
            <w:r w:rsidRPr="006C6D24">
              <w:rPr>
                <w:spacing w:val="-57"/>
                <w:sz w:val="24"/>
                <w:lang w:val="ru-RU"/>
              </w:rPr>
              <w:t xml:space="preserve"> </w:t>
            </w:r>
            <w:r w:rsidRPr="006C6D24">
              <w:rPr>
                <w:sz w:val="24"/>
                <w:lang w:val="ru-RU"/>
              </w:rPr>
              <w:t>волшебные).</w:t>
            </w:r>
          </w:p>
          <w:p w:rsidR="006C6D24" w:rsidRPr="006C6D24" w:rsidRDefault="006C6D24">
            <w:pPr>
              <w:ind w:right="282"/>
              <w:jc w:val="both"/>
              <w:rPr>
                <w:sz w:val="24"/>
                <w:lang w:val="ru-RU"/>
              </w:rPr>
            </w:pPr>
            <w:r w:rsidRPr="006C6D24">
              <w:rPr>
                <w:sz w:val="24"/>
                <w:lang w:val="ru-RU"/>
              </w:rPr>
              <w:t>Особенности сказок о животных:</w:t>
            </w:r>
            <w:r w:rsidRPr="006C6D24">
              <w:rPr>
                <w:spacing w:val="-57"/>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народов России.</w:t>
            </w:r>
          </w:p>
          <w:p w:rsidR="006C6D24" w:rsidRPr="006C6D24" w:rsidRDefault="006C6D24">
            <w:pPr>
              <w:spacing w:line="275" w:lineRule="exact"/>
              <w:jc w:val="both"/>
              <w:rPr>
                <w:sz w:val="24"/>
                <w:lang w:val="ru-RU"/>
              </w:rPr>
            </w:pPr>
            <w:r w:rsidRPr="006C6D24">
              <w:rPr>
                <w:sz w:val="24"/>
                <w:lang w:val="ru-RU"/>
              </w:rPr>
              <w:t>Бытовая</w:t>
            </w:r>
            <w:r w:rsidRPr="006C6D24">
              <w:rPr>
                <w:spacing w:val="-4"/>
                <w:sz w:val="24"/>
                <w:lang w:val="ru-RU"/>
              </w:rPr>
              <w:t xml:space="preserve"> </w:t>
            </w:r>
            <w:r w:rsidRPr="006C6D24">
              <w:rPr>
                <w:sz w:val="24"/>
                <w:lang w:val="ru-RU"/>
              </w:rPr>
              <w:t>сказка:</w:t>
            </w:r>
            <w:r w:rsidRPr="006C6D24">
              <w:rPr>
                <w:spacing w:val="-2"/>
                <w:sz w:val="24"/>
                <w:lang w:val="ru-RU"/>
              </w:rPr>
              <w:t xml:space="preserve"> </w:t>
            </w:r>
            <w:r w:rsidRPr="006C6D24">
              <w:rPr>
                <w:sz w:val="24"/>
                <w:lang w:val="ru-RU"/>
              </w:rPr>
              <w:t>герои,</w:t>
            </w:r>
            <w:r w:rsidRPr="006C6D24">
              <w:rPr>
                <w:spacing w:val="-1"/>
                <w:sz w:val="24"/>
                <w:lang w:val="ru-RU"/>
              </w:rPr>
              <w:t xml:space="preserve"> </w:t>
            </w:r>
            <w:r w:rsidRPr="006C6D24">
              <w:rPr>
                <w:sz w:val="24"/>
                <w:lang w:val="ru-RU"/>
              </w:rPr>
              <w:t>место</w:t>
            </w:r>
          </w:p>
          <w:p w:rsidR="006C6D24" w:rsidRPr="006C6D24" w:rsidRDefault="006C6D24">
            <w:pPr>
              <w:ind w:right="131"/>
              <w:jc w:val="both"/>
              <w:rPr>
                <w:sz w:val="24"/>
                <w:lang w:val="ru-RU"/>
              </w:rPr>
            </w:pPr>
            <w:r w:rsidRPr="006C6D24">
              <w:rPr>
                <w:sz w:val="24"/>
                <w:lang w:val="ru-RU"/>
              </w:rPr>
              <w:t>действия, особенности построения</w:t>
            </w:r>
            <w:r w:rsidRPr="006C6D24">
              <w:rPr>
                <w:spacing w:val="-57"/>
                <w:sz w:val="24"/>
                <w:lang w:val="ru-RU"/>
              </w:rPr>
              <w:t xml:space="preserve"> </w:t>
            </w:r>
            <w:r w:rsidRPr="006C6D24">
              <w:rPr>
                <w:sz w:val="24"/>
                <w:lang w:val="ru-RU"/>
              </w:rPr>
              <w:t>и языка. Диалог в сказке. Понятие</w:t>
            </w:r>
            <w:r w:rsidRPr="006C6D24">
              <w:rPr>
                <w:spacing w:val="1"/>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волшебной</w:t>
            </w:r>
            <w:r w:rsidRPr="006C6D24">
              <w:rPr>
                <w:spacing w:val="-1"/>
                <w:sz w:val="24"/>
                <w:lang w:val="ru-RU"/>
              </w:rPr>
              <w:t xml:space="preserve"> </w:t>
            </w:r>
            <w:r w:rsidRPr="006C6D24">
              <w:rPr>
                <w:sz w:val="24"/>
                <w:lang w:val="ru-RU"/>
              </w:rPr>
              <w:t>сказке</w:t>
            </w:r>
            <w:r w:rsidRPr="006C6D24">
              <w:rPr>
                <w:spacing w:val="-1"/>
                <w:sz w:val="24"/>
                <w:lang w:val="ru-RU"/>
              </w:rPr>
              <w:t xml:space="preserve"> </w:t>
            </w:r>
            <w:r w:rsidRPr="006C6D24">
              <w:rPr>
                <w:sz w:val="24"/>
                <w:lang w:val="ru-RU"/>
              </w:rPr>
              <w:t>(общее</w:t>
            </w:r>
          </w:p>
          <w:p w:rsidR="006C6D24" w:rsidRPr="006C6D24" w:rsidRDefault="006C6D24">
            <w:pPr>
              <w:ind w:right="720"/>
              <w:jc w:val="both"/>
              <w:rPr>
                <w:sz w:val="24"/>
                <w:lang w:val="ru-RU"/>
              </w:rPr>
            </w:pPr>
            <w:r w:rsidRPr="006C6D24">
              <w:rPr>
                <w:sz w:val="24"/>
                <w:lang w:val="ru-RU"/>
              </w:rPr>
              <w:t>представление): наличие при</w:t>
            </w:r>
            <w:r w:rsidRPr="006C6D24">
              <w:rPr>
                <w:spacing w:val="-58"/>
                <w:sz w:val="24"/>
                <w:lang w:val="ru-RU"/>
              </w:rPr>
              <w:t xml:space="preserve"> </w:t>
            </w:r>
            <w:r w:rsidRPr="006C6D24">
              <w:rPr>
                <w:sz w:val="24"/>
                <w:lang w:val="ru-RU"/>
              </w:rPr>
              <w:t>сказки, постоянные эпитеты,</w:t>
            </w:r>
            <w:r w:rsidRPr="006C6D24">
              <w:rPr>
                <w:spacing w:val="-57"/>
                <w:sz w:val="24"/>
                <w:lang w:val="ru-RU"/>
              </w:rPr>
              <w:t xml:space="preserve"> </w:t>
            </w:r>
            <w:r w:rsidRPr="006C6D24">
              <w:rPr>
                <w:sz w:val="24"/>
                <w:lang w:val="ru-RU"/>
              </w:rPr>
              <w:t>волшебные</w:t>
            </w:r>
          </w:p>
          <w:p w:rsidR="006C6D24" w:rsidRPr="006C6D24" w:rsidRDefault="006C6D24">
            <w:pPr>
              <w:ind w:right="108"/>
              <w:rPr>
                <w:sz w:val="24"/>
                <w:lang w:val="ru-RU"/>
              </w:rPr>
            </w:pPr>
            <w:r w:rsidRPr="006C6D24">
              <w:rPr>
                <w:sz w:val="24"/>
                <w:lang w:val="ru-RU"/>
              </w:rPr>
              <w:t>герои. Фольклорные произведения</w:t>
            </w:r>
            <w:r w:rsidRPr="006C6D24">
              <w:rPr>
                <w:spacing w:val="-57"/>
                <w:sz w:val="24"/>
                <w:lang w:val="ru-RU"/>
              </w:rPr>
              <w:t xml:space="preserve"> </w:t>
            </w:r>
            <w:r w:rsidRPr="006C6D24">
              <w:rPr>
                <w:sz w:val="24"/>
                <w:lang w:val="ru-RU"/>
              </w:rPr>
              <w:t>народов</w:t>
            </w:r>
          </w:p>
          <w:p w:rsidR="006C6D24" w:rsidRPr="006C6D24" w:rsidRDefault="006C6D24">
            <w:pPr>
              <w:spacing w:line="270" w:lineRule="atLeast"/>
              <w:ind w:right="753"/>
              <w:rPr>
                <w:sz w:val="24"/>
                <w:lang w:val="ru-RU"/>
              </w:rPr>
            </w:pPr>
            <w:r w:rsidRPr="006C6D24">
              <w:rPr>
                <w:sz w:val="24"/>
                <w:lang w:val="ru-RU"/>
              </w:rPr>
              <w:t>России:</w:t>
            </w:r>
            <w:r w:rsidRPr="006C6D24">
              <w:rPr>
                <w:spacing w:val="-4"/>
                <w:sz w:val="24"/>
                <w:lang w:val="ru-RU"/>
              </w:rPr>
              <w:t xml:space="preserve"> </w:t>
            </w:r>
            <w:r w:rsidRPr="006C6D24">
              <w:rPr>
                <w:sz w:val="24"/>
                <w:lang w:val="ru-RU"/>
              </w:rPr>
              <w:t>отражение</w:t>
            </w:r>
            <w:r w:rsidRPr="006C6D24">
              <w:rPr>
                <w:spacing w:val="-2"/>
                <w:sz w:val="24"/>
                <w:lang w:val="ru-RU"/>
              </w:rPr>
              <w:t xml:space="preserve"> </w:t>
            </w:r>
            <w:r w:rsidRPr="006C6D24">
              <w:rPr>
                <w:sz w:val="24"/>
                <w:lang w:val="ru-RU"/>
              </w:rPr>
              <w:t>в</w:t>
            </w:r>
            <w:r w:rsidRPr="006C6D24">
              <w:rPr>
                <w:spacing w:val="-5"/>
                <w:sz w:val="24"/>
                <w:lang w:val="ru-RU"/>
              </w:rPr>
              <w:t xml:space="preserve"> </w:t>
            </w:r>
            <w:r w:rsidRPr="006C6D24">
              <w:rPr>
                <w:sz w:val="24"/>
                <w:lang w:val="ru-RU"/>
              </w:rPr>
              <w:t>сказках</w:t>
            </w:r>
            <w:r w:rsidRPr="006C6D24">
              <w:rPr>
                <w:spacing w:val="-57"/>
                <w:sz w:val="24"/>
                <w:lang w:val="ru-RU"/>
              </w:rPr>
              <w:t xml:space="preserve"> </w:t>
            </w:r>
            <w:r w:rsidRPr="006C6D24">
              <w:rPr>
                <w:sz w:val="24"/>
                <w:lang w:val="ru-RU"/>
              </w:rPr>
              <w:t>народного</w:t>
            </w:r>
            <w:r w:rsidRPr="006C6D24">
              <w:rPr>
                <w:spacing w:val="-2"/>
                <w:sz w:val="24"/>
                <w:lang w:val="ru-RU"/>
              </w:rPr>
              <w:t xml:space="preserve"> </w:t>
            </w:r>
            <w:r w:rsidRPr="006C6D24">
              <w:rPr>
                <w:sz w:val="24"/>
                <w:lang w:val="ru-RU"/>
              </w:rPr>
              <w:t>быта</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культуры</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74"/>
              <w:rPr>
                <w:sz w:val="24"/>
                <w:lang w:val="ru-RU"/>
              </w:rPr>
            </w:pPr>
            <w:r w:rsidRPr="006C6D24">
              <w:rPr>
                <w:sz w:val="24"/>
                <w:lang w:val="ru-RU"/>
              </w:rPr>
              <w:t>Работа</w:t>
            </w:r>
            <w:r w:rsidRPr="006C6D24">
              <w:rPr>
                <w:spacing w:val="-3"/>
                <w:sz w:val="24"/>
                <w:lang w:val="ru-RU"/>
              </w:rPr>
              <w:t xml:space="preserve"> </w:t>
            </w:r>
            <w:r w:rsidRPr="006C6D24">
              <w:rPr>
                <w:sz w:val="24"/>
                <w:lang w:val="ru-RU"/>
              </w:rPr>
              <w:t>со</w:t>
            </w:r>
            <w:r w:rsidRPr="006C6D24">
              <w:rPr>
                <w:spacing w:val="-1"/>
                <w:sz w:val="24"/>
                <w:lang w:val="ru-RU"/>
              </w:rPr>
              <w:t xml:space="preserve"> </w:t>
            </w:r>
            <w:r w:rsidRPr="006C6D24">
              <w:rPr>
                <w:sz w:val="24"/>
                <w:lang w:val="ru-RU"/>
              </w:rPr>
              <w:t>схемой</w:t>
            </w:r>
            <w:r w:rsidRPr="006C6D24">
              <w:rPr>
                <w:spacing w:val="-2"/>
                <w:sz w:val="24"/>
                <w:lang w:val="ru-RU"/>
              </w:rPr>
              <w:t xml:space="preserve"> </w:t>
            </w:r>
            <w:r w:rsidRPr="006C6D24">
              <w:rPr>
                <w:sz w:val="24"/>
                <w:lang w:val="ru-RU"/>
              </w:rPr>
              <w:t>«Малые</w:t>
            </w:r>
            <w:r w:rsidRPr="006C6D24">
              <w:rPr>
                <w:spacing w:val="-3"/>
                <w:sz w:val="24"/>
                <w:lang w:val="ru-RU"/>
              </w:rPr>
              <w:t xml:space="preserve"> </w:t>
            </w:r>
            <w:r w:rsidRPr="006C6D24">
              <w:rPr>
                <w:sz w:val="24"/>
                <w:lang w:val="ru-RU"/>
              </w:rPr>
              <w:t>жанры</w:t>
            </w:r>
            <w:r w:rsidRPr="006C6D24">
              <w:rPr>
                <w:spacing w:val="-1"/>
                <w:sz w:val="24"/>
                <w:lang w:val="ru-RU"/>
              </w:rPr>
              <w:t xml:space="preserve"> </w:t>
            </w:r>
            <w:r w:rsidRPr="006C6D24">
              <w:rPr>
                <w:sz w:val="24"/>
                <w:lang w:val="ru-RU"/>
              </w:rPr>
              <w:t>фольклора»:</w:t>
            </w:r>
            <w:r w:rsidRPr="006C6D24">
              <w:rPr>
                <w:spacing w:val="-57"/>
                <w:sz w:val="24"/>
                <w:lang w:val="ru-RU"/>
              </w:rPr>
              <w:t xml:space="preserve"> </w:t>
            </w:r>
            <w:r w:rsidRPr="006C6D24">
              <w:rPr>
                <w:sz w:val="24"/>
                <w:lang w:val="ru-RU"/>
              </w:rPr>
              <w:t>заполнение,</w:t>
            </w:r>
          </w:p>
          <w:p w:rsidR="006C6D24" w:rsidRPr="006C6D24" w:rsidRDefault="006C6D24">
            <w:pPr>
              <w:ind w:right="235"/>
              <w:rPr>
                <w:sz w:val="24"/>
                <w:lang w:val="ru-RU"/>
              </w:rPr>
            </w:pPr>
            <w:r w:rsidRPr="006C6D24">
              <w:rPr>
                <w:sz w:val="24"/>
                <w:lang w:val="ru-RU"/>
              </w:rPr>
              <w:t>подбор примеров (на материале изученного в</w:t>
            </w:r>
            <w:r w:rsidRPr="006C6D24">
              <w:rPr>
                <w:spacing w:val="-58"/>
                <w:sz w:val="24"/>
                <w:lang w:val="ru-RU"/>
              </w:rPr>
              <w:t xml:space="preserve"> </w:t>
            </w:r>
            <w:r w:rsidRPr="006C6D24">
              <w:rPr>
                <w:sz w:val="24"/>
                <w:lang w:val="ru-RU"/>
              </w:rPr>
              <w:t>1</w:t>
            </w:r>
            <w:r w:rsidRPr="006C6D24">
              <w:rPr>
                <w:spacing w:val="-1"/>
                <w:sz w:val="24"/>
                <w:lang w:val="ru-RU"/>
              </w:rPr>
              <w:t xml:space="preserve"> </w:t>
            </w:r>
            <w:r w:rsidRPr="006C6D24">
              <w:rPr>
                <w:sz w:val="24"/>
                <w:lang w:val="ru-RU"/>
              </w:rPr>
              <w:t>классе).</w:t>
            </w:r>
          </w:p>
          <w:p w:rsidR="006C6D24" w:rsidRPr="006C6D24" w:rsidRDefault="006C6D24">
            <w:pPr>
              <w:ind w:right="758"/>
              <w:rPr>
                <w:sz w:val="24"/>
                <w:lang w:val="ru-RU"/>
              </w:rPr>
            </w:pPr>
            <w:r w:rsidRPr="006C6D24">
              <w:rPr>
                <w:sz w:val="24"/>
                <w:lang w:val="ru-RU"/>
              </w:rPr>
              <w:t>Участие</w:t>
            </w:r>
            <w:r w:rsidRPr="006C6D24">
              <w:rPr>
                <w:spacing w:val="-5"/>
                <w:sz w:val="24"/>
                <w:lang w:val="ru-RU"/>
              </w:rPr>
              <w:t xml:space="preserve"> </w:t>
            </w:r>
            <w:r w:rsidRPr="006C6D24">
              <w:rPr>
                <w:sz w:val="24"/>
                <w:lang w:val="ru-RU"/>
              </w:rPr>
              <w:t>в</w:t>
            </w:r>
            <w:r w:rsidRPr="006C6D24">
              <w:rPr>
                <w:spacing w:val="-5"/>
                <w:sz w:val="24"/>
                <w:lang w:val="ru-RU"/>
              </w:rPr>
              <w:t xml:space="preserve"> </w:t>
            </w:r>
            <w:r w:rsidRPr="006C6D24">
              <w:rPr>
                <w:sz w:val="24"/>
                <w:lang w:val="ru-RU"/>
              </w:rPr>
              <w:t>учебном</w:t>
            </w:r>
            <w:r w:rsidRPr="006C6D24">
              <w:rPr>
                <w:spacing w:val="-4"/>
                <w:sz w:val="24"/>
                <w:lang w:val="ru-RU"/>
              </w:rPr>
              <w:t xml:space="preserve"> </w:t>
            </w:r>
            <w:r w:rsidRPr="006C6D24">
              <w:rPr>
                <w:sz w:val="24"/>
                <w:lang w:val="ru-RU"/>
              </w:rPr>
              <w:t>диалоге:</w:t>
            </w:r>
            <w:r w:rsidRPr="006C6D24">
              <w:rPr>
                <w:spacing w:val="-4"/>
                <w:sz w:val="24"/>
                <w:lang w:val="ru-RU"/>
              </w:rPr>
              <w:t xml:space="preserve"> </w:t>
            </w:r>
            <w:r w:rsidRPr="006C6D24">
              <w:rPr>
                <w:sz w:val="24"/>
                <w:lang w:val="ru-RU"/>
              </w:rPr>
              <w:t>обсуждение</w:t>
            </w:r>
            <w:r w:rsidRPr="006C6D24">
              <w:rPr>
                <w:spacing w:val="-57"/>
                <w:sz w:val="24"/>
                <w:lang w:val="ru-RU"/>
              </w:rPr>
              <w:t xml:space="preserve"> </w:t>
            </w:r>
            <w:r w:rsidRPr="006C6D24">
              <w:rPr>
                <w:sz w:val="24"/>
                <w:lang w:val="ru-RU"/>
              </w:rPr>
              <w:t>значения</w:t>
            </w:r>
            <w:r w:rsidRPr="006C6D24">
              <w:rPr>
                <w:spacing w:val="-1"/>
                <w:sz w:val="24"/>
                <w:lang w:val="ru-RU"/>
              </w:rPr>
              <w:t xml:space="preserve"> </w:t>
            </w:r>
            <w:r w:rsidRPr="006C6D24">
              <w:rPr>
                <w:sz w:val="24"/>
                <w:lang w:val="ru-RU"/>
              </w:rPr>
              <w:t>пословицы,</w:t>
            </w:r>
          </w:p>
          <w:p w:rsidR="006C6D24" w:rsidRPr="006C6D24" w:rsidRDefault="006C6D24">
            <w:pPr>
              <w:ind w:right="178"/>
              <w:rPr>
                <w:sz w:val="24"/>
                <w:lang w:val="ru-RU"/>
              </w:rPr>
            </w:pPr>
            <w:r w:rsidRPr="006C6D24">
              <w:rPr>
                <w:sz w:val="24"/>
                <w:lang w:val="ru-RU"/>
              </w:rPr>
              <w:t>пословица как главная мысль произведения.</w:t>
            </w:r>
            <w:r w:rsidRPr="006C6D24">
              <w:rPr>
                <w:spacing w:val="1"/>
                <w:sz w:val="24"/>
                <w:lang w:val="ru-RU"/>
              </w:rPr>
              <w:t xml:space="preserve"> </w:t>
            </w:r>
            <w:r w:rsidRPr="006C6D24">
              <w:rPr>
                <w:sz w:val="24"/>
                <w:lang w:val="ru-RU"/>
              </w:rPr>
              <w:t>Упражнение в чтении вслух целыми словами</w:t>
            </w:r>
            <w:r w:rsidRPr="006C6D24">
              <w:rPr>
                <w:spacing w:val="1"/>
                <w:sz w:val="24"/>
                <w:lang w:val="ru-RU"/>
              </w:rPr>
              <w:t xml:space="preserve"> </w:t>
            </w:r>
            <w:r w:rsidRPr="006C6D24">
              <w:rPr>
                <w:sz w:val="24"/>
                <w:lang w:val="ru-RU"/>
              </w:rPr>
              <w:t>малых жанров - фольклора: потешек,</w:t>
            </w:r>
            <w:r w:rsidRPr="006C6D24">
              <w:rPr>
                <w:spacing w:val="1"/>
                <w:sz w:val="24"/>
                <w:lang w:val="ru-RU"/>
              </w:rPr>
              <w:t xml:space="preserve"> </w:t>
            </w:r>
            <w:r w:rsidRPr="006C6D24">
              <w:rPr>
                <w:sz w:val="24"/>
                <w:lang w:val="ru-RU"/>
              </w:rPr>
              <w:t>считалок, скороговорок, небылиц, загадок (по</w:t>
            </w:r>
            <w:r w:rsidRPr="006C6D24">
              <w:rPr>
                <w:spacing w:val="-57"/>
                <w:sz w:val="24"/>
                <w:lang w:val="ru-RU"/>
              </w:rPr>
              <w:t xml:space="preserve"> </w:t>
            </w:r>
            <w:r w:rsidRPr="006C6D24">
              <w:rPr>
                <w:sz w:val="24"/>
                <w:lang w:val="ru-RU"/>
              </w:rPr>
              <w:t>выбору).</w:t>
            </w:r>
          </w:p>
          <w:p w:rsidR="006C6D24" w:rsidRPr="006C6D24" w:rsidRDefault="006C6D24">
            <w:pPr>
              <w:ind w:right="629"/>
              <w:rPr>
                <w:sz w:val="24"/>
                <w:lang w:val="ru-RU"/>
              </w:rPr>
            </w:pPr>
            <w:r w:rsidRPr="006C6D24">
              <w:rPr>
                <w:sz w:val="24"/>
                <w:lang w:val="ru-RU"/>
              </w:rPr>
              <w:t>Групповая работа: чтение скороговорок с</w:t>
            </w:r>
            <w:r w:rsidRPr="006C6D24">
              <w:rPr>
                <w:spacing w:val="-57"/>
                <w:sz w:val="24"/>
                <w:lang w:val="ru-RU"/>
              </w:rPr>
              <w:t xml:space="preserve"> </w:t>
            </w:r>
            <w:r w:rsidRPr="006C6D24">
              <w:rPr>
                <w:sz w:val="24"/>
                <w:lang w:val="ru-RU"/>
              </w:rPr>
              <w:t>увеличением</w:t>
            </w:r>
            <w:r w:rsidRPr="006C6D24">
              <w:rPr>
                <w:spacing w:val="-5"/>
                <w:sz w:val="24"/>
                <w:lang w:val="ru-RU"/>
              </w:rPr>
              <w:t xml:space="preserve"> </w:t>
            </w:r>
            <w:r w:rsidRPr="006C6D24">
              <w:rPr>
                <w:sz w:val="24"/>
                <w:lang w:val="ru-RU"/>
              </w:rPr>
              <w:t>темпа,</w:t>
            </w:r>
            <w:r w:rsidRPr="006C6D24">
              <w:rPr>
                <w:spacing w:val="-2"/>
                <w:sz w:val="24"/>
                <w:lang w:val="ru-RU"/>
              </w:rPr>
              <w:t xml:space="preserve"> </w:t>
            </w:r>
            <w:r w:rsidRPr="006C6D24">
              <w:rPr>
                <w:sz w:val="24"/>
                <w:lang w:val="ru-RU"/>
              </w:rPr>
              <w:t>проведение</w:t>
            </w:r>
            <w:r w:rsidRPr="006C6D24">
              <w:rPr>
                <w:spacing w:val="-4"/>
                <w:sz w:val="24"/>
                <w:lang w:val="ru-RU"/>
              </w:rPr>
              <w:t xml:space="preserve"> </w:t>
            </w:r>
            <w:r w:rsidRPr="006C6D24">
              <w:rPr>
                <w:sz w:val="24"/>
                <w:lang w:val="ru-RU"/>
              </w:rPr>
              <w:t>конкурса</w:t>
            </w:r>
          </w:p>
          <w:p w:rsidR="006C6D24" w:rsidRPr="006C6D24" w:rsidRDefault="006C6D24">
            <w:pPr>
              <w:rPr>
                <w:sz w:val="24"/>
                <w:lang w:val="ru-RU"/>
              </w:rPr>
            </w:pPr>
            <w:r w:rsidRPr="006C6D24">
              <w:rPr>
                <w:sz w:val="24"/>
                <w:lang w:val="ru-RU"/>
              </w:rPr>
              <w:t>«Лучший</w:t>
            </w:r>
            <w:r w:rsidRPr="006C6D24">
              <w:rPr>
                <w:spacing w:val="-4"/>
                <w:sz w:val="24"/>
                <w:lang w:val="ru-RU"/>
              </w:rPr>
              <w:t xml:space="preserve"> </w:t>
            </w:r>
            <w:r w:rsidRPr="006C6D24">
              <w:rPr>
                <w:sz w:val="24"/>
                <w:lang w:val="ru-RU"/>
              </w:rPr>
              <w:t>чтец</w:t>
            </w:r>
            <w:r w:rsidRPr="006C6D24">
              <w:rPr>
                <w:spacing w:val="-4"/>
                <w:sz w:val="24"/>
                <w:lang w:val="ru-RU"/>
              </w:rPr>
              <w:t xml:space="preserve"> </w:t>
            </w:r>
            <w:r w:rsidRPr="006C6D24">
              <w:rPr>
                <w:sz w:val="24"/>
                <w:lang w:val="ru-RU"/>
              </w:rPr>
              <w:t>скороговорок».</w:t>
            </w:r>
          </w:p>
          <w:p w:rsidR="006C6D24" w:rsidRPr="006C6D24" w:rsidRDefault="006C6D24">
            <w:pPr>
              <w:ind w:right="177"/>
              <w:rPr>
                <w:sz w:val="24"/>
                <w:lang w:val="ru-RU"/>
              </w:rPr>
            </w:pPr>
            <w:r w:rsidRPr="006C6D24">
              <w:rPr>
                <w:sz w:val="24"/>
                <w:lang w:val="ru-RU"/>
              </w:rPr>
              <w:t>Работа с текстом: анализ юмористических</w:t>
            </w:r>
            <w:r w:rsidRPr="006C6D24">
              <w:rPr>
                <w:spacing w:val="1"/>
                <w:sz w:val="24"/>
                <w:lang w:val="ru-RU"/>
              </w:rPr>
              <w:t xml:space="preserve"> </w:t>
            </w:r>
            <w:r w:rsidRPr="006C6D24">
              <w:rPr>
                <w:sz w:val="24"/>
                <w:lang w:val="ru-RU"/>
              </w:rPr>
              <w:t>событий в небылицах, нахождение созвучных</w:t>
            </w:r>
            <w:r w:rsidRPr="006C6D24">
              <w:rPr>
                <w:spacing w:val="-58"/>
                <w:sz w:val="24"/>
                <w:lang w:val="ru-RU"/>
              </w:rPr>
              <w:t xml:space="preserve"> </w:t>
            </w:r>
            <w:r w:rsidRPr="006C6D24">
              <w:rPr>
                <w:sz w:val="24"/>
                <w:lang w:val="ru-RU"/>
              </w:rPr>
              <w:t>(рифмованных)</w:t>
            </w:r>
            <w:r w:rsidRPr="006C6D24">
              <w:rPr>
                <w:spacing w:val="-3"/>
                <w:sz w:val="24"/>
                <w:lang w:val="ru-RU"/>
              </w:rPr>
              <w:t xml:space="preserve"> </w:t>
            </w:r>
            <w:r w:rsidRPr="006C6D24">
              <w:rPr>
                <w:sz w:val="24"/>
                <w:lang w:val="ru-RU"/>
              </w:rPr>
              <w:t>слов.</w:t>
            </w:r>
          </w:p>
          <w:p w:rsidR="006C6D24" w:rsidRPr="006C6D24" w:rsidRDefault="006C6D24">
            <w:pPr>
              <w:ind w:right="177"/>
              <w:rPr>
                <w:sz w:val="24"/>
                <w:lang w:val="ru-RU"/>
              </w:rPr>
            </w:pPr>
            <w:r w:rsidRPr="006C6D24">
              <w:rPr>
                <w:sz w:val="24"/>
                <w:lang w:val="ru-RU"/>
              </w:rPr>
              <w:t>Упражнение в чтении народных песен с</w:t>
            </w:r>
            <w:r w:rsidRPr="006C6D24">
              <w:rPr>
                <w:spacing w:val="1"/>
                <w:sz w:val="24"/>
                <w:lang w:val="ru-RU"/>
              </w:rPr>
              <w:t xml:space="preserve"> </w:t>
            </w:r>
            <w:r w:rsidRPr="006C6D24">
              <w:rPr>
                <w:sz w:val="24"/>
                <w:lang w:val="ru-RU"/>
              </w:rPr>
              <w:t>учётом их назначения (колыбельные —</w:t>
            </w:r>
            <w:r w:rsidRPr="006C6D24">
              <w:rPr>
                <w:spacing w:val="1"/>
                <w:sz w:val="24"/>
                <w:lang w:val="ru-RU"/>
              </w:rPr>
              <w:t xml:space="preserve"> </w:t>
            </w:r>
            <w:r w:rsidRPr="006C6D24">
              <w:rPr>
                <w:sz w:val="24"/>
                <w:lang w:val="ru-RU"/>
              </w:rPr>
              <w:t>спокойно, медленно, чтобы убаюкать,</w:t>
            </w:r>
            <w:r w:rsidRPr="006C6D24">
              <w:rPr>
                <w:spacing w:val="1"/>
                <w:sz w:val="24"/>
                <w:lang w:val="ru-RU"/>
              </w:rPr>
              <w:t xml:space="preserve"> </w:t>
            </w:r>
            <w:r w:rsidRPr="006C6D24">
              <w:rPr>
                <w:sz w:val="24"/>
                <w:lang w:val="ru-RU"/>
              </w:rPr>
              <w:t>хороводные — весело, радостно для передачи</w:t>
            </w:r>
            <w:r w:rsidRPr="006C6D24">
              <w:rPr>
                <w:spacing w:val="-58"/>
                <w:sz w:val="24"/>
                <w:lang w:val="ru-RU"/>
              </w:rPr>
              <w:t xml:space="preserve"> </w:t>
            </w:r>
            <w:r w:rsidRPr="006C6D24">
              <w:rPr>
                <w:sz w:val="24"/>
                <w:lang w:val="ru-RU"/>
              </w:rPr>
              <w:t>состояний</w:t>
            </w:r>
            <w:r w:rsidRPr="006C6D24">
              <w:rPr>
                <w:spacing w:val="-1"/>
                <w:sz w:val="24"/>
                <w:lang w:val="ru-RU"/>
              </w:rPr>
              <w:t xml:space="preserve"> </w:t>
            </w:r>
            <w:r w:rsidRPr="006C6D24">
              <w:rPr>
                <w:sz w:val="24"/>
                <w:lang w:val="ru-RU"/>
              </w:rPr>
              <w:t>разных</w:t>
            </w:r>
            <w:r w:rsidRPr="006C6D24">
              <w:rPr>
                <w:spacing w:val="-1"/>
                <w:sz w:val="24"/>
                <w:lang w:val="ru-RU"/>
              </w:rPr>
              <w:t xml:space="preserve"> </w:t>
            </w:r>
            <w:r w:rsidRPr="006C6D24">
              <w:rPr>
                <w:sz w:val="24"/>
                <w:lang w:val="ru-RU"/>
              </w:rPr>
              <w:t>явлений</w:t>
            </w:r>
            <w:r w:rsidRPr="006C6D24">
              <w:rPr>
                <w:spacing w:val="-2"/>
                <w:sz w:val="24"/>
                <w:lang w:val="ru-RU"/>
              </w:rPr>
              <w:t xml:space="preserve"> </w:t>
            </w:r>
            <w:r w:rsidRPr="006C6D24">
              <w:rPr>
                <w:sz w:val="24"/>
                <w:lang w:val="ru-RU"/>
              </w:rPr>
              <w:t>природы),</w:t>
            </w:r>
          </w:p>
          <w:p w:rsidR="006C6D24" w:rsidRPr="006C6D24" w:rsidRDefault="006C6D24">
            <w:pPr>
              <w:spacing w:before="1"/>
              <w:rPr>
                <w:sz w:val="24"/>
                <w:lang w:val="ru-RU"/>
              </w:rPr>
            </w:pPr>
            <w:r w:rsidRPr="006C6D24">
              <w:rPr>
                <w:sz w:val="24"/>
                <w:lang w:val="ru-RU"/>
              </w:rPr>
              <w:t>выделение</w:t>
            </w:r>
            <w:r w:rsidRPr="006C6D24">
              <w:rPr>
                <w:spacing w:val="-4"/>
                <w:sz w:val="24"/>
                <w:lang w:val="ru-RU"/>
              </w:rPr>
              <w:t xml:space="preserve"> </w:t>
            </w:r>
            <w:r w:rsidRPr="006C6D24">
              <w:rPr>
                <w:sz w:val="24"/>
                <w:lang w:val="ru-RU"/>
              </w:rPr>
              <w:t>ключевых</w:t>
            </w:r>
            <w:r w:rsidRPr="006C6D24">
              <w:rPr>
                <w:spacing w:val="-2"/>
                <w:sz w:val="24"/>
                <w:lang w:val="ru-RU"/>
              </w:rPr>
              <w:t xml:space="preserve"> </w:t>
            </w:r>
            <w:r w:rsidRPr="006C6D24">
              <w:rPr>
                <w:sz w:val="24"/>
                <w:lang w:val="ru-RU"/>
              </w:rPr>
              <w:t>слов.</w:t>
            </w:r>
          </w:p>
          <w:p w:rsidR="006C6D24" w:rsidRPr="006C6D24" w:rsidRDefault="006C6D24">
            <w:pPr>
              <w:ind w:right="434"/>
              <w:rPr>
                <w:sz w:val="24"/>
                <w:lang w:val="ru-RU"/>
              </w:rPr>
            </w:pPr>
            <w:r w:rsidRPr="006C6D24">
              <w:rPr>
                <w:sz w:val="24"/>
                <w:lang w:val="ru-RU"/>
              </w:rPr>
              <w:t>Чтение</w:t>
            </w:r>
            <w:r w:rsidRPr="006C6D24">
              <w:rPr>
                <w:spacing w:val="-4"/>
                <w:sz w:val="24"/>
                <w:lang w:val="ru-RU"/>
              </w:rPr>
              <w:t xml:space="preserve"> </w:t>
            </w:r>
            <w:r w:rsidRPr="006C6D24">
              <w:rPr>
                <w:sz w:val="24"/>
                <w:lang w:val="ru-RU"/>
              </w:rPr>
              <w:t>загадок</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объединение</w:t>
            </w:r>
            <w:r w:rsidRPr="006C6D24">
              <w:rPr>
                <w:spacing w:val="-4"/>
                <w:sz w:val="24"/>
                <w:lang w:val="ru-RU"/>
              </w:rPr>
              <w:t xml:space="preserve"> </w:t>
            </w:r>
            <w:r w:rsidRPr="006C6D24">
              <w:rPr>
                <w:sz w:val="24"/>
                <w:lang w:val="ru-RU"/>
              </w:rPr>
              <w:t>их</w:t>
            </w:r>
            <w:r w:rsidRPr="006C6D24">
              <w:rPr>
                <w:spacing w:val="-2"/>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темам.</w:t>
            </w:r>
            <w:r w:rsidRPr="006C6D24">
              <w:rPr>
                <w:spacing w:val="-57"/>
                <w:sz w:val="24"/>
                <w:lang w:val="ru-RU"/>
              </w:rPr>
              <w:t xml:space="preserve"> </w:t>
            </w:r>
            <w:r w:rsidRPr="006C6D24">
              <w:rPr>
                <w:sz w:val="24"/>
                <w:lang w:val="ru-RU"/>
              </w:rPr>
              <w:t>Упражнение на распознавание отдельных</w:t>
            </w:r>
            <w:r w:rsidRPr="006C6D24">
              <w:rPr>
                <w:spacing w:val="1"/>
                <w:sz w:val="24"/>
                <w:lang w:val="ru-RU"/>
              </w:rPr>
              <w:t xml:space="preserve"> </w:t>
            </w:r>
            <w:r w:rsidRPr="006C6D24">
              <w:rPr>
                <w:sz w:val="24"/>
                <w:lang w:val="ru-RU"/>
              </w:rPr>
              <w:t>малых жанров фольклора (потешка,</w:t>
            </w:r>
            <w:r w:rsidRPr="006C6D24">
              <w:rPr>
                <w:spacing w:val="1"/>
                <w:sz w:val="24"/>
                <w:lang w:val="ru-RU"/>
              </w:rPr>
              <w:t xml:space="preserve"> </w:t>
            </w:r>
            <w:r w:rsidRPr="006C6D24">
              <w:rPr>
                <w:sz w:val="24"/>
                <w:lang w:val="ru-RU"/>
              </w:rPr>
              <w:t>пословица,</w:t>
            </w:r>
            <w:r w:rsidRPr="006C6D24">
              <w:rPr>
                <w:spacing w:val="-2"/>
                <w:sz w:val="24"/>
                <w:lang w:val="ru-RU"/>
              </w:rPr>
              <w:t xml:space="preserve"> </w:t>
            </w:r>
            <w:r w:rsidRPr="006C6D24">
              <w:rPr>
                <w:sz w:val="24"/>
                <w:lang w:val="ru-RU"/>
              </w:rPr>
              <w:t>загадка,</w:t>
            </w:r>
            <w:r w:rsidRPr="006C6D24">
              <w:rPr>
                <w:spacing w:val="-1"/>
                <w:sz w:val="24"/>
                <w:lang w:val="ru-RU"/>
              </w:rPr>
              <w:t xml:space="preserve"> </w:t>
            </w:r>
            <w:r w:rsidRPr="006C6D24">
              <w:rPr>
                <w:sz w:val="24"/>
                <w:lang w:val="ru-RU"/>
              </w:rPr>
              <w:t>считалка,</w:t>
            </w:r>
            <w:r w:rsidRPr="006C6D24">
              <w:rPr>
                <w:spacing w:val="-1"/>
                <w:sz w:val="24"/>
                <w:lang w:val="ru-RU"/>
              </w:rPr>
              <w:t xml:space="preserve"> </w:t>
            </w:r>
            <w:r w:rsidRPr="006C6D24">
              <w:rPr>
                <w:sz w:val="24"/>
                <w:lang w:val="ru-RU"/>
              </w:rPr>
              <w:t>небылица).</w:t>
            </w:r>
          </w:p>
          <w:p w:rsidR="006C6D24" w:rsidRPr="006C6D24" w:rsidRDefault="006C6D24">
            <w:pPr>
              <w:ind w:right="582"/>
              <w:rPr>
                <w:sz w:val="24"/>
                <w:lang w:val="ru-RU"/>
              </w:rPr>
            </w:pPr>
            <w:r w:rsidRPr="006C6D24">
              <w:rPr>
                <w:sz w:val="24"/>
                <w:lang w:val="ru-RU"/>
              </w:rPr>
              <w:t>Сочинение</w:t>
            </w:r>
            <w:r w:rsidRPr="006C6D24">
              <w:rPr>
                <w:spacing w:val="-3"/>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аналогии</w:t>
            </w:r>
            <w:r w:rsidRPr="006C6D24">
              <w:rPr>
                <w:spacing w:val="-3"/>
                <w:sz w:val="24"/>
                <w:lang w:val="ru-RU"/>
              </w:rPr>
              <w:t xml:space="preserve"> </w:t>
            </w:r>
            <w:r w:rsidRPr="006C6D24">
              <w:rPr>
                <w:sz w:val="24"/>
                <w:lang w:val="ru-RU"/>
              </w:rPr>
              <w:t>небылиц,</w:t>
            </w:r>
            <w:r w:rsidRPr="006C6D24">
              <w:rPr>
                <w:spacing w:val="-5"/>
                <w:sz w:val="24"/>
                <w:lang w:val="ru-RU"/>
              </w:rPr>
              <w:t xml:space="preserve"> </w:t>
            </w:r>
            <w:r w:rsidRPr="006C6D24">
              <w:rPr>
                <w:sz w:val="24"/>
                <w:lang w:val="ru-RU"/>
              </w:rPr>
              <w:t>загадок,</w:t>
            </w:r>
            <w:r w:rsidRPr="006C6D24">
              <w:rPr>
                <w:spacing w:val="-57"/>
                <w:sz w:val="24"/>
                <w:lang w:val="ru-RU"/>
              </w:rPr>
              <w:t xml:space="preserve"> </w:t>
            </w:r>
            <w:r w:rsidRPr="006C6D24">
              <w:rPr>
                <w:sz w:val="24"/>
                <w:lang w:val="ru-RU"/>
              </w:rPr>
              <w:t>считалок.</w:t>
            </w:r>
          </w:p>
          <w:p w:rsidR="006C6D24" w:rsidRPr="006C6D24" w:rsidRDefault="006C6D24">
            <w:pPr>
              <w:ind w:right="101"/>
              <w:rPr>
                <w:sz w:val="24"/>
                <w:lang w:val="ru-RU"/>
              </w:rPr>
            </w:pPr>
            <w:r w:rsidRPr="006C6D24">
              <w:rPr>
                <w:sz w:val="24"/>
                <w:lang w:val="ru-RU"/>
              </w:rPr>
              <w:t>Чтение</w:t>
            </w:r>
            <w:r w:rsidRPr="006C6D24">
              <w:rPr>
                <w:spacing w:val="-4"/>
                <w:sz w:val="24"/>
                <w:lang w:val="ru-RU"/>
              </w:rPr>
              <w:t xml:space="preserve"> </w:t>
            </w:r>
            <w:r w:rsidRPr="006C6D24">
              <w:rPr>
                <w:sz w:val="24"/>
                <w:lang w:val="ru-RU"/>
              </w:rPr>
              <w:t>молча</w:t>
            </w:r>
            <w:r w:rsidRPr="006C6D24">
              <w:rPr>
                <w:spacing w:val="-4"/>
                <w:sz w:val="24"/>
                <w:lang w:val="ru-RU"/>
              </w:rPr>
              <w:t xml:space="preserve"> </w:t>
            </w:r>
            <w:r w:rsidRPr="006C6D24">
              <w:rPr>
                <w:sz w:val="24"/>
                <w:lang w:val="ru-RU"/>
              </w:rPr>
              <w:t>(про</w:t>
            </w:r>
            <w:r w:rsidRPr="006C6D24">
              <w:rPr>
                <w:spacing w:val="-2"/>
                <w:sz w:val="24"/>
                <w:lang w:val="ru-RU"/>
              </w:rPr>
              <w:t xml:space="preserve"> </w:t>
            </w:r>
            <w:r w:rsidRPr="006C6D24">
              <w:rPr>
                <w:sz w:val="24"/>
                <w:lang w:val="ru-RU"/>
              </w:rPr>
              <w:t>себя)</w:t>
            </w:r>
            <w:r w:rsidRPr="006C6D24">
              <w:rPr>
                <w:spacing w:val="-2"/>
                <w:sz w:val="24"/>
                <w:lang w:val="ru-RU"/>
              </w:rPr>
              <w:t xml:space="preserve"> </w:t>
            </w:r>
            <w:r w:rsidRPr="006C6D24">
              <w:rPr>
                <w:sz w:val="24"/>
                <w:lang w:val="ru-RU"/>
              </w:rPr>
              <w:t>небольших</w:t>
            </w:r>
            <w:r w:rsidRPr="006C6D24">
              <w:rPr>
                <w:spacing w:val="-2"/>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объёму</w:t>
            </w:r>
            <w:r w:rsidRPr="006C6D24">
              <w:rPr>
                <w:spacing w:val="-57"/>
                <w:sz w:val="24"/>
                <w:lang w:val="ru-RU"/>
              </w:rPr>
              <w:t xml:space="preserve"> </w:t>
            </w:r>
            <w:r w:rsidRPr="006C6D24">
              <w:rPr>
                <w:sz w:val="24"/>
                <w:lang w:val="ru-RU"/>
              </w:rPr>
              <w:t>сказок о животных: «Петушок и бобовое</w:t>
            </w:r>
            <w:r w:rsidRPr="006C6D24">
              <w:rPr>
                <w:spacing w:val="1"/>
                <w:sz w:val="24"/>
                <w:lang w:val="ru-RU"/>
              </w:rPr>
              <w:t xml:space="preserve"> </w:t>
            </w:r>
            <w:r w:rsidRPr="006C6D24">
              <w:rPr>
                <w:sz w:val="24"/>
                <w:lang w:val="ru-RU"/>
              </w:rPr>
              <w:t>зёрнышко»,</w:t>
            </w:r>
            <w:r w:rsidRPr="006C6D24">
              <w:rPr>
                <w:spacing w:val="-1"/>
                <w:sz w:val="24"/>
                <w:lang w:val="ru-RU"/>
              </w:rPr>
              <w:t xml:space="preserve"> </w:t>
            </w:r>
            <w:r w:rsidRPr="006C6D24">
              <w:rPr>
                <w:sz w:val="24"/>
                <w:lang w:val="ru-RU"/>
              </w:rPr>
              <w:t>«Журавль</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цапля»,</w:t>
            </w:r>
            <w:r w:rsidRPr="006C6D24">
              <w:rPr>
                <w:spacing w:val="2"/>
                <w:sz w:val="24"/>
                <w:lang w:val="ru-RU"/>
              </w:rPr>
              <w:t xml:space="preserve"> </w:t>
            </w:r>
            <w:r w:rsidRPr="006C6D24">
              <w:rPr>
                <w:sz w:val="24"/>
                <w:lang w:val="ru-RU"/>
              </w:rPr>
              <w:t>«Лиса</w:t>
            </w:r>
            <w:r w:rsidRPr="006C6D24">
              <w:rPr>
                <w:spacing w:val="-2"/>
                <w:sz w:val="24"/>
                <w:lang w:val="ru-RU"/>
              </w:rPr>
              <w:t xml:space="preserve"> </w:t>
            </w:r>
            <w:r w:rsidRPr="006C6D24">
              <w:rPr>
                <w:sz w:val="24"/>
                <w:lang w:val="ru-RU"/>
              </w:rPr>
              <w:t>и</w:t>
            </w:r>
          </w:p>
          <w:p w:rsidR="006C6D24" w:rsidRPr="006C6D24" w:rsidRDefault="006C6D24">
            <w:pPr>
              <w:spacing w:line="270" w:lineRule="atLeast"/>
              <w:ind w:right="384"/>
              <w:rPr>
                <w:sz w:val="24"/>
                <w:lang w:val="ru-RU"/>
              </w:rPr>
            </w:pPr>
            <w:r w:rsidRPr="006C6D24">
              <w:rPr>
                <w:sz w:val="24"/>
                <w:lang w:val="ru-RU"/>
              </w:rPr>
              <w:t>журавль», «Заячья избушка», «Зимовье</w:t>
            </w:r>
            <w:r w:rsidRPr="006C6D24">
              <w:rPr>
                <w:spacing w:val="1"/>
                <w:sz w:val="24"/>
                <w:lang w:val="ru-RU"/>
              </w:rPr>
              <w:t xml:space="preserve"> </w:t>
            </w:r>
            <w:r w:rsidRPr="006C6D24">
              <w:rPr>
                <w:sz w:val="24"/>
                <w:lang w:val="ru-RU"/>
              </w:rPr>
              <w:t>зверей», «Лисичка-сестричка и серый волк»</w:t>
            </w:r>
            <w:r w:rsidRPr="006C6D24">
              <w:rPr>
                <w:spacing w:val="-57"/>
                <w:sz w:val="24"/>
                <w:lang w:val="ru-RU"/>
              </w:rPr>
              <w:t xml:space="preserve"> </w:t>
            </w:r>
            <w:r w:rsidRPr="006C6D24">
              <w:rPr>
                <w:sz w:val="24"/>
                <w:lang w:val="ru-RU"/>
              </w:rPr>
              <w:t>(1—2</w:t>
            </w:r>
            <w:r w:rsidRPr="006C6D24">
              <w:rPr>
                <w:spacing w:val="-1"/>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выбору).</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и</w:t>
            </w:r>
            <w:r>
              <w:rPr>
                <w:spacing w:val="-2"/>
                <w:sz w:val="24"/>
              </w:rPr>
              <w:t xml:space="preserve"> </w:t>
            </w:r>
            <w:r>
              <w:rPr>
                <w:sz w:val="24"/>
              </w:rPr>
              <w:t>выразительное</w:t>
            </w:r>
            <w:r>
              <w:rPr>
                <w:spacing w:val="-3"/>
                <w:sz w:val="24"/>
              </w:rPr>
              <w:t xml:space="preserve"> </w:t>
            </w:r>
            <w:r>
              <w:rPr>
                <w:sz w:val="24"/>
              </w:rPr>
              <w:t>чтение</w:t>
            </w:r>
            <w:r>
              <w:rPr>
                <w:spacing w:val="-3"/>
                <w:sz w:val="24"/>
              </w:rPr>
              <w:t xml:space="preserve"> </w:t>
            </w:r>
            <w:r>
              <w:rPr>
                <w:sz w:val="24"/>
              </w:rPr>
              <w:t>диалогов.</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19"/>
              <w:rPr>
                <w:sz w:val="24"/>
                <w:lang w:val="ru-RU"/>
              </w:rPr>
            </w:pPr>
            <w:r w:rsidRPr="006C6D24">
              <w:rPr>
                <w:sz w:val="24"/>
                <w:lang w:val="ru-RU"/>
              </w:rPr>
              <w:t>Контроль восприятия произведения,</w:t>
            </w:r>
            <w:r w:rsidRPr="006C6D24">
              <w:rPr>
                <w:spacing w:val="1"/>
                <w:sz w:val="24"/>
                <w:lang w:val="ru-RU"/>
              </w:rPr>
              <w:t xml:space="preserve"> </w:t>
            </w:r>
            <w:r w:rsidRPr="006C6D24">
              <w:rPr>
                <w:sz w:val="24"/>
                <w:lang w:val="ru-RU"/>
              </w:rPr>
              <w:t>прочитанного молча (про себя): ответы на</w:t>
            </w:r>
            <w:r w:rsidRPr="006C6D24">
              <w:rPr>
                <w:spacing w:val="1"/>
                <w:sz w:val="24"/>
                <w:lang w:val="ru-RU"/>
              </w:rPr>
              <w:t xml:space="preserve"> </w:t>
            </w:r>
            <w:r w:rsidRPr="006C6D24">
              <w:rPr>
                <w:sz w:val="24"/>
                <w:lang w:val="ru-RU"/>
              </w:rPr>
              <w:t>вопросы</w:t>
            </w:r>
            <w:r w:rsidRPr="006C6D24">
              <w:rPr>
                <w:spacing w:val="-3"/>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фактическому</w:t>
            </w:r>
            <w:r w:rsidRPr="006C6D24">
              <w:rPr>
                <w:spacing w:val="-2"/>
                <w:sz w:val="24"/>
                <w:lang w:val="ru-RU"/>
              </w:rPr>
              <w:t xml:space="preserve"> </w:t>
            </w:r>
            <w:r w:rsidRPr="006C6D24">
              <w:rPr>
                <w:sz w:val="24"/>
                <w:lang w:val="ru-RU"/>
              </w:rPr>
              <w:t>содержанию</w:t>
            </w:r>
            <w:r w:rsidRPr="006C6D24">
              <w:rPr>
                <w:spacing w:val="-3"/>
                <w:sz w:val="24"/>
                <w:lang w:val="ru-RU"/>
              </w:rPr>
              <w:t xml:space="preserve"> </w:t>
            </w:r>
            <w:r w:rsidRPr="006C6D24">
              <w:rPr>
                <w:sz w:val="24"/>
                <w:lang w:val="ru-RU"/>
              </w:rPr>
              <w:t>текста.</w:t>
            </w:r>
            <w:r w:rsidRPr="006C6D24">
              <w:rPr>
                <w:spacing w:val="-57"/>
                <w:sz w:val="24"/>
                <w:lang w:val="ru-RU"/>
              </w:rPr>
              <w:t xml:space="preserve"> </w:t>
            </w:r>
            <w:r w:rsidRPr="006C6D24">
              <w:rPr>
                <w:sz w:val="24"/>
                <w:lang w:val="ru-RU"/>
              </w:rPr>
              <w:t>Сравнение</w:t>
            </w:r>
            <w:r w:rsidRPr="006C6D24">
              <w:rPr>
                <w:spacing w:val="4"/>
                <w:sz w:val="24"/>
                <w:lang w:val="ru-RU"/>
              </w:rPr>
              <w:t xml:space="preserve"> </w:t>
            </w:r>
            <w:r w:rsidRPr="006C6D24">
              <w:rPr>
                <w:sz w:val="24"/>
                <w:lang w:val="ru-RU"/>
              </w:rPr>
              <w:t>сказок</w:t>
            </w:r>
            <w:r w:rsidRPr="006C6D24">
              <w:rPr>
                <w:spacing w:val="6"/>
                <w:sz w:val="24"/>
                <w:lang w:val="ru-RU"/>
              </w:rPr>
              <w:t xml:space="preserve"> </w:t>
            </w:r>
            <w:r w:rsidRPr="006C6D24">
              <w:rPr>
                <w:sz w:val="24"/>
                <w:lang w:val="ru-RU"/>
              </w:rPr>
              <w:t>о</w:t>
            </w:r>
            <w:r w:rsidRPr="006C6D24">
              <w:rPr>
                <w:spacing w:val="5"/>
                <w:sz w:val="24"/>
                <w:lang w:val="ru-RU"/>
              </w:rPr>
              <w:t xml:space="preserve"> </w:t>
            </w:r>
            <w:r w:rsidRPr="006C6D24">
              <w:rPr>
                <w:sz w:val="24"/>
                <w:lang w:val="ru-RU"/>
              </w:rPr>
              <w:t>животных</w:t>
            </w:r>
            <w:r w:rsidRPr="006C6D24">
              <w:rPr>
                <w:spacing w:val="6"/>
                <w:sz w:val="24"/>
                <w:lang w:val="ru-RU"/>
              </w:rPr>
              <w:t xml:space="preserve"> </w:t>
            </w:r>
            <w:r w:rsidRPr="006C6D24">
              <w:rPr>
                <w:sz w:val="24"/>
                <w:lang w:val="ru-RU"/>
              </w:rPr>
              <w:t>народов</w:t>
            </w:r>
            <w:r w:rsidRPr="006C6D24">
              <w:rPr>
                <w:spacing w:val="1"/>
                <w:sz w:val="24"/>
                <w:lang w:val="ru-RU"/>
              </w:rPr>
              <w:t xml:space="preserve"> </w:t>
            </w:r>
            <w:r w:rsidRPr="006C6D24">
              <w:rPr>
                <w:sz w:val="24"/>
                <w:lang w:val="ru-RU"/>
              </w:rPr>
              <w:t>России:</w:t>
            </w:r>
            <w:r w:rsidRPr="006C6D24">
              <w:rPr>
                <w:spacing w:val="-1"/>
                <w:sz w:val="24"/>
                <w:lang w:val="ru-RU"/>
              </w:rPr>
              <w:t xml:space="preserve"> </w:t>
            </w:r>
            <w:r w:rsidRPr="006C6D24">
              <w:rPr>
                <w:sz w:val="24"/>
                <w:lang w:val="ru-RU"/>
              </w:rPr>
              <w:t>тема, основная идея, герои.</w:t>
            </w:r>
          </w:p>
          <w:p w:rsidR="006C6D24" w:rsidRPr="006C6D24" w:rsidRDefault="006C6D24">
            <w:pPr>
              <w:ind w:right="611"/>
              <w:rPr>
                <w:sz w:val="24"/>
                <w:lang w:val="ru-RU"/>
              </w:rPr>
            </w:pPr>
            <w:r w:rsidRPr="006C6D24">
              <w:rPr>
                <w:sz w:val="24"/>
                <w:lang w:val="ru-RU"/>
              </w:rPr>
              <w:t>Слушание сказок, различение бытовой и</w:t>
            </w:r>
            <w:r w:rsidRPr="006C6D24">
              <w:rPr>
                <w:spacing w:val="1"/>
                <w:sz w:val="24"/>
                <w:lang w:val="ru-RU"/>
              </w:rPr>
              <w:t xml:space="preserve"> </w:t>
            </w:r>
            <w:r w:rsidRPr="006C6D24">
              <w:rPr>
                <w:sz w:val="24"/>
                <w:lang w:val="ru-RU"/>
              </w:rPr>
              <w:t>волшебной сказок, характеристика</w:t>
            </w:r>
            <w:r w:rsidRPr="006C6D24">
              <w:rPr>
                <w:spacing w:val="1"/>
                <w:sz w:val="24"/>
                <w:lang w:val="ru-RU"/>
              </w:rPr>
              <w:t xml:space="preserve"> </w:t>
            </w:r>
            <w:r w:rsidRPr="006C6D24">
              <w:rPr>
                <w:sz w:val="24"/>
                <w:lang w:val="ru-RU"/>
              </w:rPr>
              <w:t>особенностей</w:t>
            </w:r>
            <w:r w:rsidRPr="006C6D24">
              <w:rPr>
                <w:spacing w:val="-1"/>
                <w:sz w:val="24"/>
                <w:lang w:val="ru-RU"/>
              </w:rPr>
              <w:t xml:space="preserve"> </w:t>
            </w:r>
            <w:r w:rsidRPr="006C6D24">
              <w:rPr>
                <w:sz w:val="24"/>
                <w:lang w:val="ru-RU"/>
              </w:rPr>
              <w:t>каждой</w:t>
            </w:r>
            <w:r w:rsidRPr="006C6D24">
              <w:rPr>
                <w:spacing w:val="-3"/>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примере</w:t>
            </w:r>
            <w:r w:rsidRPr="006C6D24">
              <w:rPr>
                <w:spacing w:val="-4"/>
                <w:sz w:val="24"/>
                <w:lang w:val="ru-RU"/>
              </w:rPr>
              <w:t xml:space="preserve"> </w:t>
            </w:r>
            <w:r w:rsidRPr="006C6D24">
              <w:rPr>
                <w:sz w:val="24"/>
                <w:lang w:val="ru-RU"/>
              </w:rPr>
              <w:t>сказок:</w:t>
            </w:r>
          </w:p>
          <w:p w:rsidR="006C6D24" w:rsidRPr="006C6D24" w:rsidRDefault="006C6D24">
            <w:pPr>
              <w:rPr>
                <w:sz w:val="24"/>
                <w:lang w:val="ru-RU"/>
              </w:rPr>
            </w:pPr>
            <w:r w:rsidRPr="006C6D24">
              <w:rPr>
                <w:sz w:val="24"/>
                <w:lang w:val="ru-RU"/>
              </w:rPr>
              <w:t>«Каша</w:t>
            </w:r>
            <w:r w:rsidRPr="006C6D24">
              <w:rPr>
                <w:spacing w:val="-3"/>
                <w:sz w:val="24"/>
                <w:lang w:val="ru-RU"/>
              </w:rPr>
              <w:t xml:space="preserve"> </w:t>
            </w:r>
            <w:r w:rsidRPr="006C6D24">
              <w:rPr>
                <w:sz w:val="24"/>
                <w:lang w:val="ru-RU"/>
              </w:rPr>
              <w:t>из</w:t>
            </w:r>
            <w:r w:rsidRPr="006C6D24">
              <w:rPr>
                <w:spacing w:val="-1"/>
                <w:sz w:val="24"/>
                <w:lang w:val="ru-RU"/>
              </w:rPr>
              <w:t xml:space="preserve"> </w:t>
            </w:r>
            <w:r w:rsidRPr="006C6D24">
              <w:rPr>
                <w:sz w:val="24"/>
                <w:lang w:val="ru-RU"/>
              </w:rPr>
              <w:t>топора»,</w:t>
            </w:r>
            <w:r w:rsidRPr="006C6D24">
              <w:rPr>
                <w:spacing w:val="-1"/>
                <w:sz w:val="24"/>
                <w:lang w:val="ru-RU"/>
              </w:rPr>
              <w:t xml:space="preserve"> </w:t>
            </w:r>
            <w:r w:rsidRPr="006C6D24">
              <w:rPr>
                <w:sz w:val="24"/>
                <w:lang w:val="ru-RU"/>
              </w:rPr>
              <w:t>«У</w:t>
            </w:r>
            <w:r w:rsidRPr="006C6D24">
              <w:rPr>
                <w:spacing w:val="-1"/>
                <w:sz w:val="24"/>
                <w:lang w:val="ru-RU"/>
              </w:rPr>
              <w:t xml:space="preserve"> </w:t>
            </w:r>
            <w:r w:rsidRPr="006C6D24">
              <w:rPr>
                <w:sz w:val="24"/>
                <w:lang w:val="ru-RU"/>
              </w:rPr>
              <w:t>страха</w:t>
            </w:r>
            <w:r w:rsidRPr="006C6D24">
              <w:rPr>
                <w:spacing w:val="-4"/>
                <w:sz w:val="24"/>
                <w:lang w:val="ru-RU"/>
              </w:rPr>
              <w:t xml:space="preserve"> </w:t>
            </w:r>
            <w:r w:rsidRPr="006C6D24">
              <w:rPr>
                <w:sz w:val="24"/>
                <w:lang w:val="ru-RU"/>
              </w:rPr>
              <w:t>глаза</w:t>
            </w:r>
            <w:r w:rsidRPr="006C6D24">
              <w:rPr>
                <w:spacing w:val="-2"/>
                <w:sz w:val="24"/>
                <w:lang w:val="ru-RU"/>
              </w:rPr>
              <w:t xml:space="preserve"> </w:t>
            </w:r>
            <w:r w:rsidRPr="006C6D24">
              <w:rPr>
                <w:sz w:val="24"/>
                <w:lang w:val="ru-RU"/>
              </w:rPr>
              <w:t>велики»,</w:t>
            </w:r>
          </w:p>
          <w:p w:rsidR="006C6D24" w:rsidRPr="006C6D24" w:rsidRDefault="006C6D24">
            <w:pPr>
              <w:ind w:right="210"/>
              <w:rPr>
                <w:sz w:val="24"/>
                <w:lang w:val="ru-RU"/>
              </w:rPr>
            </w:pPr>
            <w:r w:rsidRPr="006C6D24">
              <w:rPr>
                <w:sz w:val="24"/>
                <w:lang w:val="ru-RU"/>
              </w:rPr>
              <w:t>«Снегурочка», «Сестрица Алёнушка и братец</w:t>
            </w:r>
            <w:r w:rsidRPr="006C6D24">
              <w:rPr>
                <w:spacing w:val="-57"/>
                <w:sz w:val="24"/>
                <w:lang w:val="ru-RU"/>
              </w:rPr>
              <w:t xml:space="preserve"> </w:t>
            </w:r>
            <w:r w:rsidRPr="006C6D24">
              <w:rPr>
                <w:sz w:val="24"/>
                <w:lang w:val="ru-RU"/>
              </w:rPr>
              <w:t>Иванушка», «Не плюй в колодец —</w:t>
            </w:r>
            <w:r w:rsidRPr="006C6D24">
              <w:rPr>
                <w:spacing w:val="1"/>
                <w:sz w:val="24"/>
                <w:lang w:val="ru-RU"/>
              </w:rPr>
              <w:t xml:space="preserve"> </w:t>
            </w:r>
            <w:r w:rsidRPr="006C6D24">
              <w:rPr>
                <w:sz w:val="24"/>
                <w:lang w:val="ru-RU"/>
              </w:rPr>
              <w:t>пригодится воды напиться», «Гуси-лебеди»</w:t>
            </w:r>
            <w:r w:rsidRPr="006C6D24">
              <w:rPr>
                <w:spacing w:val="1"/>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p>
          <w:p w:rsidR="006C6D24" w:rsidRPr="006C6D24" w:rsidRDefault="006C6D24">
            <w:pPr>
              <w:ind w:right="1067"/>
              <w:rPr>
                <w:sz w:val="24"/>
                <w:lang w:val="ru-RU"/>
              </w:rPr>
            </w:pPr>
            <w:r w:rsidRPr="006C6D24">
              <w:rPr>
                <w:sz w:val="24"/>
                <w:lang w:val="ru-RU"/>
              </w:rPr>
              <w:t>Анализ структуры сказки: выделение</w:t>
            </w:r>
            <w:r w:rsidRPr="006C6D24">
              <w:rPr>
                <w:spacing w:val="-57"/>
                <w:sz w:val="24"/>
                <w:lang w:val="ru-RU"/>
              </w:rPr>
              <w:t xml:space="preserve"> </w:t>
            </w:r>
            <w:r w:rsidRPr="006C6D24">
              <w:rPr>
                <w:sz w:val="24"/>
                <w:lang w:val="ru-RU"/>
              </w:rPr>
              <w:t>присказки,</w:t>
            </w:r>
            <w:r w:rsidRPr="006C6D24">
              <w:rPr>
                <w:spacing w:val="-1"/>
                <w:sz w:val="24"/>
                <w:lang w:val="ru-RU"/>
              </w:rPr>
              <w:t xml:space="preserve"> </w:t>
            </w:r>
            <w:r w:rsidRPr="006C6D24">
              <w:rPr>
                <w:sz w:val="24"/>
                <w:lang w:val="ru-RU"/>
              </w:rPr>
              <w:t>нахождение завязки.</w:t>
            </w:r>
          </w:p>
          <w:p w:rsidR="006C6D24" w:rsidRPr="006C6D24" w:rsidRDefault="006C6D24">
            <w:pPr>
              <w:ind w:right="705"/>
              <w:rPr>
                <w:sz w:val="24"/>
                <w:lang w:val="ru-RU"/>
              </w:rPr>
            </w:pPr>
            <w:r w:rsidRPr="006C6D24">
              <w:rPr>
                <w:sz w:val="24"/>
                <w:lang w:val="ru-RU"/>
              </w:rPr>
              <w:t>Сравнение</w:t>
            </w:r>
            <w:r w:rsidRPr="006C6D24">
              <w:rPr>
                <w:spacing w:val="-4"/>
                <w:sz w:val="24"/>
                <w:lang w:val="ru-RU"/>
              </w:rPr>
              <w:t xml:space="preserve"> </w:t>
            </w:r>
            <w:r w:rsidRPr="006C6D24">
              <w:rPr>
                <w:sz w:val="24"/>
                <w:lang w:val="ru-RU"/>
              </w:rPr>
              <w:t>героев</w:t>
            </w:r>
            <w:r w:rsidRPr="006C6D24">
              <w:rPr>
                <w:spacing w:val="-4"/>
                <w:sz w:val="24"/>
                <w:lang w:val="ru-RU"/>
              </w:rPr>
              <w:t xml:space="preserve"> </w:t>
            </w:r>
            <w:r w:rsidRPr="006C6D24">
              <w:rPr>
                <w:sz w:val="24"/>
                <w:lang w:val="ru-RU"/>
              </w:rPr>
              <w:t>бытовых</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волшебных</w:t>
            </w:r>
            <w:r w:rsidRPr="006C6D24">
              <w:rPr>
                <w:spacing w:val="-57"/>
                <w:sz w:val="24"/>
                <w:lang w:val="ru-RU"/>
              </w:rPr>
              <w:t xml:space="preserve"> </w:t>
            </w:r>
            <w:r w:rsidRPr="006C6D24">
              <w:rPr>
                <w:sz w:val="24"/>
                <w:lang w:val="ru-RU"/>
              </w:rPr>
              <w:t>сказок,</w:t>
            </w:r>
            <w:r w:rsidRPr="006C6D24">
              <w:rPr>
                <w:spacing w:val="-1"/>
                <w:sz w:val="24"/>
                <w:lang w:val="ru-RU"/>
              </w:rPr>
              <w:t xml:space="preserve"> </w:t>
            </w:r>
            <w:r w:rsidRPr="006C6D24">
              <w:rPr>
                <w:sz w:val="24"/>
                <w:lang w:val="ru-RU"/>
              </w:rPr>
              <w:t>нахождение</w:t>
            </w:r>
          </w:p>
          <w:p w:rsidR="006C6D24" w:rsidRPr="006C6D24" w:rsidRDefault="006C6D24">
            <w:pPr>
              <w:ind w:right="685"/>
              <w:rPr>
                <w:sz w:val="24"/>
                <w:lang w:val="ru-RU"/>
              </w:rPr>
            </w:pPr>
            <w:r w:rsidRPr="006C6D24">
              <w:rPr>
                <w:sz w:val="24"/>
                <w:lang w:val="ru-RU"/>
              </w:rPr>
              <w:t>Работа с текстом сказок: определение</w:t>
            </w:r>
            <w:r w:rsidRPr="006C6D24">
              <w:rPr>
                <w:spacing w:val="1"/>
                <w:sz w:val="24"/>
                <w:lang w:val="ru-RU"/>
              </w:rPr>
              <w:t xml:space="preserve"> </w:t>
            </w:r>
            <w:r w:rsidRPr="006C6D24">
              <w:rPr>
                <w:sz w:val="24"/>
                <w:lang w:val="ru-RU"/>
              </w:rPr>
              <w:t>последовательности событий, выделение</w:t>
            </w:r>
            <w:r w:rsidRPr="006C6D24">
              <w:rPr>
                <w:spacing w:val="-57"/>
                <w:sz w:val="24"/>
                <w:lang w:val="ru-RU"/>
              </w:rPr>
              <w:t xml:space="preserve"> </w:t>
            </w:r>
            <w:r w:rsidRPr="006C6D24">
              <w:rPr>
                <w:sz w:val="24"/>
                <w:lang w:val="ru-RU"/>
              </w:rPr>
              <w:t>опорных слов, составление плана</w:t>
            </w:r>
            <w:r w:rsidRPr="006C6D24">
              <w:rPr>
                <w:spacing w:val="1"/>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(номинативный).</w:t>
            </w:r>
          </w:p>
          <w:p w:rsidR="006C6D24" w:rsidRPr="006C6D24" w:rsidRDefault="006C6D24">
            <w:pPr>
              <w:spacing w:before="1"/>
              <w:ind w:right="417"/>
              <w:rPr>
                <w:sz w:val="24"/>
                <w:lang w:val="ru-RU"/>
              </w:rPr>
            </w:pPr>
            <w:r w:rsidRPr="006C6D24">
              <w:rPr>
                <w:sz w:val="24"/>
                <w:lang w:val="ru-RU"/>
              </w:rPr>
              <w:t>Пересказ (устно) текста произведения</w:t>
            </w:r>
            <w:r w:rsidRPr="006C6D24">
              <w:rPr>
                <w:spacing w:val="1"/>
                <w:sz w:val="24"/>
                <w:lang w:val="ru-RU"/>
              </w:rPr>
              <w:t xml:space="preserve"> </w:t>
            </w:r>
            <w:r w:rsidRPr="006C6D24">
              <w:rPr>
                <w:sz w:val="24"/>
                <w:lang w:val="ru-RU"/>
              </w:rPr>
              <w:t>подробно (с учётом всех сюжетных линий).</w:t>
            </w:r>
            <w:r w:rsidRPr="006C6D24">
              <w:rPr>
                <w:spacing w:val="-57"/>
                <w:sz w:val="24"/>
                <w:lang w:val="ru-RU"/>
              </w:rPr>
              <w:t xml:space="preserve"> </w:t>
            </w:r>
            <w:r w:rsidRPr="006C6D24">
              <w:rPr>
                <w:sz w:val="24"/>
                <w:lang w:val="ru-RU"/>
              </w:rPr>
              <w:t>Задание на поисковое выборочное чтение:</w:t>
            </w:r>
            <w:r w:rsidRPr="006C6D24">
              <w:rPr>
                <w:spacing w:val="1"/>
                <w:sz w:val="24"/>
                <w:lang w:val="ru-RU"/>
              </w:rPr>
              <w:t xml:space="preserve"> </w:t>
            </w:r>
            <w:r w:rsidRPr="006C6D24">
              <w:rPr>
                <w:sz w:val="24"/>
                <w:lang w:val="ru-RU"/>
              </w:rPr>
              <w:t>нахождение</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тексте</w:t>
            </w:r>
            <w:r w:rsidRPr="006C6D24">
              <w:rPr>
                <w:spacing w:val="-2"/>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национальных</w:t>
            </w:r>
          </w:p>
          <w:p w:rsidR="006C6D24" w:rsidRPr="006C6D24" w:rsidRDefault="006C6D24">
            <w:pPr>
              <w:ind w:right="214"/>
              <w:rPr>
                <w:sz w:val="24"/>
                <w:lang w:val="ru-RU"/>
              </w:rPr>
            </w:pPr>
            <w:r w:rsidRPr="006C6D24">
              <w:rPr>
                <w:sz w:val="24"/>
                <w:lang w:val="ru-RU"/>
              </w:rPr>
              <w:t>особенностей (например, имя героя, название</w:t>
            </w:r>
            <w:r w:rsidRPr="006C6D24">
              <w:rPr>
                <w:spacing w:val="-57"/>
                <w:sz w:val="24"/>
                <w:lang w:val="ru-RU"/>
              </w:rPr>
              <w:t xml:space="preserve"> </w:t>
            </w:r>
            <w:r w:rsidRPr="006C6D24">
              <w:rPr>
                <w:sz w:val="24"/>
                <w:lang w:val="ru-RU"/>
              </w:rPr>
              <w:t>жилища,</w:t>
            </w:r>
            <w:r w:rsidRPr="006C6D24">
              <w:rPr>
                <w:spacing w:val="-1"/>
                <w:sz w:val="24"/>
                <w:lang w:val="ru-RU"/>
              </w:rPr>
              <w:t xml:space="preserve"> </w:t>
            </w:r>
            <w:r w:rsidRPr="006C6D24">
              <w:rPr>
                <w:sz w:val="24"/>
                <w:lang w:val="ru-RU"/>
              </w:rPr>
              <w:t>предметов одежды и т. д.).</w:t>
            </w:r>
          </w:p>
          <w:p w:rsidR="006C6D24" w:rsidRPr="006C6D24" w:rsidRDefault="006C6D24">
            <w:pPr>
              <w:ind w:right="547"/>
              <w:rPr>
                <w:sz w:val="24"/>
                <w:lang w:val="ru-RU"/>
              </w:rPr>
            </w:pPr>
            <w:r w:rsidRPr="006C6D24">
              <w:rPr>
                <w:sz w:val="24"/>
                <w:lang w:val="ru-RU"/>
              </w:rPr>
              <w:t>Например, «Хитрая лиса» (корякская</w:t>
            </w:r>
            <w:r w:rsidRPr="006C6D24">
              <w:rPr>
                <w:spacing w:val="1"/>
                <w:sz w:val="24"/>
                <w:lang w:val="ru-RU"/>
              </w:rPr>
              <w:t xml:space="preserve"> </w:t>
            </w:r>
            <w:r w:rsidRPr="006C6D24">
              <w:rPr>
                <w:sz w:val="24"/>
                <w:lang w:val="ru-RU"/>
              </w:rPr>
              <w:t>народная</w:t>
            </w:r>
            <w:r w:rsidRPr="006C6D24">
              <w:rPr>
                <w:spacing w:val="-5"/>
                <w:sz w:val="24"/>
                <w:lang w:val="ru-RU"/>
              </w:rPr>
              <w:t xml:space="preserve"> </w:t>
            </w:r>
            <w:r w:rsidRPr="006C6D24">
              <w:rPr>
                <w:sz w:val="24"/>
                <w:lang w:val="ru-RU"/>
              </w:rPr>
              <w:t>сказка),</w:t>
            </w:r>
            <w:r w:rsidRPr="006C6D24">
              <w:rPr>
                <w:spacing w:val="-5"/>
                <w:sz w:val="24"/>
                <w:lang w:val="ru-RU"/>
              </w:rPr>
              <w:t xml:space="preserve"> </w:t>
            </w:r>
            <w:r w:rsidRPr="006C6D24">
              <w:rPr>
                <w:sz w:val="24"/>
                <w:lang w:val="ru-RU"/>
              </w:rPr>
              <w:t>«Три</w:t>
            </w:r>
            <w:r w:rsidRPr="006C6D24">
              <w:rPr>
                <w:spacing w:val="-6"/>
                <w:sz w:val="24"/>
                <w:lang w:val="ru-RU"/>
              </w:rPr>
              <w:t xml:space="preserve"> </w:t>
            </w:r>
            <w:r w:rsidRPr="006C6D24">
              <w:rPr>
                <w:sz w:val="24"/>
                <w:lang w:val="ru-RU"/>
              </w:rPr>
              <w:t>сестры»</w:t>
            </w:r>
            <w:r w:rsidRPr="006C6D24">
              <w:rPr>
                <w:spacing w:val="-3"/>
                <w:sz w:val="24"/>
                <w:lang w:val="ru-RU"/>
              </w:rPr>
              <w:t xml:space="preserve"> </w:t>
            </w:r>
            <w:r w:rsidRPr="006C6D24">
              <w:rPr>
                <w:sz w:val="24"/>
                <w:lang w:val="ru-RU"/>
              </w:rPr>
              <w:t>(татарская</w:t>
            </w:r>
            <w:r w:rsidRPr="006C6D24">
              <w:rPr>
                <w:spacing w:val="-57"/>
                <w:sz w:val="24"/>
                <w:lang w:val="ru-RU"/>
              </w:rPr>
              <w:t xml:space="preserve"> </w:t>
            </w:r>
            <w:r w:rsidRPr="006C6D24">
              <w:rPr>
                <w:sz w:val="24"/>
                <w:lang w:val="ru-RU"/>
              </w:rPr>
              <w:t>народная сказка), «Мышь и воробей»</w:t>
            </w:r>
            <w:r w:rsidRPr="006C6D24">
              <w:rPr>
                <w:spacing w:val="1"/>
                <w:sz w:val="24"/>
                <w:lang w:val="ru-RU"/>
              </w:rPr>
              <w:t xml:space="preserve"> </w:t>
            </w:r>
            <w:r w:rsidRPr="006C6D24">
              <w:rPr>
                <w:sz w:val="24"/>
                <w:lang w:val="ru-RU"/>
              </w:rPr>
              <w:t>(удмуртская народная сказка), «Айога»</w:t>
            </w:r>
            <w:r w:rsidRPr="006C6D24">
              <w:rPr>
                <w:spacing w:val="1"/>
                <w:sz w:val="24"/>
                <w:lang w:val="ru-RU"/>
              </w:rPr>
              <w:t xml:space="preserve"> </w:t>
            </w:r>
            <w:r w:rsidRPr="006C6D24">
              <w:rPr>
                <w:sz w:val="24"/>
                <w:lang w:val="ru-RU"/>
              </w:rPr>
              <w:t>(нанайская</w:t>
            </w:r>
            <w:r w:rsidRPr="006C6D24">
              <w:rPr>
                <w:spacing w:val="-1"/>
                <w:sz w:val="24"/>
                <w:lang w:val="ru-RU"/>
              </w:rPr>
              <w:t xml:space="preserve"> </w:t>
            </w:r>
            <w:r w:rsidRPr="006C6D24">
              <w:rPr>
                <w:sz w:val="24"/>
                <w:lang w:val="ru-RU"/>
              </w:rPr>
              <w:t>народная сказка),</w:t>
            </w:r>
          </w:p>
          <w:p w:rsidR="006C6D24" w:rsidRPr="006C6D24" w:rsidRDefault="006C6D24">
            <w:pPr>
              <w:ind w:right="694"/>
              <w:rPr>
                <w:sz w:val="24"/>
                <w:lang w:val="ru-RU"/>
              </w:rPr>
            </w:pPr>
            <w:r w:rsidRPr="006C6D24">
              <w:rPr>
                <w:sz w:val="24"/>
                <w:lang w:val="ru-RU"/>
              </w:rPr>
              <w:t>«Четыре</w:t>
            </w:r>
            <w:r w:rsidRPr="006C6D24">
              <w:rPr>
                <w:spacing w:val="-4"/>
                <w:sz w:val="24"/>
                <w:lang w:val="ru-RU"/>
              </w:rPr>
              <w:t xml:space="preserve"> </w:t>
            </w:r>
            <w:r w:rsidRPr="006C6D24">
              <w:rPr>
                <w:sz w:val="24"/>
                <w:lang w:val="ru-RU"/>
              </w:rPr>
              <w:t>ленивца»</w:t>
            </w:r>
            <w:r w:rsidRPr="006C6D24">
              <w:rPr>
                <w:spacing w:val="-3"/>
                <w:sz w:val="24"/>
                <w:lang w:val="ru-RU"/>
              </w:rPr>
              <w:t xml:space="preserve"> </w:t>
            </w:r>
            <w:r w:rsidRPr="006C6D24">
              <w:rPr>
                <w:sz w:val="24"/>
                <w:lang w:val="ru-RU"/>
              </w:rPr>
              <w:t>(мордовская</w:t>
            </w:r>
            <w:r w:rsidRPr="006C6D24">
              <w:rPr>
                <w:spacing w:val="-2"/>
                <w:sz w:val="24"/>
                <w:lang w:val="ru-RU"/>
              </w:rPr>
              <w:t xml:space="preserve"> </w:t>
            </w:r>
            <w:r w:rsidRPr="006C6D24">
              <w:rPr>
                <w:sz w:val="24"/>
                <w:lang w:val="ru-RU"/>
              </w:rPr>
              <w:t>народная</w:t>
            </w:r>
            <w:r w:rsidRPr="006C6D24">
              <w:rPr>
                <w:spacing w:val="-57"/>
                <w:sz w:val="24"/>
                <w:lang w:val="ru-RU"/>
              </w:rPr>
              <w:t xml:space="preserve"> </w:t>
            </w:r>
            <w:r w:rsidRPr="006C6D24">
              <w:rPr>
                <w:sz w:val="24"/>
                <w:lang w:val="ru-RU"/>
              </w:rPr>
              <w:t>сказка).</w:t>
            </w:r>
          </w:p>
          <w:p w:rsidR="006C6D24" w:rsidRDefault="006C6D24">
            <w:pPr>
              <w:spacing w:line="259" w:lineRule="exact"/>
              <w:rPr>
                <w:sz w:val="24"/>
              </w:rPr>
            </w:pPr>
            <w:r>
              <w:rPr>
                <w:sz w:val="24"/>
              </w:rPr>
              <w:t>Учебный</w:t>
            </w:r>
            <w:r>
              <w:rPr>
                <w:spacing w:val="-3"/>
                <w:sz w:val="24"/>
              </w:rPr>
              <w:t xml:space="preserve"> </w:t>
            </w:r>
            <w:r>
              <w:rPr>
                <w:sz w:val="24"/>
              </w:rPr>
              <w:t>диалог:</w:t>
            </w:r>
            <w:r>
              <w:rPr>
                <w:spacing w:val="-4"/>
                <w:sz w:val="24"/>
              </w:rPr>
              <w:t xml:space="preserve"> </w:t>
            </w:r>
            <w:r>
              <w:rPr>
                <w:sz w:val="24"/>
              </w:rPr>
              <w:t>обсуждение</w:t>
            </w:r>
            <w:r>
              <w:rPr>
                <w:spacing w:val="-4"/>
                <w:sz w:val="24"/>
              </w:rPr>
              <w:t xml:space="preserve"> </w:t>
            </w:r>
            <w:r>
              <w:rPr>
                <w:sz w:val="24"/>
              </w:rPr>
              <w:t>нравственно-</w:t>
            </w:r>
          </w:p>
        </w:tc>
        <w:tc>
          <w:tcPr>
            <w:tcW w:w="3058"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2207"/>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29"/>
              <w:rPr>
                <w:sz w:val="24"/>
                <w:lang w:val="ru-RU"/>
              </w:rPr>
            </w:pPr>
            <w:r w:rsidRPr="006C6D24">
              <w:rPr>
                <w:sz w:val="24"/>
                <w:lang w:val="ru-RU"/>
              </w:rPr>
              <w:t>этических</w:t>
            </w:r>
            <w:r w:rsidRPr="006C6D24">
              <w:rPr>
                <w:spacing w:val="-3"/>
                <w:sz w:val="24"/>
                <w:lang w:val="ru-RU"/>
              </w:rPr>
              <w:t xml:space="preserve"> </w:t>
            </w:r>
            <w:r w:rsidRPr="006C6D24">
              <w:rPr>
                <w:sz w:val="24"/>
                <w:lang w:val="ru-RU"/>
              </w:rPr>
              <w:t>понятий</w:t>
            </w:r>
            <w:r w:rsidRPr="006C6D24">
              <w:rPr>
                <w:spacing w:val="-2"/>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труде,</w:t>
            </w:r>
            <w:r w:rsidRPr="006C6D24">
              <w:rPr>
                <w:spacing w:val="-3"/>
                <w:sz w:val="24"/>
                <w:lang w:val="ru-RU"/>
              </w:rPr>
              <w:t xml:space="preserve"> </w:t>
            </w:r>
            <w:r w:rsidRPr="006C6D24">
              <w:rPr>
                <w:sz w:val="24"/>
                <w:lang w:val="ru-RU"/>
              </w:rPr>
              <w:t>дружбе,</w:t>
            </w:r>
            <w:r w:rsidRPr="006C6D24">
              <w:rPr>
                <w:spacing w:val="-2"/>
                <w:sz w:val="24"/>
                <w:lang w:val="ru-RU"/>
              </w:rPr>
              <w:t xml:space="preserve"> </w:t>
            </w:r>
            <w:r w:rsidRPr="006C6D24">
              <w:rPr>
                <w:sz w:val="24"/>
                <w:lang w:val="ru-RU"/>
              </w:rPr>
              <w:t>добре,</w:t>
            </w:r>
            <w:r w:rsidRPr="006C6D24">
              <w:rPr>
                <w:spacing w:val="-57"/>
                <w:sz w:val="24"/>
                <w:lang w:val="ru-RU"/>
              </w:rPr>
              <w:t xml:space="preserve"> </w:t>
            </w:r>
            <w:r w:rsidRPr="006C6D24">
              <w:rPr>
                <w:sz w:val="24"/>
                <w:lang w:val="ru-RU"/>
              </w:rPr>
              <w:t>семье) в</w:t>
            </w:r>
            <w:r w:rsidRPr="006C6D24">
              <w:rPr>
                <w:spacing w:val="-2"/>
                <w:sz w:val="24"/>
                <w:lang w:val="ru-RU"/>
              </w:rPr>
              <w:t xml:space="preserve"> </w:t>
            </w:r>
            <w:r w:rsidRPr="006C6D24">
              <w:rPr>
                <w:sz w:val="24"/>
                <w:lang w:val="ru-RU"/>
              </w:rPr>
              <w:t>фольклорных</w:t>
            </w:r>
            <w:r w:rsidRPr="006C6D24">
              <w:rPr>
                <w:spacing w:val="-3"/>
                <w:sz w:val="24"/>
                <w:lang w:val="ru-RU"/>
              </w:rPr>
              <w:t xml:space="preserve"> </w:t>
            </w:r>
            <w:r w:rsidRPr="006C6D24">
              <w:rPr>
                <w:sz w:val="24"/>
                <w:lang w:val="ru-RU"/>
              </w:rPr>
              <w:t>произведениях.</w:t>
            </w:r>
          </w:p>
          <w:p w:rsidR="006C6D24" w:rsidRPr="006C6D24" w:rsidRDefault="006C6D24">
            <w:pPr>
              <w:ind w:right="247"/>
              <w:rPr>
                <w:sz w:val="24"/>
                <w:lang w:val="ru-RU"/>
              </w:rPr>
            </w:pPr>
            <w:r w:rsidRPr="006C6D24">
              <w:rPr>
                <w:sz w:val="24"/>
                <w:lang w:val="ru-RU"/>
              </w:rPr>
              <w:t>Дифференцированная работа в группах:</w:t>
            </w:r>
            <w:r w:rsidRPr="006C6D24">
              <w:rPr>
                <w:spacing w:val="1"/>
                <w:sz w:val="24"/>
                <w:lang w:val="ru-RU"/>
              </w:rPr>
              <w:t xml:space="preserve"> </w:t>
            </w:r>
            <w:r w:rsidRPr="006C6D24">
              <w:rPr>
                <w:sz w:val="24"/>
                <w:lang w:val="ru-RU"/>
              </w:rPr>
              <w:t>составление сценария народной сказки,</w:t>
            </w:r>
            <w:r w:rsidRPr="006C6D24">
              <w:rPr>
                <w:spacing w:val="1"/>
                <w:sz w:val="24"/>
                <w:lang w:val="ru-RU"/>
              </w:rPr>
              <w:t xml:space="preserve"> </w:t>
            </w:r>
            <w:r w:rsidRPr="006C6D24">
              <w:rPr>
                <w:sz w:val="24"/>
                <w:lang w:val="ru-RU"/>
              </w:rPr>
              <w:t>определение фрагмента для чтения по ролям,</w:t>
            </w:r>
            <w:r w:rsidRPr="006C6D24">
              <w:rPr>
                <w:spacing w:val="-57"/>
                <w:sz w:val="24"/>
                <w:lang w:val="ru-RU"/>
              </w:rPr>
              <w:t xml:space="preserve"> </w:t>
            </w:r>
            <w:r w:rsidRPr="006C6D24">
              <w:rPr>
                <w:sz w:val="24"/>
                <w:lang w:val="ru-RU"/>
              </w:rPr>
              <w:t>освоение</w:t>
            </w:r>
            <w:r w:rsidRPr="006C6D24">
              <w:rPr>
                <w:spacing w:val="-2"/>
                <w:sz w:val="24"/>
                <w:lang w:val="ru-RU"/>
              </w:rPr>
              <w:t xml:space="preserve"> </w:t>
            </w:r>
            <w:r w:rsidRPr="006C6D24">
              <w:rPr>
                <w:sz w:val="24"/>
                <w:lang w:val="ru-RU"/>
              </w:rPr>
              <w:t>ролей</w:t>
            </w:r>
            <w:r w:rsidRPr="006C6D24">
              <w:rPr>
                <w:spacing w:val="-1"/>
                <w:sz w:val="24"/>
                <w:lang w:val="ru-RU"/>
              </w:rPr>
              <w:t xml:space="preserve"> </w:t>
            </w:r>
            <w:r w:rsidRPr="006C6D24">
              <w:rPr>
                <w:sz w:val="24"/>
                <w:lang w:val="ru-RU"/>
              </w:rPr>
              <w:t>для</w:t>
            </w:r>
            <w:r w:rsidRPr="006C6D24">
              <w:rPr>
                <w:spacing w:val="-1"/>
                <w:sz w:val="24"/>
                <w:lang w:val="ru-RU"/>
              </w:rPr>
              <w:t xml:space="preserve"> </w:t>
            </w:r>
            <w:r w:rsidRPr="006C6D24">
              <w:rPr>
                <w:sz w:val="24"/>
                <w:lang w:val="ru-RU"/>
              </w:rPr>
              <w:t>инсценирования,</w:t>
            </w:r>
          </w:p>
          <w:p w:rsidR="006C6D24" w:rsidRPr="006C6D24" w:rsidRDefault="006C6D24">
            <w:pPr>
              <w:spacing w:line="270" w:lineRule="atLeast"/>
              <w:ind w:right="151"/>
              <w:rPr>
                <w:sz w:val="24"/>
                <w:lang w:val="ru-RU"/>
              </w:rPr>
            </w:pPr>
            <w:r w:rsidRPr="006C6D24">
              <w:rPr>
                <w:sz w:val="24"/>
                <w:lang w:val="ru-RU"/>
              </w:rPr>
              <w:t>разучивание текста, представление отдельных</w:t>
            </w:r>
            <w:r w:rsidRPr="006C6D24">
              <w:rPr>
                <w:spacing w:val="-57"/>
                <w:sz w:val="24"/>
                <w:lang w:val="ru-RU"/>
              </w:rPr>
              <w:t xml:space="preserve"> </w:t>
            </w:r>
            <w:r w:rsidRPr="006C6D24">
              <w:rPr>
                <w:sz w:val="24"/>
                <w:lang w:val="ru-RU"/>
              </w:rPr>
              <w:t>эпизодов</w:t>
            </w:r>
            <w:r w:rsidRPr="006C6D24">
              <w:rPr>
                <w:spacing w:val="-2"/>
                <w:sz w:val="24"/>
                <w:lang w:val="ru-RU"/>
              </w:rPr>
              <w:t xml:space="preserve"> </w:t>
            </w:r>
            <w:r w:rsidRPr="006C6D24">
              <w:rPr>
                <w:sz w:val="24"/>
                <w:lang w:val="ru-RU"/>
              </w:rPr>
              <w:t>(драматизация)</w:t>
            </w:r>
            <w:r w:rsidRPr="006C6D24">
              <w:rPr>
                <w:spacing w:val="-2"/>
                <w:sz w:val="24"/>
                <w:lang w:val="ru-RU"/>
              </w:rPr>
              <w:t xml:space="preserve"> </w:t>
            </w:r>
            <w:r w:rsidRPr="006C6D24">
              <w:rPr>
                <w:sz w:val="24"/>
                <w:lang w:val="ru-RU"/>
              </w:rPr>
              <w:t>или всей</w:t>
            </w:r>
            <w:r w:rsidRPr="006C6D24">
              <w:rPr>
                <w:spacing w:val="2"/>
                <w:sz w:val="24"/>
                <w:lang w:val="ru-RU"/>
              </w:rPr>
              <w:t xml:space="preserve"> </w:t>
            </w:r>
            <w:r w:rsidRPr="006C6D24">
              <w:rPr>
                <w:sz w:val="24"/>
                <w:lang w:val="ru-RU"/>
              </w:rPr>
              <w:t>сказки.</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7453"/>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3.</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47"/>
              <w:jc w:val="center"/>
              <w:rPr>
                <w:sz w:val="24"/>
                <w:lang w:val="ru-RU"/>
              </w:rPr>
            </w:pPr>
            <w:r w:rsidRPr="006C6D24">
              <w:rPr>
                <w:sz w:val="24"/>
                <w:lang w:val="ru-RU"/>
              </w:rPr>
              <w:t>Звуки и краски</w:t>
            </w:r>
            <w:r w:rsidRPr="006C6D24">
              <w:rPr>
                <w:spacing w:val="1"/>
                <w:sz w:val="24"/>
                <w:lang w:val="ru-RU"/>
              </w:rPr>
              <w:t xml:space="preserve"> </w:t>
            </w:r>
            <w:r w:rsidRPr="006C6D24">
              <w:rPr>
                <w:sz w:val="24"/>
                <w:lang w:val="ru-RU"/>
              </w:rPr>
              <w:t>Родной природы</w:t>
            </w:r>
            <w:r w:rsidRPr="006C6D24">
              <w:rPr>
                <w:spacing w:val="1"/>
                <w:sz w:val="24"/>
                <w:lang w:val="ru-RU"/>
              </w:rPr>
              <w:t xml:space="preserve"> </w:t>
            </w:r>
            <w:r w:rsidRPr="006C6D24">
              <w:rPr>
                <w:sz w:val="24"/>
                <w:lang w:val="ru-RU"/>
              </w:rPr>
              <w:t>в</w:t>
            </w:r>
            <w:r w:rsidRPr="006C6D24">
              <w:rPr>
                <w:spacing w:val="-8"/>
                <w:sz w:val="24"/>
                <w:lang w:val="ru-RU"/>
              </w:rPr>
              <w:t xml:space="preserve"> </w:t>
            </w:r>
            <w:r w:rsidRPr="006C6D24">
              <w:rPr>
                <w:sz w:val="24"/>
                <w:lang w:val="ru-RU"/>
              </w:rPr>
              <w:t>разные</w:t>
            </w:r>
            <w:r w:rsidRPr="006C6D24">
              <w:rPr>
                <w:spacing w:val="-8"/>
                <w:sz w:val="24"/>
                <w:lang w:val="ru-RU"/>
              </w:rPr>
              <w:t xml:space="preserve"> </w:t>
            </w:r>
            <w:r w:rsidRPr="006C6D24">
              <w:rPr>
                <w:sz w:val="24"/>
                <w:lang w:val="ru-RU"/>
              </w:rPr>
              <w:t>времена</w:t>
            </w:r>
            <w:r w:rsidRPr="006C6D24">
              <w:rPr>
                <w:spacing w:val="-57"/>
                <w:sz w:val="24"/>
                <w:lang w:val="ru-RU"/>
              </w:rPr>
              <w:t xml:space="preserve"> </w:t>
            </w:r>
            <w:r w:rsidRPr="006C6D24">
              <w:rPr>
                <w:sz w:val="24"/>
                <w:lang w:val="ru-RU"/>
              </w:rPr>
              <w:t>года(осень)</w:t>
            </w:r>
          </w:p>
          <w:p w:rsidR="006C6D24" w:rsidRDefault="006C6D24">
            <w:pPr>
              <w:ind w:right="256"/>
              <w:jc w:val="center"/>
              <w:rPr>
                <w:sz w:val="24"/>
              </w:rPr>
            </w:pPr>
            <w:r>
              <w:rPr>
                <w:sz w:val="24"/>
              </w:rPr>
              <w:t>(7</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78"/>
              <w:rPr>
                <w:sz w:val="24"/>
                <w:lang w:val="ru-RU"/>
              </w:rPr>
            </w:pPr>
            <w:r w:rsidRPr="006C6D24">
              <w:rPr>
                <w:sz w:val="24"/>
                <w:lang w:val="ru-RU"/>
              </w:rPr>
              <w:t>Тема</w:t>
            </w:r>
            <w:r w:rsidRPr="006C6D24">
              <w:rPr>
                <w:spacing w:val="-4"/>
                <w:sz w:val="24"/>
                <w:lang w:val="ru-RU"/>
              </w:rPr>
              <w:t xml:space="preserve"> </w:t>
            </w:r>
            <w:r w:rsidRPr="006C6D24">
              <w:rPr>
                <w:sz w:val="24"/>
                <w:lang w:val="ru-RU"/>
              </w:rPr>
              <w:t>природы</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разные</w:t>
            </w:r>
            <w:r w:rsidRPr="006C6D24">
              <w:rPr>
                <w:spacing w:val="-3"/>
                <w:sz w:val="24"/>
                <w:lang w:val="ru-RU"/>
              </w:rPr>
              <w:t xml:space="preserve"> </w:t>
            </w:r>
            <w:r w:rsidRPr="006C6D24">
              <w:rPr>
                <w:sz w:val="24"/>
                <w:lang w:val="ru-RU"/>
              </w:rPr>
              <w:t>времена</w:t>
            </w:r>
            <w:r w:rsidRPr="006C6D24">
              <w:rPr>
                <w:spacing w:val="-57"/>
                <w:sz w:val="24"/>
                <w:lang w:val="ru-RU"/>
              </w:rPr>
              <w:t xml:space="preserve"> </w:t>
            </w:r>
            <w:r w:rsidRPr="006C6D24">
              <w:rPr>
                <w:sz w:val="24"/>
                <w:lang w:val="ru-RU"/>
              </w:rPr>
              <w:t>года</w:t>
            </w:r>
          </w:p>
          <w:p w:rsidR="006C6D24" w:rsidRPr="006C6D24" w:rsidRDefault="006C6D24">
            <w:pPr>
              <w:ind w:right="111"/>
              <w:rPr>
                <w:sz w:val="24"/>
                <w:lang w:val="ru-RU"/>
              </w:rPr>
            </w:pPr>
            <w:r w:rsidRPr="006C6D24">
              <w:rPr>
                <w:sz w:val="24"/>
                <w:lang w:val="ru-RU"/>
              </w:rPr>
              <w:t>(осень) в произведениях</w:t>
            </w:r>
            <w:r w:rsidRPr="006C6D24">
              <w:rPr>
                <w:spacing w:val="1"/>
                <w:sz w:val="24"/>
                <w:lang w:val="ru-RU"/>
              </w:rPr>
              <w:t xml:space="preserve"> </w:t>
            </w:r>
            <w:r w:rsidRPr="006C6D24">
              <w:rPr>
                <w:sz w:val="24"/>
                <w:lang w:val="ru-RU"/>
              </w:rPr>
              <w:t>литературы. Формирование</w:t>
            </w:r>
            <w:r w:rsidRPr="006C6D24">
              <w:rPr>
                <w:spacing w:val="1"/>
                <w:sz w:val="24"/>
                <w:lang w:val="ru-RU"/>
              </w:rPr>
              <w:t xml:space="preserve"> </w:t>
            </w:r>
            <w:r w:rsidRPr="006C6D24">
              <w:rPr>
                <w:sz w:val="24"/>
                <w:lang w:val="ru-RU"/>
              </w:rPr>
              <w:t>эстетического восприятия явлений</w:t>
            </w:r>
            <w:r w:rsidRPr="006C6D24">
              <w:rPr>
                <w:spacing w:val="-57"/>
                <w:sz w:val="24"/>
                <w:lang w:val="ru-RU"/>
              </w:rPr>
              <w:t xml:space="preserve"> </w:t>
            </w:r>
            <w:r w:rsidRPr="006C6D24">
              <w:rPr>
                <w:sz w:val="24"/>
                <w:lang w:val="ru-RU"/>
              </w:rPr>
              <w:t>природы</w:t>
            </w:r>
            <w:r w:rsidRPr="006C6D24">
              <w:rPr>
                <w:spacing w:val="-1"/>
                <w:sz w:val="24"/>
                <w:lang w:val="ru-RU"/>
              </w:rPr>
              <w:t xml:space="preserve"> </w:t>
            </w:r>
            <w:r w:rsidRPr="006C6D24">
              <w:rPr>
                <w:sz w:val="24"/>
                <w:lang w:val="ru-RU"/>
              </w:rPr>
              <w:t>(звуки, краски</w:t>
            </w:r>
          </w:p>
          <w:p w:rsidR="006C6D24" w:rsidRPr="006C6D24" w:rsidRDefault="006C6D24">
            <w:pPr>
              <w:rPr>
                <w:sz w:val="24"/>
                <w:lang w:val="ru-RU"/>
              </w:rPr>
            </w:pPr>
            <w:r w:rsidRPr="006C6D24">
              <w:rPr>
                <w:sz w:val="24"/>
                <w:lang w:val="ru-RU"/>
              </w:rPr>
              <w:t>осени).</w:t>
            </w:r>
          </w:p>
          <w:p w:rsidR="006C6D24" w:rsidRPr="006C6D24" w:rsidRDefault="006C6D24">
            <w:pPr>
              <w:ind w:right="171"/>
              <w:rPr>
                <w:sz w:val="24"/>
                <w:lang w:val="ru-RU"/>
              </w:rPr>
            </w:pPr>
            <w:r w:rsidRPr="006C6D24">
              <w:rPr>
                <w:sz w:val="24"/>
                <w:lang w:val="ru-RU"/>
              </w:rPr>
              <w:t>Использование средств</w:t>
            </w:r>
            <w:r w:rsidRPr="006C6D24">
              <w:rPr>
                <w:spacing w:val="1"/>
                <w:sz w:val="24"/>
                <w:lang w:val="ru-RU"/>
              </w:rPr>
              <w:t xml:space="preserve"> </w:t>
            </w:r>
            <w:r w:rsidRPr="006C6D24">
              <w:rPr>
                <w:sz w:val="24"/>
                <w:lang w:val="ru-RU"/>
              </w:rPr>
              <w:t>выразительности при описании</w:t>
            </w:r>
            <w:r w:rsidRPr="006C6D24">
              <w:rPr>
                <w:spacing w:val="1"/>
                <w:sz w:val="24"/>
                <w:lang w:val="ru-RU"/>
              </w:rPr>
              <w:t xml:space="preserve"> </w:t>
            </w:r>
            <w:r w:rsidRPr="006C6D24">
              <w:rPr>
                <w:sz w:val="24"/>
                <w:lang w:val="ru-RU"/>
              </w:rPr>
              <w:t>природы: сравнение и эпитет.</w:t>
            </w:r>
            <w:r w:rsidRPr="006C6D24">
              <w:rPr>
                <w:spacing w:val="1"/>
                <w:sz w:val="24"/>
                <w:lang w:val="ru-RU"/>
              </w:rPr>
              <w:t xml:space="preserve"> </w:t>
            </w:r>
            <w:r w:rsidRPr="006C6D24">
              <w:rPr>
                <w:sz w:val="24"/>
                <w:lang w:val="ru-RU"/>
              </w:rPr>
              <w:t>Настроение, которое создаёт</w:t>
            </w:r>
            <w:r w:rsidRPr="006C6D24">
              <w:rPr>
                <w:spacing w:val="1"/>
                <w:sz w:val="24"/>
                <w:lang w:val="ru-RU"/>
              </w:rPr>
              <w:t xml:space="preserve"> </w:t>
            </w:r>
            <w:r w:rsidRPr="006C6D24">
              <w:rPr>
                <w:sz w:val="24"/>
                <w:lang w:val="ru-RU"/>
              </w:rPr>
              <w:t>пейзажная лирика (об осени).</w:t>
            </w:r>
            <w:r w:rsidRPr="006C6D24">
              <w:rPr>
                <w:spacing w:val="1"/>
                <w:sz w:val="24"/>
                <w:lang w:val="ru-RU"/>
              </w:rPr>
              <w:t xml:space="preserve"> </w:t>
            </w:r>
            <w:r w:rsidRPr="006C6D24">
              <w:rPr>
                <w:sz w:val="24"/>
                <w:lang w:val="ru-RU"/>
              </w:rPr>
              <w:t>Иллюстрация к произведению как</w:t>
            </w:r>
            <w:r w:rsidRPr="006C6D24">
              <w:rPr>
                <w:spacing w:val="-57"/>
                <w:sz w:val="24"/>
                <w:lang w:val="ru-RU"/>
              </w:rPr>
              <w:t xml:space="preserve"> </w:t>
            </w:r>
            <w:r w:rsidRPr="006C6D24">
              <w:rPr>
                <w:sz w:val="24"/>
                <w:lang w:val="ru-RU"/>
              </w:rPr>
              <w:t>отражение эмоционального</w:t>
            </w:r>
            <w:r w:rsidRPr="006C6D24">
              <w:rPr>
                <w:spacing w:val="1"/>
                <w:sz w:val="24"/>
                <w:lang w:val="ru-RU"/>
              </w:rPr>
              <w:t xml:space="preserve"> </w:t>
            </w:r>
            <w:r w:rsidRPr="006C6D24">
              <w:rPr>
                <w:sz w:val="24"/>
                <w:lang w:val="ru-RU"/>
              </w:rPr>
              <w:t>отклика</w:t>
            </w:r>
            <w:r w:rsidRPr="006C6D24">
              <w:rPr>
                <w:spacing w:val="-2"/>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произведение.</w:t>
            </w:r>
          </w:p>
          <w:p w:rsidR="006C6D24" w:rsidRPr="006C6D24" w:rsidRDefault="006C6D24">
            <w:pPr>
              <w:ind w:right="920"/>
              <w:rPr>
                <w:sz w:val="24"/>
                <w:lang w:val="ru-RU"/>
              </w:rPr>
            </w:pPr>
            <w:r w:rsidRPr="006C6D24">
              <w:rPr>
                <w:sz w:val="24"/>
                <w:lang w:val="ru-RU"/>
              </w:rPr>
              <w:t>Отражение</w:t>
            </w:r>
            <w:r w:rsidRPr="006C6D24">
              <w:rPr>
                <w:spacing w:val="-5"/>
                <w:sz w:val="24"/>
                <w:lang w:val="ru-RU"/>
              </w:rPr>
              <w:t xml:space="preserve"> </w:t>
            </w:r>
            <w:r w:rsidRPr="006C6D24">
              <w:rPr>
                <w:sz w:val="24"/>
                <w:lang w:val="ru-RU"/>
              </w:rPr>
              <w:t>темы</w:t>
            </w:r>
            <w:r w:rsidRPr="006C6D24">
              <w:rPr>
                <w:spacing w:val="-4"/>
                <w:sz w:val="24"/>
                <w:lang w:val="ru-RU"/>
              </w:rPr>
              <w:t xml:space="preserve"> </w:t>
            </w:r>
            <w:r w:rsidRPr="006C6D24">
              <w:rPr>
                <w:sz w:val="24"/>
                <w:lang w:val="ru-RU"/>
              </w:rPr>
              <w:t>«Осенняя</w:t>
            </w:r>
            <w:r w:rsidRPr="006C6D24">
              <w:rPr>
                <w:spacing w:val="-57"/>
                <w:sz w:val="24"/>
                <w:lang w:val="ru-RU"/>
              </w:rPr>
              <w:t xml:space="preserve"> </w:t>
            </w:r>
            <w:r w:rsidRPr="006C6D24">
              <w:rPr>
                <w:sz w:val="24"/>
                <w:lang w:val="ru-RU"/>
              </w:rPr>
              <w:t>природа» в картинах</w:t>
            </w:r>
            <w:r w:rsidRPr="006C6D24">
              <w:rPr>
                <w:spacing w:val="1"/>
                <w:sz w:val="24"/>
                <w:lang w:val="ru-RU"/>
              </w:rPr>
              <w:t xml:space="preserve"> </w:t>
            </w:r>
            <w:r w:rsidRPr="006C6D24">
              <w:rPr>
                <w:sz w:val="24"/>
                <w:lang w:val="ru-RU"/>
              </w:rPr>
              <w:t>художников</w:t>
            </w:r>
            <w:r w:rsidRPr="006C6D24">
              <w:rPr>
                <w:spacing w:val="-1"/>
                <w:sz w:val="24"/>
                <w:lang w:val="ru-RU"/>
              </w:rPr>
              <w:t xml:space="preserve"> </w:t>
            </w:r>
            <w:r w:rsidRPr="006C6D24">
              <w:rPr>
                <w:sz w:val="24"/>
                <w:lang w:val="ru-RU"/>
              </w:rPr>
              <w:t>(пейзаж):</w:t>
            </w:r>
          </w:p>
          <w:p w:rsidR="006C6D24" w:rsidRPr="006C6D24" w:rsidRDefault="006C6D24">
            <w:pPr>
              <w:ind w:right="210"/>
              <w:rPr>
                <w:sz w:val="24"/>
                <w:lang w:val="ru-RU"/>
              </w:rPr>
            </w:pPr>
            <w:r w:rsidRPr="006C6D24">
              <w:rPr>
                <w:sz w:val="24"/>
                <w:lang w:val="ru-RU"/>
              </w:rPr>
              <w:t>И. И. Левитана, В. Д. Поленова,</w:t>
            </w:r>
            <w:r w:rsidRPr="006C6D24">
              <w:rPr>
                <w:spacing w:val="1"/>
                <w:sz w:val="24"/>
                <w:lang w:val="ru-RU"/>
              </w:rPr>
              <w:t xml:space="preserve"> </w:t>
            </w:r>
            <w:r w:rsidRPr="006C6D24">
              <w:rPr>
                <w:sz w:val="24"/>
                <w:lang w:val="ru-RU"/>
              </w:rPr>
              <w:t>А. И. Куинджи, И. И. Шишкина и</w:t>
            </w:r>
            <w:r w:rsidRPr="006C6D24">
              <w:rPr>
                <w:spacing w:val="-57"/>
                <w:sz w:val="24"/>
                <w:lang w:val="ru-RU"/>
              </w:rPr>
              <w:t xml:space="preserve"> </w:t>
            </w:r>
            <w:r w:rsidRPr="006C6D24">
              <w:rPr>
                <w:sz w:val="24"/>
                <w:lang w:val="ru-RU"/>
              </w:rPr>
              <w:t>др.</w:t>
            </w:r>
          </w:p>
          <w:p w:rsidR="006C6D24" w:rsidRDefault="006C6D24">
            <w:pPr>
              <w:spacing w:before="1"/>
              <w:ind w:right="515"/>
              <w:rPr>
                <w:sz w:val="24"/>
              </w:rPr>
            </w:pPr>
            <w:r>
              <w:rPr>
                <w:sz w:val="24"/>
              </w:rPr>
              <w:t>и музыкальных произведениях</w:t>
            </w:r>
            <w:r>
              <w:rPr>
                <w:spacing w:val="-57"/>
                <w:sz w:val="24"/>
              </w:rPr>
              <w:t xml:space="preserve"> </w:t>
            </w:r>
            <w:r>
              <w:rPr>
                <w:sz w:val="24"/>
              </w:rPr>
              <w:t>композиторов</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1"/>
                <w:sz w:val="24"/>
                <w:lang w:val="ru-RU"/>
              </w:rPr>
              <w:t xml:space="preserve"> </w:t>
            </w:r>
            <w:r w:rsidRPr="006C6D24">
              <w:rPr>
                <w:sz w:val="24"/>
                <w:lang w:val="ru-RU"/>
              </w:rPr>
              <w:t>«О</w:t>
            </w:r>
            <w:r w:rsidRPr="006C6D24">
              <w:rPr>
                <w:spacing w:val="-3"/>
                <w:sz w:val="24"/>
                <w:lang w:val="ru-RU"/>
              </w:rPr>
              <w:t xml:space="preserve"> </w:t>
            </w:r>
            <w:r w:rsidRPr="006C6D24">
              <w:rPr>
                <w:sz w:val="24"/>
                <w:lang w:val="ru-RU"/>
              </w:rPr>
              <w:t>чём</w:t>
            </w:r>
            <w:r w:rsidRPr="006C6D24">
              <w:rPr>
                <w:spacing w:val="-2"/>
                <w:sz w:val="24"/>
                <w:lang w:val="ru-RU"/>
              </w:rPr>
              <w:t xml:space="preserve"> </w:t>
            </w:r>
            <w:r w:rsidRPr="006C6D24">
              <w:rPr>
                <w:sz w:val="24"/>
                <w:lang w:val="ru-RU"/>
              </w:rPr>
              <w:t>ты</w:t>
            </w:r>
            <w:r w:rsidRPr="006C6D24">
              <w:rPr>
                <w:spacing w:val="-2"/>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2"/>
                <w:sz w:val="24"/>
                <w:lang w:val="ru-RU"/>
              </w:rPr>
              <w:t xml:space="preserve"> </w:t>
            </w:r>
            <w:r w:rsidRPr="006C6D24">
              <w:rPr>
                <w:sz w:val="24"/>
                <w:lang w:val="ru-RU"/>
              </w:rPr>
              <w:t>учиться?».</w:t>
            </w:r>
          </w:p>
          <w:p w:rsidR="006C6D24" w:rsidRPr="006C6D24" w:rsidRDefault="006C6D24">
            <w:pPr>
              <w:ind w:right="140"/>
              <w:rPr>
                <w:sz w:val="24"/>
                <w:lang w:val="ru-RU"/>
              </w:rPr>
            </w:pPr>
            <w:r w:rsidRPr="006C6D24">
              <w:rPr>
                <w:sz w:val="24"/>
                <w:lang w:val="ru-RU"/>
              </w:rPr>
              <w:t>Слушание стихотворных произведений: А. С.</w:t>
            </w:r>
            <w:r w:rsidRPr="006C6D24">
              <w:rPr>
                <w:spacing w:val="1"/>
                <w:sz w:val="24"/>
                <w:lang w:val="ru-RU"/>
              </w:rPr>
              <w:t xml:space="preserve"> </w:t>
            </w:r>
            <w:r w:rsidRPr="006C6D24">
              <w:rPr>
                <w:sz w:val="24"/>
                <w:lang w:val="ru-RU"/>
              </w:rPr>
              <w:t>Пушкин «Уж небо осенью дышало…», Ф. И.</w:t>
            </w:r>
            <w:r w:rsidRPr="006C6D24">
              <w:rPr>
                <w:spacing w:val="1"/>
                <w:sz w:val="24"/>
                <w:lang w:val="ru-RU"/>
              </w:rPr>
              <w:t xml:space="preserve"> </w:t>
            </w:r>
            <w:r w:rsidRPr="006C6D24">
              <w:rPr>
                <w:sz w:val="24"/>
                <w:lang w:val="ru-RU"/>
              </w:rPr>
              <w:t>Тютчев «Есть в осени первоначальной…», А.</w:t>
            </w:r>
            <w:r w:rsidRPr="006C6D24">
              <w:rPr>
                <w:spacing w:val="1"/>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Плещеев</w:t>
            </w:r>
            <w:r w:rsidRPr="006C6D24">
              <w:rPr>
                <w:spacing w:val="-3"/>
                <w:sz w:val="24"/>
                <w:lang w:val="ru-RU"/>
              </w:rPr>
              <w:t xml:space="preserve"> </w:t>
            </w:r>
            <w:r w:rsidRPr="006C6D24">
              <w:rPr>
                <w:sz w:val="24"/>
                <w:lang w:val="ru-RU"/>
              </w:rPr>
              <w:t>«Осень»,</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Д.</w:t>
            </w:r>
            <w:r w:rsidRPr="006C6D24">
              <w:rPr>
                <w:spacing w:val="-2"/>
                <w:sz w:val="24"/>
                <w:lang w:val="ru-RU"/>
              </w:rPr>
              <w:t xml:space="preserve"> </w:t>
            </w:r>
            <w:r w:rsidRPr="006C6D24">
              <w:rPr>
                <w:sz w:val="24"/>
                <w:lang w:val="ru-RU"/>
              </w:rPr>
              <w:t>Бальмонт</w:t>
            </w:r>
            <w:r w:rsidRPr="006C6D24">
              <w:rPr>
                <w:spacing w:val="-2"/>
                <w:sz w:val="24"/>
                <w:lang w:val="ru-RU"/>
              </w:rPr>
              <w:t xml:space="preserve"> </w:t>
            </w:r>
            <w:r w:rsidRPr="006C6D24">
              <w:rPr>
                <w:sz w:val="24"/>
                <w:lang w:val="ru-RU"/>
              </w:rPr>
              <w:t>«Осень»,</w:t>
            </w:r>
            <w:r w:rsidRPr="006C6D24">
              <w:rPr>
                <w:spacing w:val="-57"/>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Я. Брюсов «Сухие</w:t>
            </w:r>
            <w:r w:rsidRPr="006C6D24">
              <w:rPr>
                <w:spacing w:val="-1"/>
                <w:sz w:val="24"/>
                <w:lang w:val="ru-RU"/>
              </w:rPr>
              <w:t xml:space="preserve"> </w:t>
            </w:r>
            <w:r w:rsidRPr="006C6D24">
              <w:rPr>
                <w:sz w:val="24"/>
                <w:lang w:val="ru-RU"/>
              </w:rPr>
              <w:t>листья, сухие</w:t>
            </w:r>
            <w:r w:rsidRPr="006C6D24">
              <w:rPr>
                <w:spacing w:val="-1"/>
                <w:sz w:val="24"/>
                <w:lang w:val="ru-RU"/>
              </w:rPr>
              <w:t xml:space="preserve"> </w:t>
            </w:r>
            <w:r w:rsidRPr="006C6D24">
              <w:rPr>
                <w:sz w:val="24"/>
                <w:lang w:val="ru-RU"/>
              </w:rPr>
              <w:t>листья…»,</w:t>
            </w:r>
          </w:p>
          <w:p w:rsidR="006C6D24" w:rsidRPr="006C6D24" w:rsidRDefault="006C6D24">
            <w:pPr>
              <w:rPr>
                <w:sz w:val="24"/>
                <w:lang w:val="ru-RU"/>
              </w:rPr>
            </w:pPr>
            <w:r w:rsidRPr="006C6D24">
              <w:rPr>
                <w:sz w:val="24"/>
                <w:lang w:val="ru-RU"/>
              </w:rPr>
              <w:t>А.</w:t>
            </w:r>
            <w:r w:rsidRPr="006C6D24">
              <w:rPr>
                <w:spacing w:val="-3"/>
                <w:sz w:val="24"/>
                <w:lang w:val="ru-RU"/>
              </w:rPr>
              <w:t xml:space="preserve"> </w:t>
            </w:r>
            <w:r w:rsidRPr="006C6D24">
              <w:rPr>
                <w:sz w:val="24"/>
                <w:lang w:val="ru-RU"/>
              </w:rPr>
              <w:t>К.</w:t>
            </w:r>
            <w:r w:rsidRPr="006C6D24">
              <w:rPr>
                <w:spacing w:val="-1"/>
                <w:sz w:val="24"/>
                <w:lang w:val="ru-RU"/>
              </w:rPr>
              <w:t xml:space="preserve"> </w:t>
            </w:r>
            <w:r w:rsidRPr="006C6D24">
              <w:rPr>
                <w:sz w:val="24"/>
                <w:lang w:val="ru-RU"/>
              </w:rPr>
              <w:t>Толстой</w:t>
            </w:r>
            <w:r w:rsidRPr="006C6D24">
              <w:rPr>
                <w:spacing w:val="-1"/>
                <w:sz w:val="24"/>
                <w:lang w:val="ru-RU"/>
              </w:rPr>
              <w:t xml:space="preserve"> </w:t>
            </w:r>
            <w:r w:rsidRPr="006C6D24">
              <w:rPr>
                <w:sz w:val="24"/>
                <w:lang w:val="ru-RU"/>
              </w:rPr>
              <w:t>«Осень.</w:t>
            </w:r>
            <w:r w:rsidRPr="006C6D24">
              <w:rPr>
                <w:spacing w:val="-1"/>
                <w:sz w:val="24"/>
                <w:lang w:val="ru-RU"/>
              </w:rPr>
              <w:t xml:space="preserve"> </w:t>
            </w:r>
            <w:r w:rsidRPr="006C6D24">
              <w:rPr>
                <w:sz w:val="24"/>
                <w:lang w:val="ru-RU"/>
              </w:rPr>
              <w:t>Обсыпается</w:t>
            </w:r>
            <w:r w:rsidRPr="006C6D24">
              <w:rPr>
                <w:spacing w:val="-2"/>
                <w:sz w:val="24"/>
                <w:lang w:val="ru-RU"/>
              </w:rPr>
              <w:t xml:space="preserve"> </w:t>
            </w:r>
            <w:r w:rsidRPr="006C6D24">
              <w:rPr>
                <w:sz w:val="24"/>
                <w:lang w:val="ru-RU"/>
              </w:rPr>
              <w:t>весь</w:t>
            </w:r>
            <w:r w:rsidRPr="006C6D24">
              <w:rPr>
                <w:spacing w:val="-1"/>
                <w:sz w:val="24"/>
                <w:lang w:val="ru-RU"/>
              </w:rPr>
              <w:t xml:space="preserve"> </w:t>
            </w:r>
            <w:r w:rsidRPr="006C6D24">
              <w:rPr>
                <w:sz w:val="24"/>
                <w:lang w:val="ru-RU"/>
              </w:rPr>
              <w:t>наш</w:t>
            </w:r>
          </w:p>
          <w:p w:rsidR="006C6D24" w:rsidRPr="006C6D24" w:rsidRDefault="006C6D24">
            <w:pPr>
              <w:ind w:right="104"/>
              <w:rPr>
                <w:sz w:val="24"/>
                <w:lang w:val="ru-RU"/>
              </w:rPr>
            </w:pPr>
            <w:r w:rsidRPr="006C6D24">
              <w:rPr>
                <w:sz w:val="24"/>
                <w:lang w:val="ru-RU"/>
              </w:rPr>
              <w:t>бедный сад…», Е. Ф. Трутнева «Осень», В. Ю.</w:t>
            </w:r>
            <w:r w:rsidRPr="006C6D24">
              <w:rPr>
                <w:spacing w:val="-58"/>
                <w:sz w:val="24"/>
                <w:lang w:val="ru-RU"/>
              </w:rPr>
              <w:t xml:space="preserve"> </w:t>
            </w:r>
            <w:r w:rsidRPr="006C6D24">
              <w:rPr>
                <w:sz w:val="24"/>
                <w:lang w:val="ru-RU"/>
              </w:rPr>
              <w:t>Голяховский</w:t>
            </w:r>
            <w:r w:rsidRPr="006C6D24">
              <w:rPr>
                <w:spacing w:val="-2"/>
                <w:sz w:val="24"/>
                <w:lang w:val="ru-RU"/>
              </w:rPr>
              <w:t xml:space="preserve"> </w:t>
            </w:r>
            <w:r w:rsidRPr="006C6D24">
              <w:rPr>
                <w:sz w:val="24"/>
                <w:lang w:val="ru-RU"/>
              </w:rPr>
              <w:t>«Листопад»,</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w:t>
            </w:r>
            <w:r w:rsidRPr="006C6D24">
              <w:rPr>
                <w:spacing w:val="-2"/>
                <w:sz w:val="24"/>
                <w:lang w:val="ru-RU"/>
              </w:rPr>
              <w:t xml:space="preserve"> </w:t>
            </w:r>
            <w:r w:rsidRPr="006C6D24">
              <w:rPr>
                <w:sz w:val="24"/>
                <w:lang w:val="ru-RU"/>
              </w:rPr>
              <w:t>Токмакова</w:t>
            </w:r>
          </w:p>
          <w:p w:rsidR="006C6D24" w:rsidRPr="006C6D24" w:rsidRDefault="006C6D24">
            <w:pPr>
              <w:ind w:right="144"/>
              <w:rPr>
                <w:sz w:val="24"/>
                <w:lang w:val="ru-RU"/>
              </w:rPr>
            </w:pPr>
            <w:r w:rsidRPr="006C6D24">
              <w:rPr>
                <w:sz w:val="24"/>
                <w:lang w:val="ru-RU"/>
              </w:rPr>
              <w:t>«Опустел скворечник» (по выбору не менее</w:t>
            </w:r>
            <w:r w:rsidRPr="006C6D24">
              <w:rPr>
                <w:spacing w:val="1"/>
                <w:sz w:val="24"/>
                <w:lang w:val="ru-RU"/>
              </w:rPr>
              <w:t xml:space="preserve"> </w:t>
            </w:r>
            <w:r w:rsidRPr="006C6D24">
              <w:rPr>
                <w:sz w:val="24"/>
                <w:lang w:val="ru-RU"/>
              </w:rPr>
              <w:t>пяти</w:t>
            </w:r>
            <w:r w:rsidRPr="006C6D24">
              <w:rPr>
                <w:spacing w:val="-3"/>
                <w:sz w:val="24"/>
                <w:lang w:val="ru-RU"/>
              </w:rPr>
              <w:t xml:space="preserve"> </w:t>
            </w:r>
            <w:r w:rsidRPr="006C6D24">
              <w:rPr>
                <w:sz w:val="24"/>
                <w:lang w:val="ru-RU"/>
              </w:rPr>
              <w:t>авторов),</w:t>
            </w:r>
            <w:r w:rsidRPr="006C6D24">
              <w:rPr>
                <w:spacing w:val="-3"/>
                <w:sz w:val="24"/>
                <w:lang w:val="ru-RU"/>
              </w:rPr>
              <w:t xml:space="preserve"> </w:t>
            </w:r>
            <w:r w:rsidRPr="006C6D24">
              <w:rPr>
                <w:sz w:val="24"/>
                <w:lang w:val="ru-RU"/>
              </w:rPr>
              <w:t>выражение</w:t>
            </w:r>
            <w:r w:rsidRPr="006C6D24">
              <w:rPr>
                <w:spacing w:val="-5"/>
                <w:sz w:val="24"/>
                <w:lang w:val="ru-RU"/>
              </w:rPr>
              <w:t xml:space="preserve"> </w:t>
            </w:r>
            <w:r w:rsidRPr="006C6D24">
              <w:rPr>
                <w:sz w:val="24"/>
                <w:lang w:val="ru-RU"/>
              </w:rPr>
              <w:t>своего</w:t>
            </w:r>
            <w:r w:rsidRPr="006C6D24">
              <w:rPr>
                <w:spacing w:val="-4"/>
                <w:sz w:val="24"/>
                <w:lang w:val="ru-RU"/>
              </w:rPr>
              <w:t xml:space="preserve"> </w:t>
            </w:r>
            <w:r w:rsidRPr="006C6D24">
              <w:rPr>
                <w:sz w:val="24"/>
                <w:lang w:val="ru-RU"/>
              </w:rPr>
              <w:t>отношения</w:t>
            </w:r>
            <w:r w:rsidRPr="006C6D24">
              <w:rPr>
                <w:spacing w:val="-4"/>
                <w:sz w:val="24"/>
                <w:lang w:val="ru-RU"/>
              </w:rPr>
              <w:t xml:space="preserve"> </w:t>
            </w:r>
            <w:r w:rsidRPr="006C6D24">
              <w:rPr>
                <w:sz w:val="24"/>
                <w:lang w:val="ru-RU"/>
              </w:rPr>
              <w:t>к</w:t>
            </w:r>
            <w:r w:rsidRPr="006C6D24">
              <w:rPr>
                <w:spacing w:val="-57"/>
                <w:sz w:val="24"/>
                <w:lang w:val="ru-RU"/>
              </w:rPr>
              <w:t xml:space="preserve"> </w:t>
            </w:r>
            <w:r w:rsidRPr="006C6D24">
              <w:rPr>
                <w:sz w:val="24"/>
                <w:lang w:val="ru-RU"/>
              </w:rPr>
              <w:t>пейзажной</w:t>
            </w:r>
            <w:r w:rsidRPr="006C6D24">
              <w:rPr>
                <w:spacing w:val="-1"/>
                <w:sz w:val="24"/>
                <w:lang w:val="ru-RU"/>
              </w:rPr>
              <w:t xml:space="preserve"> </w:t>
            </w:r>
            <w:r w:rsidRPr="006C6D24">
              <w:rPr>
                <w:sz w:val="24"/>
                <w:lang w:val="ru-RU"/>
              </w:rPr>
              <w:t>лирике.</w:t>
            </w:r>
          </w:p>
          <w:p w:rsidR="006C6D24" w:rsidRPr="006C6D24" w:rsidRDefault="006C6D24">
            <w:pPr>
              <w:ind w:right="274"/>
              <w:rPr>
                <w:sz w:val="24"/>
                <w:lang w:val="ru-RU"/>
              </w:rPr>
            </w:pPr>
            <w:r w:rsidRPr="006C6D24">
              <w:rPr>
                <w:sz w:val="24"/>
                <w:lang w:val="ru-RU"/>
              </w:rPr>
              <w:t>Обсуждение прослушанного произведения:</w:t>
            </w:r>
            <w:r w:rsidRPr="006C6D24">
              <w:rPr>
                <w:spacing w:val="1"/>
                <w:sz w:val="24"/>
                <w:lang w:val="ru-RU"/>
              </w:rPr>
              <w:t xml:space="preserve"> </w:t>
            </w:r>
            <w:r w:rsidRPr="006C6D24">
              <w:rPr>
                <w:sz w:val="24"/>
                <w:lang w:val="ru-RU"/>
              </w:rPr>
              <w:t>ответ</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вопрос</w:t>
            </w:r>
            <w:r w:rsidRPr="006C6D24">
              <w:rPr>
                <w:spacing w:val="-2"/>
                <w:sz w:val="24"/>
                <w:lang w:val="ru-RU"/>
              </w:rPr>
              <w:t xml:space="preserve"> </w:t>
            </w:r>
            <w:r w:rsidRPr="006C6D24">
              <w:rPr>
                <w:sz w:val="24"/>
                <w:lang w:val="ru-RU"/>
              </w:rPr>
              <w:t>«Какое</w:t>
            </w:r>
            <w:r w:rsidRPr="006C6D24">
              <w:rPr>
                <w:spacing w:val="-3"/>
                <w:sz w:val="24"/>
                <w:lang w:val="ru-RU"/>
              </w:rPr>
              <w:t xml:space="preserve"> </w:t>
            </w:r>
            <w:r w:rsidRPr="006C6D24">
              <w:rPr>
                <w:sz w:val="24"/>
                <w:lang w:val="ru-RU"/>
              </w:rPr>
              <w:t>настроение</w:t>
            </w:r>
            <w:r w:rsidRPr="006C6D24">
              <w:rPr>
                <w:spacing w:val="-3"/>
                <w:sz w:val="24"/>
                <w:lang w:val="ru-RU"/>
              </w:rPr>
              <w:t xml:space="preserve"> </w:t>
            </w:r>
            <w:r w:rsidRPr="006C6D24">
              <w:rPr>
                <w:sz w:val="24"/>
                <w:lang w:val="ru-RU"/>
              </w:rPr>
              <w:t>вызывает</w:t>
            </w:r>
            <w:r w:rsidRPr="006C6D24">
              <w:rPr>
                <w:spacing w:val="-57"/>
                <w:sz w:val="24"/>
                <w:lang w:val="ru-RU"/>
              </w:rPr>
              <w:t xml:space="preserve"> </w:t>
            </w:r>
            <w:r w:rsidRPr="006C6D24">
              <w:rPr>
                <w:sz w:val="24"/>
                <w:lang w:val="ru-RU"/>
              </w:rPr>
              <w:t>произведение? Почему? С чем сравнивает</w:t>
            </w:r>
            <w:r w:rsidRPr="006C6D24">
              <w:rPr>
                <w:spacing w:val="1"/>
                <w:sz w:val="24"/>
                <w:lang w:val="ru-RU"/>
              </w:rPr>
              <w:t xml:space="preserve"> </w:t>
            </w:r>
            <w:r w:rsidRPr="006C6D24">
              <w:rPr>
                <w:sz w:val="24"/>
                <w:lang w:val="ru-RU"/>
              </w:rPr>
              <w:t>поэт</w:t>
            </w:r>
            <w:r w:rsidRPr="006C6D24">
              <w:rPr>
                <w:spacing w:val="-1"/>
                <w:sz w:val="24"/>
                <w:lang w:val="ru-RU"/>
              </w:rPr>
              <w:t xml:space="preserve"> </w:t>
            </w:r>
            <w:r w:rsidRPr="006C6D24">
              <w:rPr>
                <w:sz w:val="24"/>
                <w:lang w:val="ru-RU"/>
              </w:rPr>
              <w:t>осенний лес?».</w:t>
            </w:r>
          </w:p>
          <w:p w:rsidR="006C6D24" w:rsidRPr="006C6D24" w:rsidRDefault="006C6D24">
            <w:pPr>
              <w:ind w:right="163"/>
              <w:rPr>
                <w:sz w:val="24"/>
                <w:lang w:val="ru-RU"/>
              </w:rPr>
            </w:pPr>
            <w:r w:rsidRPr="006C6D24">
              <w:rPr>
                <w:sz w:val="24"/>
                <w:lang w:val="ru-RU"/>
              </w:rPr>
              <w:t>Работа с текстом произведения: упражнение в</w:t>
            </w:r>
            <w:r w:rsidRPr="006C6D24">
              <w:rPr>
                <w:spacing w:val="-57"/>
                <w:sz w:val="24"/>
                <w:lang w:val="ru-RU"/>
              </w:rPr>
              <w:t xml:space="preserve"> </w:t>
            </w:r>
            <w:r w:rsidRPr="006C6D24">
              <w:rPr>
                <w:sz w:val="24"/>
                <w:lang w:val="ru-RU"/>
              </w:rPr>
              <w:t>нахождении</w:t>
            </w:r>
            <w:r w:rsidRPr="006C6D24">
              <w:rPr>
                <w:spacing w:val="-2"/>
                <w:sz w:val="24"/>
                <w:lang w:val="ru-RU"/>
              </w:rPr>
              <w:t xml:space="preserve"> </w:t>
            </w:r>
            <w:r w:rsidRPr="006C6D24">
              <w:rPr>
                <w:sz w:val="24"/>
                <w:lang w:val="ru-RU"/>
              </w:rPr>
              <w:t>сравнений</w:t>
            </w:r>
            <w:r w:rsidRPr="006C6D24">
              <w:rPr>
                <w:spacing w:val="-5"/>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эпитетов,</w:t>
            </w:r>
            <w:r w:rsidRPr="006C6D24">
              <w:rPr>
                <w:spacing w:val="-4"/>
                <w:sz w:val="24"/>
                <w:lang w:val="ru-RU"/>
              </w:rPr>
              <w:t xml:space="preserve"> </w:t>
            </w:r>
            <w:r w:rsidRPr="006C6D24">
              <w:rPr>
                <w:sz w:val="24"/>
                <w:lang w:val="ru-RU"/>
              </w:rPr>
              <w:t>выделение</w:t>
            </w:r>
            <w:r w:rsidRPr="006C6D24">
              <w:rPr>
                <w:spacing w:val="-57"/>
                <w:sz w:val="24"/>
                <w:lang w:val="ru-RU"/>
              </w:rPr>
              <w:t xml:space="preserve"> </w:t>
            </w:r>
            <w:r w:rsidRPr="006C6D24">
              <w:rPr>
                <w:sz w:val="24"/>
                <w:lang w:val="ru-RU"/>
              </w:rPr>
              <w:t>в тексте слов, использованных в прямом и</w:t>
            </w:r>
            <w:r w:rsidRPr="006C6D24">
              <w:rPr>
                <w:spacing w:val="1"/>
                <w:sz w:val="24"/>
                <w:lang w:val="ru-RU"/>
              </w:rPr>
              <w:t xml:space="preserve"> </w:t>
            </w:r>
            <w:r w:rsidRPr="006C6D24">
              <w:rPr>
                <w:sz w:val="24"/>
                <w:lang w:val="ru-RU"/>
              </w:rPr>
              <w:t>переносном значении, наблюдение за рифмой</w:t>
            </w:r>
            <w:r w:rsidRPr="006C6D24">
              <w:rPr>
                <w:spacing w:val="-57"/>
                <w:sz w:val="24"/>
                <w:lang w:val="ru-RU"/>
              </w:rPr>
              <w:t xml:space="preserve"> </w:t>
            </w:r>
            <w:r w:rsidRPr="006C6D24">
              <w:rPr>
                <w:sz w:val="24"/>
                <w:lang w:val="ru-RU"/>
              </w:rPr>
              <w:t>и ритмом стихотворения, объяснение</w:t>
            </w:r>
            <w:r w:rsidRPr="006C6D24">
              <w:rPr>
                <w:spacing w:val="1"/>
                <w:sz w:val="24"/>
                <w:lang w:val="ru-RU"/>
              </w:rPr>
              <w:t xml:space="preserve"> </w:t>
            </w:r>
            <w:r w:rsidRPr="006C6D24">
              <w:rPr>
                <w:sz w:val="24"/>
                <w:lang w:val="ru-RU"/>
              </w:rPr>
              <w:t>образных слов и выражений, поиск значения</w:t>
            </w:r>
            <w:r w:rsidRPr="006C6D24">
              <w:rPr>
                <w:spacing w:val="1"/>
                <w:sz w:val="24"/>
                <w:lang w:val="ru-RU"/>
              </w:rPr>
              <w:t xml:space="preserve"> </w:t>
            </w:r>
            <w:r w:rsidRPr="006C6D24">
              <w:rPr>
                <w:sz w:val="24"/>
                <w:lang w:val="ru-RU"/>
              </w:rPr>
              <w:t>слова</w:t>
            </w:r>
            <w:r w:rsidRPr="006C6D24">
              <w:rPr>
                <w:spacing w:val="-3"/>
                <w:sz w:val="24"/>
                <w:lang w:val="ru-RU"/>
              </w:rPr>
              <w:t xml:space="preserve"> </w:t>
            </w:r>
            <w:r w:rsidRPr="006C6D24">
              <w:rPr>
                <w:sz w:val="24"/>
                <w:lang w:val="ru-RU"/>
              </w:rPr>
              <w:t>по словарю.</w:t>
            </w:r>
          </w:p>
          <w:p w:rsidR="006C6D24" w:rsidRDefault="006C6D24">
            <w:pPr>
              <w:spacing w:before="1" w:line="257" w:lineRule="exact"/>
              <w:rPr>
                <w:sz w:val="24"/>
              </w:rPr>
            </w:pPr>
            <w:r>
              <w:rPr>
                <w:sz w:val="24"/>
              </w:rPr>
              <w:t>Выразительное</w:t>
            </w:r>
            <w:r>
              <w:rPr>
                <w:spacing w:val="-4"/>
                <w:sz w:val="24"/>
              </w:rPr>
              <w:t xml:space="preserve"> </w:t>
            </w:r>
            <w:r>
              <w:rPr>
                <w:sz w:val="24"/>
              </w:rPr>
              <w:t>чтение</w:t>
            </w:r>
            <w:r>
              <w:rPr>
                <w:spacing w:val="-3"/>
                <w:sz w:val="24"/>
              </w:rPr>
              <w:t xml:space="preserve"> </w:t>
            </w:r>
            <w:r>
              <w:rPr>
                <w:sz w:val="24"/>
              </w:rPr>
              <w:t>с</w:t>
            </w:r>
            <w:r>
              <w:rPr>
                <w:spacing w:val="-3"/>
                <w:sz w:val="24"/>
              </w:rPr>
              <w:t xml:space="preserve"> </w:t>
            </w:r>
            <w:r>
              <w:rPr>
                <w:sz w:val="24"/>
              </w:rPr>
              <w:t>интонационным</w:t>
            </w:r>
          </w:p>
        </w:tc>
        <w:tc>
          <w:tcPr>
            <w:tcW w:w="3058"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выделением</w:t>
            </w:r>
            <w:r w:rsidRPr="006C6D24">
              <w:rPr>
                <w:spacing w:val="-4"/>
                <w:sz w:val="24"/>
                <w:lang w:val="ru-RU"/>
              </w:rPr>
              <w:t xml:space="preserve"> </w:t>
            </w:r>
            <w:r w:rsidRPr="006C6D24">
              <w:rPr>
                <w:sz w:val="24"/>
                <w:lang w:val="ru-RU"/>
              </w:rPr>
              <w:t>знаков</w:t>
            </w:r>
          </w:p>
          <w:p w:rsidR="006C6D24" w:rsidRPr="006C6D24" w:rsidRDefault="006C6D24">
            <w:pPr>
              <w:ind w:right="203"/>
              <w:rPr>
                <w:sz w:val="24"/>
                <w:lang w:val="ru-RU"/>
              </w:rPr>
            </w:pPr>
            <w:r w:rsidRPr="006C6D24">
              <w:rPr>
                <w:sz w:val="24"/>
                <w:lang w:val="ru-RU"/>
              </w:rPr>
              <w:t>препинания,</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соблюдением</w:t>
            </w:r>
            <w:r w:rsidRPr="006C6D24">
              <w:rPr>
                <w:spacing w:val="-5"/>
                <w:sz w:val="24"/>
                <w:lang w:val="ru-RU"/>
              </w:rPr>
              <w:t xml:space="preserve"> </w:t>
            </w:r>
            <w:r w:rsidRPr="006C6D24">
              <w:rPr>
                <w:sz w:val="24"/>
                <w:lang w:val="ru-RU"/>
              </w:rPr>
              <w:t>орфоэпических</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пунктуационных норм.</w:t>
            </w:r>
          </w:p>
          <w:p w:rsidR="006C6D24" w:rsidRPr="006C6D24" w:rsidRDefault="006C6D24">
            <w:pPr>
              <w:ind w:right="101"/>
              <w:rPr>
                <w:sz w:val="24"/>
                <w:lang w:val="ru-RU"/>
              </w:rPr>
            </w:pPr>
            <w:r w:rsidRPr="006C6D24">
              <w:rPr>
                <w:sz w:val="24"/>
                <w:lang w:val="ru-RU"/>
              </w:rPr>
              <w:t>Чтение</w:t>
            </w:r>
            <w:r w:rsidRPr="006C6D24">
              <w:rPr>
                <w:spacing w:val="-4"/>
                <w:sz w:val="24"/>
                <w:lang w:val="ru-RU"/>
              </w:rPr>
              <w:t xml:space="preserve"> </w:t>
            </w:r>
            <w:r w:rsidRPr="006C6D24">
              <w:rPr>
                <w:sz w:val="24"/>
                <w:lang w:val="ru-RU"/>
              </w:rPr>
              <w:t>молча</w:t>
            </w:r>
            <w:r w:rsidRPr="006C6D24">
              <w:rPr>
                <w:spacing w:val="-4"/>
                <w:sz w:val="24"/>
                <w:lang w:val="ru-RU"/>
              </w:rPr>
              <w:t xml:space="preserve"> </w:t>
            </w:r>
            <w:r w:rsidRPr="006C6D24">
              <w:rPr>
                <w:sz w:val="24"/>
                <w:lang w:val="ru-RU"/>
              </w:rPr>
              <w:t>(про</w:t>
            </w:r>
            <w:r w:rsidRPr="006C6D24">
              <w:rPr>
                <w:spacing w:val="-2"/>
                <w:sz w:val="24"/>
                <w:lang w:val="ru-RU"/>
              </w:rPr>
              <w:t xml:space="preserve"> </w:t>
            </w:r>
            <w:r w:rsidRPr="006C6D24">
              <w:rPr>
                <w:sz w:val="24"/>
                <w:lang w:val="ru-RU"/>
              </w:rPr>
              <w:t>себя)</w:t>
            </w:r>
            <w:r w:rsidRPr="006C6D24">
              <w:rPr>
                <w:spacing w:val="-2"/>
                <w:sz w:val="24"/>
                <w:lang w:val="ru-RU"/>
              </w:rPr>
              <w:t xml:space="preserve"> </w:t>
            </w:r>
            <w:r w:rsidRPr="006C6D24">
              <w:rPr>
                <w:sz w:val="24"/>
                <w:lang w:val="ru-RU"/>
              </w:rPr>
              <w:t>небольших</w:t>
            </w:r>
            <w:r w:rsidRPr="006C6D24">
              <w:rPr>
                <w:spacing w:val="-2"/>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объёму</w:t>
            </w:r>
            <w:r w:rsidRPr="006C6D24">
              <w:rPr>
                <w:spacing w:val="-57"/>
                <w:sz w:val="24"/>
                <w:lang w:val="ru-RU"/>
              </w:rPr>
              <w:t xml:space="preserve"> </w:t>
            </w:r>
            <w:r w:rsidRPr="006C6D24">
              <w:rPr>
                <w:sz w:val="24"/>
                <w:lang w:val="ru-RU"/>
              </w:rPr>
              <w:t>прозаических произведений</w:t>
            </w:r>
            <w:r w:rsidRPr="006C6D24">
              <w:rPr>
                <w:spacing w:val="-1"/>
                <w:sz w:val="24"/>
                <w:lang w:val="ru-RU"/>
              </w:rPr>
              <w:t xml:space="preserve"> </w:t>
            </w:r>
            <w:r w:rsidRPr="006C6D24">
              <w:rPr>
                <w:sz w:val="24"/>
                <w:lang w:val="ru-RU"/>
              </w:rPr>
              <w:t>об</w:t>
            </w:r>
            <w:r w:rsidRPr="006C6D24">
              <w:rPr>
                <w:spacing w:val="-1"/>
                <w:sz w:val="24"/>
                <w:lang w:val="ru-RU"/>
              </w:rPr>
              <w:t xml:space="preserve"> </w:t>
            </w:r>
            <w:r w:rsidRPr="006C6D24">
              <w:rPr>
                <w:sz w:val="24"/>
                <w:lang w:val="ru-RU"/>
              </w:rPr>
              <w:t>осени,</w:t>
            </w:r>
          </w:p>
          <w:p w:rsidR="006C6D24" w:rsidRPr="006C6D24" w:rsidRDefault="006C6D24">
            <w:pPr>
              <w:ind w:right="831"/>
              <w:rPr>
                <w:sz w:val="24"/>
                <w:lang w:val="ru-RU"/>
              </w:rPr>
            </w:pPr>
            <w:r w:rsidRPr="006C6D24">
              <w:rPr>
                <w:sz w:val="24"/>
                <w:lang w:val="ru-RU"/>
              </w:rPr>
              <w:t>доступных для восприятия младшими</w:t>
            </w:r>
            <w:r w:rsidRPr="006C6D24">
              <w:rPr>
                <w:spacing w:val="1"/>
                <w:sz w:val="24"/>
                <w:lang w:val="ru-RU"/>
              </w:rPr>
              <w:t xml:space="preserve"> </w:t>
            </w:r>
            <w:r w:rsidRPr="006C6D24">
              <w:rPr>
                <w:sz w:val="24"/>
                <w:lang w:val="ru-RU"/>
              </w:rPr>
              <w:t>школьниками.</w:t>
            </w:r>
            <w:r w:rsidRPr="006C6D24">
              <w:rPr>
                <w:spacing w:val="-4"/>
                <w:sz w:val="24"/>
                <w:lang w:val="ru-RU"/>
              </w:rPr>
              <w:t xml:space="preserve"> </w:t>
            </w:r>
            <w:r w:rsidRPr="006C6D24">
              <w:rPr>
                <w:sz w:val="24"/>
                <w:lang w:val="ru-RU"/>
              </w:rPr>
              <w:t>Например,</w:t>
            </w:r>
            <w:r w:rsidRPr="006C6D24">
              <w:rPr>
                <w:spacing w:val="-4"/>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Т.</w:t>
            </w:r>
            <w:r w:rsidRPr="006C6D24">
              <w:rPr>
                <w:spacing w:val="-4"/>
                <w:sz w:val="24"/>
                <w:lang w:val="ru-RU"/>
              </w:rPr>
              <w:t xml:space="preserve"> </w:t>
            </w:r>
            <w:r w:rsidRPr="006C6D24">
              <w:rPr>
                <w:sz w:val="24"/>
                <w:lang w:val="ru-RU"/>
              </w:rPr>
              <w:t>Аксаков</w:t>
            </w:r>
          </w:p>
          <w:p w:rsidR="006C6D24" w:rsidRPr="006C6D24" w:rsidRDefault="006C6D24">
            <w:pPr>
              <w:rPr>
                <w:sz w:val="24"/>
                <w:lang w:val="ru-RU"/>
              </w:rPr>
            </w:pPr>
            <w:r w:rsidRPr="006C6D24">
              <w:rPr>
                <w:sz w:val="24"/>
                <w:lang w:val="ru-RU"/>
              </w:rPr>
              <w:t>«Осень,</w:t>
            </w:r>
            <w:r w:rsidRPr="006C6D24">
              <w:rPr>
                <w:spacing w:val="-3"/>
                <w:sz w:val="24"/>
                <w:lang w:val="ru-RU"/>
              </w:rPr>
              <w:t xml:space="preserve"> </w:t>
            </w:r>
            <w:r w:rsidRPr="006C6D24">
              <w:rPr>
                <w:sz w:val="24"/>
                <w:lang w:val="ru-RU"/>
              </w:rPr>
              <w:t>глубокая</w:t>
            </w:r>
            <w:r w:rsidRPr="006C6D24">
              <w:rPr>
                <w:spacing w:val="-1"/>
                <w:sz w:val="24"/>
                <w:lang w:val="ru-RU"/>
              </w:rPr>
              <w:t xml:space="preserve"> </w:t>
            </w:r>
            <w:r w:rsidRPr="006C6D24">
              <w:rPr>
                <w:sz w:val="24"/>
                <w:lang w:val="ru-RU"/>
              </w:rPr>
              <w:t>осень!»,</w:t>
            </w:r>
            <w:r w:rsidRPr="006C6D24">
              <w:rPr>
                <w:spacing w:val="-2"/>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Сладков</w:t>
            </w:r>
          </w:p>
          <w:p w:rsidR="006C6D24" w:rsidRPr="006C6D24" w:rsidRDefault="006C6D24">
            <w:pPr>
              <w:ind w:right="265"/>
              <w:rPr>
                <w:sz w:val="24"/>
                <w:lang w:val="ru-RU"/>
              </w:rPr>
            </w:pPr>
            <w:r w:rsidRPr="006C6D24">
              <w:rPr>
                <w:sz w:val="24"/>
                <w:lang w:val="ru-RU"/>
              </w:rPr>
              <w:t>«Сентябрь», «Осень на пороге», М. М.</w:t>
            </w:r>
            <w:r w:rsidRPr="006C6D24">
              <w:rPr>
                <w:spacing w:val="1"/>
                <w:sz w:val="24"/>
                <w:lang w:val="ru-RU"/>
              </w:rPr>
              <w:t xml:space="preserve"> </w:t>
            </w:r>
            <w:r w:rsidRPr="006C6D24">
              <w:rPr>
                <w:sz w:val="24"/>
                <w:lang w:val="ru-RU"/>
              </w:rPr>
              <w:t>Пришвин «Утро», Г. А. Скребицкий «Четыре</w:t>
            </w:r>
            <w:r w:rsidRPr="006C6D24">
              <w:rPr>
                <w:spacing w:val="-58"/>
                <w:sz w:val="24"/>
                <w:lang w:val="ru-RU"/>
              </w:rPr>
              <w:t xml:space="preserve"> </w:t>
            </w:r>
            <w:r w:rsidRPr="006C6D24">
              <w:rPr>
                <w:sz w:val="24"/>
                <w:lang w:val="ru-RU"/>
              </w:rPr>
              <w:t>художни-</w:t>
            </w:r>
          </w:p>
          <w:p w:rsidR="006C6D24" w:rsidRPr="006C6D24" w:rsidRDefault="006C6D24">
            <w:pPr>
              <w:spacing w:before="1"/>
              <w:rPr>
                <w:sz w:val="24"/>
                <w:lang w:val="ru-RU"/>
              </w:rPr>
            </w:pPr>
            <w:r w:rsidRPr="006C6D24">
              <w:rPr>
                <w:sz w:val="24"/>
                <w:lang w:val="ru-RU"/>
              </w:rPr>
              <w:t>ка.</w:t>
            </w:r>
            <w:r w:rsidRPr="006C6D24">
              <w:rPr>
                <w:spacing w:val="-3"/>
                <w:sz w:val="24"/>
                <w:lang w:val="ru-RU"/>
              </w:rPr>
              <w:t xml:space="preserve"> </w:t>
            </w:r>
            <w:r w:rsidRPr="006C6D24">
              <w:rPr>
                <w:sz w:val="24"/>
                <w:lang w:val="ru-RU"/>
              </w:rPr>
              <w:t>Осень».</w:t>
            </w:r>
          </w:p>
          <w:p w:rsidR="006C6D24" w:rsidRPr="006C6D24" w:rsidRDefault="006C6D24">
            <w:pPr>
              <w:ind w:right="285"/>
              <w:rPr>
                <w:sz w:val="24"/>
                <w:lang w:val="ru-RU"/>
              </w:rPr>
            </w:pPr>
            <w:r w:rsidRPr="006C6D24">
              <w:rPr>
                <w:sz w:val="24"/>
                <w:lang w:val="ru-RU"/>
              </w:rPr>
              <w:t>Контроль восприятия произведения,</w:t>
            </w:r>
            <w:r w:rsidRPr="006C6D24">
              <w:rPr>
                <w:spacing w:val="1"/>
                <w:sz w:val="24"/>
                <w:lang w:val="ru-RU"/>
              </w:rPr>
              <w:t xml:space="preserve"> </w:t>
            </w:r>
            <w:r w:rsidRPr="006C6D24">
              <w:rPr>
                <w:sz w:val="24"/>
                <w:lang w:val="ru-RU"/>
              </w:rPr>
              <w:t>прочитанного молча (про себя): определение</w:t>
            </w:r>
            <w:r w:rsidRPr="006C6D24">
              <w:rPr>
                <w:spacing w:val="-58"/>
                <w:sz w:val="24"/>
                <w:lang w:val="ru-RU"/>
              </w:rPr>
              <w:t xml:space="preserve"> </w:t>
            </w:r>
            <w:r w:rsidRPr="006C6D24">
              <w:rPr>
                <w:sz w:val="24"/>
                <w:lang w:val="ru-RU"/>
              </w:rPr>
              <w:t>формы (прозаическое или стихотворное),</w:t>
            </w:r>
            <w:r w:rsidRPr="006C6D24">
              <w:rPr>
                <w:spacing w:val="1"/>
                <w:sz w:val="24"/>
                <w:lang w:val="ru-RU"/>
              </w:rPr>
              <w:t xml:space="preserve"> </w:t>
            </w:r>
            <w:r w:rsidRPr="006C6D24">
              <w:rPr>
                <w:sz w:val="24"/>
                <w:lang w:val="ru-RU"/>
              </w:rPr>
              <w:t>ответы на вопросы по фактическому</w:t>
            </w:r>
            <w:r w:rsidRPr="006C6D24">
              <w:rPr>
                <w:spacing w:val="1"/>
                <w:sz w:val="24"/>
                <w:lang w:val="ru-RU"/>
              </w:rPr>
              <w:t xml:space="preserve"> </w:t>
            </w:r>
            <w:r w:rsidRPr="006C6D24">
              <w:rPr>
                <w:sz w:val="24"/>
                <w:lang w:val="ru-RU"/>
              </w:rPr>
              <w:t>содержанию</w:t>
            </w:r>
            <w:r w:rsidRPr="006C6D24">
              <w:rPr>
                <w:spacing w:val="-1"/>
                <w:sz w:val="24"/>
                <w:lang w:val="ru-RU"/>
              </w:rPr>
              <w:t xml:space="preserve"> </w:t>
            </w:r>
            <w:r w:rsidRPr="006C6D24">
              <w:rPr>
                <w:sz w:val="24"/>
                <w:lang w:val="ru-RU"/>
              </w:rPr>
              <w:t>текста.</w:t>
            </w:r>
          </w:p>
          <w:p w:rsidR="006C6D24" w:rsidRPr="006C6D24" w:rsidRDefault="006C6D24">
            <w:pPr>
              <w:ind w:right="345"/>
              <w:rPr>
                <w:sz w:val="24"/>
                <w:lang w:val="ru-RU"/>
              </w:rPr>
            </w:pPr>
            <w:r w:rsidRPr="006C6D24">
              <w:rPr>
                <w:sz w:val="24"/>
                <w:lang w:val="ru-RU"/>
              </w:rPr>
              <w:t>Упражнение на сравнение произведений</w:t>
            </w:r>
            <w:r w:rsidRPr="006C6D24">
              <w:rPr>
                <w:spacing w:val="1"/>
                <w:sz w:val="24"/>
                <w:lang w:val="ru-RU"/>
              </w:rPr>
              <w:t xml:space="preserve"> </w:t>
            </w:r>
            <w:r w:rsidRPr="006C6D24">
              <w:rPr>
                <w:sz w:val="24"/>
                <w:lang w:val="ru-RU"/>
              </w:rPr>
              <w:t>писателей на одну тему, определение</w:t>
            </w:r>
            <w:r w:rsidRPr="006C6D24">
              <w:rPr>
                <w:spacing w:val="1"/>
                <w:sz w:val="24"/>
                <w:lang w:val="ru-RU"/>
              </w:rPr>
              <w:t xml:space="preserve"> </w:t>
            </w:r>
            <w:r w:rsidRPr="006C6D24">
              <w:rPr>
                <w:sz w:val="24"/>
                <w:lang w:val="ru-RU"/>
              </w:rPr>
              <w:t>понравившегося,</w:t>
            </w:r>
            <w:r w:rsidRPr="006C6D24">
              <w:rPr>
                <w:spacing w:val="-6"/>
                <w:sz w:val="24"/>
                <w:lang w:val="ru-RU"/>
              </w:rPr>
              <w:t xml:space="preserve"> </w:t>
            </w:r>
            <w:r w:rsidRPr="006C6D24">
              <w:rPr>
                <w:sz w:val="24"/>
                <w:lang w:val="ru-RU"/>
              </w:rPr>
              <w:t>объяснение</w:t>
            </w:r>
            <w:r w:rsidRPr="006C6D24">
              <w:rPr>
                <w:spacing w:val="-7"/>
                <w:sz w:val="24"/>
                <w:lang w:val="ru-RU"/>
              </w:rPr>
              <w:t xml:space="preserve"> </w:t>
            </w:r>
            <w:r w:rsidRPr="006C6D24">
              <w:rPr>
                <w:sz w:val="24"/>
                <w:lang w:val="ru-RU"/>
              </w:rPr>
              <w:t>своего</w:t>
            </w:r>
            <w:r w:rsidRPr="006C6D24">
              <w:rPr>
                <w:spacing w:val="-5"/>
                <w:sz w:val="24"/>
                <w:lang w:val="ru-RU"/>
              </w:rPr>
              <w:t xml:space="preserve"> </w:t>
            </w:r>
            <w:r w:rsidRPr="006C6D24">
              <w:rPr>
                <w:sz w:val="24"/>
                <w:lang w:val="ru-RU"/>
              </w:rPr>
              <w:t>выбора.</w:t>
            </w:r>
            <w:r w:rsidRPr="006C6D24">
              <w:rPr>
                <w:spacing w:val="-57"/>
                <w:sz w:val="24"/>
                <w:lang w:val="ru-RU"/>
              </w:rPr>
              <w:t xml:space="preserve"> </w:t>
            </w:r>
            <w:r w:rsidRPr="006C6D24">
              <w:rPr>
                <w:sz w:val="24"/>
                <w:lang w:val="ru-RU"/>
              </w:rPr>
              <w:t>Дифференцированное задание: выборочный</w:t>
            </w:r>
            <w:r w:rsidRPr="006C6D24">
              <w:rPr>
                <w:spacing w:val="-57"/>
                <w:sz w:val="24"/>
                <w:lang w:val="ru-RU"/>
              </w:rPr>
              <w:t xml:space="preserve"> </w:t>
            </w:r>
            <w:r w:rsidRPr="006C6D24">
              <w:rPr>
                <w:sz w:val="24"/>
                <w:lang w:val="ru-RU"/>
              </w:rPr>
              <w:t>пересказ</w:t>
            </w:r>
            <w:r w:rsidRPr="006C6D24">
              <w:rPr>
                <w:spacing w:val="-1"/>
                <w:sz w:val="24"/>
                <w:lang w:val="ru-RU"/>
              </w:rPr>
              <w:t xml:space="preserve"> </w:t>
            </w:r>
            <w:r w:rsidRPr="006C6D24">
              <w:rPr>
                <w:sz w:val="24"/>
                <w:lang w:val="ru-RU"/>
              </w:rPr>
              <w:t>(устно)</w:t>
            </w:r>
            <w:r w:rsidRPr="006C6D24">
              <w:rPr>
                <w:spacing w:val="-1"/>
                <w:sz w:val="24"/>
                <w:lang w:val="ru-RU"/>
              </w:rPr>
              <w:t xml:space="preserve"> </w:t>
            </w:r>
            <w:r w:rsidRPr="006C6D24">
              <w:rPr>
                <w:sz w:val="24"/>
                <w:lang w:val="ru-RU"/>
              </w:rPr>
              <w:t>отдельного эпизода.</w:t>
            </w:r>
          </w:p>
          <w:p w:rsidR="006C6D24" w:rsidRPr="006C6D24" w:rsidRDefault="006C6D24">
            <w:pPr>
              <w:spacing w:before="1"/>
              <w:ind w:right="470"/>
              <w:rPr>
                <w:sz w:val="24"/>
                <w:lang w:val="ru-RU"/>
              </w:rPr>
            </w:pPr>
            <w:r w:rsidRPr="006C6D24">
              <w:rPr>
                <w:sz w:val="24"/>
                <w:lang w:val="ru-RU"/>
              </w:rPr>
              <w:t>Чтение</w:t>
            </w:r>
            <w:r w:rsidRPr="006C6D24">
              <w:rPr>
                <w:spacing w:val="-6"/>
                <w:sz w:val="24"/>
                <w:lang w:val="ru-RU"/>
              </w:rPr>
              <w:t xml:space="preserve"> </w:t>
            </w:r>
            <w:r w:rsidRPr="006C6D24">
              <w:rPr>
                <w:sz w:val="24"/>
                <w:lang w:val="ru-RU"/>
              </w:rPr>
              <w:t>наизусть</w:t>
            </w:r>
            <w:r w:rsidRPr="006C6D24">
              <w:rPr>
                <w:spacing w:val="-3"/>
                <w:sz w:val="24"/>
                <w:lang w:val="ru-RU"/>
              </w:rPr>
              <w:t xml:space="preserve"> </w:t>
            </w:r>
            <w:r w:rsidRPr="006C6D24">
              <w:rPr>
                <w:sz w:val="24"/>
                <w:lang w:val="ru-RU"/>
              </w:rPr>
              <w:t>стихотворения</w:t>
            </w:r>
            <w:r w:rsidRPr="006C6D24">
              <w:rPr>
                <w:spacing w:val="-4"/>
                <w:sz w:val="24"/>
                <w:lang w:val="ru-RU"/>
              </w:rPr>
              <w:t xml:space="preserve"> </w:t>
            </w:r>
            <w:r w:rsidRPr="006C6D24">
              <w:rPr>
                <w:sz w:val="24"/>
                <w:lang w:val="ru-RU"/>
              </w:rPr>
              <w:t>об</w:t>
            </w:r>
            <w:r w:rsidRPr="006C6D24">
              <w:rPr>
                <w:spacing w:val="-4"/>
                <w:sz w:val="24"/>
                <w:lang w:val="ru-RU"/>
              </w:rPr>
              <w:t xml:space="preserve"> </w:t>
            </w:r>
            <w:r w:rsidRPr="006C6D24">
              <w:rPr>
                <w:sz w:val="24"/>
                <w:lang w:val="ru-RU"/>
              </w:rPr>
              <w:t>осенней</w:t>
            </w:r>
            <w:r w:rsidRPr="006C6D24">
              <w:rPr>
                <w:spacing w:val="-57"/>
                <w:sz w:val="24"/>
                <w:lang w:val="ru-RU"/>
              </w:rPr>
              <w:t xml:space="preserve"> </w:t>
            </w:r>
            <w:r w:rsidRPr="006C6D24">
              <w:rPr>
                <w:sz w:val="24"/>
                <w:lang w:val="ru-RU"/>
              </w:rPr>
              <w:t>природе</w:t>
            </w:r>
            <w:r w:rsidRPr="006C6D24">
              <w:rPr>
                <w:spacing w:val="-2"/>
                <w:sz w:val="24"/>
                <w:lang w:val="ru-RU"/>
              </w:rPr>
              <w:t xml:space="preserve"> </w:t>
            </w:r>
            <w:r w:rsidRPr="006C6D24">
              <w:rPr>
                <w:sz w:val="24"/>
                <w:lang w:val="ru-RU"/>
              </w:rPr>
              <w:t>(1—2 по выбору).</w:t>
            </w:r>
          </w:p>
          <w:p w:rsidR="006C6D24" w:rsidRPr="006C6D24" w:rsidRDefault="006C6D24">
            <w:pPr>
              <w:ind w:right="161"/>
              <w:rPr>
                <w:sz w:val="24"/>
                <w:lang w:val="ru-RU"/>
              </w:rPr>
            </w:pPr>
            <w:r w:rsidRPr="006C6D24">
              <w:rPr>
                <w:sz w:val="24"/>
                <w:lang w:val="ru-RU"/>
              </w:rPr>
              <w:t>Рассматривание репродукций картин</w:t>
            </w:r>
            <w:r w:rsidRPr="006C6D24">
              <w:rPr>
                <w:spacing w:val="1"/>
                <w:sz w:val="24"/>
                <w:lang w:val="ru-RU"/>
              </w:rPr>
              <w:t xml:space="preserve"> </w:t>
            </w:r>
            <w:r w:rsidRPr="006C6D24">
              <w:rPr>
                <w:sz w:val="24"/>
                <w:lang w:val="ru-RU"/>
              </w:rPr>
              <w:t>художников</w:t>
            </w:r>
            <w:r w:rsidRPr="006C6D24">
              <w:rPr>
                <w:spacing w:val="-3"/>
                <w:sz w:val="24"/>
                <w:lang w:val="ru-RU"/>
              </w:rPr>
              <w:t xml:space="preserve"> </w:t>
            </w:r>
            <w:r w:rsidRPr="006C6D24">
              <w:rPr>
                <w:sz w:val="24"/>
                <w:lang w:val="ru-RU"/>
              </w:rPr>
              <w:t>(например,</w:t>
            </w:r>
            <w:r w:rsidRPr="006C6D24">
              <w:rPr>
                <w:spacing w:val="-2"/>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Д.</w:t>
            </w:r>
            <w:r w:rsidRPr="006C6D24">
              <w:rPr>
                <w:spacing w:val="-3"/>
                <w:sz w:val="24"/>
                <w:lang w:val="ru-RU"/>
              </w:rPr>
              <w:t xml:space="preserve"> </w:t>
            </w:r>
            <w:r w:rsidRPr="006C6D24">
              <w:rPr>
                <w:sz w:val="24"/>
                <w:lang w:val="ru-RU"/>
              </w:rPr>
              <w:t>Поленов</w:t>
            </w:r>
            <w:r w:rsidRPr="006C6D24">
              <w:rPr>
                <w:spacing w:val="-3"/>
                <w:sz w:val="24"/>
                <w:lang w:val="ru-RU"/>
              </w:rPr>
              <w:t xml:space="preserve"> </w:t>
            </w:r>
            <w:r w:rsidRPr="006C6D24">
              <w:rPr>
                <w:sz w:val="24"/>
                <w:lang w:val="ru-RU"/>
              </w:rPr>
              <w:t>«Осень</w:t>
            </w:r>
            <w:r w:rsidRPr="006C6D24">
              <w:rPr>
                <w:spacing w:val="-57"/>
                <w:sz w:val="24"/>
                <w:lang w:val="ru-RU"/>
              </w:rPr>
              <w:t xml:space="preserve"> </w:t>
            </w:r>
            <w:r w:rsidRPr="006C6D24">
              <w:rPr>
                <w:sz w:val="24"/>
                <w:lang w:val="ru-RU"/>
              </w:rPr>
              <w:t>в Абрамцево», И. И. Левитан «Золотая</w:t>
            </w:r>
            <w:r w:rsidRPr="006C6D24">
              <w:rPr>
                <w:spacing w:val="1"/>
                <w:sz w:val="24"/>
                <w:lang w:val="ru-RU"/>
              </w:rPr>
              <w:t xml:space="preserve"> </w:t>
            </w:r>
            <w:r w:rsidRPr="006C6D24">
              <w:rPr>
                <w:sz w:val="24"/>
                <w:lang w:val="ru-RU"/>
              </w:rPr>
              <w:t>осень»), составление устного рассказа-</w:t>
            </w:r>
            <w:r w:rsidRPr="006C6D24">
              <w:rPr>
                <w:spacing w:val="1"/>
                <w:sz w:val="24"/>
                <w:lang w:val="ru-RU"/>
              </w:rPr>
              <w:t xml:space="preserve"> </w:t>
            </w:r>
            <w:r w:rsidRPr="006C6D24">
              <w:rPr>
                <w:sz w:val="24"/>
                <w:lang w:val="ru-RU"/>
              </w:rPr>
              <w:t>описания по репродукциям картин</w:t>
            </w:r>
            <w:r w:rsidRPr="006C6D24">
              <w:rPr>
                <w:spacing w:val="1"/>
                <w:sz w:val="24"/>
                <w:lang w:val="ru-RU"/>
              </w:rPr>
              <w:t xml:space="preserve"> </w:t>
            </w:r>
            <w:r w:rsidRPr="006C6D24">
              <w:rPr>
                <w:sz w:val="24"/>
                <w:lang w:val="ru-RU"/>
              </w:rPr>
              <w:t>художников и/или на основе личного опыта с</w:t>
            </w:r>
            <w:r w:rsidRPr="006C6D24">
              <w:rPr>
                <w:spacing w:val="1"/>
                <w:sz w:val="24"/>
                <w:lang w:val="ru-RU"/>
              </w:rPr>
              <w:t xml:space="preserve"> </w:t>
            </w:r>
            <w:r w:rsidRPr="006C6D24">
              <w:rPr>
                <w:sz w:val="24"/>
                <w:lang w:val="ru-RU"/>
              </w:rPr>
              <w:t>использованием средств выразительности:</w:t>
            </w:r>
            <w:r w:rsidRPr="006C6D24">
              <w:rPr>
                <w:spacing w:val="1"/>
                <w:sz w:val="24"/>
                <w:lang w:val="ru-RU"/>
              </w:rPr>
              <w:t xml:space="preserve"> </w:t>
            </w:r>
            <w:r w:rsidRPr="006C6D24">
              <w:rPr>
                <w:sz w:val="24"/>
                <w:lang w:val="ru-RU"/>
              </w:rPr>
              <w:t>сравнений, эпитетов. Выбор книги для</w:t>
            </w:r>
            <w:r w:rsidRPr="006C6D24">
              <w:rPr>
                <w:spacing w:val="1"/>
                <w:sz w:val="24"/>
                <w:lang w:val="ru-RU"/>
              </w:rPr>
              <w:t xml:space="preserve"> </w:t>
            </w:r>
            <w:r w:rsidRPr="006C6D24">
              <w:rPr>
                <w:sz w:val="24"/>
                <w:lang w:val="ru-RU"/>
              </w:rPr>
              <w:t>самостоятельного</w:t>
            </w:r>
            <w:r w:rsidRPr="006C6D24">
              <w:rPr>
                <w:spacing w:val="-1"/>
                <w:sz w:val="24"/>
                <w:lang w:val="ru-RU"/>
              </w:rPr>
              <w:t xml:space="preserve"> </w:t>
            </w:r>
            <w:r w:rsidRPr="006C6D24">
              <w:rPr>
                <w:sz w:val="24"/>
                <w:lang w:val="ru-RU"/>
              </w:rPr>
              <w:t>чтения с</w:t>
            </w:r>
            <w:r w:rsidRPr="006C6D24">
              <w:rPr>
                <w:spacing w:val="-1"/>
                <w:sz w:val="24"/>
                <w:lang w:val="ru-RU"/>
              </w:rPr>
              <w:t xml:space="preserve"> </w:t>
            </w:r>
            <w:r w:rsidRPr="006C6D24">
              <w:rPr>
                <w:sz w:val="24"/>
                <w:lang w:val="ru-RU"/>
              </w:rPr>
              <w:t>учётом</w:t>
            </w:r>
          </w:p>
          <w:p w:rsidR="006C6D24" w:rsidRPr="006C6D24" w:rsidRDefault="006C6D24">
            <w:pPr>
              <w:spacing w:line="276" w:lineRule="exact"/>
              <w:ind w:right="375"/>
              <w:rPr>
                <w:sz w:val="24"/>
                <w:lang w:val="ru-RU"/>
              </w:rPr>
            </w:pPr>
            <w:r w:rsidRPr="006C6D24">
              <w:rPr>
                <w:sz w:val="24"/>
                <w:lang w:val="ru-RU"/>
              </w:rPr>
              <w:t>рекомендательного списка произведений об</w:t>
            </w:r>
            <w:r w:rsidRPr="006C6D24">
              <w:rPr>
                <w:spacing w:val="-58"/>
                <w:sz w:val="24"/>
                <w:lang w:val="ru-RU"/>
              </w:rPr>
              <w:t xml:space="preserve"> </w:t>
            </w:r>
            <w:r w:rsidRPr="006C6D24">
              <w:rPr>
                <w:sz w:val="24"/>
                <w:lang w:val="ru-RU"/>
              </w:rPr>
              <w:t>осени</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lastRenderedPageBreak/>
              <w:t>4.</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20"/>
              <w:rPr>
                <w:sz w:val="24"/>
                <w:lang w:val="ru-RU"/>
              </w:rPr>
            </w:pPr>
            <w:r w:rsidRPr="006C6D24">
              <w:rPr>
                <w:sz w:val="24"/>
                <w:lang w:val="ru-RU"/>
              </w:rPr>
              <w:t>О детях и дружбе</w:t>
            </w:r>
            <w:r w:rsidRPr="006C6D24">
              <w:rPr>
                <w:spacing w:val="-57"/>
                <w:sz w:val="24"/>
                <w:lang w:val="ru-RU"/>
              </w:rPr>
              <w:t xml:space="preserve"> </w:t>
            </w:r>
            <w:r w:rsidRPr="006C6D24">
              <w:rPr>
                <w:sz w:val="24"/>
                <w:lang w:val="ru-RU"/>
              </w:rPr>
              <w:t>(9</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50"/>
              <w:rPr>
                <w:sz w:val="24"/>
                <w:lang w:val="ru-RU"/>
              </w:rPr>
            </w:pPr>
            <w:r w:rsidRPr="006C6D24">
              <w:rPr>
                <w:sz w:val="24"/>
                <w:lang w:val="ru-RU"/>
              </w:rPr>
              <w:t>Тема дружбы в художественном</w:t>
            </w:r>
            <w:r w:rsidRPr="006C6D24">
              <w:rPr>
                <w:spacing w:val="-57"/>
                <w:sz w:val="24"/>
                <w:lang w:val="ru-RU"/>
              </w:rPr>
              <w:t xml:space="preserve"> </w:t>
            </w:r>
            <w:r w:rsidRPr="006C6D24">
              <w:rPr>
                <w:sz w:val="24"/>
                <w:lang w:val="ru-RU"/>
              </w:rPr>
              <w:t>произведении (расширение</w:t>
            </w:r>
            <w:r w:rsidRPr="006C6D24">
              <w:rPr>
                <w:spacing w:val="1"/>
                <w:sz w:val="24"/>
                <w:lang w:val="ru-RU"/>
              </w:rPr>
              <w:t xml:space="preserve"> </w:t>
            </w:r>
            <w:r w:rsidRPr="006C6D24">
              <w:rPr>
                <w:sz w:val="24"/>
                <w:lang w:val="ru-RU"/>
              </w:rPr>
              <w:t>круга</w:t>
            </w:r>
            <w:r w:rsidRPr="006C6D24">
              <w:rPr>
                <w:spacing w:val="-3"/>
                <w:sz w:val="24"/>
                <w:lang w:val="ru-RU"/>
              </w:rPr>
              <w:t xml:space="preserve"> </w:t>
            </w:r>
            <w:r w:rsidRPr="006C6D24">
              <w:rPr>
                <w:sz w:val="24"/>
                <w:lang w:val="ru-RU"/>
              </w:rPr>
              <w:t>чтения: произведения</w:t>
            </w:r>
          </w:p>
          <w:p w:rsidR="006C6D24" w:rsidRPr="006C6D24" w:rsidRDefault="006C6D24">
            <w:pPr>
              <w:ind w:right="549"/>
              <w:rPr>
                <w:sz w:val="24"/>
                <w:lang w:val="ru-RU"/>
              </w:rPr>
            </w:pPr>
            <w:r w:rsidRPr="006C6D24">
              <w:rPr>
                <w:sz w:val="24"/>
                <w:lang w:val="ru-RU"/>
              </w:rPr>
              <w:t>С.</w:t>
            </w:r>
            <w:r w:rsidRPr="006C6D24">
              <w:rPr>
                <w:spacing w:val="-3"/>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Баруздина,</w:t>
            </w:r>
            <w:r w:rsidRPr="006C6D24">
              <w:rPr>
                <w:spacing w:val="-1"/>
                <w:sz w:val="24"/>
                <w:lang w:val="ru-RU"/>
              </w:rPr>
              <w:t xml:space="preserve"> </w:t>
            </w:r>
            <w:r w:rsidRPr="006C6D24">
              <w:rPr>
                <w:sz w:val="24"/>
                <w:lang w:val="ru-RU"/>
              </w:rPr>
              <w:t>Н.</w:t>
            </w:r>
            <w:r w:rsidRPr="006C6D24">
              <w:rPr>
                <w:spacing w:val="-4"/>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Носова,</w:t>
            </w:r>
            <w:r w:rsidRPr="006C6D24">
              <w:rPr>
                <w:spacing w:val="-57"/>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Осеевой, А.</w:t>
            </w:r>
            <w:r w:rsidRPr="006C6D24">
              <w:rPr>
                <w:spacing w:val="-2"/>
                <w:sz w:val="24"/>
                <w:lang w:val="ru-RU"/>
              </w:rPr>
              <w:t xml:space="preserve"> </w:t>
            </w:r>
            <w:r w:rsidRPr="006C6D24">
              <w:rPr>
                <w:sz w:val="24"/>
                <w:lang w:val="ru-RU"/>
              </w:rPr>
              <w:t>Гайдара,</w:t>
            </w:r>
          </w:p>
          <w:p w:rsidR="006C6D24" w:rsidRPr="006C6D24" w:rsidRDefault="006C6D24">
            <w:pPr>
              <w:rPr>
                <w:sz w:val="24"/>
                <w:lang w:val="ru-RU"/>
              </w:rPr>
            </w:pPr>
            <w:r w:rsidRPr="006C6D24">
              <w:rPr>
                <w:sz w:val="24"/>
                <w:lang w:val="ru-RU"/>
              </w:rPr>
              <w:t>В.</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Лунина</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др.).</w:t>
            </w:r>
          </w:p>
          <w:p w:rsidR="006C6D24" w:rsidRPr="006C6D24" w:rsidRDefault="006C6D24">
            <w:pPr>
              <w:ind w:right="328"/>
              <w:rPr>
                <w:sz w:val="24"/>
                <w:lang w:val="ru-RU"/>
              </w:rPr>
            </w:pPr>
            <w:r w:rsidRPr="006C6D24">
              <w:rPr>
                <w:sz w:val="24"/>
                <w:lang w:val="ru-RU"/>
              </w:rPr>
              <w:t>Отражение в произведениях</w:t>
            </w:r>
            <w:r w:rsidRPr="006C6D24">
              <w:rPr>
                <w:spacing w:val="1"/>
                <w:sz w:val="24"/>
                <w:lang w:val="ru-RU"/>
              </w:rPr>
              <w:t xml:space="preserve"> </w:t>
            </w:r>
            <w:r w:rsidRPr="006C6D24">
              <w:rPr>
                <w:sz w:val="24"/>
                <w:lang w:val="ru-RU"/>
              </w:rPr>
              <w:t>нравственно-этических понятий:</w:t>
            </w:r>
            <w:r w:rsidRPr="006C6D24">
              <w:rPr>
                <w:spacing w:val="-57"/>
                <w:sz w:val="24"/>
                <w:lang w:val="ru-RU"/>
              </w:rPr>
              <w:t xml:space="preserve"> </w:t>
            </w:r>
            <w:r w:rsidRPr="006C6D24">
              <w:rPr>
                <w:sz w:val="24"/>
                <w:lang w:val="ru-RU"/>
              </w:rPr>
              <w:t>дружба, терпение уважение,</w:t>
            </w:r>
            <w:r w:rsidRPr="006C6D24">
              <w:rPr>
                <w:spacing w:val="1"/>
                <w:sz w:val="24"/>
                <w:lang w:val="ru-RU"/>
              </w:rPr>
              <w:t xml:space="preserve"> </w:t>
            </w:r>
            <w:r w:rsidRPr="006C6D24">
              <w:rPr>
                <w:sz w:val="24"/>
                <w:lang w:val="ru-RU"/>
              </w:rPr>
              <w:t>помощь</w:t>
            </w:r>
          </w:p>
          <w:p w:rsidR="006C6D24" w:rsidRPr="006C6D24" w:rsidRDefault="006C6D24">
            <w:pPr>
              <w:rPr>
                <w:sz w:val="24"/>
                <w:lang w:val="ru-RU"/>
              </w:rPr>
            </w:pPr>
            <w:r w:rsidRPr="006C6D24">
              <w:rPr>
                <w:sz w:val="24"/>
                <w:lang w:val="ru-RU"/>
              </w:rPr>
              <w:t>друг другу.</w:t>
            </w:r>
          </w:p>
          <w:p w:rsidR="006C6D24" w:rsidRPr="006C6D24" w:rsidRDefault="006C6D24">
            <w:pPr>
              <w:ind w:right="184"/>
              <w:rPr>
                <w:sz w:val="24"/>
                <w:lang w:val="ru-RU"/>
              </w:rPr>
            </w:pPr>
            <w:r w:rsidRPr="006C6D24">
              <w:rPr>
                <w:sz w:val="24"/>
                <w:lang w:val="ru-RU"/>
              </w:rPr>
              <w:t>Главная мысль произведения.</w:t>
            </w:r>
            <w:r w:rsidRPr="006C6D24">
              <w:rPr>
                <w:spacing w:val="1"/>
                <w:sz w:val="24"/>
                <w:lang w:val="ru-RU"/>
              </w:rPr>
              <w:t xml:space="preserve"> </w:t>
            </w:r>
            <w:r w:rsidRPr="006C6D24">
              <w:rPr>
                <w:sz w:val="24"/>
                <w:lang w:val="ru-RU"/>
              </w:rPr>
              <w:t>Герой произведения (введение</w:t>
            </w:r>
            <w:r w:rsidRPr="006C6D24">
              <w:rPr>
                <w:spacing w:val="1"/>
                <w:sz w:val="24"/>
                <w:lang w:val="ru-RU"/>
              </w:rPr>
              <w:t xml:space="preserve"> </w:t>
            </w:r>
            <w:r w:rsidRPr="006C6D24">
              <w:rPr>
                <w:sz w:val="24"/>
                <w:lang w:val="ru-RU"/>
              </w:rPr>
              <w:t>понятия «главный герой»), его</w:t>
            </w:r>
            <w:r w:rsidRPr="006C6D24">
              <w:rPr>
                <w:spacing w:val="1"/>
                <w:sz w:val="24"/>
                <w:lang w:val="ru-RU"/>
              </w:rPr>
              <w:t xml:space="preserve"> </w:t>
            </w:r>
            <w:r w:rsidRPr="006C6D24">
              <w:rPr>
                <w:sz w:val="24"/>
                <w:lang w:val="ru-RU"/>
              </w:rPr>
              <w:t>Характеристика (портрет), оценка</w:t>
            </w:r>
            <w:r w:rsidRPr="006C6D24">
              <w:rPr>
                <w:spacing w:val="-57"/>
                <w:sz w:val="24"/>
                <w:lang w:val="ru-RU"/>
              </w:rPr>
              <w:t xml:space="preserve"> </w:t>
            </w:r>
            <w:r w:rsidRPr="006C6D24">
              <w:rPr>
                <w:sz w:val="24"/>
                <w:lang w:val="ru-RU"/>
              </w:rPr>
              <w:t>Поступков</w:t>
            </w:r>
            <w:r w:rsidRPr="006C6D24">
              <w:rPr>
                <w:spacing w:val="-1"/>
                <w:sz w:val="24"/>
                <w:lang w:val="ru-RU"/>
              </w:rPr>
              <w:t xml:space="preserve"> </w:t>
            </w:r>
            <w:r w:rsidRPr="006C6D24">
              <w:rPr>
                <w:sz w:val="24"/>
                <w:lang w:val="ru-RU"/>
              </w:rPr>
              <w:t>к тексту.</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3"/>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ind w:right="187"/>
              <w:rPr>
                <w:sz w:val="24"/>
                <w:lang w:val="ru-RU"/>
              </w:rPr>
            </w:pPr>
            <w:r w:rsidRPr="006C6D24">
              <w:rPr>
                <w:sz w:val="24"/>
                <w:lang w:val="ru-RU"/>
              </w:rPr>
              <w:t>Чтение целыми словами без пропусков и</w:t>
            </w:r>
            <w:r w:rsidRPr="006C6D24">
              <w:rPr>
                <w:spacing w:val="1"/>
                <w:sz w:val="24"/>
                <w:lang w:val="ru-RU"/>
              </w:rPr>
              <w:t xml:space="preserve"> </w:t>
            </w:r>
            <w:r w:rsidRPr="006C6D24">
              <w:rPr>
                <w:sz w:val="24"/>
                <w:lang w:val="ru-RU"/>
              </w:rPr>
              <w:t>перестановок, постепенно переходя от чтения</w:t>
            </w:r>
            <w:r w:rsidRPr="006C6D24">
              <w:rPr>
                <w:spacing w:val="-57"/>
                <w:sz w:val="24"/>
                <w:lang w:val="ru-RU"/>
              </w:rPr>
              <w:t xml:space="preserve"> </w:t>
            </w:r>
            <w:r w:rsidRPr="006C6D24">
              <w:rPr>
                <w:sz w:val="24"/>
                <w:lang w:val="ru-RU"/>
              </w:rPr>
              <w:t>вслух</w:t>
            </w:r>
            <w:r w:rsidRPr="006C6D24">
              <w:rPr>
                <w:spacing w:val="-3"/>
                <w:sz w:val="24"/>
                <w:lang w:val="ru-RU"/>
              </w:rPr>
              <w:t xml:space="preserve"> </w:t>
            </w:r>
            <w:r w:rsidRPr="006C6D24">
              <w:rPr>
                <w:sz w:val="24"/>
                <w:lang w:val="ru-RU"/>
              </w:rPr>
              <w:t>к чтению</w:t>
            </w:r>
            <w:r w:rsidRPr="006C6D24">
              <w:rPr>
                <w:spacing w:val="-1"/>
                <w:sz w:val="24"/>
                <w:lang w:val="ru-RU"/>
              </w:rPr>
              <w:t xml:space="preserve"> </w:t>
            </w:r>
            <w:r w:rsidRPr="006C6D24">
              <w:rPr>
                <w:sz w:val="24"/>
                <w:lang w:val="ru-RU"/>
              </w:rPr>
              <w:t>про</w:t>
            </w:r>
            <w:r w:rsidRPr="006C6D24">
              <w:rPr>
                <w:spacing w:val="-1"/>
                <w:sz w:val="24"/>
                <w:lang w:val="ru-RU"/>
              </w:rPr>
              <w:t xml:space="preserve"> </w:t>
            </w:r>
            <w:r w:rsidRPr="006C6D24">
              <w:rPr>
                <w:sz w:val="24"/>
                <w:lang w:val="ru-RU"/>
              </w:rPr>
              <w:t>себя</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о</w:t>
            </w:r>
          </w:p>
          <w:p w:rsidR="006C6D24" w:rsidRPr="006C6D24" w:rsidRDefault="006C6D24">
            <w:pPr>
              <w:rPr>
                <w:sz w:val="24"/>
                <w:lang w:val="ru-RU"/>
              </w:rPr>
            </w:pPr>
            <w:r w:rsidRPr="006C6D24">
              <w:rPr>
                <w:sz w:val="24"/>
                <w:lang w:val="ru-RU"/>
              </w:rPr>
              <w:t>детях:</w:t>
            </w:r>
            <w:r w:rsidRPr="006C6D24">
              <w:rPr>
                <w:spacing w:val="-2"/>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Барто</w:t>
            </w:r>
            <w:r w:rsidRPr="006C6D24">
              <w:rPr>
                <w:spacing w:val="-2"/>
                <w:sz w:val="24"/>
                <w:lang w:val="ru-RU"/>
              </w:rPr>
              <w:t xml:space="preserve"> </w:t>
            </w:r>
            <w:r w:rsidRPr="006C6D24">
              <w:rPr>
                <w:sz w:val="24"/>
                <w:lang w:val="ru-RU"/>
              </w:rPr>
              <w:t>«Катя»,</w:t>
            </w:r>
            <w:r w:rsidRPr="006C6D24">
              <w:rPr>
                <w:spacing w:val="-1"/>
                <w:sz w:val="24"/>
                <w:lang w:val="ru-RU"/>
              </w:rPr>
              <w:t xml:space="preserve"> </w:t>
            </w:r>
            <w:r w:rsidRPr="006C6D24">
              <w:rPr>
                <w:sz w:val="24"/>
                <w:lang w:val="ru-RU"/>
              </w:rPr>
              <w:t>Ю.</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Ермолаев</w:t>
            </w:r>
          </w:p>
          <w:p w:rsidR="006C6D24" w:rsidRPr="006C6D24" w:rsidRDefault="006C6D24">
            <w:pPr>
              <w:ind w:right="784"/>
              <w:rPr>
                <w:sz w:val="24"/>
                <w:lang w:val="ru-RU"/>
              </w:rPr>
            </w:pPr>
            <w:r w:rsidRPr="006C6D24">
              <w:rPr>
                <w:sz w:val="24"/>
                <w:lang w:val="ru-RU"/>
              </w:rPr>
              <w:t>«Два пирожных», С. А. Баруздин «Как</w:t>
            </w:r>
            <w:r w:rsidRPr="006C6D24">
              <w:rPr>
                <w:spacing w:val="1"/>
                <w:sz w:val="24"/>
                <w:lang w:val="ru-RU"/>
              </w:rPr>
              <w:t xml:space="preserve"> </w:t>
            </w:r>
            <w:r w:rsidRPr="006C6D24">
              <w:rPr>
                <w:sz w:val="24"/>
                <w:lang w:val="ru-RU"/>
              </w:rPr>
              <w:t>Алёшке</w:t>
            </w:r>
            <w:r w:rsidRPr="006C6D24">
              <w:rPr>
                <w:spacing w:val="-4"/>
                <w:sz w:val="24"/>
                <w:lang w:val="ru-RU"/>
              </w:rPr>
              <w:t xml:space="preserve"> </w:t>
            </w:r>
            <w:r w:rsidRPr="006C6D24">
              <w:rPr>
                <w:sz w:val="24"/>
                <w:lang w:val="ru-RU"/>
              </w:rPr>
              <w:t>учиться</w:t>
            </w:r>
            <w:r w:rsidRPr="006C6D24">
              <w:rPr>
                <w:spacing w:val="-2"/>
                <w:sz w:val="24"/>
                <w:lang w:val="ru-RU"/>
              </w:rPr>
              <w:t xml:space="preserve"> </w:t>
            </w:r>
            <w:r w:rsidRPr="006C6D24">
              <w:rPr>
                <w:sz w:val="24"/>
                <w:lang w:val="ru-RU"/>
              </w:rPr>
              <w:t>надоело»,</w:t>
            </w:r>
            <w:r w:rsidRPr="006C6D24">
              <w:rPr>
                <w:spacing w:val="-1"/>
                <w:sz w:val="24"/>
                <w:lang w:val="ru-RU"/>
              </w:rPr>
              <w:t xml:space="preserve"> </w:t>
            </w:r>
            <w:r w:rsidRPr="006C6D24">
              <w:rPr>
                <w:sz w:val="24"/>
                <w:lang w:val="ru-RU"/>
              </w:rPr>
              <w:t>Е.</w:t>
            </w:r>
            <w:r w:rsidRPr="006C6D24">
              <w:rPr>
                <w:spacing w:val="-3"/>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Пермяк</w:t>
            </w:r>
          </w:p>
          <w:p w:rsidR="006C6D24" w:rsidRPr="006C6D24" w:rsidRDefault="006C6D24">
            <w:pPr>
              <w:rPr>
                <w:sz w:val="24"/>
                <w:lang w:val="ru-RU"/>
              </w:rPr>
            </w:pPr>
            <w:r w:rsidRPr="006C6D24">
              <w:rPr>
                <w:sz w:val="24"/>
                <w:lang w:val="ru-RU"/>
              </w:rPr>
              <w:t>«Смородинка»,</w:t>
            </w:r>
            <w:r w:rsidRPr="006C6D24">
              <w:rPr>
                <w:spacing w:val="-2"/>
                <w:sz w:val="24"/>
                <w:lang w:val="ru-RU"/>
              </w:rPr>
              <w:t xml:space="preserve"> </w:t>
            </w:r>
            <w:r w:rsidRPr="006C6D24">
              <w:rPr>
                <w:sz w:val="24"/>
                <w:lang w:val="ru-RU"/>
              </w:rPr>
              <w:t>«Две</w:t>
            </w:r>
            <w:r w:rsidRPr="006C6D24">
              <w:rPr>
                <w:spacing w:val="-3"/>
                <w:sz w:val="24"/>
                <w:lang w:val="ru-RU"/>
              </w:rPr>
              <w:t xml:space="preserve"> </w:t>
            </w:r>
            <w:r w:rsidRPr="006C6D24">
              <w:rPr>
                <w:sz w:val="24"/>
                <w:lang w:val="ru-RU"/>
              </w:rPr>
              <w:t>пословицы»,</w:t>
            </w:r>
            <w:r w:rsidRPr="006C6D24">
              <w:rPr>
                <w:spacing w:val="-1"/>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Носов</w:t>
            </w:r>
          </w:p>
          <w:p w:rsidR="006C6D24" w:rsidRPr="006C6D24" w:rsidRDefault="006C6D24">
            <w:pPr>
              <w:ind w:right="614"/>
              <w:rPr>
                <w:sz w:val="24"/>
                <w:lang w:val="ru-RU"/>
              </w:rPr>
            </w:pPr>
            <w:r w:rsidRPr="006C6D24">
              <w:rPr>
                <w:sz w:val="24"/>
                <w:lang w:val="ru-RU"/>
              </w:rPr>
              <w:t>«Заплатка», «На горке», В. В. Лунин «Я и</w:t>
            </w:r>
            <w:r w:rsidRPr="006C6D24">
              <w:rPr>
                <w:spacing w:val="-58"/>
                <w:sz w:val="24"/>
                <w:lang w:val="ru-RU"/>
              </w:rPr>
              <w:t xml:space="preserve"> </w:t>
            </w:r>
            <w:r w:rsidRPr="006C6D24">
              <w:rPr>
                <w:sz w:val="24"/>
                <w:lang w:val="ru-RU"/>
              </w:rPr>
              <w:t>Вовка»,</w:t>
            </w:r>
            <w:r w:rsidRPr="006C6D24">
              <w:rPr>
                <w:spacing w:val="-1"/>
                <w:sz w:val="24"/>
                <w:lang w:val="ru-RU"/>
              </w:rPr>
              <w:t xml:space="preserve"> </w:t>
            </w:r>
            <w:r w:rsidRPr="006C6D24">
              <w:rPr>
                <w:sz w:val="24"/>
                <w:lang w:val="ru-RU"/>
              </w:rPr>
              <w:t>В. А.</w:t>
            </w:r>
            <w:r w:rsidRPr="006C6D24">
              <w:rPr>
                <w:spacing w:val="-1"/>
                <w:sz w:val="24"/>
                <w:lang w:val="ru-RU"/>
              </w:rPr>
              <w:t xml:space="preserve"> </w:t>
            </w:r>
            <w:r w:rsidRPr="006C6D24">
              <w:rPr>
                <w:sz w:val="24"/>
                <w:lang w:val="ru-RU"/>
              </w:rPr>
              <w:t>Осеева</w:t>
            </w:r>
          </w:p>
          <w:p w:rsidR="006C6D24" w:rsidRPr="006C6D24" w:rsidRDefault="006C6D24">
            <w:pPr>
              <w:ind w:right="134"/>
              <w:rPr>
                <w:sz w:val="24"/>
                <w:lang w:val="ru-RU"/>
              </w:rPr>
            </w:pPr>
            <w:r w:rsidRPr="006C6D24">
              <w:rPr>
                <w:sz w:val="24"/>
                <w:lang w:val="ru-RU"/>
              </w:rPr>
              <w:t>«Синие</w:t>
            </w:r>
            <w:r w:rsidRPr="006C6D24">
              <w:rPr>
                <w:spacing w:val="-5"/>
                <w:sz w:val="24"/>
                <w:lang w:val="ru-RU"/>
              </w:rPr>
              <w:t xml:space="preserve"> </w:t>
            </w:r>
            <w:r w:rsidRPr="006C6D24">
              <w:rPr>
                <w:sz w:val="24"/>
                <w:lang w:val="ru-RU"/>
              </w:rPr>
              <w:t>листья»,</w:t>
            </w:r>
            <w:r w:rsidRPr="006C6D24">
              <w:rPr>
                <w:spacing w:val="-4"/>
                <w:sz w:val="24"/>
                <w:lang w:val="ru-RU"/>
              </w:rPr>
              <w:t xml:space="preserve"> </w:t>
            </w:r>
            <w:r w:rsidRPr="006C6D24">
              <w:rPr>
                <w:sz w:val="24"/>
                <w:lang w:val="ru-RU"/>
              </w:rPr>
              <w:t>«Волшебное</w:t>
            </w:r>
            <w:r w:rsidRPr="006C6D24">
              <w:rPr>
                <w:spacing w:val="-4"/>
                <w:sz w:val="24"/>
                <w:lang w:val="ru-RU"/>
              </w:rPr>
              <w:t xml:space="preserve"> </w:t>
            </w:r>
            <w:r w:rsidRPr="006C6D24">
              <w:rPr>
                <w:sz w:val="24"/>
                <w:lang w:val="ru-RU"/>
              </w:rPr>
              <w:t>слово»,</w:t>
            </w:r>
            <w:r w:rsidRPr="006C6D24">
              <w:rPr>
                <w:spacing w:val="-3"/>
                <w:sz w:val="24"/>
                <w:lang w:val="ru-RU"/>
              </w:rPr>
              <w:t xml:space="preserve"> </w:t>
            </w:r>
            <w:r w:rsidRPr="006C6D24">
              <w:rPr>
                <w:sz w:val="24"/>
                <w:lang w:val="ru-RU"/>
              </w:rPr>
              <w:t>«Просто</w:t>
            </w:r>
            <w:r w:rsidRPr="006C6D24">
              <w:rPr>
                <w:spacing w:val="-57"/>
                <w:sz w:val="24"/>
                <w:lang w:val="ru-RU"/>
              </w:rPr>
              <w:t xml:space="preserve"> </w:t>
            </w:r>
            <w:r w:rsidRPr="006C6D24">
              <w:rPr>
                <w:sz w:val="24"/>
                <w:lang w:val="ru-RU"/>
              </w:rPr>
              <w:t>старушка», А. Гайдар «Совесть», М. С.</w:t>
            </w:r>
            <w:r w:rsidRPr="006C6D24">
              <w:rPr>
                <w:spacing w:val="1"/>
                <w:sz w:val="24"/>
                <w:lang w:val="ru-RU"/>
              </w:rPr>
              <w:t xml:space="preserve"> </w:t>
            </w:r>
            <w:r w:rsidRPr="006C6D24">
              <w:rPr>
                <w:sz w:val="24"/>
                <w:lang w:val="ru-RU"/>
              </w:rPr>
              <w:t>Пляцковский «Настоящий друг» (по выбору,</w:t>
            </w:r>
            <w:r w:rsidRPr="006C6D24">
              <w:rPr>
                <w:spacing w:val="1"/>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менее</w:t>
            </w:r>
            <w:r w:rsidRPr="006C6D24">
              <w:rPr>
                <w:spacing w:val="-1"/>
                <w:sz w:val="24"/>
                <w:lang w:val="ru-RU"/>
              </w:rPr>
              <w:t xml:space="preserve"> </w:t>
            </w:r>
            <w:r w:rsidRPr="006C6D24">
              <w:rPr>
                <w:sz w:val="24"/>
                <w:lang w:val="ru-RU"/>
              </w:rPr>
              <w:t>четырёх</w:t>
            </w:r>
            <w:r w:rsidRPr="006C6D24">
              <w:rPr>
                <w:spacing w:val="-1"/>
                <w:sz w:val="24"/>
                <w:lang w:val="ru-RU"/>
              </w:rPr>
              <w:t xml:space="preserve"> </w:t>
            </w:r>
            <w:r w:rsidRPr="006C6D24">
              <w:rPr>
                <w:sz w:val="24"/>
                <w:lang w:val="ru-RU"/>
              </w:rPr>
              <w:t>произведений).</w:t>
            </w:r>
          </w:p>
          <w:p w:rsidR="006C6D24" w:rsidRPr="006C6D24" w:rsidRDefault="006C6D24">
            <w:pPr>
              <w:ind w:right="158"/>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4"/>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темы</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главной</w:t>
            </w:r>
            <w:r w:rsidRPr="006C6D24">
              <w:rPr>
                <w:spacing w:val="-57"/>
                <w:sz w:val="24"/>
                <w:lang w:val="ru-RU"/>
              </w:rPr>
              <w:t xml:space="preserve"> </w:t>
            </w:r>
            <w:r w:rsidRPr="006C6D24">
              <w:rPr>
                <w:sz w:val="24"/>
                <w:lang w:val="ru-RU"/>
              </w:rPr>
              <w:t>мысли произведения, соотнесение главной</w:t>
            </w:r>
            <w:r w:rsidRPr="006C6D24">
              <w:rPr>
                <w:spacing w:val="1"/>
                <w:sz w:val="24"/>
                <w:lang w:val="ru-RU"/>
              </w:rPr>
              <w:t xml:space="preserve"> </w:t>
            </w:r>
            <w:r w:rsidRPr="006C6D24">
              <w:rPr>
                <w:sz w:val="24"/>
                <w:lang w:val="ru-RU"/>
              </w:rPr>
              <w:t>мысли с</w:t>
            </w:r>
            <w:r w:rsidRPr="006C6D24">
              <w:rPr>
                <w:spacing w:val="-1"/>
                <w:sz w:val="24"/>
                <w:lang w:val="ru-RU"/>
              </w:rPr>
              <w:t xml:space="preserve"> </w:t>
            </w:r>
            <w:r w:rsidRPr="006C6D24">
              <w:rPr>
                <w:sz w:val="24"/>
                <w:lang w:val="ru-RU"/>
              </w:rPr>
              <w:t>пословицей,</w:t>
            </w:r>
            <w:r w:rsidRPr="006C6D24">
              <w:rPr>
                <w:spacing w:val="-1"/>
                <w:sz w:val="24"/>
                <w:lang w:val="ru-RU"/>
              </w:rPr>
              <w:t xml:space="preserve"> </w:t>
            </w:r>
            <w:r w:rsidRPr="006C6D24">
              <w:rPr>
                <w:sz w:val="24"/>
                <w:lang w:val="ru-RU"/>
              </w:rPr>
              <w:t>подбор пословиц</w:t>
            </w:r>
          </w:p>
          <w:p w:rsidR="006C6D24" w:rsidRPr="006C6D24" w:rsidRDefault="006C6D24">
            <w:pPr>
              <w:spacing w:before="1"/>
              <w:ind w:right="195"/>
              <w:rPr>
                <w:sz w:val="24"/>
                <w:lang w:val="ru-RU"/>
              </w:rPr>
            </w:pPr>
            <w:r w:rsidRPr="006C6D24">
              <w:rPr>
                <w:sz w:val="24"/>
                <w:lang w:val="ru-RU"/>
              </w:rPr>
              <w:t>Работа с текстом произведения (изучающее и</w:t>
            </w:r>
            <w:r w:rsidRPr="006C6D24">
              <w:rPr>
                <w:spacing w:val="-57"/>
                <w:sz w:val="24"/>
                <w:lang w:val="ru-RU"/>
              </w:rPr>
              <w:t xml:space="preserve"> </w:t>
            </w:r>
            <w:r w:rsidRPr="006C6D24">
              <w:rPr>
                <w:sz w:val="24"/>
                <w:lang w:val="ru-RU"/>
              </w:rPr>
              <w:t>поисковое выборочное чтение): ответы на</w:t>
            </w:r>
            <w:r w:rsidRPr="006C6D24">
              <w:rPr>
                <w:spacing w:val="1"/>
                <w:sz w:val="24"/>
                <w:lang w:val="ru-RU"/>
              </w:rPr>
              <w:t xml:space="preserve"> </w:t>
            </w:r>
            <w:r w:rsidRPr="006C6D24">
              <w:rPr>
                <w:sz w:val="24"/>
                <w:lang w:val="ru-RU"/>
              </w:rPr>
              <w:t>вопросы, характеристика героя, установление</w:t>
            </w:r>
            <w:r w:rsidRPr="006C6D24">
              <w:rPr>
                <w:spacing w:val="-57"/>
                <w:sz w:val="24"/>
                <w:lang w:val="ru-RU"/>
              </w:rPr>
              <w:t xml:space="preserve"> </w:t>
            </w:r>
            <w:r w:rsidRPr="006C6D24">
              <w:rPr>
                <w:sz w:val="24"/>
                <w:lang w:val="ru-RU"/>
              </w:rPr>
              <w:t>взаимосвязи между характером героя и его</w:t>
            </w:r>
            <w:r w:rsidRPr="006C6D24">
              <w:rPr>
                <w:spacing w:val="1"/>
                <w:sz w:val="24"/>
                <w:lang w:val="ru-RU"/>
              </w:rPr>
              <w:t xml:space="preserve"> </w:t>
            </w:r>
            <w:r w:rsidRPr="006C6D24">
              <w:rPr>
                <w:sz w:val="24"/>
                <w:lang w:val="ru-RU"/>
              </w:rPr>
              <w:t>поступками, нахождение описания героя,</w:t>
            </w:r>
            <w:r w:rsidRPr="006C6D24">
              <w:rPr>
                <w:spacing w:val="1"/>
                <w:sz w:val="24"/>
                <w:lang w:val="ru-RU"/>
              </w:rPr>
              <w:t xml:space="preserve"> </w:t>
            </w:r>
            <w:r w:rsidRPr="006C6D24">
              <w:rPr>
                <w:sz w:val="24"/>
                <w:lang w:val="ru-RU"/>
              </w:rPr>
              <w:t>оценка</w:t>
            </w:r>
            <w:r w:rsidRPr="006C6D24">
              <w:rPr>
                <w:spacing w:val="-2"/>
                <w:sz w:val="24"/>
                <w:lang w:val="ru-RU"/>
              </w:rPr>
              <w:t xml:space="preserve"> </w:t>
            </w:r>
            <w:r w:rsidRPr="006C6D24">
              <w:rPr>
                <w:sz w:val="24"/>
                <w:lang w:val="ru-RU"/>
              </w:rPr>
              <w:t>его</w:t>
            </w:r>
            <w:r w:rsidRPr="006C6D24">
              <w:rPr>
                <w:spacing w:val="-1"/>
                <w:sz w:val="24"/>
                <w:lang w:val="ru-RU"/>
              </w:rPr>
              <w:t xml:space="preserve"> </w:t>
            </w:r>
            <w:r w:rsidRPr="006C6D24">
              <w:rPr>
                <w:sz w:val="24"/>
                <w:lang w:val="ru-RU"/>
              </w:rPr>
              <w:t>поступков</w:t>
            </w:r>
            <w:r w:rsidRPr="006C6D24">
              <w:rPr>
                <w:spacing w:val="1"/>
                <w:sz w:val="24"/>
                <w:lang w:val="ru-RU"/>
              </w:rPr>
              <w:t xml:space="preserve"> </w:t>
            </w:r>
            <w:r w:rsidRPr="006C6D24">
              <w:rPr>
                <w:sz w:val="24"/>
                <w:lang w:val="ru-RU"/>
              </w:rPr>
              <w:t>(с</w:t>
            </w:r>
            <w:r w:rsidRPr="006C6D24">
              <w:rPr>
                <w:spacing w:val="-5"/>
                <w:sz w:val="24"/>
                <w:lang w:val="ru-RU"/>
              </w:rPr>
              <w:t xml:space="preserve"> </w:t>
            </w:r>
            <w:r w:rsidRPr="006C6D24">
              <w:rPr>
                <w:sz w:val="24"/>
                <w:lang w:val="ru-RU"/>
              </w:rPr>
              <w:t>опорой</w:t>
            </w:r>
            <w:r w:rsidRPr="006C6D24">
              <w:rPr>
                <w:spacing w:val="-1"/>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текст).</w:t>
            </w:r>
          </w:p>
          <w:p w:rsidR="006C6D24" w:rsidRPr="006C6D24" w:rsidRDefault="006C6D24">
            <w:pPr>
              <w:ind w:right="165"/>
              <w:rPr>
                <w:sz w:val="24"/>
                <w:lang w:val="ru-RU"/>
              </w:rPr>
            </w:pPr>
            <w:r w:rsidRPr="006C6D24">
              <w:rPr>
                <w:sz w:val="24"/>
                <w:lang w:val="ru-RU"/>
              </w:rPr>
              <w:t>Упражнение на сравнение героев одного</w:t>
            </w:r>
            <w:r w:rsidRPr="006C6D24">
              <w:rPr>
                <w:spacing w:val="1"/>
                <w:sz w:val="24"/>
                <w:lang w:val="ru-RU"/>
              </w:rPr>
              <w:t xml:space="preserve"> </w:t>
            </w:r>
            <w:r w:rsidRPr="006C6D24">
              <w:rPr>
                <w:sz w:val="24"/>
                <w:lang w:val="ru-RU"/>
              </w:rPr>
              <w:t>произведения по предложенному алгоритму.</w:t>
            </w:r>
            <w:r w:rsidRPr="006C6D24">
              <w:rPr>
                <w:spacing w:val="1"/>
                <w:sz w:val="24"/>
                <w:lang w:val="ru-RU"/>
              </w:rPr>
              <w:t xml:space="preserve"> </w:t>
            </w:r>
            <w:r w:rsidRPr="006C6D24">
              <w:rPr>
                <w:sz w:val="24"/>
                <w:lang w:val="ru-RU"/>
              </w:rPr>
              <w:t>Обсуждение авторской позиции, выражение</w:t>
            </w:r>
            <w:r w:rsidRPr="006C6D24">
              <w:rPr>
                <w:spacing w:val="1"/>
                <w:sz w:val="24"/>
                <w:lang w:val="ru-RU"/>
              </w:rPr>
              <w:t xml:space="preserve"> </w:t>
            </w:r>
            <w:r w:rsidRPr="006C6D24">
              <w:rPr>
                <w:sz w:val="24"/>
                <w:lang w:val="ru-RU"/>
              </w:rPr>
              <w:t>своего</w:t>
            </w:r>
            <w:r w:rsidRPr="006C6D24">
              <w:rPr>
                <w:spacing w:val="-4"/>
                <w:sz w:val="24"/>
                <w:lang w:val="ru-RU"/>
              </w:rPr>
              <w:t xml:space="preserve"> </w:t>
            </w:r>
            <w:r w:rsidRPr="006C6D24">
              <w:rPr>
                <w:sz w:val="24"/>
                <w:lang w:val="ru-RU"/>
              </w:rPr>
              <w:t>отношения</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героям</w:t>
            </w:r>
            <w:r w:rsidRPr="006C6D24">
              <w:rPr>
                <w:spacing w:val="-3"/>
                <w:sz w:val="24"/>
                <w:lang w:val="ru-RU"/>
              </w:rPr>
              <w:t xml:space="preserve"> </w:t>
            </w:r>
            <w:r w:rsidRPr="006C6D24">
              <w:rPr>
                <w:sz w:val="24"/>
                <w:lang w:val="ru-RU"/>
              </w:rPr>
              <w:t>с</w:t>
            </w:r>
            <w:r w:rsidRPr="006C6D24">
              <w:rPr>
                <w:spacing w:val="-5"/>
                <w:sz w:val="24"/>
                <w:lang w:val="ru-RU"/>
              </w:rPr>
              <w:t xml:space="preserve"> </w:t>
            </w:r>
            <w:r w:rsidRPr="006C6D24">
              <w:rPr>
                <w:sz w:val="24"/>
                <w:lang w:val="ru-RU"/>
              </w:rPr>
              <w:t>подтверждением</w:t>
            </w:r>
            <w:r w:rsidRPr="006C6D24">
              <w:rPr>
                <w:spacing w:val="-57"/>
                <w:sz w:val="24"/>
                <w:lang w:val="ru-RU"/>
              </w:rPr>
              <w:t xml:space="preserve"> </w:t>
            </w:r>
            <w:r w:rsidRPr="006C6D24">
              <w:rPr>
                <w:sz w:val="24"/>
                <w:lang w:val="ru-RU"/>
              </w:rPr>
              <w:t>примерами</w:t>
            </w:r>
            <w:r w:rsidRPr="006C6D24">
              <w:rPr>
                <w:spacing w:val="-1"/>
                <w:sz w:val="24"/>
                <w:lang w:val="ru-RU"/>
              </w:rPr>
              <w:t xml:space="preserve"> </w:t>
            </w:r>
            <w:r w:rsidRPr="006C6D24">
              <w:rPr>
                <w:sz w:val="24"/>
                <w:lang w:val="ru-RU"/>
              </w:rPr>
              <w:t>из текста.</w:t>
            </w:r>
          </w:p>
          <w:p w:rsidR="006C6D24" w:rsidRPr="006C6D24" w:rsidRDefault="006C6D24">
            <w:pPr>
              <w:rPr>
                <w:sz w:val="24"/>
                <w:lang w:val="ru-RU"/>
              </w:rPr>
            </w:pPr>
            <w:r w:rsidRPr="006C6D24">
              <w:rPr>
                <w:sz w:val="24"/>
                <w:lang w:val="ru-RU"/>
              </w:rPr>
              <w:t>Работа</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парах:</w:t>
            </w:r>
            <w:r w:rsidRPr="006C6D24">
              <w:rPr>
                <w:spacing w:val="-1"/>
                <w:sz w:val="24"/>
                <w:lang w:val="ru-RU"/>
              </w:rPr>
              <w:t xml:space="preserve"> </w:t>
            </w:r>
            <w:r w:rsidRPr="006C6D24">
              <w:rPr>
                <w:sz w:val="24"/>
                <w:lang w:val="ru-RU"/>
              </w:rPr>
              <w:t>определение</w:t>
            </w:r>
          </w:p>
          <w:p w:rsidR="006C6D24" w:rsidRPr="006C6D24" w:rsidRDefault="006C6D24">
            <w:pPr>
              <w:ind w:right="179"/>
              <w:rPr>
                <w:sz w:val="24"/>
                <w:lang w:val="ru-RU"/>
              </w:rPr>
            </w:pPr>
            <w:r w:rsidRPr="006C6D24">
              <w:rPr>
                <w:sz w:val="24"/>
                <w:lang w:val="ru-RU"/>
              </w:rPr>
              <w:t>последовательности событий в произведении,</w:t>
            </w:r>
            <w:r w:rsidRPr="006C6D24">
              <w:rPr>
                <w:spacing w:val="-57"/>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вопросного плана</w:t>
            </w:r>
            <w:r w:rsidRPr="006C6D24">
              <w:rPr>
                <w:spacing w:val="-1"/>
                <w:sz w:val="24"/>
                <w:lang w:val="ru-RU"/>
              </w:rPr>
              <w:t xml:space="preserve"> </w:t>
            </w:r>
            <w:r w:rsidRPr="006C6D24">
              <w:rPr>
                <w:sz w:val="24"/>
                <w:lang w:val="ru-RU"/>
              </w:rPr>
              <w:t>текста с</w:t>
            </w:r>
          </w:p>
          <w:p w:rsidR="006C6D24" w:rsidRDefault="006C6D24">
            <w:pPr>
              <w:spacing w:line="259" w:lineRule="exact"/>
              <w:rPr>
                <w:sz w:val="24"/>
              </w:rPr>
            </w:pPr>
            <w:r>
              <w:rPr>
                <w:sz w:val="24"/>
              </w:rPr>
              <w:t>выделением</w:t>
            </w:r>
            <w:r>
              <w:rPr>
                <w:spacing w:val="-4"/>
                <w:sz w:val="24"/>
              </w:rPr>
              <w:t xml:space="preserve"> </w:t>
            </w:r>
            <w:r>
              <w:rPr>
                <w:sz w:val="24"/>
              </w:rPr>
              <w:t>эпизодов,</w:t>
            </w:r>
            <w:r>
              <w:rPr>
                <w:spacing w:val="-5"/>
                <w:sz w:val="24"/>
              </w:rPr>
              <w:t xml:space="preserve"> </w:t>
            </w:r>
            <w:r>
              <w:rPr>
                <w:sz w:val="24"/>
              </w:rPr>
              <w:t>обсуждение</w:t>
            </w:r>
          </w:p>
        </w:tc>
        <w:tc>
          <w:tcPr>
            <w:tcW w:w="3058"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8003"/>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результатов</w:t>
            </w:r>
            <w:r w:rsidRPr="006C6D24">
              <w:rPr>
                <w:spacing w:val="-3"/>
                <w:sz w:val="24"/>
                <w:lang w:val="ru-RU"/>
              </w:rPr>
              <w:t xml:space="preserve"> </w:t>
            </w:r>
            <w:r w:rsidRPr="006C6D24">
              <w:rPr>
                <w:sz w:val="24"/>
                <w:lang w:val="ru-RU"/>
              </w:rPr>
              <w:t>деятельности.</w:t>
            </w:r>
          </w:p>
          <w:p w:rsidR="006C6D24" w:rsidRPr="006C6D24" w:rsidRDefault="006C6D24">
            <w:pPr>
              <w:ind w:right="700"/>
              <w:rPr>
                <w:sz w:val="24"/>
                <w:lang w:val="ru-RU"/>
              </w:rPr>
            </w:pPr>
            <w:r w:rsidRPr="006C6D24">
              <w:rPr>
                <w:sz w:val="24"/>
                <w:lang w:val="ru-RU"/>
              </w:rPr>
              <w:t>Подробный</w:t>
            </w:r>
            <w:r w:rsidRPr="006C6D24">
              <w:rPr>
                <w:spacing w:val="-5"/>
                <w:sz w:val="24"/>
                <w:lang w:val="ru-RU"/>
              </w:rPr>
              <w:t xml:space="preserve"> </w:t>
            </w:r>
            <w:r w:rsidRPr="006C6D24">
              <w:rPr>
                <w:sz w:val="24"/>
                <w:lang w:val="ru-RU"/>
              </w:rPr>
              <w:t>пересказ</w:t>
            </w:r>
            <w:r w:rsidRPr="006C6D24">
              <w:rPr>
                <w:spacing w:val="-5"/>
                <w:sz w:val="24"/>
                <w:lang w:val="ru-RU"/>
              </w:rPr>
              <w:t xml:space="preserve"> </w:t>
            </w:r>
            <w:r w:rsidRPr="006C6D24">
              <w:rPr>
                <w:sz w:val="24"/>
                <w:lang w:val="ru-RU"/>
              </w:rPr>
              <w:t>(устно)</w:t>
            </w:r>
            <w:r w:rsidRPr="006C6D24">
              <w:rPr>
                <w:spacing w:val="-5"/>
                <w:sz w:val="24"/>
                <w:lang w:val="ru-RU"/>
              </w:rPr>
              <w:t xml:space="preserve"> </w:t>
            </w:r>
            <w:r w:rsidRPr="006C6D24">
              <w:rPr>
                <w:sz w:val="24"/>
                <w:lang w:val="ru-RU"/>
              </w:rPr>
              <w:t>содержания</w:t>
            </w:r>
            <w:r w:rsidRPr="006C6D24">
              <w:rPr>
                <w:spacing w:val="-57"/>
                <w:sz w:val="24"/>
                <w:lang w:val="ru-RU"/>
              </w:rPr>
              <w:t xml:space="preserve"> </w:t>
            </w:r>
            <w:r w:rsidRPr="006C6D24">
              <w:rPr>
                <w:sz w:val="24"/>
                <w:lang w:val="ru-RU"/>
              </w:rPr>
              <w:t>произведения.</w:t>
            </w:r>
          </w:p>
          <w:p w:rsidR="006C6D24" w:rsidRPr="006C6D24" w:rsidRDefault="006C6D24">
            <w:pPr>
              <w:ind w:right="197"/>
              <w:rPr>
                <w:sz w:val="24"/>
                <w:lang w:val="ru-RU"/>
              </w:rPr>
            </w:pPr>
            <w:r w:rsidRPr="006C6D24">
              <w:rPr>
                <w:sz w:val="24"/>
                <w:lang w:val="ru-RU"/>
              </w:rPr>
              <w:t>Упражнение в умении формулировать вопрос</w:t>
            </w:r>
            <w:r w:rsidRPr="006C6D24">
              <w:rPr>
                <w:spacing w:val="-57"/>
                <w:sz w:val="24"/>
                <w:lang w:val="ru-RU"/>
              </w:rPr>
              <w:t xml:space="preserve"> </w:t>
            </w:r>
            <w:r w:rsidRPr="006C6D24">
              <w:rPr>
                <w:sz w:val="24"/>
                <w:lang w:val="ru-RU"/>
              </w:rPr>
              <w:t>по фактическому содержанию прочитанного</w:t>
            </w:r>
            <w:r w:rsidRPr="006C6D24">
              <w:rPr>
                <w:spacing w:val="1"/>
                <w:sz w:val="24"/>
                <w:lang w:val="ru-RU"/>
              </w:rPr>
              <w:t xml:space="preserve"> </w:t>
            </w:r>
            <w:r w:rsidRPr="006C6D24">
              <w:rPr>
                <w:sz w:val="24"/>
                <w:lang w:val="ru-RU"/>
              </w:rPr>
              <w:t>произведения.</w:t>
            </w:r>
          </w:p>
          <w:p w:rsidR="006C6D24" w:rsidRPr="006C6D24" w:rsidRDefault="006C6D24">
            <w:pPr>
              <w:ind w:right="154"/>
              <w:rPr>
                <w:sz w:val="24"/>
                <w:lang w:val="ru-RU"/>
              </w:rPr>
            </w:pPr>
            <w:r w:rsidRPr="006C6D24">
              <w:rPr>
                <w:sz w:val="24"/>
                <w:lang w:val="ru-RU"/>
              </w:rPr>
              <w:t>Работа в группах: сравнение предложенных</w:t>
            </w:r>
            <w:r w:rsidRPr="006C6D24">
              <w:rPr>
                <w:spacing w:val="1"/>
                <w:sz w:val="24"/>
                <w:lang w:val="ru-RU"/>
              </w:rPr>
              <w:t xml:space="preserve"> </w:t>
            </w:r>
            <w:r w:rsidRPr="006C6D24">
              <w:rPr>
                <w:sz w:val="24"/>
                <w:lang w:val="ru-RU"/>
              </w:rPr>
              <w:t>текстов художественных произведений</w:t>
            </w:r>
            <w:r w:rsidRPr="006C6D24">
              <w:rPr>
                <w:spacing w:val="1"/>
                <w:sz w:val="24"/>
                <w:lang w:val="ru-RU"/>
              </w:rPr>
              <w:t xml:space="preserve"> </w:t>
            </w:r>
            <w:r w:rsidRPr="006C6D24">
              <w:rPr>
                <w:sz w:val="24"/>
                <w:lang w:val="ru-RU"/>
              </w:rPr>
              <w:t>(распознавание жанров), заполнение таблицы,</w:t>
            </w:r>
            <w:r w:rsidRPr="006C6D24">
              <w:rPr>
                <w:spacing w:val="-57"/>
                <w:sz w:val="24"/>
                <w:lang w:val="ru-RU"/>
              </w:rPr>
              <w:t xml:space="preserve"> </w:t>
            </w:r>
            <w:r w:rsidRPr="006C6D24">
              <w:rPr>
                <w:sz w:val="24"/>
                <w:lang w:val="ru-RU"/>
              </w:rPr>
              <w:t>проверка</w:t>
            </w:r>
            <w:r w:rsidRPr="006C6D24">
              <w:rPr>
                <w:spacing w:val="-2"/>
                <w:sz w:val="24"/>
                <w:lang w:val="ru-RU"/>
              </w:rPr>
              <w:t xml:space="preserve"> </w:t>
            </w:r>
            <w:r w:rsidRPr="006C6D24">
              <w:rPr>
                <w:sz w:val="24"/>
                <w:lang w:val="ru-RU"/>
              </w:rPr>
              <w:t>своего</w:t>
            </w:r>
            <w:r w:rsidRPr="006C6D24">
              <w:rPr>
                <w:spacing w:val="-1"/>
                <w:sz w:val="24"/>
                <w:lang w:val="ru-RU"/>
              </w:rPr>
              <w:t xml:space="preserve"> </w:t>
            </w:r>
            <w:r w:rsidRPr="006C6D24">
              <w:rPr>
                <w:sz w:val="24"/>
                <w:lang w:val="ru-RU"/>
              </w:rPr>
              <w:t>результата.</w:t>
            </w:r>
          </w:p>
          <w:p w:rsidR="006C6D24" w:rsidRPr="006C6D24" w:rsidRDefault="006C6D24">
            <w:pPr>
              <w:spacing w:before="1"/>
              <w:ind w:right="107"/>
              <w:rPr>
                <w:sz w:val="24"/>
                <w:lang w:val="ru-RU"/>
              </w:rPr>
            </w:pPr>
            <w:r w:rsidRPr="006C6D24">
              <w:rPr>
                <w:sz w:val="24"/>
                <w:lang w:val="ru-RU"/>
              </w:rPr>
              <w:t>Дифференцированная</w:t>
            </w:r>
            <w:r w:rsidRPr="006C6D24">
              <w:rPr>
                <w:spacing w:val="-5"/>
                <w:sz w:val="24"/>
                <w:lang w:val="ru-RU"/>
              </w:rPr>
              <w:t xml:space="preserve"> </w:t>
            </w:r>
            <w:r w:rsidRPr="006C6D24">
              <w:rPr>
                <w:sz w:val="24"/>
                <w:lang w:val="ru-RU"/>
              </w:rPr>
              <w:t>работа:</w:t>
            </w:r>
            <w:r w:rsidRPr="006C6D24">
              <w:rPr>
                <w:spacing w:val="-4"/>
                <w:sz w:val="24"/>
                <w:lang w:val="ru-RU"/>
              </w:rPr>
              <w:t xml:space="preserve"> </w:t>
            </w:r>
            <w:r w:rsidRPr="006C6D24">
              <w:rPr>
                <w:sz w:val="24"/>
                <w:lang w:val="ru-RU"/>
              </w:rPr>
              <w:t>пересказ</w:t>
            </w:r>
            <w:r w:rsidRPr="006C6D24">
              <w:rPr>
                <w:spacing w:val="-4"/>
                <w:sz w:val="24"/>
                <w:lang w:val="ru-RU"/>
              </w:rPr>
              <w:t xml:space="preserve"> </w:t>
            </w:r>
            <w:r w:rsidRPr="006C6D24">
              <w:rPr>
                <w:sz w:val="24"/>
                <w:lang w:val="ru-RU"/>
              </w:rPr>
              <w:t>(устно)</w:t>
            </w:r>
            <w:r w:rsidRPr="006C6D24">
              <w:rPr>
                <w:spacing w:val="-57"/>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от</w:t>
            </w:r>
            <w:r w:rsidRPr="006C6D24">
              <w:rPr>
                <w:spacing w:val="-2"/>
                <w:sz w:val="24"/>
                <w:lang w:val="ru-RU"/>
              </w:rPr>
              <w:t xml:space="preserve"> </w:t>
            </w:r>
            <w:r w:rsidRPr="006C6D24">
              <w:rPr>
                <w:sz w:val="24"/>
                <w:lang w:val="ru-RU"/>
              </w:rPr>
              <w:t>третьего</w:t>
            </w:r>
            <w:r w:rsidRPr="006C6D24">
              <w:rPr>
                <w:spacing w:val="-2"/>
                <w:sz w:val="24"/>
                <w:lang w:val="ru-RU"/>
              </w:rPr>
              <w:t xml:space="preserve"> </w:t>
            </w:r>
            <w:r w:rsidRPr="006C6D24">
              <w:rPr>
                <w:sz w:val="24"/>
                <w:lang w:val="ru-RU"/>
              </w:rPr>
              <w:t>лица.</w:t>
            </w:r>
          </w:p>
          <w:p w:rsidR="006C6D24" w:rsidRPr="006C6D24" w:rsidRDefault="006C6D24">
            <w:pPr>
              <w:ind w:right="263"/>
              <w:rPr>
                <w:sz w:val="24"/>
                <w:lang w:val="ru-RU"/>
              </w:rPr>
            </w:pPr>
            <w:r w:rsidRPr="006C6D24">
              <w:rPr>
                <w:sz w:val="24"/>
                <w:lang w:val="ru-RU"/>
              </w:rPr>
              <w:t>Проверочная работа: демонстрация</w:t>
            </w:r>
            <w:r w:rsidRPr="006C6D24">
              <w:rPr>
                <w:spacing w:val="1"/>
                <w:sz w:val="24"/>
                <w:lang w:val="ru-RU"/>
              </w:rPr>
              <w:t xml:space="preserve"> </w:t>
            </w:r>
            <w:r w:rsidRPr="006C6D24">
              <w:rPr>
                <w:sz w:val="24"/>
                <w:lang w:val="ru-RU"/>
              </w:rPr>
              <w:t>начитанности и сформированности</w:t>
            </w:r>
            <w:r w:rsidRPr="006C6D24">
              <w:rPr>
                <w:spacing w:val="1"/>
                <w:sz w:val="24"/>
                <w:lang w:val="ru-RU"/>
              </w:rPr>
              <w:t xml:space="preserve"> </w:t>
            </w:r>
            <w:r w:rsidRPr="006C6D24">
              <w:rPr>
                <w:sz w:val="24"/>
                <w:lang w:val="ru-RU"/>
              </w:rPr>
              <w:t>специальных читательских умений:</w:t>
            </w:r>
            <w:r w:rsidRPr="006C6D24">
              <w:rPr>
                <w:spacing w:val="1"/>
                <w:sz w:val="24"/>
                <w:lang w:val="ru-RU"/>
              </w:rPr>
              <w:t xml:space="preserve"> </w:t>
            </w:r>
            <w:r w:rsidRPr="006C6D24">
              <w:rPr>
                <w:sz w:val="24"/>
                <w:lang w:val="ru-RU"/>
              </w:rPr>
              <w:t>соотнесение</w:t>
            </w:r>
            <w:r w:rsidRPr="006C6D24">
              <w:rPr>
                <w:spacing w:val="-5"/>
                <w:sz w:val="24"/>
                <w:lang w:val="ru-RU"/>
              </w:rPr>
              <w:t xml:space="preserve"> </w:t>
            </w:r>
            <w:r w:rsidRPr="006C6D24">
              <w:rPr>
                <w:sz w:val="24"/>
                <w:lang w:val="ru-RU"/>
              </w:rPr>
              <w:t>фамилий</w:t>
            </w:r>
            <w:r w:rsidRPr="006C6D24">
              <w:rPr>
                <w:spacing w:val="-4"/>
                <w:sz w:val="24"/>
                <w:lang w:val="ru-RU"/>
              </w:rPr>
              <w:t xml:space="preserve"> </w:t>
            </w:r>
            <w:r w:rsidRPr="006C6D24">
              <w:rPr>
                <w:sz w:val="24"/>
                <w:lang w:val="ru-RU"/>
              </w:rPr>
              <w:t>авторов</w:t>
            </w:r>
            <w:r w:rsidRPr="006C6D24">
              <w:rPr>
                <w:spacing w:val="-6"/>
                <w:sz w:val="24"/>
                <w:lang w:val="ru-RU"/>
              </w:rPr>
              <w:t xml:space="preserve"> </w:t>
            </w:r>
            <w:r w:rsidRPr="006C6D24">
              <w:rPr>
                <w:sz w:val="24"/>
                <w:lang w:val="ru-RU"/>
              </w:rPr>
              <w:t>с</w:t>
            </w:r>
            <w:r w:rsidRPr="006C6D24">
              <w:rPr>
                <w:spacing w:val="-6"/>
                <w:sz w:val="24"/>
                <w:lang w:val="ru-RU"/>
              </w:rPr>
              <w:t xml:space="preserve"> </w:t>
            </w:r>
            <w:r w:rsidRPr="006C6D24">
              <w:rPr>
                <w:sz w:val="24"/>
                <w:lang w:val="ru-RU"/>
              </w:rPr>
              <w:t>заголовками</w:t>
            </w:r>
            <w:r w:rsidRPr="006C6D24">
              <w:rPr>
                <w:spacing w:val="-57"/>
                <w:sz w:val="24"/>
                <w:lang w:val="ru-RU"/>
              </w:rPr>
              <w:t xml:space="preserve"> </w:t>
            </w:r>
            <w:r w:rsidRPr="006C6D24">
              <w:rPr>
                <w:sz w:val="24"/>
                <w:lang w:val="ru-RU"/>
              </w:rPr>
              <w:t>произведений, определение тем указанных</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различение</w:t>
            </w:r>
            <w:r w:rsidRPr="006C6D24">
              <w:rPr>
                <w:spacing w:val="-2"/>
                <w:sz w:val="24"/>
                <w:lang w:val="ru-RU"/>
              </w:rPr>
              <w:t xml:space="preserve"> </w:t>
            </w:r>
            <w:r w:rsidRPr="006C6D24">
              <w:rPr>
                <w:sz w:val="24"/>
                <w:lang w:val="ru-RU"/>
              </w:rPr>
              <w:t>жанров</w:t>
            </w:r>
          </w:p>
          <w:p w:rsidR="006C6D24" w:rsidRPr="006C6D24" w:rsidRDefault="006C6D24">
            <w:pPr>
              <w:rPr>
                <w:sz w:val="24"/>
                <w:lang w:val="ru-RU"/>
              </w:rPr>
            </w:pPr>
            <w:r w:rsidRPr="006C6D24">
              <w:rPr>
                <w:sz w:val="24"/>
                <w:lang w:val="ru-RU"/>
              </w:rPr>
              <w:t>произведения,</w:t>
            </w:r>
            <w:r w:rsidRPr="006C6D24">
              <w:rPr>
                <w:spacing w:val="-2"/>
                <w:sz w:val="24"/>
                <w:lang w:val="ru-RU"/>
              </w:rPr>
              <w:t xml:space="preserve"> </w:t>
            </w:r>
            <w:r w:rsidRPr="006C6D24">
              <w:rPr>
                <w:sz w:val="24"/>
                <w:lang w:val="ru-RU"/>
              </w:rPr>
              <w:t>нахождение</w:t>
            </w:r>
            <w:r w:rsidRPr="006C6D24">
              <w:rPr>
                <w:spacing w:val="-4"/>
                <w:sz w:val="24"/>
                <w:lang w:val="ru-RU"/>
              </w:rPr>
              <w:t xml:space="preserve"> </w:t>
            </w:r>
            <w:r w:rsidRPr="006C6D24">
              <w:rPr>
                <w:sz w:val="24"/>
                <w:lang w:val="ru-RU"/>
              </w:rPr>
              <w:t>ошибки</w:t>
            </w:r>
            <w:r w:rsidRPr="006C6D24">
              <w:rPr>
                <w:spacing w:val="-2"/>
                <w:sz w:val="24"/>
                <w:lang w:val="ru-RU"/>
              </w:rPr>
              <w:t xml:space="preserve"> </w:t>
            </w:r>
            <w:r w:rsidRPr="006C6D24">
              <w:rPr>
                <w:sz w:val="24"/>
                <w:lang w:val="ru-RU"/>
              </w:rPr>
              <w:t>в</w:t>
            </w:r>
          </w:p>
          <w:p w:rsidR="006C6D24" w:rsidRPr="006C6D24" w:rsidRDefault="006C6D24">
            <w:pPr>
              <w:spacing w:before="1"/>
              <w:ind w:right="326"/>
              <w:rPr>
                <w:sz w:val="24"/>
                <w:lang w:val="ru-RU"/>
              </w:rPr>
            </w:pPr>
            <w:r w:rsidRPr="006C6D24">
              <w:rPr>
                <w:sz w:val="24"/>
                <w:lang w:val="ru-RU"/>
              </w:rPr>
              <w:t>предложенной последовательности событий</w:t>
            </w:r>
            <w:r w:rsidRPr="006C6D24">
              <w:rPr>
                <w:spacing w:val="-57"/>
                <w:sz w:val="24"/>
                <w:lang w:val="ru-RU"/>
              </w:rPr>
              <w:t xml:space="preserve"> </w:t>
            </w:r>
            <w:r w:rsidRPr="006C6D24">
              <w:rPr>
                <w:sz w:val="24"/>
                <w:lang w:val="ru-RU"/>
              </w:rPr>
              <w:t>одного из произведений, приведение</w:t>
            </w:r>
            <w:r w:rsidRPr="006C6D24">
              <w:rPr>
                <w:spacing w:val="1"/>
                <w:sz w:val="24"/>
                <w:lang w:val="ru-RU"/>
              </w:rPr>
              <w:t xml:space="preserve"> </w:t>
            </w:r>
            <w:r w:rsidRPr="006C6D24">
              <w:rPr>
                <w:sz w:val="24"/>
                <w:lang w:val="ru-RU"/>
              </w:rPr>
              <w:t>примеров</w:t>
            </w:r>
            <w:r w:rsidRPr="006C6D24">
              <w:rPr>
                <w:spacing w:val="-2"/>
                <w:sz w:val="24"/>
                <w:lang w:val="ru-RU"/>
              </w:rPr>
              <w:t xml:space="preserve"> </w:t>
            </w:r>
            <w:r w:rsidRPr="006C6D24">
              <w:rPr>
                <w:sz w:val="24"/>
                <w:lang w:val="ru-RU"/>
              </w:rPr>
              <w:t>пословиц</w:t>
            </w:r>
            <w:r w:rsidRPr="006C6D24">
              <w:rPr>
                <w:spacing w:val="-1"/>
                <w:sz w:val="24"/>
                <w:lang w:val="ru-RU"/>
              </w:rPr>
              <w:t xml:space="preserve"> </w:t>
            </w:r>
            <w:r w:rsidRPr="006C6D24">
              <w:rPr>
                <w:sz w:val="24"/>
                <w:lang w:val="ru-RU"/>
              </w:rPr>
              <w:t>на</w:t>
            </w:r>
            <w:r w:rsidRPr="006C6D24">
              <w:rPr>
                <w:spacing w:val="-5"/>
                <w:sz w:val="24"/>
                <w:lang w:val="ru-RU"/>
              </w:rPr>
              <w:t xml:space="preserve"> </w:t>
            </w:r>
            <w:r w:rsidRPr="006C6D24">
              <w:rPr>
                <w:sz w:val="24"/>
                <w:lang w:val="ru-RU"/>
              </w:rPr>
              <w:t>определённую</w:t>
            </w:r>
            <w:r w:rsidRPr="006C6D24">
              <w:rPr>
                <w:spacing w:val="-2"/>
                <w:sz w:val="24"/>
                <w:lang w:val="ru-RU"/>
              </w:rPr>
              <w:t xml:space="preserve"> </w:t>
            </w:r>
            <w:r w:rsidRPr="006C6D24">
              <w:rPr>
                <w:sz w:val="24"/>
                <w:lang w:val="ru-RU"/>
              </w:rPr>
              <w:t>тему</w:t>
            </w:r>
            <w:r w:rsidRPr="006C6D24">
              <w:rPr>
                <w:spacing w:val="-1"/>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другие</w:t>
            </w:r>
            <w:r w:rsidRPr="006C6D24">
              <w:rPr>
                <w:spacing w:val="-2"/>
                <w:sz w:val="24"/>
                <w:lang w:val="ru-RU"/>
              </w:rPr>
              <w:t xml:space="preserve"> </w:t>
            </w:r>
            <w:r w:rsidRPr="006C6D24">
              <w:rPr>
                <w:sz w:val="24"/>
                <w:lang w:val="ru-RU"/>
              </w:rPr>
              <w:t>задания.</w:t>
            </w:r>
          </w:p>
          <w:p w:rsidR="006C6D24" w:rsidRPr="006C6D24" w:rsidRDefault="006C6D24">
            <w:pPr>
              <w:ind w:right="489"/>
              <w:rPr>
                <w:sz w:val="24"/>
                <w:lang w:val="ru-RU"/>
              </w:rPr>
            </w:pPr>
            <w:r w:rsidRPr="006C6D24">
              <w:rPr>
                <w:sz w:val="24"/>
                <w:lang w:val="ru-RU"/>
              </w:rPr>
              <w:t>Проверка своей работы по предложенному</w:t>
            </w:r>
            <w:r w:rsidRPr="006C6D24">
              <w:rPr>
                <w:spacing w:val="-57"/>
                <w:sz w:val="24"/>
                <w:lang w:val="ru-RU"/>
              </w:rPr>
              <w:t xml:space="preserve"> </w:t>
            </w:r>
            <w:r w:rsidRPr="006C6D24">
              <w:rPr>
                <w:sz w:val="24"/>
                <w:lang w:val="ru-RU"/>
              </w:rPr>
              <w:t>образцу.</w:t>
            </w:r>
          </w:p>
          <w:p w:rsidR="006C6D24" w:rsidRPr="006C6D24" w:rsidRDefault="006C6D24">
            <w:pPr>
              <w:ind w:right="139"/>
              <w:rPr>
                <w:sz w:val="24"/>
                <w:lang w:val="ru-RU"/>
              </w:rPr>
            </w:pPr>
            <w:r w:rsidRPr="006C6D24">
              <w:rPr>
                <w:sz w:val="24"/>
                <w:lang w:val="ru-RU"/>
              </w:rPr>
              <w:t>Составление</w:t>
            </w:r>
            <w:r w:rsidRPr="006C6D24">
              <w:rPr>
                <w:spacing w:val="-4"/>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книг</w:t>
            </w:r>
            <w:r w:rsidRPr="006C6D24">
              <w:rPr>
                <w:spacing w:val="-5"/>
                <w:sz w:val="24"/>
                <w:lang w:val="ru-RU"/>
              </w:rPr>
              <w:t xml:space="preserve"> </w:t>
            </w:r>
            <w:r w:rsidRPr="006C6D24">
              <w:rPr>
                <w:sz w:val="24"/>
                <w:lang w:val="ru-RU"/>
              </w:rPr>
              <w:t>писателей</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тему</w:t>
            </w:r>
            <w:r w:rsidRPr="006C6D24">
              <w:rPr>
                <w:spacing w:val="-57"/>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детях, о дружбе.</w:t>
            </w:r>
          </w:p>
          <w:p w:rsidR="006C6D24" w:rsidRPr="006C6D24" w:rsidRDefault="006C6D24">
            <w:pPr>
              <w:spacing w:line="276" w:lineRule="exact"/>
              <w:ind w:right="370"/>
              <w:rPr>
                <w:sz w:val="24"/>
                <w:lang w:val="ru-RU"/>
              </w:rPr>
            </w:pPr>
            <w:r w:rsidRPr="006C6D24">
              <w:rPr>
                <w:sz w:val="24"/>
                <w:lang w:val="ru-RU"/>
              </w:rPr>
              <w:t>Рассказ о главном герое прочитанного</w:t>
            </w:r>
            <w:r w:rsidRPr="006C6D24">
              <w:rPr>
                <w:spacing w:val="1"/>
                <w:sz w:val="24"/>
                <w:lang w:val="ru-RU"/>
              </w:rPr>
              <w:t xml:space="preserve"> </w:t>
            </w:r>
            <w:r w:rsidRPr="006C6D24">
              <w:rPr>
                <w:sz w:val="24"/>
                <w:lang w:val="ru-RU"/>
              </w:rPr>
              <w:t>произведения</w:t>
            </w:r>
            <w:r w:rsidRPr="006C6D24">
              <w:rPr>
                <w:spacing w:val="-4"/>
                <w:sz w:val="24"/>
                <w:lang w:val="ru-RU"/>
              </w:rPr>
              <w:t xml:space="preserve"> </w:t>
            </w:r>
            <w:r w:rsidRPr="006C6D24">
              <w:rPr>
                <w:sz w:val="24"/>
                <w:lang w:val="ru-RU"/>
              </w:rPr>
              <w:t>по</w:t>
            </w:r>
            <w:r w:rsidRPr="006C6D24">
              <w:rPr>
                <w:spacing w:val="-4"/>
                <w:sz w:val="24"/>
                <w:lang w:val="ru-RU"/>
              </w:rPr>
              <w:t xml:space="preserve"> </w:t>
            </w:r>
            <w:r w:rsidRPr="006C6D24">
              <w:rPr>
                <w:sz w:val="24"/>
                <w:lang w:val="ru-RU"/>
              </w:rPr>
              <w:t>предложенному</w:t>
            </w:r>
            <w:r w:rsidRPr="006C6D24">
              <w:rPr>
                <w:spacing w:val="-4"/>
                <w:sz w:val="24"/>
                <w:lang w:val="ru-RU"/>
              </w:rPr>
              <w:t xml:space="preserve"> </w:t>
            </w:r>
            <w:r w:rsidRPr="006C6D24">
              <w:rPr>
                <w:sz w:val="24"/>
                <w:lang w:val="ru-RU"/>
              </w:rPr>
              <w:t>алгоритму</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1656"/>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ind w:right="205"/>
              <w:jc w:val="center"/>
              <w:rPr>
                <w:sz w:val="24"/>
              </w:rPr>
            </w:pPr>
            <w:r>
              <w:rPr>
                <w:sz w:val="24"/>
              </w:rPr>
              <w:t>5.</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631"/>
              <w:rPr>
                <w:sz w:val="24"/>
              </w:rPr>
            </w:pPr>
            <w:r>
              <w:rPr>
                <w:sz w:val="24"/>
              </w:rPr>
              <w:t>Мир сказок</w:t>
            </w:r>
            <w:r>
              <w:rPr>
                <w:spacing w:val="-57"/>
                <w:sz w:val="24"/>
              </w:rPr>
              <w:t xml:space="preserve"> </w:t>
            </w:r>
            <w:r>
              <w:rPr>
                <w:sz w:val="24"/>
              </w:rPr>
              <w:t>(9</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671"/>
              <w:rPr>
                <w:sz w:val="24"/>
                <w:lang w:val="ru-RU"/>
              </w:rPr>
            </w:pPr>
            <w:r w:rsidRPr="006C6D24">
              <w:rPr>
                <w:sz w:val="24"/>
                <w:lang w:val="ru-RU"/>
              </w:rPr>
              <w:t>Расширение представлений о</w:t>
            </w:r>
            <w:r w:rsidRPr="006C6D24">
              <w:rPr>
                <w:spacing w:val="-57"/>
                <w:sz w:val="24"/>
                <w:lang w:val="ru-RU"/>
              </w:rPr>
              <w:t xml:space="preserve"> </w:t>
            </w:r>
            <w:r w:rsidRPr="006C6D24">
              <w:rPr>
                <w:sz w:val="24"/>
                <w:lang w:val="ru-RU"/>
              </w:rPr>
              <w:t>фольклорной (народной) и</w:t>
            </w:r>
            <w:r w:rsidRPr="006C6D24">
              <w:rPr>
                <w:spacing w:val="1"/>
                <w:sz w:val="24"/>
                <w:lang w:val="ru-RU"/>
              </w:rPr>
              <w:t xml:space="preserve"> </w:t>
            </w:r>
            <w:r w:rsidRPr="006C6D24">
              <w:rPr>
                <w:sz w:val="24"/>
                <w:lang w:val="ru-RU"/>
              </w:rPr>
              <w:t>литературной (авторской)</w:t>
            </w:r>
            <w:r w:rsidRPr="006C6D24">
              <w:rPr>
                <w:spacing w:val="1"/>
                <w:sz w:val="24"/>
                <w:lang w:val="ru-RU"/>
              </w:rPr>
              <w:t xml:space="preserve"> </w:t>
            </w:r>
            <w:r w:rsidRPr="006C6D24">
              <w:rPr>
                <w:sz w:val="24"/>
                <w:lang w:val="ru-RU"/>
              </w:rPr>
              <w:t>сказке:</w:t>
            </w:r>
            <w:r w:rsidRPr="006C6D24">
              <w:rPr>
                <w:spacing w:val="-2"/>
                <w:sz w:val="24"/>
                <w:lang w:val="ru-RU"/>
              </w:rPr>
              <w:t xml:space="preserve"> </w:t>
            </w:r>
            <w:r w:rsidRPr="006C6D24">
              <w:rPr>
                <w:sz w:val="24"/>
                <w:lang w:val="ru-RU"/>
              </w:rPr>
              <w:t>«бродячие»</w:t>
            </w:r>
            <w:r w:rsidRPr="006C6D24">
              <w:rPr>
                <w:spacing w:val="-1"/>
                <w:sz w:val="24"/>
                <w:lang w:val="ru-RU"/>
              </w:rPr>
              <w:t xml:space="preserve"> </w:t>
            </w:r>
            <w:r w:rsidRPr="006C6D24">
              <w:rPr>
                <w:sz w:val="24"/>
                <w:lang w:val="ru-RU"/>
              </w:rPr>
              <w:t>сюжеты.</w:t>
            </w:r>
          </w:p>
          <w:p w:rsidR="006C6D24" w:rsidRPr="006C6D24" w:rsidRDefault="006C6D24">
            <w:pPr>
              <w:spacing w:line="270" w:lineRule="atLeast"/>
              <w:ind w:right="106"/>
              <w:rPr>
                <w:sz w:val="24"/>
                <w:lang w:val="ru-RU"/>
              </w:rPr>
            </w:pPr>
            <w:r w:rsidRPr="006C6D24">
              <w:rPr>
                <w:sz w:val="24"/>
                <w:lang w:val="ru-RU"/>
              </w:rPr>
              <w:t>Определение фольклорной основы</w:t>
            </w:r>
            <w:r w:rsidRPr="006C6D24">
              <w:rPr>
                <w:spacing w:val="-57"/>
                <w:sz w:val="24"/>
                <w:lang w:val="ru-RU"/>
              </w:rPr>
              <w:t xml:space="preserve"> </w:t>
            </w:r>
            <w:r w:rsidRPr="006C6D24">
              <w:rPr>
                <w:sz w:val="24"/>
                <w:lang w:val="ru-RU"/>
              </w:rPr>
              <w:t>авторских</w:t>
            </w:r>
            <w:r w:rsidRPr="006C6D24">
              <w:rPr>
                <w:spacing w:val="-1"/>
                <w:sz w:val="24"/>
                <w:lang w:val="ru-RU"/>
              </w:rPr>
              <w:t xml:space="preserve"> </w:t>
            </w:r>
            <w:r w:rsidRPr="006C6D24">
              <w:rPr>
                <w:sz w:val="24"/>
                <w:lang w:val="ru-RU"/>
              </w:rPr>
              <w:t>сказок.</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3"/>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spacing w:line="270" w:lineRule="atLeast"/>
              <w:ind w:right="532"/>
              <w:rPr>
                <w:sz w:val="24"/>
                <w:lang w:val="ru-RU"/>
              </w:rPr>
            </w:pPr>
            <w:r w:rsidRPr="006C6D24">
              <w:rPr>
                <w:sz w:val="24"/>
                <w:lang w:val="ru-RU"/>
              </w:rPr>
              <w:t>Упражнение</w:t>
            </w:r>
            <w:r w:rsidRPr="006C6D24">
              <w:rPr>
                <w:spacing w:val="-4"/>
                <w:sz w:val="24"/>
                <w:lang w:val="ru-RU"/>
              </w:rPr>
              <w:t xml:space="preserve"> </w:t>
            </w:r>
            <w:r w:rsidRPr="006C6D24">
              <w:rPr>
                <w:sz w:val="24"/>
                <w:lang w:val="ru-RU"/>
              </w:rPr>
              <w:t>в</w:t>
            </w:r>
            <w:r w:rsidRPr="006C6D24">
              <w:rPr>
                <w:spacing w:val="-4"/>
                <w:sz w:val="24"/>
                <w:lang w:val="ru-RU"/>
              </w:rPr>
              <w:t xml:space="preserve"> </w:t>
            </w:r>
            <w:r w:rsidRPr="006C6D24">
              <w:rPr>
                <w:sz w:val="24"/>
                <w:lang w:val="ru-RU"/>
              </w:rPr>
              <w:t>чтении</w:t>
            </w:r>
            <w:r w:rsidRPr="006C6D24">
              <w:rPr>
                <w:spacing w:val="-2"/>
                <w:sz w:val="24"/>
                <w:lang w:val="ru-RU"/>
              </w:rPr>
              <w:t xml:space="preserve"> </w:t>
            </w:r>
            <w:r w:rsidRPr="006C6D24">
              <w:rPr>
                <w:sz w:val="24"/>
                <w:lang w:val="ru-RU"/>
              </w:rPr>
              <w:t>целыми</w:t>
            </w:r>
            <w:r w:rsidRPr="006C6D24">
              <w:rPr>
                <w:spacing w:val="-3"/>
                <w:sz w:val="24"/>
                <w:lang w:val="ru-RU"/>
              </w:rPr>
              <w:t xml:space="preserve"> </w:t>
            </w:r>
            <w:r w:rsidRPr="006C6D24">
              <w:rPr>
                <w:sz w:val="24"/>
                <w:lang w:val="ru-RU"/>
              </w:rPr>
              <w:t>словами</w:t>
            </w:r>
            <w:r w:rsidRPr="006C6D24">
              <w:rPr>
                <w:spacing w:val="-3"/>
                <w:sz w:val="24"/>
                <w:lang w:val="ru-RU"/>
              </w:rPr>
              <w:t xml:space="preserve"> </w:t>
            </w:r>
            <w:r w:rsidRPr="006C6D24">
              <w:rPr>
                <w:sz w:val="24"/>
                <w:lang w:val="ru-RU"/>
              </w:rPr>
              <w:t>без</w:t>
            </w:r>
            <w:r w:rsidRPr="006C6D24">
              <w:rPr>
                <w:spacing w:val="-57"/>
                <w:sz w:val="24"/>
                <w:lang w:val="ru-RU"/>
              </w:rPr>
              <w:t xml:space="preserve"> </w:t>
            </w:r>
            <w:r w:rsidRPr="006C6D24">
              <w:rPr>
                <w:sz w:val="24"/>
                <w:lang w:val="ru-RU"/>
              </w:rPr>
              <w:t>пропусков</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перестановок</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постепенным</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42"/>
              <w:rPr>
                <w:sz w:val="24"/>
                <w:lang w:val="ru-RU"/>
              </w:rPr>
            </w:pPr>
            <w:r w:rsidRPr="006C6D24">
              <w:rPr>
                <w:sz w:val="24"/>
                <w:lang w:val="ru-RU"/>
              </w:rPr>
              <w:t>Характеристика авторской сказки:</w:t>
            </w:r>
            <w:r w:rsidRPr="006C6D24">
              <w:rPr>
                <w:spacing w:val="-57"/>
                <w:sz w:val="24"/>
                <w:lang w:val="ru-RU"/>
              </w:rPr>
              <w:t xml:space="preserve"> </w:t>
            </w:r>
            <w:r w:rsidRPr="006C6D24">
              <w:rPr>
                <w:sz w:val="24"/>
                <w:lang w:val="ru-RU"/>
              </w:rPr>
              <w:t>герои, особенности построения и</w:t>
            </w:r>
            <w:r w:rsidRPr="006C6D24">
              <w:rPr>
                <w:spacing w:val="1"/>
                <w:sz w:val="24"/>
                <w:lang w:val="ru-RU"/>
              </w:rPr>
              <w:t xml:space="preserve"> </w:t>
            </w:r>
            <w:r w:rsidRPr="006C6D24">
              <w:rPr>
                <w:sz w:val="24"/>
                <w:lang w:val="ru-RU"/>
              </w:rPr>
              <w:t>языка.</w:t>
            </w:r>
          </w:p>
          <w:p w:rsidR="006C6D24" w:rsidRPr="006C6D24" w:rsidRDefault="006C6D24">
            <w:pPr>
              <w:ind w:right="443"/>
              <w:rPr>
                <w:sz w:val="24"/>
                <w:lang w:val="ru-RU"/>
              </w:rPr>
            </w:pPr>
            <w:r w:rsidRPr="006C6D24">
              <w:rPr>
                <w:sz w:val="24"/>
                <w:lang w:val="ru-RU"/>
              </w:rPr>
              <w:t>Сходство</w:t>
            </w:r>
            <w:r w:rsidRPr="006C6D24">
              <w:rPr>
                <w:spacing w:val="-5"/>
                <w:sz w:val="24"/>
                <w:lang w:val="ru-RU"/>
              </w:rPr>
              <w:t xml:space="preserve"> </w:t>
            </w:r>
            <w:r w:rsidRPr="006C6D24">
              <w:rPr>
                <w:sz w:val="24"/>
                <w:lang w:val="ru-RU"/>
              </w:rPr>
              <w:t>тем</w:t>
            </w:r>
            <w:r w:rsidRPr="006C6D24">
              <w:rPr>
                <w:spacing w:val="-5"/>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сюжетов</w:t>
            </w:r>
            <w:r w:rsidRPr="006C6D24">
              <w:rPr>
                <w:spacing w:val="-4"/>
                <w:sz w:val="24"/>
                <w:lang w:val="ru-RU"/>
              </w:rPr>
              <w:t xml:space="preserve"> </w:t>
            </w:r>
            <w:r w:rsidRPr="006C6D24">
              <w:rPr>
                <w:sz w:val="24"/>
                <w:lang w:val="ru-RU"/>
              </w:rPr>
              <w:t>сказок</w:t>
            </w:r>
            <w:r w:rsidRPr="006C6D24">
              <w:rPr>
                <w:spacing w:val="-57"/>
                <w:sz w:val="24"/>
                <w:lang w:val="ru-RU"/>
              </w:rPr>
              <w:t xml:space="preserve"> </w:t>
            </w:r>
            <w:r w:rsidRPr="006C6D24">
              <w:rPr>
                <w:sz w:val="24"/>
                <w:lang w:val="ru-RU"/>
              </w:rPr>
              <w:t>разных</w:t>
            </w:r>
            <w:r w:rsidRPr="006C6D24">
              <w:rPr>
                <w:spacing w:val="7"/>
                <w:sz w:val="24"/>
                <w:lang w:val="ru-RU"/>
              </w:rPr>
              <w:t xml:space="preserve"> </w:t>
            </w:r>
            <w:r w:rsidRPr="006C6D24">
              <w:rPr>
                <w:sz w:val="24"/>
                <w:lang w:val="ru-RU"/>
              </w:rPr>
              <w:t>народов.</w:t>
            </w:r>
            <w:r w:rsidRPr="006C6D24">
              <w:rPr>
                <w:spacing w:val="7"/>
                <w:sz w:val="24"/>
                <w:lang w:val="ru-RU"/>
              </w:rPr>
              <w:t xml:space="preserve"> </w:t>
            </w:r>
            <w:r w:rsidRPr="006C6D24">
              <w:rPr>
                <w:sz w:val="24"/>
                <w:lang w:val="ru-RU"/>
              </w:rPr>
              <w:t>Тема</w:t>
            </w:r>
            <w:r w:rsidRPr="006C6D24">
              <w:rPr>
                <w:spacing w:val="6"/>
                <w:sz w:val="24"/>
                <w:lang w:val="ru-RU"/>
              </w:rPr>
              <w:t xml:space="preserve"> </w:t>
            </w:r>
            <w:r w:rsidRPr="006C6D24">
              <w:rPr>
                <w:sz w:val="24"/>
                <w:lang w:val="ru-RU"/>
              </w:rPr>
              <w:t>дружбы</w:t>
            </w:r>
            <w:r w:rsidRPr="006C6D24">
              <w:rPr>
                <w:spacing w:val="1"/>
                <w:sz w:val="24"/>
                <w:lang w:val="ru-RU"/>
              </w:rPr>
              <w:t xml:space="preserve"> </w:t>
            </w:r>
            <w:r w:rsidRPr="006C6D24">
              <w:rPr>
                <w:sz w:val="24"/>
                <w:lang w:val="ru-RU"/>
              </w:rPr>
              <w:t>в произведениях зарубежных</w:t>
            </w:r>
            <w:r w:rsidRPr="006C6D24">
              <w:rPr>
                <w:spacing w:val="1"/>
                <w:sz w:val="24"/>
                <w:lang w:val="ru-RU"/>
              </w:rPr>
              <w:t xml:space="preserve"> </w:t>
            </w:r>
            <w:r w:rsidRPr="006C6D24">
              <w:rPr>
                <w:sz w:val="24"/>
                <w:lang w:val="ru-RU"/>
              </w:rPr>
              <w:t>авторов.</w:t>
            </w:r>
          </w:p>
          <w:p w:rsidR="006C6D24" w:rsidRPr="006C6D24" w:rsidRDefault="006C6D24">
            <w:pPr>
              <w:ind w:right="196"/>
              <w:rPr>
                <w:sz w:val="24"/>
                <w:lang w:val="ru-RU"/>
              </w:rPr>
            </w:pPr>
            <w:r w:rsidRPr="006C6D24">
              <w:rPr>
                <w:sz w:val="24"/>
                <w:lang w:val="ru-RU"/>
              </w:rPr>
              <w:t>Составление плана произведения:</w:t>
            </w:r>
            <w:r w:rsidRPr="006C6D24">
              <w:rPr>
                <w:spacing w:val="-57"/>
                <w:sz w:val="24"/>
                <w:lang w:val="ru-RU"/>
              </w:rPr>
              <w:t xml:space="preserve"> </w:t>
            </w:r>
            <w:r w:rsidRPr="006C6D24">
              <w:rPr>
                <w:sz w:val="24"/>
                <w:lang w:val="ru-RU"/>
              </w:rPr>
              <w:t>части текста,</w:t>
            </w:r>
            <w:r w:rsidRPr="006C6D24">
              <w:rPr>
                <w:spacing w:val="-1"/>
                <w:sz w:val="24"/>
                <w:lang w:val="ru-RU"/>
              </w:rPr>
              <w:t xml:space="preserve"> </w:t>
            </w:r>
            <w:r w:rsidRPr="006C6D24">
              <w:rPr>
                <w:sz w:val="24"/>
                <w:lang w:val="ru-RU"/>
              </w:rPr>
              <w:t>их</w:t>
            </w:r>
            <w:r w:rsidRPr="006C6D24">
              <w:rPr>
                <w:spacing w:val="-2"/>
                <w:sz w:val="24"/>
                <w:lang w:val="ru-RU"/>
              </w:rPr>
              <w:t xml:space="preserve"> </w:t>
            </w:r>
            <w:r w:rsidRPr="006C6D24">
              <w:rPr>
                <w:sz w:val="24"/>
                <w:lang w:val="ru-RU"/>
              </w:rPr>
              <w:t>главные</w:t>
            </w:r>
            <w:r w:rsidRPr="006C6D24">
              <w:rPr>
                <w:spacing w:val="-1"/>
                <w:sz w:val="24"/>
                <w:lang w:val="ru-RU"/>
              </w:rPr>
              <w:t xml:space="preserve"> </w:t>
            </w:r>
            <w:r w:rsidRPr="006C6D24">
              <w:rPr>
                <w:sz w:val="24"/>
                <w:lang w:val="ru-RU"/>
              </w:rPr>
              <w:t>темы.</w:t>
            </w:r>
          </w:p>
          <w:p w:rsidR="006C6D24" w:rsidRPr="006C6D24" w:rsidRDefault="006C6D24">
            <w:pPr>
              <w:ind w:right="743"/>
              <w:rPr>
                <w:sz w:val="24"/>
                <w:lang w:val="ru-RU"/>
              </w:rPr>
            </w:pPr>
            <w:r w:rsidRPr="006C6D24">
              <w:rPr>
                <w:sz w:val="24"/>
                <w:lang w:val="ru-RU"/>
              </w:rPr>
              <w:t>Иллюстрации, их значение в</w:t>
            </w:r>
            <w:r w:rsidRPr="006C6D24">
              <w:rPr>
                <w:spacing w:val="-58"/>
                <w:sz w:val="24"/>
                <w:lang w:val="ru-RU"/>
              </w:rPr>
              <w:t xml:space="preserve"> </w:t>
            </w:r>
            <w:r w:rsidRPr="006C6D24">
              <w:rPr>
                <w:sz w:val="24"/>
                <w:lang w:val="ru-RU"/>
              </w:rPr>
              <w:t>раскрытии содержания</w:t>
            </w:r>
            <w:r w:rsidRPr="006C6D24">
              <w:rPr>
                <w:spacing w:val="1"/>
                <w:sz w:val="24"/>
                <w:lang w:val="ru-RU"/>
              </w:rPr>
              <w:t xml:space="preserve"> </w:t>
            </w:r>
            <w:r w:rsidRPr="006C6D24">
              <w:rPr>
                <w:sz w:val="24"/>
                <w:lang w:val="ru-RU"/>
              </w:rPr>
              <w:t>произведения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83"/>
              <w:rPr>
                <w:sz w:val="24"/>
                <w:lang w:val="ru-RU"/>
              </w:rPr>
            </w:pPr>
            <w:r w:rsidRPr="006C6D24">
              <w:rPr>
                <w:sz w:val="24"/>
                <w:lang w:val="ru-RU"/>
              </w:rPr>
              <w:t>переходом от чтения вслух к чтению про себя</w:t>
            </w:r>
            <w:r w:rsidRPr="006C6D24">
              <w:rPr>
                <w:spacing w:val="-58"/>
                <w:sz w:val="24"/>
                <w:lang w:val="ru-RU"/>
              </w:rPr>
              <w:t xml:space="preserve"> </w:t>
            </w:r>
            <w:r w:rsidRPr="006C6D24">
              <w:rPr>
                <w:sz w:val="24"/>
                <w:lang w:val="ru-RU"/>
              </w:rPr>
              <w:t>фольклорных</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литературных</w:t>
            </w:r>
            <w:r w:rsidRPr="006C6D24">
              <w:rPr>
                <w:spacing w:val="1"/>
                <w:sz w:val="24"/>
                <w:lang w:val="ru-RU"/>
              </w:rPr>
              <w:t xml:space="preserve"> </w:t>
            </w:r>
            <w:r w:rsidRPr="006C6D24">
              <w:rPr>
                <w:sz w:val="24"/>
                <w:lang w:val="ru-RU"/>
              </w:rPr>
              <w:t>сказок.</w:t>
            </w:r>
          </w:p>
          <w:p w:rsidR="006C6D24" w:rsidRPr="006C6D24" w:rsidRDefault="006C6D24">
            <w:pPr>
              <w:ind w:right="268"/>
              <w:rPr>
                <w:sz w:val="24"/>
                <w:lang w:val="ru-RU"/>
              </w:rPr>
            </w:pPr>
            <w:r w:rsidRPr="006C6D24">
              <w:rPr>
                <w:sz w:val="24"/>
                <w:lang w:val="ru-RU"/>
              </w:rPr>
              <w:t>Например, русская народная сказка «Золотая</w:t>
            </w:r>
            <w:r w:rsidRPr="006C6D24">
              <w:rPr>
                <w:spacing w:val="-58"/>
                <w:sz w:val="24"/>
                <w:lang w:val="ru-RU"/>
              </w:rPr>
              <w:t xml:space="preserve"> </w:t>
            </w:r>
            <w:r w:rsidRPr="006C6D24">
              <w:rPr>
                <w:sz w:val="24"/>
                <w:lang w:val="ru-RU"/>
              </w:rPr>
              <w:t>рыбка»</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произведение</w:t>
            </w:r>
            <w:r w:rsidRPr="006C6D24">
              <w:rPr>
                <w:spacing w:val="-5"/>
                <w:sz w:val="24"/>
                <w:lang w:val="ru-RU"/>
              </w:rPr>
              <w:t xml:space="preserve"> </w:t>
            </w:r>
            <w:r w:rsidRPr="006C6D24">
              <w:rPr>
                <w:sz w:val="24"/>
                <w:lang w:val="ru-RU"/>
              </w:rPr>
              <w:t>А.</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Пушкина</w:t>
            </w:r>
          </w:p>
          <w:p w:rsidR="006C6D24" w:rsidRPr="006C6D24" w:rsidRDefault="006C6D24">
            <w:pPr>
              <w:ind w:right="216"/>
              <w:rPr>
                <w:sz w:val="24"/>
                <w:lang w:val="ru-RU"/>
              </w:rPr>
            </w:pPr>
            <w:r w:rsidRPr="006C6D24">
              <w:rPr>
                <w:sz w:val="24"/>
                <w:lang w:val="ru-RU"/>
              </w:rPr>
              <w:t>«Сказка</w:t>
            </w:r>
            <w:r w:rsidRPr="006C6D24">
              <w:rPr>
                <w:spacing w:val="-3"/>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рыбаке</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рыбке»,</w:t>
            </w:r>
            <w:r w:rsidRPr="006C6D24">
              <w:rPr>
                <w:spacing w:val="-1"/>
                <w:sz w:val="24"/>
                <w:lang w:val="ru-RU"/>
              </w:rPr>
              <w:t xml:space="preserve"> </w:t>
            </w:r>
            <w:r w:rsidRPr="006C6D24">
              <w:rPr>
                <w:sz w:val="24"/>
                <w:lang w:val="ru-RU"/>
              </w:rPr>
              <w:t>русская</w:t>
            </w:r>
            <w:r w:rsidRPr="006C6D24">
              <w:rPr>
                <w:spacing w:val="-2"/>
                <w:sz w:val="24"/>
                <w:lang w:val="ru-RU"/>
              </w:rPr>
              <w:t xml:space="preserve"> </w:t>
            </w:r>
            <w:r w:rsidRPr="006C6D24">
              <w:rPr>
                <w:sz w:val="24"/>
                <w:lang w:val="ru-RU"/>
              </w:rPr>
              <w:t>народная</w:t>
            </w:r>
            <w:r w:rsidRPr="006C6D24">
              <w:rPr>
                <w:spacing w:val="-57"/>
                <w:sz w:val="24"/>
                <w:lang w:val="ru-RU"/>
              </w:rPr>
              <w:t xml:space="preserve"> </w:t>
            </w:r>
            <w:r w:rsidRPr="006C6D24">
              <w:rPr>
                <w:sz w:val="24"/>
                <w:lang w:val="ru-RU"/>
              </w:rPr>
              <w:t>сказка</w:t>
            </w:r>
            <w:r w:rsidRPr="006C6D24">
              <w:rPr>
                <w:spacing w:val="-2"/>
                <w:sz w:val="24"/>
                <w:lang w:val="ru-RU"/>
              </w:rPr>
              <w:t xml:space="preserve"> </w:t>
            </w:r>
            <w:r w:rsidRPr="006C6D24">
              <w:rPr>
                <w:sz w:val="24"/>
                <w:lang w:val="ru-RU"/>
              </w:rPr>
              <w:t>«У страха</w:t>
            </w:r>
            <w:r w:rsidRPr="006C6D24">
              <w:rPr>
                <w:spacing w:val="-1"/>
                <w:sz w:val="24"/>
                <w:lang w:val="ru-RU"/>
              </w:rPr>
              <w:t xml:space="preserve"> </w:t>
            </w:r>
            <w:r w:rsidRPr="006C6D24">
              <w:rPr>
                <w:sz w:val="24"/>
                <w:lang w:val="ru-RU"/>
              </w:rPr>
              <w:t>глаза велики» и</w:t>
            </w:r>
          </w:p>
          <w:p w:rsidR="006C6D24" w:rsidRPr="006C6D24" w:rsidRDefault="006C6D24">
            <w:pPr>
              <w:ind w:right="589"/>
              <w:rPr>
                <w:sz w:val="24"/>
                <w:lang w:val="ru-RU"/>
              </w:rPr>
            </w:pPr>
            <w:r w:rsidRPr="006C6D24">
              <w:rPr>
                <w:sz w:val="24"/>
                <w:lang w:val="ru-RU"/>
              </w:rPr>
              <w:t>произведение братьев Гримм «Маленькие</w:t>
            </w:r>
            <w:r w:rsidRPr="006C6D24">
              <w:rPr>
                <w:spacing w:val="-57"/>
                <w:sz w:val="24"/>
                <w:lang w:val="ru-RU"/>
              </w:rPr>
              <w:t xml:space="preserve"> </w:t>
            </w:r>
            <w:r w:rsidRPr="006C6D24">
              <w:rPr>
                <w:sz w:val="24"/>
                <w:lang w:val="ru-RU"/>
              </w:rPr>
              <w:t>человечки»,</w:t>
            </w:r>
            <w:r w:rsidRPr="006C6D24">
              <w:rPr>
                <w:spacing w:val="-1"/>
                <w:sz w:val="24"/>
                <w:lang w:val="ru-RU"/>
              </w:rPr>
              <w:t xml:space="preserve"> </w:t>
            </w:r>
            <w:r w:rsidRPr="006C6D24">
              <w:rPr>
                <w:sz w:val="24"/>
                <w:lang w:val="ru-RU"/>
              </w:rPr>
              <w:t>русская</w:t>
            </w:r>
            <w:r w:rsidRPr="006C6D24">
              <w:rPr>
                <w:spacing w:val="-1"/>
                <w:sz w:val="24"/>
                <w:lang w:val="ru-RU"/>
              </w:rPr>
              <w:t xml:space="preserve"> </w:t>
            </w:r>
            <w:r w:rsidRPr="006C6D24">
              <w:rPr>
                <w:sz w:val="24"/>
                <w:lang w:val="ru-RU"/>
              </w:rPr>
              <w:t>народная</w:t>
            </w:r>
            <w:r w:rsidRPr="006C6D24">
              <w:rPr>
                <w:spacing w:val="-1"/>
                <w:sz w:val="24"/>
                <w:lang w:val="ru-RU"/>
              </w:rPr>
              <w:t xml:space="preserve"> </w:t>
            </w:r>
            <w:r w:rsidRPr="006C6D24">
              <w:rPr>
                <w:sz w:val="24"/>
                <w:lang w:val="ru-RU"/>
              </w:rPr>
              <w:t>сказка</w:t>
            </w:r>
          </w:p>
          <w:p w:rsidR="006C6D24" w:rsidRPr="006C6D24" w:rsidRDefault="006C6D24">
            <w:pPr>
              <w:rPr>
                <w:sz w:val="24"/>
                <w:lang w:val="ru-RU"/>
              </w:rPr>
            </w:pPr>
            <w:r w:rsidRPr="006C6D24">
              <w:rPr>
                <w:sz w:val="24"/>
                <w:lang w:val="ru-RU"/>
              </w:rPr>
              <w:t>«Снегурочка»</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произведение</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Даля</w:t>
            </w:r>
          </w:p>
          <w:p w:rsidR="006C6D24" w:rsidRPr="006C6D24" w:rsidRDefault="006C6D24">
            <w:pPr>
              <w:ind w:right="263"/>
              <w:rPr>
                <w:sz w:val="24"/>
                <w:lang w:val="ru-RU"/>
              </w:rPr>
            </w:pPr>
            <w:r w:rsidRPr="006C6D24">
              <w:rPr>
                <w:sz w:val="24"/>
                <w:lang w:val="ru-RU"/>
              </w:rPr>
              <w:t>«Девочка</w:t>
            </w:r>
            <w:r w:rsidRPr="006C6D24">
              <w:rPr>
                <w:spacing w:val="-6"/>
                <w:sz w:val="24"/>
                <w:lang w:val="ru-RU"/>
              </w:rPr>
              <w:t xml:space="preserve"> </w:t>
            </w:r>
            <w:r w:rsidRPr="006C6D24">
              <w:rPr>
                <w:sz w:val="24"/>
                <w:lang w:val="ru-RU"/>
              </w:rPr>
              <w:t>Снегурочка»</w:t>
            </w:r>
            <w:r w:rsidRPr="006C6D24">
              <w:rPr>
                <w:spacing w:val="-2"/>
                <w:sz w:val="24"/>
                <w:lang w:val="ru-RU"/>
              </w:rPr>
              <w:t xml:space="preserve"> </w:t>
            </w:r>
            <w:r w:rsidRPr="006C6D24">
              <w:rPr>
                <w:sz w:val="24"/>
                <w:lang w:val="ru-RU"/>
              </w:rPr>
              <w:t>(по</w:t>
            </w:r>
            <w:r w:rsidRPr="006C6D24">
              <w:rPr>
                <w:spacing w:val="-4"/>
                <w:sz w:val="24"/>
                <w:lang w:val="ru-RU"/>
              </w:rPr>
              <w:t xml:space="preserve"> </w:t>
            </w:r>
            <w:r w:rsidRPr="006C6D24">
              <w:rPr>
                <w:sz w:val="24"/>
                <w:lang w:val="ru-RU"/>
              </w:rPr>
              <w:t>выбору,</w:t>
            </w:r>
            <w:r w:rsidRPr="006C6D24">
              <w:rPr>
                <w:spacing w:val="-3"/>
                <w:sz w:val="24"/>
                <w:lang w:val="ru-RU"/>
              </w:rPr>
              <w:t xml:space="preserve"> </w:t>
            </w:r>
            <w:r w:rsidRPr="006C6D24">
              <w:rPr>
                <w:sz w:val="24"/>
                <w:lang w:val="ru-RU"/>
              </w:rPr>
              <w:t>не</w:t>
            </w:r>
            <w:r w:rsidRPr="006C6D24">
              <w:rPr>
                <w:spacing w:val="-5"/>
                <w:sz w:val="24"/>
                <w:lang w:val="ru-RU"/>
              </w:rPr>
              <w:t xml:space="preserve"> </w:t>
            </w:r>
            <w:r w:rsidRPr="006C6D24">
              <w:rPr>
                <w:sz w:val="24"/>
                <w:lang w:val="ru-RU"/>
              </w:rPr>
              <w:t>менее</w:t>
            </w:r>
            <w:r w:rsidRPr="006C6D24">
              <w:rPr>
                <w:spacing w:val="-57"/>
                <w:sz w:val="24"/>
                <w:lang w:val="ru-RU"/>
              </w:rPr>
              <w:t xml:space="preserve"> </w:t>
            </w:r>
            <w:r w:rsidRPr="006C6D24">
              <w:rPr>
                <w:sz w:val="24"/>
                <w:lang w:val="ru-RU"/>
              </w:rPr>
              <w:t>четырёх</w:t>
            </w:r>
            <w:r w:rsidRPr="006C6D24">
              <w:rPr>
                <w:spacing w:val="-1"/>
                <w:sz w:val="24"/>
                <w:lang w:val="ru-RU"/>
              </w:rPr>
              <w:t xml:space="preserve"> </w:t>
            </w:r>
            <w:r w:rsidRPr="006C6D24">
              <w:rPr>
                <w:sz w:val="24"/>
                <w:lang w:val="ru-RU"/>
              </w:rPr>
              <w:t>произведений).</w:t>
            </w:r>
          </w:p>
          <w:p w:rsidR="006C6D24" w:rsidRPr="006C6D24" w:rsidRDefault="006C6D24">
            <w:pPr>
              <w:ind w:right="149"/>
              <w:rPr>
                <w:sz w:val="24"/>
                <w:lang w:val="ru-RU"/>
              </w:rPr>
            </w:pPr>
            <w:r w:rsidRPr="006C6D24">
              <w:rPr>
                <w:sz w:val="24"/>
                <w:lang w:val="ru-RU"/>
              </w:rPr>
              <w:t>Задание на сравнение фольклорной и</w:t>
            </w:r>
            <w:r w:rsidRPr="006C6D24">
              <w:rPr>
                <w:spacing w:val="1"/>
                <w:sz w:val="24"/>
                <w:lang w:val="ru-RU"/>
              </w:rPr>
              <w:t xml:space="preserve"> </w:t>
            </w:r>
            <w:r w:rsidRPr="006C6D24">
              <w:rPr>
                <w:sz w:val="24"/>
                <w:lang w:val="ru-RU"/>
              </w:rPr>
              <w:t>литературной (авторской) сказки: нахождение</w:t>
            </w:r>
            <w:r w:rsidRPr="006C6D24">
              <w:rPr>
                <w:spacing w:val="-57"/>
                <w:sz w:val="24"/>
                <w:lang w:val="ru-RU"/>
              </w:rPr>
              <w:t xml:space="preserve"> </w:t>
            </w:r>
            <w:r w:rsidRPr="006C6D24">
              <w:rPr>
                <w:sz w:val="24"/>
                <w:lang w:val="ru-RU"/>
              </w:rPr>
              <w:t>признаков народной сказки, используемых в</w:t>
            </w:r>
            <w:r w:rsidRPr="006C6D24">
              <w:rPr>
                <w:spacing w:val="1"/>
                <w:sz w:val="24"/>
                <w:lang w:val="ru-RU"/>
              </w:rPr>
              <w:t xml:space="preserve"> </w:t>
            </w:r>
            <w:r w:rsidRPr="006C6D24">
              <w:rPr>
                <w:sz w:val="24"/>
                <w:lang w:val="ru-RU"/>
              </w:rPr>
              <w:t>авторском</w:t>
            </w:r>
            <w:r w:rsidRPr="006C6D24">
              <w:rPr>
                <w:spacing w:val="-4"/>
                <w:sz w:val="24"/>
                <w:lang w:val="ru-RU"/>
              </w:rPr>
              <w:t xml:space="preserve"> </w:t>
            </w:r>
            <w:r w:rsidRPr="006C6D24">
              <w:rPr>
                <w:sz w:val="24"/>
                <w:lang w:val="ru-RU"/>
              </w:rPr>
              <w:t>произведении</w:t>
            </w:r>
            <w:r w:rsidRPr="006C6D24">
              <w:rPr>
                <w:spacing w:val="-2"/>
                <w:sz w:val="24"/>
                <w:lang w:val="ru-RU"/>
              </w:rPr>
              <w:t xml:space="preserve"> </w:t>
            </w:r>
            <w:r w:rsidRPr="006C6D24">
              <w:rPr>
                <w:sz w:val="24"/>
                <w:lang w:val="ru-RU"/>
              </w:rPr>
              <w:t>сказочного</w:t>
            </w:r>
            <w:r w:rsidRPr="006C6D24">
              <w:rPr>
                <w:spacing w:val="-2"/>
                <w:sz w:val="24"/>
                <w:lang w:val="ru-RU"/>
              </w:rPr>
              <w:t xml:space="preserve"> </w:t>
            </w:r>
            <w:r w:rsidRPr="006C6D24">
              <w:rPr>
                <w:sz w:val="24"/>
                <w:lang w:val="ru-RU"/>
              </w:rPr>
              <w:t>жанра.</w:t>
            </w:r>
          </w:p>
          <w:p w:rsidR="006C6D24" w:rsidRPr="006C6D24" w:rsidRDefault="006C6D24">
            <w:pPr>
              <w:ind w:right="382"/>
              <w:rPr>
                <w:sz w:val="24"/>
                <w:lang w:val="ru-RU"/>
              </w:rPr>
            </w:pPr>
            <w:r w:rsidRPr="006C6D24">
              <w:rPr>
                <w:sz w:val="24"/>
                <w:lang w:val="ru-RU"/>
              </w:rPr>
              <w:t>Учебный диалог: обсуждение ответов на</w:t>
            </w:r>
            <w:r w:rsidRPr="006C6D24">
              <w:rPr>
                <w:spacing w:val="1"/>
                <w:sz w:val="24"/>
                <w:lang w:val="ru-RU"/>
              </w:rPr>
              <w:t xml:space="preserve"> </w:t>
            </w:r>
            <w:r w:rsidRPr="006C6D24">
              <w:rPr>
                <w:sz w:val="24"/>
                <w:lang w:val="ru-RU"/>
              </w:rPr>
              <w:t>вопросы учебника, приведение примеров из</w:t>
            </w:r>
            <w:r w:rsidRPr="006C6D24">
              <w:rPr>
                <w:spacing w:val="-58"/>
                <w:sz w:val="24"/>
                <w:lang w:val="ru-RU"/>
              </w:rPr>
              <w:t xml:space="preserve"> </w:t>
            </w:r>
            <w:r w:rsidRPr="006C6D24">
              <w:rPr>
                <w:sz w:val="24"/>
                <w:lang w:val="ru-RU"/>
              </w:rPr>
              <w:t>текста, установление сходств тем, героев,</w:t>
            </w:r>
            <w:r w:rsidRPr="006C6D24">
              <w:rPr>
                <w:spacing w:val="1"/>
                <w:sz w:val="24"/>
                <w:lang w:val="ru-RU"/>
              </w:rPr>
              <w:t xml:space="preserve"> </w:t>
            </w:r>
            <w:r w:rsidRPr="006C6D24">
              <w:rPr>
                <w:sz w:val="24"/>
                <w:lang w:val="ru-RU"/>
              </w:rPr>
              <w:t>сюжетов, осознание понятия «бродячий</w:t>
            </w:r>
            <w:r w:rsidRPr="006C6D24">
              <w:rPr>
                <w:spacing w:val="1"/>
                <w:sz w:val="24"/>
                <w:lang w:val="ru-RU"/>
              </w:rPr>
              <w:t xml:space="preserve"> </w:t>
            </w:r>
            <w:r w:rsidRPr="006C6D24">
              <w:rPr>
                <w:sz w:val="24"/>
                <w:lang w:val="ru-RU"/>
              </w:rPr>
              <w:t>сюжет»</w:t>
            </w:r>
            <w:r w:rsidRPr="006C6D24">
              <w:rPr>
                <w:spacing w:val="-1"/>
                <w:sz w:val="24"/>
                <w:lang w:val="ru-RU"/>
              </w:rPr>
              <w:t xml:space="preserve"> </w:t>
            </w:r>
            <w:r w:rsidRPr="006C6D24">
              <w:rPr>
                <w:sz w:val="24"/>
                <w:lang w:val="ru-RU"/>
              </w:rPr>
              <w:t>(без предъявления</w:t>
            </w:r>
            <w:r w:rsidRPr="006C6D24">
              <w:rPr>
                <w:spacing w:val="-1"/>
                <w:sz w:val="24"/>
                <w:lang w:val="ru-RU"/>
              </w:rPr>
              <w:t xml:space="preserve"> </w:t>
            </w:r>
            <w:r w:rsidRPr="006C6D24">
              <w:rPr>
                <w:sz w:val="24"/>
                <w:lang w:val="ru-RU"/>
              </w:rPr>
              <w:t>термина).</w:t>
            </w:r>
          </w:p>
          <w:p w:rsidR="006C6D24" w:rsidRPr="006C6D24" w:rsidRDefault="006C6D24">
            <w:pPr>
              <w:spacing w:before="1"/>
              <w:ind w:right="179"/>
              <w:rPr>
                <w:sz w:val="24"/>
                <w:lang w:val="ru-RU"/>
              </w:rPr>
            </w:pPr>
            <w:r w:rsidRPr="006C6D24">
              <w:rPr>
                <w:sz w:val="24"/>
                <w:lang w:val="ru-RU"/>
              </w:rPr>
              <w:t>Выполнение заданий при работе с текстом</w:t>
            </w:r>
            <w:r w:rsidRPr="006C6D24">
              <w:rPr>
                <w:spacing w:val="1"/>
                <w:sz w:val="24"/>
                <w:lang w:val="ru-RU"/>
              </w:rPr>
              <w:t xml:space="preserve"> </w:t>
            </w:r>
            <w:r w:rsidRPr="006C6D24">
              <w:rPr>
                <w:sz w:val="24"/>
                <w:lang w:val="ru-RU"/>
              </w:rPr>
              <w:t>(изучающее</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поисковое</w:t>
            </w:r>
            <w:r w:rsidRPr="006C6D24">
              <w:rPr>
                <w:spacing w:val="-3"/>
                <w:sz w:val="24"/>
                <w:lang w:val="ru-RU"/>
              </w:rPr>
              <w:t xml:space="preserve"> </w:t>
            </w:r>
            <w:r w:rsidRPr="006C6D24">
              <w:rPr>
                <w:sz w:val="24"/>
                <w:lang w:val="ru-RU"/>
              </w:rPr>
              <w:t>выборочное</w:t>
            </w:r>
            <w:r w:rsidRPr="006C6D24">
              <w:rPr>
                <w:spacing w:val="-3"/>
                <w:sz w:val="24"/>
                <w:lang w:val="ru-RU"/>
              </w:rPr>
              <w:t xml:space="preserve"> </w:t>
            </w:r>
            <w:r w:rsidRPr="006C6D24">
              <w:rPr>
                <w:sz w:val="24"/>
                <w:lang w:val="ru-RU"/>
              </w:rPr>
              <w:t>чтение):</w:t>
            </w:r>
            <w:r w:rsidRPr="006C6D24">
              <w:rPr>
                <w:spacing w:val="-57"/>
                <w:sz w:val="24"/>
                <w:lang w:val="ru-RU"/>
              </w:rPr>
              <w:t xml:space="preserve"> </w:t>
            </w:r>
            <w:r w:rsidRPr="006C6D24">
              <w:rPr>
                <w:sz w:val="24"/>
                <w:lang w:val="ru-RU"/>
              </w:rPr>
              <w:t>определение главной мысли сказки,</w:t>
            </w:r>
            <w:r w:rsidRPr="006C6D24">
              <w:rPr>
                <w:spacing w:val="1"/>
                <w:sz w:val="24"/>
                <w:lang w:val="ru-RU"/>
              </w:rPr>
              <w:t xml:space="preserve"> </w:t>
            </w:r>
            <w:r w:rsidRPr="006C6D24">
              <w:rPr>
                <w:sz w:val="24"/>
                <w:lang w:val="ru-RU"/>
              </w:rPr>
              <w:t>соотнесение её с пословицей, характеристика</w:t>
            </w:r>
            <w:r w:rsidRPr="006C6D24">
              <w:rPr>
                <w:spacing w:val="-57"/>
                <w:sz w:val="24"/>
                <w:lang w:val="ru-RU"/>
              </w:rPr>
              <w:t xml:space="preserve"> </w:t>
            </w:r>
            <w:r w:rsidRPr="006C6D24">
              <w:rPr>
                <w:sz w:val="24"/>
                <w:lang w:val="ru-RU"/>
              </w:rPr>
              <w:t>героя, установление взаимосвязи между</w:t>
            </w:r>
            <w:r w:rsidRPr="006C6D24">
              <w:rPr>
                <w:spacing w:val="1"/>
                <w:sz w:val="24"/>
                <w:lang w:val="ru-RU"/>
              </w:rPr>
              <w:t xml:space="preserve"> </w:t>
            </w:r>
            <w:r w:rsidRPr="006C6D24">
              <w:rPr>
                <w:sz w:val="24"/>
                <w:lang w:val="ru-RU"/>
              </w:rPr>
              <w:t>характером героя и его поступками, описание</w:t>
            </w:r>
            <w:r w:rsidRPr="006C6D24">
              <w:rPr>
                <w:spacing w:val="-57"/>
                <w:sz w:val="24"/>
                <w:lang w:val="ru-RU"/>
              </w:rPr>
              <w:t xml:space="preserve"> </w:t>
            </w:r>
            <w:r w:rsidRPr="006C6D24">
              <w:rPr>
                <w:sz w:val="24"/>
                <w:lang w:val="ru-RU"/>
              </w:rPr>
              <w:t>характера героя, нахождение портрета героя.</w:t>
            </w:r>
            <w:r w:rsidRPr="006C6D24">
              <w:rPr>
                <w:spacing w:val="1"/>
                <w:sz w:val="24"/>
                <w:lang w:val="ru-RU"/>
              </w:rPr>
              <w:t xml:space="preserve"> </w:t>
            </w:r>
            <w:r w:rsidRPr="006C6D24">
              <w:rPr>
                <w:sz w:val="24"/>
                <w:lang w:val="ru-RU"/>
              </w:rPr>
              <w:t>Работа с текстом произведения: определение</w:t>
            </w:r>
            <w:r w:rsidRPr="006C6D24">
              <w:rPr>
                <w:spacing w:val="1"/>
                <w:sz w:val="24"/>
                <w:lang w:val="ru-RU"/>
              </w:rPr>
              <w:t xml:space="preserve"> </w:t>
            </w:r>
            <w:r w:rsidRPr="006C6D24">
              <w:rPr>
                <w:sz w:val="24"/>
                <w:lang w:val="ru-RU"/>
              </w:rPr>
              <w:t>последовательности событий в произведении,</w:t>
            </w:r>
            <w:r w:rsidRPr="006C6D24">
              <w:rPr>
                <w:spacing w:val="-57"/>
                <w:sz w:val="24"/>
                <w:lang w:val="ru-RU"/>
              </w:rPr>
              <w:t xml:space="preserve"> </w:t>
            </w:r>
            <w:r w:rsidRPr="006C6D24">
              <w:rPr>
                <w:sz w:val="24"/>
                <w:lang w:val="ru-RU"/>
              </w:rPr>
              <w:t>конструирование (моделирование) плана</w:t>
            </w:r>
            <w:r w:rsidRPr="006C6D24">
              <w:rPr>
                <w:spacing w:val="1"/>
                <w:sz w:val="24"/>
                <w:lang w:val="ru-RU"/>
              </w:rPr>
              <w:t xml:space="preserve"> </w:t>
            </w:r>
            <w:r w:rsidRPr="006C6D24">
              <w:rPr>
                <w:sz w:val="24"/>
                <w:lang w:val="ru-RU"/>
              </w:rPr>
              <w:t>произведения: деление текста на смысловые</w:t>
            </w:r>
            <w:r w:rsidRPr="006C6D24">
              <w:rPr>
                <w:spacing w:val="1"/>
                <w:sz w:val="24"/>
                <w:lang w:val="ru-RU"/>
              </w:rPr>
              <w:t xml:space="preserve"> </w:t>
            </w:r>
            <w:r w:rsidRPr="006C6D24">
              <w:rPr>
                <w:sz w:val="24"/>
                <w:lang w:val="ru-RU"/>
              </w:rPr>
              <w:t>части, определение эпизодов, выделение</w:t>
            </w:r>
            <w:r w:rsidRPr="006C6D24">
              <w:rPr>
                <w:spacing w:val="1"/>
                <w:sz w:val="24"/>
                <w:lang w:val="ru-RU"/>
              </w:rPr>
              <w:t xml:space="preserve"> </w:t>
            </w:r>
            <w:r w:rsidRPr="006C6D24">
              <w:rPr>
                <w:sz w:val="24"/>
                <w:lang w:val="ru-RU"/>
              </w:rPr>
              <w:t>опорных слов для каждой части плана,</w:t>
            </w:r>
            <w:r w:rsidRPr="006C6D24">
              <w:rPr>
                <w:spacing w:val="1"/>
                <w:sz w:val="24"/>
                <w:lang w:val="ru-RU"/>
              </w:rPr>
              <w:t xml:space="preserve"> </w:t>
            </w:r>
            <w:r w:rsidRPr="006C6D24">
              <w:rPr>
                <w:sz w:val="24"/>
                <w:lang w:val="ru-RU"/>
              </w:rPr>
              <w:t>озаглавливание</w:t>
            </w:r>
            <w:r w:rsidRPr="006C6D24">
              <w:rPr>
                <w:spacing w:val="-6"/>
                <w:sz w:val="24"/>
                <w:lang w:val="ru-RU"/>
              </w:rPr>
              <w:t xml:space="preserve"> </w:t>
            </w:r>
            <w:r w:rsidRPr="006C6D24">
              <w:rPr>
                <w:sz w:val="24"/>
                <w:lang w:val="ru-RU"/>
              </w:rPr>
              <w:t>части</w:t>
            </w:r>
            <w:r w:rsidRPr="006C6D24">
              <w:rPr>
                <w:spacing w:val="-4"/>
                <w:sz w:val="24"/>
                <w:lang w:val="ru-RU"/>
              </w:rPr>
              <w:t xml:space="preserve"> </w:t>
            </w:r>
            <w:r w:rsidRPr="006C6D24">
              <w:rPr>
                <w:sz w:val="24"/>
                <w:lang w:val="ru-RU"/>
              </w:rPr>
              <w:t>(формулировать</w:t>
            </w:r>
            <w:r w:rsidRPr="006C6D24">
              <w:rPr>
                <w:spacing w:val="-3"/>
                <w:sz w:val="24"/>
                <w:lang w:val="ru-RU"/>
              </w:rPr>
              <w:t xml:space="preserve"> </w:t>
            </w:r>
            <w:r w:rsidRPr="006C6D24">
              <w:rPr>
                <w:sz w:val="24"/>
                <w:lang w:val="ru-RU"/>
              </w:rPr>
              <w:t>вопрос</w:t>
            </w:r>
          </w:p>
          <w:p w:rsidR="006C6D24" w:rsidRDefault="006C6D24">
            <w:pPr>
              <w:spacing w:line="258" w:lineRule="exact"/>
              <w:rPr>
                <w:sz w:val="24"/>
              </w:rPr>
            </w:pPr>
            <w:r>
              <w:rPr>
                <w:sz w:val="24"/>
              </w:rPr>
              <w:t>или</w:t>
            </w:r>
          </w:p>
        </w:tc>
        <w:tc>
          <w:tcPr>
            <w:tcW w:w="3058"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7174"/>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86"/>
              <w:rPr>
                <w:sz w:val="24"/>
                <w:lang w:val="ru-RU"/>
              </w:rPr>
            </w:pPr>
            <w:r w:rsidRPr="006C6D24">
              <w:rPr>
                <w:sz w:val="24"/>
                <w:lang w:val="ru-RU"/>
              </w:rPr>
              <w:t>назывное</w:t>
            </w:r>
            <w:r w:rsidRPr="006C6D24">
              <w:rPr>
                <w:spacing w:val="-3"/>
                <w:sz w:val="24"/>
                <w:lang w:val="ru-RU"/>
              </w:rPr>
              <w:t xml:space="preserve"> </w:t>
            </w:r>
            <w:r w:rsidRPr="006C6D24">
              <w:rPr>
                <w:sz w:val="24"/>
                <w:lang w:val="ru-RU"/>
              </w:rPr>
              <w:t>предложение</w:t>
            </w:r>
            <w:r w:rsidRPr="006C6D24">
              <w:rPr>
                <w:spacing w:val="-5"/>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каждой</w:t>
            </w:r>
            <w:r w:rsidRPr="006C6D24">
              <w:rPr>
                <w:spacing w:val="-1"/>
                <w:sz w:val="24"/>
                <w:lang w:val="ru-RU"/>
              </w:rPr>
              <w:t xml:space="preserve"> </w:t>
            </w:r>
            <w:r w:rsidRPr="006C6D24">
              <w:rPr>
                <w:sz w:val="24"/>
                <w:lang w:val="ru-RU"/>
              </w:rPr>
              <w:t>части</w:t>
            </w:r>
            <w:r w:rsidRPr="006C6D24">
              <w:rPr>
                <w:spacing w:val="-57"/>
                <w:sz w:val="24"/>
                <w:lang w:val="ru-RU"/>
              </w:rPr>
              <w:t xml:space="preserve"> </w:t>
            </w:r>
            <w:r w:rsidRPr="006C6D24">
              <w:rPr>
                <w:sz w:val="24"/>
                <w:lang w:val="ru-RU"/>
              </w:rPr>
              <w:t>текста).</w:t>
            </w:r>
          </w:p>
          <w:p w:rsidR="006C6D24" w:rsidRPr="006C6D24" w:rsidRDefault="006C6D24">
            <w:pPr>
              <w:ind w:right="209"/>
              <w:rPr>
                <w:sz w:val="24"/>
                <w:lang w:val="ru-RU"/>
              </w:rPr>
            </w:pPr>
            <w:r w:rsidRPr="006C6D24">
              <w:rPr>
                <w:sz w:val="24"/>
                <w:lang w:val="ru-RU"/>
              </w:rPr>
              <w:t>Упражнение на формулирование вопросов по</w:t>
            </w:r>
            <w:r w:rsidRPr="006C6D24">
              <w:rPr>
                <w:spacing w:val="-58"/>
                <w:sz w:val="24"/>
                <w:lang w:val="ru-RU"/>
              </w:rPr>
              <w:t xml:space="preserve"> </w:t>
            </w:r>
            <w:r w:rsidRPr="006C6D24">
              <w:rPr>
                <w:sz w:val="24"/>
                <w:lang w:val="ru-RU"/>
              </w:rPr>
              <w:t>фактическому содержанию прочитанного</w:t>
            </w:r>
            <w:r w:rsidRPr="006C6D24">
              <w:rPr>
                <w:spacing w:val="1"/>
                <w:sz w:val="24"/>
                <w:lang w:val="ru-RU"/>
              </w:rPr>
              <w:t xml:space="preserve"> </w:t>
            </w:r>
            <w:r w:rsidRPr="006C6D24">
              <w:rPr>
                <w:sz w:val="24"/>
                <w:lang w:val="ru-RU"/>
              </w:rPr>
              <w:t>произведения. Пересказ (устно) содержания</w:t>
            </w:r>
            <w:r w:rsidRPr="006C6D24">
              <w:rPr>
                <w:spacing w:val="1"/>
                <w:sz w:val="24"/>
                <w:lang w:val="ru-RU"/>
              </w:rPr>
              <w:t xml:space="preserve"> </w:t>
            </w:r>
            <w:r w:rsidRPr="006C6D24">
              <w:rPr>
                <w:sz w:val="24"/>
                <w:lang w:val="ru-RU"/>
              </w:rPr>
              <w:t>сказки</w:t>
            </w:r>
            <w:r w:rsidRPr="006C6D24">
              <w:rPr>
                <w:spacing w:val="-1"/>
                <w:sz w:val="24"/>
                <w:lang w:val="ru-RU"/>
              </w:rPr>
              <w:t xml:space="preserve"> </w:t>
            </w:r>
            <w:r w:rsidRPr="006C6D24">
              <w:rPr>
                <w:sz w:val="24"/>
                <w:lang w:val="ru-RU"/>
              </w:rPr>
              <w:t>выборочно.</w:t>
            </w:r>
          </w:p>
          <w:p w:rsidR="006C6D24" w:rsidRPr="006C6D24" w:rsidRDefault="006C6D24">
            <w:pPr>
              <w:ind w:right="352"/>
              <w:rPr>
                <w:sz w:val="24"/>
                <w:lang w:val="ru-RU"/>
              </w:rPr>
            </w:pPr>
            <w:r w:rsidRPr="006C6D24">
              <w:rPr>
                <w:sz w:val="24"/>
                <w:lang w:val="ru-RU"/>
              </w:rPr>
              <w:t>Упражнение на узнавание по иллюстрациям</w:t>
            </w:r>
            <w:r w:rsidRPr="006C6D24">
              <w:rPr>
                <w:spacing w:val="-57"/>
                <w:sz w:val="24"/>
                <w:lang w:val="ru-RU"/>
              </w:rPr>
              <w:t xml:space="preserve"> </w:t>
            </w:r>
            <w:r w:rsidRPr="006C6D24">
              <w:rPr>
                <w:sz w:val="24"/>
                <w:lang w:val="ru-RU"/>
              </w:rPr>
              <w:t>названия</w:t>
            </w:r>
            <w:r w:rsidRPr="006C6D24">
              <w:rPr>
                <w:spacing w:val="-1"/>
                <w:sz w:val="24"/>
                <w:lang w:val="ru-RU"/>
              </w:rPr>
              <w:t xml:space="preserve"> </w:t>
            </w:r>
            <w:r w:rsidRPr="006C6D24">
              <w:rPr>
                <w:sz w:val="24"/>
                <w:lang w:val="ru-RU"/>
              </w:rPr>
              <w:t>сказок.</w:t>
            </w:r>
          </w:p>
          <w:p w:rsidR="006C6D24" w:rsidRPr="006C6D24" w:rsidRDefault="006C6D24">
            <w:pPr>
              <w:ind w:right="247"/>
              <w:rPr>
                <w:sz w:val="24"/>
                <w:lang w:val="ru-RU"/>
              </w:rPr>
            </w:pPr>
            <w:r w:rsidRPr="006C6D24">
              <w:rPr>
                <w:sz w:val="24"/>
                <w:lang w:val="ru-RU"/>
              </w:rPr>
              <w:t>Работа в группах: выбор сказки, определение</w:t>
            </w:r>
            <w:r w:rsidRPr="006C6D24">
              <w:rPr>
                <w:spacing w:val="-57"/>
                <w:sz w:val="24"/>
                <w:lang w:val="ru-RU"/>
              </w:rPr>
              <w:t xml:space="preserve"> </w:t>
            </w:r>
            <w:r w:rsidRPr="006C6D24">
              <w:rPr>
                <w:sz w:val="24"/>
                <w:lang w:val="ru-RU"/>
              </w:rPr>
              <w:t>эпизода, распределение ролей,</w:t>
            </w:r>
            <w:r w:rsidRPr="006C6D24">
              <w:rPr>
                <w:spacing w:val="1"/>
                <w:sz w:val="24"/>
                <w:lang w:val="ru-RU"/>
              </w:rPr>
              <w:t xml:space="preserve"> </w:t>
            </w:r>
            <w:r w:rsidRPr="006C6D24">
              <w:rPr>
                <w:sz w:val="24"/>
                <w:lang w:val="ru-RU"/>
              </w:rPr>
              <w:t>инсценирование</w:t>
            </w:r>
            <w:r w:rsidRPr="006C6D24">
              <w:rPr>
                <w:spacing w:val="-2"/>
                <w:sz w:val="24"/>
                <w:lang w:val="ru-RU"/>
              </w:rPr>
              <w:t xml:space="preserve"> </w:t>
            </w:r>
            <w:r w:rsidRPr="006C6D24">
              <w:rPr>
                <w:sz w:val="24"/>
                <w:lang w:val="ru-RU"/>
              </w:rPr>
              <w:t>отдельных</w:t>
            </w:r>
            <w:r w:rsidRPr="006C6D24">
              <w:rPr>
                <w:spacing w:val="-1"/>
                <w:sz w:val="24"/>
                <w:lang w:val="ru-RU"/>
              </w:rPr>
              <w:t xml:space="preserve"> </w:t>
            </w:r>
            <w:r w:rsidRPr="006C6D24">
              <w:rPr>
                <w:sz w:val="24"/>
                <w:lang w:val="ru-RU"/>
              </w:rPr>
              <w:t>частей</w:t>
            </w:r>
          </w:p>
          <w:p w:rsidR="006C6D24" w:rsidRPr="006C6D24" w:rsidRDefault="006C6D24">
            <w:pPr>
              <w:rPr>
                <w:sz w:val="24"/>
                <w:lang w:val="ru-RU"/>
              </w:rPr>
            </w:pPr>
            <w:r w:rsidRPr="006C6D24">
              <w:rPr>
                <w:sz w:val="24"/>
                <w:lang w:val="ru-RU"/>
              </w:rPr>
              <w:t>произведения.</w:t>
            </w:r>
          </w:p>
          <w:p w:rsidR="006C6D24" w:rsidRPr="006C6D24" w:rsidRDefault="006C6D24">
            <w:pPr>
              <w:ind w:right="127"/>
              <w:rPr>
                <w:sz w:val="24"/>
                <w:lang w:val="ru-RU"/>
              </w:rPr>
            </w:pP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книгами</w:t>
            </w:r>
            <w:r w:rsidRPr="006C6D24">
              <w:rPr>
                <w:spacing w:val="-2"/>
                <w:sz w:val="24"/>
                <w:lang w:val="ru-RU"/>
              </w:rPr>
              <w:t xml:space="preserve"> </w:t>
            </w:r>
            <w:r w:rsidRPr="006C6D24">
              <w:rPr>
                <w:sz w:val="24"/>
                <w:lang w:val="ru-RU"/>
              </w:rPr>
              <w:t>по</w:t>
            </w:r>
            <w:r w:rsidRPr="006C6D24">
              <w:rPr>
                <w:spacing w:val="-5"/>
                <w:sz w:val="24"/>
                <w:lang w:val="ru-RU"/>
              </w:rPr>
              <w:t xml:space="preserve"> </w:t>
            </w:r>
            <w:r w:rsidRPr="006C6D24">
              <w:rPr>
                <w:sz w:val="24"/>
                <w:lang w:val="ru-RU"/>
              </w:rPr>
              <w:t>теме</w:t>
            </w:r>
            <w:r w:rsidRPr="006C6D24">
              <w:rPr>
                <w:spacing w:val="-3"/>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выбирать,</w:t>
            </w:r>
            <w:r w:rsidRPr="006C6D24">
              <w:rPr>
                <w:spacing w:val="-57"/>
                <w:sz w:val="24"/>
                <w:lang w:val="ru-RU"/>
              </w:rPr>
              <w:t xml:space="preserve"> </w:t>
            </w:r>
            <w:r w:rsidRPr="006C6D24">
              <w:rPr>
                <w:sz w:val="24"/>
                <w:lang w:val="ru-RU"/>
              </w:rPr>
              <w:t>называть, представлять книги с народными и</w:t>
            </w:r>
            <w:r w:rsidRPr="006C6D24">
              <w:rPr>
                <w:spacing w:val="1"/>
                <w:sz w:val="24"/>
                <w:lang w:val="ru-RU"/>
              </w:rPr>
              <w:t xml:space="preserve"> </w:t>
            </w:r>
            <w:r w:rsidRPr="006C6D24">
              <w:rPr>
                <w:sz w:val="24"/>
                <w:lang w:val="ru-RU"/>
              </w:rPr>
              <w:t>авторскими сказками. Чтение книг с</w:t>
            </w:r>
            <w:r w:rsidRPr="006C6D24">
              <w:rPr>
                <w:spacing w:val="1"/>
                <w:sz w:val="24"/>
                <w:lang w:val="ru-RU"/>
              </w:rPr>
              <w:t xml:space="preserve"> </w:t>
            </w:r>
            <w:r w:rsidRPr="006C6D24">
              <w:rPr>
                <w:sz w:val="24"/>
                <w:lang w:val="ru-RU"/>
              </w:rPr>
              <w:t>авторскими сказками: работа с предисловием,</w:t>
            </w:r>
            <w:r w:rsidRPr="006C6D24">
              <w:rPr>
                <w:spacing w:val="1"/>
                <w:sz w:val="24"/>
                <w:lang w:val="ru-RU"/>
              </w:rPr>
              <w:t xml:space="preserve"> </w:t>
            </w:r>
            <w:r w:rsidRPr="006C6D24">
              <w:rPr>
                <w:sz w:val="24"/>
                <w:lang w:val="ru-RU"/>
              </w:rPr>
              <w:t>аннотацией, оглавлением, составление</w:t>
            </w:r>
            <w:r w:rsidRPr="006C6D24">
              <w:rPr>
                <w:spacing w:val="1"/>
                <w:sz w:val="24"/>
                <w:lang w:val="ru-RU"/>
              </w:rPr>
              <w:t xml:space="preserve"> </w:t>
            </w:r>
            <w:r w:rsidRPr="006C6D24">
              <w:rPr>
                <w:sz w:val="24"/>
                <w:lang w:val="ru-RU"/>
              </w:rPr>
              <w:t>выставки</w:t>
            </w:r>
            <w:r w:rsidRPr="006C6D24">
              <w:rPr>
                <w:spacing w:val="-1"/>
                <w:sz w:val="24"/>
                <w:lang w:val="ru-RU"/>
              </w:rPr>
              <w:t xml:space="preserve"> </w:t>
            </w:r>
            <w:r w:rsidRPr="006C6D24">
              <w:rPr>
                <w:sz w:val="24"/>
                <w:lang w:val="ru-RU"/>
              </w:rPr>
              <w:t>книг</w:t>
            </w:r>
            <w:r w:rsidRPr="006C6D24">
              <w:rPr>
                <w:spacing w:val="-3"/>
                <w:sz w:val="24"/>
                <w:lang w:val="ru-RU"/>
              </w:rPr>
              <w:t xml:space="preserve"> </w:t>
            </w:r>
            <w:r w:rsidRPr="006C6D24">
              <w:rPr>
                <w:sz w:val="24"/>
                <w:lang w:val="ru-RU"/>
              </w:rPr>
              <w:t>по</w:t>
            </w:r>
          </w:p>
          <w:p w:rsidR="006C6D24" w:rsidRPr="006C6D24" w:rsidRDefault="006C6D24">
            <w:pPr>
              <w:rPr>
                <w:sz w:val="24"/>
                <w:lang w:val="ru-RU"/>
              </w:rPr>
            </w:pPr>
            <w:r w:rsidRPr="006C6D24">
              <w:rPr>
                <w:sz w:val="24"/>
                <w:lang w:val="ru-RU"/>
              </w:rPr>
              <w:t>изучаемой</w:t>
            </w:r>
            <w:r w:rsidRPr="006C6D24">
              <w:rPr>
                <w:spacing w:val="-3"/>
                <w:sz w:val="24"/>
                <w:lang w:val="ru-RU"/>
              </w:rPr>
              <w:t xml:space="preserve"> </w:t>
            </w:r>
            <w:r w:rsidRPr="006C6D24">
              <w:rPr>
                <w:sz w:val="24"/>
                <w:lang w:val="ru-RU"/>
              </w:rPr>
              <w:t>теме.</w:t>
            </w:r>
          </w:p>
          <w:p w:rsidR="006C6D24" w:rsidRPr="006C6D24" w:rsidRDefault="006C6D24">
            <w:pPr>
              <w:ind w:right="802"/>
              <w:jc w:val="both"/>
              <w:rPr>
                <w:sz w:val="24"/>
                <w:lang w:val="ru-RU"/>
              </w:rPr>
            </w:pPr>
            <w:r w:rsidRPr="006C6D24">
              <w:rPr>
                <w:sz w:val="24"/>
                <w:lang w:val="ru-RU"/>
              </w:rPr>
              <w:t>Работа со схемой: распознавание сказок</w:t>
            </w:r>
            <w:r w:rsidRPr="006C6D24">
              <w:rPr>
                <w:spacing w:val="-57"/>
                <w:sz w:val="24"/>
                <w:lang w:val="ru-RU"/>
              </w:rPr>
              <w:t xml:space="preserve"> </w:t>
            </w:r>
            <w:r w:rsidRPr="006C6D24">
              <w:rPr>
                <w:sz w:val="24"/>
                <w:lang w:val="ru-RU"/>
              </w:rPr>
              <w:t>(фольклорные и авторские), приведение</w:t>
            </w:r>
            <w:r w:rsidRPr="006C6D24">
              <w:rPr>
                <w:spacing w:val="-58"/>
                <w:sz w:val="24"/>
                <w:lang w:val="ru-RU"/>
              </w:rPr>
              <w:t xml:space="preserve"> </w:t>
            </w:r>
            <w:r w:rsidRPr="006C6D24">
              <w:rPr>
                <w:sz w:val="24"/>
                <w:lang w:val="ru-RU"/>
              </w:rPr>
              <w:t>примеров.</w:t>
            </w:r>
          </w:p>
          <w:p w:rsidR="006C6D24" w:rsidRPr="006C6D24" w:rsidRDefault="006C6D24">
            <w:pPr>
              <w:spacing w:before="1"/>
              <w:jc w:val="both"/>
              <w:rPr>
                <w:sz w:val="24"/>
                <w:lang w:val="ru-RU"/>
              </w:rPr>
            </w:pPr>
            <w:r w:rsidRPr="006C6D24">
              <w:rPr>
                <w:sz w:val="24"/>
                <w:lang w:val="ru-RU"/>
              </w:rPr>
              <w:t>Поиск</w:t>
            </w:r>
            <w:r w:rsidRPr="006C6D24">
              <w:rPr>
                <w:spacing w:val="-4"/>
                <w:sz w:val="24"/>
                <w:lang w:val="ru-RU"/>
              </w:rPr>
              <w:t xml:space="preserve"> </w:t>
            </w:r>
            <w:r w:rsidRPr="006C6D24">
              <w:rPr>
                <w:sz w:val="24"/>
                <w:lang w:val="ru-RU"/>
              </w:rPr>
              <w:t>информации:</w:t>
            </w:r>
            <w:r w:rsidRPr="006C6D24">
              <w:rPr>
                <w:spacing w:val="-6"/>
                <w:sz w:val="24"/>
                <w:lang w:val="ru-RU"/>
              </w:rPr>
              <w:t xml:space="preserve"> </w:t>
            </w:r>
            <w:r w:rsidRPr="006C6D24">
              <w:rPr>
                <w:sz w:val="24"/>
                <w:lang w:val="ru-RU"/>
              </w:rPr>
              <w:t>получение</w:t>
            </w:r>
          </w:p>
          <w:p w:rsidR="006C6D24" w:rsidRPr="006C6D24" w:rsidRDefault="006C6D24">
            <w:pPr>
              <w:jc w:val="both"/>
              <w:rPr>
                <w:sz w:val="24"/>
                <w:lang w:val="ru-RU"/>
              </w:rPr>
            </w:pPr>
            <w:r w:rsidRPr="006C6D24">
              <w:rPr>
                <w:sz w:val="24"/>
                <w:lang w:val="ru-RU"/>
              </w:rPr>
              <w:t>дополнительной</w:t>
            </w:r>
            <w:r w:rsidRPr="006C6D24">
              <w:rPr>
                <w:spacing w:val="-4"/>
                <w:sz w:val="24"/>
                <w:lang w:val="ru-RU"/>
              </w:rPr>
              <w:t xml:space="preserve"> </w:t>
            </w:r>
            <w:r w:rsidRPr="006C6D24">
              <w:rPr>
                <w:sz w:val="24"/>
                <w:lang w:val="ru-RU"/>
              </w:rPr>
              <w:t>информации</w:t>
            </w:r>
            <w:r w:rsidRPr="006C6D24">
              <w:rPr>
                <w:spacing w:val="-3"/>
                <w:sz w:val="24"/>
                <w:lang w:val="ru-RU"/>
              </w:rPr>
              <w:t xml:space="preserve"> </w:t>
            </w:r>
            <w:r w:rsidRPr="006C6D24">
              <w:rPr>
                <w:sz w:val="24"/>
                <w:lang w:val="ru-RU"/>
              </w:rPr>
              <w:t>об</w:t>
            </w:r>
            <w:r w:rsidRPr="006C6D24">
              <w:rPr>
                <w:spacing w:val="-1"/>
                <w:sz w:val="24"/>
                <w:lang w:val="ru-RU"/>
              </w:rPr>
              <w:t xml:space="preserve"> </w:t>
            </w:r>
            <w:r w:rsidRPr="006C6D24">
              <w:rPr>
                <w:sz w:val="24"/>
                <w:lang w:val="ru-RU"/>
              </w:rPr>
              <w:t>авторах</w:t>
            </w:r>
          </w:p>
          <w:p w:rsidR="006C6D24" w:rsidRPr="006C6D24" w:rsidRDefault="006C6D24">
            <w:pPr>
              <w:spacing w:line="274" w:lineRule="exact"/>
              <w:ind w:right="417"/>
              <w:jc w:val="both"/>
              <w:rPr>
                <w:sz w:val="24"/>
                <w:lang w:val="ru-RU"/>
              </w:rPr>
            </w:pPr>
            <w:r w:rsidRPr="006C6D24">
              <w:rPr>
                <w:sz w:val="24"/>
                <w:lang w:val="ru-RU"/>
              </w:rPr>
              <w:t>литературных сказок, представление своего</w:t>
            </w:r>
            <w:r w:rsidRPr="006C6D24">
              <w:rPr>
                <w:spacing w:val="-58"/>
                <w:sz w:val="24"/>
                <w:lang w:val="ru-RU"/>
              </w:rPr>
              <w:t xml:space="preserve"> </w:t>
            </w:r>
            <w:r w:rsidRPr="006C6D24">
              <w:rPr>
                <w:sz w:val="24"/>
                <w:lang w:val="ru-RU"/>
              </w:rPr>
              <w:t>сообщения</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классе</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486"/>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ind w:right="205"/>
              <w:jc w:val="center"/>
              <w:rPr>
                <w:sz w:val="24"/>
              </w:rPr>
            </w:pPr>
            <w:r>
              <w:rPr>
                <w:sz w:val="24"/>
              </w:rPr>
              <w:t>6.</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347"/>
              <w:jc w:val="center"/>
              <w:rPr>
                <w:sz w:val="24"/>
                <w:lang w:val="ru-RU"/>
              </w:rPr>
            </w:pPr>
            <w:r w:rsidRPr="006C6D24">
              <w:rPr>
                <w:sz w:val="24"/>
                <w:lang w:val="ru-RU"/>
              </w:rPr>
              <w:t>Звуки и краски</w:t>
            </w:r>
            <w:r w:rsidRPr="006C6D24">
              <w:rPr>
                <w:spacing w:val="1"/>
                <w:sz w:val="24"/>
                <w:lang w:val="ru-RU"/>
              </w:rPr>
              <w:t xml:space="preserve"> </w:t>
            </w:r>
            <w:r w:rsidRPr="006C6D24">
              <w:rPr>
                <w:sz w:val="24"/>
                <w:lang w:val="ru-RU"/>
              </w:rPr>
              <w:t>Родной природы</w:t>
            </w:r>
            <w:r w:rsidRPr="006C6D24">
              <w:rPr>
                <w:spacing w:val="1"/>
                <w:sz w:val="24"/>
                <w:lang w:val="ru-RU"/>
              </w:rPr>
              <w:t xml:space="preserve"> </w:t>
            </w:r>
            <w:r w:rsidRPr="006C6D24">
              <w:rPr>
                <w:sz w:val="24"/>
                <w:lang w:val="ru-RU"/>
              </w:rPr>
              <w:t>в</w:t>
            </w:r>
            <w:r w:rsidRPr="006C6D24">
              <w:rPr>
                <w:spacing w:val="-8"/>
                <w:sz w:val="24"/>
                <w:lang w:val="ru-RU"/>
              </w:rPr>
              <w:t xml:space="preserve"> </w:t>
            </w:r>
            <w:r w:rsidRPr="006C6D24">
              <w:rPr>
                <w:sz w:val="24"/>
                <w:lang w:val="ru-RU"/>
              </w:rPr>
              <w:t>разные</w:t>
            </w:r>
            <w:r w:rsidRPr="006C6D24">
              <w:rPr>
                <w:spacing w:val="-8"/>
                <w:sz w:val="24"/>
                <w:lang w:val="ru-RU"/>
              </w:rPr>
              <w:t xml:space="preserve"> </w:t>
            </w:r>
            <w:r w:rsidRPr="006C6D24">
              <w:rPr>
                <w:sz w:val="24"/>
                <w:lang w:val="ru-RU"/>
              </w:rPr>
              <w:t>времена</w:t>
            </w:r>
            <w:r w:rsidRPr="006C6D24">
              <w:rPr>
                <w:spacing w:val="-57"/>
                <w:sz w:val="24"/>
                <w:lang w:val="ru-RU"/>
              </w:rPr>
              <w:t xml:space="preserve"> </w:t>
            </w:r>
            <w:r w:rsidRPr="006C6D24">
              <w:rPr>
                <w:sz w:val="24"/>
                <w:lang w:val="ru-RU"/>
              </w:rPr>
              <w:t>года</w:t>
            </w:r>
            <w:r w:rsidRPr="006C6D24">
              <w:rPr>
                <w:spacing w:val="-2"/>
                <w:sz w:val="24"/>
                <w:lang w:val="ru-RU"/>
              </w:rPr>
              <w:t xml:space="preserve"> </w:t>
            </w:r>
            <w:r w:rsidRPr="006C6D24">
              <w:rPr>
                <w:sz w:val="24"/>
                <w:lang w:val="ru-RU"/>
              </w:rPr>
              <w:t>(зима)</w:t>
            </w:r>
          </w:p>
          <w:p w:rsidR="006C6D24" w:rsidRDefault="006C6D24">
            <w:pPr>
              <w:spacing w:before="1"/>
              <w:ind w:right="309"/>
              <w:jc w:val="center"/>
              <w:rPr>
                <w:sz w:val="24"/>
              </w:rPr>
            </w:pPr>
            <w:r>
              <w:rPr>
                <w:sz w:val="24"/>
              </w:rPr>
              <w:t>(9</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378"/>
              <w:rPr>
                <w:sz w:val="24"/>
                <w:lang w:val="ru-RU"/>
              </w:rPr>
            </w:pPr>
            <w:r w:rsidRPr="006C6D24">
              <w:rPr>
                <w:sz w:val="24"/>
                <w:lang w:val="ru-RU"/>
              </w:rPr>
              <w:t>Тема</w:t>
            </w:r>
            <w:r w:rsidRPr="006C6D24">
              <w:rPr>
                <w:spacing w:val="-4"/>
                <w:sz w:val="24"/>
                <w:lang w:val="ru-RU"/>
              </w:rPr>
              <w:t xml:space="preserve"> </w:t>
            </w:r>
            <w:r w:rsidRPr="006C6D24">
              <w:rPr>
                <w:sz w:val="24"/>
                <w:lang w:val="ru-RU"/>
              </w:rPr>
              <w:t>природы</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разные</w:t>
            </w:r>
            <w:r w:rsidRPr="006C6D24">
              <w:rPr>
                <w:spacing w:val="-3"/>
                <w:sz w:val="24"/>
                <w:lang w:val="ru-RU"/>
              </w:rPr>
              <w:t xml:space="preserve"> </w:t>
            </w:r>
            <w:r w:rsidRPr="006C6D24">
              <w:rPr>
                <w:sz w:val="24"/>
                <w:lang w:val="ru-RU"/>
              </w:rPr>
              <w:t>времена</w:t>
            </w:r>
            <w:r w:rsidRPr="006C6D24">
              <w:rPr>
                <w:spacing w:val="-57"/>
                <w:sz w:val="24"/>
                <w:lang w:val="ru-RU"/>
              </w:rPr>
              <w:t xml:space="preserve"> </w:t>
            </w:r>
            <w:r w:rsidRPr="006C6D24">
              <w:rPr>
                <w:sz w:val="24"/>
                <w:lang w:val="ru-RU"/>
              </w:rPr>
              <w:t>года (зима) в произведениях</w:t>
            </w:r>
            <w:r w:rsidRPr="006C6D24">
              <w:rPr>
                <w:spacing w:val="1"/>
                <w:sz w:val="24"/>
                <w:lang w:val="ru-RU"/>
              </w:rPr>
              <w:t xml:space="preserve"> </w:t>
            </w:r>
            <w:r w:rsidRPr="006C6D24">
              <w:rPr>
                <w:sz w:val="24"/>
                <w:lang w:val="ru-RU"/>
              </w:rPr>
              <w:t>литературы.</w:t>
            </w:r>
          </w:p>
          <w:p w:rsidR="006C6D24" w:rsidRPr="006C6D24" w:rsidRDefault="006C6D24">
            <w:pPr>
              <w:spacing w:before="1"/>
              <w:ind w:right="662"/>
              <w:jc w:val="both"/>
              <w:rPr>
                <w:sz w:val="24"/>
                <w:lang w:val="ru-RU"/>
              </w:rPr>
            </w:pPr>
            <w:r w:rsidRPr="006C6D24">
              <w:rPr>
                <w:sz w:val="24"/>
                <w:lang w:val="ru-RU"/>
              </w:rPr>
              <w:t>Формирование эстетического</w:t>
            </w:r>
            <w:r w:rsidRPr="006C6D24">
              <w:rPr>
                <w:spacing w:val="-58"/>
                <w:sz w:val="24"/>
                <w:lang w:val="ru-RU"/>
              </w:rPr>
              <w:t xml:space="preserve"> </w:t>
            </w:r>
            <w:r w:rsidRPr="006C6D24">
              <w:rPr>
                <w:sz w:val="24"/>
                <w:lang w:val="ru-RU"/>
              </w:rPr>
              <w:t>восприятия явлений природы</w:t>
            </w:r>
            <w:r w:rsidRPr="006C6D24">
              <w:rPr>
                <w:spacing w:val="-57"/>
                <w:sz w:val="24"/>
                <w:lang w:val="ru-RU"/>
              </w:rPr>
              <w:t xml:space="preserve"> </w:t>
            </w:r>
            <w:r w:rsidRPr="006C6D24">
              <w:rPr>
                <w:sz w:val="24"/>
                <w:lang w:val="ru-RU"/>
              </w:rPr>
              <w:t>(звуки,</w:t>
            </w:r>
            <w:r w:rsidRPr="006C6D24">
              <w:rPr>
                <w:spacing w:val="-1"/>
                <w:sz w:val="24"/>
                <w:lang w:val="ru-RU"/>
              </w:rPr>
              <w:t xml:space="preserve"> </w:t>
            </w:r>
            <w:r w:rsidRPr="006C6D24">
              <w:rPr>
                <w:sz w:val="24"/>
                <w:lang w:val="ru-RU"/>
              </w:rPr>
              <w:t>краски зимы).</w:t>
            </w:r>
          </w:p>
          <w:p w:rsidR="006C6D24" w:rsidRPr="006C6D24" w:rsidRDefault="006C6D24">
            <w:pPr>
              <w:spacing w:line="270" w:lineRule="atLeast"/>
              <w:ind w:right="466"/>
              <w:rPr>
                <w:sz w:val="24"/>
                <w:lang w:val="ru-RU"/>
              </w:rPr>
            </w:pPr>
            <w:r w:rsidRPr="006C6D24">
              <w:rPr>
                <w:sz w:val="24"/>
                <w:lang w:val="ru-RU"/>
              </w:rPr>
              <w:t>Использование средств</w:t>
            </w:r>
            <w:r w:rsidRPr="006C6D24">
              <w:rPr>
                <w:spacing w:val="1"/>
                <w:sz w:val="24"/>
                <w:lang w:val="ru-RU"/>
              </w:rPr>
              <w:t xml:space="preserve"> </w:t>
            </w:r>
            <w:r w:rsidRPr="006C6D24">
              <w:rPr>
                <w:sz w:val="24"/>
                <w:lang w:val="ru-RU"/>
              </w:rPr>
              <w:t>выразительности</w:t>
            </w:r>
            <w:r w:rsidRPr="006C6D24">
              <w:rPr>
                <w:spacing w:val="-6"/>
                <w:sz w:val="24"/>
                <w:lang w:val="ru-RU"/>
              </w:rPr>
              <w:t xml:space="preserve"> </w:t>
            </w:r>
            <w:r w:rsidRPr="006C6D24">
              <w:rPr>
                <w:sz w:val="24"/>
                <w:lang w:val="ru-RU"/>
              </w:rPr>
              <w:t>при</w:t>
            </w:r>
            <w:r w:rsidRPr="006C6D24">
              <w:rPr>
                <w:spacing w:val="-5"/>
                <w:sz w:val="24"/>
                <w:lang w:val="ru-RU"/>
              </w:rPr>
              <w:t xml:space="preserve"> </w:t>
            </w:r>
            <w:r w:rsidRPr="006C6D24">
              <w:rPr>
                <w:sz w:val="24"/>
                <w:lang w:val="ru-RU"/>
              </w:rPr>
              <w:t>описании</w:t>
            </w:r>
            <w:r w:rsidRPr="006C6D24">
              <w:rPr>
                <w:spacing w:val="-57"/>
                <w:sz w:val="24"/>
                <w:lang w:val="ru-RU"/>
              </w:rPr>
              <w:t xml:space="preserve"> </w:t>
            </w:r>
            <w:r w:rsidRPr="006C6D24">
              <w:rPr>
                <w:sz w:val="24"/>
                <w:lang w:val="ru-RU"/>
              </w:rPr>
              <w:t>природы:</w:t>
            </w:r>
            <w:r w:rsidRPr="006C6D24">
              <w:rPr>
                <w:spacing w:val="-2"/>
                <w:sz w:val="24"/>
                <w:lang w:val="ru-RU"/>
              </w:rPr>
              <w:t xml:space="preserve"> </w:t>
            </w:r>
            <w:r w:rsidRPr="006C6D24">
              <w:rPr>
                <w:sz w:val="24"/>
                <w:lang w:val="ru-RU"/>
              </w:rPr>
              <w:t>сравнение и</w:t>
            </w:r>
            <w:r w:rsidRPr="006C6D24">
              <w:rPr>
                <w:spacing w:val="-1"/>
                <w:sz w:val="24"/>
                <w:lang w:val="ru-RU"/>
              </w:rPr>
              <w:t xml:space="preserve"> </w:t>
            </w:r>
            <w:r w:rsidRPr="006C6D24">
              <w:rPr>
                <w:sz w:val="24"/>
                <w:lang w:val="ru-RU"/>
              </w:rPr>
              <w:t>эпитет.</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spacing w:before="1"/>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3"/>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2"/>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spacing w:line="270" w:lineRule="atLeast"/>
              <w:ind w:right="404"/>
              <w:rPr>
                <w:sz w:val="24"/>
                <w:lang w:val="ru-RU"/>
              </w:rPr>
            </w:pPr>
            <w:r w:rsidRPr="006C6D24">
              <w:rPr>
                <w:sz w:val="24"/>
                <w:lang w:val="ru-RU"/>
              </w:rPr>
              <w:t>Слушание стихотворных произведений о</w:t>
            </w:r>
            <w:r w:rsidRPr="006C6D24">
              <w:rPr>
                <w:spacing w:val="1"/>
                <w:sz w:val="24"/>
                <w:lang w:val="ru-RU"/>
              </w:rPr>
              <w:t xml:space="preserve"> </w:t>
            </w:r>
            <w:r w:rsidRPr="006C6D24">
              <w:rPr>
                <w:sz w:val="24"/>
                <w:lang w:val="ru-RU"/>
              </w:rPr>
              <w:t>зимней природе: А. С. Пушкин «Вот север,</w:t>
            </w:r>
            <w:r w:rsidRPr="006C6D24">
              <w:rPr>
                <w:spacing w:val="1"/>
                <w:sz w:val="24"/>
                <w:lang w:val="ru-RU"/>
              </w:rPr>
              <w:t xml:space="preserve"> </w:t>
            </w:r>
            <w:r w:rsidRPr="006C6D24">
              <w:rPr>
                <w:sz w:val="24"/>
                <w:lang w:val="ru-RU"/>
              </w:rPr>
              <w:t>тучи нагоняя…», «Зима!.. Крестьянин,</w:t>
            </w:r>
            <w:r w:rsidRPr="006C6D24">
              <w:rPr>
                <w:spacing w:val="1"/>
                <w:sz w:val="24"/>
                <w:lang w:val="ru-RU"/>
              </w:rPr>
              <w:t xml:space="preserve"> </w:t>
            </w:r>
            <w:r w:rsidRPr="006C6D24">
              <w:rPr>
                <w:sz w:val="24"/>
                <w:lang w:val="ru-RU"/>
              </w:rPr>
              <w:t>торжествуя…», С. А. Есенин «Поёт зима —</w:t>
            </w:r>
            <w:r w:rsidRPr="006C6D24">
              <w:rPr>
                <w:spacing w:val="-57"/>
                <w:sz w:val="24"/>
                <w:lang w:val="ru-RU"/>
              </w:rPr>
              <w:t xml:space="preserve"> </w:t>
            </w:r>
            <w:r w:rsidRPr="006C6D24">
              <w:rPr>
                <w:sz w:val="24"/>
                <w:lang w:val="ru-RU"/>
              </w:rPr>
              <w:t>аукает…», Ф.</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Тютчев</w:t>
            </w:r>
            <w:r w:rsidRPr="006C6D24">
              <w:rPr>
                <w:spacing w:val="-2"/>
                <w:sz w:val="24"/>
                <w:lang w:val="ru-RU"/>
              </w:rPr>
              <w:t xml:space="preserve"> </w:t>
            </w:r>
            <w:r w:rsidRPr="006C6D24">
              <w:rPr>
                <w:sz w:val="24"/>
                <w:lang w:val="ru-RU"/>
              </w:rPr>
              <w:t>«Чародейкою</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51"/>
              <w:rPr>
                <w:sz w:val="24"/>
                <w:lang w:val="ru-RU"/>
              </w:rPr>
            </w:pPr>
            <w:r w:rsidRPr="006C6D24">
              <w:rPr>
                <w:sz w:val="24"/>
                <w:lang w:val="ru-RU"/>
              </w:rPr>
              <w:t>Настроение, которое создаёт</w:t>
            </w:r>
            <w:r w:rsidRPr="006C6D24">
              <w:rPr>
                <w:spacing w:val="1"/>
                <w:sz w:val="24"/>
                <w:lang w:val="ru-RU"/>
              </w:rPr>
              <w:t xml:space="preserve"> </w:t>
            </w:r>
            <w:r w:rsidRPr="006C6D24">
              <w:rPr>
                <w:sz w:val="24"/>
                <w:lang w:val="ru-RU"/>
              </w:rPr>
              <w:t>пейзажная лирика (о зиме).</w:t>
            </w:r>
            <w:r w:rsidRPr="006C6D24">
              <w:rPr>
                <w:spacing w:val="1"/>
                <w:sz w:val="24"/>
                <w:lang w:val="ru-RU"/>
              </w:rPr>
              <w:t xml:space="preserve"> </w:t>
            </w:r>
            <w:r w:rsidRPr="006C6D24">
              <w:rPr>
                <w:sz w:val="24"/>
                <w:lang w:val="ru-RU"/>
              </w:rPr>
              <w:t>Иллюстрация к произведению</w:t>
            </w:r>
            <w:r w:rsidRPr="006C6D24">
              <w:rPr>
                <w:spacing w:val="1"/>
                <w:sz w:val="24"/>
                <w:lang w:val="ru-RU"/>
              </w:rPr>
              <w:t xml:space="preserve"> </w:t>
            </w:r>
            <w:r w:rsidRPr="006C6D24">
              <w:rPr>
                <w:sz w:val="24"/>
                <w:lang w:val="ru-RU"/>
              </w:rPr>
              <w:t>как отражение эмоционального</w:t>
            </w:r>
            <w:r w:rsidRPr="006C6D24">
              <w:rPr>
                <w:spacing w:val="-57"/>
                <w:sz w:val="24"/>
                <w:lang w:val="ru-RU"/>
              </w:rPr>
              <w:t xml:space="preserve"> </w:t>
            </w:r>
            <w:r w:rsidRPr="006C6D24">
              <w:rPr>
                <w:sz w:val="24"/>
                <w:lang w:val="ru-RU"/>
              </w:rPr>
              <w:t>отклика</w:t>
            </w:r>
            <w:r w:rsidRPr="006C6D24">
              <w:rPr>
                <w:spacing w:val="-2"/>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произведение.</w:t>
            </w:r>
          </w:p>
          <w:p w:rsidR="006C6D24" w:rsidRPr="006C6D24" w:rsidRDefault="006C6D24">
            <w:pPr>
              <w:ind w:right="82"/>
              <w:rPr>
                <w:sz w:val="24"/>
                <w:lang w:val="ru-RU"/>
              </w:rPr>
            </w:pPr>
            <w:r w:rsidRPr="006C6D24">
              <w:rPr>
                <w:sz w:val="24"/>
                <w:lang w:val="ru-RU"/>
              </w:rPr>
              <w:t>Отражение темы «Природа зимой»</w:t>
            </w:r>
            <w:r w:rsidRPr="006C6D24">
              <w:rPr>
                <w:spacing w:val="-57"/>
                <w:sz w:val="24"/>
                <w:lang w:val="ru-RU"/>
              </w:rPr>
              <w:t xml:space="preserve"> </w:t>
            </w:r>
            <w:r w:rsidRPr="006C6D24">
              <w:rPr>
                <w:sz w:val="24"/>
                <w:lang w:val="ru-RU"/>
              </w:rPr>
              <w:t>в картинах художников (пейзаж):</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Левитана, В.</w:t>
            </w:r>
            <w:r w:rsidRPr="006C6D24">
              <w:rPr>
                <w:spacing w:val="-1"/>
                <w:sz w:val="24"/>
                <w:lang w:val="ru-RU"/>
              </w:rPr>
              <w:t xml:space="preserve"> </w:t>
            </w:r>
            <w:r w:rsidRPr="006C6D24">
              <w:rPr>
                <w:sz w:val="24"/>
                <w:lang w:val="ru-RU"/>
              </w:rPr>
              <w:t>Д.</w:t>
            </w:r>
            <w:r w:rsidRPr="006C6D24">
              <w:rPr>
                <w:spacing w:val="-2"/>
                <w:sz w:val="24"/>
                <w:lang w:val="ru-RU"/>
              </w:rPr>
              <w:t xml:space="preserve"> </w:t>
            </w:r>
            <w:r w:rsidRPr="006C6D24">
              <w:rPr>
                <w:sz w:val="24"/>
                <w:lang w:val="ru-RU"/>
              </w:rPr>
              <w:t>Поленова,</w:t>
            </w:r>
          </w:p>
          <w:p w:rsidR="006C6D24" w:rsidRPr="006C6D24" w:rsidRDefault="006C6D24">
            <w:pPr>
              <w:ind w:right="399"/>
              <w:rPr>
                <w:sz w:val="24"/>
                <w:lang w:val="ru-RU"/>
              </w:rPr>
            </w:pPr>
            <w:r w:rsidRPr="006C6D24">
              <w:rPr>
                <w:sz w:val="24"/>
                <w:lang w:val="ru-RU"/>
              </w:rPr>
              <w:t>А. И. Куинджи, И. И. Шишкина</w:t>
            </w:r>
            <w:r w:rsidRPr="006C6D24">
              <w:rPr>
                <w:spacing w:val="-57"/>
                <w:sz w:val="24"/>
                <w:lang w:val="ru-RU"/>
              </w:rPr>
              <w:t xml:space="preserve"> </w:t>
            </w:r>
            <w:r w:rsidRPr="006C6D24">
              <w:rPr>
                <w:sz w:val="24"/>
                <w:lang w:val="ru-RU"/>
              </w:rPr>
              <w:t>и музыкальных произведениях</w:t>
            </w:r>
            <w:r w:rsidRPr="006C6D24">
              <w:rPr>
                <w:spacing w:val="1"/>
                <w:sz w:val="24"/>
                <w:lang w:val="ru-RU"/>
              </w:rPr>
              <w:t xml:space="preserve"> </w:t>
            </w:r>
            <w:r w:rsidRPr="006C6D24">
              <w:rPr>
                <w:sz w:val="24"/>
                <w:lang w:val="ru-RU"/>
              </w:rPr>
              <w:t>композиторов</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49"/>
              <w:rPr>
                <w:sz w:val="24"/>
                <w:lang w:val="ru-RU"/>
              </w:rPr>
            </w:pPr>
            <w:r w:rsidRPr="006C6D24">
              <w:rPr>
                <w:sz w:val="24"/>
                <w:lang w:val="ru-RU"/>
              </w:rPr>
              <w:t>Зимою…», И. З. Суриков «Первый снег», И.</w:t>
            </w:r>
            <w:r w:rsidRPr="006C6D24">
              <w:rPr>
                <w:spacing w:val="1"/>
                <w:sz w:val="24"/>
                <w:lang w:val="ru-RU"/>
              </w:rPr>
              <w:t xml:space="preserve"> </w:t>
            </w:r>
            <w:r w:rsidRPr="006C6D24">
              <w:rPr>
                <w:sz w:val="24"/>
                <w:lang w:val="ru-RU"/>
              </w:rPr>
              <w:t>А.</w:t>
            </w:r>
            <w:r w:rsidRPr="006C6D24">
              <w:rPr>
                <w:spacing w:val="-4"/>
                <w:sz w:val="24"/>
                <w:lang w:val="ru-RU"/>
              </w:rPr>
              <w:t xml:space="preserve"> </w:t>
            </w:r>
            <w:r w:rsidRPr="006C6D24">
              <w:rPr>
                <w:sz w:val="24"/>
                <w:lang w:val="ru-RU"/>
              </w:rPr>
              <w:t>Бунин</w:t>
            </w:r>
            <w:r w:rsidRPr="006C6D24">
              <w:rPr>
                <w:spacing w:val="-2"/>
                <w:sz w:val="24"/>
                <w:lang w:val="ru-RU"/>
              </w:rPr>
              <w:t xml:space="preserve"> </w:t>
            </w:r>
            <w:r w:rsidRPr="006C6D24">
              <w:rPr>
                <w:sz w:val="24"/>
                <w:lang w:val="ru-RU"/>
              </w:rPr>
              <w:t>«Зимним</w:t>
            </w:r>
            <w:r w:rsidRPr="006C6D24">
              <w:rPr>
                <w:spacing w:val="-3"/>
                <w:sz w:val="24"/>
                <w:lang w:val="ru-RU"/>
              </w:rPr>
              <w:t xml:space="preserve"> </w:t>
            </w:r>
            <w:r w:rsidRPr="006C6D24">
              <w:rPr>
                <w:sz w:val="24"/>
                <w:lang w:val="ru-RU"/>
              </w:rPr>
              <w:t>холодом</w:t>
            </w:r>
            <w:r w:rsidRPr="006C6D24">
              <w:rPr>
                <w:spacing w:val="-2"/>
                <w:sz w:val="24"/>
                <w:lang w:val="ru-RU"/>
              </w:rPr>
              <w:t xml:space="preserve"> </w:t>
            </w:r>
            <w:r w:rsidRPr="006C6D24">
              <w:rPr>
                <w:sz w:val="24"/>
                <w:lang w:val="ru-RU"/>
              </w:rPr>
              <w:t>пахнуло…»,</w:t>
            </w:r>
            <w:r w:rsidRPr="006C6D24">
              <w:rPr>
                <w:spacing w:val="-3"/>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А.</w:t>
            </w:r>
            <w:r w:rsidRPr="006C6D24">
              <w:rPr>
                <w:spacing w:val="-57"/>
                <w:sz w:val="24"/>
                <w:lang w:val="ru-RU"/>
              </w:rPr>
              <w:t xml:space="preserve"> </w:t>
            </w:r>
            <w:r w:rsidRPr="006C6D24">
              <w:rPr>
                <w:sz w:val="24"/>
                <w:lang w:val="ru-RU"/>
              </w:rPr>
              <w:t>Прокофьев «Как на горке, на горе…», З. Н.</w:t>
            </w:r>
            <w:r w:rsidRPr="006C6D24">
              <w:rPr>
                <w:spacing w:val="1"/>
                <w:sz w:val="24"/>
                <w:lang w:val="ru-RU"/>
              </w:rPr>
              <w:t xml:space="preserve"> </w:t>
            </w:r>
            <w:r w:rsidRPr="006C6D24">
              <w:rPr>
                <w:sz w:val="24"/>
                <w:lang w:val="ru-RU"/>
              </w:rPr>
              <w:t>Александрова «Снежок», (по выбору 2—3</w:t>
            </w:r>
            <w:r w:rsidRPr="006C6D24">
              <w:rPr>
                <w:spacing w:val="1"/>
                <w:sz w:val="24"/>
                <w:lang w:val="ru-RU"/>
              </w:rPr>
              <w:t xml:space="preserve"> </w:t>
            </w:r>
            <w:r w:rsidRPr="006C6D24">
              <w:rPr>
                <w:sz w:val="24"/>
                <w:lang w:val="ru-RU"/>
              </w:rPr>
              <w:t>произведения), обсуждение эмоционального</w:t>
            </w:r>
            <w:r w:rsidRPr="006C6D24">
              <w:rPr>
                <w:spacing w:val="1"/>
                <w:sz w:val="24"/>
                <w:lang w:val="ru-RU"/>
              </w:rPr>
              <w:t xml:space="preserve"> </w:t>
            </w:r>
            <w:r w:rsidRPr="006C6D24">
              <w:rPr>
                <w:sz w:val="24"/>
                <w:lang w:val="ru-RU"/>
              </w:rPr>
              <w:t>состояния при восприятии описанных картин</w:t>
            </w:r>
            <w:r w:rsidRPr="006C6D24">
              <w:rPr>
                <w:spacing w:val="1"/>
                <w:sz w:val="24"/>
                <w:lang w:val="ru-RU"/>
              </w:rPr>
              <w:t xml:space="preserve"> </w:t>
            </w:r>
            <w:r w:rsidRPr="006C6D24">
              <w:rPr>
                <w:sz w:val="24"/>
                <w:lang w:val="ru-RU"/>
              </w:rPr>
              <w:t>природы.</w:t>
            </w:r>
          </w:p>
          <w:p w:rsidR="006C6D24" w:rsidRPr="006C6D24" w:rsidRDefault="006C6D24">
            <w:pPr>
              <w:ind w:right="101"/>
              <w:rPr>
                <w:sz w:val="24"/>
                <w:lang w:val="ru-RU"/>
              </w:rPr>
            </w:pPr>
            <w:r w:rsidRPr="006C6D24">
              <w:rPr>
                <w:sz w:val="24"/>
                <w:lang w:val="ru-RU"/>
              </w:rPr>
              <w:t>Чтение</w:t>
            </w:r>
            <w:r w:rsidRPr="006C6D24">
              <w:rPr>
                <w:spacing w:val="-4"/>
                <w:sz w:val="24"/>
                <w:lang w:val="ru-RU"/>
              </w:rPr>
              <w:t xml:space="preserve"> </w:t>
            </w:r>
            <w:r w:rsidRPr="006C6D24">
              <w:rPr>
                <w:sz w:val="24"/>
                <w:lang w:val="ru-RU"/>
              </w:rPr>
              <w:t>молча</w:t>
            </w:r>
            <w:r w:rsidRPr="006C6D24">
              <w:rPr>
                <w:spacing w:val="-4"/>
                <w:sz w:val="24"/>
                <w:lang w:val="ru-RU"/>
              </w:rPr>
              <w:t xml:space="preserve"> </w:t>
            </w:r>
            <w:r w:rsidRPr="006C6D24">
              <w:rPr>
                <w:sz w:val="24"/>
                <w:lang w:val="ru-RU"/>
              </w:rPr>
              <w:t>(про</w:t>
            </w:r>
            <w:r w:rsidRPr="006C6D24">
              <w:rPr>
                <w:spacing w:val="-2"/>
                <w:sz w:val="24"/>
                <w:lang w:val="ru-RU"/>
              </w:rPr>
              <w:t xml:space="preserve"> </w:t>
            </w:r>
            <w:r w:rsidRPr="006C6D24">
              <w:rPr>
                <w:sz w:val="24"/>
                <w:lang w:val="ru-RU"/>
              </w:rPr>
              <w:t>себя)</w:t>
            </w:r>
            <w:r w:rsidRPr="006C6D24">
              <w:rPr>
                <w:spacing w:val="-2"/>
                <w:sz w:val="24"/>
                <w:lang w:val="ru-RU"/>
              </w:rPr>
              <w:t xml:space="preserve"> </w:t>
            </w:r>
            <w:r w:rsidRPr="006C6D24">
              <w:rPr>
                <w:sz w:val="24"/>
                <w:lang w:val="ru-RU"/>
              </w:rPr>
              <w:t>небольших</w:t>
            </w:r>
            <w:r w:rsidRPr="006C6D24">
              <w:rPr>
                <w:spacing w:val="-2"/>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объёму</w:t>
            </w:r>
            <w:r w:rsidRPr="006C6D24">
              <w:rPr>
                <w:spacing w:val="-57"/>
                <w:sz w:val="24"/>
                <w:lang w:val="ru-RU"/>
              </w:rPr>
              <w:t xml:space="preserve"> </w:t>
            </w:r>
            <w:r w:rsidRPr="006C6D24">
              <w:rPr>
                <w:sz w:val="24"/>
                <w:lang w:val="ru-RU"/>
              </w:rPr>
              <w:t>прозаических произведений</w:t>
            </w:r>
            <w:r w:rsidRPr="006C6D24">
              <w:rPr>
                <w:spacing w:val="-1"/>
                <w:sz w:val="24"/>
                <w:lang w:val="ru-RU"/>
              </w:rPr>
              <w:t xml:space="preserve"> </w:t>
            </w:r>
            <w:r w:rsidRPr="006C6D24">
              <w:rPr>
                <w:sz w:val="24"/>
                <w:lang w:val="ru-RU"/>
              </w:rPr>
              <w:t>о</w:t>
            </w:r>
            <w:r w:rsidRPr="006C6D24">
              <w:rPr>
                <w:spacing w:val="-4"/>
                <w:sz w:val="24"/>
                <w:lang w:val="ru-RU"/>
              </w:rPr>
              <w:t xml:space="preserve"> </w:t>
            </w:r>
            <w:r w:rsidRPr="006C6D24">
              <w:rPr>
                <w:sz w:val="24"/>
                <w:lang w:val="ru-RU"/>
              </w:rPr>
              <w:t>зиме,</w:t>
            </w:r>
          </w:p>
          <w:p w:rsidR="006C6D24" w:rsidRPr="006C6D24" w:rsidRDefault="006C6D24">
            <w:pPr>
              <w:ind w:right="904"/>
              <w:rPr>
                <w:sz w:val="24"/>
                <w:lang w:val="ru-RU"/>
              </w:rPr>
            </w:pPr>
            <w:r w:rsidRPr="006C6D24">
              <w:rPr>
                <w:sz w:val="24"/>
                <w:lang w:val="ru-RU"/>
              </w:rPr>
              <w:t>доступных для восприятия младшими</w:t>
            </w:r>
            <w:r w:rsidRPr="006C6D24">
              <w:rPr>
                <w:spacing w:val="1"/>
                <w:sz w:val="24"/>
                <w:lang w:val="ru-RU"/>
              </w:rPr>
              <w:t xml:space="preserve"> </w:t>
            </w:r>
            <w:r w:rsidRPr="006C6D24">
              <w:rPr>
                <w:sz w:val="24"/>
                <w:lang w:val="ru-RU"/>
              </w:rPr>
              <w:t>школьниками.</w:t>
            </w:r>
            <w:r w:rsidRPr="006C6D24">
              <w:rPr>
                <w:spacing w:val="-4"/>
                <w:sz w:val="24"/>
                <w:lang w:val="ru-RU"/>
              </w:rPr>
              <w:t xml:space="preserve"> </w:t>
            </w:r>
            <w:r w:rsidRPr="006C6D24">
              <w:rPr>
                <w:sz w:val="24"/>
                <w:lang w:val="ru-RU"/>
              </w:rPr>
              <w:t>Например,</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А.</w:t>
            </w:r>
            <w:r w:rsidRPr="006C6D24">
              <w:rPr>
                <w:spacing w:val="-5"/>
                <w:sz w:val="24"/>
                <w:lang w:val="ru-RU"/>
              </w:rPr>
              <w:t xml:space="preserve"> </w:t>
            </w:r>
            <w:r w:rsidRPr="006C6D24">
              <w:rPr>
                <w:sz w:val="24"/>
                <w:lang w:val="ru-RU"/>
              </w:rPr>
              <w:t>Иванов</w:t>
            </w:r>
          </w:p>
          <w:p w:rsidR="006C6D24" w:rsidRPr="006C6D24" w:rsidRDefault="006C6D24">
            <w:pPr>
              <w:rPr>
                <w:sz w:val="24"/>
                <w:lang w:val="ru-RU"/>
              </w:rPr>
            </w:pPr>
            <w:r w:rsidRPr="006C6D24">
              <w:rPr>
                <w:sz w:val="24"/>
                <w:lang w:val="ru-RU"/>
              </w:rPr>
              <w:t>«Каким</w:t>
            </w:r>
            <w:r w:rsidRPr="006C6D24">
              <w:rPr>
                <w:spacing w:val="-3"/>
                <w:sz w:val="24"/>
                <w:lang w:val="ru-RU"/>
              </w:rPr>
              <w:t xml:space="preserve"> </w:t>
            </w:r>
            <w:r w:rsidRPr="006C6D24">
              <w:rPr>
                <w:sz w:val="24"/>
                <w:lang w:val="ru-RU"/>
              </w:rPr>
              <w:t>бывает</w:t>
            </w:r>
            <w:r w:rsidRPr="006C6D24">
              <w:rPr>
                <w:spacing w:val="-2"/>
                <w:sz w:val="24"/>
                <w:lang w:val="ru-RU"/>
              </w:rPr>
              <w:t xml:space="preserve"> </w:t>
            </w:r>
            <w:r w:rsidRPr="006C6D24">
              <w:rPr>
                <w:sz w:val="24"/>
                <w:lang w:val="ru-RU"/>
              </w:rPr>
              <w:t>снег»,</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Соколов-Микитов</w:t>
            </w:r>
          </w:p>
          <w:p w:rsidR="006C6D24" w:rsidRPr="006C6D24" w:rsidRDefault="006C6D24">
            <w:pPr>
              <w:ind w:right="801"/>
              <w:rPr>
                <w:sz w:val="24"/>
                <w:lang w:val="ru-RU"/>
              </w:rPr>
            </w:pPr>
            <w:r w:rsidRPr="006C6D24">
              <w:rPr>
                <w:sz w:val="24"/>
                <w:lang w:val="ru-RU"/>
              </w:rPr>
              <w:t>«Зима в лесу», «Узоры на снегу», М. М.</w:t>
            </w:r>
            <w:r w:rsidRPr="006C6D24">
              <w:rPr>
                <w:spacing w:val="-57"/>
                <w:sz w:val="24"/>
                <w:lang w:val="ru-RU"/>
              </w:rPr>
              <w:t xml:space="preserve"> </w:t>
            </w:r>
            <w:r w:rsidRPr="006C6D24">
              <w:rPr>
                <w:sz w:val="24"/>
                <w:lang w:val="ru-RU"/>
              </w:rPr>
              <w:t>Пришвин</w:t>
            </w:r>
            <w:r w:rsidRPr="006C6D24">
              <w:rPr>
                <w:spacing w:val="-1"/>
                <w:sz w:val="24"/>
                <w:lang w:val="ru-RU"/>
              </w:rPr>
              <w:t xml:space="preserve"> </w:t>
            </w:r>
            <w:r w:rsidRPr="006C6D24">
              <w:rPr>
                <w:sz w:val="24"/>
                <w:lang w:val="ru-RU"/>
              </w:rPr>
              <w:t>«Деревья</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лесу».</w:t>
            </w:r>
          </w:p>
          <w:p w:rsidR="006C6D24" w:rsidRPr="006C6D24" w:rsidRDefault="006C6D24">
            <w:pPr>
              <w:ind w:right="111"/>
              <w:rPr>
                <w:sz w:val="24"/>
                <w:lang w:val="ru-RU"/>
              </w:rPr>
            </w:pPr>
            <w:r w:rsidRPr="006C6D24">
              <w:rPr>
                <w:sz w:val="24"/>
                <w:lang w:val="ru-RU"/>
              </w:rPr>
              <w:t>Контроль восприятия произведения,</w:t>
            </w:r>
            <w:r w:rsidRPr="006C6D24">
              <w:rPr>
                <w:spacing w:val="1"/>
                <w:sz w:val="24"/>
                <w:lang w:val="ru-RU"/>
              </w:rPr>
              <w:t xml:space="preserve"> </w:t>
            </w:r>
            <w:r w:rsidRPr="006C6D24">
              <w:rPr>
                <w:sz w:val="24"/>
                <w:lang w:val="ru-RU"/>
              </w:rPr>
              <w:t>прочитанного молча (про себя): ответы на</w:t>
            </w:r>
            <w:r w:rsidRPr="006C6D24">
              <w:rPr>
                <w:spacing w:val="1"/>
                <w:sz w:val="24"/>
                <w:lang w:val="ru-RU"/>
              </w:rPr>
              <w:t xml:space="preserve"> </w:t>
            </w:r>
            <w:r w:rsidRPr="006C6D24">
              <w:rPr>
                <w:sz w:val="24"/>
                <w:lang w:val="ru-RU"/>
              </w:rPr>
              <w:t>вопросы</w:t>
            </w:r>
            <w:r w:rsidRPr="006C6D24">
              <w:rPr>
                <w:spacing w:val="-3"/>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фактическому</w:t>
            </w:r>
            <w:r w:rsidRPr="006C6D24">
              <w:rPr>
                <w:spacing w:val="-2"/>
                <w:sz w:val="24"/>
                <w:lang w:val="ru-RU"/>
              </w:rPr>
              <w:t xml:space="preserve"> </w:t>
            </w:r>
            <w:r w:rsidRPr="006C6D24">
              <w:rPr>
                <w:sz w:val="24"/>
                <w:lang w:val="ru-RU"/>
              </w:rPr>
              <w:t>содержанию</w:t>
            </w:r>
            <w:r w:rsidRPr="006C6D24">
              <w:rPr>
                <w:spacing w:val="-3"/>
                <w:sz w:val="24"/>
                <w:lang w:val="ru-RU"/>
              </w:rPr>
              <w:t xml:space="preserve"> </w:t>
            </w:r>
            <w:r w:rsidRPr="006C6D24">
              <w:rPr>
                <w:sz w:val="24"/>
                <w:lang w:val="ru-RU"/>
              </w:rPr>
              <w:t>текста.</w:t>
            </w:r>
            <w:r w:rsidRPr="006C6D24">
              <w:rPr>
                <w:spacing w:val="-57"/>
                <w:sz w:val="24"/>
                <w:lang w:val="ru-RU"/>
              </w:rPr>
              <w:t xml:space="preserve"> </w:t>
            </w:r>
            <w:r w:rsidRPr="006C6D24">
              <w:rPr>
                <w:sz w:val="24"/>
                <w:lang w:val="ru-RU"/>
              </w:rPr>
              <w:t>Работа с текстом произведения: сравнение</w:t>
            </w:r>
            <w:r w:rsidRPr="006C6D24">
              <w:rPr>
                <w:spacing w:val="1"/>
                <w:sz w:val="24"/>
                <w:lang w:val="ru-RU"/>
              </w:rPr>
              <w:t xml:space="preserve"> </w:t>
            </w:r>
            <w:r w:rsidRPr="006C6D24">
              <w:rPr>
                <w:sz w:val="24"/>
                <w:lang w:val="ru-RU"/>
              </w:rPr>
              <w:t>описаний зимней природы в стихотворных и</w:t>
            </w:r>
            <w:r w:rsidRPr="006C6D24">
              <w:rPr>
                <w:spacing w:val="1"/>
                <w:sz w:val="24"/>
                <w:lang w:val="ru-RU"/>
              </w:rPr>
              <w:t xml:space="preserve"> </w:t>
            </w:r>
            <w:r w:rsidRPr="006C6D24">
              <w:rPr>
                <w:sz w:val="24"/>
                <w:lang w:val="ru-RU"/>
              </w:rPr>
              <w:t>повествовательных текстах, объяснение</w:t>
            </w:r>
            <w:r w:rsidRPr="006C6D24">
              <w:rPr>
                <w:spacing w:val="1"/>
                <w:sz w:val="24"/>
                <w:lang w:val="ru-RU"/>
              </w:rPr>
              <w:t xml:space="preserve"> </w:t>
            </w:r>
            <w:r w:rsidRPr="006C6D24">
              <w:rPr>
                <w:sz w:val="24"/>
                <w:lang w:val="ru-RU"/>
              </w:rPr>
              <w:t>образных слов и выражений, работа со</w:t>
            </w:r>
            <w:r w:rsidRPr="006C6D24">
              <w:rPr>
                <w:spacing w:val="1"/>
                <w:sz w:val="24"/>
                <w:lang w:val="ru-RU"/>
              </w:rPr>
              <w:t xml:space="preserve"> </w:t>
            </w:r>
            <w:r w:rsidRPr="006C6D24">
              <w:rPr>
                <w:sz w:val="24"/>
                <w:lang w:val="ru-RU"/>
              </w:rPr>
              <w:t>словарём: поиск значения незнакомых слов,</w:t>
            </w:r>
            <w:r w:rsidRPr="006C6D24">
              <w:rPr>
                <w:spacing w:val="1"/>
                <w:sz w:val="24"/>
                <w:lang w:val="ru-RU"/>
              </w:rPr>
              <w:t xml:space="preserve"> </w:t>
            </w:r>
            <w:r w:rsidRPr="006C6D24">
              <w:rPr>
                <w:sz w:val="24"/>
                <w:lang w:val="ru-RU"/>
              </w:rPr>
              <w:t>нахождение</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тексте сравнений</w:t>
            </w:r>
          </w:p>
          <w:p w:rsidR="006C6D24" w:rsidRPr="006C6D24" w:rsidRDefault="006C6D24">
            <w:pPr>
              <w:spacing w:before="1"/>
              <w:ind w:right="375"/>
              <w:rPr>
                <w:sz w:val="24"/>
                <w:lang w:val="ru-RU"/>
              </w:rPr>
            </w:pPr>
            <w:r w:rsidRPr="006C6D24">
              <w:rPr>
                <w:sz w:val="24"/>
                <w:lang w:val="ru-RU"/>
              </w:rPr>
              <w:t>и эпитетов, приведение примеров</w:t>
            </w:r>
            <w:r w:rsidRPr="006C6D24">
              <w:rPr>
                <w:spacing w:val="1"/>
                <w:sz w:val="24"/>
                <w:lang w:val="ru-RU"/>
              </w:rPr>
              <w:t xml:space="preserve"> </w:t>
            </w:r>
            <w:r w:rsidRPr="006C6D24">
              <w:rPr>
                <w:sz w:val="24"/>
                <w:lang w:val="ru-RU"/>
              </w:rPr>
              <w:t>использования слов в прямом и переносном</w:t>
            </w:r>
            <w:r w:rsidRPr="006C6D24">
              <w:rPr>
                <w:spacing w:val="-57"/>
                <w:sz w:val="24"/>
                <w:lang w:val="ru-RU"/>
              </w:rPr>
              <w:t xml:space="preserve"> </w:t>
            </w:r>
            <w:r w:rsidRPr="006C6D24">
              <w:rPr>
                <w:sz w:val="24"/>
                <w:lang w:val="ru-RU"/>
              </w:rPr>
              <w:t>значении, определение особенностей</w:t>
            </w:r>
            <w:r w:rsidRPr="006C6D24">
              <w:rPr>
                <w:spacing w:val="1"/>
                <w:sz w:val="24"/>
                <w:lang w:val="ru-RU"/>
              </w:rPr>
              <w:t xml:space="preserve"> </w:t>
            </w:r>
            <w:r w:rsidRPr="006C6D24">
              <w:rPr>
                <w:sz w:val="24"/>
                <w:lang w:val="ru-RU"/>
              </w:rPr>
              <w:t>стихотворного</w:t>
            </w:r>
            <w:r w:rsidRPr="006C6D24">
              <w:rPr>
                <w:spacing w:val="-5"/>
                <w:sz w:val="24"/>
                <w:lang w:val="ru-RU"/>
              </w:rPr>
              <w:t xml:space="preserve"> </w:t>
            </w:r>
            <w:r w:rsidRPr="006C6D24">
              <w:rPr>
                <w:sz w:val="24"/>
                <w:lang w:val="ru-RU"/>
              </w:rPr>
              <w:t>произведения</w:t>
            </w:r>
            <w:r w:rsidRPr="006C6D24">
              <w:rPr>
                <w:spacing w:val="-4"/>
                <w:sz w:val="24"/>
                <w:lang w:val="ru-RU"/>
              </w:rPr>
              <w:t xml:space="preserve"> </w:t>
            </w:r>
            <w:r w:rsidRPr="006C6D24">
              <w:rPr>
                <w:sz w:val="24"/>
                <w:lang w:val="ru-RU"/>
              </w:rPr>
              <w:t>(ритм,</w:t>
            </w:r>
            <w:r w:rsidRPr="006C6D24">
              <w:rPr>
                <w:spacing w:val="-4"/>
                <w:sz w:val="24"/>
                <w:lang w:val="ru-RU"/>
              </w:rPr>
              <w:t xml:space="preserve"> </w:t>
            </w:r>
            <w:r w:rsidRPr="006C6D24">
              <w:rPr>
                <w:sz w:val="24"/>
                <w:lang w:val="ru-RU"/>
              </w:rPr>
              <w:t>рифма).</w:t>
            </w:r>
          </w:p>
          <w:p w:rsidR="006C6D24" w:rsidRPr="006C6D24" w:rsidRDefault="006C6D24">
            <w:pPr>
              <w:ind w:right="1322"/>
              <w:rPr>
                <w:sz w:val="24"/>
                <w:lang w:val="ru-RU"/>
              </w:rPr>
            </w:pPr>
            <w:r w:rsidRPr="006C6D24">
              <w:rPr>
                <w:sz w:val="24"/>
                <w:lang w:val="ru-RU"/>
              </w:rPr>
              <w:t>Чтение наизусть с интонационным</w:t>
            </w:r>
            <w:r w:rsidRPr="006C6D24">
              <w:rPr>
                <w:spacing w:val="-58"/>
                <w:sz w:val="24"/>
                <w:lang w:val="ru-RU"/>
              </w:rPr>
              <w:t xml:space="preserve"> </w:t>
            </w:r>
            <w:r w:rsidRPr="006C6D24">
              <w:rPr>
                <w:sz w:val="24"/>
                <w:lang w:val="ru-RU"/>
              </w:rPr>
              <w:t>выделением знаков препинания, с</w:t>
            </w:r>
            <w:r w:rsidRPr="006C6D24">
              <w:rPr>
                <w:spacing w:val="1"/>
                <w:sz w:val="24"/>
                <w:lang w:val="ru-RU"/>
              </w:rPr>
              <w:t xml:space="preserve"> </w:t>
            </w:r>
            <w:r w:rsidRPr="006C6D24">
              <w:rPr>
                <w:sz w:val="24"/>
                <w:lang w:val="ru-RU"/>
              </w:rPr>
              <w:t>соблюдением</w:t>
            </w:r>
            <w:r w:rsidRPr="006C6D24">
              <w:rPr>
                <w:spacing w:val="-3"/>
                <w:sz w:val="24"/>
                <w:lang w:val="ru-RU"/>
              </w:rPr>
              <w:t xml:space="preserve"> </w:t>
            </w:r>
            <w:r w:rsidRPr="006C6D24">
              <w:rPr>
                <w:sz w:val="24"/>
                <w:lang w:val="ru-RU"/>
              </w:rPr>
              <w:t>орфоэпических</w:t>
            </w:r>
            <w:r w:rsidRPr="006C6D24">
              <w:rPr>
                <w:spacing w:val="-1"/>
                <w:sz w:val="24"/>
                <w:lang w:val="ru-RU"/>
              </w:rPr>
              <w:t xml:space="preserve"> </w:t>
            </w:r>
            <w:r w:rsidRPr="006C6D24">
              <w:rPr>
                <w:sz w:val="24"/>
                <w:lang w:val="ru-RU"/>
              </w:rPr>
              <w:t>и</w:t>
            </w:r>
          </w:p>
          <w:p w:rsidR="006C6D24" w:rsidRPr="006C6D24" w:rsidRDefault="006C6D24">
            <w:pPr>
              <w:ind w:right="829"/>
              <w:rPr>
                <w:sz w:val="24"/>
                <w:lang w:val="ru-RU"/>
              </w:rPr>
            </w:pPr>
            <w:r w:rsidRPr="006C6D24">
              <w:rPr>
                <w:sz w:val="24"/>
                <w:lang w:val="ru-RU"/>
              </w:rPr>
              <w:t>пунктуационных норм стихотворения о</w:t>
            </w:r>
            <w:r w:rsidRPr="006C6D24">
              <w:rPr>
                <w:spacing w:val="-57"/>
                <w:sz w:val="24"/>
                <w:lang w:val="ru-RU"/>
              </w:rPr>
              <w:t xml:space="preserve"> </w:t>
            </w:r>
            <w:r w:rsidRPr="006C6D24">
              <w:rPr>
                <w:sz w:val="24"/>
                <w:lang w:val="ru-RU"/>
              </w:rPr>
              <w:t>зимней</w:t>
            </w:r>
            <w:r w:rsidRPr="006C6D24">
              <w:rPr>
                <w:spacing w:val="-3"/>
                <w:sz w:val="24"/>
                <w:lang w:val="ru-RU"/>
              </w:rPr>
              <w:t xml:space="preserve"> </w:t>
            </w:r>
            <w:r w:rsidRPr="006C6D24">
              <w:rPr>
                <w:sz w:val="24"/>
                <w:lang w:val="ru-RU"/>
              </w:rPr>
              <w:t>природе</w:t>
            </w:r>
            <w:r w:rsidRPr="006C6D24">
              <w:rPr>
                <w:spacing w:val="-1"/>
                <w:sz w:val="24"/>
                <w:lang w:val="ru-RU"/>
              </w:rPr>
              <w:t xml:space="preserve"> </w:t>
            </w:r>
            <w:r w:rsidRPr="006C6D24">
              <w:rPr>
                <w:sz w:val="24"/>
                <w:lang w:val="ru-RU"/>
              </w:rPr>
              <w:t>(1—2</w:t>
            </w:r>
            <w:r w:rsidRPr="006C6D24">
              <w:rPr>
                <w:spacing w:val="-1"/>
                <w:sz w:val="24"/>
                <w:lang w:val="ru-RU"/>
              </w:rPr>
              <w:t xml:space="preserve"> </w:t>
            </w:r>
            <w:r w:rsidRPr="006C6D24">
              <w:rPr>
                <w:sz w:val="24"/>
                <w:lang w:val="ru-RU"/>
              </w:rPr>
              <w:t>по выбору).</w:t>
            </w:r>
          </w:p>
          <w:p w:rsidR="006C6D24" w:rsidRPr="006C6D24" w:rsidRDefault="006C6D24">
            <w:pPr>
              <w:ind w:right="445"/>
              <w:rPr>
                <w:sz w:val="24"/>
                <w:lang w:val="ru-RU"/>
              </w:rPr>
            </w:pPr>
            <w:r w:rsidRPr="006C6D24">
              <w:rPr>
                <w:sz w:val="24"/>
                <w:lang w:val="ru-RU"/>
              </w:rPr>
              <w:t>Чтение</w:t>
            </w:r>
            <w:r w:rsidRPr="006C6D24">
              <w:rPr>
                <w:spacing w:val="-5"/>
                <w:sz w:val="24"/>
                <w:lang w:val="ru-RU"/>
              </w:rPr>
              <w:t xml:space="preserve"> </w:t>
            </w:r>
            <w:r w:rsidRPr="006C6D24">
              <w:rPr>
                <w:sz w:val="24"/>
                <w:lang w:val="ru-RU"/>
              </w:rPr>
              <w:t>произведений</w:t>
            </w:r>
            <w:r w:rsidRPr="006C6D24">
              <w:rPr>
                <w:spacing w:val="-5"/>
                <w:sz w:val="24"/>
                <w:lang w:val="ru-RU"/>
              </w:rPr>
              <w:t xml:space="preserve"> </w:t>
            </w:r>
            <w:r w:rsidRPr="006C6D24">
              <w:rPr>
                <w:sz w:val="24"/>
                <w:lang w:val="ru-RU"/>
              </w:rPr>
              <w:t>новогодней</w:t>
            </w:r>
            <w:r w:rsidRPr="006C6D24">
              <w:rPr>
                <w:spacing w:val="-4"/>
                <w:sz w:val="24"/>
                <w:lang w:val="ru-RU"/>
              </w:rPr>
              <w:t xml:space="preserve"> </w:t>
            </w:r>
            <w:r w:rsidRPr="006C6D24">
              <w:rPr>
                <w:sz w:val="24"/>
                <w:lang w:val="ru-RU"/>
              </w:rPr>
              <w:t>тематики</w:t>
            </w:r>
            <w:r w:rsidRPr="006C6D24">
              <w:rPr>
                <w:spacing w:val="-57"/>
                <w:sz w:val="24"/>
                <w:lang w:val="ru-RU"/>
              </w:rPr>
              <w:t xml:space="preserve"> </w:t>
            </w:r>
            <w:r w:rsidRPr="006C6D24">
              <w:rPr>
                <w:sz w:val="24"/>
                <w:lang w:val="ru-RU"/>
              </w:rPr>
              <w:t>(например,</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Михалков «Новогодняя</w:t>
            </w:r>
          </w:p>
          <w:p w:rsidR="006C6D24" w:rsidRPr="006C6D24" w:rsidRDefault="006C6D24">
            <w:pPr>
              <w:spacing w:line="259" w:lineRule="exact"/>
              <w:rPr>
                <w:sz w:val="24"/>
                <w:lang w:val="ru-RU"/>
              </w:rPr>
            </w:pPr>
            <w:r w:rsidRPr="006C6D24">
              <w:rPr>
                <w:sz w:val="24"/>
                <w:lang w:val="ru-RU"/>
              </w:rPr>
              <w:t>быль»,</w:t>
            </w:r>
            <w:r w:rsidRPr="006C6D24">
              <w:rPr>
                <w:spacing w:val="-2"/>
                <w:sz w:val="24"/>
                <w:lang w:val="ru-RU"/>
              </w:rPr>
              <w:t xml:space="preserve"> </w:t>
            </w:r>
            <w:r w:rsidRPr="006C6D24">
              <w:rPr>
                <w:sz w:val="24"/>
                <w:lang w:val="ru-RU"/>
              </w:rPr>
              <w:t>«Событие»,</w:t>
            </w:r>
            <w:r w:rsidRPr="006C6D24">
              <w:rPr>
                <w:spacing w:val="-1"/>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Гайдар «Чук</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Гек»</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3588"/>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5"/>
              <w:rPr>
                <w:sz w:val="24"/>
                <w:lang w:val="ru-RU"/>
              </w:rPr>
            </w:pPr>
            <w:r w:rsidRPr="006C6D24">
              <w:rPr>
                <w:sz w:val="24"/>
                <w:lang w:val="ru-RU"/>
              </w:rPr>
              <w:t>(отрывок), С. Я. Маршак «Декабрь», Е. А.</w:t>
            </w:r>
            <w:r w:rsidRPr="006C6D24">
              <w:rPr>
                <w:spacing w:val="1"/>
                <w:sz w:val="24"/>
                <w:lang w:val="ru-RU"/>
              </w:rPr>
              <w:t xml:space="preserve"> </w:t>
            </w:r>
            <w:r w:rsidRPr="006C6D24">
              <w:rPr>
                <w:sz w:val="24"/>
                <w:lang w:val="ru-RU"/>
              </w:rPr>
              <w:t>Пермяк «Волшебные краски»), сравнение</w:t>
            </w:r>
            <w:r w:rsidRPr="006C6D24">
              <w:rPr>
                <w:spacing w:val="1"/>
                <w:sz w:val="24"/>
                <w:lang w:val="ru-RU"/>
              </w:rPr>
              <w:t xml:space="preserve"> </w:t>
            </w:r>
            <w:r w:rsidRPr="006C6D24">
              <w:rPr>
                <w:sz w:val="24"/>
                <w:lang w:val="ru-RU"/>
              </w:rPr>
              <w:t>произведений писателей на одну тему, выбор</w:t>
            </w:r>
            <w:r w:rsidRPr="006C6D24">
              <w:rPr>
                <w:spacing w:val="-57"/>
                <w:sz w:val="24"/>
                <w:lang w:val="ru-RU"/>
              </w:rPr>
              <w:t xml:space="preserve"> </w:t>
            </w:r>
            <w:r w:rsidRPr="006C6D24">
              <w:rPr>
                <w:sz w:val="24"/>
                <w:lang w:val="ru-RU"/>
              </w:rPr>
              <w:t>понравившегося, объяснение своего выбора.</w:t>
            </w:r>
            <w:r w:rsidRPr="006C6D24">
              <w:rPr>
                <w:spacing w:val="1"/>
                <w:sz w:val="24"/>
                <w:lang w:val="ru-RU"/>
              </w:rPr>
              <w:t xml:space="preserve"> </w:t>
            </w:r>
            <w:r w:rsidRPr="006C6D24">
              <w:rPr>
                <w:sz w:val="24"/>
                <w:lang w:val="ru-RU"/>
              </w:rPr>
              <w:t>Рассматривание репродукций картин</w:t>
            </w:r>
            <w:r w:rsidRPr="006C6D24">
              <w:rPr>
                <w:spacing w:val="1"/>
                <w:sz w:val="24"/>
                <w:lang w:val="ru-RU"/>
              </w:rPr>
              <w:t xml:space="preserve"> </w:t>
            </w:r>
            <w:r w:rsidRPr="006C6D24">
              <w:rPr>
                <w:sz w:val="24"/>
                <w:lang w:val="ru-RU"/>
              </w:rPr>
              <w:t>художников (И. И. Шишкин, А. М. Васнецов,</w:t>
            </w:r>
            <w:r w:rsidRPr="006C6D24">
              <w:rPr>
                <w:spacing w:val="-58"/>
                <w:sz w:val="24"/>
                <w:lang w:val="ru-RU"/>
              </w:rPr>
              <w:t xml:space="preserve"> </w:t>
            </w:r>
            <w:r w:rsidRPr="006C6D24">
              <w:rPr>
                <w:sz w:val="24"/>
                <w:lang w:val="ru-RU"/>
              </w:rPr>
              <w:t>И. Грабарь и др.), составление рассказа-</w:t>
            </w:r>
            <w:r w:rsidRPr="006C6D24">
              <w:rPr>
                <w:spacing w:val="1"/>
                <w:sz w:val="24"/>
                <w:lang w:val="ru-RU"/>
              </w:rPr>
              <w:t xml:space="preserve"> </w:t>
            </w:r>
            <w:r w:rsidRPr="006C6D24">
              <w:rPr>
                <w:sz w:val="24"/>
                <w:lang w:val="ru-RU"/>
              </w:rPr>
              <w:t>описания на тему «Какие картины зимней</w:t>
            </w:r>
            <w:r w:rsidRPr="006C6D24">
              <w:rPr>
                <w:spacing w:val="1"/>
                <w:sz w:val="24"/>
                <w:lang w:val="ru-RU"/>
              </w:rPr>
              <w:t xml:space="preserve"> </w:t>
            </w:r>
            <w:r w:rsidRPr="006C6D24">
              <w:rPr>
                <w:sz w:val="24"/>
                <w:lang w:val="ru-RU"/>
              </w:rPr>
              <w:t>природы мне нравятся?». Работа в группе:</w:t>
            </w:r>
            <w:r w:rsidRPr="006C6D24">
              <w:rPr>
                <w:spacing w:val="1"/>
                <w:sz w:val="24"/>
                <w:lang w:val="ru-RU"/>
              </w:rPr>
              <w:t xml:space="preserve"> </w:t>
            </w:r>
            <w:r w:rsidRPr="006C6D24">
              <w:rPr>
                <w:sz w:val="24"/>
                <w:lang w:val="ru-RU"/>
              </w:rPr>
              <w:t>распределение обязанностей, выбор</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для</w:t>
            </w:r>
            <w:r w:rsidRPr="006C6D24">
              <w:rPr>
                <w:spacing w:val="-3"/>
                <w:sz w:val="24"/>
                <w:lang w:val="ru-RU"/>
              </w:rPr>
              <w:t xml:space="preserve"> </w:t>
            </w:r>
            <w:r w:rsidRPr="006C6D24">
              <w:rPr>
                <w:sz w:val="24"/>
                <w:lang w:val="ru-RU"/>
              </w:rPr>
              <w:t>инсценирования и</w:t>
            </w:r>
          </w:p>
          <w:p w:rsidR="006C6D24" w:rsidRPr="006C6D24" w:rsidRDefault="006C6D24">
            <w:pPr>
              <w:spacing w:line="270" w:lineRule="atLeast"/>
              <w:ind w:right="1136"/>
              <w:rPr>
                <w:sz w:val="24"/>
                <w:lang w:val="ru-RU"/>
              </w:rPr>
            </w:pPr>
            <w:r w:rsidRPr="006C6D24">
              <w:rPr>
                <w:sz w:val="24"/>
                <w:lang w:val="ru-RU"/>
              </w:rPr>
              <w:t>рассказывания наизусть, проведение</w:t>
            </w:r>
            <w:r w:rsidRPr="006C6D24">
              <w:rPr>
                <w:spacing w:val="-57"/>
                <w:sz w:val="24"/>
                <w:lang w:val="ru-RU"/>
              </w:rPr>
              <w:t xml:space="preserve"> </w:t>
            </w:r>
            <w:r w:rsidRPr="006C6D24">
              <w:rPr>
                <w:sz w:val="24"/>
                <w:lang w:val="ru-RU"/>
              </w:rPr>
              <w:t>новогоднего</w:t>
            </w:r>
            <w:r w:rsidRPr="006C6D24">
              <w:rPr>
                <w:spacing w:val="-2"/>
                <w:sz w:val="24"/>
                <w:lang w:val="ru-RU"/>
              </w:rPr>
              <w:t xml:space="preserve"> </w:t>
            </w:r>
            <w:r w:rsidRPr="006C6D24">
              <w:rPr>
                <w:sz w:val="24"/>
                <w:lang w:val="ru-RU"/>
              </w:rPr>
              <w:t>праздника</w:t>
            </w:r>
            <w:r w:rsidRPr="006C6D24">
              <w:rPr>
                <w:spacing w:val="-5"/>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классе</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6072"/>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7.</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60"/>
              <w:jc w:val="center"/>
              <w:rPr>
                <w:sz w:val="24"/>
                <w:lang w:val="ru-RU"/>
              </w:rPr>
            </w:pPr>
            <w:r w:rsidRPr="006C6D24">
              <w:rPr>
                <w:sz w:val="24"/>
                <w:lang w:val="ru-RU"/>
              </w:rPr>
              <w:t>О братьях наших</w:t>
            </w:r>
            <w:r w:rsidRPr="006C6D24">
              <w:rPr>
                <w:spacing w:val="-57"/>
                <w:sz w:val="24"/>
                <w:lang w:val="ru-RU"/>
              </w:rPr>
              <w:t xml:space="preserve"> </w:t>
            </w:r>
            <w:r w:rsidRPr="006C6D24">
              <w:rPr>
                <w:sz w:val="24"/>
                <w:lang w:val="ru-RU"/>
              </w:rPr>
              <w:t>меньших</w:t>
            </w:r>
          </w:p>
          <w:p w:rsidR="006C6D24" w:rsidRPr="006C6D24" w:rsidRDefault="006C6D24">
            <w:pPr>
              <w:ind w:right="309"/>
              <w:jc w:val="center"/>
              <w:rPr>
                <w:sz w:val="24"/>
                <w:lang w:val="ru-RU"/>
              </w:rPr>
            </w:pPr>
            <w:r w:rsidRPr="006C6D24">
              <w:rPr>
                <w:sz w:val="24"/>
                <w:lang w:val="ru-RU"/>
              </w:rPr>
              <w:t>(14</w:t>
            </w:r>
            <w:r w:rsidRPr="006C6D24">
              <w:rPr>
                <w:spacing w:val="-2"/>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Жанровое</w:t>
            </w:r>
            <w:r w:rsidRPr="006C6D24">
              <w:rPr>
                <w:spacing w:val="-3"/>
                <w:sz w:val="24"/>
                <w:lang w:val="ru-RU"/>
              </w:rPr>
              <w:t xml:space="preserve"> </w:t>
            </w:r>
            <w:r w:rsidRPr="006C6D24">
              <w:rPr>
                <w:sz w:val="24"/>
                <w:lang w:val="ru-RU"/>
              </w:rPr>
              <w:t>многообразие</w:t>
            </w:r>
          </w:p>
          <w:p w:rsidR="006C6D24" w:rsidRPr="006C6D24" w:rsidRDefault="006C6D24">
            <w:pPr>
              <w:ind w:right="175"/>
              <w:rPr>
                <w:sz w:val="24"/>
                <w:lang w:val="ru-RU"/>
              </w:rPr>
            </w:pPr>
            <w:r w:rsidRPr="006C6D24">
              <w:rPr>
                <w:sz w:val="24"/>
                <w:lang w:val="ru-RU"/>
              </w:rPr>
              <w:t>произведений о животных (песни,</w:t>
            </w:r>
            <w:r w:rsidRPr="006C6D24">
              <w:rPr>
                <w:spacing w:val="-57"/>
                <w:sz w:val="24"/>
                <w:lang w:val="ru-RU"/>
              </w:rPr>
              <w:t xml:space="preserve"> </w:t>
            </w:r>
            <w:r w:rsidRPr="006C6D24">
              <w:rPr>
                <w:sz w:val="24"/>
                <w:lang w:val="ru-RU"/>
              </w:rPr>
              <w:t>загадки, сказки, басни, рассказы,</w:t>
            </w:r>
            <w:r w:rsidRPr="006C6D24">
              <w:rPr>
                <w:spacing w:val="1"/>
                <w:sz w:val="24"/>
                <w:lang w:val="ru-RU"/>
              </w:rPr>
              <w:t xml:space="preserve"> </w:t>
            </w:r>
            <w:r w:rsidRPr="006C6D24">
              <w:rPr>
                <w:sz w:val="24"/>
                <w:lang w:val="ru-RU"/>
              </w:rPr>
              <w:t>стихотворения).</w:t>
            </w:r>
          </w:p>
          <w:p w:rsidR="006C6D24" w:rsidRPr="006C6D24" w:rsidRDefault="006C6D24">
            <w:pPr>
              <w:ind w:right="576"/>
              <w:rPr>
                <w:sz w:val="24"/>
                <w:lang w:val="ru-RU"/>
              </w:rPr>
            </w:pPr>
            <w:r w:rsidRPr="006C6D24">
              <w:rPr>
                <w:sz w:val="24"/>
                <w:lang w:val="ru-RU"/>
              </w:rPr>
              <w:t>Дружба людей и животных —</w:t>
            </w:r>
            <w:r w:rsidRPr="006C6D24">
              <w:rPr>
                <w:spacing w:val="-57"/>
                <w:sz w:val="24"/>
                <w:lang w:val="ru-RU"/>
              </w:rPr>
              <w:t xml:space="preserve"> </w:t>
            </w:r>
            <w:r w:rsidRPr="006C6D24">
              <w:rPr>
                <w:sz w:val="24"/>
                <w:lang w:val="ru-RU"/>
              </w:rPr>
              <w:t>тема</w:t>
            </w:r>
          </w:p>
          <w:p w:rsidR="006C6D24" w:rsidRPr="006C6D24" w:rsidRDefault="006C6D24">
            <w:pPr>
              <w:rPr>
                <w:sz w:val="24"/>
                <w:lang w:val="ru-RU"/>
              </w:rPr>
            </w:pPr>
            <w:r w:rsidRPr="006C6D24">
              <w:rPr>
                <w:sz w:val="24"/>
                <w:lang w:val="ru-RU"/>
              </w:rPr>
              <w:t>Литературы</w:t>
            </w:r>
            <w:r w:rsidRPr="006C6D24">
              <w:rPr>
                <w:spacing w:val="-3"/>
                <w:sz w:val="24"/>
                <w:lang w:val="ru-RU"/>
              </w:rPr>
              <w:t xml:space="preserve"> </w:t>
            </w:r>
            <w:r w:rsidRPr="006C6D24">
              <w:rPr>
                <w:sz w:val="24"/>
                <w:lang w:val="ru-RU"/>
              </w:rPr>
              <w:t>(произведения</w:t>
            </w:r>
          </w:p>
          <w:p w:rsidR="006C6D24" w:rsidRPr="006C6D24" w:rsidRDefault="006C6D24">
            <w:pPr>
              <w:rPr>
                <w:sz w:val="24"/>
                <w:lang w:val="ru-RU"/>
              </w:rPr>
            </w:pPr>
            <w:r w:rsidRPr="006C6D24">
              <w:rPr>
                <w:sz w:val="24"/>
                <w:lang w:val="ru-RU"/>
              </w:rPr>
              <w:t>Е.</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Чарушина,</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Бианки,</w:t>
            </w:r>
          </w:p>
          <w:p w:rsidR="006C6D24" w:rsidRPr="006C6D24" w:rsidRDefault="006C6D24">
            <w:pPr>
              <w:ind w:right="220"/>
              <w:rPr>
                <w:sz w:val="24"/>
                <w:lang w:val="ru-RU"/>
              </w:rPr>
            </w:pPr>
            <w:r w:rsidRPr="006C6D24">
              <w:rPr>
                <w:sz w:val="24"/>
                <w:lang w:val="ru-RU"/>
              </w:rPr>
              <w:t>В. В. Чаплиной, С. В. Михалкова,</w:t>
            </w:r>
            <w:r w:rsidRPr="006C6D24">
              <w:rPr>
                <w:spacing w:val="-58"/>
                <w:sz w:val="24"/>
                <w:lang w:val="ru-RU"/>
              </w:rPr>
              <w:t xml:space="preserve"> </w:t>
            </w:r>
            <w:r w:rsidRPr="006C6D24">
              <w:rPr>
                <w:sz w:val="24"/>
                <w:lang w:val="ru-RU"/>
              </w:rPr>
              <w:t>Б. С. Житкова, С. В. Образцова,</w:t>
            </w:r>
            <w:r w:rsidRPr="006C6D24">
              <w:rPr>
                <w:spacing w:val="1"/>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М.</w:t>
            </w:r>
            <w:r w:rsidRPr="006C6D24">
              <w:rPr>
                <w:spacing w:val="-1"/>
                <w:sz w:val="24"/>
                <w:lang w:val="ru-RU"/>
              </w:rPr>
              <w:t xml:space="preserve"> </w:t>
            </w:r>
            <w:r w:rsidRPr="006C6D24">
              <w:rPr>
                <w:sz w:val="24"/>
                <w:lang w:val="ru-RU"/>
              </w:rPr>
              <w:t>Пришвина и др.).</w:t>
            </w:r>
          </w:p>
          <w:p w:rsidR="006C6D24" w:rsidRPr="006C6D24" w:rsidRDefault="006C6D24">
            <w:pPr>
              <w:ind w:right="427"/>
              <w:rPr>
                <w:sz w:val="24"/>
                <w:lang w:val="ru-RU"/>
              </w:rPr>
            </w:pPr>
            <w:r w:rsidRPr="006C6D24">
              <w:rPr>
                <w:sz w:val="24"/>
                <w:lang w:val="ru-RU"/>
              </w:rPr>
              <w:t>Отражение</w:t>
            </w:r>
            <w:r w:rsidRPr="006C6D24">
              <w:rPr>
                <w:spacing w:val="1"/>
                <w:sz w:val="24"/>
                <w:lang w:val="ru-RU"/>
              </w:rPr>
              <w:t xml:space="preserve"> </w:t>
            </w:r>
            <w:r w:rsidRPr="006C6D24">
              <w:rPr>
                <w:sz w:val="24"/>
                <w:lang w:val="ru-RU"/>
              </w:rPr>
              <w:t>образов</w:t>
            </w:r>
            <w:r w:rsidRPr="006C6D24">
              <w:rPr>
                <w:spacing w:val="60"/>
                <w:sz w:val="24"/>
                <w:lang w:val="ru-RU"/>
              </w:rPr>
              <w:t xml:space="preserve"> </w:t>
            </w:r>
            <w:r w:rsidRPr="006C6D24">
              <w:rPr>
                <w:sz w:val="24"/>
                <w:lang w:val="ru-RU"/>
              </w:rPr>
              <w:t>животных</w:t>
            </w:r>
            <w:r w:rsidRPr="006C6D24">
              <w:rPr>
                <w:spacing w:val="-57"/>
                <w:sz w:val="24"/>
                <w:lang w:val="ru-RU"/>
              </w:rPr>
              <w:t xml:space="preserve"> </w:t>
            </w:r>
            <w:r w:rsidRPr="006C6D24">
              <w:rPr>
                <w:sz w:val="24"/>
                <w:lang w:val="ru-RU"/>
              </w:rPr>
              <w:t>в фольклоре (русские народные</w:t>
            </w:r>
            <w:r w:rsidRPr="006C6D24">
              <w:rPr>
                <w:spacing w:val="-57"/>
                <w:sz w:val="24"/>
                <w:lang w:val="ru-RU"/>
              </w:rPr>
              <w:t xml:space="preserve"> </w:t>
            </w:r>
            <w:r w:rsidRPr="006C6D24">
              <w:rPr>
                <w:sz w:val="24"/>
                <w:lang w:val="ru-RU"/>
              </w:rPr>
              <w:t>песни,</w:t>
            </w:r>
            <w:r w:rsidRPr="006C6D24">
              <w:rPr>
                <w:spacing w:val="-1"/>
                <w:sz w:val="24"/>
                <w:lang w:val="ru-RU"/>
              </w:rPr>
              <w:t xml:space="preserve"> </w:t>
            </w:r>
            <w:r w:rsidRPr="006C6D24">
              <w:rPr>
                <w:sz w:val="24"/>
                <w:lang w:val="ru-RU"/>
              </w:rPr>
              <w:t>загадки, сказки).</w:t>
            </w:r>
          </w:p>
          <w:p w:rsidR="006C6D24" w:rsidRPr="006C6D24" w:rsidRDefault="006C6D24">
            <w:pPr>
              <w:ind w:right="810"/>
              <w:rPr>
                <w:sz w:val="24"/>
                <w:lang w:val="ru-RU"/>
              </w:rPr>
            </w:pPr>
            <w:r w:rsidRPr="006C6D24">
              <w:rPr>
                <w:sz w:val="24"/>
                <w:lang w:val="ru-RU"/>
              </w:rPr>
              <w:t>Герои стихотворных и</w:t>
            </w:r>
            <w:r w:rsidRPr="006C6D24">
              <w:rPr>
                <w:spacing w:val="1"/>
                <w:sz w:val="24"/>
                <w:lang w:val="ru-RU"/>
              </w:rPr>
              <w:t xml:space="preserve"> </w:t>
            </w:r>
            <w:r w:rsidRPr="006C6D24">
              <w:rPr>
                <w:sz w:val="24"/>
                <w:lang w:val="ru-RU"/>
              </w:rPr>
              <w:t>прозаических</w:t>
            </w:r>
            <w:r w:rsidRPr="006C6D24">
              <w:rPr>
                <w:spacing w:val="-12"/>
                <w:sz w:val="24"/>
                <w:lang w:val="ru-RU"/>
              </w:rPr>
              <w:t xml:space="preserve"> </w:t>
            </w:r>
            <w:r w:rsidRPr="006C6D24">
              <w:rPr>
                <w:sz w:val="24"/>
                <w:lang w:val="ru-RU"/>
              </w:rPr>
              <w:t>произведений</w:t>
            </w:r>
          </w:p>
          <w:p w:rsidR="006C6D24" w:rsidRPr="006C6D24" w:rsidRDefault="006C6D24">
            <w:pPr>
              <w:spacing w:before="1"/>
              <w:ind w:right="230"/>
              <w:rPr>
                <w:sz w:val="24"/>
                <w:lang w:val="ru-RU"/>
              </w:rPr>
            </w:pPr>
            <w:r w:rsidRPr="006C6D24">
              <w:rPr>
                <w:sz w:val="24"/>
                <w:lang w:val="ru-RU"/>
              </w:rPr>
              <w:t>о животных. Описание животных</w:t>
            </w:r>
            <w:r w:rsidRPr="006C6D24">
              <w:rPr>
                <w:spacing w:val="-57"/>
                <w:sz w:val="24"/>
                <w:lang w:val="ru-RU"/>
              </w:rPr>
              <w:t xml:space="preserve"> </w:t>
            </w:r>
            <w:r w:rsidRPr="006C6D24">
              <w:rPr>
                <w:sz w:val="24"/>
                <w:lang w:val="ru-RU"/>
              </w:rPr>
              <w:t>в художественном и научно-</w:t>
            </w:r>
            <w:r w:rsidRPr="006C6D24">
              <w:rPr>
                <w:spacing w:val="1"/>
                <w:sz w:val="24"/>
                <w:lang w:val="ru-RU"/>
              </w:rPr>
              <w:t xml:space="preserve"> </w:t>
            </w:r>
            <w:r w:rsidRPr="006C6D24">
              <w:rPr>
                <w:sz w:val="24"/>
                <w:lang w:val="ru-RU"/>
              </w:rPr>
              <w:t>познавательном</w:t>
            </w:r>
            <w:r w:rsidRPr="006C6D24">
              <w:rPr>
                <w:spacing w:val="-2"/>
                <w:sz w:val="24"/>
                <w:lang w:val="ru-RU"/>
              </w:rPr>
              <w:t xml:space="preserve"> </w:t>
            </w:r>
            <w:r w:rsidRPr="006C6D24">
              <w:rPr>
                <w:sz w:val="24"/>
                <w:lang w:val="ru-RU"/>
              </w:rPr>
              <w:t>тексте.</w:t>
            </w:r>
          </w:p>
          <w:p w:rsidR="006C6D24" w:rsidRDefault="006C6D24">
            <w:pPr>
              <w:spacing w:line="270" w:lineRule="atLeast"/>
              <w:ind w:right="316"/>
              <w:rPr>
                <w:sz w:val="24"/>
              </w:rPr>
            </w:pPr>
            <w:r w:rsidRPr="006C6D24">
              <w:rPr>
                <w:sz w:val="24"/>
                <w:lang w:val="ru-RU"/>
              </w:rPr>
              <w:t>Приёмы раскрытия автором</w:t>
            </w:r>
            <w:r w:rsidRPr="006C6D24">
              <w:rPr>
                <w:spacing w:val="1"/>
                <w:sz w:val="24"/>
                <w:lang w:val="ru-RU"/>
              </w:rPr>
              <w:t xml:space="preserve"> </w:t>
            </w:r>
            <w:r w:rsidRPr="006C6D24">
              <w:rPr>
                <w:sz w:val="24"/>
                <w:lang w:val="ru-RU"/>
              </w:rPr>
              <w:t>отношений людей и животных.</w:t>
            </w:r>
            <w:r w:rsidRPr="006C6D24">
              <w:rPr>
                <w:spacing w:val="1"/>
                <w:sz w:val="24"/>
                <w:lang w:val="ru-RU"/>
              </w:rPr>
              <w:t xml:space="preserve"> </w:t>
            </w:r>
            <w:r>
              <w:rPr>
                <w:sz w:val="24"/>
              </w:rPr>
              <w:t>Нравственно-этические</w:t>
            </w:r>
            <w:r>
              <w:rPr>
                <w:spacing w:val="-11"/>
                <w:sz w:val="24"/>
              </w:rPr>
              <w:t xml:space="preserve"> </w:t>
            </w:r>
            <w:r>
              <w:rPr>
                <w:sz w:val="24"/>
              </w:rPr>
              <w:t>понятия: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ind w:right="415"/>
              <w:jc w:val="both"/>
              <w:rPr>
                <w:sz w:val="24"/>
                <w:lang w:val="ru-RU"/>
              </w:rPr>
            </w:pPr>
            <w:r w:rsidRPr="006C6D24">
              <w:rPr>
                <w:sz w:val="24"/>
                <w:lang w:val="ru-RU"/>
              </w:rPr>
              <w:t>Слушание художественных произведений о</w:t>
            </w:r>
            <w:r w:rsidRPr="006C6D24">
              <w:rPr>
                <w:spacing w:val="-57"/>
                <w:sz w:val="24"/>
                <w:lang w:val="ru-RU"/>
              </w:rPr>
              <w:t xml:space="preserve"> </w:t>
            </w:r>
            <w:r w:rsidRPr="006C6D24">
              <w:rPr>
                <w:sz w:val="24"/>
                <w:lang w:val="ru-RU"/>
              </w:rPr>
              <w:t>животных и оценка своего эмоционального</w:t>
            </w:r>
            <w:r w:rsidRPr="006C6D24">
              <w:rPr>
                <w:spacing w:val="-57"/>
                <w:sz w:val="24"/>
                <w:lang w:val="ru-RU"/>
              </w:rPr>
              <w:t xml:space="preserve"> </w:t>
            </w:r>
            <w:r w:rsidRPr="006C6D24">
              <w:rPr>
                <w:sz w:val="24"/>
                <w:lang w:val="ru-RU"/>
              </w:rPr>
              <w:t>состояния</w:t>
            </w:r>
            <w:r w:rsidRPr="006C6D24">
              <w:rPr>
                <w:spacing w:val="-3"/>
                <w:sz w:val="24"/>
                <w:lang w:val="ru-RU"/>
              </w:rPr>
              <w:t xml:space="preserve"> </w:t>
            </w:r>
            <w:r w:rsidRPr="006C6D24">
              <w:rPr>
                <w:sz w:val="24"/>
                <w:lang w:val="ru-RU"/>
              </w:rPr>
              <w:t>при</w:t>
            </w:r>
            <w:r w:rsidRPr="006C6D24">
              <w:rPr>
                <w:spacing w:val="-2"/>
                <w:sz w:val="24"/>
                <w:lang w:val="ru-RU"/>
              </w:rPr>
              <w:t xml:space="preserve"> </w:t>
            </w:r>
            <w:r w:rsidRPr="006C6D24">
              <w:rPr>
                <w:sz w:val="24"/>
                <w:lang w:val="ru-RU"/>
              </w:rPr>
              <w:t>восприятии</w:t>
            </w:r>
            <w:r w:rsidRPr="006C6D24">
              <w:rPr>
                <w:spacing w:val="-4"/>
                <w:sz w:val="24"/>
                <w:lang w:val="ru-RU"/>
              </w:rPr>
              <w:t xml:space="preserve"> </w:t>
            </w:r>
            <w:r w:rsidRPr="006C6D24">
              <w:rPr>
                <w:sz w:val="24"/>
                <w:lang w:val="ru-RU"/>
              </w:rPr>
              <w:t>произведения.</w:t>
            </w:r>
          </w:p>
          <w:p w:rsidR="006C6D24" w:rsidRPr="006C6D24" w:rsidRDefault="006C6D24">
            <w:pPr>
              <w:jc w:val="both"/>
              <w:rPr>
                <w:sz w:val="24"/>
                <w:lang w:val="ru-RU"/>
              </w:rPr>
            </w:pPr>
            <w:r w:rsidRPr="006C6D24">
              <w:rPr>
                <w:sz w:val="24"/>
                <w:lang w:val="ru-RU"/>
              </w:rPr>
              <w:t>Например,</w:t>
            </w:r>
            <w:r w:rsidRPr="006C6D24">
              <w:rPr>
                <w:spacing w:val="-3"/>
                <w:sz w:val="24"/>
                <w:lang w:val="ru-RU"/>
              </w:rPr>
              <w:t xml:space="preserve"> </w:t>
            </w:r>
            <w:r w:rsidRPr="006C6D24">
              <w:rPr>
                <w:sz w:val="24"/>
                <w:lang w:val="ru-RU"/>
              </w:rPr>
              <w:t>русская</w:t>
            </w:r>
            <w:r w:rsidRPr="006C6D24">
              <w:rPr>
                <w:spacing w:val="-2"/>
                <w:sz w:val="24"/>
                <w:lang w:val="ru-RU"/>
              </w:rPr>
              <w:t xml:space="preserve"> </w:t>
            </w:r>
            <w:r w:rsidRPr="006C6D24">
              <w:rPr>
                <w:sz w:val="24"/>
                <w:lang w:val="ru-RU"/>
              </w:rPr>
              <w:t>народная</w:t>
            </w:r>
            <w:r w:rsidRPr="006C6D24">
              <w:rPr>
                <w:spacing w:val="-2"/>
                <w:sz w:val="24"/>
                <w:lang w:val="ru-RU"/>
              </w:rPr>
              <w:t xml:space="preserve"> </w:t>
            </w:r>
            <w:r w:rsidRPr="006C6D24">
              <w:rPr>
                <w:sz w:val="24"/>
                <w:lang w:val="ru-RU"/>
              </w:rPr>
              <w:t>песня</w:t>
            </w:r>
          </w:p>
          <w:p w:rsidR="006C6D24" w:rsidRPr="006C6D24" w:rsidRDefault="006C6D24">
            <w:pPr>
              <w:jc w:val="both"/>
              <w:rPr>
                <w:sz w:val="24"/>
                <w:lang w:val="ru-RU"/>
              </w:rPr>
            </w:pPr>
            <w:r w:rsidRPr="006C6D24">
              <w:rPr>
                <w:sz w:val="24"/>
                <w:lang w:val="ru-RU"/>
              </w:rPr>
              <w:t>«Коровушка»,</w:t>
            </w:r>
            <w:r w:rsidRPr="006C6D24">
              <w:rPr>
                <w:spacing w:val="-2"/>
                <w:sz w:val="24"/>
                <w:lang w:val="ru-RU"/>
              </w:rPr>
              <w:t xml:space="preserve"> </w:t>
            </w:r>
            <w:r w:rsidRPr="006C6D24">
              <w:rPr>
                <w:sz w:val="24"/>
                <w:lang w:val="ru-RU"/>
              </w:rPr>
              <w:t>стихотворения</w:t>
            </w:r>
            <w:r w:rsidRPr="006C6D24">
              <w:rPr>
                <w:spacing w:val="-1"/>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М.</w:t>
            </w:r>
            <w:r w:rsidRPr="006C6D24">
              <w:rPr>
                <w:spacing w:val="-3"/>
                <w:sz w:val="24"/>
                <w:lang w:val="ru-RU"/>
              </w:rPr>
              <w:t xml:space="preserve"> </w:t>
            </w:r>
            <w:r w:rsidRPr="006C6D24">
              <w:rPr>
                <w:sz w:val="24"/>
                <w:lang w:val="ru-RU"/>
              </w:rPr>
              <w:t>Рубцова</w:t>
            </w:r>
          </w:p>
          <w:p w:rsidR="006C6D24" w:rsidRPr="006C6D24" w:rsidRDefault="006C6D24">
            <w:pPr>
              <w:ind w:right="273"/>
              <w:jc w:val="both"/>
              <w:rPr>
                <w:sz w:val="24"/>
                <w:lang w:val="ru-RU"/>
              </w:rPr>
            </w:pPr>
            <w:r w:rsidRPr="006C6D24">
              <w:rPr>
                <w:sz w:val="24"/>
                <w:lang w:val="ru-RU"/>
              </w:rPr>
              <w:t>«Про зайца», Саши Чёрного «Жеребёнок», Р.</w:t>
            </w:r>
            <w:r w:rsidRPr="006C6D24">
              <w:rPr>
                <w:spacing w:val="-57"/>
                <w:sz w:val="24"/>
                <w:lang w:val="ru-RU"/>
              </w:rPr>
              <w:t xml:space="preserve"> </w:t>
            </w:r>
            <w:r w:rsidRPr="006C6D24">
              <w:rPr>
                <w:sz w:val="24"/>
                <w:lang w:val="ru-RU"/>
              </w:rPr>
              <w:t>С. Сефа «Птенцы», В. Д. Берестова «Кошкин</w:t>
            </w:r>
            <w:r w:rsidRPr="006C6D24">
              <w:rPr>
                <w:spacing w:val="-57"/>
                <w:sz w:val="24"/>
                <w:lang w:val="ru-RU"/>
              </w:rPr>
              <w:t xml:space="preserve"> </w:t>
            </w:r>
            <w:r w:rsidRPr="006C6D24">
              <w:rPr>
                <w:sz w:val="24"/>
                <w:lang w:val="ru-RU"/>
              </w:rPr>
              <w:t>щенок»,</w:t>
            </w:r>
          </w:p>
          <w:p w:rsidR="006C6D24" w:rsidRPr="006C6D24" w:rsidRDefault="006C6D24">
            <w:pPr>
              <w:ind w:right="159"/>
              <w:jc w:val="both"/>
              <w:rPr>
                <w:sz w:val="24"/>
                <w:lang w:val="ru-RU"/>
              </w:rPr>
            </w:pPr>
            <w:r w:rsidRPr="006C6D24">
              <w:rPr>
                <w:sz w:val="24"/>
                <w:lang w:val="ru-RU"/>
              </w:rPr>
              <w:t>«С фотоаппаратом», «Прощание с другом», С.</w:t>
            </w:r>
            <w:r w:rsidRPr="006C6D24">
              <w:rPr>
                <w:spacing w:val="-58"/>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Михалкова</w:t>
            </w:r>
            <w:r w:rsidRPr="006C6D24">
              <w:rPr>
                <w:spacing w:val="-1"/>
                <w:sz w:val="24"/>
                <w:lang w:val="ru-RU"/>
              </w:rPr>
              <w:t xml:space="preserve"> </w:t>
            </w:r>
            <w:r w:rsidRPr="006C6D24">
              <w:rPr>
                <w:sz w:val="24"/>
                <w:lang w:val="ru-RU"/>
              </w:rPr>
              <w:t>«Мой щенок», А.</w:t>
            </w:r>
            <w:r w:rsidRPr="006C6D24">
              <w:rPr>
                <w:spacing w:val="-2"/>
                <w:sz w:val="24"/>
                <w:lang w:val="ru-RU"/>
              </w:rPr>
              <w:t xml:space="preserve"> </w:t>
            </w:r>
            <w:r w:rsidRPr="006C6D24">
              <w:rPr>
                <w:sz w:val="24"/>
                <w:lang w:val="ru-RU"/>
              </w:rPr>
              <w:t>Л.</w:t>
            </w:r>
            <w:r w:rsidRPr="006C6D24">
              <w:rPr>
                <w:spacing w:val="-1"/>
                <w:sz w:val="24"/>
                <w:lang w:val="ru-RU"/>
              </w:rPr>
              <w:t xml:space="preserve"> </w:t>
            </w:r>
            <w:r w:rsidRPr="006C6D24">
              <w:rPr>
                <w:sz w:val="24"/>
                <w:lang w:val="ru-RU"/>
              </w:rPr>
              <w:t>Барто</w:t>
            </w:r>
          </w:p>
          <w:p w:rsidR="006C6D24" w:rsidRPr="006C6D24" w:rsidRDefault="006C6D24">
            <w:pPr>
              <w:ind w:right="184"/>
              <w:rPr>
                <w:sz w:val="24"/>
                <w:lang w:val="ru-RU"/>
              </w:rPr>
            </w:pPr>
            <w:r w:rsidRPr="006C6D24">
              <w:rPr>
                <w:sz w:val="24"/>
                <w:lang w:val="ru-RU"/>
              </w:rPr>
              <w:t>«Думают ли звери?», «Он был совсем один»,</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М.</w:t>
            </w:r>
            <w:r w:rsidRPr="006C6D24">
              <w:rPr>
                <w:spacing w:val="-3"/>
                <w:sz w:val="24"/>
                <w:lang w:val="ru-RU"/>
              </w:rPr>
              <w:t xml:space="preserve"> </w:t>
            </w:r>
            <w:r w:rsidRPr="006C6D24">
              <w:rPr>
                <w:sz w:val="24"/>
                <w:lang w:val="ru-RU"/>
              </w:rPr>
              <w:t>Пивоваровой</w:t>
            </w:r>
            <w:r w:rsidRPr="006C6D24">
              <w:rPr>
                <w:spacing w:val="-2"/>
                <w:sz w:val="24"/>
                <w:lang w:val="ru-RU"/>
              </w:rPr>
              <w:t xml:space="preserve"> </w:t>
            </w:r>
            <w:r w:rsidRPr="006C6D24">
              <w:rPr>
                <w:sz w:val="24"/>
                <w:lang w:val="ru-RU"/>
              </w:rPr>
              <w:t>«Жила-была</w:t>
            </w:r>
            <w:r w:rsidRPr="006C6D24">
              <w:rPr>
                <w:spacing w:val="-2"/>
                <w:sz w:val="24"/>
                <w:lang w:val="ru-RU"/>
              </w:rPr>
              <w:t xml:space="preserve"> </w:t>
            </w:r>
            <w:r w:rsidRPr="006C6D24">
              <w:rPr>
                <w:sz w:val="24"/>
                <w:lang w:val="ru-RU"/>
              </w:rPr>
              <w:t>собака»</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др.</w:t>
            </w:r>
            <w:r w:rsidRPr="006C6D24">
              <w:rPr>
                <w:spacing w:val="-57"/>
                <w:sz w:val="24"/>
                <w:lang w:val="ru-RU"/>
              </w:rPr>
              <w:t xml:space="preserve"> </w:t>
            </w:r>
            <w:r w:rsidRPr="006C6D24">
              <w:rPr>
                <w:sz w:val="24"/>
                <w:lang w:val="ru-RU"/>
              </w:rPr>
              <w:t>Учебный диалог: обсуждение прослушанного</w:t>
            </w:r>
            <w:r w:rsidRPr="006C6D24">
              <w:rPr>
                <w:spacing w:val="-57"/>
                <w:sz w:val="24"/>
                <w:lang w:val="ru-RU"/>
              </w:rPr>
              <w:t xml:space="preserve"> </w:t>
            </w:r>
            <w:r w:rsidRPr="006C6D24">
              <w:rPr>
                <w:sz w:val="24"/>
                <w:lang w:val="ru-RU"/>
              </w:rPr>
              <w:t>произведения, ответ на вопрос: «Какова</w:t>
            </w:r>
            <w:r w:rsidRPr="006C6D24">
              <w:rPr>
                <w:spacing w:val="1"/>
                <w:sz w:val="24"/>
                <w:lang w:val="ru-RU"/>
              </w:rPr>
              <w:t xml:space="preserve"> </w:t>
            </w:r>
            <w:r w:rsidRPr="006C6D24">
              <w:rPr>
                <w:sz w:val="24"/>
                <w:lang w:val="ru-RU"/>
              </w:rPr>
              <w:t>главная мысль произведения? Как автор</w:t>
            </w:r>
            <w:r w:rsidRPr="006C6D24">
              <w:rPr>
                <w:spacing w:val="1"/>
                <w:sz w:val="24"/>
                <w:lang w:val="ru-RU"/>
              </w:rPr>
              <w:t xml:space="preserve"> </w:t>
            </w:r>
            <w:r w:rsidRPr="006C6D24">
              <w:rPr>
                <w:sz w:val="24"/>
                <w:lang w:val="ru-RU"/>
              </w:rPr>
              <w:t>описывает</w:t>
            </w:r>
            <w:r w:rsidRPr="006C6D24">
              <w:rPr>
                <w:spacing w:val="-3"/>
                <w:sz w:val="24"/>
                <w:lang w:val="ru-RU"/>
              </w:rPr>
              <w:t xml:space="preserve"> </w:t>
            </w:r>
            <w:r w:rsidRPr="006C6D24">
              <w:rPr>
                <w:sz w:val="24"/>
                <w:lang w:val="ru-RU"/>
              </w:rPr>
              <w:t>отношения</w:t>
            </w:r>
            <w:r w:rsidRPr="006C6D24">
              <w:rPr>
                <w:spacing w:val="-2"/>
                <w:sz w:val="24"/>
                <w:lang w:val="ru-RU"/>
              </w:rPr>
              <w:t xml:space="preserve"> </w:t>
            </w:r>
            <w:r w:rsidRPr="006C6D24">
              <w:rPr>
                <w:sz w:val="24"/>
                <w:lang w:val="ru-RU"/>
              </w:rPr>
              <w:t>людей</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животных?»,</w:t>
            </w:r>
          </w:p>
          <w:p w:rsidR="006C6D24" w:rsidRPr="006C6D24" w:rsidRDefault="006C6D24">
            <w:pPr>
              <w:spacing w:line="270" w:lineRule="atLeast"/>
              <w:ind w:right="310"/>
              <w:rPr>
                <w:sz w:val="24"/>
                <w:lang w:val="ru-RU"/>
              </w:rPr>
            </w:pPr>
            <w:r w:rsidRPr="006C6D24">
              <w:rPr>
                <w:sz w:val="24"/>
                <w:lang w:val="ru-RU"/>
              </w:rPr>
              <w:t>осознание идеи произведения о животных:</w:t>
            </w:r>
            <w:r w:rsidRPr="006C6D24">
              <w:rPr>
                <w:spacing w:val="1"/>
                <w:sz w:val="24"/>
                <w:lang w:val="ru-RU"/>
              </w:rPr>
              <w:t xml:space="preserve"> </w:t>
            </w:r>
            <w:r w:rsidRPr="006C6D24">
              <w:rPr>
                <w:sz w:val="24"/>
                <w:lang w:val="ru-RU"/>
              </w:rPr>
              <w:t>забота</w:t>
            </w:r>
            <w:r w:rsidRPr="006C6D24">
              <w:rPr>
                <w:spacing w:val="-4"/>
                <w:sz w:val="24"/>
                <w:lang w:val="ru-RU"/>
              </w:rPr>
              <w:t xml:space="preserve"> </w:t>
            </w:r>
            <w:r w:rsidRPr="006C6D24">
              <w:rPr>
                <w:sz w:val="24"/>
                <w:lang w:val="ru-RU"/>
              </w:rPr>
              <w:t>о</w:t>
            </w:r>
            <w:r w:rsidRPr="006C6D24">
              <w:rPr>
                <w:spacing w:val="-2"/>
                <w:sz w:val="24"/>
                <w:lang w:val="ru-RU"/>
              </w:rPr>
              <w:t xml:space="preserve"> </w:t>
            </w:r>
            <w:r w:rsidRPr="006C6D24">
              <w:rPr>
                <w:sz w:val="24"/>
                <w:lang w:val="ru-RU"/>
              </w:rPr>
              <w:t>животных</w:t>
            </w:r>
            <w:r w:rsidRPr="006C6D24">
              <w:rPr>
                <w:spacing w:val="-2"/>
                <w:sz w:val="24"/>
                <w:lang w:val="ru-RU"/>
              </w:rPr>
              <w:t xml:space="preserve"> </w:t>
            </w:r>
            <w:r w:rsidRPr="006C6D24">
              <w:rPr>
                <w:sz w:val="24"/>
                <w:lang w:val="ru-RU"/>
              </w:rPr>
              <w:t>требует ответственности,</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72"/>
              <w:rPr>
                <w:sz w:val="24"/>
                <w:lang w:val="ru-RU"/>
              </w:rPr>
            </w:pPr>
            <w:r w:rsidRPr="006C6D24">
              <w:rPr>
                <w:sz w:val="24"/>
                <w:lang w:val="ru-RU"/>
              </w:rPr>
              <w:t>отношение человека к животным</w:t>
            </w:r>
            <w:r w:rsidRPr="006C6D24">
              <w:rPr>
                <w:spacing w:val="-57"/>
                <w:sz w:val="24"/>
                <w:lang w:val="ru-RU"/>
              </w:rPr>
              <w:t xml:space="preserve"> </w:t>
            </w:r>
            <w:r w:rsidRPr="006C6D24">
              <w:rPr>
                <w:sz w:val="24"/>
                <w:lang w:val="ru-RU"/>
              </w:rPr>
              <w:t>(любовь</w:t>
            </w:r>
            <w:r w:rsidRPr="006C6D24">
              <w:rPr>
                <w:spacing w:val="-1"/>
                <w:sz w:val="24"/>
                <w:lang w:val="ru-RU"/>
              </w:rPr>
              <w:t xml:space="preserve"> </w:t>
            </w:r>
            <w:r w:rsidRPr="006C6D24">
              <w:rPr>
                <w:sz w:val="24"/>
                <w:lang w:val="ru-RU"/>
              </w:rPr>
              <w:t>и забота).</w:t>
            </w:r>
          </w:p>
          <w:p w:rsidR="006C6D24" w:rsidRPr="006C6D24" w:rsidRDefault="006C6D24">
            <w:pPr>
              <w:ind w:right="596"/>
              <w:rPr>
                <w:sz w:val="24"/>
                <w:lang w:val="ru-RU"/>
              </w:rPr>
            </w:pPr>
            <w:r w:rsidRPr="006C6D24">
              <w:rPr>
                <w:sz w:val="24"/>
                <w:lang w:val="ru-RU"/>
              </w:rPr>
              <w:t>Особенности басни как жанра</w:t>
            </w:r>
            <w:r w:rsidRPr="006C6D24">
              <w:rPr>
                <w:spacing w:val="-57"/>
                <w:sz w:val="24"/>
                <w:lang w:val="ru-RU"/>
              </w:rPr>
              <w:t xml:space="preserve"> </w:t>
            </w:r>
            <w:r w:rsidRPr="006C6D24">
              <w:rPr>
                <w:sz w:val="24"/>
                <w:lang w:val="ru-RU"/>
              </w:rPr>
              <w:t>литературы,</w:t>
            </w:r>
            <w:r w:rsidRPr="006C6D24">
              <w:rPr>
                <w:spacing w:val="-1"/>
                <w:sz w:val="24"/>
                <w:lang w:val="ru-RU"/>
              </w:rPr>
              <w:t xml:space="preserve"> </w:t>
            </w:r>
            <w:r w:rsidRPr="006C6D24">
              <w:rPr>
                <w:sz w:val="24"/>
                <w:lang w:val="ru-RU"/>
              </w:rPr>
              <w:t>прозаические</w:t>
            </w:r>
          </w:p>
          <w:p w:rsidR="006C6D24" w:rsidRPr="006C6D24" w:rsidRDefault="006C6D24">
            <w:pPr>
              <w:ind w:right="109"/>
              <w:rPr>
                <w:sz w:val="24"/>
                <w:lang w:val="ru-RU"/>
              </w:rPr>
            </w:pPr>
            <w:r w:rsidRPr="006C6D24">
              <w:rPr>
                <w:sz w:val="24"/>
                <w:lang w:val="ru-RU"/>
              </w:rPr>
              <w:t>и стихотворные басни (на примере</w:t>
            </w:r>
            <w:r w:rsidRPr="006C6D24">
              <w:rPr>
                <w:spacing w:val="-57"/>
                <w:sz w:val="24"/>
                <w:lang w:val="ru-RU"/>
              </w:rPr>
              <w:t xml:space="preserve"> </w:t>
            </w:r>
            <w:r w:rsidRPr="006C6D24">
              <w:rPr>
                <w:sz w:val="24"/>
                <w:lang w:val="ru-RU"/>
              </w:rPr>
              <w:t>произведений И.</w:t>
            </w:r>
            <w:r w:rsidRPr="006C6D24">
              <w:rPr>
                <w:spacing w:val="-2"/>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Крылова,</w:t>
            </w:r>
          </w:p>
          <w:p w:rsidR="006C6D24" w:rsidRPr="006C6D24" w:rsidRDefault="006C6D24">
            <w:pPr>
              <w:rPr>
                <w:sz w:val="24"/>
                <w:lang w:val="ru-RU"/>
              </w:rPr>
            </w:pPr>
            <w:r w:rsidRPr="006C6D24">
              <w:rPr>
                <w:sz w:val="24"/>
                <w:lang w:val="ru-RU"/>
              </w:rPr>
              <w:t>Л.</w:t>
            </w:r>
            <w:r w:rsidRPr="006C6D24">
              <w:rPr>
                <w:spacing w:val="-2"/>
                <w:sz w:val="24"/>
                <w:lang w:val="ru-RU"/>
              </w:rPr>
              <w:t xml:space="preserve"> </w:t>
            </w:r>
            <w:r w:rsidRPr="006C6D24">
              <w:rPr>
                <w:sz w:val="24"/>
                <w:lang w:val="ru-RU"/>
              </w:rPr>
              <w:t>Н.</w:t>
            </w:r>
            <w:r w:rsidRPr="006C6D24">
              <w:rPr>
                <w:spacing w:val="-2"/>
                <w:sz w:val="24"/>
                <w:lang w:val="ru-RU"/>
              </w:rPr>
              <w:t xml:space="preserve"> </w:t>
            </w:r>
            <w:r w:rsidRPr="006C6D24">
              <w:rPr>
                <w:sz w:val="24"/>
                <w:lang w:val="ru-RU"/>
              </w:rPr>
              <w:t>Толстого).</w:t>
            </w:r>
          </w:p>
          <w:p w:rsidR="006C6D24" w:rsidRPr="006C6D24" w:rsidRDefault="006C6D24">
            <w:pPr>
              <w:ind w:right="123"/>
              <w:rPr>
                <w:sz w:val="24"/>
                <w:lang w:val="ru-RU"/>
              </w:rPr>
            </w:pPr>
            <w:r w:rsidRPr="006C6D24">
              <w:rPr>
                <w:sz w:val="24"/>
                <w:lang w:val="ru-RU"/>
              </w:rPr>
              <w:t>Мораль басни как нравственный</w:t>
            </w:r>
            <w:r w:rsidRPr="006C6D24">
              <w:rPr>
                <w:spacing w:val="1"/>
                <w:sz w:val="24"/>
                <w:lang w:val="ru-RU"/>
              </w:rPr>
              <w:t xml:space="preserve"> </w:t>
            </w:r>
            <w:r w:rsidRPr="006C6D24">
              <w:rPr>
                <w:sz w:val="24"/>
                <w:lang w:val="ru-RU"/>
              </w:rPr>
              <w:t>урок (поучение). Знакомство с</w:t>
            </w:r>
            <w:r w:rsidRPr="006C6D24">
              <w:rPr>
                <w:spacing w:val="1"/>
                <w:sz w:val="24"/>
                <w:lang w:val="ru-RU"/>
              </w:rPr>
              <w:t xml:space="preserve"> </w:t>
            </w:r>
            <w:r w:rsidRPr="006C6D24">
              <w:rPr>
                <w:sz w:val="24"/>
                <w:lang w:val="ru-RU"/>
              </w:rPr>
              <w:t>художниками-иллюстраторами,</w:t>
            </w:r>
            <w:r w:rsidRPr="006C6D24">
              <w:rPr>
                <w:spacing w:val="1"/>
                <w:sz w:val="24"/>
                <w:lang w:val="ru-RU"/>
              </w:rPr>
              <w:t xml:space="preserve"> </w:t>
            </w:r>
            <w:r w:rsidRPr="006C6D24">
              <w:rPr>
                <w:sz w:val="24"/>
                <w:lang w:val="ru-RU"/>
              </w:rPr>
              <w:t>Анималистами (без использования</w:t>
            </w:r>
            <w:r w:rsidRPr="006C6D24">
              <w:rPr>
                <w:spacing w:val="-57"/>
                <w:sz w:val="24"/>
                <w:lang w:val="ru-RU"/>
              </w:rPr>
              <w:t xml:space="preserve"> </w:t>
            </w:r>
            <w:r w:rsidRPr="006C6D24">
              <w:rPr>
                <w:sz w:val="24"/>
                <w:lang w:val="ru-RU"/>
              </w:rPr>
              <w:t>термина):</w:t>
            </w:r>
            <w:r w:rsidRPr="006C6D24">
              <w:rPr>
                <w:spacing w:val="-1"/>
                <w:sz w:val="24"/>
                <w:lang w:val="ru-RU"/>
              </w:rPr>
              <w:t xml:space="preserve"> </w:t>
            </w:r>
            <w:r w:rsidRPr="006C6D24">
              <w:rPr>
                <w:sz w:val="24"/>
                <w:lang w:val="ru-RU"/>
              </w:rPr>
              <w:t>Е. И. Чарушин,</w:t>
            </w:r>
          </w:p>
          <w:p w:rsidR="006C6D24" w:rsidRDefault="006C6D24">
            <w:pPr>
              <w:rPr>
                <w:sz w:val="24"/>
              </w:rPr>
            </w:pPr>
            <w:r>
              <w:rPr>
                <w:sz w:val="24"/>
              </w:rPr>
              <w:t>В.</w:t>
            </w:r>
            <w:r>
              <w:rPr>
                <w:spacing w:val="-2"/>
                <w:sz w:val="24"/>
              </w:rPr>
              <w:t xml:space="preserve"> </w:t>
            </w:r>
            <w:r>
              <w:rPr>
                <w:sz w:val="24"/>
              </w:rPr>
              <w:t>В.</w:t>
            </w:r>
            <w:r>
              <w:rPr>
                <w:spacing w:val="-1"/>
                <w:sz w:val="24"/>
              </w:rPr>
              <w:t xml:space="preserve"> </w:t>
            </w:r>
            <w:r>
              <w:rPr>
                <w:sz w:val="24"/>
              </w:rPr>
              <w:t>Бианки</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76"/>
              <w:rPr>
                <w:sz w:val="24"/>
                <w:lang w:val="ru-RU"/>
              </w:rPr>
            </w:pPr>
            <w:r w:rsidRPr="006C6D24">
              <w:rPr>
                <w:sz w:val="24"/>
                <w:lang w:val="ru-RU"/>
              </w:rPr>
              <w:t>человек должен с заботой относиться к</w:t>
            </w:r>
            <w:r w:rsidRPr="006C6D24">
              <w:rPr>
                <w:spacing w:val="-57"/>
                <w:sz w:val="24"/>
                <w:lang w:val="ru-RU"/>
              </w:rPr>
              <w:t xml:space="preserve"> </w:t>
            </w:r>
            <w:r w:rsidRPr="006C6D24">
              <w:rPr>
                <w:sz w:val="24"/>
                <w:lang w:val="ru-RU"/>
              </w:rPr>
              <w:t>природе.</w:t>
            </w:r>
          </w:p>
          <w:p w:rsidR="006C6D24" w:rsidRPr="006C6D24" w:rsidRDefault="006C6D24">
            <w:pPr>
              <w:ind w:right="183"/>
              <w:rPr>
                <w:sz w:val="24"/>
                <w:lang w:val="ru-RU"/>
              </w:rPr>
            </w:pPr>
            <w:r w:rsidRPr="006C6D24">
              <w:rPr>
                <w:sz w:val="24"/>
                <w:lang w:val="ru-RU"/>
              </w:rPr>
              <w:t>Упражнение в чтении целыми словами без</w:t>
            </w:r>
            <w:r w:rsidRPr="006C6D24">
              <w:rPr>
                <w:spacing w:val="1"/>
                <w:sz w:val="24"/>
                <w:lang w:val="ru-RU"/>
              </w:rPr>
              <w:t xml:space="preserve"> </w:t>
            </w:r>
            <w:r w:rsidRPr="006C6D24">
              <w:rPr>
                <w:sz w:val="24"/>
                <w:lang w:val="ru-RU"/>
              </w:rPr>
              <w:t>пропусков и перестановок, с постепенным</w:t>
            </w:r>
            <w:r w:rsidRPr="006C6D24">
              <w:rPr>
                <w:spacing w:val="1"/>
                <w:sz w:val="24"/>
                <w:lang w:val="ru-RU"/>
              </w:rPr>
              <w:t xml:space="preserve"> </w:t>
            </w:r>
            <w:r w:rsidRPr="006C6D24">
              <w:rPr>
                <w:sz w:val="24"/>
                <w:lang w:val="ru-RU"/>
              </w:rPr>
              <w:t>переходом от чтения вслух к чтению про себя</w:t>
            </w:r>
            <w:r w:rsidRPr="006C6D24">
              <w:rPr>
                <w:spacing w:val="-58"/>
                <w:sz w:val="24"/>
                <w:lang w:val="ru-RU"/>
              </w:rPr>
              <w:t xml:space="preserve"> </w:t>
            </w:r>
            <w:r w:rsidRPr="006C6D24">
              <w:rPr>
                <w:sz w:val="24"/>
                <w:lang w:val="ru-RU"/>
              </w:rPr>
              <w:t>произведений о животных: русская народная</w:t>
            </w:r>
            <w:r w:rsidRPr="006C6D24">
              <w:rPr>
                <w:spacing w:val="1"/>
                <w:sz w:val="24"/>
                <w:lang w:val="ru-RU"/>
              </w:rPr>
              <w:t xml:space="preserve"> </w:t>
            </w:r>
            <w:r w:rsidRPr="006C6D24">
              <w:rPr>
                <w:sz w:val="24"/>
                <w:lang w:val="ru-RU"/>
              </w:rPr>
              <w:t>сказка</w:t>
            </w:r>
            <w:r w:rsidRPr="006C6D24">
              <w:rPr>
                <w:spacing w:val="-2"/>
                <w:sz w:val="24"/>
                <w:lang w:val="ru-RU"/>
              </w:rPr>
              <w:t xml:space="preserve"> </w:t>
            </w:r>
            <w:r w:rsidRPr="006C6D24">
              <w:rPr>
                <w:sz w:val="24"/>
                <w:lang w:val="ru-RU"/>
              </w:rPr>
              <w:t>«Белые</w:t>
            </w:r>
            <w:r w:rsidRPr="006C6D24">
              <w:rPr>
                <w:spacing w:val="-3"/>
                <w:sz w:val="24"/>
                <w:lang w:val="ru-RU"/>
              </w:rPr>
              <w:t xml:space="preserve"> </w:t>
            </w:r>
            <w:r w:rsidRPr="006C6D24">
              <w:rPr>
                <w:sz w:val="24"/>
                <w:lang w:val="ru-RU"/>
              </w:rPr>
              <w:t>пёрышки»,</w:t>
            </w:r>
            <w:r w:rsidRPr="006C6D24">
              <w:rPr>
                <w:spacing w:val="-1"/>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Д.</w:t>
            </w:r>
            <w:r w:rsidRPr="006C6D24">
              <w:rPr>
                <w:spacing w:val="-1"/>
                <w:sz w:val="24"/>
                <w:lang w:val="ru-RU"/>
              </w:rPr>
              <w:t xml:space="preserve"> </w:t>
            </w:r>
            <w:r w:rsidRPr="006C6D24">
              <w:rPr>
                <w:sz w:val="24"/>
                <w:lang w:val="ru-RU"/>
              </w:rPr>
              <w:t>Ушинский</w:t>
            </w:r>
          </w:p>
          <w:p w:rsidR="006C6D24" w:rsidRPr="006C6D24" w:rsidRDefault="006C6D24">
            <w:pPr>
              <w:rPr>
                <w:sz w:val="24"/>
                <w:lang w:val="ru-RU"/>
              </w:rPr>
            </w:pPr>
            <w:r w:rsidRPr="006C6D24">
              <w:rPr>
                <w:sz w:val="24"/>
                <w:lang w:val="ru-RU"/>
              </w:rPr>
              <w:t>«Васька»,</w:t>
            </w:r>
            <w:r w:rsidRPr="006C6D24">
              <w:rPr>
                <w:spacing w:val="-2"/>
                <w:sz w:val="24"/>
                <w:lang w:val="ru-RU"/>
              </w:rPr>
              <w:t xml:space="preserve"> </w:t>
            </w:r>
            <w:r w:rsidRPr="006C6D24">
              <w:rPr>
                <w:sz w:val="24"/>
                <w:lang w:val="ru-RU"/>
              </w:rPr>
              <w:t>«Лиса</w:t>
            </w:r>
            <w:r w:rsidRPr="006C6D24">
              <w:rPr>
                <w:spacing w:val="-3"/>
                <w:sz w:val="24"/>
                <w:lang w:val="ru-RU"/>
              </w:rPr>
              <w:t xml:space="preserve"> </w:t>
            </w:r>
            <w:r w:rsidRPr="006C6D24">
              <w:rPr>
                <w:sz w:val="24"/>
                <w:lang w:val="ru-RU"/>
              </w:rPr>
              <w:t>Патрикеевна»,</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Бианки</w:t>
            </w:r>
          </w:p>
          <w:p w:rsidR="006C6D24" w:rsidRPr="006C6D24" w:rsidRDefault="006C6D24">
            <w:pPr>
              <w:ind w:right="197"/>
              <w:rPr>
                <w:sz w:val="24"/>
                <w:lang w:val="ru-RU"/>
              </w:rPr>
            </w:pPr>
            <w:r w:rsidRPr="006C6D24">
              <w:rPr>
                <w:sz w:val="24"/>
                <w:lang w:val="ru-RU"/>
              </w:rPr>
              <w:t>«Ёж-спаситель», «Хитрый лис и умная</w:t>
            </w:r>
            <w:r w:rsidRPr="006C6D24">
              <w:rPr>
                <w:spacing w:val="1"/>
                <w:sz w:val="24"/>
                <w:lang w:val="ru-RU"/>
              </w:rPr>
              <w:t xml:space="preserve"> </w:t>
            </w:r>
            <w:r w:rsidRPr="006C6D24">
              <w:rPr>
                <w:sz w:val="24"/>
                <w:lang w:val="ru-RU"/>
              </w:rPr>
              <w:t>уточка», Е. И. Чарушин «Страшный рассказ»,</w:t>
            </w:r>
            <w:r w:rsidRPr="006C6D24">
              <w:rPr>
                <w:spacing w:val="-58"/>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В. Вересаев</w:t>
            </w:r>
          </w:p>
          <w:p w:rsidR="006C6D24" w:rsidRPr="006C6D24" w:rsidRDefault="006C6D24">
            <w:pPr>
              <w:rPr>
                <w:sz w:val="24"/>
                <w:lang w:val="ru-RU"/>
              </w:rPr>
            </w:pPr>
            <w:r w:rsidRPr="006C6D24">
              <w:rPr>
                <w:sz w:val="24"/>
                <w:lang w:val="ru-RU"/>
              </w:rPr>
              <w:t>«Братишка»,</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Осеева</w:t>
            </w:r>
            <w:r w:rsidRPr="006C6D24">
              <w:rPr>
                <w:spacing w:val="-3"/>
                <w:sz w:val="24"/>
                <w:lang w:val="ru-RU"/>
              </w:rPr>
              <w:t xml:space="preserve"> </w:t>
            </w:r>
            <w:r w:rsidRPr="006C6D24">
              <w:rPr>
                <w:sz w:val="24"/>
                <w:lang w:val="ru-RU"/>
              </w:rPr>
              <w:t>«Почему»,</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В.</w:t>
            </w:r>
          </w:p>
          <w:p w:rsidR="006C6D24" w:rsidRPr="006C6D24" w:rsidRDefault="006C6D24">
            <w:pPr>
              <w:rPr>
                <w:sz w:val="24"/>
                <w:lang w:val="ru-RU"/>
              </w:rPr>
            </w:pPr>
            <w:r w:rsidRPr="006C6D24">
              <w:rPr>
                <w:sz w:val="24"/>
                <w:lang w:val="ru-RU"/>
              </w:rPr>
              <w:t>Чаплина</w:t>
            </w:r>
            <w:r w:rsidRPr="006C6D24">
              <w:rPr>
                <w:spacing w:val="-3"/>
                <w:sz w:val="24"/>
                <w:lang w:val="ru-RU"/>
              </w:rPr>
              <w:t xml:space="preserve"> </w:t>
            </w:r>
            <w:r w:rsidRPr="006C6D24">
              <w:rPr>
                <w:sz w:val="24"/>
                <w:lang w:val="ru-RU"/>
              </w:rPr>
              <w:t>«Нюрка», М.</w:t>
            </w:r>
            <w:r w:rsidRPr="006C6D24">
              <w:rPr>
                <w:spacing w:val="-5"/>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Пришвин</w:t>
            </w:r>
            <w:r w:rsidRPr="006C6D24">
              <w:rPr>
                <w:spacing w:val="-2"/>
                <w:sz w:val="24"/>
                <w:lang w:val="ru-RU"/>
              </w:rPr>
              <w:t xml:space="preserve"> </w:t>
            </w:r>
            <w:r w:rsidRPr="006C6D24">
              <w:rPr>
                <w:sz w:val="24"/>
                <w:lang w:val="ru-RU"/>
              </w:rPr>
              <w:t>«Журка»,</w:t>
            </w:r>
          </w:p>
          <w:p w:rsidR="006C6D24" w:rsidRPr="006C6D24" w:rsidRDefault="006C6D24">
            <w:pPr>
              <w:rPr>
                <w:sz w:val="24"/>
                <w:lang w:val="ru-RU"/>
              </w:rPr>
            </w:pPr>
            <w:r w:rsidRPr="006C6D24">
              <w:rPr>
                <w:sz w:val="24"/>
                <w:lang w:val="ru-RU"/>
              </w:rPr>
              <w:t>«Ребята</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утята»,</w:t>
            </w:r>
            <w:r w:rsidRPr="006C6D24">
              <w:rPr>
                <w:spacing w:val="-1"/>
                <w:sz w:val="24"/>
                <w:lang w:val="ru-RU"/>
              </w:rPr>
              <w:t xml:space="preserve"> </w:t>
            </w:r>
            <w:r w:rsidRPr="006C6D24">
              <w:rPr>
                <w:sz w:val="24"/>
                <w:lang w:val="ru-RU"/>
              </w:rPr>
              <w:t>Б. С.</w:t>
            </w:r>
            <w:r w:rsidRPr="006C6D24">
              <w:rPr>
                <w:spacing w:val="-4"/>
                <w:sz w:val="24"/>
                <w:lang w:val="ru-RU"/>
              </w:rPr>
              <w:t xml:space="preserve"> </w:t>
            </w:r>
            <w:r w:rsidRPr="006C6D24">
              <w:rPr>
                <w:sz w:val="24"/>
                <w:lang w:val="ru-RU"/>
              </w:rPr>
              <w:t>Житков «Галка»,</w:t>
            </w:r>
          </w:p>
          <w:p w:rsidR="006C6D24" w:rsidRPr="006C6D24" w:rsidRDefault="006C6D24">
            <w:pPr>
              <w:ind w:right="149"/>
              <w:rPr>
                <w:sz w:val="24"/>
                <w:lang w:val="ru-RU"/>
              </w:rPr>
            </w:pPr>
            <w:r w:rsidRPr="006C6D24">
              <w:rPr>
                <w:sz w:val="24"/>
                <w:lang w:val="ru-RU"/>
              </w:rPr>
              <w:t>«Храбрый утёнок», С. В. Образцов «Дружок»,</w:t>
            </w:r>
            <w:r w:rsidRPr="006C6D24">
              <w:rPr>
                <w:spacing w:val="-57"/>
                <w:sz w:val="24"/>
                <w:lang w:val="ru-RU"/>
              </w:rPr>
              <w:t xml:space="preserve"> </w:t>
            </w:r>
            <w:r w:rsidRPr="006C6D24">
              <w:rPr>
                <w:sz w:val="24"/>
                <w:lang w:val="ru-RU"/>
              </w:rPr>
              <w:t>Г. Я. Снегирёв «Отважный пингвинёнок» (по</w:t>
            </w:r>
            <w:r w:rsidRPr="006C6D24">
              <w:rPr>
                <w:spacing w:val="1"/>
                <w:sz w:val="24"/>
                <w:lang w:val="ru-RU"/>
              </w:rPr>
              <w:t xml:space="preserve"> </w:t>
            </w:r>
            <w:r w:rsidRPr="006C6D24">
              <w:rPr>
                <w:sz w:val="24"/>
                <w:lang w:val="ru-RU"/>
              </w:rPr>
              <w:t>выбору,</w:t>
            </w:r>
            <w:r w:rsidRPr="006C6D24">
              <w:rPr>
                <w:spacing w:val="-1"/>
                <w:sz w:val="24"/>
                <w:lang w:val="ru-RU"/>
              </w:rPr>
              <w:t xml:space="preserve"> </w:t>
            </w:r>
            <w:r w:rsidRPr="006C6D24">
              <w:rPr>
                <w:sz w:val="24"/>
                <w:lang w:val="ru-RU"/>
              </w:rPr>
              <w:t>не</w:t>
            </w:r>
            <w:r w:rsidRPr="006C6D24">
              <w:rPr>
                <w:spacing w:val="-1"/>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пяти</w:t>
            </w:r>
            <w:r w:rsidRPr="006C6D24">
              <w:rPr>
                <w:spacing w:val="1"/>
                <w:sz w:val="24"/>
                <w:lang w:val="ru-RU"/>
              </w:rPr>
              <w:t xml:space="preserve"> </w:t>
            </w:r>
            <w:r w:rsidRPr="006C6D24">
              <w:rPr>
                <w:sz w:val="24"/>
                <w:lang w:val="ru-RU"/>
              </w:rPr>
              <w:t>авторов).</w:t>
            </w:r>
          </w:p>
          <w:p w:rsidR="006C6D24" w:rsidRPr="006C6D24" w:rsidRDefault="006C6D24">
            <w:pPr>
              <w:ind w:right="301"/>
              <w:jc w:val="both"/>
              <w:rPr>
                <w:sz w:val="24"/>
                <w:lang w:val="ru-RU"/>
              </w:rPr>
            </w:pPr>
            <w:r w:rsidRPr="006C6D24">
              <w:rPr>
                <w:sz w:val="24"/>
                <w:lang w:val="ru-RU"/>
              </w:rPr>
              <w:t>Работа с текстом произведения: определение</w:t>
            </w:r>
            <w:r w:rsidRPr="006C6D24">
              <w:rPr>
                <w:spacing w:val="-58"/>
                <w:sz w:val="24"/>
                <w:lang w:val="ru-RU"/>
              </w:rPr>
              <w:t xml:space="preserve"> </w:t>
            </w:r>
            <w:r w:rsidRPr="006C6D24">
              <w:rPr>
                <w:sz w:val="24"/>
                <w:lang w:val="ru-RU"/>
              </w:rPr>
              <w:t>темы и главной мысли произведения, ответы</w:t>
            </w:r>
            <w:r w:rsidRPr="006C6D24">
              <w:rPr>
                <w:spacing w:val="-57"/>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вопросы,</w:t>
            </w:r>
            <w:r w:rsidRPr="006C6D24">
              <w:rPr>
                <w:spacing w:val="-1"/>
                <w:sz w:val="24"/>
                <w:lang w:val="ru-RU"/>
              </w:rPr>
              <w:t xml:space="preserve"> </w:t>
            </w:r>
            <w:r w:rsidRPr="006C6D24">
              <w:rPr>
                <w:sz w:val="24"/>
                <w:lang w:val="ru-RU"/>
              </w:rPr>
              <w:t>использование поискового</w:t>
            </w:r>
          </w:p>
          <w:p w:rsidR="006C6D24" w:rsidRPr="006C6D24" w:rsidRDefault="006C6D24">
            <w:pPr>
              <w:spacing w:before="1"/>
              <w:ind w:right="181"/>
              <w:rPr>
                <w:sz w:val="24"/>
                <w:lang w:val="ru-RU"/>
              </w:rPr>
            </w:pPr>
            <w:r w:rsidRPr="006C6D24">
              <w:rPr>
                <w:sz w:val="24"/>
                <w:lang w:val="ru-RU"/>
              </w:rPr>
              <w:t>выборочного вида чтения, нахождение</w:t>
            </w:r>
            <w:r w:rsidRPr="006C6D24">
              <w:rPr>
                <w:spacing w:val="1"/>
                <w:sz w:val="24"/>
                <w:lang w:val="ru-RU"/>
              </w:rPr>
              <w:t xml:space="preserve"> </w:t>
            </w:r>
            <w:r w:rsidRPr="006C6D24">
              <w:rPr>
                <w:sz w:val="24"/>
                <w:lang w:val="ru-RU"/>
              </w:rPr>
              <w:t>портрета</w:t>
            </w:r>
            <w:r w:rsidRPr="006C6D24">
              <w:rPr>
                <w:spacing w:val="-4"/>
                <w:sz w:val="24"/>
                <w:lang w:val="ru-RU"/>
              </w:rPr>
              <w:t xml:space="preserve"> </w:t>
            </w:r>
            <w:r w:rsidRPr="006C6D24">
              <w:rPr>
                <w:sz w:val="24"/>
                <w:lang w:val="ru-RU"/>
              </w:rPr>
              <w:t>героя,</w:t>
            </w:r>
            <w:r w:rsidRPr="006C6D24">
              <w:rPr>
                <w:spacing w:val="-2"/>
                <w:sz w:val="24"/>
                <w:lang w:val="ru-RU"/>
              </w:rPr>
              <w:t xml:space="preserve"> </w:t>
            </w:r>
            <w:r w:rsidRPr="006C6D24">
              <w:rPr>
                <w:sz w:val="24"/>
                <w:lang w:val="ru-RU"/>
              </w:rPr>
              <w:t>средств изображения</w:t>
            </w:r>
            <w:r w:rsidRPr="006C6D24">
              <w:rPr>
                <w:spacing w:val="-2"/>
                <w:sz w:val="24"/>
                <w:lang w:val="ru-RU"/>
              </w:rPr>
              <w:t xml:space="preserve"> </w:t>
            </w:r>
            <w:r w:rsidRPr="006C6D24">
              <w:rPr>
                <w:sz w:val="24"/>
                <w:lang w:val="ru-RU"/>
              </w:rPr>
              <w:t>героев</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выражения их чувств, объяснение отношения</w:t>
            </w:r>
            <w:r w:rsidRPr="006C6D24">
              <w:rPr>
                <w:spacing w:val="-57"/>
                <w:sz w:val="24"/>
                <w:lang w:val="ru-RU"/>
              </w:rPr>
              <w:t xml:space="preserve"> </w:t>
            </w:r>
            <w:r w:rsidRPr="006C6D24">
              <w:rPr>
                <w:sz w:val="24"/>
                <w:lang w:val="ru-RU"/>
              </w:rPr>
              <w:t>автора</w:t>
            </w:r>
            <w:r w:rsidRPr="006C6D24">
              <w:rPr>
                <w:spacing w:val="-2"/>
                <w:sz w:val="24"/>
                <w:lang w:val="ru-RU"/>
              </w:rPr>
              <w:t xml:space="preserve"> </w:t>
            </w:r>
            <w:r w:rsidRPr="006C6D24">
              <w:rPr>
                <w:sz w:val="24"/>
                <w:lang w:val="ru-RU"/>
              </w:rPr>
              <w:t>к героям,</w:t>
            </w:r>
            <w:r w:rsidRPr="006C6D24">
              <w:rPr>
                <w:spacing w:val="-1"/>
                <w:sz w:val="24"/>
                <w:lang w:val="ru-RU"/>
              </w:rPr>
              <w:t xml:space="preserve"> </w:t>
            </w:r>
            <w:r w:rsidRPr="006C6D24">
              <w:rPr>
                <w:sz w:val="24"/>
                <w:lang w:val="ru-RU"/>
              </w:rPr>
              <w:t>поступкам.</w:t>
            </w:r>
          </w:p>
          <w:p w:rsidR="006C6D24" w:rsidRPr="006C6D24" w:rsidRDefault="006C6D24">
            <w:pPr>
              <w:spacing w:before="2" w:line="235" w:lineRule="auto"/>
              <w:ind w:right="810"/>
              <w:rPr>
                <w:sz w:val="24"/>
                <w:lang w:val="ru-RU"/>
              </w:rPr>
            </w:pPr>
            <w:r w:rsidRPr="006C6D24">
              <w:rPr>
                <w:sz w:val="24"/>
                <w:lang w:val="ru-RU"/>
              </w:rPr>
              <w:t>Задание на сравнение описания героя-</w:t>
            </w:r>
            <w:r w:rsidRPr="006C6D24">
              <w:rPr>
                <w:spacing w:val="1"/>
                <w:sz w:val="24"/>
                <w:lang w:val="ru-RU"/>
              </w:rPr>
              <w:t xml:space="preserve"> </w:t>
            </w:r>
            <w:r w:rsidRPr="006C6D24">
              <w:rPr>
                <w:sz w:val="24"/>
                <w:lang w:val="ru-RU"/>
              </w:rPr>
              <w:t>животного</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художественном</w:t>
            </w:r>
            <w:r w:rsidRPr="006C6D24">
              <w:rPr>
                <w:spacing w:val="-3"/>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научно-</w:t>
            </w:r>
          </w:p>
          <w:p w:rsidR="006C6D24" w:rsidRPr="006C6D24" w:rsidRDefault="006C6D24">
            <w:pPr>
              <w:spacing w:before="1"/>
              <w:ind w:right="279"/>
              <w:rPr>
                <w:sz w:val="24"/>
                <w:lang w:val="ru-RU"/>
              </w:rPr>
            </w:pPr>
            <w:r w:rsidRPr="006C6D24">
              <w:rPr>
                <w:sz w:val="24"/>
                <w:lang w:val="ru-RU"/>
              </w:rPr>
              <w:t>познавательном тексте: сходство и различия,</w:t>
            </w:r>
            <w:r w:rsidRPr="006C6D24">
              <w:rPr>
                <w:spacing w:val="-58"/>
                <w:sz w:val="24"/>
                <w:lang w:val="ru-RU"/>
              </w:rPr>
              <w:t xml:space="preserve"> </w:t>
            </w:r>
            <w:r w:rsidRPr="006C6D24">
              <w:rPr>
                <w:sz w:val="24"/>
                <w:lang w:val="ru-RU"/>
              </w:rPr>
              <w:t>определение</w:t>
            </w:r>
            <w:r w:rsidRPr="006C6D24">
              <w:rPr>
                <w:spacing w:val="-2"/>
                <w:sz w:val="24"/>
                <w:lang w:val="ru-RU"/>
              </w:rPr>
              <w:t xml:space="preserve"> </w:t>
            </w:r>
            <w:r w:rsidRPr="006C6D24">
              <w:rPr>
                <w:sz w:val="24"/>
                <w:lang w:val="ru-RU"/>
              </w:rPr>
              <w:t>цели</w:t>
            </w:r>
            <w:r w:rsidRPr="006C6D24">
              <w:rPr>
                <w:spacing w:val="1"/>
                <w:sz w:val="24"/>
                <w:lang w:val="ru-RU"/>
              </w:rPr>
              <w:t xml:space="preserve"> </w:t>
            </w:r>
            <w:r w:rsidRPr="006C6D24">
              <w:rPr>
                <w:sz w:val="24"/>
                <w:lang w:val="ru-RU"/>
              </w:rPr>
              <w:t>сообщения.</w:t>
            </w:r>
          </w:p>
          <w:p w:rsidR="006C6D24" w:rsidRPr="006C6D24" w:rsidRDefault="006C6D24">
            <w:pPr>
              <w:ind w:right="179"/>
              <w:rPr>
                <w:sz w:val="24"/>
                <w:lang w:val="ru-RU"/>
              </w:rPr>
            </w:pPr>
            <w:r w:rsidRPr="006C6D24">
              <w:rPr>
                <w:sz w:val="24"/>
                <w:lang w:val="ru-RU"/>
              </w:rPr>
              <w:t>Работа в парах: зададим друг другу вопросы</w:t>
            </w:r>
            <w:r w:rsidRPr="006C6D24">
              <w:rPr>
                <w:spacing w:val="1"/>
                <w:sz w:val="24"/>
                <w:lang w:val="ru-RU"/>
              </w:rPr>
              <w:t xml:space="preserve"> </w:t>
            </w:r>
            <w:r w:rsidRPr="006C6D24">
              <w:rPr>
                <w:sz w:val="24"/>
                <w:lang w:val="ru-RU"/>
              </w:rPr>
              <w:t>по прослушанному (прочитанному) тексту.</w:t>
            </w:r>
            <w:r w:rsidRPr="006C6D24">
              <w:rPr>
                <w:spacing w:val="1"/>
                <w:sz w:val="24"/>
                <w:lang w:val="ru-RU"/>
              </w:rPr>
              <w:t xml:space="preserve"> </w:t>
            </w:r>
            <w:r w:rsidRPr="006C6D24">
              <w:rPr>
                <w:sz w:val="24"/>
                <w:lang w:val="ru-RU"/>
              </w:rPr>
              <w:t>Работа с текстом произведения: определение</w:t>
            </w:r>
            <w:r w:rsidRPr="006C6D24">
              <w:rPr>
                <w:spacing w:val="1"/>
                <w:sz w:val="24"/>
                <w:lang w:val="ru-RU"/>
              </w:rPr>
              <w:t xml:space="preserve"> </w:t>
            </w:r>
            <w:r w:rsidRPr="006C6D24">
              <w:rPr>
                <w:sz w:val="24"/>
                <w:lang w:val="ru-RU"/>
              </w:rPr>
              <w:t>последовательности событий в произведении,</w:t>
            </w:r>
            <w:r w:rsidRPr="006C6D24">
              <w:rPr>
                <w:spacing w:val="-57"/>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или</w:t>
            </w:r>
            <w:r w:rsidRPr="006C6D24">
              <w:rPr>
                <w:spacing w:val="1"/>
                <w:sz w:val="24"/>
                <w:lang w:val="ru-RU"/>
              </w:rPr>
              <w:t xml:space="preserve"> </w:t>
            </w:r>
            <w:r w:rsidRPr="006C6D24">
              <w:rPr>
                <w:sz w:val="24"/>
                <w:lang w:val="ru-RU"/>
              </w:rPr>
              <w:t>дополнение</w:t>
            </w:r>
            <w:r w:rsidRPr="006C6D24">
              <w:rPr>
                <w:spacing w:val="-2"/>
                <w:sz w:val="24"/>
                <w:lang w:val="ru-RU"/>
              </w:rPr>
              <w:t xml:space="preserve"> </w:t>
            </w:r>
            <w:r w:rsidRPr="006C6D24">
              <w:rPr>
                <w:sz w:val="24"/>
                <w:lang w:val="ru-RU"/>
              </w:rPr>
              <w:t>плана</w:t>
            </w:r>
            <w:r w:rsidRPr="006C6D24">
              <w:rPr>
                <w:spacing w:val="1"/>
                <w:sz w:val="24"/>
                <w:lang w:val="ru-RU"/>
              </w:rPr>
              <w:t xml:space="preserve"> </w:t>
            </w:r>
            <w:r w:rsidRPr="006C6D24">
              <w:rPr>
                <w:sz w:val="24"/>
                <w:lang w:val="ru-RU"/>
              </w:rPr>
              <w:t>по</w:t>
            </w:r>
          </w:p>
          <w:p w:rsidR="006C6D24" w:rsidRPr="006C6D24" w:rsidRDefault="006C6D24">
            <w:pPr>
              <w:rPr>
                <w:sz w:val="24"/>
                <w:lang w:val="ru-RU"/>
              </w:rPr>
            </w:pPr>
            <w:r w:rsidRPr="006C6D24">
              <w:rPr>
                <w:sz w:val="24"/>
                <w:lang w:val="ru-RU"/>
              </w:rPr>
              <w:t>данному</w:t>
            </w:r>
            <w:r w:rsidRPr="006C6D24">
              <w:rPr>
                <w:spacing w:val="-3"/>
                <w:sz w:val="24"/>
                <w:lang w:val="ru-RU"/>
              </w:rPr>
              <w:t xml:space="preserve"> </w:t>
            </w:r>
            <w:r w:rsidRPr="006C6D24">
              <w:rPr>
                <w:sz w:val="24"/>
                <w:lang w:val="ru-RU"/>
              </w:rPr>
              <w:t>началу.</w:t>
            </w:r>
          </w:p>
          <w:p w:rsidR="006C6D24" w:rsidRPr="006C6D24" w:rsidRDefault="006C6D24">
            <w:pPr>
              <w:spacing w:line="259" w:lineRule="exact"/>
              <w:rPr>
                <w:sz w:val="24"/>
                <w:lang w:val="ru-RU"/>
              </w:rPr>
            </w:pPr>
            <w:r w:rsidRPr="006C6D24">
              <w:rPr>
                <w:sz w:val="24"/>
                <w:lang w:val="ru-RU"/>
              </w:rPr>
              <w:t>Пересказ</w:t>
            </w:r>
            <w:r w:rsidRPr="006C6D24">
              <w:rPr>
                <w:spacing w:val="-3"/>
                <w:sz w:val="24"/>
                <w:lang w:val="ru-RU"/>
              </w:rPr>
              <w:t xml:space="preserve"> </w:t>
            </w:r>
            <w:r w:rsidRPr="006C6D24">
              <w:rPr>
                <w:sz w:val="24"/>
                <w:lang w:val="ru-RU"/>
              </w:rPr>
              <w:t>(устно)</w:t>
            </w:r>
            <w:r w:rsidRPr="006C6D24">
              <w:rPr>
                <w:spacing w:val="-2"/>
                <w:sz w:val="24"/>
                <w:lang w:val="ru-RU"/>
              </w:rPr>
              <w:t xml:space="preserve"> </w:t>
            </w:r>
            <w:r w:rsidRPr="006C6D24">
              <w:rPr>
                <w:sz w:val="24"/>
                <w:lang w:val="ru-RU"/>
              </w:rPr>
              <w:t>текста</w:t>
            </w:r>
            <w:r w:rsidRPr="006C6D24">
              <w:rPr>
                <w:spacing w:val="-2"/>
                <w:sz w:val="24"/>
                <w:lang w:val="ru-RU"/>
              </w:rPr>
              <w:t xml:space="preserve"> </w:t>
            </w:r>
            <w:r w:rsidRPr="006C6D24">
              <w:rPr>
                <w:sz w:val="24"/>
                <w:lang w:val="ru-RU"/>
              </w:rPr>
              <w:t>произведения</w:t>
            </w:r>
            <w:r w:rsidRPr="006C6D24">
              <w:rPr>
                <w:spacing w:val="-2"/>
                <w:sz w:val="24"/>
                <w:lang w:val="ru-RU"/>
              </w:rPr>
              <w:t xml:space="preserve"> </w:t>
            </w:r>
            <w:r w:rsidRPr="006C6D24">
              <w:rPr>
                <w:sz w:val="24"/>
                <w:lang w:val="ru-RU"/>
              </w:rPr>
              <w:t>от</w:t>
            </w:r>
            <w:r w:rsidRPr="006C6D24">
              <w:rPr>
                <w:spacing w:val="-3"/>
                <w:sz w:val="24"/>
                <w:lang w:val="ru-RU"/>
              </w:rPr>
              <w:t xml:space="preserve"> </w:t>
            </w:r>
            <w:r w:rsidRPr="006C6D24">
              <w:rPr>
                <w:sz w:val="24"/>
                <w:lang w:val="ru-RU"/>
              </w:rPr>
              <w:t>лица</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героя.</w:t>
            </w:r>
          </w:p>
          <w:p w:rsidR="006C6D24" w:rsidRPr="006C6D24" w:rsidRDefault="006C6D24">
            <w:pPr>
              <w:ind w:right="377"/>
              <w:rPr>
                <w:sz w:val="24"/>
                <w:lang w:val="ru-RU"/>
              </w:rPr>
            </w:pPr>
            <w:r w:rsidRPr="006C6D24">
              <w:rPr>
                <w:sz w:val="24"/>
                <w:lang w:val="ru-RU"/>
              </w:rPr>
              <w:t>Знакомство</w:t>
            </w:r>
            <w:r w:rsidRPr="006C6D24">
              <w:rPr>
                <w:spacing w:val="-2"/>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новым</w:t>
            </w:r>
            <w:r w:rsidRPr="006C6D24">
              <w:rPr>
                <w:spacing w:val="-3"/>
                <w:sz w:val="24"/>
                <w:lang w:val="ru-RU"/>
              </w:rPr>
              <w:t xml:space="preserve"> </w:t>
            </w:r>
            <w:r w:rsidRPr="006C6D24">
              <w:rPr>
                <w:sz w:val="24"/>
                <w:lang w:val="ru-RU"/>
              </w:rPr>
              <w:t>литературным</w:t>
            </w:r>
            <w:r w:rsidRPr="006C6D24">
              <w:rPr>
                <w:spacing w:val="-3"/>
                <w:sz w:val="24"/>
                <w:lang w:val="ru-RU"/>
              </w:rPr>
              <w:t xml:space="preserve"> </w:t>
            </w:r>
            <w:r w:rsidRPr="006C6D24">
              <w:rPr>
                <w:sz w:val="24"/>
                <w:lang w:val="ru-RU"/>
              </w:rPr>
              <w:t>жанром,</w:t>
            </w:r>
            <w:r w:rsidRPr="006C6D24">
              <w:rPr>
                <w:spacing w:val="-57"/>
                <w:sz w:val="24"/>
                <w:lang w:val="ru-RU"/>
              </w:rPr>
              <w:t xml:space="preserve"> </w:t>
            </w:r>
            <w:r w:rsidRPr="006C6D24">
              <w:rPr>
                <w:sz w:val="24"/>
                <w:lang w:val="ru-RU"/>
              </w:rPr>
              <w:t>чтение</w:t>
            </w:r>
            <w:r w:rsidRPr="006C6D24">
              <w:rPr>
                <w:spacing w:val="-3"/>
                <w:sz w:val="24"/>
                <w:lang w:val="ru-RU"/>
              </w:rPr>
              <w:t xml:space="preserve"> </w:t>
            </w:r>
            <w:r w:rsidRPr="006C6D24">
              <w:rPr>
                <w:sz w:val="24"/>
                <w:lang w:val="ru-RU"/>
              </w:rPr>
              <w:t>вслух</w:t>
            </w:r>
            <w:r w:rsidRPr="006C6D24">
              <w:rPr>
                <w:spacing w:val="-2"/>
                <w:sz w:val="24"/>
                <w:lang w:val="ru-RU"/>
              </w:rPr>
              <w:t xml:space="preserve"> </w:t>
            </w:r>
            <w:r w:rsidRPr="006C6D24">
              <w:rPr>
                <w:sz w:val="24"/>
                <w:lang w:val="ru-RU"/>
              </w:rPr>
              <w:t>басен</w:t>
            </w:r>
            <w:r w:rsidRPr="006C6D24">
              <w:rPr>
                <w:spacing w:val="1"/>
                <w:sz w:val="24"/>
                <w:lang w:val="ru-RU"/>
              </w:rPr>
              <w:t xml:space="preserve"> </w:t>
            </w:r>
            <w:r w:rsidRPr="006C6D24">
              <w:rPr>
                <w:sz w:val="24"/>
                <w:lang w:val="ru-RU"/>
              </w:rPr>
              <w:t>И. А.</w:t>
            </w:r>
            <w:r w:rsidRPr="006C6D24">
              <w:rPr>
                <w:spacing w:val="-2"/>
                <w:sz w:val="24"/>
                <w:lang w:val="ru-RU"/>
              </w:rPr>
              <w:t xml:space="preserve"> </w:t>
            </w:r>
            <w:r w:rsidRPr="006C6D24">
              <w:rPr>
                <w:sz w:val="24"/>
                <w:lang w:val="ru-RU"/>
              </w:rPr>
              <w:t>Крылова,</w:t>
            </w:r>
            <w:r w:rsidRPr="006C6D24">
              <w:rPr>
                <w:spacing w:val="-1"/>
                <w:sz w:val="24"/>
                <w:lang w:val="ru-RU"/>
              </w:rPr>
              <w:t xml:space="preserve"> </w:t>
            </w:r>
            <w:r w:rsidRPr="006C6D24">
              <w:rPr>
                <w:sz w:val="24"/>
                <w:lang w:val="ru-RU"/>
              </w:rPr>
              <w:t>Л.</w:t>
            </w:r>
            <w:r w:rsidRPr="006C6D24">
              <w:rPr>
                <w:spacing w:val="-3"/>
                <w:sz w:val="24"/>
                <w:lang w:val="ru-RU"/>
              </w:rPr>
              <w:t xml:space="preserve"> </w:t>
            </w:r>
            <w:r w:rsidRPr="006C6D24">
              <w:rPr>
                <w:sz w:val="24"/>
                <w:lang w:val="ru-RU"/>
              </w:rPr>
              <w:t>Н.</w:t>
            </w:r>
          </w:p>
          <w:p w:rsidR="006C6D24" w:rsidRPr="006C6D24" w:rsidRDefault="006C6D24">
            <w:pPr>
              <w:ind w:right="352"/>
              <w:rPr>
                <w:sz w:val="24"/>
                <w:lang w:val="ru-RU"/>
              </w:rPr>
            </w:pPr>
            <w:r w:rsidRPr="006C6D24">
              <w:rPr>
                <w:sz w:val="24"/>
                <w:lang w:val="ru-RU"/>
              </w:rPr>
              <w:t>Толстого (произведения по выбору),</w:t>
            </w:r>
            <w:r w:rsidRPr="006C6D24">
              <w:rPr>
                <w:spacing w:val="1"/>
                <w:sz w:val="24"/>
                <w:lang w:val="ru-RU"/>
              </w:rPr>
              <w:t xml:space="preserve"> </w:t>
            </w:r>
            <w:r w:rsidRPr="006C6D24">
              <w:rPr>
                <w:sz w:val="24"/>
                <w:lang w:val="ru-RU"/>
              </w:rPr>
              <w:t>сравнение формы: прозаическая или</w:t>
            </w:r>
            <w:r w:rsidRPr="006C6D24">
              <w:rPr>
                <w:spacing w:val="1"/>
                <w:sz w:val="24"/>
                <w:lang w:val="ru-RU"/>
              </w:rPr>
              <w:t xml:space="preserve"> </w:t>
            </w:r>
            <w:r w:rsidRPr="006C6D24">
              <w:rPr>
                <w:sz w:val="24"/>
                <w:lang w:val="ru-RU"/>
              </w:rPr>
              <w:t>стихотворная. Учебный диалог: обсуждение</w:t>
            </w:r>
            <w:r w:rsidRPr="006C6D24">
              <w:rPr>
                <w:spacing w:val="-57"/>
                <w:sz w:val="24"/>
                <w:lang w:val="ru-RU"/>
              </w:rPr>
              <w:t xml:space="preserve"> </w:t>
            </w:r>
            <w:r w:rsidRPr="006C6D24">
              <w:rPr>
                <w:sz w:val="24"/>
                <w:lang w:val="ru-RU"/>
              </w:rPr>
              <w:t>героев, сюжета басни, нахождение морали</w:t>
            </w:r>
            <w:r w:rsidRPr="006C6D24">
              <w:rPr>
                <w:spacing w:val="1"/>
                <w:sz w:val="24"/>
                <w:lang w:val="ru-RU"/>
              </w:rPr>
              <w:t xml:space="preserve"> </w:t>
            </w:r>
            <w:r w:rsidRPr="006C6D24">
              <w:rPr>
                <w:sz w:val="24"/>
                <w:lang w:val="ru-RU"/>
              </w:rPr>
              <w:t>(поучения).</w:t>
            </w:r>
          </w:p>
          <w:p w:rsidR="006C6D24" w:rsidRPr="006C6D24" w:rsidRDefault="006C6D24">
            <w:pPr>
              <w:ind w:right="129"/>
              <w:rPr>
                <w:sz w:val="24"/>
                <w:lang w:val="ru-RU"/>
              </w:rPr>
            </w:pPr>
            <w:r w:rsidRPr="006C6D24">
              <w:rPr>
                <w:sz w:val="24"/>
                <w:lang w:val="ru-RU"/>
              </w:rPr>
              <w:t>Задания на распознавание отдельных жанров</w:t>
            </w:r>
            <w:r w:rsidRPr="006C6D24">
              <w:rPr>
                <w:spacing w:val="1"/>
                <w:sz w:val="24"/>
                <w:lang w:val="ru-RU"/>
              </w:rPr>
              <w:t xml:space="preserve"> </w:t>
            </w:r>
            <w:r w:rsidRPr="006C6D24">
              <w:rPr>
                <w:sz w:val="24"/>
                <w:lang w:val="ru-RU"/>
              </w:rPr>
              <w:t>художественной литературы (рассказы, басни,</w:t>
            </w:r>
            <w:r w:rsidRPr="006C6D24">
              <w:rPr>
                <w:spacing w:val="-57"/>
                <w:sz w:val="24"/>
                <w:lang w:val="ru-RU"/>
              </w:rPr>
              <w:t xml:space="preserve"> </w:t>
            </w:r>
            <w:r w:rsidRPr="006C6D24">
              <w:rPr>
                <w:sz w:val="24"/>
                <w:lang w:val="ru-RU"/>
              </w:rPr>
              <w:t>стихотворения, литературные сказки),</w:t>
            </w:r>
            <w:r w:rsidRPr="006C6D24">
              <w:rPr>
                <w:spacing w:val="1"/>
                <w:sz w:val="24"/>
                <w:lang w:val="ru-RU"/>
              </w:rPr>
              <w:t xml:space="preserve"> </w:t>
            </w:r>
            <w:r w:rsidRPr="006C6D24">
              <w:rPr>
                <w:sz w:val="24"/>
                <w:lang w:val="ru-RU"/>
              </w:rPr>
              <w:t>сравнение произведений писателей на одну</w:t>
            </w:r>
            <w:r w:rsidRPr="006C6D24">
              <w:rPr>
                <w:spacing w:val="1"/>
                <w:sz w:val="24"/>
                <w:lang w:val="ru-RU"/>
              </w:rPr>
              <w:t xml:space="preserve"> </w:t>
            </w:r>
            <w:r w:rsidRPr="006C6D24">
              <w:rPr>
                <w:sz w:val="24"/>
                <w:lang w:val="ru-RU"/>
              </w:rPr>
              <w:t>тему: называть понравившееся, объяснять</w:t>
            </w:r>
            <w:r w:rsidRPr="006C6D24">
              <w:rPr>
                <w:spacing w:val="1"/>
                <w:sz w:val="24"/>
                <w:lang w:val="ru-RU"/>
              </w:rPr>
              <w:t xml:space="preserve"> </w:t>
            </w:r>
            <w:r w:rsidRPr="006C6D24">
              <w:rPr>
                <w:sz w:val="24"/>
                <w:lang w:val="ru-RU"/>
              </w:rPr>
              <w:t>свой выбор (составление высказывания из не</w:t>
            </w:r>
            <w:r w:rsidRPr="006C6D24">
              <w:rPr>
                <w:spacing w:val="1"/>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4 предложений).</w:t>
            </w:r>
          </w:p>
          <w:p w:rsidR="006C6D24" w:rsidRPr="006C6D24" w:rsidRDefault="006C6D24">
            <w:pPr>
              <w:spacing w:before="1"/>
              <w:ind w:right="459"/>
              <w:rPr>
                <w:sz w:val="24"/>
                <w:lang w:val="ru-RU"/>
              </w:rPr>
            </w:pPr>
            <w:r w:rsidRPr="006C6D24">
              <w:rPr>
                <w:sz w:val="24"/>
                <w:lang w:val="ru-RU"/>
              </w:rPr>
              <w:t>Работа в группе: разыгрывание небольших</w:t>
            </w:r>
            <w:r w:rsidRPr="006C6D24">
              <w:rPr>
                <w:spacing w:val="-57"/>
                <w:sz w:val="24"/>
                <w:lang w:val="ru-RU"/>
              </w:rPr>
              <w:t xml:space="preserve"> </w:t>
            </w:r>
            <w:r w:rsidRPr="006C6D24">
              <w:rPr>
                <w:sz w:val="24"/>
                <w:lang w:val="ru-RU"/>
              </w:rPr>
              <w:t>диалогов</w:t>
            </w:r>
            <w:r w:rsidRPr="006C6D24">
              <w:rPr>
                <w:spacing w:val="-5"/>
                <w:sz w:val="24"/>
                <w:lang w:val="ru-RU"/>
              </w:rPr>
              <w:t xml:space="preserve"> </w:t>
            </w:r>
            <w:r w:rsidRPr="006C6D24">
              <w:rPr>
                <w:sz w:val="24"/>
                <w:lang w:val="ru-RU"/>
              </w:rPr>
              <w:t>с</w:t>
            </w:r>
            <w:r w:rsidRPr="006C6D24">
              <w:rPr>
                <w:spacing w:val="-5"/>
                <w:sz w:val="24"/>
                <w:lang w:val="ru-RU"/>
              </w:rPr>
              <w:t xml:space="preserve"> </w:t>
            </w:r>
            <w:r w:rsidRPr="006C6D24">
              <w:rPr>
                <w:sz w:val="24"/>
                <w:lang w:val="ru-RU"/>
              </w:rPr>
              <w:t>выражением</w:t>
            </w:r>
            <w:r w:rsidRPr="006C6D24">
              <w:rPr>
                <w:spacing w:val="-5"/>
                <w:sz w:val="24"/>
                <w:lang w:val="ru-RU"/>
              </w:rPr>
              <w:t xml:space="preserve"> </w:t>
            </w:r>
            <w:r w:rsidRPr="006C6D24">
              <w:rPr>
                <w:sz w:val="24"/>
                <w:lang w:val="ru-RU"/>
              </w:rPr>
              <w:t>настроения</w:t>
            </w:r>
            <w:r w:rsidRPr="006C6D24">
              <w:rPr>
                <w:spacing w:val="-3"/>
                <w:sz w:val="24"/>
                <w:lang w:val="ru-RU"/>
              </w:rPr>
              <w:t xml:space="preserve"> </w:t>
            </w:r>
            <w:r w:rsidRPr="006C6D24">
              <w:rPr>
                <w:sz w:val="24"/>
                <w:lang w:val="ru-RU"/>
              </w:rPr>
              <w:t>героев.</w:t>
            </w:r>
            <w:r w:rsidRPr="006C6D24">
              <w:rPr>
                <w:spacing w:val="-57"/>
                <w:sz w:val="24"/>
                <w:lang w:val="ru-RU"/>
              </w:rPr>
              <w:t xml:space="preserve"> </w:t>
            </w:r>
            <w:r w:rsidRPr="006C6D24">
              <w:rPr>
                <w:sz w:val="24"/>
                <w:lang w:val="ru-RU"/>
              </w:rPr>
              <w:t>Создание небольших историй с героями</w:t>
            </w:r>
            <w:r w:rsidRPr="006C6D24">
              <w:rPr>
                <w:spacing w:val="1"/>
                <w:sz w:val="24"/>
                <w:lang w:val="ru-RU"/>
              </w:rPr>
              <w:t xml:space="preserve"> </w:t>
            </w:r>
            <w:r w:rsidRPr="006C6D24">
              <w:rPr>
                <w:sz w:val="24"/>
                <w:lang w:val="ru-RU"/>
              </w:rPr>
              <w:t>прочитанных произведений (воображаемая</w:t>
            </w:r>
            <w:r w:rsidRPr="006C6D24">
              <w:rPr>
                <w:spacing w:val="-57"/>
                <w:sz w:val="24"/>
                <w:lang w:val="ru-RU"/>
              </w:rPr>
              <w:t xml:space="preserve"> </w:t>
            </w:r>
            <w:r w:rsidRPr="006C6D24">
              <w:rPr>
                <w:sz w:val="24"/>
                <w:lang w:val="ru-RU"/>
              </w:rPr>
              <w:t>ситуация).</w:t>
            </w:r>
          </w:p>
          <w:p w:rsidR="006C6D24" w:rsidRPr="006C6D24" w:rsidRDefault="006C6D24">
            <w:pPr>
              <w:spacing w:before="1"/>
              <w:ind w:right="142"/>
              <w:rPr>
                <w:sz w:val="24"/>
                <w:lang w:val="ru-RU"/>
              </w:rPr>
            </w:pPr>
            <w:r w:rsidRPr="006C6D24">
              <w:rPr>
                <w:sz w:val="24"/>
                <w:lang w:val="ru-RU"/>
              </w:rPr>
              <w:t>Проверочная работа: демонстрация</w:t>
            </w:r>
            <w:r w:rsidRPr="006C6D24">
              <w:rPr>
                <w:spacing w:val="1"/>
                <w:sz w:val="24"/>
                <w:lang w:val="ru-RU"/>
              </w:rPr>
              <w:t xml:space="preserve"> </w:t>
            </w:r>
            <w:r w:rsidRPr="006C6D24">
              <w:rPr>
                <w:sz w:val="24"/>
                <w:lang w:val="ru-RU"/>
              </w:rPr>
              <w:t>начитанности и сформированности</w:t>
            </w:r>
            <w:r w:rsidRPr="006C6D24">
              <w:rPr>
                <w:spacing w:val="1"/>
                <w:sz w:val="24"/>
                <w:lang w:val="ru-RU"/>
              </w:rPr>
              <w:t xml:space="preserve"> </w:t>
            </w:r>
            <w:r w:rsidRPr="006C6D24">
              <w:rPr>
                <w:sz w:val="24"/>
                <w:lang w:val="ru-RU"/>
              </w:rPr>
              <w:t>специальных читательских умений:</w:t>
            </w:r>
            <w:r w:rsidRPr="006C6D24">
              <w:rPr>
                <w:spacing w:val="1"/>
                <w:sz w:val="24"/>
                <w:lang w:val="ru-RU"/>
              </w:rPr>
              <w:t xml:space="preserve"> </w:t>
            </w:r>
            <w:r w:rsidRPr="006C6D24">
              <w:rPr>
                <w:sz w:val="24"/>
                <w:lang w:val="ru-RU"/>
              </w:rPr>
              <w:t>выполнение</w:t>
            </w:r>
            <w:r w:rsidRPr="006C6D24">
              <w:rPr>
                <w:spacing w:val="-3"/>
                <w:sz w:val="24"/>
                <w:lang w:val="ru-RU"/>
              </w:rPr>
              <w:t xml:space="preserve"> </w:t>
            </w:r>
            <w:r w:rsidRPr="006C6D24">
              <w:rPr>
                <w:sz w:val="24"/>
                <w:lang w:val="ru-RU"/>
              </w:rPr>
              <w:t>проверочных</w:t>
            </w:r>
            <w:r w:rsidRPr="006C6D24">
              <w:rPr>
                <w:spacing w:val="-3"/>
                <w:sz w:val="24"/>
                <w:lang w:val="ru-RU"/>
              </w:rPr>
              <w:t xml:space="preserve"> </w:t>
            </w:r>
            <w:r w:rsidRPr="006C6D24">
              <w:rPr>
                <w:sz w:val="24"/>
                <w:lang w:val="ru-RU"/>
              </w:rPr>
              <w:t>заданий,</w:t>
            </w:r>
            <w:r w:rsidRPr="006C6D24">
              <w:rPr>
                <w:spacing w:val="-5"/>
                <w:sz w:val="24"/>
                <w:lang w:val="ru-RU"/>
              </w:rPr>
              <w:t xml:space="preserve"> </w:t>
            </w:r>
            <w:r w:rsidRPr="006C6D24">
              <w:rPr>
                <w:sz w:val="24"/>
                <w:lang w:val="ru-RU"/>
              </w:rPr>
              <w:t>проверка</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оценка своей работы по предложенным</w:t>
            </w:r>
            <w:r w:rsidRPr="006C6D24">
              <w:rPr>
                <w:spacing w:val="1"/>
                <w:sz w:val="24"/>
                <w:lang w:val="ru-RU"/>
              </w:rPr>
              <w:t xml:space="preserve"> </w:t>
            </w:r>
            <w:r w:rsidRPr="006C6D24">
              <w:rPr>
                <w:sz w:val="24"/>
                <w:lang w:val="ru-RU"/>
              </w:rPr>
              <w:t>критериям.</w:t>
            </w:r>
          </w:p>
          <w:p w:rsidR="006C6D24" w:rsidRPr="006C6D24" w:rsidRDefault="006C6D24">
            <w:pPr>
              <w:ind w:right="139"/>
              <w:rPr>
                <w:sz w:val="24"/>
                <w:lang w:val="ru-RU"/>
              </w:rPr>
            </w:pPr>
            <w:r w:rsidRPr="006C6D24">
              <w:rPr>
                <w:sz w:val="24"/>
                <w:lang w:val="ru-RU"/>
              </w:rPr>
              <w:t>Составление</w:t>
            </w:r>
            <w:r w:rsidRPr="006C6D24">
              <w:rPr>
                <w:spacing w:val="-4"/>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книг</w:t>
            </w:r>
            <w:r w:rsidRPr="006C6D24">
              <w:rPr>
                <w:spacing w:val="-5"/>
                <w:sz w:val="24"/>
                <w:lang w:val="ru-RU"/>
              </w:rPr>
              <w:t xml:space="preserve"> </w:t>
            </w:r>
            <w:r w:rsidRPr="006C6D24">
              <w:rPr>
                <w:sz w:val="24"/>
                <w:lang w:val="ru-RU"/>
              </w:rPr>
              <w:t>писателей</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тему</w:t>
            </w:r>
            <w:r w:rsidRPr="006C6D24">
              <w:rPr>
                <w:spacing w:val="-57"/>
                <w:sz w:val="24"/>
                <w:lang w:val="ru-RU"/>
              </w:rPr>
              <w:t xml:space="preserve"> </w:t>
            </w:r>
            <w:r w:rsidRPr="006C6D24">
              <w:rPr>
                <w:sz w:val="24"/>
                <w:lang w:val="ru-RU"/>
              </w:rPr>
              <w:t>о животных, рассказ о своей любимой книге</w:t>
            </w:r>
            <w:r w:rsidRPr="006C6D24">
              <w:rPr>
                <w:spacing w:val="1"/>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предложенному</w:t>
            </w:r>
            <w:r w:rsidRPr="006C6D24">
              <w:rPr>
                <w:spacing w:val="-1"/>
                <w:sz w:val="24"/>
                <w:lang w:val="ru-RU"/>
              </w:rPr>
              <w:t xml:space="preserve"> </w:t>
            </w:r>
            <w:r w:rsidRPr="006C6D24">
              <w:rPr>
                <w:sz w:val="24"/>
                <w:lang w:val="ru-RU"/>
              </w:rPr>
              <w:t>алгоритму. Творческая</w:t>
            </w:r>
          </w:p>
          <w:p w:rsidR="006C6D24" w:rsidRPr="006C6D24" w:rsidRDefault="006C6D24">
            <w:pPr>
              <w:ind w:right="404"/>
              <w:rPr>
                <w:sz w:val="24"/>
                <w:lang w:val="ru-RU"/>
              </w:rPr>
            </w:pPr>
            <w:r w:rsidRPr="006C6D24">
              <w:rPr>
                <w:sz w:val="24"/>
                <w:lang w:val="ru-RU"/>
              </w:rPr>
              <w:t>работа: составление сказки или рассказа с</w:t>
            </w:r>
            <w:r w:rsidRPr="006C6D24">
              <w:rPr>
                <w:spacing w:val="1"/>
                <w:sz w:val="24"/>
                <w:lang w:val="ru-RU"/>
              </w:rPr>
              <w:t xml:space="preserve"> </w:t>
            </w:r>
            <w:r w:rsidRPr="006C6D24">
              <w:rPr>
                <w:sz w:val="24"/>
                <w:lang w:val="ru-RU"/>
              </w:rPr>
              <w:t>героем - животным по аналогии. Например,</w:t>
            </w:r>
            <w:r w:rsidRPr="006C6D24">
              <w:rPr>
                <w:spacing w:val="-57"/>
                <w:sz w:val="24"/>
                <w:lang w:val="ru-RU"/>
              </w:rPr>
              <w:t xml:space="preserve"> </w:t>
            </w:r>
            <w:r w:rsidRPr="006C6D24">
              <w:rPr>
                <w:sz w:val="24"/>
                <w:lang w:val="ru-RU"/>
              </w:rPr>
              <w:t>сказочная история о лисе, ёжике. Поиск в</w:t>
            </w:r>
            <w:r w:rsidRPr="006C6D24">
              <w:rPr>
                <w:spacing w:val="1"/>
                <w:sz w:val="24"/>
                <w:lang w:val="ru-RU"/>
              </w:rPr>
              <w:t xml:space="preserve"> </w:t>
            </w:r>
            <w:r w:rsidRPr="006C6D24">
              <w:rPr>
                <w:sz w:val="24"/>
                <w:lang w:val="ru-RU"/>
              </w:rPr>
              <w:t>справочной</w:t>
            </w:r>
            <w:r w:rsidRPr="006C6D24">
              <w:rPr>
                <w:spacing w:val="-2"/>
                <w:sz w:val="24"/>
                <w:lang w:val="ru-RU"/>
              </w:rPr>
              <w:t xml:space="preserve"> </w:t>
            </w:r>
            <w:r w:rsidRPr="006C6D24">
              <w:rPr>
                <w:sz w:val="24"/>
                <w:lang w:val="ru-RU"/>
              </w:rPr>
              <w:t>литературе</w:t>
            </w:r>
            <w:r w:rsidRPr="006C6D24">
              <w:rPr>
                <w:spacing w:val="-1"/>
                <w:sz w:val="24"/>
                <w:lang w:val="ru-RU"/>
              </w:rPr>
              <w:t xml:space="preserve"> </w:t>
            </w:r>
            <w:r w:rsidRPr="006C6D24">
              <w:rPr>
                <w:sz w:val="24"/>
                <w:lang w:val="ru-RU"/>
              </w:rPr>
              <w:t>дополнительной</w:t>
            </w:r>
          </w:p>
          <w:p w:rsidR="006C6D24" w:rsidRPr="006C6D24" w:rsidRDefault="006C6D24">
            <w:pPr>
              <w:spacing w:line="270" w:lineRule="atLeast"/>
              <w:ind w:right="134"/>
              <w:rPr>
                <w:sz w:val="24"/>
                <w:lang w:val="ru-RU"/>
              </w:rPr>
            </w:pPr>
            <w:r w:rsidRPr="006C6D24">
              <w:rPr>
                <w:sz w:val="24"/>
                <w:lang w:val="ru-RU"/>
              </w:rPr>
              <w:t>информации о художниках-иллюстраторах: В.</w:t>
            </w:r>
            <w:r w:rsidRPr="006C6D24">
              <w:rPr>
                <w:spacing w:val="-57"/>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Чарушине, В. В. Бианки.</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1103"/>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59"/>
              <w:rPr>
                <w:sz w:val="24"/>
                <w:lang w:val="ru-RU"/>
              </w:rPr>
            </w:pPr>
            <w:r w:rsidRPr="006C6D24">
              <w:rPr>
                <w:sz w:val="24"/>
                <w:lang w:val="ru-RU"/>
              </w:rPr>
              <w:t>Дифференцированная работа в группе:</w:t>
            </w:r>
            <w:r w:rsidRPr="006C6D24">
              <w:rPr>
                <w:spacing w:val="1"/>
                <w:sz w:val="24"/>
                <w:lang w:val="ru-RU"/>
              </w:rPr>
              <w:t xml:space="preserve"> </w:t>
            </w:r>
            <w:r w:rsidRPr="006C6D24">
              <w:rPr>
                <w:sz w:val="24"/>
                <w:lang w:val="ru-RU"/>
              </w:rPr>
              <w:t>выполнение коллективного проекта «Книжка-</w:t>
            </w:r>
            <w:r w:rsidRPr="006C6D24">
              <w:rPr>
                <w:spacing w:val="-57"/>
                <w:sz w:val="24"/>
                <w:lang w:val="ru-RU"/>
              </w:rPr>
              <w:t xml:space="preserve"> </w:t>
            </w:r>
            <w:r w:rsidRPr="006C6D24">
              <w:rPr>
                <w:sz w:val="24"/>
                <w:lang w:val="ru-RU"/>
              </w:rPr>
              <w:t>самоделка „Животные — герои</w:t>
            </w:r>
          </w:p>
          <w:p w:rsidR="006C6D24" w:rsidRPr="006C6D24" w:rsidRDefault="006C6D24">
            <w:pPr>
              <w:spacing w:line="257" w:lineRule="exact"/>
              <w:rPr>
                <w:sz w:val="24"/>
                <w:lang w:val="ru-RU"/>
              </w:rPr>
            </w:pPr>
            <w:r w:rsidRPr="006C6D24">
              <w:rPr>
                <w:sz w:val="24"/>
                <w:lang w:val="ru-RU"/>
              </w:rPr>
              <w:t>произведений“»,</w:t>
            </w:r>
            <w:r w:rsidRPr="006C6D24">
              <w:rPr>
                <w:spacing w:val="-3"/>
                <w:sz w:val="24"/>
                <w:lang w:val="ru-RU"/>
              </w:rPr>
              <w:t xml:space="preserve"> </w:t>
            </w:r>
            <w:r w:rsidRPr="006C6D24">
              <w:rPr>
                <w:sz w:val="24"/>
                <w:lang w:val="ru-RU"/>
              </w:rPr>
              <w:t>представление</w:t>
            </w:r>
            <w:r w:rsidRPr="006C6D24">
              <w:rPr>
                <w:spacing w:val="-4"/>
                <w:sz w:val="24"/>
                <w:lang w:val="ru-RU"/>
              </w:rPr>
              <w:t xml:space="preserve"> </w:t>
            </w:r>
            <w:r w:rsidRPr="006C6D24">
              <w:rPr>
                <w:sz w:val="24"/>
                <w:lang w:val="ru-RU"/>
              </w:rPr>
              <w:t>его</w:t>
            </w:r>
            <w:r w:rsidRPr="006C6D24">
              <w:rPr>
                <w:spacing w:val="-3"/>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классе</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8557"/>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8.</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41"/>
              <w:jc w:val="center"/>
              <w:rPr>
                <w:sz w:val="24"/>
                <w:lang w:val="ru-RU"/>
              </w:rPr>
            </w:pPr>
            <w:r w:rsidRPr="006C6D24">
              <w:rPr>
                <w:sz w:val="24"/>
                <w:lang w:val="ru-RU"/>
              </w:rPr>
              <w:t>Звуки и краски</w:t>
            </w:r>
            <w:r w:rsidRPr="006C6D24">
              <w:rPr>
                <w:spacing w:val="1"/>
                <w:sz w:val="24"/>
                <w:lang w:val="ru-RU"/>
              </w:rPr>
              <w:t xml:space="preserve"> </w:t>
            </w:r>
            <w:r w:rsidRPr="006C6D24">
              <w:rPr>
                <w:sz w:val="24"/>
                <w:lang w:val="ru-RU"/>
              </w:rPr>
              <w:t>Родной природы</w:t>
            </w:r>
            <w:r w:rsidRPr="006C6D24">
              <w:rPr>
                <w:spacing w:val="1"/>
                <w:sz w:val="24"/>
                <w:lang w:val="ru-RU"/>
              </w:rPr>
              <w:t xml:space="preserve"> </w:t>
            </w:r>
            <w:r w:rsidRPr="006C6D24">
              <w:rPr>
                <w:sz w:val="24"/>
                <w:lang w:val="ru-RU"/>
              </w:rPr>
              <w:t>в разные времена</w:t>
            </w:r>
            <w:r w:rsidRPr="006C6D24">
              <w:rPr>
                <w:spacing w:val="-57"/>
                <w:sz w:val="24"/>
                <w:lang w:val="ru-RU"/>
              </w:rPr>
              <w:t xml:space="preserve"> </w:t>
            </w:r>
            <w:r w:rsidRPr="006C6D24">
              <w:rPr>
                <w:sz w:val="24"/>
                <w:lang w:val="ru-RU"/>
              </w:rPr>
              <w:t>года</w:t>
            </w:r>
            <w:r w:rsidRPr="006C6D24">
              <w:rPr>
                <w:spacing w:val="-9"/>
                <w:sz w:val="24"/>
                <w:lang w:val="ru-RU"/>
              </w:rPr>
              <w:t xml:space="preserve"> </w:t>
            </w:r>
            <w:r w:rsidRPr="006C6D24">
              <w:rPr>
                <w:sz w:val="24"/>
                <w:lang w:val="ru-RU"/>
              </w:rPr>
              <w:t>(весна,</w:t>
            </w:r>
            <w:r w:rsidRPr="006C6D24">
              <w:rPr>
                <w:spacing w:val="-8"/>
                <w:sz w:val="24"/>
                <w:lang w:val="ru-RU"/>
              </w:rPr>
              <w:t xml:space="preserve"> </w:t>
            </w:r>
            <w:r w:rsidRPr="006C6D24">
              <w:rPr>
                <w:sz w:val="24"/>
                <w:lang w:val="ru-RU"/>
              </w:rPr>
              <w:t>лето)</w:t>
            </w:r>
            <w:r w:rsidRPr="006C6D24">
              <w:rPr>
                <w:spacing w:val="-57"/>
                <w:sz w:val="24"/>
                <w:lang w:val="ru-RU"/>
              </w:rPr>
              <w:t xml:space="preserve"> </w:t>
            </w:r>
            <w:r w:rsidRPr="006C6D24">
              <w:rPr>
                <w:sz w:val="24"/>
                <w:lang w:val="ru-RU"/>
              </w:rPr>
              <w:t>(14</w:t>
            </w:r>
            <w:r w:rsidRPr="006C6D24">
              <w:rPr>
                <w:spacing w:val="-2"/>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0"/>
              <w:rPr>
                <w:sz w:val="24"/>
                <w:lang w:val="ru-RU"/>
              </w:rPr>
            </w:pPr>
            <w:r w:rsidRPr="006C6D24">
              <w:rPr>
                <w:sz w:val="24"/>
                <w:lang w:val="ru-RU"/>
              </w:rPr>
              <w:t>Тема природы в разные времена</w:t>
            </w:r>
            <w:r w:rsidRPr="006C6D24">
              <w:rPr>
                <w:spacing w:val="1"/>
                <w:sz w:val="24"/>
                <w:lang w:val="ru-RU"/>
              </w:rPr>
              <w:t xml:space="preserve"> </w:t>
            </w:r>
            <w:r w:rsidRPr="006C6D24">
              <w:rPr>
                <w:sz w:val="24"/>
                <w:lang w:val="ru-RU"/>
              </w:rPr>
              <w:t>года (весна, лето) в произведениях</w:t>
            </w:r>
            <w:r w:rsidRPr="006C6D24">
              <w:rPr>
                <w:spacing w:val="-57"/>
                <w:sz w:val="24"/>
                <w:lang w:val="ru-RU"/>
              </w:rPr>
              <w:t xml:space="preserve"> </w:t>
            </w:r>
            <w:r w:rsidRPr="006C6D24">
              <w:rPr>
                <w:sz w:val="24"/>
                <w:lang w:val="ru-RU"/>
              </w:rPr>
              <w:t>литературы.</w:t>
            </w:r>
          </w:p>
          <w:p w:rsidR="006C6D24" w:rsidRPr="006C6D24" w:rsidRDefault="006C6D24">
            <w:pPr>
              <w:ind w:right="455"/>
              <w:rPr>
                <w:sz w:val="24"/>
                <w:lang w:val="ru-RU"/>
              </w:rPr>
            </w:pPr>
            <w:r w:rsidRPr="006C6D24">
              <w:rPr>
                <w:sz w:val="24"/>
                <w:lang w:val="ru-RU"/>
              </w:rPr>
              <w:t>Формирование эстетического</w:t>
            </w:r>
            <w:r w:rsidRPr="006C6D24">
              <w:rPr>
                <w:spacing w:val="1"/>
                <w:sz w:val="24"/>
                <w:lang w:val="ru-RU"/>
              </w:rPr>
              <w:t xml:space="preserve"> </w:t>
            </w:r>
            <w:r w:rsidRPr="006C6D24">
              <w:rPr>
                <w:sz w:val="24"/>
                <w:lang w:val="ru-RU"/>
              </w:rPr>
              <w:t>восприятия явлений природы</w:t>
            </w:r>
            <w:r w:rsidRPr="006C6D24">
              <w:rPr>
                <w:spacing w:val="1"/>
                <w:sz w:val="24"/>
                <w:lang w:val="ru-RU"/>
              </w:rPr>
              <w:t xml:space="preserve"> </w:t>
            </w:r>
            <w:r w:rsidRPr="006C6D24">
              <w:rPr>
                <w:sz w:val="24"/>
                <w:lang w:val="ru-RU"/>
              </w:rPr>
              <w:t>(звуки, краски весны, лета).</w:t>
            </w:r>
            <w:r w:rsidRPr="006C6D24">
              <w:rPr>
                <w:spacing w:val="1"/>
                <w:sz w:val="24"/>
                <w:lang w:val="ru-RU"/>
              </w:rPr>
              <w:t xml:space="preserve"> </w:t>
            </w:r>
            <w:r w:rsidRPr="006C6D24">
              <w:rPr>
                <w:sz w:val="24"/>
                <w:lang w:val="ru-RU"/>
              </w:rPr>
              <w:t>Использование средств</w:t>
            </w:r>
            <w:r w:rsidRPr="006C6D24">
              <w:rPr>
                <w:spacing w:val="1"/>
                <w:sz w:val="24"/>
                <w:lang w:val="ru-RU"/>
              </w:rPr>
              <w:t xml:space="preserve"> </w:t>
            </w:r>
            <w:r w:rsidRPr="006C6D24">
              <w:rPr>
                <w:sz w:val="24"/>
                <w:lang w:val="ru-RU"/>
              </w:rPr>
              <w:t>выразительности при описании</w:t>
            </w:r>
            <w:r w:rsidRPr="006C6D24">
              <w:rPr>
                <w:spacing w:val="-57"/>
                <w:sz w:val="24"/>
                <w:lang w:val="ru-RU"/>
              </w:rPr>
              <w:t xml:space="preserve"> </w:t>
            </w:r>
            <w:r w:rsidRPr="006C6D24">
              <w:rPr>
                <w:sz w:val="24"/>
                <w:lang w:val="ru-RU"/>
              </w:rPr>
              <w:t>природы: сравнение и эпитет.</w:t>
            </w:r>
            <w:r w:rsidRPr="006C6D24">
              <w:rPr>
                <w:spacing w:val="1"/>
                <w:sz w:val="24"/>
                <w:lang w:val="ru-RU"/>
              </w:rPr>
              <w:t xml:space="preserve"> </w:t>
            </w:r>
            <w:r w:rsidRPr="006C6D24">
              <w:rPr>
                <w:sz w:val="24"/>
                <w:lang w:val="ru-RU"/>
              </w:rPr>
              <w:t>Настроение, которое создаёт</w:t>
            </w:r>
            <w:r w:rsidRPr="006C6D24">
              <w:rPr>
                <w:spacing w:val="1"/>
                <w:sz w:val="24"/>
                <w:lang w:val="ru-RU"/>
              </w:rPr>
              <w:t xml:space="preserve"> </w:t>
            </w:r>
            <w:r w:rsidRPr="006C6D24">
              <w:rPr>
                <w:sz w:val="24"/>
                <w:lang w:val="ru-RU"/>
              </w:rPr>
              <w:t>пейзажная</w:t>
            </w:r>
            <w:r w:rsidRPr="006C6D24">
              <w:rPr>
                <w:spacing w:val="-1"/>
                <w:sz w:val="24"/>
                <w:lang w:val="ru-RU"/>
              </w:rPr>
              <w:t xml:space="preserve"> </w:t>
            </w:r>
            <w:r w:rsidRPr="006C6D24">
              <w:rPr>
                <w:sz w:val="24"/>
                <w:lang w:val="ru-RU"/>
              </w:rPr>
              <w:t>лирика</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весне</w:t>
            </w:r>
          </w:p>
          <w:p w:rsidR="006C6D24" w:rsidRPr="006C6D24" w:rsidRDefault="006C6D24">
            <w:pPr>
              <w:rPr>
                <w:sz w:val="24"/>
                <w:lang w:val="ru-RU"/>
              </w:rPr>
            </w:pPr>
            <w:r w:rsidRPr="006C6D24">
              <w:rPr>
                <w:sz w:val="24"/>
                <w:lang w:val="ru-RU"/>
              </w:rPr>
              <w:t>и</w:t>
            </w:r>
            <w:r w:rsidRPr="006C6D24">
              <w:rPr>
                <w:spacing w:val="-2"/>
                <w:sz w:val="24"/>
                <w:lang w:val="ru-RU"/>
              </w:rPr>
              <w:t xml:space="preserve"> </w:t>
            </w:r>
            <w:r w:rsidRPr="006C6D24">
              <w:rPr>
                <w:sz w:val="24"/>
                <w:lang w:val="ru-RU"/>
              </w:rPr>
              <w:t>лете).</w:t>
            </w:r>
            <w:r w:rsidRPr="006C6D24">
              <w:rPr>
                <w:spacing w:val="-1"/>
                <w:sz w:val="24"/>
                <w:lang w:val="ru-RU"/>
              </w:rPr>
              <w:t xml:space="preserve"> </w:t>
            </w:r>
            <w:r w:rsidRPr="006C6D24">
              <w:rPr>
                <w:sz w:val="24"/>
                <w:lang w:val="ru-RU"/>
              </w:rPr>
              <w:t>Иллюстрация</w:t>
            </w:r>
          </w:p>
          <w:p w:rsidR="006C6D24" w:rsidRPr="006C6D24" w:rsidRDefault="006C6D24">
            <w:pPr>
              <w:ind w:right="481"/>
              <w:rPr>
                <w:sz w:val="24"/>
                <w:lang w:val="ru-RU"/>
              </w:rPr>
            </w:pPr>
            <w:r w:rsidRPr="006C6D24">
              <w:rPr>
                <w:sz w:val="24"/>
                <w:lang w:val="ru-RU"/>
              </w:rPr>
              <w:t>к произведению как отражение</w:t>
            </w:r>
            <w:r w:rsidRPr="006C6D24">
              <w:rPr>
                <w:spacing w:val="-57"/>
                <w:sz w:val="24"/>
                <w:lang w:val="ru-RU"/>
              </w:rPr>
              <w:t xml:space="preserve"> </w:t>
            </w:r>
            <w:r w:rsidRPr="006C6D24">
              <w:rPr>
                <w:sz w:val="24"/>
                <w:lang w:val="ru-RU"/>
              </w:rPr>
              <w:t>эмоционального отклика на</w:t>
            </w:r>
            <w:r w:rsidRPr="006C6D24">
              <w:rPr>
                <w:spacing w:val="1"/>
                <w:sz w:val="24"/>
                <w:lang w:val="ru-RU"/>
              </w:rPr>
              <w:t xml:space="preserve"> </w:t>
            </w:r>
            <w:r w:rsidRPr="006C6D24">
              <w:rPr>
                <w:sz w:val="24"/>
                <w:lang w:val="ru-RU"/>
              </w:rPr>
              <w:t>произведение.</w:t>
            </w:r>
            <w:r w:rsidRPr="006C6D24">
              <w:rPr>
                <w:spacing w:val="-4"/>
                <w:sz w:val="24"/>
                <w:lang w:val="ru-RU"/>
              </w:rPr>
              <w:t xml:space="preserve"> </w:t>
            </w:r>
            <w:r w:rsidRPr="006C6D24">
              <w:rPr>
                <w:sz w:val="24"/>
                <w:lang w:val="ru-RU"/>
              </w:rPr>
              <w:t>Отражение</w:t>
            </w:r>
            <w:r w:rsidRPr="006C6D24">
              <w:rPr>
                <w:spacing w:val="-4"/>
                <w:sz w:val="24"/>
                <w:lang w:val="ru-RU"/>
              </w:rPr>
              <w:t xml:space="preserve"> </w:t>
            </w:r>
            <w:r w:rsidRPr="006C6D24">
              <w:rPr>
                <w:sz w:val="24"/>
                <w:lang w:val="ru-RU"/>
              </w:rPr>
              <w:t>тем</w:t>
            </w:r>
          </w:p>
          <w:p w:rsidR="006C6D24" w:rsidRPr="006C6D24" w:rsidRDefault="006C6D24">
            <w:pPr>
              <w:ind w:right="236"/>
              <w:rPr>
                <w:sz w:val="24"/>
                <w:lang w:val="ru-RU"/>
              </w:rPr>
            </w:pPr>
            <w:r w:rsidRPr="006C6D24">
              <w:rPr>
                <w:sz w:val="24"/>
                <w:lang w:val="ru-RU"/>
              </w:rPr>
              <w:t>«Весенняя природа», «Летняя</w:t>
            </w:r>
            <w:r w:rsidRPr="006C6D24">
              <w:rPr>
                <w:spacing w:val="1"/>
                <w:sz w:val="24"/>
                <w:lang w:val="ru-RU"/>
              </w:rPr>
              <w:t xml:space="preserve"> </w:t>
            </w:r>
            <w:r w:rsidRPr="006C6D24">
              <w:rPr>
                <w:sz w:val="24"/>
                <w:lang w:val="ru-RU"/>
              </w:rPr>
              <w:t>природа» в картинах художников</w:t>
            </w:r>
            <w:r w:rsidRPr="006C6D24">
              <w:rPr>
                <w:spacing w:val="-57"/>
                <w:sz w:val="24"/>
                <w:lang w:val="ru-RU"/>
              </w:rPr>
              <w:t xml:space="preserve"> </w:t>
            </w:r>
            <w:r w:rsidRPr="006C6D24">
              <w:rPr>
                <w:sz w:val="24"/>
                <w:lang w:val="ru-RU"/>
              </w:rPr>
              <w:t>(пейзаж): И. И. Левитана, В. Д.</w:t>
            </w:r>
            <w:r w:rsidRPr="006C6D24">
              <w:rPr>
                <w:spacing w:val="1"/>
                <w:sz w:val="24"/>
                <w:lang w:val="ru-RU"/>
              </w:rPr>
              <w:t xml:space="preserve"> </w:t>
            </w:r>
            <w:r w:rsidRPr="006C6D24">
              <w:rPr>
                <w:sz w:val="24"/>
                <w:lang w:val="ru-RU"/>
              </w:rPr>
              <w:t>Поленова,</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И. Куинджи,</w:t>
            </w:r>
          </w:p>
          <w:p w:rsidR="006C6D24" w:rsidRPr="006C6D24" w:rsidRDefault="006C6D24">
            <w:pPr>
              <w:ind w:right="420"/>
              <w:rPr>
                <w:sz w:val="24"/>
                <w:lang w:val="ru-RU"/>
              </w:rPr>
            </w:pPr>
            <w:r w:rsidRPr="006C6D24">
              <w:rPr>
                <w:sz w:val="24"/>
                <w:lang w:val="ru-RU"/>
              </w:rPr>
              <w:t>И. И. Шишкина и музыкальных</w:t>
            </w:r>
            <w:r w:rsidRPr="006C6D24">
              <w:rPr>
                <w:spacing w:val="-57"/>
                <w:sz w:val="24"/>
                <w:lang w:val="ru-RU"/>
              </w:rPr>
              <w:t xml:space="preserve"> </w:t>
            </w:r>
            <w:r w:rsidRPr="006C6D24">
              <w:rPr>
                <w:sz w:val="24"/>
                <w:lang w:val="ru-RU"/>
              </w:rPr>
              <w:t>произведениях</w:t>
            </w:r>
            <w:r w:rsidRPr="006C6D24">
              <w:rPr>
                <w:spacing w:val="-1"/>
                <w:sz w:val="24"/>
                <w:lang w:val="ru-RU"/>
              </w:rPr>
              <w:t xml:space="preserve"> </w:t>
            </w:r>
            <w:r w:rsidRPr="006C6D24">
              <w:rPr>
                <w:sz w:val="24"/>
                <w:lang w:val="ru-RU"/>
              </w:rPr>
              <w:t>композиторов</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3"/>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ind w:right="122"/>
              <w:jc w:val="both"/>
              <w:rPr>
                <w:sz w:val="24"/>
                <w:lang w:val="ru-RU"/>
              </w:rPr>
            </w:pPr>
            <w:r w:rsidRPr="006C6D24">
              <w:rPr>
                <w:sz w:val="24"/>
                <w:lang w:val="ru-RU"/>
              </w:rPr>
              <w:t>Слушание стихотворных произведений: А. С.</w:t>
            </w:r>
            <w:r w:rsidRPr="006C6D24">
              <w:rPr>
                <w:spacing w:val="1"/>
                <w:sz w:val="24"/>
                <w:lang w:val="ru-RU"/>
              </w:rPr>
              <w:t xml:space="preserve"> </w:t>
            </w:r>
            <w:r w:rsidRPr="006C6D24">
              <w:rPr>
                <w:sz w:val="24"/>
                <w:lang w:val="ru-RU"/>
              </w:rPr>
              <w:t>Пушкин «Гонимы вешними лучами…», В. А.</w:t>
            </w:r>
            <w:r w:rsidRPr="006C6D24">
              <w:rPr>
                <w:spacing w:val="1"/>
                <w:sz w:val="24"/>
                <w:lang w:val="ru-RU"/>
              </w:rPr>
              <w:t xml:space="preserve"> </w:t>
            </w:r>
            <w:r w:rsidRPr="006C6D24">
              <w:rPr>
                <w:sz w:val="24"/>
                <w:lang w:val="ru-RU"/>
              </w:rPr>
              <w:t>Жуковский</w:t>
            </w:r>
            <w:r w:rsidRPr="006C6D24">
              <w:rPr>
                <w:spacing w:val="-5"/>
                <w:sz w:val="24"/>
                <w:lang w:val="ru-RU"/>
              </w:rPr>
              <w:t xml:space="preserve"> </w:t>
            </w:r>
            <w:r w:rsidRPr="006C6D24">
              <w:rPr>
                <w:sz w:val="24"/>
                <w:lang w:val="ru-RU"/>
              </w:rPr>
              <w:t>«Жаворонок»,</w:t>
            </w:r>
            <w:r w:rsidRPr="006C6D24">
              <w:rPr>
                <w:spacing w:val="-2"/>
                <w:sz w:val="24"/>
                <w:lang w:val="ru-RU"/>
              </w:rPr>
              <w:t xml:space="preserve"> </w:t>
            </w:r>
            <w:r w:rsidRPr="006C6D24">
              <w:rPr>
                <w:sz w:val="24"/>
                <w:lang w:val="ru-RU"/>
              </w:rPr>
              <w:t>«Приход</w:t>
            </w:r>
            <w:r w:rsidRPr="006C6D24">
              <w:rPr>
                <w:spacing w:val="-4"/>
                <w:sz w:val="24"/>
                <w:lang w:val="ru-RU"/>
              </w:rPr>
              <w:t xml:space="preserve"> </w:t>
            </w:r>
            <w:r w:rsidRPr="006C6D24">
              <w:rPr>
                <w:sz w:val="24"/>
                <w:lang w:val="ru-RU"/>
              </w:rPr>
              <w:t>весны»,</w:t>
            </w:r>
            <w:r w:rsidRPr="006C6D24">
              <w:rPr>
                <w:spacing w:val="-4"/>
                <w:sz w:val="24"/>
                <w:lang w:val="ru-RU"/>
              </w:rPr>
              <w:t xml:space="preserve"> </w:t>
            </w:r>
            <w:r w:rsidRPr="006C6D24">
              <w:rPr>
                <w:sz w:val="24"/>
                <w:lang w:val="ru-RU"/>
              </w:rPr>
              <w:t>А.</w:t>
            </w:r>
          </w:p>
          <w:p w:rsidR="006C6D24" w:rsidRPr="006C6D24" w:rsidRDefault="006C6D24">
            <w:pPr>
              <w:ind w:right="329"/>
              <w:rPr>
                <w:sz w:val="24"/>
                <w:lang w:val="ru-RU"/>
              </w:rPr>
            </w:pPr>
            <w:r w:rsidRPr="006C6D24">
              <w:rPr>
                <w:sz w:val="24"/>
                <w:lang w:val="ru-RU"/>
              </w:rPr>
              <w:t>Н. Плещеев «Весна», Ф. И. Тютчев «Зима</w:t>
            </w:r>
            <w:r w:rsidRPr="006C6D24">
              <w:rPr>
                <w:spacing w:val="1"/>
                <w:sz w:val="24"/>
                <w:lang w:val="ru-RU"/>
              </w:rPr>
              <w:t xml:space="preserve"> </w:t>
            </w:r>
            <w:r w:rsidRPr="006C6D24">
              <w:rPr>
                <w:sz w:val="24"/>
                <w:lang w:val="ru-RU"/>
              </w:rPr>
              <w:t>недаром</w:t>
            </w:r>
            <w:r w:rsidRPr="006C6D24">
              <w:rPr>
                <w:spacing w:val="-2"/>
                <w:sz w:val="24"/>
                <w:lang w:val="ru-RU"/>
              </w:rPr>
              <w:t xml:space="preserve"> </w:t>
            </w:r>
            <w:r w:rsidRPr="006C6D24">
              <w:rPr>
                <w:sz w:val="24"/>
                <w:lang w:val="ru-RU"/>
              </w:rPr>
              <w:t>злится…»,</w:t>
            </w:r>
            <w:r w:rsidRPr="006C6D24">
              <w:rPr>
                <w:spacing w:val="-1"/>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Фет</w:t>
            </w:r>
            <w:r w:rsidRPr="006C6D24">
              <w:rPr>
                <w:spacing w:val="-1"/>
                <w:sz w:val="24"/>
                <w:lang w:val="ru-RU"/>
              </w:rPr>
              <w:t xml:space="preserve"> </w:t>
            </w:r>
            <w:r w:rsidRPr="006C6D24">
              <w:rPr>
                <w:sz w:val="24"/>
                <w:lang w:val="ru-RU"/>
              </w:rPr>
              <w:t>«Уж</w:t>
            </w:r>
            <w:r w:rsidRPr="006C6D24">
              <w:rPr>
                <w:spacing w:val="-1"/>
                <w:sz w:val="24"/>
                <w:lang w:val="ru-RU"/>
              </w:rPr>
              <w:t xml:space="preserve"> </w:t>
            </w:r>
            <w:r w:rsidRPr="006C6D24">
              <w:rPr>
                <w:sz w:val="24"/>
                <w:lang w:val="ru-RU"/>
              </w:rPr>
              <w:t>верба</w:t>
            </w:r>
            <w:r w:rsidRPr="006C6D24">
              <w:rPr>
                <w:spacing w:val="-2"/>
                <w:sz w:val="24"/>
                <w:lang w:val="ru-RU"/>
              </w:rPr>
              <w:t xml:space="preserve"> </w:t>
            </w:r>
            <w:r w:rsidRPr="006C6D24">
              <w:rPr>
                <w:sz w:val="24"/>
                <w:lang w:val="ru-RU"/>
              </w:rPr>
              <w:t>вся</w:t>
            </w:r>
            <w:r w:rsidRPr="006C6D24">
              <w:rPr>
                <w:spacing w:val="-57"/>
                <w:sz w:val="24"/>
                <w:lang w:val="ru-RU"/>
              </w:rPr>
              <w:t xml:space="preserve"> </w:t>
            </w:r>
            <w:r w:rsidRPr="006C6D24">
              <w:rPr>
                <w:sz w:val="24"/>
                <w:lang w:val="ru-RU"/>
              </w:rPr>
              <w:t>пушистая…», С. Я. Маршак «Весенняя</w:t>
            </w:r>
            <w:r w:rsidRPr="006C6D24">
              <w:rPr>
                <w:spacing w:val="1"/>
                <w:sz w:val="24"/>
                <w:lang w:val="ru-RU"/>
              </w:rPr>
              <w:t xml:space="preserve"> </w:t>
            </w:r>
            <w:r w:rsidRPr="006C6D24">
              <w:rPr>
                <w:sz w:val="24"/>
                <w:lang w:val="ru-RU"/>
              </w:rPr>
              <w:t>песенка»,</w:t>
            </w:r>
            <w:r w:rsidRPr="006C6D24">
              <w:rPr>
                <w:spacing w:val="-1"/>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Барто «Апрель»</w:t>
            </w:r>
          </w:p>
          <w:p w:rsidR="006C6D24" w:rsidRPr="006C6D24" w:rsidRDefault="006C6D24">
            <w:pPr>
              <w:ind w:right="428"/>
              <w:rPr>
                <w:sz w:val="24"/>
                <w:lang w:val="ru-RU"/>
              </w:rPr>
            </w:pPr>
            <w:r w:rsidRPr="006C6D24">
              <w:rPr>
                <w:sz w:val="24"/>
                <w:lang w:val="ru-RU"/>
              </w:rPr>
              <w:t>(по</w:t>
            </w:r>
            <w:r w:rsidRPr="006C6D24">
              <w:rPr>
                <w:spacing w:val="-4"/>
                <w:sz w:val="24"/>
                <w:lang w:val="ru-RU"/>
              </w:rPr>
              <w:t xml:space="preserve"> </w:t>
            </w:r>
            <w:r w:rsidRPr="006C6D24">
              <w:rPr>
                <w:sz w:val="24"/>
                <w:lang w:val="ru-RU"/>
              </w:rPr>
              <w:t>выбору</w:t>
            </w:r>
            <w:r w:rsidRPr="006C6D24">
              <w:rPr>
                <w:spacing w:val="-4"/>
                <w:sz w:val="24"/>
                <w:lang w:val="ru-RU"/>
              </w:rPr>
              <w:t xml:space="preserve"> </w:t>
            </w:r>
            <w:r w:rsidRPr="006C6D24">
              <w:rPr>
                <w:sz w:val="24"/>
                <w:lang w:val="ru-RU"/>
              </w:rPr>
              <w:t>2—3</w:t>
            </w:r>
            <w:r w:rsidRPr="006C6D24">
              <w:rPr>
                <w:spacing w:val="-4"/>
                <w:sz w:val="24"/>
                <w:lang w:val="ru-RU"/>
              </w:rPr>
              <w:t xml:space="preserve"> </w:t>
            </w:r>
            <w:r w:rsidRPr="006C6D24">
              <w:rPr>
                <w:sz w:val="24"/>
                <w:lang w:val="ru-RU"/>
              </w:rPr>
              <w:t>произведения),</w:t>
            </w:r>
            <w:r w:rsidRPr="006C6D24">
              <w:rPr>
                <w:spacing w:val="-4"/>
                <w:sz w:val="24"/>
                <w:lang w:val="ru-RU"/>
              </w:rPr>
              <w:t xml:space="preserve"> </w:t>
            </w:r>
            <w:r w:rsidRPr="006C6D24">
              <w:rPr>
                <w:sz w:val="24"/>
                <w:lang w:val="ru-RU"/>
              </w:rPr>
              <w:t>выражение</w:t>
            </w:r>
            <w:r w:rsidRPr="006C6D24">
              <w:rPr>
                <w:spacing w:val="-57"/>
                <w:sz w:val="24"/>
                <w:lang w:val="ru-RU"/>
              </w:rPr>
              <w:t xml:space="preserve"> </w:t>
            </w:r>
            <w:r w:rsidRPr="006C6D24">
              <w:rPr>
                <w:sz w:val="24"/>
                <w:lang w:val="ru-RU"/>
              </w:rPr>
              <w:t>своего</w:t>
            </w:r>
            <w:r w:rsidRPr="006C6D24">
              <w:rPr>
                <w:spacing w:val="-3"/>
                <w:sz w:val="24"/>
                <w:lang w:val="ru-RU"/>
              </w:rPr>
              <w:t xml:space="preserve"> </w:t>
            </w:r>
            <w:r w:rsidRPr="006C6D24">
              <w:rPr>
                <w:sz w:val="24"/>
                <w:lang w:val="ru-RU"/>
              </w:rPr>
              <w:t>отношения к</w:t>
            </w:r>
            <w:r w:rsidRPr="006C6D24">
              <w:rPr>
                <w:spacing w:val="-1"/>
                <w:sz w:val="24"/>
                <w:lang w:val="ru-RU"/>
              </w:rPr>
              <w:t xml:space="preserve"> </w:t>
            </w:r>
            <w:r w:rsidRPr="006C6D24">
              <w:rPr>
                <w:sz w:val="24"/>
                <w:lang w:val="ru-RU"/>
              </w:rPr>
              <w:t>пейзажной</w:t>
            </w:r>
            <w:r w:rsidRPr="006C6D24">
              <w:rPr>
                <w:spacing w:val="-3"/>
                <w:sz w:val="24"/>
                <w:lang w:val="ru-RU"/>
              </w:rPr>
              <w:t xml:space="preserve"> </w:t>
            </w:r>
            <w:r w:rsidRPr="006C6D24">
              <w:rPr>
                <w:sz w:val="24"/>
                <w:lang w:val="ru-RU"/>
              </w:rPr>
              <w:t>лирике.</w:t>
            </w:r>
          </w:p>
          <w:p w:rsidR="006C6D24" w:rsidRPr="006C6D24" w:rsidRDefault="006C6D24">
            <w:pPr>
              <w:ind w:right="274"/>
              <w:rPr>
                <w:sz w:val="24"/>
                <w:lang w:val="ru-RU"/>
              </w:rPr>
            </w:pPr>
            <w:r w:rsidRPr="006C6D24">
              <w:rPr>
                <w:sz w:val="24"/>
                <w:lang w:val="ru-RU"/>
              </w:rPr>
              <w:t>Обсуждение прослушанного произведения:</w:t>
            </w:r>
            <w:r w:rsidRPr="006C6D24">
              <w:rPr>
                <w:spacing w:val="1"/>
                <w:sz w:val="24"/>
                <w:lang w:val="ru-RU"/>
              </w:rPr>
              <w:t xml:space="preserve"> </w:t>
            </w:r>
            <w:r w:rsidRPr="006C6D24">
              <w:rPr>
                <w:sz w:val="24"/>
                <w:lang w:val="ru-RU"/>
              </w:rPr>
              <w:t>ответ</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вопрос</w:t>
            </w:r>
            <w:r w:rsidRPr="006C6D24">
              <w:rPr>
                <w:spacing w:val="-2"/>
                <w:sz w:val="24"/>
                <w:lang w:val="ru-RU"/>
              </w:rPr>
              <w:t xml:space="preserve"> </w:t>
            </w:r>
            <w:r w:rsidRPr="006C6D24">
              <w:rPr>
                <w:sz w:val="24"/>
                <w:lang w:val="ru-RU"/>
              </w:rPr>
              <w:t>«Какое</w:t>
            </w:r>
            <w:r w:rsidRPr="006C6D24">
              <w:rPr>
                <w:spacing w:val="-3"/>
                <w:sz w:val="24"/>
                <w:lang w:val="ru-RU"/>
              </w:rPr>
              <w:t xml:space="preserve"> </w:t>
            </w:r>
            <w:r w:rsidRPr="006C6D24">
              <w:rPr>
                <w:sz w:val="24"/>
                <w:lang w:val="ru-RU"/>
              </w:rPr>
              <w:t>настроение</w:t>
            </w:r>
            <w:r w:rsidRPr="006C6D24">
              <w:rPr>
                <w:spacing w:val="-3"/>
                <w:sz w:val="24"/>
                <w:lang w:val="ru-RU"/>
              </w:rPr>
              <w:t xml:space="preserve"> </w:t>
            </w:r>
            <w:r w:rsidRPr="006C6D24">
              <w:rPr>
                <w:sz w:val="24"/>
                <w:lang w:val="ru-RU"/>
              </w:rPr>
              <w:t>вызывает</w:t>
            </w:r>
            <w:r w:rsidRPr="006C6D24">
              <w:rPr>
                <w:spacing w:val="-57"/>
                <w:sz w:val="24"/>
                <w:lang w:val="ru-RU"/>
              </w:rPr>
              <w:t xml:space="preserve"> </w:t>
            </w:r>
            <w:r w:rsidRPr="006C6D24">
              <w:rPr>
                <w:sz w:val="24"/>
                <w:lang w:val="ru-RU"/>
              </w:rPr>
              <w:t>произведение? Почему? Каковы звуки</w:t>
            </w:r>
            <w:r w:rsidRPr="006C6D24">
              <w:rPr>
                <w:spacing w:val="1"/>
                <w:sz w:val="24"/>
                <w:lang w:val="ru-RU"/>
              </w:rPr>
              <w:t xml:space="preserve"> </w:t>
            </w:r>
            <w:r w:rsidRPr="006C6D24">
              <w:rPr>
                <w:sz w:val="24"/>
                <w:lang w:val="ru-RU"/>
              </w:rPr>
              <w:t>весеннего</w:t>
            </w:r>
            <w:r w:rsidRPr="006C6D24">
              <w:rPr>
                <w:spacing w:val="-2"/>
                <w:sz w:val="24"/>
                <w:lang w:val="ru-RU"/>
              </w:rPr>
              <w:t xml:space="preserve"> </w:t>
            </w:r>
            <w:r w:rsidRPr="006C6D24">
              <w:rPr>
                <w:sz w:val="24"/>
                <w:lang w:val="ru-RU"/>
              </w:rPr>
              <w:t>леса?».</w:t>
            </w:r>
          </w:p>
          <w:p w:rsidR="006C6D24" w:rsidRPr="006C6D24" w:rsidRDefault="006C6D24">
            <w:pPr>
              <w:ind w:right="116"/>
              <w:rPr>
                <w:sz w:val="24"/>
                <w:lang w:val="ru-RU"/>
              </w:rPr>
            </w:pPr>
            <w:r w:rsidRPr="006C6D24">
              <w:rPr>
                <w:sz w:val="24"/>
                <w:lang w:val="ru-RU"/>
              </w:rPr>
              <w:t>Работа с текстом произведения: различение</w:t>
            </w:r>
            <w:r w:rsidRPr="006C6D24">
              <w:rPr>
                <w:spacing w:val="1"/>
                <w:sz w:val="24"/>
                <w:lang w:val="ru-RU"/>
              </w:rPr>
              <w:t xml:space="preserve"> </w:t>
            </w:r>
            <w:r w:rsidRPr="006C6D24">
              <w:rPr>
                <w:sz w:val="24"/>
                <w:lang w:val="ru-RU"/>
              </w:rPr>
              <w:t>прозаического и стихотворного произведений,</w:t>
            </w:r>
            <w:r w:rsidRPr="006C6D24">
              <w:rPr>
                <w:spacing w:val="-57"/>
                <w:sz w:val="24"/>
                <w:lang w:val="ru-RU"/>
              </w:rPr>
              <w:t xml:space="preserve"> </w:t>
            </w:r>
            <w:r w:rsidRPr="006C6D24">
              <w:rPr>
                <w:sz w:val="24"/>
                <w:lang w:val="ru-RU"/>
              </w:rPr>
              <w:t>упражнение в нахождении сравнений и</w:t>
            </w:r>
            <w:r w:rsidRPr="006C6D24">
              <w:rPr>
                <w:spacing w:val="1"/>
                <w:sz w:val="24"/>
                <w:lang w:val="ru-RU"/>
              </w:rPr>
              <w:t xml:space="preserve"> </w:t>
            </w:r>
            <w:r w:rsidRPr="006C6D24">
              <w:rPr>
                <w:sz w:val="24"/>
                <w:lang w:val="ru-RU"/>
              </w:rPr>
              <w:t>эпитетов, выделение в тексте слов,</w:t>
            </w:r>
            <w:r w:rsidRPr="006C6D24">
              <w:rPr>
                <w:spacing w:val="1"/>
                <w:sz w:val="24"/>
                <w:lang w:val="ru-RU"/>
              </w:rPr>
              <w:t xml:space="preserve"> </w:t>
            </w:r>
            <w:r w:rsidRPr="006C6D24">
              <w:rPr>
                <w:sz w:val="24"/>
                <w:lang w:val="ru-RU"/>
              </w:rPr>
              <w:t>использованных в прямом и переносном</w:t>
            </w:r>
            <w:r w:rsidRPr="006C6D24">
              <w:rPr>
                <w:spacing w:val="1"/>
                <w:sz w:val="24"/>
                <w:lang w:val="ru-RU"/>
              </w:rPr>
              <w:t xml:space="preserve"> </w:t>
            </w:r>
            <w:r w:rsidRPr="006C6D24">
              <w:rPr>
                <w:sz w:val="24"/>
                <w:lang w:val="ru-RU"/>
              </w:rPr>
              <w:t>значении, наблюдение за рифмой и ритмом</w:t>
            </w:r>
            <w:r w:rsidRPr="006C6D24">
              <w:rPr>
                <w:spacing w:val="1"/>
                <w:sz w:val="24"/>
                <w:lang w:val="ru-RU"/>
              </w:rPr>
              <w:t xml:space="preserve"> </w:t>
            </w:r>
            <w:r w:rsidRPr="006C6D24">
              <w:rPr>
                <w:sz w:val="24"/>
                <w:lang w:val="ru-RU"/>
              </w:rPr>
              <w:t>стихотворения, нахождение образных слов и</w:t>
            </w:r>
            <w:r w:rsidRPr="006C6D24">
              <w:rPr>
                <w:spacing w:val="1"/>
                <w:sz w:val="24"/>
                <w:lang w:val="ru-RU"/>
              </w:rPr>
              <w:t xml:space="preserve"> </w:t>
            </w:r>
            <w:r w:rsidRPr="006C6D24">
              <w:rPr>
                <w:sz w:val="24"/>
                <w:lang w:val="ru-RU"/>
              </w:rPr>
              <w:t>выражений,</w:t>
            </w:r>
            <w:r w:rsidRPr="006C6D24">
              <w:rPr>
                <w:spacing w:val="-1"/>
                <w:sz w:val="24"/>
                <w:lang w:val="ru-RU"/>
              </w:rPr>
              <w:t xml:space="preserve"> </w:t>
            </w:r>
            <w:r w:rsidRPr="006C6D24">
              <w:rPr>
                <w:sz w:val="24"/>
                <w:lang w:val="ru-RU"/>
              </w:rPr>
              <w:t>работа</w:t>
            </w:r>
            <w:r w:rsidRPr="006C6D24">
              <w:rPr>
                <w:spacing w:val="-1"/>
                <w:sz w:val="24"/>
                <w:lang w:val="ru-RU"/>
              </w:rPr>
              <w:t xml:space="preserve"> </w:t>
            </w:r>
            <w:r w:rsidRPr="006C6D24">
              <w:rPr>
                <w:sz w:val="24"/>
                <w:lang w:val="ru-RU"/>
              </w:rPr>
              <w:t>со</w:t>
            </w:r>
            <w:r w:rsidRPr="006C6D24">
              <w:rPr>
                <w:spacing w:val="-1"/>
                <w:sz w:val="24"/>
                <w:lang w:val="ru-RU"/>
              </w:rPr>
              <w:t xml:space="preserve"> </w:t>
            </w:r>
            <w:r w:rsidRPr="006C6D24">
              <w:rPr>
                <w:sz w:val="24"/>
                <w:lang w:val="ru-RU"/>
              </w:rPr>
              <w:t>словарём.</w:t>
            </w:r>
          </w:p>
          <w:p w:rsidR="006C6D24" w:rsidRPr="006C6D24" w:rsidRDefault="006C6D24">
            <w:pPr>
              <w:spacing w:before="1"/>
              <w:ind w:right="689"/>
              <w:rPr>
                <w:sz w:val="24"/>
                <w:lang w:val="ru-RU"/>
              </w:rPr>
            </w:pPr>
            <w:r w:rsidRPr="006C6D24">
              <w:rPr>
                <w:sz w:val="24"/>
                <w:lang w:val="ru-RU"/>
              </w:rPr>
              <w:t>Выразительное чтение с интонационным</w:t>
            </w:r>
            <w:r w:rsidRPr="006C6D24">
              <w:rPr>
                <w:spacing w:val="-57"/>
                <w:sz w:val="24"/>
                <w:lang w:val="ru-RU"/>
              </w:rPr>
              <w:t xml:space="preserve"> </w:t>
            </w:r>
            <w:r w:rsidRPr="006C6D24">
              <w:rPr>
                <w:sz w:val="24"/>
                <w:lang w:val="ru-RU"/>
              </w:rPr>
              <w:t>выделением</w:t>
            </w:r>
            <w:r w:rsidRPr="006C6D24">
              <w:rPr>
                <w:spacing w:val="-2"/>
                <w:sz w:val="24"/>
                <w:lang w:val="ru-RU"/>
              </w:rPr>
              <w:t xml:space="preserve"> </w:t>
            </w:r>
            <w:r w:rsidRPr="006C6D24">
              <w:rPr>
                <w:sz w:val="24"/>
                <w:lang w:val="ru-RU"/>
              </w:rPr>
              <w:t>знаков препинания,</w:t>
            </w:r>
            <w:r w:rsidRPr="006C6D24">
              <w:rPr>
                <w:spacing w:val="-1"/>
                <w:sz w:val="24"/>
                <w:lang w:val="ru-RU"/>
              </w:rPr>
              <w:t xml:space="preserve"> </w:t>
            </w:r>
            <w:r w:rsidRPr="006C6D24">
              <w:rPr>
                <w:sz w:val="24"/>
                <w:lang w:val="ru-RU"/>
              </w:rPr>
              <w:t>с</w:t>
            </w:r>
          </w:p>
          <w:p w:rsidR="006C6D24" w:rsidRPr="006C6D24" w:rsidRDefault="006C6D24">
            <w:pPr>
              <w:ind w:right="1696"/>
              <w:rPr>
                <w:sz w:val="24"/>
                <w:lang w:val="ru-RU"/>
              </w:rPr>
            </w:pPr>
            <w:r w:rsidRPr="006C6D24">
              <w:rPr>
                <w:sz w:val="24"/>
                <w:lang w:val="ru-RU"/>
              </w:rPr>
              <w:t>соблюдением</w:t>
            </w:r>
            <w:r w:rsidRPr="006C6D24">
              <w:rPr>
                <w:spacing w:val="-5"/>
                <w:sz w:val="24"/>
                <w:lang w:val="ru-RU"/>
              </w:rPr>
              <w:t xml:space="preserve"> </w:t>
            </w:r>
            <w:r w:rsidRPr="006C6D24">
              <w:rPr>
                <w:sz w:val="24"/>
                <w:lang w:val="ru-RU"/>
              </w:rPr>
              <w:t>орфоэпических</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пунктуационных норм.</w:t>
            </w:r>
          </w:p>
          <w:p w:rsidR="006C6D24" w:rsidRPr="006C6D24" w:rsidRDefault="006C6D24">
            <w:pPr>
              <w:spacing w:line="270" w:lineRule="atLeast"/>
              <w:ind w:right="101"/>
              <w:rPr>
                <w:sz w:val="24"/>
                <w:lang w:val="ru-RU"/>
              </w:rPr>
            </w:pPr>
            <w:r w:rsidRPr="006C6D24">
              <w:rPr>
                <w:sz w:val="24"/>
                <w:lang w:val="ru-RU"/>
              </w:rPr>
              <w:t>Чтение</w:t>
            </w:r>
            <w:r w:rsidRPr="006C6D24">
              <w:rPr>
                <w:spacing w:val="-4"/>
                <w:sz w:val="24"/>
                <w:lang w:val="ru-RU"/>
              </w:rPr>
              <w:t xml:space="preserve"> </w:t>
            </w:r>
            <w:r w:rsidRPr="006C6D24">
              <w:rPr>
                <w:sz w:val="24"/>
                <w:lang w:val="ru-RU"/>
              </w:rPr>
              <w:t>молча</w:t>
            </w:r>
            <w:r w:rsidRPr="006C6D24">
              <w:rPr>
                <w:spacing w:val="-4"/>
                <w:sz w:val="24"/>
                <w:lang w:val="ru-RU"/>
              </w:rPr>
              <w:t xml:space="preserve"> </w:t>
            </w:r>
            <w:r w:rsidRPr="006C6D24">
              <w:rPr>
                <w:sz w:val="24"/>
                <w:lang w:val="ru-RU"/>
              </w:rPr>
              <w:t>(про</w:t>
            </w:r>
            <w:r w:rsidRPr="006C6D24">
              <w:rPr>
                <w:spacing w:val="-2"/>
                <w:sz w:val="24"/>
                <w:lang w:val="ru-RU"/>
              </w:rPr>
              <w:t xml:space="preserve"> </w:t>
            </w:r>
            <w:r w:rsidRPr="006C6D24">
              <w:rPr>
                <w:sz w:val="24"/>
                <w:lang w:val="ru-RU"/>
              </w:rPr>
              <w:t>себя)</w:t>
            </w:r>
            <w:r w:rsidRPr="006C6D24">
              <w:rPr>
                <w:spacing w:val="-2"/>
                <w:sz w:val="24"/>
                <w:lang w:val="ru-RU"/>
              </w:rPr>
              <w:t xml:space="preserve"> </w:t>
            </w:r>
            <w:r w:rsidRPr="006C6D24">
              <w:rPr>
                <w:sz w:val="24"/>
                <w:lang w:val="ru-RU"/>
              </w:rPr>
              <w:t>небольших</w:t>
            </w:r>
            <w:r w:rsidRPr="006C6D24">
              <w:rPr>
                <w:spacing w:val="-2"/>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объёму</w:t>
            </w:r>
            <w:r w:rsidRPr="006C6D24">
              <w:rPr>
                <w:spacing w:val="-57"/>
                <w:sz w:val="24"/>
                <w:lang w:val="ru-RU"/>
              </w:rPr>
              <w:t xml:space="preserve"> </w:t>
            </w:r>
            <w:r w:rsidRPr="006C6D24">
              <w:rPr>
                <w:sz w:val="24"/>
                <w:lang w:val="ru-RU"/>
              </w:rPr>
              <w:t>прозаических произведений</w:t>
            </w:r>
            <w:r w:rsidRPr="006C6D24">
              <w:rPr>
                <w:spacing w:val="-1"/>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весне,</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6348"/>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93"/>
              <w:rPr>
                <w:sz w:val="24"/>
                <w:lang w:val="ru-RU"/>
              </w:rPr>
            </w:pPr>
            <w:r w:rsidRPr="006C6D24">
              <w:rPr>
                <w:sz w:val="24"/>
                <w:lang w:val="ru-RU"/>
              </w:rPr>
              <w:t>доступных для восприятия младшими</w:t>
            </w:r>
            <w:r w:rsidRPr="006C6D24">
              <w:rPr>
                <w:spacing w:val="-57"/>
                <w:sz w:val="24"/>
                <w:lang w:val="ru-RU"/>
              </w:rPr>
              <w:t xml:space="preserve"> </w:t>
            </w:r>
            <w:r w:rsidRPr="006C6D24">
              <w:rPr>
                <w:sz w:val="24"/>
                <w:lang w:val="ru-RU"/>
              </w:rPr>
              <w:t>школьниками.</w:t>
            </w:r>
            <w:r w:rsidRPr="006C6D24">
              <w:rPr>
                <w:spacing w:val="-4"/>
                <w:sz w:val="24"/>
                <w:lang w:val="ru-RU"/>
              </w:rPr>
              <w:t xml:space="preserve"> </w:t>
            </w:r>
            <w:r w:rsidRPr="006C6D24">
              <w:rPr>
                <w:sz w:val="24"/>
                <w:lang w:val="ru-RU"/>
              </w:rPr>
              <w:t>Например,</w:t>
            </w:r>
            <w:r w:rsidRPr="006C6D24">
              <w:rPr>
                <w:spacing w:val="-3"/>
                <w:sz w:val="24"/>
                <w:lang w:val="ru-RU"/>
              </w:rPr>
              <w:t xml:space="preserve"> </w:t>
            </w:r>
            <w:r w:rsidRPr="006C6D24">
              <w:rPr>
                <w:sz w:val="24"/>
                <w:lang w:val="ru-RU"/>
              </w:rPr>
              <w:t>А.</w:t>
            </w:r>
            <w:r w:rsidRPr="006C6D24">
              <w:rPr>
                <w:spacing w:val="-4"/>
                <w:sz w:val="24"/>
                <w:lang w:val="ru-RU"/>
              </w:rPr>
              <w:t xml:space="preserve"> </w:t>
            </w:r>
            <w:r w:rsidRPr="006C6D24">
              <w:rPr>
                <w:sz w:val="24"/>
                <w:lang w:val="ru-RU"/>
              </w:rPr>
              <w:t>П.</w:t>
            </w:r>
            <w:r w:rsidRPr="006C6D24">
              <w:rPr>
                <w:spacing w:val="-3"/>
                <w:sz w:val="24"/>
                <w:lang w:val="ru-RU"/>
              </w:rPr>
              <w:t xml:space="preserve"> </w:t>
            </w:r>
            <w:r w:rsidRPr="006C6D24">
              <w:rPr>
                <w:sz w:val="24"/>
                <w:lang w:val="ru-RU"/>
              </w:rPr>
              <w:t>Чехов</w:t>
            </w:r>
          </w:p>
          <w:p w:rsidR="006C6D24" w:rsidRPr="006C6D24" w:rsidRDefault="006C6D24">
            <w:pPr>
              <w:ind w:right="1049"/>
              <w:rPr>
                <w:sz w:val="24"/>
                <w:lang w:val="ru-RU"/>
              </w:rPr>
            </w:pPr>
            <w:r w:rsidRPr="006C6D24">
              <w:rPr>
                <w:sz w:val="24"/>
                <w:lang w:val="ru-RU"/>
              </w:rPr>
              <w:t>«Весной», Г. А. Скребицкий «Четыре</w:t>
            </w:r>
            <w:r w:rsidRPr="006C6D24">
              <w:rPr>
                <w:spacing w:val="-57"/>
                <w:sz w:val="24"/>
                <w:lang w:val="ru-RU"/>
              </w:rPr>
              <w:t xml:space="preserve"> </w:t>
            </w:r>
            <w:r w:rsidRPr="006C6D24">
              <w:rPr>
                <w:sz w:val="24"/>
                <w:lang w:val="ru-RU"/>
              </w:rPr>
              <w:t>художника.</w:t>
            </w:r>
            <w:r w:rsidRPr="006C6D24">
              <w:rPr>
                <w:spacing w:val="-1"/>
                <w:sz w:val="24"/>
                <w:lang w:val="ru-RU"/>
              </w:rPr>
              <w:t xml:space="preserve"> </w:t>
            </w:r>
            <w:r w:rsidRPr="006C6D24">
              <w:rPr>
                <w:sz w:val="24"/>
                <w:lang w:val="ru-RU"/>
              </w:rPr>
              <w:t>Весна», Н.</w:t>
            </w:r>
            <w:r w:rsidRPr="006C6D24">
              <w:rPr>
                <w:spacing w:val="-2"/>
                <w:sz w:val="24"/>
                <w:lang w:val="ru-RU"/>
              </w:rPr>
              <w:t xml:space="preserve"> </w:t>
            </w:r>
            <w:r w:rsidRPr="006C6D24">
              <w:rPr>
                <w:sz w:val="24"/>
                <w:lang w:val="ru-RU"/>
              </w:rPr>
              <w:t>И. Сладков</w:t>
            </w:r>
          </w:p>
          <w:p w:rsidR="006C6D24" w:rsidRPr="006C6D24" w:rsidRDefault="006C6D24">
            <w:pPr>
              <w:rPr>
                <w:sz w:val="24"/>
                <w:lang w:val="ru-RU"/>
              </w:rPr>
            </w:pPr>
            <w:r w:rsidRPr="006C6D24">
              <w:rPr>
                <w:sz w:val="24"/>
                <w:lang w:val="ru-RU"/>
              </w:rPr>
              <w:t>«Апрельские</w:t>
            </w:r>
            <w:r w:rsidRPr="006C6D24">
              <w:rPr>
                <w:spacing w:val="-3"/>
                <w:sz w:val="24"/>
                <w:lang w:val="ru-RU"/>
              </w:rPr>
              <w:t xml:space="preserve"> </w:t>
            </w:r>
            <w:r w:rsidRPr="006C6D24">
              <w:rPr>
                <w:sz w:val="24"/>
                <w:lang w:val="ru-RU"/>
              </w:rPr>
              <w:t>шутки»,</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w:t>
            </w:r>
            <w:r w:rsidRPr="006C6D24">
              <w:rPr>
                <w:spacing w:val="-1"/>
                <w:sz w:val="24"/>
                <w:lang w:val="ru-RU"/>
              </w:rPr>
              <w:t xml:space="preserve"> </w:t>
            </w:r>
            <w:r w:rsidRPr="006C6D24">
              <w:rPr>
                <w:sz w:val="24"/>
                <w:lang w:val="ru-RU"/>
              </w:rPr>
              <w:t>Соколов-Микитов</w:t>
            </w:r>
          </w:p>
          <w:p w:rsidR="006C6D24" w:rsidRPr="006C6D24" w:rsidRDefault="006C6D24">
            <w:pPr>
              <w:ind w:right="111"/>
              <w:rPr>
                <w:sz w:val="24"/>
                <w:lang w:val="ru-RU"/>
              </w:rPr>
            </w:pPr>
            <w:r w:rsidRPr="006C6D24">
              <w:rPr>
                <w:sz w:val="24"/>
                <w:lang w:val="ru-RU"/>
              </w:rPr>
              <w:t>«Весна», контроль восприятия произведения,</w:t>
            </w:r>
            <w:r w:rsidRPr="006C6D24">
              <w:rPr>
                <w:spacing w:val="1"/>
                <w:sz w:val="24"/>
                <w:lang w:val="ru-RU"/>
              </w:rPr>
              <w:t xml:space="preserve"> </w:t>
            </w:r>
            <w:r w:rsidRPr="006C6D24">
              <w:rPr>
                <w:sz w:val="24"/>
                <w:lang w:val="ru-RU"/>
              </w:rPr>
              <w:t>прочитанного молча (про себя): ответы на</w:t>
            </w:r>
            <w:r w:rsidRPr="006C6D24">
              <w:rPr>
                <w:spacing w:val="1"/>
                <w:sz w:val="24"/>
                <w:lang w:val="ru-RU"/>
              </w:rPr>
              <w:t xml:space="preserve"> </w:t>
            </w:r>
            <w:r w:rsidRPr="006C6D24">
              <w:rPr>
                <w:sz w:val="24"/>
                <w:lang w:val="ru-RU"/>
              </w:rPr>
              <w:t>вопросы</w:t>
            </w:r>
            <w:r w:rsidRPr="006C6D24">
              <w:rPr>
                <w:spacing w:val="-3"/>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фактическому</w:t>
            </w:r>
            <w:r w:rsidRPr="006C6D24">
              <w:rPr>
                <w:spacing w:val="-2"/>
                <w:sz w:val="24"/>
                <w:lang w:val="ru-RU"/>
              </w:rPr>
              <w:t xml:space="preserve"> </w:t>
            </w:r>
            <w:r w:rsidRPr="006C6D24">
              <w:rPr>
                <w:sz w:val="24"/>
                <w:lang w:val="ru-RU"/>
              </w:rPr>
              <w:t>содержанию</w:t>
            </w:r>
            <w:r w:rsidRPr="006C6D24">
              <w:rPr>
                <w:spacing w:val="-3"/>
                <w:sz w:val="24"/>
                <w:lang w:val="ru-RU"/>
              </w:rPr>
              <w:t xml:space="preserve"> </w:t>
            </w:r>
            <w:r w:rsidRPr="006C6D24">
              <w:rPr>
                <w:sz w:val="24"/>
                <w:lang w:val="ru-RU"/>
              </w:rPr>
              <w:t>текста.</w:t>
            </w:r>
            <w:r w:rsidRPr="006C6D24">
              <w:rPr>
                <w:spacing w:val="-57"/>
                <w:sz w:val="24"/>
                <w:lang w:val="ru-RU"/>
              </w:rPr>
              <w:t xml:space="preserve"> </w:t>
            </w:r>
            <w:r w:rsidRPr="006C6D24">
              <w:rPr>
                <w:sz w:val="24"/>
                <w:lang w:val="ru-RU"/>
              </w:rPr>
              <w:t>Дифференцированное задание: выборочный</w:t>
            </w:r>
            <w:r w:rsidRPr="006C6D24">
              <w:rPr>
                <w:spacing w:val="1"/>
                <w:sz w:val="24"/>
                <w:lang w:val="ru-RU"/>
              </w:rPr>
              <w:t xml:space="preserve"> </w:t>
            </w:r>
            <w:r w:rsidRPr="006C6D24">
              <w:rPr>
                <w:sz w:val="24"/>
                <w:lang w:val="ru-RU"/>
              </w:rPr>
              <w:t>пересказ</w:t>
            </w:r>
            <w:r w:rsidRPr="006C6D24">
              <w:rPr>
                <w:spacing w:val="-1"/>
                <w:sz w:val="24"/>
                <w:lang w:val="ru-RU"/>
              </w:rPr>
              <w:t xml:space="preserve"> </w:t>
            </w:r>
            <w:r w:rsidRPr="006C6D24">
              <w:rPr>
                <w:sz w:val="24"/>
                <w:lang w:val="ru-RU"/>
              </w:rPr>
              <w:t>(устно) отдельного</w:t>
            </w:r>
            <w:r w:rsidRPr="006C6D24">
              <w:rPr>
                <w:spacing w:val="-1"/>
                <w:sz w:val="24"/>
                <w:lang w:val="ru-RU"/>
              </w:rPr>
              <w:t xml:space="preserve"> </w:t>
            </w:r>
            <w:r w:rsidRPr="006C6D24">
              <w:rPr>
                <w:sz w:val="24"/>
                <w:lang w:val="ru-RU"/>
              </w:rPr>
              <w:t>эпизода.</w:t>
            </w:r>
          </w:p>
          <w:p w:rsidR="006C6D24" w:rsidRPr="006C6D24" w:rsidRDefault="006C6D24">
            <w:pPr>
              <w:ind w:right="391"/>
              <w:rPr>
                <w:sz w:val="24"/>
                <w:lang w:val="ru-RU"/>
              </w:rPr>
            </w:pPr>
            <w:r w:rsidRPr="006C6D24">
              <w:rPr>
                <w:sz w:val="24"/>
                <w:lang w:val="ru-RU"/>
              </w:rPr>
              <w:t>Сравнение</w:t>
            </w:r>
            <w:r w:rsidRPr="006C6D24">
              <w:rPr>
                <w:spacing w:val="-5"/>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писателей</w:t>
            </w:r>
            <w:r w:rsidRPr="006C6D24">
              <w:rPr>
                <w:spacing w:val="-3"/>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одну</w:t>
            </w:r>
            <w:r w:rsidRPr="006C6D24">
              <w:rPr>
                <w:spacing w:val="-57"/>
                <w:sz w:val="24"/>
                <w:lang w:val="ru-RU"/>
              </w:rPr>
              <w:t xml:space="preserve"> </w:t>
            </w:r>
            <w:r w:rsidRPr="006C6D24">
              <w:rPr>
                <w:sz w:val="24"/>
                <w:lang w:val="ru-RU"/>
              </w:rPr>
              <w:t>тему,</w:t>
            </w:r>
            <w:r w:rsidRPr="006C6D24">
              <w:rPr>
                <w:spacing w:val="-1"/>
                <w:sz w:val="24"/>
                <w:lang w:val="ru-RU"/>
              </w:rPr>
              <w:t xml:space="preserve"> </w:t>
            </w:r>
            <w:r w:rsidRPr="006C6D24">
              <w:rPr>
                <w:sz w:val="24"/>
                <w:lang w:val="ru-RU"/>
              </w:rPr>
              <w:t>определение</w:t>
            </w:r>
            <w:r w:rsidRPr="006C6D24">
              <w:rPr>
                <w:spacing w:val="-1"/>
                <w:sz w:val="24"/>
                <w:lang w:val="ru-RU"/>
              </w:rPr>
              <w:t xml:space="preserve"> </w:t>
            </w:r>
            <w:r w:rsidRPr="006C6D24">
              <w:rPr>
                <w:sz w:val="24"/>
                <w:lang w:val="ru-RU"/>
              </w:rPr>
              <w:t>понравившегося,</w:t>
            </w:r>
          </w:p>
          <w:p w:rsidR="006C6D24" w:rsidRPr="006C6D24" w:rsidRDefault="006C6D24">
            <w:pPr>
              <w:ind w:right="398"/>
              <w:jc w:val="both"/>
              <w:rPr>
                <w:sz w:val="24"/>
                <w:lang w:val="ru-RU"/>
              </w:rPr>
            </w:pPr>
            <w:r w:rsidRPr="006C6D24">
              <w:rPr>
                <w:sz w:val="24"/>
                <w:lang w:val="ru-RU"/>
              </w:rPr>
              <w:t>объяснение своего выбора. Чтение наизусть</w:t>
            </w:r>
            <w:r w:rsidRPr="006C6D24">
              <w:rPr>
                <w:spacing w:val="-57"/>
                <w:sz w:val="24"/>
                <w:lang w:val="ru-RU"/>
              </w:rPr>
              <w:t xml:space="preserve"> </w:t>
            </w:r>
            <w:r w:rsidRPr="006C6D24">
              <w:rPr>
                <w:sz w:val="24"/>
                <w:lang w:val="ru-RU"/>
              </w:rPr>
              <w:t>стихотворения о весенней (летней) природе</w:t>
            </w:r>
            <w:r w:rsidRPr="006C6D24">
              <w:rPr>
                <w:spacing w:val="-57"/>
                <w:sz w:val="24"/>
                <w:lang w:val="ru-RU"/>
              </w:rPr>
              <w:t xml:space="preserve"> </w:t>
            </w:r>
            <w:r w:rsidRPr="006C6D24">
              <w:rPr>
                <w:sz w:val="24"/>
                <w:lang w:val="ru-RU"/>
              </w:rPr>
              <w:t>(1—2</w:t>
            </w:r>
            <w:r w:rsidRPr="006C6D24">
              <w:rPr>
                <w:spacing w:val="-1"/>
                <w:sz w:val="24"/>
                <w:lang w:val="ru-RU"/>
              </w:rPr>
              <w:t xml:space="preserve"> </w:t>
            </w:r>
            <w:r w:rsidRPr="006C6D24">
              <w:rPr>
                <w:sz w:val="24"/>
                <w:lang w:val="ru-RU"/>
              </w:rPr>
              <w:t>по выбору).</w:t>
            </w:r>
          </w:p>
          <w:p w:rsidR="006C6D24" w:rsidRPr="006C6D24" w:rsidRDefault="006C6D24">
            <w:pPr>
              <w:ind w:right="104"/>
              <w:rPr>
                <w:sz w:val="24"/>
                <w:lang w:val="ru-RU"/>
              </w:rPr>
            </w:pPr>
            <w:r w:rsidRPr="006C6D24">
              <w:rPr>
                <w:sz w:val="24"/>
                <w:lang w:val="ru-RU"/>
              </w:rPr>
              <w:t>Рассматривание репродукций картин</w:t>
            </w:r>
            <w:r w:rsidRPr="006C6D24">
              <w:rPr>
                <w:spacing w:val="1"/>
                <w:sz w:val="24"/>
                <w:lang w:val="ru-RU"/>
              </w:rPr>
              <w:t xml:space="preserve"> </w:t>
            </w:r>
            <w:r w:rsidRPr="006C6D24">
              <w:rPr>
                <w:sz w:val="24"/>
                <w:lang w:val="ru-RU"/>
              </w:rPr>
              <w:t>художников А. И. Куинджи, И. И. Левитана и</w:t>
            </w:r>
            <w:r w:rsidRPr="006C6D24">
              <w:rPr>
                <w:spacing w:val="1"/>
                <w:sz w:val="24"/>
                <w:lang w:val="ru-RU"/>
              </w:rPr>
              <w:t xml:space="preserve"> </w:t>
            </w:r>
            <w:r w:rsidRPr="006C6D24">
              <w:rPr>
                <w:sz w:val="24"/>
                <w:lang w:val="ru-RU"/>
              </w:rPr>
              <w:t>др., составление устного рассказа-описания по</w:t>
            </w:r>
            <w:r w:rsidRPr="006C6D24">
              <w:rPr>
                <w:spacing w:val="-58"/>
                <w:sz w:val="24"/>
                <w:lang w:val="ru-RU"/>
              </w:rPr>
              <w:t xml:space="preserve"> </w:t>
            </w:r>
            <w:r w:rsidRPr="006C6D24">
              <w:rPr>
                <w:sz w:val="24"/>
                <w:lang w:val="ru-RU"/>
              </w:rPr>
              <w:t>репродукциям картин художников и/или на</w:t>
            </w:r>
            <w:r w:rsidRPr="006C6D24">
              <w:rPr>
                <w:spacing w:val="1"/>
                <w:sz w:val="24"/>
                <w:lang w:val="ru-RU"/>
              </w:rPr>
              <w:t xml:space="preserve"> </w:t>
            </w:r>
            <w:r w:rsidRPr="006C6D24">
              <w:rPr>
                <w:sz w:val="24"/>
                <w:lang w:val="ru-RU"/>
              </w:rPr>
              <w:t>основе</w:t>
            </w:r>
            <w:r w:rsidRPr="006C6D24">
              <w:rPr>
                <w:spacing w:val="-3"/>
                <w:sz w:val="24"/>
                <w:lang w:val="ru-RU"/>
              </w:rPr>
              <w:t xml:space="preserve"> </w:t>
            </w:r>
            <w:r w:rsidRPr="006C6D24">
              <w:rPr>
                <w:sz w:val="24"/>
                <w:lang w:val="ru-RU"/>
              </w:rPr>
              <w:t>личного опыта.</w:t>
            </w:r>
          </w:p>
          <w:p w:rsidR="006C6D24" w:rsidRPr="006C6D24" w:rsidRDefault="006C6D24">
            <w:pPr>
              <w:spacing w:before="1"/>
              <w:ind w:right="325"/>
              <w:rPr>
                <w:sz w:val="24"/>
                <w:lang w:val="ru-RU"/>
              </w:rPr>
            </w:pPr>
            <w:r w:rsidRPr="006C6D24">
              <w:rPr>
                <w:sz w:val="24"/>
                <w:lang w:val="ru-RU"/>
              </w:rPr>
              <w:t>Выбор книги для самостоятельного чтения с</w:t>
            </w:r>
            <w:r w:rsidRPr="006C6D24">
              <w:rPr>
                <w:spacing w:val="-58"/>
                <w:sz w:val="24"/>
                <w:lang w:val="ru-RU"/>
              </w:rPr>
              <w:t xml:space="preserve"> </w:t>
            </w:r>
            <w:r w:rsidRPr="006C6D24">
              <w:rPr>
                <w:sz w:val="24"/>
                <w:lang w:val="ru-RU"/>
              </w:rPr>
              <w:t>учётом</w:t>
            </w:r>
            <w:r w:rsidRPr="006C6D24">
              <w:rPr>
                <w:spacing w:val="-1"/>
                <w:sz w:val="24"/>
                <w:lang w:val="ru-RU"/>
              </w:rPr>
              <w:t xml:space="preserve"> </w:t>
            </w:r>
            <w:r w:rsidRPr="006C6D24">
              <w:rPr>
                <w:sz w:val="24"/>
                <w:lang w:val="ru-RU"/>
              </w:rPr>
              <w:t>рекомендательного списка</w:t>
            </w:r>
          </w:p>
          <w:p w:rsidR="006C6D24" w:rsidRDefault="006C6D24">
            <w:pPr>
              <w:spacing w:line="257" w:lineRule="exact"/>
              <w:rPr>
                <w:sz w:val="24"/>
              </w:rPr>
            </w:pPr>
            <w:r>
              <w:rPr>
                <w:sz w:val="24"/>
              </w:rPr>
              <w:t>произведений</w:t>
            </w:r>
            <w:r>
              <w:rPr>
                <w:spacing w:val="-5"/>
                <w:sz w:val="24"/>
              </w:rPr>
              <w:t xml:space="preserve"> </w:t>
            </w:r>
            <w:r>
              <w:rPr>
                <w:sz w:val="24"/>
              </w:rPr>
              <w:t>о</w:t>
            </w:r>
            <w:r>
              <w:rPr>
                <w:spacing w:val="-5"/>
                <w:sz w:val="24"/>
              </w:rPr>
              <w:t xml:space="preserve"> </w:t>
            </w:r>
            <w:r>
              <w:rPr>
                <w:sz w:val="24"/>
              </w:rPr>
              <w:t>весенней</w:t>
            </w:r>
            <w:r>
              <w:rPr>
                <w:spacing w:val="-4"/>
                <w:sz w:val="24"/>
              </w:rPr>
              <w:t xml:space="preserve"> </w:t>
            </w:r>
            <w:r>
              <w:rPr>
                <w:sz w:val="24"/>
              </w:rPr>
              <w:t>природе</w:t>
            </w:r>
          </w:p>
        </w:tc>
        <w:tc>
          <w:tcPr>
            <w:tcW w:w="3058"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r w:rsidR="006C6D24" w:rsidTr="006C6D24">
        <w:trPr>
          <w:trHeight w:val="3312"/>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9.</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09"/>
              <w:jc w:val="center"/>
              <w:rPr>
                <w:sz w:val="24"/>
                <w:lang w:val="ru-RU"/>
              </w:rPr>
            </w:pPr>
            <w:r w:rsidRPr="006C6D24">
              <w:rPr>
                <w:sz w:val="24"/>
                <w:lang w:val="ru-RU"/>
              </w:rPr>
              <w:t>О наших близких,</w:t>
            </w:r>
            <w:r w:rsidRPr="006C6D24">
              <w:rPr>
                <w:spacing w:val="-57"/>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семье</w:t>
            </w:r>
          </w:p>
          <w:p w:rsidR="006C6D24" w:rsidRPr="006C6D24" w:rsidRDefault="006C6D24">
            <w:pPr>
              <w:ind w:right="309"/>
              <w:jc w:val="center"/>
              <w:rPr>
                <w:sz w:val="24"/>
                <w:lang w:val="ru-RU"/>
              </w:rPr>
            </w:pPr>
            <w:r w:rsidRPr="006C6D24">
              <w:rPr>
                <w:sz w:val="24"/>
                <w:lang w:val="ru-RU"/>
              </w:rPr>
              <w:t>(10</w:t>
            </w:r>
            <w:r w:rsidRPr="006C6D24">
              <w:rPr>
                <w:spacing w:val="-2"/>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42"/>
              <w:rPr>
                <w:sz w:val="24"/>
                <w:lang w:val="ru-RU"/>
              </w:rPr>
            </w:pPr>
            <w:r w:rsidRPr="006C6D24">
              <w:rPr>
                <w:sz w:val="24"/>
                <w:lang w:val="ru-RU"/>
              </w:rPr>
              <w:t>Тема семьи, детства,</w:t>
            </w:r>
            <w:r w:rsidRPr="006C6D24">
              <w:rPr>
                <w:spacing w:val="1"/>
                <w:sz w:val="24"/>
                <w:lang w:val="ru-RU"/>
              </w:rPr>
              <w:t xml:space="preserve"> </w:t>
            </w:r>
            <w:r w:rsidRPr="006C6D24">
              <w:rPr>
                <w:sz w:val="24"/>
                <w:lang w:val="ru-RU"/>
              </w:rPr>
              <w:t>взаимоотношений взрослых и</w:t>
            </w:r>
            <w:r w:rsidRPr="006C6D24">
              <w:rPr>
                <w:spacing w:val="1"/>
                <w:sz w:val="24"/>
                <w:lang w:val="ru-RU"/>
              </w:rPr>
              <w:t xml:space="preserve"> </w:t>
            </w:r>
            <w:r w:rsidRPr="006C6D24">
              <w:rPr>
                <w:sz w:val="24"/>
                <w:lang w:val="ru-RU"/>
              </w:rPr>
              <w:t>детей в творчестве писателей и</w:t>
            </w:r>
            <w:r w:rsidRPr="006C6D24">
              <w:rPr>
                <w:spacing w:val="-57"/>
                <w:sz w:val="24"/>
                <w:lang w:val="ru-RU"/>
              </w:rPr>
              <w:t xml:space="preserve"> </w:t>
            </w:r>
            <w:r w:rsidRPr="006C6D24">
              <w:rPr>
                <w:sz w:val="24"/>
                <w:lang w:val="ru-RU"/>
              </w:rPr>
              <w:t>фольклорных произведениях.</w:t>
            </w:r>
            <w:r w:rsidRPr="006C6D24">
              <w:rPr>
                <w:spacing w:val="1"/>
                <w:sz w:val="24"/>
                <w:lang w:val="ru-RU"/>
              </w:rPr>
              <w:t xml:space="preserve"> </w:t>
            </w:r>
            <w:r w:rsidRPr="006C6D24">
              <w:rPr>
                <w:sz w:val="24"/>
                <w:lang w:val="ru-RU"/>
              </w:rPr>
              <w:t>Отражение нравственных</w:t>
            </w:r>
            <w:r w:rsidRPr="006C6D24">
              <w:rPr>
                <w:spacing w:val="1"/>
                <w:sz w:val="24"/>
                <w:lang w:val="ru-RU"/>
              </w:rPr>
              <w:t xml:space="preserve"> </w:t>
            </w:r>
            <w:r w:rsidRPr="006C6D24">
              <w:rPr>
                <w:sz w:val="24"/>
                <w:lang w:val="ru-RU"/>
              </w:rPr>
              <w:t>семейных ценностей в</w:t>
            </w:r>
            <w:r w:rsidRPr="006C6D24">
              <w:rPr>
                <w:spacing w:val="1"/>
                <w:sz w:val="24"/>
                <w:lang w:val="ru-RU"/>
              </w:rPr>
              <w:t xml:space="preserve"> </w:t>
            </w:r>
            <w:r w:rsidRPr="006C6D24">
              <w:rPr>
                <w:sz w:val="24"/>
                <w:lang w:val="ru-RU"/>
              </w:rPr>
              <w:t>произведениях о семье: любовь</w:t>
            </w:r>
            <w:r w:rsidRPr="006C6D24">
              <w:rPr>
                <w:spacing w:val="-57"/>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сопереживание, уважение</w:t>
            </w:r>
            <w:r w:rsidRPr="006C6D24">
              <w:rPr>
                <w:spacing w:val="-3"/>
                <w:sz w:val="24"/>
                <w:lang w:val="ru-RU"/>
              </w:rPr>
              <w:t xml:space="preserve"> </w:t>
            </w:r>
            <w:r w:rsidRPr="006C6D24">
              <w:rPr>
                <w:sz w:val="24"/>
                <w:lang w:val="ru-RU"/>
              </w:rPr>
              <w:t>и</w:t>
            </w:r>
          </w:p>
          <w:p w:rsidR="006C6D24" w:rsidRPr="006C6D24" w:rsidRDefault="006C6D24">
            <w:pPr>
              <w:ind w:right="194"/>
              <w:jc w:val="both"/>
              <w:rPr>
                <w:sz w:val="24"/>
                <w:lang w:val="ru-RU"/>
              </w:rPr>
            </w:pPr>
            <w:r w:rsidRPr="006C6D24">
              <w:rPr>
                <w:sz w:val="24"/>
                <w:lang w:val="ru-RU"/>
              </w:rPr>
              <w:t>внимание к старшему поколению,</w:t>
            </w:r>
            <w:r w:rsidRPr="006C6D24">
              <w:rPr>
                <w:spacing w:val="-57"/>
                <w:sz w:val="24"/>
                <w:lang w:val="ru-RU"/>
              </w:rPr>
              <w:t xml:space="preserve"> </w:t>
            </w:r>
            <w:r w:rsidRPr="006C6D24">
              <w:rPr>
                <w:sz w:val="24"/>
                <w:lang w:val="ru-RU"/>
              </w:rPr>
              <w:t>радость общения и защищённость</w:t>
            </w:r>
            <w:r w:rsidRPr="006C6D24">
              <w:rPr>
                <w:spacing w:val="-57"/>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семье.</w:t>
            </w:r>
          </w:p>
          <w:p w:rsidR="006C6D24" w:rsidRDefault="006C6D24">
            <w:pPr>
              <w:spacing w:line="257" w:lineRule="exact"/>
              <w:jc w:val="both"/>
              <w:rPr>
                <w:sz w:val="24"/>
              </w:rPr>
            </w:pPr>
            <w:r>
              <w:rPr>
                <w:sz w:val="24"/>
              </w:rPr>
              <w:t>Международный</w:t>
            </w:r>
            <w:r>
              <w:rPr>
                <w:spacing w:val="-3"/>
                <w:sz w:val="24"/>
              </w:rPr>
              <w:t xml:space="preserve"> </w:t>
            </w:r>
            <w:r>
              <w:rPr>
                <w:sz w:val="24"/>
              </w:rPr>
              <w:t>женский</w:t>
            </w:r>
            <w:r>
              <w:rPr>
                <w:spacing w:val="-3"/>
                <w:sz w:val="24"/>
              </w:rPr>
              <w:t xml:space="preserve"> </w:t>
            </w:r>
            <w:r>
              <w:rPr>
                <w:sz w:val="24"/>
              </w:rPr>
              <w:t>день,</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3"/>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ind w:right="187"/>
              <w:rPr>
                <w:sz w:val="24"/>
                <w:lang w:val="ru-RU"/>
              </w:rPr>
            </w:pPr>
            <w:r w:rsidRPr="006C6D24">
              <w:rPr>
                <w:sz w:val="24"/>
                <w:lang w:val="ru-RU"/>
              </w:rPr>
              <w:t>Чтение целыми словами без пропусков и</w:t>
            </w:r>
            <w:r w:rsidRPr="006C6D24">
              <w:rPr>
                <w:spacing w:val="1"/>
                <w:sz w:val="24"/>
                <w:lang w:val="ru-RU"/>
              </w:rPr>
              <w:t xml:space="preserve"> </w:t>
            </w:r>
            <w:r w:rsidRPr="006C6D24">
              <w:rPr>
                <w:sz w:val="24"/>
                <w:lang w:val="ru-RU"/>
              </w:rPr>
              <w:t>перестановок, постепенно переходя от чтения</w:t>
            </w:r>
            <w:r w:rsidRPr="006C6D24">
              <w:rPr>
                <w:spacing w:val="-57"/>
                <w:sz w:val="24"/>
                <w:lang w:val="ru-RU"/>
              </w:rPr>
              <w:t xml:space="preserve"> </w:t>
            </w:r>
            <w:r w:rsidRPr="006C6D24">
              <w:rPr>
                <w:sz w:val="24"/>
                <w:lang w:val="ru-RU"/>
              </w:rPr>
              <w:t>вслух</w:t>
            </w:r>
            <w:r w:rsidRPr="006C6D24">
              <w:rPr>
                <w:spacing w:val="-3"/>
                <w:sz w:val="24"/>
                <w:lang w:val="ru-RU"/>
              </w:rPr>
              <w:t xml:space="preserve"> </w:t>
            </w:r>
            <w:r w:rsidRPr="006C6D24">
              <w:rPr>
                <w:sz w:val="24"/>
                <w:lang w:val="ru-RU"/>
              </w:rPr>
              <w:t>к чтению</w:t>
            </w:r>
            <w:r w:rsidRPr="006C6D24">
              <w:rPr>
                <w:spacing w:val="-1"/>
                <w:sz w:val="24"/>
                <w:lang w:val="ru-RU"/>
              </w:rPr>
              <w:t xml:space="preserve"> </w:t>
            </w:r>
            <w:r w:rsidRPr="006C6D24">
              <w:rPr>
                <w:sz w:val="24"/>
                <w:lang w:val="ru-RU"/>
              </w:rPr>
              <w:t>про</w:t>
            </w:r>
            <w:r w:rsidRPr="006C6D24">
              <w:rPr>
                <w:spacing w:val="-1"/>
                <w:sz w:val="24"/>
                <w:lang w:val="ru-RU"/>
              </w:rPr>
              <w:t xml:space="preserve"> </w:t>
            </w:r>
            <w:r w:rsidRPr="006C6D24">
              <w:rPr>
                <w:sz w:val="24"/>
                <w:lang w:val="ru-RU"/>
              </w:rPr>
              <w:t>себя</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о</w:t>
            </w:r>
          </w:p>
          <w:p w:rsidR="006C6D24" w:rsidRPr="006C6D24" w:rsidRDefault="006C6D24">
            <w:pPr>
              <w:rPr>
                <w:sz w:val="24"/>
                <w:lang w:val="ru-RU"/>
              </w:rPr>
            </w:pPr>
            <w:r w:rsidRPr="006C6D24">
              <w:rPr>
                <w:sz w:val="24"/>
                <w:lang w:val="ru-RU"/>
              </w:rPr>
              <w:t>детях:</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Н.</w:t>
            </w:r>
            <w:r w:rsidRPr="006C6D24">
              <w:rPr>
                <w:spacing w:val="-3"/>
                <w:sz w:val="24"/>
                <w:lang w:val="ru-RU"/>
              </w:rPr>
              <w:t xml:space="preserve"> </w:t>
            </w:r>
            <w:r w:rsidRPr="006C6D24">
              <w:rPr>
                <w:sz w:val="24"/>
                <w:lang w:val="ru-RU"/>
              </w:rPr>
              <w:t>Толстой «Отец</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сыновья»,</w:t>
            </w:r>
          </w:p>
          <w:p w:rsidR="006C6D24" w:rsidRPr="006C6D24" w:rsidRDefault="006C6D24">
            <w:pPr>
              <w:spacing w:line="270" w:lineRule="atLeast"/>
              <w:ind w:right="100"/>
              <w:rPr>
                <w:sz w:val="24"/>
                <w:lang w:val="ru-RU"/>
              </w:rPr>
            </w:pPr>
            <w:r w:rsidRPr="006C6D24">
              <w:rPr>
                <w:sz w:val="24"/>
                <w:lang w:val="ru-RU"/>
              </w:rPr>
              <w:t>«Лучше всех», В. А. Осеева «Сыновья», В. В.</w:t>
            </w:r>
            <w:r w:rsidRPr="006C6D24">
              <w:rPr>
                <w:spacing w:val="1"/>
                <w:sz w:val="24"/>
                <w:lang w:val="ru-RU"/>
              </w:rPr>
              <w:t xml:space="preserve"> </w:t>
            </w:r>
            <w:r w:rsidRPr="006C6D24">
              <w:rPr>
                <w:sz w:val="24"/>
                <w:lang w:val="ru-RU"/>
              </w:rPr>
              <w:t>Орлов «Я и мы», Ю. А. Яковлев «Мама»,</w:t>
            </w:r>
            <w:r w:rsidRPr="006C6D24">
              <w:rPr>
                <w:spacing w:val="1"/>
                <w:sz w:val="24"/>
                <w:lang w:val="ru-RU"/>
              </w:rPr>
              <w:t xml:space="preserve"> </w:t>
            </w:r>
            <w:r w:rsidRPr="006C6D24">
              <w:rPr>
                <w:sz w:val="24"/>
                <w:lang w:val="ru-RU"/>
              </w:rPr>
              <w:t>татарская народная сказка «Три дочери», А. Л.</w:t>
            </w:r>
            <w:r w:rsidRPr="006C6D24">
              <w:rPr>
                <w:spacing w:val="-57"/>
                <w:sz w:val="24"/>
                <w:lang w:val="ru-RU"/>
              </w:rPr>
              <w:t xml:space="preserve"> </w:t>
            </w:r>
            <w:r w:rsidRPr="006C6D24">
              <w:rPr>
                <w:sz w:val="24"/>
                <w:lang w:val="ru-RU"/>
              </w:rPr>
              <w:t>Барто</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79"/>
              <w:rPr>
                <w:sz w:val="24"/>
                <w:lang w:val="ru-RU"/>
              </w:rPr>
            </w:pPr>
            <w:r w:rsidRPr="006C6D24">
              <w:rPr>
                <w:sz w:val="24"/>
                <w:lang w:val="ru-RU"/>
              </w:rPr>
              <w:t>День Победы — тема</w:t>
            </w:r>
            <w:r w:rsidRPr="006C6D24">
              <w:rPr>
                <w:spacing w:val="1"/>
                <w:sz w:val="24"/>
                <w:lang w:val="ru-RU"/>
              </w:rPr>
              <w:t xml:space="preserve"> </w:t>
            </w:r>
            <w:r w:rsidRPr="006C6D24">
              <w:rPr>
                <w:sz w:val="24"/>
                <w:lang w:val="ru-RU"/>
              </w:rPr>
              <w:t>художественных</w:t>
            </w:r>
            <w:r w:rsidRPr="006C6D24">
              <w:rPr>
                <w:spacing w:val="-8"/>
                <w:sz w:val="24"/>
                <w:lang w:val="ru-RU"/>
              </w:rPr>
              <w:t xml:space="preserve"> </w:t>
            </w:r>
            <w:r w:rsidRPr="006C6D24">
              <w:rPr>
                <w:sz w:val="24"/>
                <w:lang w:val="ru-RU"/>
              </w:rPr>
              <w:t>произведений</w:t>
            </w:r>
          </w:p>
        </w:tc>
        <w:tc>
          <w:tcPr>
            <w:tcW w:w="5040" w:type="dxa"/>
            <w:tcBorders>
              <w:top w:val="single" w:sz="4" w:space="0" w:color="000000"/>
              <w:left w:val="single" w:sz="4" w:space="0" w:color="000000"/>
              <w:bottom w:val="single" w:sz="4" w:space="0" w:color="000000"/>
              <w:right w:val="single" w:sz="4" w:space="0" w:color="000000"/>
            </w:tcBorders>
          </w:tcPr>
          <w:p w:rsidR="006C6D24" w:rsidRPr="006C6D24" w:rsidRDefault="006C6D24">
            <w:pPr>
              <w:ind w:right="97"/>
              <w:rPr>
                <w:sz w:val="24"/>
                <w:lang w:val="ru-RU"/>
              </w:rPr>
            </w:pPr>
            <w:r w:rsidRPr="006C6D24">
              <w:rPr>
                <w:sz w:val="24"/>
                <w:lang w:val="ru-RU"/>
              </w:rPr>
              <w:t>«Зажигают фонари», Л. Ф. Воронкова «Катин</w:t>
            </w:r>
            <w:r w:rsidRPr="006C6D24">
              <w:rPr>
                <w:spacing w:val="1"/>
                <w:sz w:val="24"/>
                <w:lang w:val="ru-RU"/>
              </w:rPr>
              <w:t xml:space="preserve"> </w:t>
            </w:r>
            <w:r w:rsidRPr="006C6D24">
              <w:rPr>
                <w:sz w:val="24"/>
                <w:lang w:val="ru-RU"/>
              </w:rPr>
              <w:t>подарок»,</w:t>
            </w:r>
            <w:r w:rsidRPr="006C6D24">
              <w:rPr>
                <w:spacing w:val="-2"/>
                <w:sz w:val="24"/>
                <w:lang w:val="ru-RU"/>
              </w:rPr>
              <w:t xml:space="preserve"> </w:t>
            </w:r>
            <w:r w:rsidRPr="006C6D24">
              <w:rPr>
                <w:sz w:val="24"/>
                <w:lang w:val="ru-RU"/>
              </w:rPr>
              <w:t>Ю.</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Коринец</w:t>
            </w:r>
            <w:r w:rsidRPr="006C6D24">
              <w:rPr>
                <w:spacing w:val="-2"/>
                <w:sz w:val="24"/>
                <w:lang w:val="ru-RU"/>
              </w:rPr>
              <w:t xml:space="preserve"> </w:t>
            </w:r>
            <w:r w:rsidRPr="006C6D24">
              <w:rPr>
                <w:sz w:val="24"/>
                <w:lang w:val="ru-RU"/>
              </w:rPr>
              <w:t>«Март»</w:t>
            </w:r>
            <w:r w:rsidRPr="006C6D24">
              <w:rPr>
                <w:spacing w:val="-2"/>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r w:rsidRPr="006C6D24">
              <w:rPr>
                <w:spacing w:val="-57"/>
                <w:sz w:val="24"/>
                <w:lang w:val="ru-RU"/>
              </w:rPr>
              <w:t xml:space="preserve"> </w:t>
            </w:r>
            <w:r w:rsidRPr="006C6D24">
              <w:rPr>
                <w:sz w:val="24"/>
                <w:lang w:val="ru-RU"/>
              </w:rPr>
              <w:t>Работа с текстом произведения: определение</w:t>
            </w:r>
            <w:r w:rsidRPr="006C6D24">
              <w:rPr>
                <w:spacing w:val="1"/>
                <w:sz w:val="24"/>
                <w:lang w:val="ru-RU"/>
              </w:rPr>
              <w:t xml:space="preserve"> </w:t>
            </w:r>
            <w:r w:rsidRPr="006C6D24">
              <w:rPr>
                <w:sz w:val="24"/>
                <w:lang w:val="ru-RU"/>
              </w:rPr>
              <w:t>темы</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главной</w:t>
            </w:r>
            <w:r w:rsidRPr="006C6D24">
              <w:rPr>
                <w:spacing w:val="1"/>
                <w:sz w:val="24"/>
                <w:lang w:val="ru-RU"/>
              </w:rPr>
              <w:t xml:space="preserve"> </w:t>
            </w:r>
            <w:r w:rsidRPr="006C6D24">
              <w:rPr>
                <w:sz w:val="24"/>
                <w:lang w:val="ru-RU"/>
              </w:rPr>
              <w:t>мысли</w:t>
            </w:r>
            <w:r w:rsidRPr="006C6D24">
              <w:rPr>
                <w:spacing w:val="1"/>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соотнесение главной мысли с пословицей,</w:t>
            </w:r>
            <w:r w:rsidRPr="006C6D24">
              <w:rPr>
                <w:spacing w:val="1"/>
                <w:sz w:val="24"/>
                <w:lang w:val="ru-RU"/>
              </w:rPr>
              <w:t xml:space="preserve"> </w:t>
            </w:r>
            <w:r w:rsidRPr="006C6D24">
              <w:rPr>
                <w:sz w:val="24"/>
                <w:lang w:val="ru-RU"/>
              </w:rPr>
              <w:t>ответы на вопросы, используя изучающее и</w:t>
            </w:r>
            <w:r w:rsidRPr="006C6D24">
              <w:rPr>
                <w:spacing w:val="1"/>
                <w:sz w:val="24"/>
                <w:lang w:val="ru-RU"/>
              </w:rPr>
              <w:t xml:space="preserve"> </w:t>
            </w:r>
            <w:r w:rsidRPr="006C6D24">
              <w:rPr>
                <w:sz w:val="24"/>
                <w:lang w:val="ru-RU"/>
              </w:rPr>
              <w:t>поисковое</w:t>
            </w:r>
            <w:r w:rsidRPr="006C6D24">
              <w:rPr>
                <w:spacing w:val="-3"/>
                <w:sz w:val="24"/>
                <w:lang w:val="ru-RU"/>
              </w:rPr>
              <w:t xml:space="preserve"> </w:t>
            </w:r>
            <w:r w:rsidRPr="006C6D24">
              <w:rPr>
                <w:sz w:val="24"/>
                <w:lang w:val="ru-RU"/>
              </w:rPr>
              <w:t>выборочное чтение.</w:t>
            </w:r>
          </w:p>
          <w:p w:rsidR="006C6D24" w:rsidRPr="006C6D24" w:rsidRDefault="006C6D24">
            <w:pPr>
              <w:ind w:right="126"/>
              <w:rPr>
                <w:sz w:val="24"/>
                <w:lang w:val="ru-RU"/>
              </w:rPr>
            </w:pPr>
            <w:r w:rsidRPr="006C6D24">
              <w:rPr>
                <w:sz w:val="24"/>
                <w:lang w:val="ru-RU"/>
              </w:rPr>
              <w:t>Характеристика героя: установление</w:t>
            </w:r>
            <w:r w:rsidRPr="006C6D24">
              <w:rPr>
                <w:spacing w:val="1"/>
                <w:sz w:val="24"/>
                <w:lang w:val="ru-RU"/>
              </w:rPr>
              <w:t xml:space="preserve"> </w:t>
            </w:r>
            <w:r w:rsidRPr="006C6D24">
              <w:rPr>
                <w:sz w:val="24"/>
                <w:lang w:val="ru-RU"/>
              </w:rPr>
              <w:t>взаимосвязи между характером героя и его</w:t>
            </w:r>
            <w:r w:rsidRPr="006C6D24">
              <w:rPr>
                <w:spacing w:val="1"/>
                <w:sz w:val="24"/>
                <w:lang w:val="ru-RU"/>
              </w:rPr>
              <w:t xml:space="preserve"> </w:t>
            </w:r>
            <w:r w:rsidRPr="006C6D24">
              <w:rPr>
                <w:sz w:val="24"/>
                <w:lang w:val="ru-RU"/>
              </w:rPr>
              <w:t>поступками, поиск описания героя, оценка его</w:t>
            </w:r>
            <w:r w:rsidRPr="006C6D24">
              <w:rPr>
                <w:spacing w:val="-58"/>
                <w:sz w:val="24"/>
                <w:lang w:val="ru-RU"/>
              </w:rPr>
              <w:t xml:space="preserve"> </w:t>
            </w:r>
            <w:r w:rsidRPr="006C6D24">
              <w:rPr>
                <w:sz w:val="24"/>
                <w:lang w:val="ru-RU"/>
              </w:rPr>
              <w:t>поступков, нахождение в тексте средств</w:t>
            </w:r>
            <w:r w:rsidRPr="006C6D24">
              <w:rPr>
                <w:spacing w:val="1"/>
                <w:sz w:val="24"/>
                <w:lang w:val="ru-RU"/>
              </w:rPr>
              <w:t xml:space="preserve"> </w:t>
            </w:r>
            <w:r w:rsidRPr="006C6D24">
              <w:rPr>
                <w:sz w:val="24"/>
                <w:lang w:val="ru-RU"/>
              </w:rPr>
              <w:t>изображения героев и выражения их чувств,</w:t>
            </w:r>
            <w:r w:rsidRPr="006C6D24">
              <w:rPr>
                <w:spacing w:val="1"/>
                <w:sz w:val="24"/>
                <w:lang w:val="ru-RU"/>
              </w:rPr>
              <w:t xml:space="preserve"> </w:t>
            </w:r>
            <w:r w:rsidRPr="006C6D24">
              <w:rPr>
                <w:sz w:val="24"/>
                <w:lang w:val="ru-RU"/>
              </w:rPr>
              <w:t>сравнение</w:t>
            </w:r>
            <w:r w:rsidRPr="006C6D24">
              <w:rPr>
                <w:spacing w:val="-2"/>
                <w:sz w:val="24"/>
                <w:lang w:val="ru-RU"/>
              </w:rPr>
              <w:t xml:space="preserve"> </w:t>
            </w:r>
            <w:r w:rsidRPr="006C6D24">
              <w:rPr>
                <w:sz w:val="24"/>
                <w:lang w:val="ru-RU"/>
              </w:rPr>
              <w:t>героев</w:t>
            </w:r>
            <w:r w:rsidRPr="006C6D24">
              <w:rPr>
                <w:spacing w:val="-1"/>
                <w:sz w:val="24"/>
                <w:lang w:val="ru-RU"/>
              </w:rPr>
              <w:t xml:space="preserve"> </w:t>
            </w:r>
            <w:r w:rsidRPr="006C6D24">
              <w:rPr>
                <w:sz w:val="24"/>
                <w:lang w:val="ru-RU"/>
              </w:rPr>
              <w:t>одного</w:t>
            </w:r>
          </w:p>
          <w:p w:rsidR="006C6D24" w:rsidRPr="006C6D24" w:rsidRDefault="006C6D24">
            <w:pPr>
              <w:ind w:right="298"/>
              <w:rPr>
                <w:sz w:val="24"/>
                <w:lang w:val="ru-RU"/>
              </w:rPr>
            </w:pPr>
            <w:r w:rsidRPr="006C6D24">
              <w:rPr>
                <w:sz w:val="24"/>
                <w:lang w:val="ru-RU"/>
              </w:rPr>
              <w:t>произведения по предложенному алгоритму.</w:t>
            </w:r>
            <w:r w:rsidRPr="006C6D24">
              <w:rPr>
                <w:spacing w:val="-58"/>
                <w:sz w:val="24"/>
                <w:lang w:val="ru-RU"/>
              </w:rPr>
              <w:t xml:space="preserve"> </w:t>
            </w:r>
            <w:r w:rsidRPr="006C6D24">
              <w:rPr>
                <w:sz w:val="24"/>
                <w:lang w:val="ru-RU"/>
              </w:rPr>
              <w:t>Чтение народных колыбельных песен и</w:t>
            </w:r>
            <w:r w:rsidRPr="006C6D24">
              <w:rPr>
                <w:spacing w:val="1"/>
                <w:sz w:val="24"/>
                <w:lang w:val="ru-RU"/>
              </w:rPr>
              <w:t xml:space="preserve"> </w:t>
            </w:r>
            <w:r w:rsidRPr="006C6D24">
              <w:rPr>
                <w:sz w:val="24"/>
                <w:lang w:val="ru-RU"/>
              </w:rPr>
              <w:t>авторских</w:t>
            </w:r>
            <w:r w:rsidRPr="006C6D24">
              <w:rPr>
                <w:spacing w:val="-2"/>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их</w:t>
            </w:r>
            <w:r w:rsidRPr="006C6D24">
              <w:rPr>
                <w:spacing w:val="-1"/>
                <w:sz w:val="24"/>
                <w:lang w:val="ru-RU"/>
              </w:rPr>
              <w:t xml:space="preserve"> </w:t>
            </w:r>
            <w:r w:rsidRPr="006C6D24">
              <w:rPr>
                <w:sz w:val="24"/>
                <w:lang w:val="ru-RU"/>
              </w:rPr>
              <w:t>сравнение.</w:t>
            </w:r>
          </w:p>
          <w:p w:rsidR="006C6D24" w:rsidRPr="006C6D24" w:rsidRDefault="006C6D24">
            <w:pPr>
              <w:ind w:right="113"/>
              <w:rPr>
                <w:sz w:val="24"/>
                <w:lang w:val="ru-RU"/>
              </w:rPr>
            </w:pPr>
            <w:r w:rsidRPr="006C6D24">
              <w:rPr>
                <w:sz w:val="24"/>
                <w:lang w:val="ru-RU"/>
              </w:rPr>
              <w:t>Например, М. Ю. Лермонтов «Спи, младенец</w:t>
            </w:r>
            <w:r w:rsidRPr="006C6D24">
              <w:rPr>
                <w:spacing w:val="1"/>
                <w:sz w:val="24"/>
                <w:lang w:val="ru-RU"/>
              </w:rPr>
              <w:t xml:space="preserve"> </w:t>
            </w:r>
            <w:r w:rsidRPr="006C6D24">
              <w:rPr>
                <w:sz w:val="24"/>
                <w:lang w:val="ru-RU"/>
              </w:rPr>
              <w:t>мой прекрасный…», А. Н. Плещеев «В бурю»:</w:t>
            </w:r>
            <w:r w:rsidRPr="006C6D24">
              <w:rPr>
                <w:spacing w:val="-58"/>
                <w:sz w:val="24"/>
                <w:lang w:val="ru-RU"/>
              </w:rPr>
              <w:t xml:space="preserve"> </w:t>
            </w:r>
            <w:r w:rsidRPr="006C6D24">
              <w:rPr>
                <w:sz w:val="24"/>
                <w:lang w:val="ru-RU"/>
              </w:rPr>
              <w:t>схожесть и различие</w:t>
            </w:r>
            <w:r w:rsidRPr="006C6D24">
              <w:rPr>
                <w:spacing w:val="-1"/>
                <w:sz w:val="24"/>
                <w:lang w:val="ru-RU"/>
              </w:rPr>
              <w:t xml:space="preserve"> </w:t>
            </w:r>
            <w:r w:rsidRPr="006C6D24">
              <w:rPr>
                <w:sz w:val="24"/>
                <w:lang w:val="ru-RU"/>
              </w:rPr>
              <w:t>тем, языка.</w:t>
            </w:r>
          </w:p>
          <w:p w:rsidR="006C6D24" w:rsidRPr="006C6D24" w:rsidRDefault="006C6D24">
            <w:pPr>
              <w:rPr>
                <w:sz w:val="24"/>
                <w:lang w:val="ru-RU"/>
              </w:rPr>
            </w:pPr>
            <w:r w:rsidRPr="006C6D24">
              <w:rPr>
                <w:sz w:val="24"/>
                <w:lang w:val="ru-RU"/>
              </w:rPr>
              <w:t>Работа</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парах:</w:t>
            </w:r>
            <w:r w:rsidRPr="006C6D24">
              <w:rPr>
                <w:spacing w:val="-1"/>
                <w:sz w:val="24"/>
                <w:lang w:val="ru-RU"/>
              </w:rPr>
              <w:t xml:space="preserve"> </w:t>
            </w:r>
            <w:r w:rsidRPr="006C6D24">
              <w:rPr>
                <w:sz w:val="24"/>
                <w:lang w:val="ru-RU"/>
              </w:rPr>
              <w:t>определение</w:t>
            </w:r>
          </w:p>
          <w:p w:rsidR="006C6D24" w:rsidRPr="006C6D24" w:rsidRDefault="006C6D24">
            <w:pPr>
              <w:spacing w:before="1"/>
              <w:ind w:right="179"/>
              <w:rPr>
                <w:sz w:val="24"/>
                <w:lang w:val="ru-RU"/>
              </w:rPr>
            </w:pPr>
            <w:r w:rsidRPr="006C6D24">
              <w:rPr>
                <w:sz w:val="24"/>
                <w:lang w:val="ru-RU"/>
              </w:rPr>
              <w:t>последовательности событий в произведении,</w:t>
            </w:r>
            <w:r w:rsidRPr="006C6D24">
              <w:rPr>
                <w:spacing w:val="-57"/>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вопросного плана</w:t>
            </w:r>
            <w:r w:rsidRPr="006C6D24">
              <w:rPr>
                <w:spacing w:val="-2"/>
                <w:sz w:val="24"/>
                <w:lang w:val="ru-RU"/>
              </w:rPr>
              <w:t xml:space="preserve"> </w:t>
            </w:r>
            <w:r w:rsidRPr="006C6D24">
              <w:rPr>
                <w:sz w:val="24"/>
                <w:lang w:val="ru-RU"/>
              </w:rPr>
              <w:t>текста с</w:t>
            </w:r>
          </w:p>
          <w:p w:rsidR="006C6D24" w:rsidRPr="006C6D24" w:rsidRDefault="006C6D24">
            <w:pPr>
              <w:ind w:right="197"/>
              <w:rPr>
                <w:sz w:val="24"/>
                <w:lang w:val="ru-RU"/>
              </w:rPr>
            </w:pPr>
            <w:r w:rsidRPr="006C6D24">
              <w:rPr>
                <w:sz w:val="24"/>
                <w:lang w:val="ru-RU"/>
              </w:rPr>
              <w:t>выделением эпизодов, обсуждение</w:t>
            </w:r>
            <w:r w:rsidRPr="006C6D24">
              <w:rPr>
                <w:spacing w:val="1"/>
                <w:sz w:val="24"/>
                <w:lang w:val="ru-RU"/>
              </w:rPr>
              <w:t xml:space="preserve"> </w:t>
            </w:r>
            <w:r w:rsidRPr="006C6D24">
              <w:rPr>
                <w:sz w:val="24"/>
                <w:lang w:val="ru-RU"/>
              </w:rPr>
              <w:t>результатов деятельности. Подробный</w:t>
            </w:r>
            <w:r w:rsidRPr="006C6D24">
              <w:rPr>
                <w:spacing w:val="1"/>
                <w:sz w:val="24"/>
                <w:lang w:val="ru-RU"/>
              </w:rPr>
              <w:t xml:space="preserve"> </w:t>
            </w:r>
            <w:r w:rsidRPr="006C6D24">
              <w:rPr>
                <w:sz w:val="24"/>
                <w:lang w:val="ru-RU"/>
              </w:rPr>
              <w:t>пересказ (устно) содержания произведения.</w:t>
            </w:r>
            <w:r w:rsidRPr="006C6D24">
              <w:rPr>
                <w:spacing w:val="1"/>
                <w:sz w:val="24"/>
                <w:lang w:val="ru-RU"/>
              </w:rPr>
              <w:t xml:space="preserve"> </w:t>
            </w:r>
            <w:r w:rsidRPr="006C6D24">
              <w:rPr>
                <w:sz w:val="24"/>
                <w:lang w:val="ru-RU"/>
              </w:rPr>
              <w:t>Упражнение в умении формулировать вопрос</w:t>
            </w:r>
            <w:r w:rsidRPr="006C6D24">
              <w:rPr>
                <w:spacing w:val="-57"/>
                <w:sz w:val="24"/>
                <w:lang w:val="ru-RU"/>
              </w:rPr>
              <w:t xml:space="preserve"> </w:t>
            </w:r>
            <w:r w:rsidRPr="006C6D24">
              <w:rPr>
                <w:sz w:val="24"/>
                <w:lang w:val="ru-RU"/>
              </w:rPr>
              <w:t>по фактическому содержанию прочитанного</w:t>
            </w:r>
            <w:r w:rsidRPr="006C6D24">
              <w:rPr>
                <w:spacing w:val="1"/>
                <w:sz w:val="24"/>
                <w:lang w:val="ru-RU"/>
              </w:rPr>
              <w:t xml:space="preserve"> </w:t>
            </w:r>
            <w:r w:rsidRPr="006C6D24">
              <w:rPr>
                <w:sz w:val="24"/>
                <w:lang w:val="ru-RU"/>
              </w:rPr>
              <w:t>произведения. Работа с таблицей: сравнение</w:t>
            </w:r>
            <w:r w:rsidRPr="006C6D24">
              <w:rPr>
                <w:spacing w:val="1"/>
                <w:sz w:val="24"/>
                <w:lang w:val="ru-RU"/>
              </w:rPr>
              <w:t xml:space="preserve"> </w:t>
            </w:r>
            <w:r w:rsidRPr="006C6D24">
              <w:rPr>
                <w:sz w:val="24"/>
                <w:lang w:val="ru-RU"/>
              </w:rPr>
              <w:t>текстов художественных произведений</w:t>
            </w:r>
            <w:r w:rsidRPr="006C6D24">
              <w:rPr>
                <w:spacing w:val="1"/>
                <w:sz w:val="24"/>
                <w:lang w:val="ru-RU"/>
              </w:rPr>
              <w:t xml:space="preserve"> </w:t>
            </w:r>
            <w:r w:rsidRPr="006C6D24">
              <w:rPr>
                <w:sz w:val="24"/>
                <w:lang w:val="ru-RU"/>
              </w:rPr>
              <w:t>(распознавание жанров) и заполнение</w:t>
            </w:r>
            <w:r w:rsidRPr="006C6D24">
              <w:rPr>
                <w:spacing w:val="1"/>
                <w:sz w:val="24"/>
                <w:lang w:val="ru-RU"/>
              </w:rPr>
              <w:t xml:space="preserve"> </w:t>
            </w:r>
            <w:r w:rsidRPr="006C6D24">
              <w:rPr>
                <w:sz w:val="24"/>
                <w:lang w:val="ru-RU"/>
              </w:rPr>
              <w:t>таблицы.</w:t>
            </w:r>
          </w:p>
          <w:p w:rsidR="006C6D24" w:rsidRPr="006C6D24" w:rsidRDefault="006C6D24">
            <w:pPr>
              <w:spacing w:before="4"/>
              <w:rPr>
                <w:b/>
                <w:lang w:val="ru-RU"/>
              </w:rPr>
            </w:pPr>
          </w:p>
          <w:p w:rsidR="006C6D24" w:rsidRPr="006C6D24" w:rsidRDefault="006C6D24">
            <w:pPr>
              <w:spacing w:line="270" w:lineRule="atLeast"/>
              <w:ind w:right="279"/>
              <w:jc w:val="both"/>
              <w:rPr>
                <w:sz w:val="24"/>
                <w:lang w:val="ru-RU"/>
              </w:rPr>
            </w:pPr>
            <w:r w:rsidRPr="006C6D24">
              <w:rPr>
                <w:sz w:val="24"/>
                <w:lang w:val="ru-RU"/>
              </w:rPr>
              <w:t>Слушание и чтение произведений о Великой</w:t>
            </w:r>
            <w:r w:rsidRPr="006C6D24">
              <w:rPr>
                <w:spacing w:val="-57"/>
                <w:sz w:val="24"/>
                <w:lang w:val="ru-RU"/>
              </w:rPr>
              <w:t xml:space="preserve"> </w:t>
            </w:r>
            <w:r w:rsidRPr="006C6D24">
              <w:rPr>
                <w:sz w:val="24"/>
                <w:lang w:val="ru-RU"/>
              </w:rPr>
              <w:t>Отечественной войне: С. В. Михалков «Быль</w:t>
            </w:r>
            <w:r w:rsidRPr="006C6D24">
              <w:rPr>
                <w:spacing w:val="-57"/>
                <w:sz w:val="24"/>
                <w:lang w:val="ru-RU"/>
              </w:rPr>
              <w:t xml:space="preserve"> </w:t>
            </w:r>
            <w:r w:rsidRPr="006C6D24">
              <w:rPr>
                <w:sz w:val="24"/>
                <w:lang w:val="ru-RU"/>
              </w:rPr>
              <w:t>для</w:t>
            </w:r>
            <w:r w:rsidRPr="006C6D24">
              <w:rPr>
                <w:spacing w:val="-1"/>
                <w:sz w:val="24"/>
                <w:lang w:val="ru-RU"/>
              </w:rPr>
              <w:t xml:space="preserve"> </w:t>
            </w:r>
            <w:r w:rsidRPr="006C6D24">
              <w:rPr>
                <w:sz w:val="24"/>
                <w:lang w:val="ru-RU"/>
              </w:rPr>
              <w:t>детей»,</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Баруздин «Салют»,</w:t>
            </w:r>
            <w:r w:rsidRPr="006C6D24">
              <w:rPr>
                <w:spacing w:val="-1"/>
                <w:sz w:val="24"/>
                <w:lang w:val="ru-RU"/>
              </w:rPr>
              <w:t xml:space="preserve"> </w:t>
            </w:r>
            <w:r w:rsidRPr="006C6D24">
              <w:rPr>
                <w:sz w:val="24"/>
                <w:lang w:val="ru-RU"/>
              </w:rPr>
              <w:t>С. А.</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4416"/>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Васильев</w:t>
            </w:r>
            <w:r w:rsidRPr="006C6D24">
              <w:rPr>
                <w:spacing w:val="-3"/>
                <w:sz w:val="24"/>
                <w:lang w:val="ru-RU"/>
              </w:rPr>
              <w:t xml:space="preserve"> </w:t>
            </w:r>
            <w:r w:rsidRPr="006C6D24">
              <w:rPr>
                <w:sz w:val="24"/>
                <w:lang w:val="ru-RU"/>
              </w:rPr>
              <w:t>«Белая</w:t>
            </w:r>
            <w:r w:rsidRPr="006C6D24">
              <w:rPr>
                <w:spacing w:val="-2"/>
                <w:sz w:val="24"/>
                <w:lang w:val="ru-RU"/>
              </w:rPr>
              <w:t xml:space="preserve"> </w:t>
            </w:r>
            <w:r w:rsidRPr="006C6D24">
              <w:rPr>
                <w:sz w:val="24"/>
                <w:lang w:val="ru-RU"/>
              </w:rPr>
              <w:t>берёза»,</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Кассиль</w:t>
            </w:r>
          </w:p>
          <w:p w:rsidR="006C6D24" w:rsidRPr="006C6D24" w:rsidRDefault="006C6D24">
            <w:pPr>
              <w:ind w:right="332"/>
              <w:rPr>
                <w:sz w:val="24"/>
                <w:lang w:val="ru-RU"/>
              </w:rPr>
            </w:pPr>
            <w:r w:rsidRPr="006C6D24">
              <w:rPr>
                <w:sz w:val="24"/>
                <w:lang w:val="ru-RU"/>
              </w:rPr>
              <w:t>«Сестра»,</w:t>
            </w:r>
            <w:r w:rsidRPr="006C6D24">
              <w:rPr>
                <w:spacing w:val="-2"/>
                <w:sz w:val="24"/>
                <w:lang w:val="ru-RU"/>
              </w:rPr>
              <w:t xml:space="preserve"> </w:t>
            </w:r>
            <w:r w:rsidRPr="006C6D24">
              <w:rPr>
                <w:sz w:val="24"/>
                <w:lang w:val="ru-RU"/>
              </w:rPr>
              <w:t>Б.</w:t>
            </w:r>
            <w:r w:rsidRPr="006C6D24">
              <w:rPr>
                <w:spacing w:val="-2"/>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Лавренёв</w:t>
            </w:r>
            <w:r w:rsidRPr="006C6D24">
              <w:rPr>
                <w:spacing w:val="-2"/>
                <w:sz w:val="24"/>
                <w:lang w:val="ru-RU"/>
              </w:rPr>
              <w:t xml:space="preserve"> </w:t>
            </w:r>
            <w:r w:rsidRPr="006C6D24">
              <w:rPr>
                <w:sz w:val="24"/>
                <w:lang w:val="ru-RU"/>
              </w:rPr>
              <w:t>«Большое</w:t>
            </w:r>
            <w:r w:rsidRPr="006C6D24">
              <w:rPr>
                <w:spacing w:val="-3"/>
                <w:sz w:val="24"/>
                <w:lang w:val="ru-RU"/>
              </w:rPr>
              <w:t xml:space="preserve"> </w:t>
            </w:r>
            <w:r w:rsidRPr="006C6D24">
              <w:rPr>
                <w:sz w:val="24"/>
                <w:lang w:val="ru-RU"/>
              </w:rPr>
              <w:t>сердце»,</w:t>
            </w:r>
            <w:r w:rsidRPr="006C6D24">
              <w:rPr>
                <w:spacing w:val="-57"/>
                <w:sz w:val="24"/>
                <w:lang w:val="ru-RU"/>
              </w:rPr>
              <w:t xml:space="preserve"> </w:t>
            </w:r>
            <w:r w:rsidRPr="006C6D24">
              <w:rPr>
                <w:sz w:val="24"/>
                <w:lang w:val="ru-RU"/>
              </w:rPr>
              <w:t>обсуждение</w:t>
            </w:r>
          </w:p>
          <w:p w:rsidR="006C6D24" w:rsidRPr="006C6D24" w:rsidRDefault="006C6D24">
            <w:pPr>
              <w:ind w:right="189"/>
              <w:rPr>
                <w:sz w:val="24"/>
                <w:lang w:val="ru-RU"/>
              </w:rPr>
            </w:pPr>
            <w:r w:rsidRPr="006C6D24">
              <w:rPr>
                <w:sz w:val="24"/>
                <w:lang w:val="ru-RU"/>
              </w:rPr>
              <w:t>авторской позиции, выражение своего</w:t>
            </w:r>
            <w:r w:rsidRPr="006C6D24">
              <w:rPr>
                <w:spacing w:val="1"/>
                <w:sz w:val="24"/>
                <w:lang w:val="ru-RU"/>
              </w:rPr>
              <w:t xml:space="preserve"> </w:t>
            </w:r>
            <w:r w:rsidRPr="006C6D24">
              <w:rPr>
                <w:sz w:val="24"/>
                <w:lang w:val="ru-RU"/>
              </w:rPr>
              <w:t>отношения к героям с подтверждением</w:t>
            </w:r>
            <w:r w:rsidRPr="006C6D24">
              <w:rPr>
                <w:spacing w:val="1"/>
                <w:sz w:val="24"/>
                <w:lang w:val="ru-RU"/>
              </w:rPr>
              <w:t xml:space="preserve"> </w:t>
            </w:r>
            <w:r w:rsidRPr="006C6D24">
              <w:rPr>
                <w:sz w:val="24"/>
                <w:lang w:val="ru-RU"/>
              </w:rPr>
              <w:t>примерами из текста. Составление выставки</w:t>
            </w:r>
            <w:r w:rsidRPr="006C6D24">
              <w:rPr>
                <w:spacing w:val="1"/>
                <w:sz w:val="24"/>
                <w:lang w:val="ru-RU"/>
              </w:rPr>
              <w:t xml:space="preserve"> </w:t>
            </w:r>
            <w:r w:rsidRPr="006C6D24">
              <w:rPr>
                <w:sz w:val="24"/>
                <w:lang w:val="ru-RU"/>
              </w:rPr>
              <w:t>книг писателей на тему о детях, о дружбе,</w:t>
            </w:r>
            <w:r w:rsidRPr="006C6D24">
              <w:rPr>
                <w:spacing w:val="1"/>
                <w:sz w:val="24"/>
                <w:lang w:val="ru-RU"/>
              </w:rPr>
              <w:t xml:space="preserve"> </w:t>
            </w:r>
            <w:r w:rsidRPr="006C6D24">
              <w:rPr>
                <w:sz w:val="24"/>
                <w:lang w:val="ru-RU"/>
              </w:rPr>
              <w:t>рассказ о героях прочитанных произведений</w:t>
            </w:r>
            <w:r w:rsidRPr="006C6D24">
              <w:rPr>
                <w:spacing w:val="1"/>
                <w:sz w:val="24"/>
                <w:lang w:val="ru-RU"/>
              </w:rPr>
              <w:t xml:space="preserve"> </w:t>
            </w:r>
            <w:r w:rsidRPr="006C6D24">
              <w:rPr>
                <w:sz w:val="24"/>
                <w:lang w:val="ru-RU"/>
              </w:rPr>
              <w:t>по предложенному алгоритму. Работа в</w:t>
            </w:r>
            <w:r w:rsidRPr="006C6D24">
              <w:rPr>
                <w:spacing w:val="1"/>
                <w:sz w:val="24"/>
                <w:lang w:val="ru-RU"/>
              </w:rPr>
              <w:t xml:space="preserve"> </w:t>
            </w:r>
            <w:r w:rsidRPr="006C6D24">
              <w:rPr>
                <w:sz w:val="24"/>
                <w:lang w:val="ru-RU"/>
              </w:rPr>
              <w:t>группах:</w:t>
            </w:r>
            <w:r w:rsidRPr="006C6D24">
              <w:rPr>
                <w:spacing w:val="-4"/>
                <w:sz w:val="24"/>
                <w:lang w:val="ru-RU"/>
              </w:rPr>
              <w:t xml:space="preserve"> </w:t>
            </w:r>
            <w:r w:rsidRPr="006C6D24">
              <w:rPr>
                <w:sz w:val="24"/>
                <w:lang w:val="ru-RU"/>
              </w:rPr>
              <w:t>составление</w:t>
            </w:r>
            <w:r w:rsidRPr="006C6D24">
              <w:rPr>
                <w:spacing w:val="-5"/>
                <w:sz w:val="24"/>
                <w:lang w:val="ru-RU"/>
              </w:rPr>
              <w:t xml:space="preserve"> </w:t>
            </w:r>
            <w:r w:rsidRPr="006C6D24">
              <w:rPr>
                <w:sz w:val="24"/>
                <w:lang w:val="ru-RU"/>
              </w:rPr>
              <w:t>сценария</w:t>
            </w:r>
            <w:r w:rsidRPr="006C6D24">
              <w:rPr>
                <w:spacing w:val="-4"/>
                <w:sz w:val="24"/>
                <w:lang w:val="ru-RU"/>
              </w:rPr>
              <w:t xml:space="preserve"> </w:t>
            </w:r>
            <w:r w:rsidRPr="006C6D24">
              <w:rPr>
                <w:sz w:val="24"/>
                <w:lang w:val="ru-RU"/>
              </w:rPr>
              <w:t>праздников</w:t>
            </w:r>
            <w:r w:rsidRPr="006C6D24">
              <w:rPr>
                <w:spacing w:val="-4"/>
                <w:sz w:val="24"/>
                <w:lang w:val="ru-RU"/>
              </w:rPr>
              <w:t xml:space="preserve"> </w:t>
            </w:r>
            <w:r w:rsidRPr="006C6D24">
              <w:rPr>
                <w:sz w:val="24"/>
                <w:lang w:val="ru-RU"/>
              </w:rPr>
              <w:t>«8</w:t>
            </w:r>
            <w:r w:rsidRPr="006C6D24">
              <w:rPr>
                <w:spacing w:val="-57"/>
                <w:sz w:val="24"/>
                <w:lang w:val="ru-RU"/>
              </w:rPr>
              <w:t xml:space="preserve"> </w:t>
            </w:r>
            <w:r w:rsidRPr="006C6D24">
              <w:rPr>
                <w:sz w:val="24"/>
                <w:lang w:val="ru-RU"/>
              </w:rPr>
              <w:t>Марта»,</w:t>
            </w:r>
            <w:r w:rsidRPr="006C6D24">
              <w:rPr>
                <w:spacing w:val="-2"/>
                <w:sz w:val="24"/>
                <w:lang w:val="ru-RU"/>
              </w:rPr>
              <w:t xml:space="preserve"> </w:t>
            </w:r>
            <w:r w:rsidRPr="006C6D24">
              <w:rPr>
                <w:sz w:val="24"/>
                <w:lang w:val="ru-RU"/>
              </w:rPr>
              <w:t>«9 Мая»: чтение</w:t>
            </w:r>
            <w:r w:rsidRPr="006C6D24">
              <w:rPr>
                <w:spacing w:val="-1"/>
                <w:sz w:val="24"/>
                <w:lang w:val="ru-RU"/>
              </w:rPr>
              <w:t xml:space="preserve"> </w:t>
            </w:r>
            <w:r w:rsidRPr="006C6D24">
              <w:rPr>
                <w:sz w:val="24"/>
                <w:lang w:val="ru-RU"/>
              </w:rPr>
              <w:t>наизусть</w:t>
            </w:r>
          </w:p>
          <w:p w:rsidR="006C6D24" w:rsidRPr="006C6D24" w:rsidRDefault="006C6D24">
            <w:pPr>
              <w:spacing w:before="1"/>
              <w:ind w:right="397"/>
              <w:rPr>
                <w:sz w:val="24"/>
                <w:lang w:val="ru-RU"/>
              </w:rPr>
            </w:pPr>
            <w:r w:rsidRPr="006C6D24">
              <w:rPr>
                <w:sz w:val="24"/>
                <w:lang w:val="ru-RU"/>
              </w:rPr>
              <w:t>произведений, исполнение песен, слушание</w:t>
            </w:r>
            <w:r w:rsidRPr="006C6D24">
              <w:rPr>
                <w:spacing w:val="-57"/>
                <w:sz w:val="24"/>
                <w:lang w:val="ru-RU"/>
              </w:rPr>
              <w:t xml:space="preserve"> </w:t>
            </w:r>
            <w:r w:rsidRPr="006C6D24">
              <w:rPr>
                <w:sz w:val="24"/>
                <w:lang w:val="ru-RU"/>
              </w:rPr>
              <w:t>музыки,</w:t>
            </w:r>
            <w:r w:rsidRPr="006C6D24">
              <w:rPr>
                <w:spacing w:val="-1"/>
                <w:sz w:val="24"/>
                <w:lang w:val="ru-RU"/>
              </w:rPr>
              <w:t xml:space="preserve"> </w:t>
            </w:r>
            <w:r w:rsidRPr="006C6D24">
              <w:rPr>
                <w:sz w:val="24"/>
                <w:lang w:val="ru-RU"/>
              </w:rPr>
              <w:t>посвящённой</w:t>
            </w:r>
            <w:r w:rsidRPr="006C6D24">
              <w:rPr>
                <w:spacing w:val="-3"/>
                <w:sz w:val="24"/>
                <w:lang w:val="ru-RU"/>
              </w:rPr>
              <w:t xml:space="preserve"> </w:t>
            </w:r>
            <w:r w:rsidRPr="006C6D24">
              <w:rPr>
                <w:sz w:val="24"/>
                <w:lang w:val="ru-RU"/>
              </w:rPr>
              <w:t>праздникам.</w:t>
            </w:r>
          </w:p>
          <w:p w:rsidR="006C6D24" w:rsidRPr="006C6D24" w:rsidRDefault="006C6D24">
            <w:pPr>
              <w:spacing w:line="270" w:lineRule="atLeast"/>
              <w:ind w:right="612"/>
              <w:jc w:val="both"/>
              <w:rPr>
                <w:sz w:val="24"/>
                <w:lang w:val="ru-RU"/>
              </w:rPr>
            </w:pPr>
            <w:r w:rsidRPr="006C6D24">
              <w:rPr>
                <w:sz w:val="24"/>
                <w:lang w:val="ru-RU"/>
              </w:rPr>
              <w:t>Дифференцированная работа: подготовка</w:t>
            </w:r>
            <w:r w:rsidRPr="006C6D24">
              <w:rPr>
                <w:spacing w:val="-57"/>
                <w:sz w:val="24"/>
                <w:lang w:val="ru-RU"/>
              </w:rPr>
              <w:t xml:space="preserve"> </w:t>
            </w:r>
            <w:r w:rsidRPr="006C6D24">
              <w:rPr>
                <w:sz w:val="24"/>
                <w:lang w:val="ru-RU"/>
              </w:rPr>
              <w:t>сообщения о своих родных — участниках</w:t>
            </w:r>
            <w:r w:rsidRPr="006C6D24">
              <w:rPr>
                <w:spacing w:val="-57"/>
                <w:sz w:val="24"/>
                <w:lang w:val="ru-RU"/>
              </w:rPr>
              <w:t xml:space="preserve"> </w:t>
            </w:r>
            <w:r w:rsidRPr="006C6D24">
              <w:rPr>
                <w:sz w:val="24"/>
                <w:lang w:val="ru-RU"/>
              </w:rPr>
              <w:t>Великой</w:t>
            </w:r>
            <w:r w:rsidRPr="006C6D24">
              <w:rPr>
                <w:spacing w:val="-1"/>
                <w:sz w:val="24"/>
                <w:lang w:val="ru-RU"/>
              </w:rPr>
              <w:t xml:space="preserve"> </w:t>
            </w:r>
            <w:r w:rsidRPr="006C6D24">
              <w:rPr>
                <w:sz w:val="24"/>
                <w:lang w:val="ru-RU"/>
              </w:rPr>
              <w:t>Отечественной</w:t>
            </w:r>
            <w:r w:rsidRPr="006C6D24">
              <w:rPr>
                <w:spacing w:val="-1"/>
                <w:sz w:val="24"/>
                <w:lang w:val="ru-RU"/>
              </w:rPr>
              <w:t xml:space="preserve"> </w:t>
            </w:r>
            <w:r w:rsidRPr="006C6D24">
              <w:rPr>
                <w:sz w:val="24"/>
                <w:lang w:val="ru-RU"/>
              </w:rPr>
              <w:t>войны</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5244"/>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10.</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635"/>
              <w:jc w:val="center"/>
              <w:rPr>
                <w:sz w:val="24"/>
              </w:rPr>
            </w:pPr>
            <w:r>
              <w:rPr>
                <w:spacing w:val="-1"/>
                <w:sz w:val="24"/>
              </w:rPr>
              <w:t>Зарубежная</w:t>
            </w:r>
            <w:r>
              <w:rPr>
                <w:spacing w:val="-57"/>
                <w:sz w:val="24"/>
              </w:rPr>
              <w:t xml:space="preserve"> </w:t>
            </w:r>
            <w:r>
              <w:rPr>
                <w:sz w:val="24"/>
              </w:rPr>
              <w:t>литература</w:t>
            </w:r>
            <w:r>
              <w:rPr>
                <w:spacing w:val="1"/>
                <w:sz w:val="24"/>
              </w:rPr>
              <w:t xml:space="preserve"> </w:t>
            </w:r>
            <w:r>
              <w:rPr>
                <w:sz w:val="24"/>
              </w:rPr>
              <w:t>(7</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29"/>
              <w:jc w:val="both"/>
              <w:rPr>
                <w:sz w:val="24"/>
                <w:lang w:val="ru-RU"/>
              </w:rPr>
            </w:pPr>
            <w:r w:rsidRPr="006C6D24">
              <w:rPr>
                <w:sz w:val="24"/>
                <w:lang w:val="ru-RU"/>
              </w:rPr>
              <w:t>Литературная (авторская) сказка:</w:t>
            </w:r>
            <w:r w:rsidRPr="006C6D24">
              <w:rPr>
                <w:spacing w:val="-57"/>
                <w:sz w:val="24"/>
                <w:lang w:val="ru-RU"/>
              </w:rPr>
              <w:t xml:space="preserve"> </w:t>
            </w:r>
            <w:r w:rsidRPr="006C6D24">
              <w:rPr>
                <w:sz w:val="24"/>
                <w:lang w:val="ru-RU"/>
              </w:rPr>
              <w:t>зарубежные писатели-сказочники</w:t>
            </w:r>
            <w:r w:rsidRPr="006C6D24">
              <w:rPr>
                <w:spacing w:val="-57"/>
                <w:sz w:val="24"/>
                <w:lang w:val="ru-RU"/>
              </w:rPr>
              <w:t xml:space="preserve"> </w:t>
            </w:r>
            <w:r w:rsidRPr="006C6D24">
              <w:rPr>
                <w:sz w:val="24"/>
                <w:lang w:val="ru-RU"/>
              </w:rPr>
              <w:t>(Ш.</w:t>
            </w:r>
            <w:r w:rsidRPr="006C6D24">
              <w:rPr>
                <w:spacing w:val="-1"/>
                <w:sz w:val="24"/>
                <w:lang w:val="ru-RU"/>
              </w:rPr>
              <w:t xml:space="preserve"> </w:t>
            </w:r>
            <w:r w:rsidRPr="006C6D24">
              <w:rPr>
                <w:sz w:val="24"/>
                <w:lang w:val="ru-RU"/>
              </w:rPr>
              <w:t>Перро, братья Гримм,</w:t>
            </w:r>
          </w:p>
          <w:p w:rsidR="006C6D24" w:rsidRPr="006C6D24" w:rsidRDefault="006C6D24">
            <w:pPr>
              <w:jc w:val="both"/>
              <w:rPr>
                <w:sz w:val="24"/>
                <w:lang w:val="ru-RU"/>
              </w:rPr>
            </w:pPr>
            <w:r w:rsidRPr="006C6D24">
              <w:rPr>
                <w:sz w:val="24"/>
                <w:lang w:val="ru-RU"/>
              </w:rPr>
              <w:t>Х.-К.</w:t>
            </w:r>
            <w:r w:rsidRPr="006C6D24">
              <w:rPr>
                <w:spacing w:val="-3"/>
                <w:sz w:val="24"/>
                <w:lang w:val="ru-RU"/>
              </w:rPr>
              <w:t xml:space="preserve"> </w:t>
            </w:r>
            <w:r w:rsidRPr="006C6D24">
              <w:rPr>
                <w:sz w:val="24"/>
                <w:lang w:val="ru-RU"/>
              </w:rPr>
              <w:t>Андерсен).</w:t>
            </w:r>
          </w:p>
          <w:p w:rsidR="006C6D24" w:rsidRPr="006C6D24" w:rsidRDefault="006C6D24">
            <w:pPr>
              <w:ind w:right="142"/>
              <w:rPr>
                <w:sz w:val="24"/>
                <w:lang w:val="ru-RU"/>
              </w:rPr>
            </w:pPr>
            <w:r w:rsidRPr="006C6D24">
              <w:rPr>
                <w:sz w:val="24"/>
                <w:lang w:val="ru-RU"/>
              </w:rPr>
              <w:t>Характеристика авторской сказки:</w:t>
            </w:r>
            <w:r w:rsidRPr="006C6D24">
              <w:rPr>
                <w:spacing w:val="-57"/>
                <w:sz w:val="24"/>
                <w:lang w:val="ru-RU"/>
              </w:rPr>
              <w:t xml:space="preserve"> </w:t>
            </w:r>
            <w:r w:rsidRPr="006C6D24">
              <w:rPr>
                <w:sz w:val="24"/>
                <w:lang w:val="ru-RU"/>
              </w:rPr>
              <w:t>герои, особенности построения и</w:t>
            </w:r>
            <w:r w:rsidRPr="006C6D24">
              <w:rPr>
                <w:spacing w:val="1"/>
                <w:sz w:val="24"/>
                <w:lang w:val="ru-RU"/>
              </w:rPr>
              <w:t xml:space="preserve"> </w:t>
            </w:r>
            <w:r w:rsidRPr="006C6D24">
              <w:rPr>
                <w:sz w:val="24"/>
                <w:lang w:val="ru-RU"/>
              </w:rPr>
              <w:t>языка.</w:t>
            </w:r>
          </w:p>
          <w:p w:rsidR="006C6D24" w:rsidRPr="006C6D24" w:rsidRDefault="006C6D24">
            <w:pPr>
              <w:ind w:right="444"/>
              <w:rPr>
                <w:sz w:val="24"/>
                <w:lang w:val="ru-RU"/>
              </w:rPr>
            </w:pPr>
            <w:r w:rsidRPr="006C6D24">
              <w:rPr>
                <w:sz w:val="24"/>
                <w:lang w:val="ru-RU"/>
              </w:rPr>
              <w:t>Сходство</w:t>
            </w:r>
            <w:r w:rsidRPr="006C6D24">
              <w:rPr>
                <w:spacing w:val="-5"/>
                <w:sz w:val="24"/>
                <w:lang w:val="ru-RU"/>
              </w:rPr>
              <w:t xml:space="preserve"> </w:t>
            </w:r>
            <w:r w:rsidRPr="006C6D24">
              <w:rPr>
                <w:sz w:val="24"/>
                <w:lang w:val="ru-RU"/>
              </w:rPr>
              <w:t>тем</w:t>
            </w:r>
            <w:r w:rsidRPr="006C6D24">
              <w:rPr>
                <w:spacing w:val="-5"/>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сюжетов</w:t>
            </w:r>
            <w:r w:rsidRPr="006C6D24">
              <w:rPr>
                <w:spacing w:val="-4"/>
                <w:sz w:val="24"/>
                <w:lang w:val="ru-RU"/>
              </w:rPr>
              <w:t xml:space="preserve"> </w:t>
            </w:r>
            <w:r w:rsidRPr="006C6D24">
              <w:rPr>
                <w:sz w:val="24"/>
                <w:lang w:val="ru-RU"/>
              </w:rPr>
              <w:t>сказок</w:t>
            </w:r>
            <w:r w:rsidRPr="006C6D24">
              <w:rPr>
                <w:spacing w:val="-57"/>
                <w:sz w:val="24"/>
                <w:lang w:val="ru-RU"/>
              </w:rPr>
              <w:t xml:space="preserve"> </w:t>
            </w:r>
            <w:r w:rsidRPr="006C6D24">
              <w:rPr>
                <w:sz w:val="24"/>
                <w:lang w:val="ru-RU"/>
              </w:rPr>
              <w:t>разных</w:t>
            </w:r>
            <w:r w:rsidRPr="006C6D24">
              <w:rPr>
                <w:spacing w:val="6"/>
                <w:sz w:val="24"/>
                <w:lang w:val="ru-RU"/>
              </w:rPr>
              <w:t xml:space="preserve"> </w:t>
            </w:r>
            <w:r w:rsidRPr="006C6D24">
              <w:rPr>
                <w:sz w:val="24"/>
                <w:lang w:val="ru-RU"/>
              </w:rPr>
              <w:t>народов.</w:t>
            </w:r>
            <w:r w:rsidRPr="006C6D24">
              <w:rPr>
                <w:spacing w:val="7"/>
                <w:sz w:val="24"/>
                <w:lang w:val="ru-RU"/>
              </w:rPr>
              <w:t xml:space="preserve"> </w:t>
            </w:r>
            <w:r w:rsidRPr="006C6D24">
              <w:rPr>
                <w:sz w:val="24"/>
                <w:lang w:val="ru-RU"/>
              </w:rPr>
              <w:t>Тема</w:t>
            </w:r>
            <w:r w:rsidRPr="006C6D24">
              <w:rPr>
                <w:spacing w:val="6"/>
                <w:sz w:val="24"/>
                <w:lang w:val="ru-RU"/>
              </w:rPr>
              <w:t xml:space="preserve"> </w:t>
            </w:r>
            <w:r w:rsidRPr="006C6D24">
              <w:rPr>
                <w:sz w:val="24"/>
                <w:lang w:val="ru-RU"/>
              </w:rPr>
              <w:t>дружбы</w:t>
            </w:r>
            <w:r w:rsidRPr="006C6D24">
              <w:rPr>
                <w:spacing w:val="1"/>
                <w:sz w:val="24"/>
                <w:lang w:val="ru-RU"/>
              </w:rPr>
              <w:t xml:space="preserve"> </w:t>
            </w:r>
            <w:r w:rsidRPr="006C6D24">
              <w:rPr>
                <w:sz w:val="24"/>
                <w:lang w:val="ru-RU"/>
              </w:rPr>
              <w:t>в произведениях зарубежных</w:t>
            </w:r>
            <w:r w:rsidRPr="006C6D24">
              <w:rPr>
                <w:spacing w:val="1"/>
                <w:sz w:val="24"/>
                <w:lang w:val="ru-RU"/>
              </w:rPr>
              <w:t xml:space="preserve"> </w:t>
            </w:r>
            <w:r w:rsidRPr="006C6D24">
              <w:rPr>
                <w:sz w:val="24"/>
                <w:lang w:val="ru-RU"/>
              </w:rPr>
              <w:t>авторов.</w:t>
            </w:r>
          </w:p>
          <w:p w:rsidR="006C6D24" w:rsidRPr="006C6D24" w:rsidRDefault="006C6D24">
            <w:pPr>
              <w:ind w:right="365"/>
              <w:rPr>
                <w:sz w:val="24"/>
                <w:lang w:val="ru-RU"/>
              </w:rPr>
            </w:pPr>
            <w:r w:rsidRPr="006C6D24">
              <w:rPr>
                <w:sz w:val="24"/>
                <w:lang w:val="ru-RU"/>
              </w:rPr>
              <w:t>Составление плана</w:t>
            </w:r>
            <w:r w:rsidRPr="006C6D24">
              <w:rPr>
                <w:spacing w:val="1"/>
                <w:sz w:val="24"/>
                <w:lang w:val="ru-RU"/>
              </w:rPr>
              <w:t xml:space="preserve"> </w:t>
            </w:r>
            <w:r w:rsidRPr="006C6D24">
              <w:rPr>
                <w:sz w:val="24"/>
                <w:lang w:val="ru-RU"/>
              </w:rPr>
              <w:t>художественного произведения:</w:t>
            </w:r>
            <w:r w:rsidRPr="006C6D24">
              <w:rPr>
                <w:spacing w:val="-57"/>
                <w:sz w:val="24"/>
                <w:lang w:val="ru-RU"/>
              </w:rPr>
              <w:t xml:space="preserve"> </w:t>
            </w:r>
            <w:r w:rsidRPr="006C6D24">
              <w:rPr>
                <w:sz w:val="24"/>
                <w:lang w:val="ru-RU"/>
              </w:rPr>
              <w:t>части текста, их</w:t>
            </w:r>
            <w:r w:rsidRPr="006C6D24">
              <w:rPr>
                <w:spacing w:val="-2"/>
                <w:sz w:val="24"/>
                <w:lang w:val="ru-RU"/>
              </w:rPr>
              <w:t xml:space="preserve"> </w:t>
            </w:r>
            <w:r w:rsidRPr="006C6D24">
              <w:rPr>
                <w:sz w:val="24"/>
                <w:lang w:val="ru-RU"/>
              </w:rPr>
              <w:t>главные</w:t>
            </w:r>
          </w:p>
          <w:p w:rsidR="006C6D24" w:rsidRPr="006C6D24" w:rsidRDefault="006C6D24">
            <w:pPr>
              <w:ind w:right="98"/>
              <w:rPr>
                <w:sz w:val="24"/>
                <w:lang w:val="ru-RU"/>
              </w:rPr>
            </w:pPr>
            <w:r w:rsidRPr="006C6D24">
              <w:rPr>
                <w:sz w:val="24"/>
                <w:lang w:val="ru-RU"/>
              </w:rPr>
              <w:t>темы. Иллюстрации, их значение в</w:t>
            </w:r>
            <w:r w:rsidRPr="006C6D24">
              <w:rPr>
                <w:spacing w:val="-57"/>
                <w:sz w:val="24"/>
                <w:lang w:val="ru-RU"/>
              </w:rPr>
              <w:t xml:space="preserve"> </w:t>
            </w:r>
            <w:r w:rsidRPr="006C6D24">
              <w:rPr>
                <w:sz w:val="24"/>
                <w:lang w:val="ru-RU"/>
              </w:rPr>
              <w:t>раскрытии</w:t>
            </w:r>
            <w:r w:rsidRPr="006C6D24">
              <w:rPr>
                <w:spacing w:val="-1"/>
                <w:sz w:val="24"/>
                <w:lang w:val="ru-RU"/>
              </w:rPr>
              <w:t xml:space="preserve"> </w:t>
            </w:r>
            <w:r w:rsidRPr="006C6D24">
              <w:rPr>
                <w:sz w:val="24"/>
                <w:lang w:val="ru-RU"/>
              </w:rPr>
              <w:t>содержания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54"/>
              <w:rPr>
                <w:sz w:val="24"/>
                <w:lang w:val="ru-RU"/>
              </w:rPr>
            </w:pPr>
            <w:r w:rsidRPr="006C6D24">
              <w:rPr>
                <w:sz w:val="24"/>
                <w:lang w:val="ru-RU"/>
              </w:rPr>
              <w:t>Учебный диалог: знакомство с новым</w:t>
            </w:r>
            <w:r w:rsidRPr="006C6D24">
              <w:rPr>
                <w:spacing w:val="1"/>
                <w:sz w:val="24"/>
                <w:lang w:val="ru-RU"/>
              </w:rPr>
              <w:t xml:space="preserve"> </w:t>
            </w:r>
            <w:r w:rsidRPr="006C6D24">
              <w:rPr>
                <w:sz w:val="24"/>
                <w:lang w:val="ru-RU"/>
              </w:rPr>
              <w:t>разделом,</w:t>
            </w:r>
            <w:r w:rsidRPr="006C6D24">
              <w:rPr>
                <w:spacing w:val="-5"/>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учебной</w:t>
            </w:r>
            <w:r w:rsidRPr="006C6D24">
              <w:rPr>
                <w:spacing w:val="-4"/>
                <w:sz w:val="24"/>
                <w:lang w:val="ru-RU"/>
              </w:rPr>
              <w:t xml:space="preserve"> </w:t>
            </w:r>
            <w:r w:rsidRPr="006C6D24">
              <w:rPr>
                <w:sz w:val="24"/>
                <w:lang w:val="ru-RU"/>
              </w:rPr>
              <w:t>задачи,</w:t>
            </w:r>
          </w:p>
          <w:p w:rsidR="006C6D24" w:rsidRPr="006C6D24" w:rsidRDefault="006C6D24">
            <w:pPr>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чём</w:t>
            </w:r>
            <w:r w:rsidRPr="006C6D24">
              <w:rPr>
                <w:spacing w:val="-3"/>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узнаешь?»,</w:t>
            </w:r>
          </w:p>
          <w:p w:rsidR="006C6D24" w:rsidRPr="006C6D24" w:rsidRDefault="006C6D24">
            <w:pPr>
              <w:rPr>
                <w:sz w:val="24"/>
                <w:lang w:val="ru-RU"/>
              </w:rPr>
            </w:pPr>
            <w:r w:rsidRPr="006C6D24">
              <w:rPr>
                <w:sz w:val="24"/>
                <w:lang w:val="ru-RU"/>
              </w:rPr>
              <w:t>«Чему</w:t>
            </w:r>
            <w:r w:rsidRPr="006C6D24">
              <w:rPr>
                <w:spacing w:val="-2"/>
                <w:sz w:val="24"/>
                <w:lang w:val="ru-RU"/>
              </w:rPr>
              <w:t xml:space="preserve"> </w:t>
            </w:r>
            <w:r w:rsidRPr="006C6D24">
              <w:rPr>
                <w:sz w:val="24"/>
                <w:lang w:val="ru-RU"/>
              </w:rPr>
              <w:t>ты</w:t>
            </w:r>
            <w:r w:rsidRPr="006C6D24">
              <w:rPr>
                <w:spacing w:val="-1"/>
                <w:sz w:val="24"/>
                <w:lang w:val="ru-RU"/>
              </w:rPr>
              <w:t xml:space="preserve"> </w:t>
            </w:r>
            <w:r w:rsidRPr="006C6D24">
              <w:rPr>
                <w:sz w:val="24"/>
                <w:lang w:val="ru-RU"/>
              </w:rPr>
              <w:t>будешь</w:t>
            </w:r>
            <w:r w:rsidRPr="006C6D24">
              <w:rPr>
                <w:spacing w:val="-1"/>
                <w:sz w:val="24"/>
                <w:lang w:val="ru-RU"/>
              </w:rPr>
              <w:t xml:space="preserve"> </w:t>
            </w:r>
            <w:r w:rsidRPr="006C6D24">
              <w:rPr>
                <w:sz w:val="24"/>
                <w:lang w:val="ru-RU"/>
              </w:rPr>
              <w:t>учиться?».</w:t>
            </w:r>
          </w:p>
          <w:p w:rsidR="006C6D24" w:rsidRPr="006C6D24" w:rsidRDefault="006C6D24">
            <w:pPr>
              <w:ind w:right="1018"/>
              <w:rPr>
                <w:sz w:val="24"/>
                <w:lang w:val="ru-RU"/>
              </w:rPr>
            </w:pPr>
            <w:r w:rsidRPr="006C6D24">
              <w:rPr>
                <w:sz w:val="24"/>
                <w:lang w:val="ru-RU"/>
              </w:rPr>
              <w:t>Упражнение в чтении произведений</w:t>
            </w:r>
            <w:r w:rsidRPr="006C6D24">
              <w:rPr>
                <w:spacing w:val="1"/>
                <w:sz w:val="24"/>
                <w:lang w:val="ru-RU"/>
              </w:rPr>
              <w:t xml:space="preserve"> </w:t>
            </w:r>
            <w:r w:rsidRPr="006C6D24">
              <w:rPr>
                <w:sz w:val="24"/>
                <w:lang w:val="ru-RU"/>
              </w:rPr>
              <w:t>зарубежных</w:t>
            </w:r>
            <w:r w:rsidRPr="006C6D24">
              <w:rPr>
                <w:spacing w:val="-3"/>
                <w:sz w:val="24"/>
                <w:lang w:val="ru-RU"/>
              </w:rPr>
              <w:t xml:space="preserve"> </w:t>
            </w:r>
            <w:r w:rsidRPr="006C6D24">
              <w:rPr>
                <w:sz w:val="24"/>
                <w:lang w:val="ru-RU"/>
              </w:rPr>
              <w:t>писателей:</w:t>
            </w:r>
            <w:r w:rsidRPr="006C6D24">
              <w:rPr>
                <w:spacing w:val="-3"/>
                <w:sz w:val="24"/>
                <w:lang w:val="ru-RU"/>
              </w:rPr>
              <w:t xml:space="preserve"> </w:t>
            </w:r>
            <w:r w:rsidRPr="006C6D24">
              <w:rPr>
                <w:sz w:val="24"/>
                <w:lang w:val="ru-RU"/>
              </w:rPr>
              <w:t>братья</w:t>
            </w:r>
            <w:r w:rsidRPr="006C6D24">
              <w:rPr>
                <w:spacing w:val="-3"/>
                <w:sz w:val="24"/>
                <w:lang w:val="ru-RU"/>
              </w:rPr>
              <w:t xml:space="preserve"> </w:t>
            </w:r>
            <w:r w:rsidRPr="006C6D24">
              <w:rPr>
                <w:sz w:val="24"/>
                <w:lang w:val="ru-RU"/>
              </w:rPr>
              <w:t>Гримм</w:t>
            </w:r>
          </w:p>
          <w:p w:rsidR="006C6D24" w:rsidRPr="006C6D24" w:rsidRDefault="006C6D24">
            <w:pPr>
              <w:ind w:right="238"/>
              <w:rPr>
                <w:sz w:val="24"/>
                <w:lang w:val="ru-RU"/>
              </w:rPr>
            </w:pPr>
            <w:r w:rsidRPr="006C6D24">
              <w:rPr>
                <w:sz w:val="24"/>
                <w:lang w:val="ru-RU"/>
              </w:rPr>
              <w:t>«Бременские музыканты», Ш. Перро «Кот в</w:t>
            </w:r>
            <w:r w:rsidRPr="006C6D24">
              <w:rPr>
                <w:spacing w:val="1"/>
                <w:sz w:val="24"/>
                <w:lang w:val="ru-RU"/>
              </w:rPr>
              <w:t xml:space="preserve"> </w:t>
            </w:r>
            <w:r w:rsidRPr="006C6D24">
              <w:rPr>
                <w:sz w:val="24"/>
                <w:lang w:val="ru-RU"/>
              </w:rPr>
              <w:t>сапогах», Дж. Харрис «Братец Лис и Братец</w:t>
            </w:r>
            <w:r w:rsidRPr="006C6D24">
              <w:rPr>
                <w:spacing w:val="1"/>
                <w:sz w:val="24"/>
                <w:lang w:val="ru-RU"/>
              </w:rPr>
              <w:t xml:space="preserve"> </w:t>
            </w:r>
            <w:r w:rsidRPr="006C6D24">
              <w:rPr>
                <w:sz w:val="24"/>
                <w:lang w:val="ru-RU"/>
              </w:rPr>
              <w:t>Кролик», Э. Распэ «Необыкновенный олень»,</w:t>
            </w:r>
            <w:r w:rsidRPr="006C6D24">
              <w:rPr>
                <w:spacing w:val="-57"/>
                <w:sz w:val="24"/>
                <w:lang w:val="ru-RU"/>
              </w:rPr>
              <w:t xml:space="preserve"> </w:t>
            </w:r>
            <w:r w:rsidRPr="006C6D24">
              <w:rPr>
                <w:sz w:val="24"/>
                <w:lang w:val="ru-RU"/>
              </w:rPr>
              <w:t>Х.-К.</w:t>
            </w:r>
            <w:r w:rsidRPr="006C6D24">
              <w:rPr>
                <w:spacing w:val="-2"/>
                <w:sz w:val="24"/>
                <w:lang w:val="ru-RU"/>
              </w:rPr>
              <w:t xml:space="preserve"> </w:t>
            </w:r>
            <w:r w:rsidRPr="006C6D24">
              <w:rPr>
                <w:sz w:val="24"/>
                <w:lang w:val="ru-RU"/>
              </w:rPr>
              <w:t>Андерсен</w:t>
            </w:r>
            <w:r w:rsidRPr="006C6D24">
              <w:rPr>
                <w:spacing w:val="-1"/>
                <w:sz w:val="24"/>
                <w:lang w:val="ru-RU"/>
              </w:rPr>
              <w:t xml:space="preserve"> </w:t>
            </w:r>
            <w:r w:rsidRPr="006C6D24">
              <w:rPr>
                <w:sz w:val="24"/>
                <w:lang w:val="ru-RU"/>
              </w:rPr>
              <w:t>«Пятеро</w:t>
            </w:r>
            <w:r w:rsidRPr="006C6D24">
              <w:rPr>
                <w:spacing w:val="-2"/>
                <w:sz w:val="24"/>
                <w:lang w:val="ru-RU"/>
              </w:rPr>
              <w:t xml:space="preserve"> </w:t>
            </w:r>
            <w:r w:rsidRPr="006C6D24">
              <w:rPr>
                <w:sz w:val="24"/>
                <w:lang w:val="ru-RU"/>
              </w:rPr>
              <w:t>из</w:t>
            </w:r>
            <w:r w:rsidRPr="006C6D24">
              <w:rPr>
                <w:spacing w:val="-1"/>
                <w:sz w:val="24"/>
                <w:lang w:val="ru-RU"/>
              </w:rPr>
              <w:t xml:space="preserve"> </w:t>
            </w:r>
            <w:r w:rsidRPr="006C6D24">
              <w:rPr>
                <w:sz w:val="24"/>
                <w:lang w:val="ru-RU"/>
              </w:rPr>
              <w:t>одного стручка»,</w:t>
            </w:r>
          </w:p>
          <w:p w:rsidR="006C6D24" w:rsidRPr="006C6D24" w:rsidRDefault="006C6D24">
            <w:pPr>
              <w:ind w:right="535"/>
              <w:rPr>
                <w:sz w:val="24"/>
                <w:lang w:val="ru-RU"/>
              </w:rPr>
            </w:pPr>
            <w:r w:rsidRPr="006C6D24">
              <w:rPr>
                <w:sz w:val="24"/>
                <w:lang w:val="ru-RU"/>
              </w:rPr>
              <w:t>«Огниво» (не менее двух произведений по</w:t>
            </w:r>
            <w:r w:rsidRPr="006C6D24">
              <w:rPr>
                <w:spacing w:val="-57"/>
                <w:sz w:val="24"/>
                <w:lang w:val="ru-RU"/>
              </w:rPr>
              <w:t xml:space="preserve"> </w:t>
            </w:r>
            <w:r w:rsidRPr="006C6D24">
              <w:rPr>
                <w:sz w:val="24"/>
                <w:lang w:val="ru-RU"/>
              </w:rPr>
              <w:t>выбору).</w:t>
            </w:r>
          </w:p>
          <w:p w:rsidR="006C6D24" w:rsidRPr="006C6D24" w:rsidRDefault="006C6D24">
            <w:pPr>
              <w:ind w:right="498"/>
              <w:rPr>
                <w:sz w:val="24"/>
                <w:lang w:val="ru-RU"/>
              </w:rPr>
            </w:pPr>
            <w:r w:rsidRPr="006C6D24">
              <w:rPr>
                <w:sz w:val="24"/>
                <w:lang w:val="ru-RU"/>
              </w:rPr>
              <w:t>Характеристика героя: установление</w:t>
            </w:r>
            <w:r w:rsidRPr="006C6D24">
              <w:rPr>
                <w:spacing w:val="1"/>
                <w:sz w:val="24"/>
                <w:lang w:val="ru-RU"/>
              </w:rPr>
              <w:t xml:space="preserve"> </w:t>
            </w:r>
            <w:r w:rsidRPr="006C6D24">
              <w:rPr>
                <w:sz w:val="24"/>
                <w:lang w:val="ru-RU"/>
              </w:rPr>
              <w:t>взаимосвязи</w:t>
            </w:r>
            <w:r w:rsidRPr="006C6D24">
              <w:rPr>
                <w:spacing w:val="-3"/>
                <w:sz w:val="24"/>
                <w:lang w:val="ru-RU"/>
              </w:rPr>
              <w:t xml:space="preserve"> </w:t>
            </w:r>
            <w:r w:rsidRPr="006C6D24">
              <w:rPr>
                <w:sz w:val="24"/>
                <w:lang w:val="ru-RU"/>
              </w:rPr>
              <w:t>между</w:t>
            </w:r>
            <w:r w:rsidRPr="006C6D24">
              <w:rPr>
                <w:spacing w:val="-1"/>
                <w:sz w:val="24"/>
                <w:lang w:val="ru-RU"/>
              </w:rPr>
              <w:t xml:space="preserve"> </w:t>
            </w:r>
            <w:r w:rsidRPr="006C6D24">
              <w:rPr>
                <w:sz w:val="24"/>
                <w:lang w:val="ru-RU"/>
              </w:rPr>
              <w:t>характером</w:t>
            </w:r>
            <w:r w:rsidRPr="006C6D24">
              <w:rPr>
                <w:spacing w:val="-4"/>
                <w:sz w:val="24"/>
                <w:lang w:val="ru-RU"/>
              </w:rPr>
              <w:t xml:space="preserve"> </w:t>
            </w:r>
            <w:r w:rsidRPr="006C6D24">
              <w:rPr>
                <w:sz w:val="24"/>
                <w:lang w:val="ru-RU"/>
              </w:rPr>
              <w:t>героя</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его</w:t>
            </w:r>
            <w:r w:rsidRPr="006C6D24">
              <w:rPr>
                <w:spacing w:val="-57"/>
                <w:sz w:val="24"/>
                <w:lang w:val="ru-RU"/>
              </w:rPr>
              <w:t xml:space="preserve"> </w:t>
            </w:r>
            <w:r w:rsidRPr="006C6D24">
              <w:rPr>
                <w:sz w:val="24"/>
                <w:lang w:val="ru-RU"/>
              </w:rPr>
              <w:t>поступками, описание характера героя,</w:t>
            </w:r>
            <w:r w:rsidRPr="006C6D24">
              <w:rPr>
                <w:spacing w:val="1"/>
                <w:sz w:val="24"/>
                <w:lang w:val="ru-RU"/>
              </w:rPr>
              <w:t xml:space="preserve"> </w:t>
            </w:r>
            <w:r w:rsidRPr="006C6D24">
              <w:rPr>
                <w:sz w:val="24"/>
                <w:lang w:val="ru-RU"/>
              </w:rPr>
              <w:t>нахождение</w:t>
            </w:r>
            <w:r w:rsidRPr="006C6D24">
              <w:rPr>
                <w:spacing w:val="-2"/>
                <w:sz w:val="24"/>
                <w:lang w:val="ru-RU"/>
              </w:rPr>
              <w:t xml:space="preserve"> </w:t>
            </w:r>
            <w:r w:rsidRPr="006C6D24">
              <w:rPr>
                <w:sz w:val="24"/>
                <w:lang w:val="ru-RU"/>
              </w:rPr>
              <w:t>портрета героя.</w:t>
            </w:r>
          </w:p>
          <w:p w:rsidR="006C6D24" w:rsidRPr="006C6D24" w:rsidRDefault="006C6D24">
            <w:pPr>
              <w:spacing w:line="270" w:lineRule="atLeast"/>
              <w:ind w:right="179"/>
              <w:rPr>
                <w:sz w:val="24"/>
                <w:lang w:val="ru-RU"/>
              </w:rPr>
            </w:pPr>
            <w:r w:rsidRPr="006C6D24">
              <w:rPr>
                <w:sz w:val="24"/>
                <w:lang w:val="ru-RU"/>
              </w:rPr>
              <w:t>Работа с текстом произведения: определение</w:t>
            </w:r>
            <w:r w:rsidRPr="006C6D24">
              <w:rPr>
                <w:spacing w:val="1"/>
                <w:sz w:val="24"/>
                <w:lang w:val="ru-RU"/>
              </w:rPr>
              <w:t xml:space="preserve"> </w:t>
            </w:r>
            <w:r w:rsidRPr="006C6D24">
              <w:rPr>
                <w:sz w:val="24"/>
                <w:lang w:val="ru-RU"/>
              </w:rPr>
              <w:t>последовательности событий в произведении,</w:t>
            </w:r>
            <w:r w:rsidRPr="006C6D24">
              <w:rPr>
                <w:spacing w:val="-57"/>
                <w:sz w:val="24"/>
                <w:lang w:val="ru-RU"/>
              </w:rPr>
              <w:t xml:space="preserve"> </w:t>
            </w:r>
            <w:r w:rsidRPr="006C6D24">
              <w:rPr>
                <w:sz w:val="24"/>
                <w:lang w:val="ru-RU"/>
              </w:rPr>
              <w:t>конструирование</w:t>
            </w:r>
            <w:r w:rsidRPr="006C6D24">
              <w:rPr>
                <w:spacing w:val="-2"/>
                <w:sz w:val="24"/>
                <w:lang w:val="ru-RU"/>
              </w:rPr>
              <w:t xml:space="preserve"> </w:t>
            </w:r>
            <w:r w:rsidRPr="006C6D24">
              <w:rPr>
                <w:sz w:val="24"/>
                <w:lang w:val="ru-RU"/>
              </w:rPr>
              <w:t>(моделирование) плана</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283"/>
        <w:gridCol w:w="1877"/>
        <w:gridCol w:w="1879"/>
        <w:gridCol w:w="1001"/>
        <w:gridCol w:w="3058"/>
      </w:tblGrid>
      <w:tr w:rsidR="006C6D24" w:rsidTr="006C6D24">
        <w:trPr>
          <w:trHeight w:val="5244"/>
        </w:trPr>
        <w:tc>
          <w:tcPr>
            <w:tcW w:w="650"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gridSpan w:val="4"/>
            <w:tcBorders>
              <w:top w:val="single" w:sz="4" w:space="0" w:color="000000"/>
              <w:left w:val="single" w:sz="4" w:space="0" w:color="000000"/>
              <w:bottom w:val="nil"/>
              <w:right w:val="single" w:sz="4" w:space="0" w:color="000000"/>
            </w:tcBorders>
            <w:hideMark/>
          </w:tcPr>
          <w:p w:rsidR="006C6D24" w:rsidRPr="006C6D24" w:rsidRDefault="006C6D24">
            <w:pPr>
              <w:ind w:right="200"/>
              <w:rPr>
                <w:sz w:val="24"/>
                <w:lang w:val="ru-RU"/>
              </w:rPr>
            </w:pPr>
            <w:r w:rsidRPr="006C6D24">
              <w:rPr>
                <w:sz w:val="24"/>
                <w:lang w:val="ru-RU"/>
              </w:rPr>
              <w:t>произведения: деление текста на смысловые</w:t>
            </w:r>
            <w:r w:rsidRPr="006C6D24">
              <w:rPr>
                <w:spacing w:val="1"/>
                <w:sz w:val="24"/>
                <w:lang w:val="ru-RU"/>
              </w:rPr>
              <w:t xml:space="preserve"> </w:t>
            </w:r>
            <w:r w:rsidRPr="006C6D24">
              <w:rPr>
                <w:sz w:val="24"/>
                <w:lang w:val="ru-RU"/>
              </w:rPr>
              <w:t>части, определение эпизодов, выделение</w:t>
            </w:r>
            <w:r w:rsidRPr="006C6D24">
              <w:rPr>
                <w:spacing w:val="1"/>
                <w:sz w:val="24"/>
                <w:lang w:val="ru-RU"/>
              </w:rPr>
              <w:t xml:space="preserve"> </w:t>
            </w:r>
            <w:r w:rsidRPr="006C6D24">
              <w:rPr>
                <w:sz w:val="24"/>
                <w:lang w:val="ru-RU"/>
              </w:rPr>
              <w:t>опорных слов для каждой части плана,</w:t>
            </w:r>
            <w:r w:rsidRPr="006C6D24">
              <w:rPr>
                <w:spacing w:val="1"/>
                <w:sz w:val="24"/>
                <w:lang w:val="ru-RU"/>
              </w:rPr>
              <w:t xml:space="preserve"> </w:t>
            </w:r>
            <w:r w:rsidRPr="006C6D24">
              <w:rPr>
                <w:sz w:val="24"/>
                <w:lang w:val="ru-RU"/>
              </w:rPr>
              <w:t>озаглавливание</w:t>
            </w:r>
            <w:r w:rsidRPr="006C6D24">
              <w:rPr>
                <w:spacing w:val="-6"/>
                <w:sz w:val="24"/>
                <w:lang w:val="ru-RU"/>
              </w:rPr>
              <w:t xml:space="preserve"> </w:t>
            </w:r>
            <w:r w:rsidRPr="006C6D24">
              <w:rPr>
                <w:sz w:val="24"/>
                <w:lang w:val="ru-RU"/>
              </w:rPr>
              <w:t>части</w:t>
            </w:r>
            <w:r w:rsidRPr="006C6D24">
              <w:rPr>
                <w:spacing w:val="-4"/>
                <w:sz w:val="24"/>
                <w:lang w:val="ru-RU"/>
              </w:rPr>
              <w:t xml:space="preserve"> </w:t>
            </w:r>
            <w:r w:rsidRPr="006C6D24">
              <w:rPr>
                <w:sz w:val="24"/>
                <w:lang w:val="ru-RU"/>
              </w:rPr>
              <w:t>(формулировать</w:t>
            </w:r>
            <w:r w:rsidRPr="006C6D24">
              <w:rPr>
                <w:spacing w:val="-4"/>
                <w:sz w:val="24"/>
                <w:lang w:val="ru-RU"/>
              </w:rPr>
              <w:t xml:space="preserve"> </w:t>
            </w:r>
            <w:r w:rsidRPr="006C6D24">
              <w:rPr>
                <w:sz w:val="24"/>
                <w:lang w:val="ru-RU"/>
              </w:rPr>
              <w:t>вопрос</w:t>
            </w:r>
            <w:r w:rsidRPr="006C6D24">
              <w:rPr>
                <w:spacing w:val="-57"/>
                <w:sz w:val="24"/>
                <w:lang w:val="ru-RU"/>
              </w:rPr>
              <w:t xml:space="preserve"> </w:t>
            </w:r>
            <w:r w:rsidRPr="006C6D24">
              <w:rPr>
                <w:sz w:val="24"/>
                <w:lang w:val="ru-RU"/>
              </w:rPr>
              <w:t>или</w:t>
            </w:r>
          </w:p>
          <w:p w:rsidR="006C6D24" w:rsidRPr="006C6D24" w:rsidRDefault="006C6D24">
            <w:pPr>
              <w:ind w:right="786"/>
              <w:rPr>
                <w:sz w:val="24"/>
                <w:lang w:val="ru-RU"/>
              </w:rPr>
            </w:pPr>
            <w:r w:rsidRPr="006C6D24">
              <w:rPr>
                <w:sz w:val="24"/>
                <w:lang w:val="ru-RU"/>
              </w:rPr>
              <w:t>назывное</w:t>
            </w:r>
            <w:r w:rsidRPr="006C6D24">
              <w:rPr>
                <w:spacing w:val="-3"/>
                <w:sz w:val="24"/>
                <w:lang w:val="ru-RU"/>
              </w:rPr>
              <w:t xml:space="preserve"> </w:t>
            </w:r>
            <w:r w:rsidRPr="006C6D24">
              <w:rPr>
                <w:sz w:val="24"/>
                <w:lang w:val="ru-RU"/>
              </w:rPr>
              <w:t>предложение</w:t>
            </w:r>
            <w:r w:rsidRPr="006C6D24">
              <w:rPr>
                <w:spacing w:val="-5"/>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каждой</w:t>
            </w:r>
            <w:r w:rsidRPr="006C6D24">
              <w:rPr>
                <w:spacing w:val="-1"/>
                <w:sz w:val="24"/>
                <w:lang w:val="ru-RU"/>
              </w:rPr>
              <w:t xml:space="preserve"> </w:t>
            </w:r>
            <w:r w:rsidRPr="006C6D24">
              <w:rPr>
                <w:sz w:val="24"/>
                <w:lang w:val="ru-RU"/>
              </w:rPr>
              <w:t>части</w:t>
            </w:r>
            <w:r w:rsidRPr="006C6D24">
              <w:rPr>
                <w:spacing w:val="-57"/>
                <w:sz w:val="24"/>
                <w:lang w:val="ru-RU"/>
              </w:rPr>
              <w:t xml:space="preserve"> </w:t>
            </w:r>
            <w:r w:rsidRPr="006C6D24">
              <w:rPr>
                <w:sz w:val="24"/>
                <w:lang w:val="ru-RU"/>
              </w:rPr>
              <w:t>текста).</w:t>
            </w:r>
          </w:p>
          <w:p w:rsidR="006C6D24" w:rsidRPr="006C6D24" w:rsidRDefault="006C6D24">
            <w:pPr>
              <w:ind w:right="209"/>
              <w:rPr>
                <w:sz w:val="24"/>
                <w:lang w:val="ru-RU"/>
              </w:rPr>
            </w:pPr>
            <w:r w:rsidRPr="006C6D24">
              <w:rPr>
                <w:sz w:val="24"/>
                <w:lang w:val="ru-RU"/>
              </w:rPr>
              <w:t>Упражнение на формулирование вопросов по</w:t>
            </w:r>
            <w:r w:rsidRPr="006C6D24">
              <w:rPr>
                <w:spacing w:val="-58"/>
                <w:sz w:val="24"/>
                <w:lang w:val="ru-RU"/>
              </w:rPr>
              <w:t xml:space="preserve"> </w:t>
            </w:r>
            <w:r w:rsidRPr="006C6D24">
              <w:rPr>
                <w:sz w:val="24"/>
                <w:lang w:val="ru-RU"/>
              </w:rPr>
              <w:t>фактическому содержанию прочитанного</w:t>
            </w:r>
            <w:r w:rsidRPr="006C6D24">
              <w:rPr>
                <w:spacing w:val="1"/>
                <w:sz w:val="24"/>
                <w:lang w:val="ru-RU"/>
              </w:rPr>
              <w:t xml:space="preserve"> </w:t>
            </w:r>
            <w:r w:rsidRPr="006C6D24">
              <w:rPr>
                <w:sz w:val="24"/>
                <w:lang w:val="ru-RU"/>
              </w:rPr>
              <w:t>произведения. Пересказ (устно) содержания</w:t>
            </w:r>
            <w:r w:rsidRPr="006C6D24">
              <w:rPr>
                <w:spacing w:val="1"/>
                <w:sz w:val="24"/>
                <w:lang w:val="ru-RU"/>
              </w:rPr>
              <w:t xml:space="preserve"> </w:t>
            </w:r>
            <w:r w:rsidRPr="006C6D24">
              <w:rPr>
                <w:sz w:val="24"/>
                <w:lang w:val="ru-RU"/>
              </w:rPr>
              <w:t>сказки</w:t>
            </w:r>
            <w:r w:rsidRPr="006C6D24">
              <w:rPr>
                <w:spacing w:val="-1"/>
                <w:sz w:val="24"/>
                <w:lang w:val="ru-RU"/>
              </w:rPr>
              <w:t xml:space="preserve"> </w:t>
            </w:r>
            <w:r w:rsidRPr="006C6D24">
              <w:rPr>
                <w:sz w:val="24"/>
                <w:lang w:val="ru-RU"/>
              </w:rPr>
              <w:t>выборочно.</w:t>
            </w:r>
          </w:p>
          <w:p w:rsidR="006C6D24" w:rsidRPr="006C6D24" w:rsidRDefault="006C6D24">
            <w:pPr>
              <w:ind w:right="189"/>
              <w:rPr>
                <w:sz w:val="24"/>
                <w:lang w:val="ru-RU"/>
              </w:rPr>
            </w:pPr>
            <w:r w:rsidRPr="006C6D24">
              <w:rPr>
                <w:sz w:val="24"/>
                <w:lang w:val="ru-RU"/>
              </w:rPr>
              <w:t>Упражнение на узнавание по иллюстрациям</w:t>
            </w:r>
            <w:r w:rsidRPr="006C6D24">
              <w:rPr>
                <w:spacing w:val="1"/>
                <w:sz w:val="24"/>
                <w:lang w:val="ru-RU"/>
              </w:rPr>
              <w:t xml:space="preserve"> </w:t>
            </w:r>
            <w:r w:rsidRPr="006C6D24">
              <w:rPr>
                <w:sz w:val="24"/>
                <w:lang w:val="ru-RU"/>
              </w:rPr>
              <w:t>названия сказок. Работа в группах: выбор</w:t>
            </w:r>
            <w:r w:rsidRPr="006C6D24">
              <w:rPr>
                <w:spacing w:val="1"/>
                <w:sz w:val="24"/>
                <w:lang w:val="ru-RU"/>
              </w:rPr>
              <w:t xml:space="preserve"> </w:t>
            </w:r>
            <w:r w:rsidRPr="006C6D24">
              <w:rPr>
                <w:sz w:val="24"/>
                <w:lang w:val="ru-RU"/>
              </w:rPr>
              <w:t>сказки, определение эпизода, распределение</w:t>
            </w:r>
            <w:r w:rsidRPr="006C6D24">
              <w:rPr>
                <w:spacing w:val="1"/>
                <w:sz w:val="24"/>
                <w:lang w:val="ru-RU"/>
              </w:rPr>
              <w:t xml:space="preserve"> </w:t>
            </w:r>
            <w:r w:rsidRPr="006C6D24">
              <w:rPr>
                <w:sz w:val="24"/>
                <w:lang w:val="ru-RU"/>
              </w:rPr>
              <w:t>ролей, инсценирование отдельных частей</w:t>
            </w:r>
            <w:r w:rsidRPr="006C6D24">
              <w:rPr>
                <w:spacing w:val="1"/>
                <w:sz w:val="24"/>
                <w:lang w:val="ru-RU"/>
              </w:rPr>
              <w:t xml:space="preserve"> </w:t>
            </w:r>
            <w:r w:rsidRPr="006C6D24">
              <w:rPr>
                <w:sz w:val="24"/>
                <w:lang w:val="ru-RU"/>
              </w:rPr>
              <w:t>произведения. Работа со схемой: обобщение</w:t>
            </w:r>
            <w:r w:rsidRPr="006C6D24">
              <w:rPr>
                <w:spacing w:val="1"/>
                <w:sz w:val="24"/>
                <w:lang w:val="ru-RU"/>
              </w:rPr>
              <w:t xml:space="preserve"> </w:t>
            </w:r>
            <w:r w:rsidRPr="006C6D24">
              <w:rPr>
                <w:sz w:val="24"/>
                <w:lang w:val="ru-RU"/>
              </w:rPr>
              <w:t>информации о писателях-сказочниках, работа</w:t>
            </w:r>
            <w:r w:rsidRPr="006C6D24">
              <w:rPr>
                <w:spacing w:val="-57"/>
                <w:sz w:val="24"/>
                <w:lang w:val="ru-RU"/>
              </w:rPr>
              <w:t xml:space="preserve"> </w:t>
            </w:r>
            <w:r w:rsidRPr="006C6D24">
              <w:rPr>
                <w:sz w:val="24"/>
                <w:lang w:val="ru-RU"/>
              </w:rPr>
              <w:t>со</w:t>
            </w:r>
            <w:r w:rsidRPr="006C6D24">
              <w:rPr>
                <w:spacing w:val="-1"/>
                <w:sz w:val="24"/>
                <w:lang w:val="ru-RU"/>
              </w:rPr>
              <w:t xml:space="preserve"> </w:t>
            </w:r>
            <w:r w:rsidRPr="006C6D24">
              <w:rPr>
                <w:sz w:val="24"/>
                <w:lang w:val="ru-RU"/>
              </w:rPr>
              <w:t>схемой.</w:t>
            </w:r>
          </w:p>
        </w:tc>
        <w:tc>
          <w:tcPr>
            <w:tcW w:w="3058"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rPr>
                <w:b/>
                <w:sz w:val="20"/>
                <w:lang w:val="ru-RU"/>
              </w:rPr>
            </w:pPr>
          </w:p>
          <w:p w:rsidR="006C6D24" w:rsidRPr="006C6D24" w:rsidRDefault="006C6D24">
            <w:pPr>
              <w:spacing w:before="8"/>
              <w:rPr>
                <w:b/>
                <w:lang w:val="ru-RU"/>
              </w:rPr>
            </w:pPr>
          </w:p>
          <w:p w:rsidR="006C6D24" w:rsidRDefault="006C6D24">
            <w:pPr>
              <w:spacing w:line="232" w:lineRule="exact"/>
              <w:rPr>
                <w:sz w:val="20"/>
              </w:rPr>
            </w:pPr>
            <w:r>
              <w:rPr>
                <w:noProof/>
                <w:position w:val="-4"/>
                <w:sz w:val="20"/>
                <w:lang w:val="ru-RU" w:eastAsia="ru-RU"/>
              </w:rPr>
              <w:drawing>
                <wp:inline distT="0" distB="0" distL="0" distR="0">
                  <wp:extent cx="76200" cy="1428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p>
        </w:tc>
      </w:tr>
      <w:tr w:rsidR="006C6D24" w:rsidTr="006C6D24">
        <w:trPr>
          <w:trHeight w:val="276"/>
        </w:trPr>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506"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3819"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83" w:type="dxa"/>
            <w:tcBorders>
              <w:top w:val="nil"/>
              <w:left w:val="single" w:sz="4" w:space="0" w:color="000000"/>
              <w:bottom w:val="nil"/>
              <w:right w:val="single" w:sz="4" w:space="0" w:color="000000"/>
            </w:tcBorders>
          </w:tcPr>
          <w:p w:rsidR="006C6D24" w:rsidRDefault="006C6D24">
            <w:pPr>
              <w:rPr>
                <w:sz w:val="20"/>
              </w:rPr>
            </w:pPr>
          </w:p>
        </w:tc>
        <w:tc>
          <w:tcPr>
            <w:tcW w:w="4757" w:type="dxa"/>
            <w:gridSpan w:val="3"/>
            <w:tcBorders>
              <w:top w:val="single" w:sz="4" w:space="0" w:color="000000"/>
              <w:left w:val="single" w:sz="4" w:space="0" w:color="000000"/>
              <w:bottom w:val="single" w:sz="4" w:space="0" w:color="000000"/>
              <w:right w:val="single" w:sz="4" w:space="0" w:color="000000"/>
            </w:tcBorders>
            <w:hideMark/>
          </w:tcPr>
          <w:p w:rsidR="006C6D24" w:rsidRDefault="006C6D24">
            <w:pPr>
              <w:spacing w:line="256" w:lineRule="exact"/>
              <w:ind w:right="-15"/>
              <w:rPr>
                <w:sz w:val="24"/>
              </w:rPr>
            </w:pPr>
            <w:r>
              <w:rPr>
                <w:sz w:val="24"/>
              </w:rPr>
              <w:t>Зарубежные</w:t>
            </w:r>
            <w:r>
              <w:rPr>
                <w:spacing w:val="-15"/>
                <w:sz w:val="24"/>
              </w:rPr>
              <w:t xml:space="preserve"> </w:t>
            </w:r>
            <w:r>
              <w:rPr>
                <w:sz w:val="24"/>
              </w:rPr>
              <w:t>писатели-сказ</w:t>
            </w:r>
          </w:p>
        </w:tc>
        <w:tc>
          <w:tcPr>
            <w:tcW w:w="3058"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0"/>
              </w:rPr>
            </w:pPr>
          </w:p>
        </w:tc>
      </w:tr>
      <w:tr w:rsidR="006C6D24" w:rsidTr="006C6D24">
        <w:trPr>
          <w:trHeight w:val="275"/>
        </w:trPr>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506"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3819"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5040" w:type="dxa"/>
            <w:gridSpan w:val="4"/>
            <w:tcBorders>
              <w:top w:val="nil"/>
              <w:left w:val="single" w:sz="4" w:space="0" w:color="000000"/>
              <w:bottom w:val="nil"/>
              <w:right w:val="single" w:sz="4" w:space="0" w:color="000000"/>
            </w:tcBorders>
            <w:hideMark/>
          </w:tcPr>
          <w:p w:rsidR="006C6D24" w:rsidRDefault="006C6D24">
            <w:pPr>
              <w:tabs>
                <w:tab w:val="left" w:pos="2823"/>
                <w:tab w:val="left" w:pos="4604"/>
              </w:tabs>
              <w:spacing w:line="232" w:lineRule="exact"/>
              <w:rPr>
                <w:sz w:val="20"/>
              </w:rPr>
            </w:pPr>
            <w:r>
              <w:rPr>
                <w:noProof/>
                <w:position w:val="-4"/>
                <w:sz w:val="20"/>
                <w:lang w:val="ru-RU" w:eastAsia="ru-RU"/>
              </w:rPr>
              <w:drawing>
                <wp:inline distT="0" distB="0" distL="0" distR="0">
                  <wp:extent cx="76200" cy="1428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Pr>
                <w:position w:val="-4"/>
                <w:sz w:val="20"/>
              </w:rPr>
              <w:tab/>
            </w:r>
            <w:r>
              <w:rPr>
                <w:noProof/>
                <w:position w:val="-4"/>
                <w:sz w:val="20"/>
                <w:lang w:val="ru-RU" w:eastAsia="ru-RU"/>
              </w:rPr>
              <w:drawing>
                <wp:inline distT="0" distB="0" distL="0" distR="0">
                  <wp:extent cx="76200" cy="1428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Pr>
                <w:position w:val="-4"/>
                <w:sz w:val="20"/>
              </w:rPr>
              <w:tab/>
            </w:r>
            <w:r>
              <w:rPr>
                <w:noProof/>
                <w:position w:val="-4"/>
                <w:sz w:val="20"/>
                <w:lang w:val="ru-RU" w:eastAsia="ru-RU"/>
              </w:rPr>
              <w:drawing>
                <wp:inline distT="0" distB="0" distL="0" distR="0">
                  <wp:extent cx="76200" cy="1428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p>
        </w:tc>
        <w:tc>
          <w:tcPr>
            <w:tcW w:w="3058"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0"/>
              </w:rPr>
            </w:pPr>
          </w:p>
        </w:tc>
      </w:tr>
      <w:tr w:rsidR="006C6D24" w:rsidTr="006C6D24">
        <w:trPr>
          <w:trHeight w:val="275"/>
        </w:trPr>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506"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3819"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83" w:type="dxa"/>
            <w:tcBorders>
              <w:top w:val="nil"/>
              <w:left w:val="single" w:sz="4" w:space="0" w:color="000000"/>
              <w:bottom w:val="nil"/>
              <w:right w:val="single" w:sz="4" w:space="0" w:color="000000"/>
            </w:tcBorders>
          </w:tcPr>
          <w:p w:rsidR="006C6D24" w:rsidRDefault="006C6D24">
            <w:pPr>
              <w:rPr>
                <w:sz w:val="20"/>
              </w:rPr>
            </w:pPr>
          </w:p>
        </w:tc>
        <w:tc>
          <w:tcPr>
            <w:tcW w:w="1877"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1879"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1001"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3058"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0"/>
              </w:rPr>
            </w:pPr>
          </w:p>
        </w:tc>
      </w:tr>
      <w:tr w:rsidR="006C6D24" w:rsidTr="006C6D24">
        <w:trPr>
          <w:trHeight w:val="1655"/>
        </w:trPr>
        <w:tc>
          <w:tcPr>
            <w:tcW w:w="650"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506"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3819"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5040" w:type="dxa"/>
            <w:gridSpan w:val="4"/>
            <w:tcBorders>
              <w:top w:val="nil"/>
              <w:left w:val="single" w:sz="4" w:space="0" w:color="000000"/>
              <w:bottom w:val="single" w:sz="4" w:space="0" w:color="000000"/>
              <w:right w:val="single" w:sz="4" w:space="0" w:color="000000"/>
            </w:tcBorders>
          </w:tcPr>
          <w:p w:rsidR="006C6D24" w:rsidRDefault="006C6D24">
            <w:pPr>
              <w:spacing w:before="10"/>
              <w:rPr>
                <w:b/>
                <w:sz w:val="23"/>
              </w:rPr>
            </w:pPr>
          </w:p>
          <w:p w:rsidR="006C6D24" w:rsidRPr="006C6D24" w:rsidRDefault="006C6D24">
            <w:pPr>
              <w:rPr>
                <w:sz w:val="24"/>
                <w:lang w:val="ru-RU"/>
              </w:rPr>
            </w:pPr>
            <w:r w:rsidRPr="006C6D24">
              <w:rPr>
                <w:sz w:val="24"/>
                <w:lang w:val="ru-RU"/>
              </w:rPr>
              <w:t>Составление</w:t>
            </w:r>
            <w:r w:rsidRPr="006C6D24">
              <w:rPr>
                <w:spacing w:val="-3"/>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книг</w:t>
            </w:r>
            <w:r w:rsidRPr="006C6D24">
              <w:rPr>
                <w:spacing w:val="-4"/>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тему</w:t>
            </w:r>
          </w:p>
          <w:p w:rsidR="006C6D24" w:rsidRPr="006C6D24" w:rsidRDefault="006C6D24">
            <w:pPr>
              <w:rPr>
                <w:sz w:val="24"/>
                <w:lang w:val="ru-RU"/>
              </w:rPr>
            </w:pPr>
            <w:r w:rsidRPr="006C6D24">
              <w:rPr>
                <w:sz w:val="24"/>
                <w:lang w:val="ru-RU"/>
              </w:rPr>
              <w:t>«Зарубежные</w:t>
            </w:r>
            <w:r w:rsidRPr="006C6D24">
              <w:rPr>
                <w:spacing w:val="-5"/>
                <w:sz w:val="24"/>
                <w:lang w:val="ru-RU"/>
              </w:rPr>
              <w:t xml:space="preserve"> </w:t>
            </w:r>
            <w:r w:rsidRPr="006C6D24">
              <w:rPr>
                <w:sz w:val="24"/>
                <w:lang w:val="ru-RU"/>
              </w:rPr>
              <w:t>писатели».</w:t>
            </w:r>
          </w:p>
          <w:p w:rsidR="006C6D24" w:rsidRPr="006C6D24" w:rsidRDefault="006C6D24">
            <w:pPr>
              <w:spacing w:line="270" w:lineRule="atLeast"/>
              <w:ind w:right="168"/>
              <w:rPr>
                <w:sz w:val="24"/>
                <w:lang w:val="ru-RU"/>
              </w:rPr>
            </w:pPr>
            <w:r w:rsidRPr="006C6D24">
              <w:rPr>
                <w:sz w:val="24"/>
                <w:lang w:val="ru-RU"/>
              </w:rPr>
              <w:t>Ролевая игра: выполнение роли экскурсовода</w:t>
            </w:r>
            <w:r w:rsidRPr="006C6D24">
              <w:rPr>
                <w:spacing w:val="1"/>
                <w:sz w:val="24"/>
                <w:lang w:val="ru-RU"/>
              </w:rPr>
              <w:t xml:space="preserve"> </w:t>
            </w:r>
            <w:r w:rsidRPr="006C6D24">
              <w:rPr>
                <w:sz w:val="24"/>
                <w:lang w:val="ru-RU"/>
              </w:rPr>
              <w:t>по выставке книг писателей-сказочников</w:t>
            </w:r>
            <w:r w:rsidRPr="006C6D24">
              <w:rPr>
                <w:spacing w:val="1"/>
                <w:sz w:val="24"/>
                <w:lang w:val="ru-RU"/>
              </w:rPr>
              <w:t xml:space="preserve"> </w:t>
            </w:r>
            <w:r w:rsidRPr="006C6D24">
              <w:rPr>
                <w:sz w:val="24"/>
                <w:lang w:val="ru-RU"/>
              </w:rPr>
              <w:t>(рассказывание</w:t>
            </w:r>
            <w:r w:rsidRPr="006C6D24">
              <w:rPr>
                <w:spacing w:val="-5"/>
                <w:sz w:val="24"/>
                <w:lang w:val="ru-RU"/>
              </w:rPr>
              <w:t xml:space="preserve"> </w:t>
            </w:r>
            <w:r w:rsidRPr="006C6D24">
              <w:rPr>
                <w:sz w:val="24"/>
                <w:lang w:val="ru-RU"/>
              </w:rPr>
              <w:t>о</w:t>
            </w:r>
            <w:r w:rsidRPr="006C6D24">
              <w:rPr>
                <w:spacing w:val="-3"/>
                <w:sz w:val="24"/>
                <w:lang w:val="ru-RU"/>
              </w:rPr>
              <w:t xml:space="preserve"> </w:t>
            </w:r>
            <w:r w:rsidRPr="006C6D24">
              <w:rPr>
                <w:sz w:val="24"/>
                <w:lang w:val="ru-RU"/>
              </w:rPr>
              <w:t>книгах</w:t>
            </w:r>
            <w:r w:rsidRPr="006C6D24">
              <w:rPr>
                <w:spacing w:val="-4"/>
                <w:sz w:val="24"/>
                <w:lang w:val="ru-RU"/>
              </w:rPr>
              <w:t xml:space="preserve"> </w:t>
            </w:r>
            <w:r w:rsidRPr="006C6D24">
              <w:rPr>
                <w:sz w:val="24"/>
                <w:lang w:val="ru-RU"/>
              </w:rPr>
              <w:t>изучаемой тематики)</w:t>
            </w:r>
          </w:p>
        </w:tc>
        <w:tc>
          <w:tcPr>
            <w:tcW w:w="3058"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0"/>
                <w:lang w:val="ru-RU"/>
              </w:rPr>
            </w:pPr>
          </w:p>
        </w:tc>
      </w:tr>
      <w:tr w:rsidR="006C6D24" w:rsidTr="006C6D24">
        <w:trPr>
          <w:trHeight w:val="1932"/>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6" w:lineRule="exact"/>
              <w:rPr>
                <w:sz w:val="24"/>
              </w:rPr>
            </w:pPr>
            <w:r>
              <w:rPr>
                <w:sz w:val="24"/>
              </w:rPr>
              <w:t>11.</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06"/>
              <w:rPr>
                <w:sz w:val="24"/>
                <w:lang w:val="ru-RU"/>
              </w:rPr>
            </w:pPr>
            <w:r w:rsidRPr="006C6D24">
              <w:rPr>
                <w:sz w:val="24"/>
                <w:lang w:val="ru-RU"/>
              </w:rPr>
              <w:t>Библиографическая</w:t>
            </w:r>
            <w:r w:rsidRPr="006C6D24">
              <w:rPr>
                <w:spacing w:val="-57"/>
                <w:sz w:val="24"/>
                <w:lang w:val="ru-RU"/>
              </w:rPr>
              <w:t xml:space="preserve"> </w:t>
            </w:r>
            <w:r w:rsidRPr="006C6D24">
              <w:rPr>
                <w:sz w:val="24"/>
                <w:lang w:val="ru-RU"/>
              </w:rPr>
              <w:t>Культура</w:t>
            </w:r>
            <w:r w:rsidRPr="006C6D24">
              <w:rPr>
                <w:spacing w:val="60"/>
                <w:sz w:val="24"/>
                <w:lang w:val="ru-RU"/>
              </w:rPr>
              <w:t xml:space="preserve"> </w:t>
            </w:r>
            <w:r w:rsidRPr="006C6D24">
              <w:rPr>
                <w:sz w:val="24"/>
                <w:lang w:val="ru-RU"/>
              </w:rPr>
              <w:t>(работа</w:t>
            </w:r>
            <w:r w:rsidRPr="006C6D24">
              <w:rPr>
                <w:spacing w:val="1"/>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детской книгой</w:t>
            </w:r>
          </w:p>
          <w:p w:rsidR="006C6D24" w:rsidRDefault="006C6D24">
            <w:pPr>
              <w:ind w:right="549"/>
              <w:jc w:val="center"/>
              <w:rPr>
                <w:sz w:val="24"/>
              </w:rPr>
            </w:pPr>
            <w:r>
              <w:rPr>
                <w:sz w:val="24"/>
              </w:rPr>
              <w:t>и справочной</w:t>
            </w:r>
            <w:r>
              <w:rPr>
                <w:spacing w:val="-58"/>
                <w:sz w:val="24"/>
              </w:rPr>
              <w:t xml:space="preserve"> </w:t>
            </w:r>
            <w:r>
              <w:rPr>
                <w:sz w:val="24"/>
              </w:rPr>
              <w:t>литературой)</w:t>
            </w:r>
            <w:r>
              <w:rPr>
                <w:spacing w:val="-57"/>
                <w:sz w:val="24"/>
              </w:rPr>
              <w:t xml:space="preserve"> </w:t>
            </w:r>
            <w:r>
              <w:rPr>
                <w:sz w:val="24"/>
              </w:rPr>
              <w:t>(2</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84"/>
              <w:rPr>
                <w:sz w:val="24"/>
                <w:lang w:val="ru-RU"/>
              </w:rPr>
            </w:pPr>
            <w:r w:rsidRPr="006C6D24">
              <w:rPr>
                <w:sz w:val="24"/>
                <w:lang w:val="ru-RU"/>
              </w:rPr>
              <w:t>Книга как источник необходимых</w:t>
            </w:r>
            <w:r w:rsidRPr="006C6D24">
              <w:rPr>
                <w:spacing w:val="-57"/>
                <w:sz w:val="24"/>
                <w:lang w:val="ru-RU"/>
              </w:rPr>
              <w:t xml:space="preserve"> </w:t>
            </w:r>
            <w:r w:rsidRPr="006C6D24">
              <w:rPr>
                <w:sz w:val="24"/>
                <w:lang w:val="ru-RU"/>
              </w:rPr>
              <w:t>знаний.</w:t>
            </w:r>
          </w:p>
          <w:p w:rsidR="006C6D24" w:rsidRPr="006C6D24" w:rsidRDefault="006C6D24">
            <w:pPr>
              <w:ind w:right="208"/>
              <w:rPr>
                <w:sz w:val="24"/>
                <w:lang w:val="ru-RU"/>
              </w:rPr>
            </w:pPr>
            <w:r w:rsidRPr="006C6D24">
              <w:rPr>
                <w:sz w:val="24"/>
                <w:lang w:val="ru-RU"/>
              </w:rPr>
              <w:t>Элементы книги: содержание или</w:t>
            </w:r>
            <w:r w:rsidRPr="006C6D24">
              <w:rPr>
                <w:spacing w:val="-57"/>
                <w:sz w:val="24"/>
                <w:lang w:val="ru-RU"/>
              </w:rPr>
              <w:t xml:space="preserve"> </w:t>
            </w:r>
            <w:r w:rsidRPr="006C6D24">
              <w:rPr>
                <w:sz w:val="24"/>
                <w:lang w:val="ru-RU"/>
              </w:rPr>
              <w:t>оглавление, аннотация,</w:t>
            </w:r>
            <w:r w:rsidRPr="006C6D24">
              <w:rPr>
                <w:spacing w:val="1"/>
                <w:sz w:val="24"/>
                <w:lang w:val="ru-RU"/>
              </w:rPr>
              <w:t xml:space="preserve"> </w:t>
            </w:r>
            <w:r w:rsidRPr="006C6D24">
              <w:rPr>
                <w:sz w:val="24"/>
                <w:lang w:val="ru-RU"/>
              </w:rPr>
              <w:t>иллюстрация.</w:t>
            </w:r>
          </w:p>
          <w:p w:rsidR="006C6D24" w:rsidRPr="006C6D24" w:rsidRDefault="006C6D24">
            <w:pPr>
              <w:spacing w:line="270" w:lineRule="atLeast"/>
              <w:ind w:right="895"/>
              <w:rPr>
                <w:sz w:val="24"/>
                <w:lang w:val="ru-RU"/>
              </w:rPr>
            </w:pPr>
            <w:r w:rsidRPr="006C6D24">
              <w:rPr>
                <w:sz w:val="24"/>
                <w:lang w:val="ru-RU"/>
              </w:rPr>
              <w:t>Выбор книг на основе</w:t>
            </w:r>
            <w:r w:rsidRPr="006C6D24">
              <w:rPr>
                <w:spacing w:val="1"/>
                <w:sz w:val="24"/>
                <w:lang w:val="ru-RU"/>
              </w:rPr>
              <w:t xml:space="preserve"> </w:t>
            </w:r>
            <w:r w:rsidRPr="006C6D24">
              <w:rPr>
                <w:sz w:val="24"/>
                <w:lang w:val="ru-RU"/>
              </w:rPr>
              <w:t>рекомендательного</w:t>
            </w:r>
            <w:r w:rsidRPr="006C6D24">
              <w:rPr>
                <w:spacing w:val="-14"/>
                <w:sz w:val="24"/>
                <w:lang w:val="ru-RU"/>
              </w:rPr>
              <w:t xml:space="preserve"> </w:t>
            </w:r>
            <w:r w:rsidRPr="006C6D24">
              <w:rPr>
                <w:sz w:val="24"/>
                <w:lang w:val="ru-RU"/>
              </w:rPr>
              <w:t>списка,</w:t>
            </w:r>
          </w:p>
        </w:tc>
        <w:tc>
          <w:tcPr>
            <w:tcW w:w="5040" w:type="dxa"/>
            <w:gridSpan w:val="4"/>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34"/>
              <w:rPr>
                <w:sz w:val="24"/>
                <w:lang w:val="ru-RU"/>
              </w:rPr>
            </w:pPr>
            <w:r w:rsidRPr="006C6D24">
              <w:rPr>
                <w:sz w:val="24"/>
                <w:lang w:val="ru-RU"/>
              </w:rPr>
              <w:t>Экскурсия в библиотеку, ориентировка в</w:t>
            </w:r>
            <w:r w:rsidRPr="006C6D24">
              <w:rPr>
                <w:spacing w:val="1"/>
                <w:sz w:val="24"/>
                <w:lang w:val="ru-RU"/>
              </w:rPr>
              <w:t xml:space="preserve"> </w:t>
            </w:r>
            <w:r w:rsidRPr="006C6D24">
              <w:rPr>
                <w:sz w:val="24"/>
                <w:lang w:val="ru-RU"/>
              </w:rPr>
              <w:t>пространстве</w:t>
            </w:r>
            <w:r w:rsidRPr="006C6D24">
              <w:rPr>
                <w:spacing w:val="-3"/>
                <w:sz w:val="24"/>
                <w:lang w:val="ru-RU"/>
              </w:rPr>
              <w:t xml:space="preserve"> </w:t>
            </w:r>
            <w:r w:rsidRPr="006C6D24">
              <w:rPr>
                <w:sz w:val="24"/>
                <w:lang w:val="ru-RU"/>
              </w:rPr>
              <w:t>школьной</w:t>
            </w:r>
            <w:r w:rsidRPr="006C6D24">
              <w:rPr>
                <w:spacing w:val="-3"/>
                <w:sz w:val="24"/>
                <w:lang w:val="ru-RU"/>
              </w:rPr>
              <w:t xml:space="preserve"> </w:t>
            </w:r>
            <w:r w:rsidRPr="006C6D24">
              <w:rPr>
                <w:sz w:val="24"/>
                <w:lang w:val="ru-RU"/>
              </w:rPr>
              <w:t>библиотеки,</w:t>
            </w:r>
            <w:r w:rsidRPr="006C6D24">
              <w:rPr>
                <w:spacing w:val="-2"/>
                <w:sz w:val="24"/>
                <w:lang w:val="ru-RU"/>
              </w:rPr>
              <w:t xml:space="preserve"> </w:t>
            </w:r>
            <w:r w:rsidRPr="006C6D24">
              <w:rPr>
                <w:sz w:val="24"/>
                <w:lang w:val="ru-RU"/>
              </w:rPr>
              <w:t>работа</w:t>
            </w:r>
            <w:r w:rsidRPr="006C6D24">
              <w:rPr>
                <w:spacing w:val="-2"/>
                <w:sz w:val="24"/>
                <w:lang w:val="ru-RU"/>
              </w:rPr>
              <w:t xml:space="preserve"> </w:t>
            </w:r>
            <w:r w:rsidRPr="006C6D24">
              <w:rPr>
                <w:sz w:val="24"/>
                <w:lang w:val="ru-RU"/>
              </w:rPr>
              <w:t>с</w:t>
            </w:r>
            <w:r w:rsidRPr="006C6D24">
              <w:rPr>
                <w:spacing w:val="-57"/>
                <w:sz w:val="24"/>
                <w:lang w:val="ru-RU"/>
              </w:rPr>
              <w:t xml:space="preserve"> </w:t>
            </w:r>
            <w:r w:rsidRPr="006C6D24">
              <w:rPr>
                <w:sz w:val="24"/>
                <w:lang w:val="ru-RU"/>
              </w:rPr>
              <w:t>тематическим</w:t>
            </w:r>
            <w:r w:rsidRPr="006C6D24">
              <w:rPr>
                <w:spacing w:val="-2"/>
                <w:sz w:val="24"/>
                <w:lang w:val="ru-RU"/>
              </w:rPr>
              <w:t xml:space="preserve"> </w:t>
            </w:r>
            <w:r w:rsidRPr="006C6D24">
              <w:rPr>
                <w:sz w:val="24"/>
                <w:lang w:val="ru-RU"/>
              </w:rPr>
              <w:t>каталогом.</w:t>
            </w:r>
          </w:p>
          <w:p w:rsidR="006C6D24" w:rsidRPr="006C6D24" w:rsidRDefault="006C6D24">
            <w:pPr>
              <w:ind w:right="585"/>
              <w:rPr>
                <w:sz w:val="24"/>
                <w:lang w:val="ru-RU"/>
              </w:rPr>
            </w:pPr>
            <w:r w:rsidRPr="006C6D24">
              <w:rPr>
                <w:sz w:val="24"/>
                <w:lang w:val="ru-RU"/>
              </w:rPr>
              <w:t>Беседа</w:t>
            </w:r>
            <w:r w:rsidRPr="006C6D24">
              <w:rPr>
                <w:spacing w:val="-5"/>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библиотекарем</w:t>
            </w:r>
            <w:r w:rsidRPr="006C6D24">
              <w:rPr>
                <w:spacing w:val="-5"/>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тему</w:t>
            </w:r>
            <w:r w:rsidRPr="006C6D24">
              <w:rPr>
                <w:spacing w:val="-4"/>
                <w:sz w:val="24"/>
                <w:lang w:val="ru-RU"/>
              </w:rPr>
              <w:t xml:space="preserve"> </w:t>
            </w:r>
            <w:r w:rsidRPr="006C6D24">
              <w:rPr>
                <w:sz w:val="24"/>
                <w:lang w:val="ru-RU"/>
              </w:rPr>
              <w:t>важности</w:t>
            </w:r>
            <w:r w:rsidRPr="006C6D24">
              <w:rPr>
                <w:spacing w:val="-57"/>
                <w:sz w:val="24"/>
                <w:lang w:val="ru-RU"/>
              </w:rPr>
              <w:t xml:space="preserve"> </w:t>
            </w:r>
            <w:r w:rsidRPr="006C6D24">
              <w:rPr>
                <w:sz w:val="24"/>
                <w:lang w:val="ru-RU"/>
              </w:rPr>
              <w:t>чтения</w:t>
            </w:r>
            <w:r w:rsidRPr="006C6D24">
              <w:rPr>
                <w:spacing w:val="-1"/>
                <w:sz w:val="24"/>
                <w:lang w:val="ru-RU"/>
              </w:rPr>
              <w:t xml:space="preserve"> </w:t>
            </w:r>
            <w:r w:rsidRPr="006C6D24">
              <w:rPr>
                <w:sz w:val="24"/>
                <w:lang w:val="ru-RU"/>
              </w:rPr>
              <w:t>для обучения</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развития.</w:t>
            </w:r>
          </w:p>
          <w:p w:rsidR="006C6D24" w:rsidRPr="006C6D24" w:rsidRDefault="006C6D24">
            <w:pPr>
              <w:spacing w:line="270" w:lineRule="atLeast"/>
              <w:ind w:right="571"/>
              <w:rPr>
                <w:sz w:val="24"/>
                <w:lang w:val="ru-RU"/>
              </w:rPr>
            </w:pPr>
            <w:r w:rsidRPr="006C6D24">
              <w:rPr>
                <w:sz w:val="24"/>
                <w:lang w:val="ru-RU"/>
              </w:rPr>
              <w:t>Выбор</w:t>
            </w:r>
            <w:r w:rsidRPr="006C6D24">
              <w:rPr>
                <w:spacing w:val="-3"/>
                <w:sz w:val="24"/>
                <w:lang w:val="ru-RU"/>
              </w:rPr>
              <w:t xml:space="preserve"> </w:t>
            </w:r>
            <w:r w:rsidRPr="006C6D24">
              <w:rPr>
                <w:sz w:val="24"/>
                <w:lang w:val="ru-RU"/>
              </w:rPr>
              <w:t>книги</w:t>
            </w:r>
            <w:r w:rsidRPr="006C6D24">
              <w:rPr>
                <w:spacing w:val="-2"/>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учётом</w:t>
            </w:r>
            <w:r w:rsidRPr="006C6D24">
              <w:rPr>
                <w:spacing w:val="-2"/>
                <w:sz w:val="24"/>
                <w:lang w:val="ru-RU"/>
              </w:rPr>
              <w:t xml:space="preserve"> </w:t>
            </w:r>
            <w:r w:rsidRPr="006C6D24">
              <w:rPr>
                <w:sz w:val="24"/>
                <w:lang w:val="ru-RU"/>
              </w:rPr>
              <w:t>рекомендательного</w:t>
            </w:r>
            <w:r w:rsidRPr="006C6D24">
              <w:rPr>
                <w:spacing w:val="-57"/>
                <w:sz w:val="24"/>
                <w:lang w:val="ru-RU"/>
              </w:rPr>
              <w:t xml:space="preserve"> </w:t>
            </w:r>
            <w:r w:rsidRPr="006C6D24">
              <w:rPr>
                <w:sz w:val="24"/>
                <w:lang w:val="ru-RU"/>
              </w:rPr>
              <w:t>списка,</w:t>
            </w:r>
            <w:r w:rsidRPr="006C6D24">
              <w:rPr>
                <w:spacing w:val="-1"/>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тематическому</w:t>
            </w:r>
            <w:r w:rsidRPr="006C6D24">
              <w:rPr>
                <w:spacing w:val="-1"/>
                <w:sz w:val="24"/>
                <w:lang w:val="ru-RU"/>
              </w:rPr>
              <w:t xml:space="preserve"> </w:t>
            </w:r>
            <w:r w:rsidRPr="006C6D24">
              <w:rPr>
                <w:sz w:val="24"/>
                <w:lang w:val="ru-RU"/>
              </w:rPr>
              <w:t>каталогу в</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3058"/>
      </w:tblGrid>
      <w:tr w:rsidR="006C6D24" w:rsidTr="006C6D24">
        <w:trPr>
          <w:trHeight w:val="4692"/>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08"/>
              <w:rPr>
                <w:sz w:val="24"/>
                <w:lang w:val="ru-RU"/>
              </w:rPr>
            </w:pPr>
            <w:r w:rsidRPr="006C6D24">
              <w:rPr>
                <w:sz w:val="24"/>
                <w:lang w:val="ru-RU"/>
              </w:rPr>
              <w:t>тематические картотеки</w:t>
            </w:r>
            <w:r w:rsidRPr="006C6D24">
              <w:rPr>
                <w:spacing w:val="-57"/>
                <w:sz w:val="24"/>
                <w:lang w:val="ru-RU"/>
              </w:rPr>
              <w:t xml:space="preserve"> </w:t>
            </w:r>
            <w:r w:rsidRPr="006C6D24">
              <w:rPr>
                <w:sz w:val="24"/>
                <w:lang w:val="ru-RU"/>
              </w:rPr>
              <w:t>библиотеки.</w:t>
            </w:r>
          </w:p>
          <w:p w:rsidR="006C6D24" w:rsidRPr="006C6D24" w:rsidRDefault="006C6D24">
            <w:pPr>
              <w:ind w:right="301"/>
              <w:rPr>
                <w:sz w:val="24"/>
                <w:lang w:val="ru-RU"/>
              </w:rPr>
            </w:pPr>
            <w:r w:rsidRPr="006C6D24">
              <w:rPr>
                <w:sz w:val="24"/>
                <w:lang w:val="ru-RU"/>
              </w:rPr>
              <w:t>Книга</w:t>
            </w:r>
            <w:r w:rsidRPr="006C6D24">
              <w:rPr>
                <w:spacing w:val="-9"/>
                <w:sz w:val="24"/>
                <w:lang w:val="ru-RU"/>
              </w:rPr>
              <w:t xml:space="preserve"> </w:t>
            </w:r>
            <w:r w:rsidRPr="006C6D24">
              <w:rPr>
                <w:sz w:val="24"/>
                <w:lang w:val="ru-RU"/>
              </w:rPr>
              <w:t>учебная,</w:t>
            </w:r>
            <w:r w:rsidRPr="006C6D24">
              <w:rPr>
                <w:spacing w:val="-8"/>
                <w:sz w:val="24"/>
                <w:lang w:val="ru-RU"/>
              </w:rPr>
              <w:t xml:space="preserve"> </w:t>
            </w:r>
            <w:r w:rsidRPr="006C6D24">
              <w:rPr>
                <w:sz w:val="24"/>
                <w:lang w:val="ru-RU"/>
              </w:rPr>
              <w:t>художественная,</w:t>
            </w:r>
            <w:r w:rsidRPr="006C6D24">
              <w:rPr>
                <w:spacing w:val="-57"/>
                <w:sz w:val="24"/>
                <w:lang w:val="ru-RU"/>
              </w:rPr>
              <w:t xml:space="preserve"> </w:t>
            </w:r>
            <w:r w:rsidRPr="006C6D24">
              <w:rPr>
                <w:sz w:val="24"/>
                <w:lang w:val="ru-RU"/>
              </w:rPr>
              <w:t>справочная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библиотеке.</w:t>
            </w:r>
          </w:p>
          <w:p w:rsidR="006C6D24" w:rsidRPr="006C6D24" w:rsidRDefault="006C6D24">
            <w:pPr>
              <w:ind w:right="346"/>
              <w:rPr>
                <w:sz w:val="24"/>
                <w:lang w:val="ru-RU"/>
              </w:rPr>
            </w:pPr>
            <w:r w:rsidRPr="006C6D24">
              <w:rPr>
                <w:sz w:val="24"/>
                <w:lang w:val="ru-RU"/>
              </w:rPr>
              <w:t>Сравнение книг по теме, автору, заголовку,</w:t>
            </w:r>
            <w:r w:rsidRPr="006C6D24">
              <w:rPr>
                <w:spacing w:val="1"/>
                <w:sz w:val="24"/>
                <w:lang w:val="ru-RU"/>
              </w:rPr>
              <w:t xml:space="preserve"> </w:t>
            </w:r>
            <w:r w:rsidRPr="006C6D24">
              <w:rPr>
                <w:sz w:val="24"/>
                <w:lang w:val="ru-RU"/>
              </w:rPr>
              <w:t>ориентировка в содержании книги/учебника</w:t>
            </w:r>
            <w:r w:rsidRPr="006C6D24">
              <w:rPr>
                <w:spacing w:val="-57"/>
                <w:sz w:val="24"/>
                <w:lang w:val="ru-RU"/>
              </w:rPr>
              <w:t xml:space="preserve"> </w:t>
            </w:r>
            <w:r w:rsidRPr="006C6D24">
              <w:rPr>
                <w:sz w:val="24"/>
                <w:lang w:val="ru-RU"/>
              </w:rPr>
              <w:t>по оглавлению, аннотации, предисловию,</w:t>
            </w:r>
            <w:r w:rsidRPr="006C6D24">
              <w:rPr>
                <w:spacing w:val="1"/>
                <w:sz w:val="24"/>
                <w:lang w:val="ru-RU"/>
              </w:rPr>
              <w:t xml:space="preserve"> </w:t>
            </w:r>
            <w:r w:rsidRPr="006C6D24">
              <w:rPr>
                <w:sz w:val="24"/>
                <w:lang w:val="ru-RU"/>
              </w:rPr>
              <w:t>условным</w:t>
            </w:r>
            <w:r w:rsidRPr="006C6D24">
              <w:rPr>
                <w:spacing w:val="-3"/>
                <w:sz w:val="24"/>
                <w:lang w:val="ru-RU"/>
              </w:rPr>
              <w:t xml:space="preserve"> </w:t>
            </w:r>
            <w:r w:rsidRPr="006C6D24">
              <w:rPr>
                <w:sz w:val="24"/>
                <w:lang w:val="ru-RU"/>
              </w:rPr>
              <w:t>обозначениям.</w:t>
            </w:r>
          </w:p>
          <w:p w:rsidR="006C6D24" w:rsidRPr="006C6D24" w:rsidRDefault="006C6D24">
            <w:pPr>
              <w:ind w:right="363"/>
              <w:rPr>
                <w:sz w:val="24"/>
                <w:lang w:val="ru-RU"/>
              </w:rPr>
            </w:pPr>
            <w:r w:rsidRPr="006C6D24">
              <w:rPr>
                <w:sz w:val="24"/>
                <w:lang w:val="ru-RU"/>
              </w:rPr>
              <w:t>Рассказ о прочитанной книге с</w:t>
            </w:r>
            <w:r w:rsidRPr="006C6D24">
              <w:rPr>
                <w:spacing w:val="1"/>
                <w:sz w:val="24"/>
                <w:lang w:val="ru-RU"/>
              </w:rPr>
              <w:t xml:space="preserve"> </w:t>
            </w:r>
            <w:r w:rsidRPr="006C6D24">
              <w:rPr>
                <w:sz w:val="24"/>
                <w:lang w:val="ru-RU"/>
              </w:rPr>
              <w:t>использованием изученных понятий.</w:t>
            </w:r>
            <w:r w:rsidRPr="006C6D24">
              <w:rPr>
                <w:spacing w:val="1"/>
                <w:sz w:val="24"/>
                <w:lang w:val="ru-RU"/>
              </w:rPr>
              <w:t xml:space="preserve"> </w:t>
            </w:r>
            <w:r w:rsidRPr="006C6D24">
              <w:rPr>
                <w:sz w:val="24"/>
                <w:lang w:val="ru-RU"/>
              </w:rPr>
              <w:t>Составление списка прочитанных книг.</w:t>
            </w:r>
            <w:r w:rsidRPr="006C6D24">
              <w:rPr>
                <w:spacing w:val="1"/>
                <w:sz w:val="24"/>
                <w:lang w:val="ru-RU"/>
              </w:rPr>
              <w:t xml:space="preserve"> </w:t>
            </w:r>
            <w:r w:rsidRPr="006C6D24">
              <w:rPr>
                <w:sz w:val="24"/>
                <w:lang w:val="ru-RU"/>
              </w:rPr>
              <w:t>Группировка</w:t>
            </w:r>
            <w:r w:rsidRPr="006C6D24">
              <w:rPr>
                <w:spacing w:val="-3"/>
                <w:sz w:val="24"/>
                <w:lang w:val="ru-RU"/>
              </w:rPr>
              <w:t xml:space="preserve"> </w:t>
            </w:r>
            <w:r w:rsidRPr="006C6D24">
              <w:rPr>
                <w:sz w:val="24"/>
                <w:lang w:val="ru-RU"/>
              </w:rPr>
              <w:t>книг</w:t>
            </w:r>
            <w:r w:rsidRPr="006C6D24">
              <w:rPr>
                <w:spacing w:val="-3"/>
                <w:sz w:val="24"/>
                <w:lang w:val="ru-RU"/>
              </w:rPr>
              <w:t xml:space="preserve"> </w:t>
            </w:r>
            <w:r w:rsidRPr="006C6D24">
              <w:rPr>
                <w:sz w:val="24"/>
                <w:lang w:val="ru-RU"/>
              </w:rPr>
              <w:t>по</w:t>
            </w:r>
            <w:r w:rsidRPr="006C6D24">
              <w:rPr>
                <w:spacing w:val="-5"/>
                <w:sz w:val="24"/>
                <w:lang w:val="ru-RU"/>
              </w:rPr>
              <w:t xml:space="preserve"> </w:t>
            </w:r>
            <w:r w:rsidRPr="006C6D24">
              <w:rPr>
                <w:sz w:val="24"/>
                <w:lang w:val="ru-RU"/>
              </w:rPr>
              <w:t>изученным</w:t>
            </w:r>
            <w:r w:rsidRPr="006C6D24">
              <w:rPr>
                <w:spacing w:val="-5"/>
                <w:sz w:val="24"/>
                <w:lang w:val="ru-RU"/>
              </w:rPr>
              <w:t xml:space="preserve"> </w:t>
            </w:r>
            <w:r w:rsidRPr="006C6D24">
              <w:rPr>
                <w:sz w:val="24"/>
                <w:lang w:val="ru-RU"/>
              </w:rPr>
              <w:t>разделам</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темам.</w:t>
            </w:r>
          </w:p>
          <w:p w:rsidR="006C6D24" w:rsidRPr="006C6D24" w:rsidRDefault="006C6D24">
            <w:pPr>
              <w:spacing w:before="1"/>
              <w:ind w:right="134"/>
              <w:rPr>
                <w:sz w:val="24"/>
                <w:lang w:val="ru-RU"/>
              </w:rPr>
            </w:pPr>
            <w:r w:rsidRPr="006C6D24">
              <w:rPr>
                <w:sz w:val="24"/>
                <w:lang w:val="ru-RU"/>
              </w:rPr>
              <w:t>Поиск необходимой информации в словарях и</w:t>
            </w:r>
            <w:r w:rsidRPr="006C6D24">
              <w:rPr>
                <w:spacing w:val="-57"/>
                <w:sz w:val="24"/>
                <w:lang w:val="ru-RU"/>
              </w:rPr>
              <w:t xml:space="preserve"> </w:t>
            </w:r>
            <w:r w:rsidRPr="006C6D24">
              <w:rPr>
                <w:sz w:val="24"/>
                <w:lang w:val="ru-RU"/>
              </w:rPr>
              <w:t>справочниках об</w:t>
            </w:r>
            <w:r w:rsidRPr="006C6D24">
              <w:rPr>
                <w:spacing w:val="-1"/>
                <w:sz w:val="24"/>
                <w:lang w:val="ru-RU"/>
              </w:rPr>
              <w:t xml:space="preserve"> </w:t>
            </w:r>
            <w:r w:rsidRPr="006C6D24">
              <w:rPr>
                <w:sz w:val="24"/>
                <w:lang w:val="ru-RU"/>
              </w:rPr>
              <w:t>авторах</w:t>
            </w:r>
            <w:r w:rsidRPr="006C6D24">
              <w:rPr>
                <w:spacing w:val="-1"/>
                <w:sz w:val="24"/>
                <w:lang w:val="ru-RU"/>
              </w:rPr>
              <w:t xml:space="preserve"> </w:t>
            </w:r>
            <w:r w:rsidRPr="006C6D24">
              <w:rPr>
                <w:sz w:val="24"/>
                <w:lang w:val="ru-RU"/>
              </w:rPr>
              <w:t>изученных</w:t>
            </w:r>
          </w:p>
          <w:p w:rsidR="006C6D24" w:rsidRPr="006C6D24" w:rsidRDefault="006C6D24">
            <w:pPr>
              <w:rPr>
                <w:sz w:val="24"/>
                <w:lang w:val="ru-RU"/>
              </w:rPr>
            </w:pPr>
            <w:r w:rsidRPr="006C6D24">
              <w:rPr>
                <w:sz w:val="24"/>
                <w:lang w:val="ru-RU"/>
              </w:rPr>
              <w:t>произведений.</w:t>
            </w:r>
          </w:p>
          <w:p w:rsidR="006C6D24" w:rsidRPr="006C6D24" w:rsidRDefault="006C6D24">
            <w:pPr>
              <w:ind w:right="1193"/>
              <w:rPr>
                <w:sz w:val="24"/>
                <w:lang w:val="ru-RU"/>
              </w:rPr>
            </w:pPr>
            <w:r w:rsidRPr="006C6D24">
              <w:rPr>
                <w:sz w:val="24"/>
                <w:lang w:val="ru-RU"/>
              </w:rPr>
              <w:t>Рассказ о своих любимых книгах по</w:t>
            </w:r>
            <w:r w:rsidRPr="006C6D24">
              <w:rPr>
                <w:spacing w:val="-57"/>
                <w:sz w:val="24"/>
                <w:lang w:val="ru-RU"/>
              </w:rPr>
              <w:t xml:space="preserve"> </w:t>
            </w:r>
            <w:r w:rsidRPr="006C6D24">
              <w:rPr>
                <w:sz w:val="24"/>
                <w:lang w:val="ru-RU"/>
              </w:rPr>
              <w:t>предложенному</w:t>
            </w:r>
            <w:r w:rsidRPr="006C6D24">
              <w:rPr>
                <w:spacing w:val="-1"/>
                <w:sz w:val="24"/>
                <w:lang w:val="ru-RU"/>
              </w:rPr>
              <w:t xml:space="preserve"> </w:t>
            </w:r>
            <w:r w:rsidRPr="006C6D24">
              <w:rPr>
                <w:sz w:val="24"/>
                <w:lang w:val="ru-RU"/>
              </w:rPr>
              <w:t>алгоритму.</w:t>
            </w:r>
          </w:p>
          <w:p w:rsidR="006C6D24" w:rsidRPr="006C6D24" w:rsidRDefault="006C6D24">
            <w:pPr>
              <w:spacing w:line="270" w:lineRule="atLeast"/>
              <w:ind w:right="1341"/>
              <w:rPr>
                <w:sz w:val="24"/>
                <w:lang w:val="ru-RU"/>
              </w:rPr>
            </w:pPr>
            <w:r w:rsidRPr="006C6D24">
              <w:rPr>
                <w:sz w:val="24"/>
                <w:lang w:val="ru-RU"/>
              </w:rPr>
              <w:t>Рекомендации</w:t>
            </w:r>
            <w:r w:rsidRPr="006C6D24">
              <w:rPr>
                <w:spacing w:val="-6"/>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летнему</w:t>
            </w:r>
            <w:r w:rsidRPr="006C6D24">
              <w:rPr>
                <w:spacing w:val="-3"/>
                <w:sz w:val="24"/>
                <w:lang w:val="ru-RU"/>
              </w:rPr>
              <w:t xml:space="preserve"> </w:t>
            </w:r>
            <w:r w:rsidRPr="006C6D24">
              <w:rPr>
                <w:sz w:val="24"/>
                <w:lang w:val="ru-RU"/>
              </w:rPr>
              <w:t>чтению,</w:t>
            </w:r>
            <w:r w:rsidRPr="006C6D24">
              <w:rPr>
                <w:spacing w:val="-57"/>
                <w:sz w:val="24"/>
                <w:lang w:val="ru-RU"/>
              </w:rPr>
              <w:t xml:space="preserve"> </w:t>
            </w:r>
            <w:r w:rsidRPr="006C6D24">
              <w:rPr>
                <w:sz w:val="24"/>
                <w:lang w:val="ru-RU"/>
              </w:rPr>
              <w:t>оформление</w:t>
            </w:r>
            <w:r w:rsidRPr="006C6D24">
              <w:rPr>
                <w:spacing w:val="-2"/>
                <w:sz w:val="24"/>
                <w:lang w:val="ru-RU"/>
              </w:rPr>
              <w:t xml:space="preserve"> </w:t>
            </w:r>
            <w:r w:rsidRPr="006C6D24">
              <w:rPr>
                <w:sz w:val="24"/>
                <w:lang w:val="ru-RU"/>
              </w:rPr>
              <w:t>дневника</w:t>
            </w:r>
            <w:r w:rsidRPr="006C6D24">
              <w:rPr>
                <w:spacing w:val="-1"/>
                <w:sz w:val="24"/>
                <w:lang w:val="ru-RU"/>
              </w:rPr>
              <w:t xml:space="preserve"> </w:t>
            </w:r>
            <w:r w:rsidRPr="006C6D24">
              <w:rPr>
                <w:sz w:val="24"/>
                <w:lang w:val="ru-RU"/>
              </w:rPr>
              <w:t>читателя</w:t>
            </w: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r>
      <w:tr w:rsidR="006C6D24" w:rsidTr="006C6D24">
        <w:trPr>
          <w:trHeight w:val="1103"/>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12.</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ind w:right="309"/>
              <w:jc w:val="center"/>
              <w:rPr>
                <w:sz w:val="24"/>
                <w:lang w:val="ru-RU"/>
              </w:rPr>
            </w:pPr>
            <w:r w:rsidRPr="006C6D24">
              <w:rPr>
                <w:sz w:val="24"/>
                <w:lang w:val="ru-RU"/>
              </w:rPr>
              <w:t>Резерв.</w:t>
            </w:r>
          </w:p>
          <w:p w:rsidR="006C6D24" w:rsidRPr="006C6D24" w:rsidRDefault="006C6D24">
            <w:pPr>
              <w:ind w:right="309"/>
              <w:jc w:val="center"/>
              <w:rPr>
                <w:sz w:val="24"/>
                <w:lang w:val="ru-RU"/>
              </w:rPr>
            </w:pPr>
            <w:r w:rsidRPr="006C6D24">
              <w:rPr>
                <w:sz w:val="24"/>
                <w:lang w:val="ru-RU"/>
              </w:rPr>
              <w:t>Повторение</w:t>
            </w:r>
          </w:p>
          <w:p w:rsidR="006C6D24" w:rsidRPr="006C6D24" w:rsidRDefault="006C6D24">
            <w:pPr>
              <w:spacing w:line="270" w:lineRule="atLeast"/>
              <w:ind w:right="101"/>
              <w:jc w:val="center"/>
              <w:rPr>
                <w:sz w:val="24"/>
                <w:lang w:val="ru-RU"/>
              </w:rPr>
            </w:pPr>
            <w:r w:rsidRPr="006C6D24">
              <w:rPr>
                <w:sz w:val="24"/>
                <w:lang w:val="ru-RU"/>
              </w:rPr>
              <w:t>изученного материала</w:t>
            </w:r>
            <w:r w:rsidRPr="006C6D24">
              <w:rPr>
                <w:spacing w:val="-57"/>
                <w:sz w:val="24"/>
                <w:lang w:val="ru-RU"/>
              </w:rPr>
              <w:t xml:space="preserve"> </w:t>
            </w:r>
            <w:r w:rsidRPr="006C6D24">
              <w:rPr>
                <w:sz w:val="24"/>
                <w:lang w:val="ru-RU"/>
              </w:rPr>
              <w:t>(5</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63"/>
              <w:rPr>
                <w:sz w:val="24"/>
                <w:lang w:val="ru-RU"/>
              </w:rPr>
            </w:pPr>
            <w:r w:rsidRPr="006C6D24">
              <w:rPr>
                <w:sz w:val="24"/>
                <w:lang w:val="ru-RU"/>
              </w:rPr>
              <w:t>Организация самостоятельного</w:t>
            </w:r>
            <w:r w:rsidRPr="006C6D24">
              <w:rPr>
                <w:spacing w:val="-57"/>
                <w:sz w:val="24"/>
                <w:lang w:val="ru-RU"/>
              </w:rPr>
              <w:t xml:space="preserve"> </w:t>
            </w:r>
            <w:r w:rsidRPr="006C6D24">
              <w:rPr>
                <w:sz w:val="24"/>
                <w:lang w:val="ru-RU"/>
              </w:rPr>
              <w:t>чтения, подготовка проектных</w:t>
            </w:r>
            <w:r w:rsidRPr="006C6D24">
              <w:rPr>
                <w:spacing w:val="1"/>
                <w:sz w:val="24"/>
                <w:lang w:val="ru-RU"/>
              </w:rPr>
              <w:t xml:space="preserve"> </w:t>
            </w:r>
            <w:r w:rsidRPr="006C6D24">
              <w:rPr>
                <w:sz w:val="24"/>
                <w:lang w:val="ru-RU"/>
              </w:rPr>
              <w:t>заданий.</w:t>
            </w:r>
          </w:p>
        </w:tc>
        <w:tc>
          <w:tcPr>
            <w:tcW w:w="504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3058"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r>
    </w:tbl>
    <w:p w:rsidR="006C6D24" w:rsidRDefault="006C6D24" w:rsidP="006C6D24">
      <w:pPr>
        <w:spacing w:before="1"/>
        <w:rPr>
          <w:b/>
          <w:sz w:val="20"/>
          <w:szCs w:val="26"/>
        </w:rPr>
      </w:pPr>
    </w:p>
    <w:p w:rsidR="006C6D24" w:rsidRDefault="006C6D24" w:rsidP="006C6D24">
      <w:pPr>
        <w:numPr>
          <w:ilvl w:val="0"/>
          <w:numId w:val="28"/>
        </w:numPr>
        <w:tabs>
          <w:tab w:val="left" w:pos="393"/>
        </w:tabs>
        <w:spacing w:before="90"/>
        <w:ind w:hanging="181"/>
        <w:rPr>
          <w:b/>
          <w:sz w:val="24"/>
        </w:rPr>
      </w:pPr>
      <w:r>
        <w:rPr>
          <w:b/>
          <w:sz w:val="24"/>
        </w:rPr>
        <w:t>КЛАСС</w:t>
      </w:r>
      <w:r>
        <w:rPr>
          <w:b/>
          <w:spacing w:val="-1"/>
          <w:sz w:val="24"/>
        </w:rPr>
        <w:t xml:space="preserve"> </w:t>
      </w:r>
      <w:r>
        <w:rPr>
          <w:b/>
          <w:sz w:val="24"/>
        </w:rPr>
        <w:t>(102</w:t>
      </w:r>
      <w:r>
        <w:rPr>
          <w:b/>
          <w:spacing w:val="-2"/>
          <w:sz w:val="24"/>
        </w:rPr>
        <w:t xml:space="preserve"> </w:t>
      </w:r>
      <w:r>
        <w:rPr>
          <w:b/>
          <w:sz w:val="24"/>
        </w:rPr>
        <w:t>ч.)</w:t>
      </w:r>
    </w:p>
    <w:p w:rsidR="006C6D24" w:rsidRDefault="006C6D24" w:rsidP="006C6D24">
      <w:pPr>
        <w:spacing w:before="41" w:after="44"/>
        <w:rPr>
          <w:b/>
          <w:sz w:val="24"/>
        </w:rPr>
      </w:pPr>
      <w:r>
        <w:rPr>
          <w:noProof/>
          <w:lang w:eastAsia="ru-RU"/>
        </w:rPr>
        <mc:AlternateContent>
          <mc:Choice Requires="wps">
            <w:drawing>
              <wp:anchor distT="0" distB="0" distL="114300" distR="114300" simplePos="0" relativeHeight="251662336" behindDoc="1" locked="0" layoutInCell="1" allowOverlap="1">
                <wp:simplePos x="0" y="0"/>
                <wp:positionH relativeFrom="page">
                  <wp:posOffset>8351520</wp:posOffset>
                </wp:positionH>
                <wp:positionV relativeFrom="paragraph">
                  <wp:posOffset>1072515</wp:posOffset>
                </wp:positionV>
                <wp:extent cx="38100" cy="7620"/>
                <wp:effectExtent l="0" t="0" r="0" b="0"/>
                <wp:wrapNone/>
                <wp:docPr id="5155" name="Прямоугольник 5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E7E0C" id="Прямоугольник 5155" o:spid="_x0000_s1026" style="position:absolute;margin-left:657.6pt;margin-top:84.45pt;width:3pt;height:.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" fillcolor="#333" stroked="f">
                <w10:wrap anchorx="page"/>
              </v:rect>
            </w:pict>
          </mc:Fallback>
        </mc:AlternateContent>
      </w:r>
      <w:r>
        <w:rPr>
          <w:b/>
          <w:sz w:val="24"/>
        </w:rPr>
        <w:t>Тематическое</w:t>
      </w:r>
      <w:r>
        <w:rPr>
          <w:b/>
          <w:spacing w:val="-4"/>
          <w:sz w:val="24"/>
        </w:rPr>
        <w:t xml:space="preserve"> </w:t>
      </w:r>
      <w:r>
        <w:rPr>
          <w:b/>
          <w:sz w:val="24"/>
        </w:rPr>
        <w:t>планирование</w:t>
      </w:r>
      <w:r>
        <w:rPr>
          <w:b/>
          <w:spacing w:val="-4"/>
          <w:sz w:val="24"/>
        </w:rPr>
        <w:t xml:space="preserve"> </w:t>
      </w:r>
      <w:r>
        <w:rPr>
          <w:b/>
          <w:sz w:val="24"/>
        </w:rPr>
        <w:t>рассчитано</w:t>
      </w:r>
      <w:r>
        <w:rPr>
          <w:b/>
          <w:spacing w:val="-2"/>
          <w:sz w:val="24"/>
        </w:rPr>
        <w:t xml:space="preserve"> </w:t>
      </w:r>
      <w:r>
        <w:rPr>
          <w:b/>
          <w:sz w:val="24"/>
        </w:rPr>
        <w:t>на</w:t>
      </w:r>
      <w:r>
        <w:rPr>
          <w:b/>
          <w:spacing w:val="-6"/>
          <w:sz w:val="24"/>
        </w:rPr>
        <w:t xml:space="preserve"> </w:t>
      </w:r>
      <w:r>
        <w:rPr>
          <w:b/>
          <w:sz w:val="24"/>
        </w:rPr>
        <w:t>изучение</w:t>
      </w:r>
      <w:r>
        <w:rPr>
          <w:b/>
          <w:spacing w:val="-3"/>
          <w:sz w:val="24"/>
        </w:rPr>
        <w:t xml:space="preserve"> </w:t>
      </w:r>
      <w:r>
        <w:rPr>
          <w:b/>
          <w:sz w:val="24"/>
        </w:rPr>
        <w:t>предмета</w:t>
      </w:r>
      <w:r>
        <w:rPr>
          <w:b/>
          <w:spacing w:val="-4"/>
          <w:sz w:val="24"/>
        </w:rPr>
        <w:t xml:space="preserve"> </w:t>
      </w:r>
      <w:r>
        <w:rPr>
          <w:b/>
          <w:sz w:val="24"/>
        </w:rPr>
        <w:t>«Литературное</w:t>
      </w:r>
      <w:r>
        <w:rPr>
          <w:b/>
          <w:spacing w:val="-3"/>
          <w:sz w:val="24"/>
        </w:rPr>
        <w:t xml:space="preserve"> </w:t>
      </w:r>
      <w:r>
        <w:rPr>
          <w:b/>
          <w:sz w:val="24"/>
        </w:rPr>
        <w:t>чтение»</w:t>
      </w:r>
      <w:r>
        <w:rPr>
          <w:b/>
          <w:spacing w:val="-3"/>
          <w:sz w:val="24"/>
        </w:rPr>
        <w:t xml:space="preserve"> </w:t>
      </w:r>
      <w:r>
        <w:rPr>
          <w:b/>
          <w:sz w:val="24"/>
        </w:rPr>
        <w:t>в</w:t>
      </w:r>
      <w:r>
        <w:rPr>
          <w:b/>
          <w:spacing w:val="-3"/>
          <w:sz w:val="24"/>
        </w:rPr>
        <w:t xml:space="preserve"> </w:t>
      </w:r>
      <w:r>
        <w:rPr>
          <w:b/>
          <w:sz w:val="24"/>
        </w:rPr>
        <w:t>течение</w:t>
      </w:r>
      <w:r>
        <w:rPr>
          <w:b/>
          <w:spacing w:val="4"/>
          <w:sz w:val="24"/>
        </w:rPr>
        <w:t xml:space="preserve"> </w:t>
      </w:r>
      <w:r>
        <w:rPr>
          <w:b/>
          <w:sz w:val="24"/>
        </w:rPr>
        <w:t>34</w:t>
      </w:r>
      <w:r>
        <w:rPr>
          <w:b/>
          <w:spacing w:val="-3"/>
          <w:sz w:val="24"/>
        </w:rPr>
        <w:t xml:space="preserve"> </w:t>
      </w:r>
      <w:r>
        <w:rPr>
          <w:b/>
          <w:sz w:val="24"/>
        </w:rPr>
        <w:t>недель</w:t>
      </w:r>
      <w:r>
        <w:rPr>
          <w:b/>
          <w:spacing w:val="-2"/>
          <w:sz w:val="24"/>
        </w:rPr>
        <w:t xml:space="preserve"> </w:t>
      </w:r>
      <w:r>
        <w:rPr>
          <w:b/>
          <w:sz w:val="24"/>
        </w:rPr>
        <w:t>(3 ч.</w:t>
      </w:r>
      <w:r>
        <w:rPr>
          <w:b/>
          <w:spacing w:val="-3"/>
          <w:sz w:val="24"/>
        </w:rPr>
        <w:t xml:space="preserve"> </w:t>
      </w:r>
      <w:r>
        <w:rPr>
          <w:b/>
          <w:sz w:val="24"/>
        </w:rPr>
        <w:t>в</w:t>
      </w:r>
      <w:r>
        <w:rPr>
          <w:b/>
          <w:spacing w:val="-3"/>
          <w:sz w:val="24"/>
        </w:rPr>
        <w:t xml:space="preserve"> </w:t>
      </w:r>
      <w:r>
        <w:rPr>
          <w:b/>
          <w:sz w:val="24"/>
        </w:rPr>
        <w:t>неделю).</w:t>
      </w: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505"/>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3"/>
              <w:rPr>
                <w:b/>
              </w:rPr>
            </w:pPr>
            <w:r>
              <w:rPr>
                <w:b/>
              </w:rPr>
              <w:t>№</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3"/>
              <w:rPr>
                <w:b/>
              </w:rPr>
            </w:pPr>
            <w:r>
              <w:rPr>
                <w:b/>
              </w:rPr>
              <w:t>Тема,</w:t>
            </w:r>
            <w:r>
              <w:rPr>
                <w:b/>
                <w:spacing w:val="51"/>
              </w:rPr>
              <w:t xml:space="preserve"> </w:t>
            </w:r>
            <w:r>
              <w:rPr>
                <w:b/>
              </w:rPr>
              <w:t>раздел</w:t>
            </w:r>
            <w:r>
              <w:rPr>
                <w:b/>
                <w:spacing w:val="-1"/>
              </w:rPr>
              <w:t xml:space="preserve"> </w:t>
            </w:r>
            <w:r>
              <w:rPr>
                <w:b/>
              </w:rPr>
              <w:t>курса</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3"/>
              <w:rPr>
                <w:b/>
              </w:rPr>
            </w:pPr>
            <w:r>
              <w:rPr>
                <w:b/>
              </w:rPr>
              <w:t>Программное</w:t>
            </w:r>
            <w:r>
              <w:rPr>
                <w:b/>
                <w:spacing w:val="-7"/>
              </w:rPr>
              <w:t xml:space="preserve"> </w:t>
            </w:r>
            <w:r>
              <w:rPr>
                <w:b/>
              </w:rPr>
              <w:t>содержание</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2" w:lineRule="exact"/>
              <w:ind w:right="263"/>
              <w:rPr>
                <w:b/>
              </w:rPr>
            </w:pPr>
            <w:r w:rsidRPr="006C6D24">
              <w:rPr>
                <w:b/>
                <w:lang w:val="ru-RU"/>
              </w:rPr>
              <w:t>Методы и формы организации обучения.</w:t>
            </w:r>
            <w:r w:rsidRPr="006C6D24">
              <w:rPr>
                <w:b/>
                <w:spacing w:val="1"/>
                <w:lang w:val="ru-RU"/>
              </w:rPr>
              <w:t xml:space="preserve"> </w:t>
            </w:r>
            <w:r>
              <w:rPr>
                <w:b/>
              </w:rPr>
              <w:t>Характеристика</w:t>
            </w:r>
            <w:r>
              <w:rPr>
                <w:b/>
                <w:spacing w:val="-5"/>
              </w:rPr>
              <w:t xml:space="preserve"> </w:t>
            </w:r>
            <w:r>
              <w:rPr>
                <w:b/>
              </w:rPr>
              <w:t>деятельности</w:t>
            </w:r>
            <w:r>
              <w:rPr>
                <w:b/>
                <w:spacing w:val="-6"/>
              </w:rPr>
              <w:t xml:space="preserve"> </w:t>
            </w:r>
            <w:r>
              <w:rPr>
                <w:b/>
              </w:rPr>
              <w:t>обучающихся</w:t>
            </w:r>
          </w:p>
        </w:tc>
        <w:tc>
          <w:tcPr>
            <w:tcW w:w="297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1" w:lineRule="exact"/>
              <w:rPr>
                <w:b/>
              </w:rPr>
            </w:pPr>
            <w:r>
              <w:rPr>
                <w:b/>
              </w:rPr>
              <w:t>Используемые</w:t>
            </w:r>
            <w:r>
              <w:rPr>
                <w:b/>
                <w:spacing w:val="-2"/>
              </w:rPr>
              <w:t xml:space="preserve"> </w:t>
            </w:r>
            <w:r>
              <w:rPr>
                <w:b/>
              </w:rPr>
              <w:t>ЭОР</w:t>
            </w:r>
          </w:p>
        </w:tc>
      </w:tr>
      <w:tr w:rsidR="006C6D24" w:rsidTr="006C6D24">
        <w:trPr>
          <w:trHeight w:val="2484"/>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60"/>
              <w:jc w:val="center"/>
              <w:rPr>
                <w:sz w:val="24"/>
                <w:lang w:val="ru-RU"/>
              </w:rPr>
            </w:pPr>
            <w:r w:rsidRPr="006C6D24">
              <w:rPr>
                <w:sz w:val="24"/>
                <w:lang w:val="ru-RU"/>
              </w:rPr>
              <w:t>О Родине и её</w:t>
            </w:r>
            <w:r w:rsidRPr="006C6D24">
              <w:rPr>
                <w:spacing w:val="-57"/>
                <w:sz w:val="24"/>
                <w:lang w:val="ru-RU"/>
              </w:rPr>
              <w:t xml:space="preserve"> </w:t>
            </w:r>
            <w:r w:rsidRPr="006C6D24">
              <w:rPr>
                <w:sz w:val="24"/>
                <w:lang w:val="ru-RU"/>
              </w:rPr>
              <w:t>истории</w:t>
            </w:r>
          </w:p>
          <w:p w:rsidR="006C6D24" w:rsidRPr="006C6D24" w:rsidRDefault="006C6D24">
            <w:pPr>
              <w:ind w:right="309"/>
              <w:jc w:val="center"/>
              <w:rPr>
                <w:sz w:val="24"/>
                <w:lang w:val="ru-RU"/>
              </w:rPr>
            </w:pPr>
            <w:r w:rsidRPr="006C6D24">
              <w:rPr>
                <w:sz w:val="24"/>
                <w:lang w:val="ru-RU"/>
              </w:rPr>
              <w:t>(5</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rPr>
                <w:sz w:val="24"/>
                <w:lang w:val="ru-RU"/>
              </w:rPr>
            </w:pPr>
            <w:r w:rsidRPr="006C6D24">
              <w:rPr>
                <w:sz w:val="24"/>
                <w:lang w:val="ru-RU"/>
              </w:rPr>
              <w:t>Любовь к Родине и её</w:t>
            </w:r>
            <w:r w:rsidRPr="006C6D24">
              <w:rPr>
                <w:spacing w:val="1"/>
                <w:sz w:val="24"/>
                <w:lang w:val="ru-RU"/>
              </w:rPr>
              <w:t xml:space="preserve"> </w:t>
            </w:r>
            <w:r w:rsidRPr="006C6D24">
              <w:rPr>
                <w:sz w:val="24"/>
                <w:lang w:val="ru-RU"/>
              </w:rPr>
              <w:t>история —</w:t>
            </w:r>
            <w:r w:rsidRPr="006C6D24">
              <w:rPr>
                <w:spacing w:val="-57"/>
                <w:sz w:val="24"/>
                <w:lang w:val="ru-RU"/>
              </w:rPr>
              <w:t xml:space="preserve"> </w:t>
            </w:r>
            <w:r w:rsidRPr="006C6D24">
              <w:rPr>
                <w:sz w:val="24"/>
                <w:lang w:val="ru-RU"/>
              </w:rPr>
              <w:t>важные темы произведений</w:t>
            </w:r>
            <w:r w:rsidRPr="006C6D24">
              <w:rPr>
                <w:spacing w:val="1"/>
                <w:sz w:val="24"/>
                <w:lang w:val="ru-RU"/>
              </w:rPr>
              <w:t xml:space="preserve"> </w:t>
            </w:r>
            <w:r w:rsidRPr="006C6D24">
              <w:rPr>
                <w:sz w:val="24"/>
                <w:lang w:val="ru-RU"/>
              </w:rPr>
              <w:t>литературы.</w:t>
            </w:r>
            <w:r w:rsidRPr="006C6D24">
              <w:rPr>
                <w:spacing w:val="-1"/>
                <w:sz w:val="24"/>
                <w:lang w:val="ru-RU"/>
              </w:rPr>
              <w:t xml:space="preserve"> </w:t>
            </w:r>
            <w:r w:rsidRPr="006C6D24">
              <w:rPr>
                <w:sz w:val="24"/>
                <w:lang w:val="ru-RU"/>
              </w:rPr>
              <w:t>Чувство</w:t>
            </w:r>
            <w:r w:rsidRPr="006C6D24">
              <w:rPr>
                <w:spacing w:val="1"/>
                <w:sz w:val="24"/>
                <w:lang w:val="ru-RU"/>
              </w:rPr>
              <w:t xml:space="preserve"> </w:t>
            </w:r>
            <w:r w:rsidRPr="006C6D24">
              <w:rPr>
                <w:sz w:val="24"/>
                <w:lang w:val="ru-RU"/>
              </w:rPr>
              <w:t>любви к</w:t>
            </w:r>
            <w:r w:rsidRPr="006C6D24">
              <w:rPr>
                <w:spacing w:val="1"/>
                <w:sz w:val="24"/>
                <w:lang w:val="ru-RU"/>
              </w:rPr>
              <w:t xml:space="preserve"> </w:t>
            </w:r>
            <w:r w:rsidRPr="006C6D24">
              <w:rPr>
                <w:sz w:val="24"/>
                <w:lang w:val="ru-RU"/>
              </w:rPr>
              <w:t>Родине,</w:t>
            </w:r>
            <w:r w:rsidRPr="006C6D24">
              <w:rPr>
                <w:spacing w:val="-1"/>
                <w:sz w:val="24"/>
                <w:lang w:val="ru-RU"/>
              </w:rPr>
              <w:t xml:space="preserve"> </w:t>
            </w:r>
            <w:r w:rsidRPr="006C6D24">
              <w:rPr>
                <w:sz w:val="24"/>
                <w:lang w:val="ru-RU"/>
              </w:rPr>
              <w:t>сопричастность</w:t>
            </w:r>
          </w:p>
          <w:p w:rsidR="006C6D24" w:rsidRPr="006C6D24" w:rsidRDefault="006C6D24">
            <w:pPr>
              <w:spacing w:line="270" w:lineRule="atLeast"/>
              <w:ind w:right="168"/>
              <w:rPr>
                <w:sz w:val="24"/>
                <w:lang w:val="ru-RU"/>
              </w:rPr>
            </w:pPr>
            <w:r w:rsidRPr="006C6D24">
              <w:rPr>
                <w:sz w:val="24"/>
                <w:lang w:val="ru-RU"/>
              </w:rPr>
              <w:t>к прошлому и настоящему своей</w:t>
            </w:r>
            <w:r w:rsidRPr="006C6D24">
              <w:rPr>
                <w:spacing w:val="1"/>
                <w:sz w:val="24"/>
                <w:lang w:val="ru-RU"/>
              </w:rPr>
              <w:t xml:space="preserve"> </w:t>
            </w:r>
            <w:r w:rsidRPr="006C6D24">
              <w:rPr>
                <w:sz w:val="24"/>
                <w:lang w:val="ru-RU"/>
              </w:rPr>
              <w:t>страны и родного края — главные</w:t>
            </w:r>
            <w:r w:rsidRPr="006C6D24">
              <w:rPr>
                <w:spacing w:val="-57"/>
                <w:sz w:val="24"/>
                <w:lang w:val="ru-RU"/>
              </w:rPr>
              <w:t xml:space="preserve"> </w:t>
            </w:r>
            <w:r w:rsidRPr="006C6D24">
              <w:rPr>
                <w:sz w:val="24"/>
                <w:lang w:val="ru-RU"/>
              </w:rPr>
              <w:t>идеи, нравственные ценности,</w:t>
            </w:r>
            <w:r w:rsidRPr="006C6D24">
              <w:rPr>
                <w:spacing w:val="1"/>
                <w:sz w:val="24"/>
                <w:lang w:val="ru-RU"/>
              </w:rPr>
              <w:t xml:space="preserve"> </w:t>
            </w:r>
            <w:r w:rsidRPr="006C6D24">
              <w:rPr>
                <w:sz w:val="24"/>
                <w:lang w:val="ru-RU"/>
              </w:rPr>
              <w:t>выраженные в произведениях о</w:t>
            </w:r>
            <w:r w:rsidRPr="006C6D24">
              <w:rPr>
                <w:spacing w:val="1"/>
                <w:sz w:val="24"/>
                <w:lang w:val="ru-RU"/>
              </w:rPr>
              <w:t xml:space="preserve"> </w:t>
            </w:r>
            <w:r w:rsidRPr="006C6D24">
              <w:rPr>
                <w:sz w:val="24"/>
                <w:lang w:val="ru-RU"/>
              </w:rPr>
              <w:t>Родине.</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jc w:val="both"/>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390"/>
              <w:jc w:val="both"/>
              <w:rPr>
                <w:sz w:val="24"/>
                <w:lang w:val="ru-RU"/>
              </w:rPr>
            </w:pPr>
            <w:r w:rsidRPr="006C6D24">
              <w:rPr>
                <w:sz w:val="24"/>
                <w:lang w:val="ru-RU"/>
              </w:rPr>
              <w:t>темы/раздела: прогнозирование содержания</w:t>
            </w:r>
            <w:r w:rsidRPr="006C6D24">
              <w:rPr>
                <w:spacing w:val="-58"/>
                <w:sz w:val="24"/>
                <w:lang w:val="ru-RU"/>
              </w:rPr>
              <w:t xml:space="preserve"> </w:t>
            </w:r>
            <w:r w:rsidRPr="006C6D24">
              <w:rPr>
                <w:sz w:val="24"/>
                <w:lang w:val="ru-RU"/>
              </w:rPr>
              <w:t>произведений в этом разделе, установление</w:t>
            </w:r>
            <w:r w:rsidRPr="006C6D24">
              <w:rPr>
                <w:spacing w:val="-57"/>
                <w:sz w:val="24"/>
                <w:lang w:val="ru-RU"/>
              </w:rPr>
              <w:t xml:space="preserve"> </w:t>
            </w:r>
            <w:r w:rsidRPr="006C6D24">
              <w:rPr>
                <w:sz w:val="24"/>
                <w:lang w:val="ru-RU"/>
              </w:rPr>
              <w:t>мотива</w:t>
            </w:r>
            <w:r w:rsidRPr="006C6D24">
              <w:rPr>
                <w:spacing w:val="-3"/>
                <w:sz w:val="24"/>
                <w:lang w:val="ru-RU"/>
              </w:rPr>
              <w:t xml:space="preserve"> </w:t>
            </w:r>
            <w:r w:rsidRPr="006C6D24">
              <w:rPr>
                <w:sz w:val="24"/>
                <w:lang w:val="ru-RU"/>
              </w:rPr>
              <w:t>изучения.</w:t>
            </w:r>
          </w:p>
          <w:p w:rsidR="006C6D24" w:rsidRPr="006C6D24" w:rsidRDefault="006C6D24">
            <w:pPr>
              <w:spacing w:line="270" w:lineRule="atLeast"/>
              <w:ind w:right="480"/>
              <w:rPr>
                <w:sz w:val="24"/>
                <w:lang w:val="ru-RU"/>
              </w:rPr>
            </w:pPr>
            <w:r w:rsidRPr="006C6D24">
              <w:rPr>
                <w:sz w:val="24"/>
                <w:lang w:val="ru-RU"/>
              </w:rPr>
              <w:t>Восприятие на слух поэтических и</w:t>
            </w:r>
            <w:r w:rsidRPr="006C6D24">
              <w:rPr>
                <w:spacing w:val="1"/>
                <w:sz w:val="24"/>
                <w:lang w:val="ru-RU"/>
              </w:rPr>
              <w:t xml:space="preserve"> </w:t>
            </w:r>
            <w:r w:rsidRPr="006C6D24">
              <w:rPr>
                <w:sz w:val="24"/>
                <w:lang w:val="ru-RU"/>
              </w:rPr>
              <w:t>прозаических произведений, понимание их</w:t>
            </w:r>
            <w:r w:rsidRPr="006C6D24">
              <w:rPr>
                <w:spacing w:val="-57"/>
                <w:sz w:val="24"/>
                <w:lang w:val="ru-RU"/>
              </w:rPr>
              <w:t xml:space="preserve"> </w:t>
            </w:r>
            <w:r w:rsidRPr="006C6D24">
              <w:rPr>
                <w:sz w:val="24"/>
                <w:lang w:val="ru-RU"/>
              </w:rPr>
              <w:t>фактического содержания и ответы на</w:t>
            </w:r>
            <w:r w:rsidRPr="006C6D24">
              <w:rPr>
                <w:spacing w:val="1"/>
                <w:sz w:val="24"/>
                <w:lang w:val="ru-RU"/>
              </w:rPr>
              <w:t xml:space="preserve"> </w:t>
            </w:r>
            <w:r w:rsidRPr="006C6D24">
              <w:rPr>
                <w:sz w:val="24"/>
                <w:lang w:val="ru-RU"/>
              </w:rPr>
              <w:t>вопросы по содержанию текста, осознание</w:t>
            </w:r>
            <w:r w:rsidRPr="006C6D24">
              <w:rPr>
                <w:spacing w:val="-57"/>
                <w:sz w:val="24"/>
                <w:lang w:val="ru-RU"/>
              </w:rPr>
              <w:t xml:space="preserve"> </w:t>
            </w:r>
            <w:r w:rsidRPr="006C6D24">
              <w:rPr>
                <w:sz w:val="24"/>
                <w:lang w:val="ru-RU"/>
              </w:rPr>
              <w:t>нравственно-этических</w:t>
            </w:r>
            <w:r w:rsidRPr="006C6D24">
              <w:rPr>
                <w:spacing w:val="-3"/>
                <w:sz w:val="24"/>
                <w:lang w:val="ru-RU"/>
              </w:rPr>
              <w:t xml:space="preserve"> </w:t>
            </w:r>
            <w:r w:rsidRPr="006C6D24">
              <w:rPr>
                <w:sz w:val="24"/>
                <w:lang w:val="ru-RU"/>
              </w:rPr>
              <w:t>понятий:</w:t>
            </w:r>
            <w:r w:rsidRPr="006C6D24">
              <w:rPr>
                <w:spacing w:val="-2"/>
                <w:sz w:val="24"/>
                <w:lang w:val="ru-RU"/>
              </w:rPr>
              <w:t xml:space="preserve"> </w:t>
            </w:r>
            <w:r w:rsidRPr="006C6D24">
              <w:rPr>
                <w:sz w:val="24"/>
                <w:lang w:val="ru-RU"/>
              </w:rPr>
              <w:t>любовь</w:t>
            </w:r>
            <w:r w:rsidRPr="006C6D24">
              <w:rPr>
                <w:spacing w:val="-5"/>
                <w:sz w:val="24"/>
                <w:lang w:val="ru-RU"/>
              </w:rPr>
              <w:t xml:space="preserve"> </w:t>
            </w:r>
            <w:r w:rsidRPr="006C6D24">
              <w:rPr>
                <w:sz w:val="24"/>
                <w:lang w:val="ru-RU"/>
              </w:rPr>
              <w:t>к</w:t>
            </w:r>
          </w:p>
        </w:tc>
        <w:tc>
          <w:tcPr>
            <w:tcW w:w="297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84"/>
              <w:rPr>
                <w:sz w:val="24"/>
                <w:lang w:val="ru-RU"/>
              </w:rPr>
            </w:pPr>
            <w:hyperlink r:id="rId87" w:history="1">
              <w:r>
                <w:rPr>
                  <w:rStyle w:val="a5"/>
                  <w:rFonts w:eastAsiaTheme="majorEastAsia"/>
                  <w:color w:val="0000FF"/>
                  <w:sz w:val="24"/>
                </w:rPr>
                <w:t>http</w:t>
              </w:r>
              <w:r w:rsidRPr="006C6D24">
                <w:rPr>
                  <w:rStyle w:val="a5"/>
                  <w:rFonts w:eastAsiaTheme="majorEastAsia"/>
                  <w:color w:val="0000FF"/>
                  <w:sz w:val="24"/>
                  <w:lang w:val="ru-RU"/>
                </w:rPr>
                <w:t>://</w:t>
              </w:r>
              <w:r>
                <w:rPr>
                  <w:rStyle w:val="a5"/>
                  <w:rFonts w:eastAsiaTheme="majorEastAsia"/>
                  <w:color w:val="0000FF"/>
                  <w:sz w:val="24"/>
                </w:rPr>
                <w:t>elementy</w:t>
              </w:r>
              <w:r w:rsidRPr="006C6D24">
                <w:rPr>
                  <w:rStyle w:val="a5"/>
                  <w:rFonts w:eastAsiaTheme="majorEastAsia"/>
                  <w:color w:val="0000FF"/>
                  <w:sz w:val="24"/>
                  <w:lang w:val="ru-RU"/>
                </w:rPr>
                <w:t>.</w:t>
              </w:r>
              <w:r>
                <w:rPr>
                  <w:rStyle w:val="a5"/>
                  <w:rFonts w:eastAsiaTheme="majorEastAsia"/>
                  <w:color w:val="0000FF"/>
                  <w:sz w:val="24"/>
                </w:rPr>
                <w:t>ru</w:t>
              </w:r>
              <w:r w:rsidRPr="006C6D24">
                <w:rPr>
                  <w:rStyle w:val="a5"/>
                  <w:rFonts w:eastAsiaTheme="majorEastAsia"/>
                  <w:color w:val="0000FF"/>
                  <w:sz w:val="24"/>
                  <w:lang w:val="ru-RU"/>
                </w:rPr>
                <w:t>/</w:t>
              </w:r>
              <w:r>
                <w:rPr>
                  <w:rStyle w:val="a5"/>
                  <w:rFonts w:eastAsiaTheme="majorEastAsia"/>
                  <w:color w:val="0000FF"/>
                  <w:sz w:val="24"/>
                </w:rPr>
                <w:t>email</w:t>
              </w:r>
            </w:hyperlink>
            <w:r w:rsidRPr="006C6D24">
              <w:rPr>
                <w:color w:val="0000FF"/>
                <w:spacing w:val="1"/>
                <w:sz w:val="24"/>
                <w:lang w:val="ru-RU"/>
              </w:rPr>
              <w:t xml:space="preserve"> </w:t>
            </w:r>
            <w:hyperlink r:id="rId8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clow</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89"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9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nation</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9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animal</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9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apus</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site</w:t>
              </w:r>
              <w:r w:rsidRPr="006C6D24">
                <w:rPr>
                  <w:rStyle w:val="a5"/>
                  <w:rFonts w:eastAsiaTheme="majorEastAsia"/>
                  <w:color w:val="0087CC"/>
                  <w:sz w:val="24"/>
                  <w:lang w:val="ru-RU"/>
                </w:rPr>
                <w:t>.</w:t>
              </w:r>
              <w:r>
                <w:rPr>
                  <w:rStyle w:val="a5"/>
                  <w:rFonts w:eastAsiaTheme="majorEastAsia"/>
                  <w:color w:val="0087CC"/>
                  <w:sz w:val="24"/>
                </w:rPr>
                <w:t>xp</w:t>
              </w:r>
            </w:hyperlink>
            <w:r w:rsidRPr="006C6D24">
              <w:rPr>
                <w:color w:val="0087CC"/>
                <w:spacing w:val="-58"/>
                <w:sz w:val="24"/>
                <w:lang w:val="ru-RU"/>
              </w:rPr>
              <w:t xml:space="preserve"> </w:t>
            </w:r>
            <w:hyperlink r:id="rId93"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bird</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94"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laddition</w:t>
              </w:r>
              <w:r w:rsidRPr="006C6D24">
                <w:rPr>
                  <w:rStyle w:val="a5"/>
                  <w:rFonts w:eastAsiaTheme="majorEastAsia"/>
                  <w:color w:val="0087CC"/>
                  <w:sz w:val="24"/>
                  <w:lang w:val="ru-RU"/>
                </w:rPr>
                <w:t>.</w:t>
              </w:r>
              <w:r>
                <w:rPr>
                  <w:rStyle w:val="a5"/>
                  <w:rFonts w:eastAsiaTheme="majorEastAsia"/>
                  <w:color w:val="0087CC"/>
                  <w:sz w:val="24"/>
                </w:rPr>
                <w:t>com</w:t>
              </w:r>
            </w:hyperlink>
          </w:p>
          <w:p w:rsidR="006C6D24" w:rsidRDefault="006C6D24">
            <w:pPr>
              <w:spacing w:line="257" w:lineRule="exact"/>
              <w:rPr>
                <w:sz w:val="24"/>
              </w:rPr>
            </w:pPr>
            <w:hyperlink r:id="rId95" w:history="1">
              <w:r>
                <w:rPr>
                  <w:rStyle w:val="a5"/>
                  <w:rFonts w:eastAsiaTheme="majorEastAsia"/>
                  <w:color w:val="0087CC"/>
                  <w:sz w:val="24"/>
                </w:rPr>
                <w:t>http://www.n-</w:t>
              </w:r>
            </w:hyperlink>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RP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54"/>
              <w:rPr>
                <w:sz w:val="24"/>
                <w:lang w:val="ru-RU"/>
              </w:rPr>
            </w:pPr>
            <w:r w:rsidRPr="006C6D24">
              <w:rPr>
                <w:sz w:val="24"/>
                <w:lang w:val="ru-RU"/>
              </w:rPr>
              <w:t>Образ</w:t>
            </w:r>
            <w:r w:rsidRPr="006C6D24">
              <w:rPr>
                <w:spacing w:val="-3"/>
                <w:sz w:val="24"/>
                <w:lang w:val="ru-RU"/>
              </w:rPr>
              <w:t xml:space="preserve"> </w:t>
            </w:r>
            <w:r w:rsidRPr="006C6D24">
              <w:rPr>
                <w:sz w:val="24"/>
                <w:lang w:val="ru-RU"/>
              </w:rPr>
              <w:t>Родины</w:t>
            </w:r>
            <w:r w:rsidRPr="006C6D24">
              <w:rPr>
                <w:spacing w:val="-3"/>
                <w:sz w:val="24"/>
                <w:lang w:val="ru-RU"/>
              </w:rPr>
              <w:t xml:space="preserve"> </w:t>
            </w:r>
            <w:r w:rsidRPr="006C6D24">
              <w:rPr>
                <w:sz w:val="24"/>
                <w:lang w:val="ru-RU"/>
              </w:rPr>
              <w:t>в</w:t>
            </w:r>
            <w:r w:rsidRPr="006C6D24">
              <w:rPr>
                <w:spacing w:val="-4"/>
                <w:sz w:val="24"/>
                <w:lang w:val="ru-RU"/>
              </w:rPr>
              <w:t xml:space="preserve"> </w:t>
            </w:r>
            <w:r w:rsidRPr="006C6D24">
              <w:rPr>
                <w:sz w:val="24"/>
                <w:lang w:val="ru-RU"/>
              </w:rPr>
              <w:t>стихотворных</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прозаических произведениях</w:t>
            </w:r>
            <w:r w:rsidRPr="006C6D24">
              <w:rPr>
                <w:spacing w:val="1"/>
                <w:sz w:val="24"/>
                <w:lang w:val="ru-RU"/>
              </w:rPr>
              <w:t xml:space="preserve"> </w:t>
            </w:r>
            <w:r w:rsidRPr="006C6D24">
              <w:rPr>
                <w:sz w:val="24"/>
                <w:lang w:val="ru-RU"/>
              </w:rPr>
              <w:t>писателей и поэтов Х</w:t>
            </w:r>
            <w:r>
              <w:rPr>
                <w:sz w:val="24"/>
              </w:rPr>
              <w:t>I</w:t>
            </w:r>
            <w:r w:rsidRPr="006C6D24">
              <w:rPr>
                <w:sz w:val="24"/>
                <w:lang w:val="ru-RU"/>
              </w:rPr>
              <w:t>Х и ХХ</w:t>
            </w:r>
            <w:r w:rsidRPr="006C6D24">
              <w:rPr>
                <w:spacing w:val="1"/>
                <w:sz w:val="24"/>
                <w:lang w:val="ru-RU"/>
              </w:rPr>
              <w:t xml:space="preserve"> </w:t>
            </w:r>
            <w:r w:rsidRPr="006C6D24">
              <w:rPr>
                <w:sz w:val="24"/>
                <w:lang w:val="ru-RU"/>
              </w:rPr>
              <w:t>веков.</w:t>
            </w:r>
          </w:p>
          <w:p w:rsidR="006C6D24" w:rsidRPr="006C6D24" w:rsidRDefault="006C6D24">
            <w:pPr>
              <w:ind w:right="136"/>
              <w:rPr>
                <w:sz w:val="24"/>
                <w:lang w:val="ru-RU"/>
              </w:rPr>
            </w:pPr>
            <w:r w:rsidRPr="006C6D24">
              <w:rPr>
                <w:sz w:val="24"/>
                <w:lang w:val="ru-RU"/>
              </w:rPr>
              <w:t>Осознание нравственно-этических</w:t>
            </w:r>
            <w:r w:rsidRPr="006C6D24">
              <w:rPr>
                <w:spacing w:val="-58"/>
                <w:sz w:val="24"/>
                <w:lang w:val="ru-RU"/>
              </w:rPr>
              <w:t xml:space="preserve"> </w:t>
            </w:r>
            <w:r w:rsidRPr="006C6D24">
              <w:rPr>
                <w:sz w:val="24"/>
                <w:lang w:val="ru-RU"/>
              </w:rPr>
              <w:t>понятий: любовь к родной</w:t>
            </w:r>
            <w:r w:rsidRPr="006C6D24">
              <w:rPr>
                <w:spacing w:val="1"/>
                <w:sz w:val="24"/>
                <w:lang w:val="ru-RU"/>
              </w:rPr>
              <w:t xml:space="preserve"> </w:t>
            </w:r>
            <w:r w:rsidRPr="006C6D24">
              <w:rPr>
                <w:sz w:val="24"/>
                <w:lang w:val="ru-RU"/>
              </w:rPr>
              <w:t>стороне,</w:t>
            </w:r>
            <w:r w:rsidRPr="006C6D24">
              <w:rPr>
                <w:spacing w:val="-2"/>
                <w:sz w:val="24"/>
                <w:lang w:val="ru-RU"/>
              </w:rPr>
              <w:t xml:space="preserve"> </w:t>
            </w:r>
            <w:r w:rsidRPr="006C6D24">
              <w:rPr>
                <w:sz w:val="24"/>
                <w:lang w:val="ru-RU"/>
              </w:rPr>
              <w:t>малой родине,</w:t>
            </w:r>
            <w:r w:rsidRPr="006C6D24">
              <w:rPr>
                <w:spacing w:val="-5"/>
                <w:sz w:val="24"/>
                <w:lang w:val="ru-RU"/>
              </w:rPr>
              <w:t xml:space="preserve"> </w:t>
            </w:r>
            <w:r w:rsidRPr="006C6D24">
              <w:rPr>
                <w:sz w:val="24"/>
                <w:lang w:val="ru-RU"/>
              </w:rPr>
              <w:t>гордость</w:t>
            </w:r>
          </w:p>
          <w:p w:rsidR="006C6D24" w:rsidRPr="006C6D24" w:rsidRDefault="006C6D24">
            <w:pPr>
              <w:ind w:right="626"/>
              <w:rPr>
                <w:sz w:val="24"/>
                <w:lang w:val="ru-RU"/>
              </w:rPr>
            </w:pPr>
            <w:r w:rsidRPr="006C6D24">
              <w:rPr>
                <w:sz w:val="24"/>
                <w:lang w:val="ru-RU"/>
              </w:rPr>
              <w:t>за красоту и величие своей</w:t>
            </w:r>
            <w:r w:rsidRPr="006C6D24">
              <w:rPr>
                <w:spacing w:val="1"/>
                <w:sz w:val="24"/>
                <w:lang w:val="ru-RU"/>
              </w:rPr>
              <w:t xml:space="preserve"> </w:t>
            </w:r>
            <w:r w:rsidRPr="006C6D24">
              <w:rPr>
                <w:sz w:val="24"/>
                <w:lang w:val="ru-RU"/>
              </w:rPr>
              <w:t>Отчизны. Роль и особенности</w:t>
            </w:r>
            <w:r w:rsidRPr="006C6D24">
              <w:rPr>
                <w:spacing w:val="-57"/>
                <w:sz w:val="24"/>
                <w:lang w:val="ru-RU"/>
              </w:rPr>
              <w:t xml:space="preserve"> </w:t>
            </w:r>
            <w:r w:rsidRPr="006C6D24">
              <w:rPr>
                <w:sz w:val="24"/>
                <w:lang w:val="ru-RU"/>
              </w:rPr>
              <w:t>заголовка</w:t>
            </w:r>
            <w:r w:rsidRPr="006C6D24">
              <w:rPr>
                <w:spacing w:val="-3"/>
                <w:sz w:val="24"/>
                <w:lang w:val="ru-RU"/>
              </w:rPr>
              <w:t xml:space="preserve"> </w:t>
            </w:r>
            <w:r w:rsidRPr="006C6D24">
              <w:rPr>
                <w:sz w:val="24"/>
                <w:lang w:val="ru-RU"/>
              </w:rPr>
              <w:t>произведения.</w:t>
            </w:r>
          </w:p>
          <w:p w:rsidR="006C6D24" w:rsidRPr="006C6D24" w:rsidRDefault="006C6D24">
            <w:pPr>
              <w:ind w:right="514"/>
              <w:rPr>
                <w:sz w:val="24"/>
                <w:lang w:val="ru-RU"/>
              </w:rPr>
            </w:pPr>
            <w:r w:rsidRPr="006C6D24">
              <w:rPr>
                <w:sz w:val="24"/>
                <w:lang w:val="ru-RU"/>
              </w:rPr>
              <w:t>Репродукции картин как</w:t>
            </w:r>
            <w:r w:rsidRPr="006C6D24">
              <w:rPr>
                <w:spacing w:val="1"/>
                <w:sz w:val="24"/>
                <w:lang w:val="ru-RU"/>
              </w:rPr>
              <w:t xml:space="preserve"> </w:t>
            </w:r>
            <w:r w:rsidRPr="006C6D24">
              <w:rPr>
                <w:sz w:val="24"/>
                <w:lang w:val="ru-RU"/>
              </w:rPr>
              <w:t>иллюстрации к произведениям</w:t>
            </w:r>
            <w:r w:rsidRPr="006C6D24">
              <w:rPr>
                <w:spacing w:val="-57"/>
                <w:sz w:val="24"/>
                <w:lang w:val="ru-RU"/>
              </w:rPr>
              <w:t xml:space="preserve"> </w:t>
            </w:r>
            <w:r w:rsidRPr="006C6D24">
              <w:rPr>
                <w:sz w:val="24"/>
                <w:lang w:val="ru-RU"/>
              </w:rPr>
              <w:t>о Родине.</w:t>
            </w:r>
          </w:p>
          <w:p w:rsidR="006C6D24" w:rsidRPr="006C6D24" w:rsidRDefault="006C6D24">
            <w:pPr>
              <w:ind w:right="593"/>
              <w:rPr>
                <w:sz w:val="24"/>
                <w:lang w:val="ru-RU"/>
              </w:rPr>
            </w:pPr>
            <w:r w:rsidRPr="006C6D24">
              <w:rPr>
                <w:sz w:val="24"/>
                <w:lang w:val="ru-RU"/>
              </w:rPr>
              <w:t>Использование средств</w:t>
            </w:r>
            <w:r w:rsidRPr="006C6D24">
              <w:rPr>
                <w:spacing w:val="1"/>
                <w:sz w:val="24"/>
                <w:lang w:val="ru-RU"/>
              </w:rPr>
              <w:t xml:space="preserve"> </w:t>
            </w:r>
            <w:r w:rsidRPr="006C6D24">
              <w:rPr>
                <w:sz w:val="24"/>
                <w:lang w:val="ru-RU"/>
              </w:rPr>
              <w:t>выразительности при чтении</w:t>
            </w:r>
            <w:r w:rsidRPr="006C6D24">
              <w:rPr>
                <w:spacing w:val="1"/>
                <w:sz w:val="24"/>
                <w:lang w:val="ru-RU"/>
              </w:rPr>
              <w:t xml:space="preserve"> </w:t>
            </w:r>
            <w:r w:rsidRPr="006C6D24">
              <w:rPr>
                <w:sz w:val="24"/>
                <w:lang w:val="ru-RU"/>
              </w:rPr>
              <w:t>вслух: интонация, темп, ритм,</w:t>
            </w:r>
            <w:r w:rsidRPr="006C6D24">
              <w:rPr>
                <w:spacing w:val="-57"/>
                <w:sz w:val="24"/>
                <w:lang w:val="ru-RU"/>
              </w:rPr>
              <w:t xml:space="preserve"> </w:t>
            </w:r>
            <w:r w:rsidRPr="006C6D24">
              <w:rPr>
                <w:sz w:val="24"/>
                <w:lang w:val="ru-RU"/>
              </w:rPr>
              <w:t>логические</w:t>
            </w:r>
            <w:r w:rsidRPr="006C6D24">
              <w:rPr>
                <w:spacing w:val="-2"/>
                <w:sz w:val="24"/>
                <w:lang w:val="ru-RU"/>
              </w:rPr>
              <w:t xml:space="preserve"> </w:t>
            </w:r>
            <w:r w:rsidRPr="006C6D24">
              <w:rPr>
                <w:sz w:val="24"/>
                <w:lang w:val="ru-RU"/>
              </w:rPr>
              <w:t>ударения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26"/>
              <w:rPr>
                <w:sz w:val="24"/>
                <w:lang w:val="ru-RU"/>
              </w:rPr>
            </w:pPr>
            <w:r w:rsidRPr="006C6D24">
              <w:rPr>
                <w:sz w:val="24"/>
                <w:lang w:val="ru-RU"/>
              </w:rPr>
              <w:t>родной стране и земле — на примере</w:t>
            </w:r>
            <w:r w:rsidRPr="006C6D24">
              <w:rPr>
                <w:spacing w:val="1"/>
                <w:sz w:val="24"/>
                <w:lang w:val="ru-RU"/>
              </w:rPr>
              <w:t xml:space="preserve"> </w:t>
            </w:r>
            <w:r w:rsidRPr="006C6D24">
              <w:rPr>
                <w:sz w:val="24"/>
                <w:lang w:val="ru-RU"/>
              </w:rPr>
              <w:t>произведений о Родине. Например, К. Д.</w:t>
            </w:r>
            <w:r w:rsidRPr="006C6D24">
              <w:rPr>
                <w:spacing w:val="1"/>
                <w:sz w:val="24"/>
                <w:lang w:val="ru-RU"/>
              </w:rPr>
              <w:t xml:space="preserve"> </w:t>
            </w:r>
            <w:r w:rsidRPr="006C6D24">
              <w:rPr>
                <w:sz w:val="24"/>
                <w:lang w:val="ru-RU"/>
              </w:rPr>
              <w:t>Ушинский</w:t>
            </w:r>
            <w:r w:rsidRPr="006C6D24">
              <w:rPr>
                <w:spacing w:val="-2"/>
                <w:sz w:val="24"/>
                <w:lang w:val="ru-RU"/>
              </w:rPr>
              <w:t xml:space="preserve"> </w:t>
            </w:r>
            <w:r w:rsidRPr="006C6D24">
              <w:rPr>
                <w:sz w:val="24"/>
                <w:lang w:val="ru-RU"/>
              </w:rPr>
              <w:t>«Наше</w:t>
            </w:r>
            <w:r w:rsidRPr="006C6D24">
              <w:rPr>
                <w:spacing w:val="-3"/>
                <w:sz w:val="24"/>
                <w:lang w:val="ru-RU"/>
              </w:rPr>
              <w:t xml:space="preserve"> </w:t>
            </w:r>
            <w:r w:rsidRPr="006C6D24">
              <w:rPr>
                <w:sz w:val="24"/>
                <w:lang w:val="ru-RU"/>
              </w:rPr>
              <w:t>отечество»,</w:t>
            </w:r>
            <w:r w:rsidRPr="006C6D24">
              <w:rPr>
                <w:spacing w:val="-1"/>
                <w:sz w:val="24"/>
                <w:lang w:val="ru-RU"/>
              </w:rPr>
              <w:t xml:space="preserve"> </w:t>
            </w:r>
            <w:r w:rsidRPr="006C6D24">
              <w:rPr>
                <w:sz w:val="24"/>
                <w:lang w:val="ru-RU"/>
              </w:rPr>
              <w:t>Ф.</w:t>
            </w:r>
            <w:r w:rsidRPr="006C6D24">
              <w:rPr>
                <w:spacing w:val="-3"/>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Глинка</w:t>
            </w:r>
          </w:p>
          <w:p w:rsidR="006C6D24" w:rsidRPr="006C6D24" w:rsidRDefault="006C6D24">
            <w:pPr>
              <w:ind w:right="536"/>
              <w:rPr>
                <w:sz w:val="24"/>
                <w:lang w:val="ru-RU"/>
              </w:rPr>
            </w:pPr>
            <w:r w:rsidRPr="006C6D24">
              <w:rPr>
                <w:sz w:val="24"/>
                <w:lang w:val="ru-RU"/>
              </w:rPr>
              <w:t>«Москва», М. М. Пришвин «Моя Родина»,</w:t>
            </w:r>
            <w:r w:rsidRPr="006C6D24">
              <w:rPr>
                <w:spacing w:val="-57"/>
                <w:sz w:val="24"/>
                <w:lang w:val="ru-RU"/>
              </w:rPr>
              <w:t xml:space="preserve"> </w:t>
            </w:r>
            <w:r w:rsidRPr="006C6D24">
              <w:rPr>
                <w:sz w:val="24"/>
                <w:lang w:val="ru-RU"/>
              </w:rPr>
              <w:t>К. М. Симонов «Родина» (произведение</w:t>
            </w:r>
            <w:r w:rsidRPr="006C6D24">
              <w:rPr>
                <w:spacing w:val="1"/>
                <w:sz w:val="24"/>
                <w:lang w:val="ru-RU"/>
              </w:rPr>
              <w:t xml:space="preserve"> </w:t>
            </w:r>
            <w:r w:rsidRPr="006C6D24">
              <w:rPr>
                <w:sz w:val="24"/>
                <w:lang w:val="ru-RU"/>
              </w:rPr>
              <w:t>одного-двух</w:t>
            </w:r>
            <w:r w:rsidRPr="006C6D24">
              <w:rPr>
                <w:spacing w:val="-1"/>
                <w:sz w:val="24"/>
                <w:lang w:val="ru-RU"/>
              </w:rPr>
              <w:t xml:space="preserve"> </w:t>
            </w:r>
            <w:r w:rsidRPr="006C6D24">
              <w:rPr>
                <w:sz w:val="24"/>
                <w:lang w:val="ru-RU"/>
              </w:rPr>
              <w:t>авторов</w:t>
            </w:r>
            <w:r w:rsidRPr="006C6D24">
              <w:rPr>
                <w:spacing w:val="-1"/>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p>
          <w:p w:rsidR="006C6D24" w:rsidRPr="006C6D24" w:rsidRDefault="006C6D24">
            <w:pPr>
              <w:ind w:right="154"/>
              <w:rPr>
                <w:sz w:val="24"/>
                <w:lang w:val="ru-RU"/>
              </w:rPr>
            </w:pPr>
            <w:r w:rsidRPr="006C6D24">
              <w:rPr>
                <w:sz w:val="24"/>
                <w:lang w:val="ru-RU"/>
              </w:rPr>
              <w:t>Учебный</w:t>
            </w:r>
            <w:r w:rsidRPr="006C6D24">
              <w:rPr>
                <w:spacing w:val="-4"/>
                <w:sz w:val="24"/>
                <w:lang w:val="ru-RU"/>
              </w:rPr>
              <w:t xml:space="preserve"> </w:t>
            </w:r>
            <w:r w:rsidRPr="006C6D24">
              <w:rPr>
                <w:sz w:val="24"/>
                <w:lang w:val="ru-RU"/>
              </w:rPr>
              <w:t>диалог:</w:t>
            </w:r>
            <w:r w:rsidRPr="006C6D24">
              <w:rPr>
                <w:spacing w:val="-4"/>
                <w:sz w:val="24"/>
                <w:lang w:val="ru-RU"/>
              </w:rPr>
              <w:t xml:space="preserve"> </w:t>
            </w:r>
            <w:r w:rsidRPr="006C6D24">
              <w:rPr>
                <w:sz w:val="24"/>
                <w:lang w:val="ru-RU"/>
              </w:rPr>
              <w:t>обсуждение</w:t>
            </w:r>
            <w:r w:rsidRPr="006C6D24">
              <w:rPr>
                <w:spacing w:val="-4"/>
                <w:sz w:val="24"/>
                <w:lang w:val="ru-RU"/>
              </w:rPr>
              <w:t xml:space="preserve"> </w:t>
            </w:r>
            <w:r w:rsidRPr="006C6D24">
              <w:rPr>
                <w:sz w:val="24"/>
                <w:lang w:val="ru-RU"/>
              </w:rPr>
              <w:t>вопроса</w:t>
            </w:r>
            <w:r w:rsidRPr="006C6D24">
              <w:rPr>
                <w:spacing w:val="-4"/>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чего</w:t>
            </w:r>
            <w:r w:rsidRPr="006C6D24">
              <w:rPr>
                <w:spacing w:val="-57"/>
                <w:sz w:val="24"/>
                <w:lang w:val="ru-RU"/>
              </w:rPr>
              <w:t xml:space="preserve"> </w:t>
            </w:r>
            <w:r w:rsidRPr="006C6D24">
              <w:rPr>
                <w:sz w:val="24"/>
                <w:lang w:val="ru-RU"/>
              </w:rPr>
              <w:t>начинается Родина?», объяснение своей</w:t>
            </w:r>
            <w:r w:rsidRPr="006C6D24">
              <w:rPr>
                <w:spacing w:val="1"/>
                <w:sz w:val="24"/>
                <w:lang w:val="ru-RU"/>
              </w:rPr>
              <w:t xml:space="preserve"> </w:t>
            </w:r>
            <w:r w:rsidRPr="006C6D24">
              <w:rPr>
                <w:sz w:val="24"/>
                <w:lang w:val="ru-RU"/>
              </w:rPr>
              <w:t>позиции,</w:t>
            </w:r>
            <w:r w:rsidRPr="006C6D24">
              <w:rPr>
                <w:spacing w:val="-1"/>
                <w:sz w:val="24"/>
                <w:lang w:val="ru-RU"/>
              </w:rPr>
              <w:t xml:space="preserve"> </w:t>
            </w:r>
            <w:r w:rsidRPr="006C6D24">
              <w:rPr>
                <w:sz w:val="24"/>
                <w:lang w:val="ru-RU"/>
              </w:rPr>
              <w:t>сравнение</w:t>
            </w:r>
            <w:r w:rsidRPr="006C6D24">
              <w:rPr>
                <w:spacing w:val="-2"/>
                <w:sz w:val="24"/>
                <w:lang w:val="ru-RU"/>
              </w:rPr>
              <w:t xml:space="preserve"> </w:t>
            </w:r>
            <w:r w:rsidRPr="006C6D24">
              <w:rPr>
                <w:sz w:val="24"/>
                <w:lang w:val="ru-RU"/>
              </w:rPr>
              <w:t>произведений,</w:t>
            </w:r>
          </w:p>
          <w:p w:rsidR="006C6D24" w:rsidRPr="006C6D24" w:rsidRDefault="006C6D24">
            <w:pPr>
              <w:ind w:right="99"/>
              <w:rPr>
                <w:sz w:val="24"/>
                <w:lang w:val="ru-RU"/>
              </w:rPr>
            </w:pPr>
            <w:r w:rsidRPr="006C6D24">
              <w:rPr>
                <w:sz w:val="24"/>
                <w:lang w:val="ru-RU"/>
              </w:rPr>
              <w:t>относящихся</w:t>
            </w:r>
            <w:r w:rsidRPr="006C6D24">
              <w:rPr>
                <w:spacing w:val="-3"/>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одной</w:t>
            </w:r>
            <w:r w:rsidRPr="006C6D24">
              <w:rPr>
                <w:spacing w:val="-2"/>
                <w:sz w:val="24"/>
                <w:lang w:val="ru-RU"/>
              </w:rPr>
              <w:t xml:space="preserve"> </w:t>
            </w:r>
            <w:r w:rsidRPr="006C6D24">
              <w:rPr>
                <w:sz w:val="24"/>
                <w:lang w:val="ru-RU"/>
              </w:rPr>
              <w:t>теме,</w:t>
            </w:r>
            <w:r w:rsidRPr="006C6D24">
              <w:rPr>
                <w:spacing w:val="-2"/>
                <w:sz w:val="24"/>
                <w:lang w:val="ru-RU"/>
              </w:rPr>
              <w:t xml:space="preserve"> </w:t>
            </w:r>
            <w:r w:rsidRPr="006C6D24">
              <w:rPr>
                <w:sz w:val="24"/>
                <w:lang w:val="ru-RU"/>
              </w:rPr>
              <w:t>но</w:t>
            </w:r>
            <w:r w:rsidRPr="006C6D24">
              <w:rPr>
                <w:spacing w:val="-2"/>
                <w:sz w:val="24"/>
                <w:lang w:val="ru-RU"/>
              </w:rPr>
              <w:t xml:space="preserve"> </w:t>
            </w:r>
            <w:r w:rsidRPr="006C6D24">
              <w:rPr>
                <w:sz w:val="24"/>
                <w:lang w:val="ru-RU"/>
              </w:rPr>
              <w:t>разным</w:t>
            </w:r>
            <w:r w:rsidRPr="006C6D24">
              <w:rPr>
                <w:spacing w:val="-4"/>
                <w:sz w:val="24"/>
                <w:lang w:val="ru-RU"/>
              </w:rPr>
              <w:t xml:space="preserve"> </w:t>
            </w:r>
            <w:r w:rsidRPr="006C6D24">
              <w:rPr>
                <w:sz w:val="24"/>
                <w:lang w:val="ru-RU"/>
              </w:rPr>
              <w:t>жанрам.</w:t>
            </w:r>
            <w:r w:rsidRPr="006C6D24">
              <w:rPr>
                <w:spacing w:val="-57"/>
                <w:sz w:val="24"/>
                <w:lang w:val="ru-RU"/>
              </w:rPr>
              <w:t xml:space="preserve"> </w:t>
            </w:r>
            <w:r w:rsidRPr="006C6D24">
              <w:rPr>
                <w:sz w:val="24"/>
                <w:lang w:val="ru-RU"/>
              </w:rPr>
              <w:t>Работа с текстом произведения: анализ</w:t>
            </w:r>
            <w:r w:rsidRPr="006C6D24">
              <w:rPr>
                <w:spacing w:val="1"/>
                <w:sz w:val="24"/>
                <w:lang w:val="ru-RU"/>
              </w:rPr>
              <w:t xml:space="preserve"> </w:t>
            </w:r>
            <w:r w:rsidRPr="006C6D24">
              <w:rPr>
                <w:sz w:val="24"/>
                <w:lang w:val="ru-RU"/>
              </w:rPr>
              <w:t>заголовка, определение темы, выделение</w:t>
            </w:r>
            <w:r w:rsidRPr="006C6D24">
              <w:rPr>
                <w:spacing w:val="1"/>
                <w:sz w:val="24"/>
                <w:lang w:val="ru-RU"/>
              </w:rPr>
              <w:t xml:space="preserve"> </w:t>
            </w:r>
            <w:r w:rsidRPr="006C6D24">
              <w:rPr>
                <w:sz w:val="24"/>
                <w:lang w:val="ru-RU"/>
              </w:rPr>
              <w:t>главной мысли, осознание идеи текста,</w:t>
            </w:r>
            <w:r w:rsidRPr="006C6D24">
              <w:rPr>
                <w:spacing w:val="1"/>
                <w:sz w:val="24"/>
                <w:lang w:val="ru-RU"/>
              </w:rPr>
              <w:t xml:space="preserve"> </w:t>
            </w:r>
            <w:r w:rsidRPr="006C6D24">
              <w:rPr>
                <w:sz w:val="24"/>
                <w:lang w:val="ru-RU"/>
              </w:rPr>
              <w:t>нахождение</w:t>
            </w:r>
            <w:r w:rsidRPr="006C6D24">
              <w:rPr>
                <w:spacing w:val="-5"/>
                <w:sz w:val="24"/>
                <w:lang w:val="ru-RU"/>
              </w:rPr>
              <w:t xml:space="preserve"> </w:t>
            </w:r>
            <w:r w:rsidRPr="006C6D24">
              <w:rPr>
                <w:sz w:val="24"/>
                <w:lang w:val="ru-RU"/>
              </w:rPr>
              <w:t>доказательства</w:t>
            </w:r>
            <w:r w:rsidRPr="006C6D24">
              <w:rPr>
                <w:spacing w:val="-5"/>
                <w:sz w:val="24"/>
                <w:lang w:val="ru-RU"/>
              </w:rPr>
              <w:t xml:space="preserve"> </w:t>
            </w:r>
            <w:r w:rsidRPr="006C6D24">
              <w:rPr>
                <w:sz w:val="24"/>
                <w:lang w:val="ru-RU"/>
              </w:rPr>
              <w:t>отражения</w:t>
            </w:r>
            <w:r w:rsidRPr="006C6D24">
              <w:rPr>
                <w:spacing w:val="-4"/>
                <w:sz w:val="24"/>
                <w:lang w:val="ru-RU"/>
              </w:rPr>
              <w:t xml:space="preserve"> </w:t>
            </w:r>
            <w:r w:rsidRPr="006C6D24">
              <w:rPr>
                <w:sz w:val="24"/>
                <w:lang w:val="ru-RU"/>
              </w:rPr>
              <w:t>мыслей</w:t>
            </w:r>
            <w:r w:rsidRPr="006C6D24">
              <w:rPr>
                <w:spacing w:val="-57"/>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чувств автора.</w:t>
            </w:r>
          </w:p>
          <w:p w:rsidR="006C6D24" w:rsidRPr="006C6D24" w:rsidRDefault="006C6D24">
            <w:pPr>
              <w:ind w:right="377"/>
              <w:rPr>
                <w:sz w:val="24"/>
                <w:lang w:val="ru-RU"/>
              </w:rPr>
            </w:pPr>
            <w:r w:rsidRPr="006C6D24">
              <w:rPr>
                <w:sz w:val="24"/>
                <w:lang w:val="ru-RU"/>
              </w:rPr>
              <w:t>Упражнение в выразительном чтении,</w:t>
            </w:r>
            <w:r w:rsidRPr="006C6D24">
              <w:rPr>
                <w:spacing w:val="1"/>
                <w:sz w:val="24"/>
                <w:lang w:val="ru-RU"/>
              </w:rPr>
              <w:t xml:space="preserve"> </w:t>
            </w:r>
            <w:r w:rsidRPr="006C6D24">
              <w:rPr>
                <w:sz w:val="24"/>
                <w:lang w:val="ru-RU"/>
              </w:rPr>
              <w:t>соблюдение интонационного рисунка (пауз,</w:t>
            </w:r>
            <w:r w:rsidRPr="006C6D24">
              <w:rPr>
                <w:spacing w:val="-58"/>
                <w:sz w:val="24"/>
                <w:lang w:val="ru-RU"/>
              </w:rPr>
              <w:t xml:space="preserve"> </w:t>
            </w:r>
            <w:r w:rsidRPr="006C6D24">
              <w:rPr>
                <w:sz w:val="24"/>
                <w:lang w:val="ru-RU"/>
              </w:rPr>
              <w:t>темпа, ритма, логических ударений) в</w:t>
            </w:r>
            <w:r w:rsidRPr="006C6D24">
              <w:rPr>
                <w:spacing w:val="1"/>
                <w:sz w:val="24"/>
                <w:lang w:val="ru-RU"/>
              </w:rPr>
              <w:t xml:space="preserve"> </w:t>
            </w:r>
            <w:r w:rsidRPr="006C6D24">
              <w:rPr>
                <w:sz w:val="24"/>
                <w:lang w:val="ru-RU"/>
              </w:rPr>
              <w:t>соответствии с особенностями текста для</w:t>
            </w:r>
            <w:r w:rsidRPr="006C6D24">
              <w:rPr>
                <w:spacing w:val="1"/>
                <w:sz w:val="24"/>
                <w:lang w:val="ru-RU"/>
              </w:rPr>
              <w:t xml:space="preserve"> </w:t>
            </w:r>
            <w:r w:rsidRPr="006C6D24">
              <w:rPr>
                <w:sz w:val="24"/>
                <w:lang w:val="ru-RU"/>
              </w:rPr>
              <w:t>передачи эмоционального настроя</w:t>
            </w:r>
            <w:r w:rsidRPr="006C6D24">
              <w:rPr>
                <w:spacing w:val="1"/>
                <w:sz w:val="24"/>
                <w:lang w:val="ru-RU"/>
              </w:rPr>
              <w:t xml:space="preserve"> </w:t>
            </w:r>
            <w:r w:rsidRPr="006C6D24">
              <w:rPr>
                <w:sz w:val="24"/>
                <w:lang w:val="ru-RU"/>
              </w:rPr>
              <w:t>произведения.</w:t>
            </w:r>
          </w:p>
          <w:p w:rsidR="006C6D24" w:rsidRPr="006C6D24" w:rsidRDefault="006C6D24">
            <w:pPr>
              <w:spacing w:before="1"/>
              <w:ind w:right="110"/>
              <w:rPr>
                <w:sz w:val="24"/>
                <w:lang w:val="ru-RU"/>
              </w:rPr>
            </w:pPr>
            <w:r w:rsidRPr="006C6D24">
              <w:rPr>
                <w:sz w:val="24"/>
                <w:lang w:val="ru-RU"/>
              </w:rPr>
              <w:t>Наблюдение</w:t>
            </w:r>
            <w:r w:rsidRPr="006C6D24">
              <w:rPr>
                <w:spacing w:val="-4"/>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рассматривание</w:t>
            </w:r>
            <w:r w:rsidRPr="006C6D24">
              <w:rPr>
                <w:spacing w:val="-4"/>
                <w:sz w:val="24"/>
                <w:lang w:val="ru-RU"/>
              </w:rPr>
              <w:t xml:space="preserve"> </w:t>
            </w:r>
            <w:r w:rsidRPr="006C6D24">
              <w:rPr>
                <w:sz w:val="24"/>
                <w:lang w:val="ru-RU"/>
              </w:rPr>
              <w:t>иллюстраций</w:t>
            </w:r>
            <w:r w:rsidRPr="006C6D24">
              <w:rPr>
                <w:spacing w:val="-5"/>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репродукций картин, соотнесение их сюжета с</w:t>
            </w:r>
            <w:r w:rsidRPr="006C6D24">
              <w:rPr>
                <w:spacing w:val="-57"/>
                <w:sz w:val="24"/>
                <w:lang w:val="ru-RU"/>
              </w:rPr>
              <w:t xml:space="preserve"> </w:t>
            </w:r>
            <w:r w:rsidRPr="006C6D24">
              <w:rPr>
                <w:sz w:val="24"/>
                <w:lang w:val="ru-RU"/>
              </w:rPr>
              <w:t>соответствующими фрагментами текста:</w:t>
            </w:r>
            <w:r w:rsidRPr="006C6D24">
              <w:rPr>
                <w:spacing w:val="1"/>
                <w:sz w:val="24"/>
                <w:lang w:val="ru-RU"/>
              </w:rPr>
              <w:t xml:space="preserve"> </w:t>
            </w:r>
            <w:r w:rsidRPr="006C6D24">
              <w:rPr>
                <w:sz w:val="24"/>
                <w:lang w:val="ru-RU"/>
              </w:rPr>
              <w:t>озаглавливание. Обсуждение вопросов,</w:t>
            </w:r>
            <w:r w:rsidRPr="006C6D24">
              <w:rPr>
                <w:spacing w:val="1"/>
                <w:sz w:val="24"/>
                <w:lang w:val="ru-RU"/>
              </w:rPr>
              <w:t xml:space="preserve"> </w:t>
            </w:r>
            <w:r w:rsidRPr="006C6D24">
              <w:rPr>
                <w:sz w:val="24"/>
                <w:lang w:val="ru-RU"/>
              </w:rPr>
              <w:t>например, «Какие слова из произведения</w:t>
            </w:r>
            <w:r w:rsidRPr="006C6D24">
              <w:rPr>
                <w:spacing w:val="1"/>
                <w:sz w:val="24"/>
                <w:lang w:val="ru-RU"/>
              </w:rPr>
              <w:t xml:space="preserve"> </w:t>
            </w:r>
            <w:r w:rsidRPr="006C6D24">
              <w:rPr>
                <w:sz w:val="24"/>
                <w:lang w:val="ru-RU"/>
              </w:rPr>
              <w:t>подходят для описания картины?», «Какие</w:t>
            </w:r>
            <w:r w:rsidRPr="006C6D24">
              <w:rPr>
                <w:spacing w:val="1"/>
                <w:sz w:val="24"/>
                <w:lang w:val="ru-RU"/>
              </w:rPr>
              <w:t xml:space="preserve"> </w:t>
            </w:r>
            <w:r w:rsidRPr="006C6D24">
              <w:rPr>
                <w:sz w:val="24"/>
                <w:lang w:val="ru-RU"/>
              </w:rPr>
              <w:t>слова</w:t>
            </w:r>
            <w:r w:rsidRPr="006C6D24">
              <w:rPr>
                <w:spacing w:val="-4"/>
                <w:sz w:val="24"/>
                <w:lang w:val="ru-RU"/>
              </w:rPr>
              <w:t xml:space="preserve"> </w:t>
            </w:r>
            <w:r w:rsidRPr="006C6D24">
              <w:rPr>
                <w:sz w:val="24"/>
                <w:lang w:val="ru-RU"/>
              </w:rPr>
              <w:t>могли бы</w:t>
            </w:r>
            <w:r w:rsidRPr="006C6D24">
              <w:rPr>
                <w:spacing w:val="-1"/>
                <w:sz w:val="24"/>
                <w:lang w:val="ru-RU"/>
              </w:rPr>
              <w:t xml:space="preserve"> </w:t>
            </w:r>
            <w:r w:rsidRPr="006C6D24">
              <w:rPr>
                <w:sz w:val="24"/>
                <w:lang w:val="ru-RU"/>
              </w:rPr>
              <w:t>стать названием</w:t>
            </w:r>
            <w:r w:rsidRPr="006C6D24">
              <w:rPr>
                <w:spacing w:val="-2"/>
                <w:sz w:val="24"/>
                <w:lang w:val="ru-RU"/>
              </w:rPr>
              <w:t xml:space="preserve"> </w:t>
            </w:r>
            <w:r w:rsidRPr="006C6D24">
              <w:rPr>
                <w:sz w:val="24"/>
                <w:lang w:val="ru-RU"/>
              </w:rPr>
              <w:t>картины?».</w:t>
            </w:r>
          </w:p>
          <w:p w:rsidR="006C6D24" w:rsidRPr="006C6D24" w:rsidRDefault="006C6D24">
            <w:pPr>
              <w:ind w:right="1248"/>
              <w:rPr>
                <w:sz w:val="24"/>
                <w:lang w:val="ru-RU"/>
              </w:rPr>
            </w:pPr>
            <w:r w:rsidRPr="006C6D24">
              <w:rPr>
                <w:sz w:val="24"/>
                <w:lang w:val="ru-RU"/>
              </w:rPr>
              <w:t>Составление рассказа-описания по</w:t>
            </w:r>
            <w:r w:rsidRPr="006C6D24">
              <w:rPr>
                <w:spacing w:val="1"/>
                <w:sz w:val="24"/>
                <w:lang w:val="ru-RU"/>
              </w:rPr>
              <w:t xml:space="preserve"> </w:t>
            </w:r>
            <w:r w:rsidRPr="006C6D24">
              <w:rPr>
                <w:sz w:val="24"/>
                <w:lang w:val="ru-RU"/>
              </w:rPr>
              <w:t>иллюстрации</w:t>
            </w:r>
            <w:r w:rsidRPr="006C6D24">
              <w:rPr>
                <w:spacing w:val="-5"/>
                <w:sz w:val="24"/>
                <w:lang w:val="ru-RU"/>
              </w:rPr>
              <w:t xml:space="preserve"> </w:t>
            </w:r>
            <w:r w:rsidRPr="006C6D24">
              <w:rPr>
                <w:sz w:val="24"/>
                <w:lang w:val="ru-RU"/>
              </w:rPr>
              <w:t>или</w:t>
            </w:r>
            <w:r w:rsidRPr="006C6D24">
              <w:rPr>
                <w:spacing w:val="-4"/>
                <w:sz w:val="24"/>
                <w:lang w:val="ru-RU"/>
              </w:rPr>
              <w:t xml:space="preserve"> </w:t>
            </w:r>
            <w:r w:rsidRPr="006C6D24">
              <w:rPr>
                <w:sz w:val="24"/>
                <w:lang w:val="ru-RU"/>
              </w:rPr>
              <w:t>картине:</w:t>
            </w:r>
            <w:r w:rsidRPr="006C6D24">
              <w:rPr>
                <w:spacing w:val="-2"/>
                <w:sz w:val="24"/>
                <w:lang w:val="ru-RU"/>
              </w:rPr>
              <w:t xml:space="preserve"> </w:t>
            </w:r>
            <w:r w:rsidRPr="006C6D24">
              <w:rPr>
                <w:sz w:val="24"/>
                <w:lang w:val="ru-RU"/>
              </w:rPr>
              <w:t>пейзажи</w:t>
            </w:r>
          </w:p>
          <w:p w:rsidR="006C6D24" w:rsidRPr="006C6D24" w:rsidRDefault="006C6D24">
            <w:pPr>
              <w:ind w:right="94"/>
              <w:rPr>
                <w:sz w:val="24"/>
                <w:lang w:val="ru-RU"/>
              </w:rPr>
            </w:pPr>
            <w:r w:rsidRPr="006C6D24">
              <w:rPr>
                <w:sz w:val="24"/>
                <w:lang w:val="ru-RU"/>
              </w:rPr>
              <w:t>А. А. Рылова, И. И. Левитана, И. И. Шишкина,</w:t>
            </w:r>
            <w:r w:rsidRPr="006C6D24">
              <w:rPr>
                <w:spacing w:val="-58"/>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Д.</w:t>
            </w:r>
            <w:r w:rsidRPr="006C6D24">
              <w:rPr>
                <w:spacing w:val="-1"/>
                <w:sz w:val="24"/>
                <w:lang w:val="ru-RU"/>
              </w:rPr>
              <w:t xml:space="preserve"> </w:t>
            </w:r>
            <w:r w:rsidRPr="006C6D24">
              <w:rPr>
                <w:sz w:val="24"/>
                <w:lang w:val="ru-RU"/>
              </w:rPr>
              <w:t>Поленова</w:t>
            </w:r>
            <w:r w:rsidRPr="006C6D24">
              <w:rPr>
                <w:spacing w:val="-2"/>
                <w:sz w:val="24"/>
                <w:lang w:val="ru-RU"/>
              </w:rPr>
              <w:t xml:space="preserve"> </w:t>
            </w:r>
            <w:r w:rsidRPr="006C6D24">
              <w:rPr>
                <w:sz w:val="24"/>
                <w:lang w:val="ru-RU"/>
              </w:rPr>
              <w:t>(по выбору).</w:t>
            </w:r>
          </w:p>
          <w:p w:rsidR="006C6D24" w:rsidRPr="006C6D24" w:rsidRDefault="006C6D24">
            <w:pPr>
              <w:spacing w:line="270" w:lineRule="atLeast"/>
              <w:ind w:right="330"/>
              <w:rPr>
                <w:sz w:val="24"/>
                <w:lang w:val="ru-RU"/>
              </w:rPr>
            </w:pPr>
            <w:r w:rsidRPr="006C6D24">
              <w:rPr>
                <w:sz w:val="24"/>
                <w:lang w:val="ru-RU"/>
              </w:rPr>
              <w:t>Чтение</w:t>
            </w:r>
            <w:r w:rsidRPr="006C6D24">
              <w:rPr>
                <w:spacing w:val="-5"/>
                <w:sz w:val="24"/>
                <w:lang w:val="ru-RU"/>
              </w:rPr>
              <w:t xml:space="preserve"> </w:t>
            </w:r>
            <w:r w:rsidRPr="006C6D24">
              <w:rPr>
                <w:sz w:val="24"/>
                <w:lang w:val="ru-RU"/>
              </w:rPr>
              <w:t>наизусть</w:t>
            </w:r>
            <w:r w:rsidRPr="006C6D24">
              <w:rPr>
                <w:spacing w:val="-2"/>
                <w:sz w:val="24"/>
                <w:lang w:val="ru-RU"/>
              </w:rPr>
              <w:t xml:space="preserve"> </w:t>
            </w:r>
            <w:r w:rsidRPr="006C6D24">
              <w:rPr>
                <w:sz w:val="24"/>
                <w:lang w:val="ru-RU"/>
              </w:rPr>
              <w:t>стихотворения</w:t>
            </w:r>
            <w:r w:rsidRPr="006C6D24">
              <w:rPr>
                <w:spacing w:val="-3"/>
                <w:sz w:val="24"/>
                <w:lang w:val="ru-RU"/>
              </w:rPr>
              <w:t xml:space="preserve"> </w:t>
            </w:r>
            <w:r w:rsidRPr="006C6D24">
              <w:rPr>
                <w:sz w:val="24"/>
                <w:lang w:val="ru-RU"/>
              </w:rPr>
              <w:t>о</w:t>
            </w:r>
            <w:r w:rsidRPr="006C6D24">
              <w:rPr>
                <w:spacing w:val="-3"/>
                <w:sz w:val="24"/>
                <w:lang w:val="ru-RU"/>
              </w:rPr>
              <w:t xml:space="preserve"> </w:t>
            </w:r>
            <w:r w:rsidRPr="006C6D24">
              <w:rPr>
                <w:sz w:val="24"/>
                <w:lang w:val="ru-RU"/>
              </w:rPr>
              <w:t>Родине:</w:t>
            </w:r>
            <w:r w:rsidRPr="006C6D24">
              <w:rPr>
                <w:spacing w:val="-3"/>
                <w:sz w:val="24"/>
                <w:lang w:val="ru-RU"/>
              </w:rPr>
              <w:t xml:space="preserve"> </w:t>
            </w:r>
            <w:r w:rsidRPr="006C6D24">
              <w:rPr>
                <w:sz w:val="24"/>
                <w:lang w:val="ru-RU"/>
              </w:rPr>
              <w:t>С.</w:t>
            </w:r>
            <w:r w:rsidRPr="006C6D24">
              <w:rPr>
                <w:spacing w:val="-57"/>
                <w:sz w:val="24"/>
                <w:lang w:val="ru-RU"/>
              </w:rPr>
              <w:t xml:space="preserve"> </w:t>
            </w:r>
            <w:r w:rsidRPr="006C6D24">
              <w:rPr>
                <w:sz w:val="24"/>
                <w:lang w:val="ru-RU"/>
              </w:rPr>
              <w:t>А. Васильев «Россия» (в сокращении), Т. В.</w:t>
            </w:r>
            <w:r w:rsidRPr="006C6D24">
              <w:rPr>
                <w:spacing w:val="1"/>
                <w:sz w:val="24"/>
                <w:lang w:val="ru-RU"/>
              </w:rPr>
              <w:t xml:space="preserve"> </w:t>
            </w:r>
            <w:r w:rsidRPr="006C6D24">
              <w:rPr>
                <w:sz w:val="24"/>
                <w:lang w:val="ru-RU"/>
              </w:rPr>
              <w:t>Бокова</w:t>
            </w:r>
            <w:r w:rsidRPr="006C6D24">
              <w:rPr>
                <w:spacing w:val="-3"/>
                <w:sz w:val="24"/>
                <w:lang w:val="ru-RU"/>
              </w:rPr>
              <w:t xml:space="preserve"> </w:t>
            </w:r>
            <w:r w:rsidRPr="006C6D24">
              <w:rPr>
                <w:sz w:val="24"/>
                <w:lang w:val="ru-RU"/>
              </w:rPr>
              <w:t>«Родина»,</w:t>
            </w:r>
            <w:r w:rsidRPr="006C6D24">
              <w:rPr>
                <w:spacing w:val="-1"/>
                <w:sz w:val="24"/>
                <w:lang w:val="ru-RU"/>
              </w:rPr>
              <w:t xml:space="preserve"> </w:t>
            </w:r>
            <w:r w:rsidRPr="006C6D24">
              <w:rPr>
                <w:sz w:val="24"/>
                <w:lang w:val="ru-RU"/>
              </w:rPr>
              <w:t>Н.</w:t>
            </w:r>
            <w:r w:rsidRPr="006C6D24">
              <w:rPr>
                <w:spacing w:val="-1"/>
                <w:sz w:val="24"/>
                <w:lang w:val="ru-RU"/>
              </w:rPr>
              <w:t xml:space="preserve"> </w:t>
            </w:r>
            <w:r w:rsidRPr="006C6D24">
              <w:rPr>
                <w:sz w:val="24"/>
                <w:lang w:val="ru-RU"/>
              </w:rPr>
              <w:t>М.</w:t>
            </w:r>
            <w:r w:rsidRPr="006C6D24">
              <w:rPr>
                <w:spacing w:val="-2"/>
                <w:sz w:val="24"/>
                <w:lang w:val="ru-RU"/>
              </w:rPr>
              <w:t xml:space="preserve"> </w:t>
            </w:r>
            <w:r w:rsidRPr="006C6D24">
              <w:rPr>
                <w:sz w:val="24"/>
                <w:lang w:val="ru-RU"/>
              </w:rPr>
              <w:t>Рубцов</w:t>
            </w:r>
            <w:r w:rsidRPr="006C6D24">
              <w:rPr>
                <w:spacing w:val="1"/>
                <w:sz w:val="24"/>
                <w:lang w:val="ru-RU"/>
              </w:rPr>
              <w:t xml:space="preserve"> </w:t>
            </w:r>
            <w:r w:rsidRPr="006C6D24">
              <w:rPr>
                <w:sz w:val="24"/>
                <w:lang w:val="ru-RU"/>
              </w:rPr>
              <w:t>«Привет,</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ind w:right="1244"/>
              <w:rPr>
                <w:sz w:val="24"/>
              </w:rPr>
            </w:pPr>
            <w:hyperlink r:id="rId96" w:history="1">
              <w:r>
                <w:rPr>
                  <w:rStyle w:val="a5"/>
                  <w:rFonts w:eastAsiaTheme="majorEastAsia"/>
                  <w:color w:val="0087CC"/>
                  <w:sz w:val="24"/>
                </w:rPr>
                <w:t>shkola.ru</w:t>
              </w:r>
            </w:hyperlink>
            <w:r>
              <w:rPr>
                <w:color w:val="0087CC"/>
                <w:spacing w:val="1"/>
                <w:sz w:val="24"/>
              </w:rPr>
              <w:t xml:space="preserve"> </w:t>
            </w:r>
            <w:hyperlink r:id="rId97" w:history="1">
              <w:r>
                <w:rPr>
                  <w:rStyle w:val="a5"/>
                  <w:rFonts w:eastAsiaTheme="majorEastAsia"/>
                  <w:color w:val="0087CC"/>
                  <w:sz w:val="24"/>
                </w:rPr>
                <w:t>http://school-</w:t>
              </w:r>
            </w:hyperlink>
            <w:r>
              <w:rPr>
                <w:color w:val="0087CC"/>
                <w:spacing w:val="1"/>
                <w:sz w:val="24"/>
              </w:rPr>
              <w:t xml:space="preserve"> </w:t>
            </w:r>
            <w:hyperlink r:id="rId98" w:history="1">
              <w:r>
                <w:rPr>
                  <w:rStyle w:val="a5"/>
                  <w:rFonts w:eastAsiaTheme="majorEastAsia"/>
                  <w:color w:val="0087CC"/>
                  <w:spacing w:val="-1"/>
                  <w:sz w:val="24"/>
                </w:rPr>
                <w:t>collection.edu.ru</w:t>
              </w:r>
            </w:hyperlink>
          </w:p>
          <w:p w:rsidR="006C6D24" w:rsidRDefault="006C6D24">
            <w:pPr>
              <w:ind w:right="156"/>
              <w:rPr>
                <w:sz w:val="24"/>
              </w:rPr>
            </w:pPr>
            <w:hyperlink r:id="rId99" w:history="1">
              <w:r>
                <w:rPr>
                  <w:rStyle w:val="a5"/>
                  <w:rFonts w:eastAsiaTheme="majorEastAsia"/>
                  <w:color w:val="0087CC"/>
                  <w:sz w:val="24"/>
                </w:rPr>
                <w:t>http://www.uchportal.ru</w:t>
              </w:r>
            </w:hyperlink>
            <w:r>
              <w:rPr>
                <w:color w:val="0087CC"/>
                <w:spacing w:val="1"/>
                <w:sz w:val="24"/>
              </w:rPr>
              <w:t xml:space="preserve"> </w:t>
            </w:r>
            <w:hyperlink r:id="rId100" w:history="1">
              <w:r>
                <w:rPr>
                  <w:rStyle w:val="a5"/>
                  <w:rFonts w:eastAsiaTheme="majorEastAsia"/>
                  <w:color w:val="0087CC"/>
                  <w:sz w:val="24"/>
                </w:rPr>
                <w:t>http://school-</w:t>
              </w:r>
            </w:hyperlink>
            <w:r>
              <w:rPr>
                <w:color w:val="0087CC"/>
                <w:spacing w:val="1"/>
                <w:sz w:val="24"/>
              </w:rPr>
              <w:t xml:space="preserve"> </w:t>
            </w:r>
            <w:hyperlink r:id="rId101" w:history="1">
              <w:r>
                <w:rPr>
                  <w:rStyle w:val="a5"/>
                  <w:rFonts w:eastAsiaTheme="majorEastAsia"/>
                  <w:color w:val="0087CC"/>
                  <w:sz w:val="24"/>
                </w:rPr>
                <w:t>collection.edu.ru</w:t>
              </w:r>
            </w:hyperlink>
            <w:r>
              <w:rPr>
                <w:color w:val="0087CC"/>
                <w:spacing w:val="1"/>
                <w:sz w:val="24"/>
              </w:rPr>
              <w:t xml:space="preserve"> </w:t>
            </w:r>
            <w:hyperlink r:id="rId102" w:history="1">
              <w:r>
                <w:rPr>
                  <w:rStyle w:val="a5"/>
                  <w:rFonts w:eastAsiaTheme="majorEastAsia"/>
                  <w:color w:val="0087CC"/>
                  <w:sz w:val="24"/>
                </w:rPr>
                <w:t>http://nachalka.info</w:t>
              </w:r>
            </w:hyperlink>
            <w:r>
              <w:rPr>
                <w:color w:val="0087CC"/>
                <w:spacing w:val="1"/>
                <w:sz w:val="24"/>
              </w:rPr>
              <w:t xml:space="preserve"> </w:t>
            </w:r>
            <w:hyperlink r:id="rId103" w:history="1">
              <w:r>
                <w:rPr>
                  <w:rStyle w:val="a5"/>
                  <w:rFonts w:eastAsiaTheme="majorEastAsia"/>
                  <w:color w:val="0087CC"/>
                  <w:sz w:val="24"/>
                </w:rPr>
                <w:t>http://www.openclass.ru</w:t>
              </w:r>
            </w:hyperlink>
            <w:r>
              <w:rPr>
                <w:color w:val="0087CC"/>
                <w:spacing w:val="1"/>
                <w:sz w:val="24"/>
              </w:rPr>
              <w:t xml:space="preserve"> </w:t>
            </w:r>
            <w:hyperlink r:id="rId104" w:history="1">
              <w:r>
                <w:rPr>
                  <w:rStyle w:val="a5"/>
                  <w:rFonts w:eastAsiaTheme="majorEastAsia"/>
                  <w:color w:val="0087CC"/>
                  <w:sz w:val="24"/>
                </w:rPr>
                <w:t>http://www.classmag.ru</w:t>
              </w:r>
            </w:hyperlink>
            <w:r>
              <w:rPr>
                <w:color w:val="0087CC"/>
                <w:spacing w:val="1"/>
                <w:sz w:val="24"/>
              </w:rPr>
              <w:t xml:space="preserve"> </w:t>
            </w:r>
            <w:hyperlink r:id="rId105" w:history="1">
              <w:r>
                <w:rPr>
                  <w:rStyle w:val="a5"/>
                  <w:rFonts w:eastAsiaTheme="majorEastAsia"/>
                  <w:color w:val="0087CC"/>
                  <w:sz w:val="24"/>
                </w:rPr>
                <w:t>http://www.zavuch.info</w:t>
              </w:r>
            </w:hyperlink>
            <w:r>
              <w:rPr>
                <w:color w:val="0087CC"/>
                <w:spacing w:val="1"/>
                <w:sz w:val="24"/>
              </w:rPr>
              <w:t xml:space="preserve"> </w:t>
            </w:r>
            <w:hyperlink r:id="rId106" w:history="1">
              <w:r>
                <w:rPr>
                  <w:rStyle w:val="a5"/>
                  <w:rFonts w:eastAsiaTheme="majorEastAsia"/>
                  <w:color w:val="0087CC"/>
                  <w:sz w:val="24"/>
                </w:rPr>
                <w:t>http://www.mat-reshka.com</w:t>
              </w:r>
            </w:hyperlink>
            <w:r>
              <w:rPr>
                <w:color w:val="0087CC"/>
                <w:spacing w:val="-57"/>
                <w:sz w:val="24"/>
              </w:rPr>
              <w:t xml:space="preserve"> </w:t>
            </w:r>
            <w:hyperlink r:id="rId107" w:history="1">
              <w:r>
                <w:rPr>
                  <w:rStyle w:val="a5"/>
                  <w:rFonts w:eastAsiaTheme="majorEastAsia"/>
                  <w:color w:val="0087CC"/>
                  <w:sz w:val="24"/>
                </w:rPr>
                <w:t>http://www.solnet.ee</w:t>
              </w:r>
            </w:hyperlink>
            <w:r>
              <w:rPr>
                <w:color w:val="0087CC"/>
                <w:spacing w:val="1"/>
                <w:sz w:val="24"/>
              </w:rPr>
              <w:t xml:space="preserve"> </w:t>
            </w:r>
            <w:hyperlink r:id="rId108" w:history="1">
              <w:r>
                <w:rPr>
                  <w:rStyle w:val="a5"/>
                  <w:rFonts w:eastAsiaTheme="majorEastAsia"/>
                  <w:color w:val="0087CC"/>
                  <w:sz w:val="24"/>
                </w:rPr>
                <w:t>http://nsc.1september.ru</w:t>
              </w:r>
            </w:hyperlink>
            <w:r>
              <w:rPr>
                <w:color w:val="0087CC"/>
                <w:spacing w:val="1"/>
                <w:sz w:val="24"/>
              </w:rPr>
              <w:t xml:space="preserve"> </w:t>
            </w:r>
            <w:hyperlink r:id="rId109" w:history="1">
              <w:r>
                <w:rPr>
                  <w:rStyle w:val="a5"/>
                  <w:rFonts w:eastAsiaTheme="majorEastAsia"/>
                  <w:color w:val="0087CC"/>
                  <w:sz w:val="24"/>
                </w:rPr>
                <w:t>http://viki.rdf.ru</w:t>
              </w:r>
            </w:hyperlink>
            <w:r>
              <w:rPr>
                <w:color w:val="0087CC"/>
                <w:spacing w:val="1"/>
                <w:sz w:val="24"/>
              </w:rPr>
              <w:t xml:space="preserve"> </w:t>
            </w:r>
            <w:hyperlink r:id="rId110" w:history="1">
              <w:r>
                <w:rPr>
                  <w:rStyle w:val="a5"/>
                  <w:rFonts w:eastAsiaTheme="majorEastAsia"/>
                  <w:color w:val="0087CC"/>
                  <w:sz w:val="24"/>
                </w:rPr>
                <w:t>http://www.nachalka.com/p</w:t>
              </w:r>
            </w:hyperlink>
            <w:r>
              <w:rPr>
                <w:color w:val="0087CC"/>
                <w:spacing w:val="-57"/>
                <w:sz w:val="24"/>
              </w:rPr>
              <w:t xml:space="preserve"> </w:t>
            </w:r>
            <w:hyperlink r:id="rId111" w:history="1">
              <w:r>
                <w:rPr>
                  <w:rStyle w:val="a5"/>
                  <w:rFonts w:eastAsiaTheme="majorEastAsia"/>
                  <w:color w:val="0087CC"/>
                  <w:sz w:val="24"/>
                </w:rPr>
                <w:t>hoto</w:t>
              </w:r>
            </w:hyperlink>
            <w:r>
              <w:rPr>
                <w:color w:val="0087CC"/>
                <w:spacing w:val="1"/>
                <w:sz w:val="24"/>
              </w:rPr>
              <w:t xml:space="preserve"> </w:t>
            </w:r>
            <w:hyperlink r:id="rId112" w:history="1">
              <w:r>
                <w:rPr>
                  <w:rStyle w:val="a5"/>
                  <w:rFonts w:eastAsiaTheme="majorEastAsia"/>
                  <w:color w:val="0087CC"/>
                  <w:spacing w:val="-1"/>
                  <w:sz w:val="24"/>
                </w:rPr>
                <w:t>http://bomoonlight.ru/azbuk</w:t>
              </w:r>
            </w:hyperlink>
            <w:r>
              <w:rPr>
                <w:color w:val="0087CC"/>
                <w:spacing w:val="-57"/>
                <w:sz w:val="24"/>
              </w:rPr>
              <w:t xml:space="preserve"> </w:t>
            </w:r>
            <w:hyperlink r:id="rId113" w:history="1">
              <w:r>
                <w:rPr>
                  <w:rStyle w:val="a5"/>
                  <w:rFonts w:eastAsiaTheme="majorEastAsia"/>
                  <w:color w:val="0087CC"/>
                  <w:sz w:val="24"/>
                </w:rPr>
                <w:t>a</w:t>
              </w:r>
            </w:hyperlink>
          </w:p>
          <w:p w:rsidR="006C6D24" w:rsidRDefault="006C6D24">
            <w:pPr>
              <w:ind w:right="429"/>
              <w:rPr>
                <w:sz w:val="24"/>
              </w:rPr>
            </w:pPr>
            <w:hyperlink r:id="rId114" w:history="1">
              <w:r>
                <w:rPr>
                  <w:rStyle w:val="a5"/>
                  <w:rFonts w:eastAsiaTheme="majorEastAsia"/>
                  <w:color w:val="0087CC"/>
                  <w:sz w:val="24"/>
                </w:rPr>
                <w:t>http://stranamasterov.ru</w:t>
              </w:r>
            </w:hyperlink>
            <w:r>
              <w:rPr>
                <w:color w:val="0087CC"/>
                <w:spacing w:val="1"/>
                <w:sz w:val="24"/>
              </w:rPr>
              <w:t xml:space="preserve"> </w:t>
            </w:r>
            <w:hyperlink r:id="rId115" w:history="1">
              <w:r>
                <w:rPr>
                  <w:rStyle w:val="a5"/>
                  <w:rFonts w:eastAsiaTheme="majorEastAsia"/>
                  <w:color w:val="0087CC"/>
                  <w:sz w:val="24"/>
                </w:rPr>
                <w:t>http://www.it-n.ru</w:t>
              </w:r>
            </w:hyperlink>
            <w:r>
              <w:rPr>
                <w:color w:val="0087CC"/>
                <w:spacing w:val="1"/>
                <w:sz w:val="24"/>
              </w:rPr>
              <w:t xml:space="preserve"> </w:t>
            </w:r>
            <w:hyperlink r:id="rId116" w:history="1">
              <w:r>
                <w:rPr>
                  <w:rStyle w:val="a5"/>
                  <w:rFonts w:eastAsiaTheme="majorEastAsia"/>
                  <w:color w:val="0087CC"/>
                  <w:sz w:val="24"/>
                </w:rPr>
                <w:t>http://interneturok.ru</w:t>
              </w:r>
            </w:hyperlink>
            <w:r>
              <w:rPr>
                <w:color w:val="0087CC"/>
                <w:spacing w:val="1"/>
                <w:sz w:val="24"/>
              </w:rPr>
              <w:t xml:space="preserve"> </w:t>
            </w:r>
            <w:hyperlink r:id="rId117" w:history="1">
              <w:r>
                <w:rPr>
                  <w:rStyle w:val="a5"/>
                  <w:rFonts w:eastAsiaTheme="majorEastAsia"/>
                  <w:color w:val="0087CC"/>
                  <w:sz w:val="24"/>
                </w:rPr>
                <w:t>http://eor-np.ru</w:t>
              </w:r>
            </w:hyperlink>
            <w:r>
              <w:rPr>
                <w:color w:val="0087CC"/>
                <w:spacing w:val="1"/>
                <w:sz w:val="24"/>
              </w:rPr>
              <w:t xml:space="preserve"> </w:t>
            </w:r>
            <w:hyperlink r:id="rId118" w:history="1">
              <w:r>
                <w:rPr>
                  <w:rStyle w:val="a5"/>
                  <w:rFonts w:eastAsiaTheme="majorEastAsia"/>
                  <w:color w:val="0087CC"/>
                  <w:sz w:val="24"/>
                </w:rPr>
                <w:t>http://www.mobintech.ru</w:t>
              </w:r>
            </w:hyperlink>
          </w:p>
          <w:p w:rsidR="006C6D24" w:rsidRDefault="006C6D24">
            <w:pPr>
              <w:rPr>
                <w:b/>
                <w:sz w:val="24"/>
              </w:rPr>
            </w:pPr>
          </w:p>
          <w:p w:rsidR="006C6D24" w:rsidRDefault="006C6D24">
            <w:pPr>
              <w:spacing w:before="1"/>
              <w:ind w:right="91"/>
              <w:rPr>
                <w:sz w:val="24"/>
              </w:rPr>
            </w:pPr>
            <w:hyperlink r:id="rId119" w:history="1">
              <w:r>
                <w:rPr>
                  <w:rStyle w:val="a5"/>
                  <w:rFonts w:eastAsiaTheme="majorEastAsia"/>
                  <w:color w:val="0087CC"/>
                  <w:sz w:val="24"/>
                </w:rPr>
                <w:t>http://window.edu.ru</w:t>
              </w:r>
            </w:hyperlink>
            <w:r>
              <w:rPr>
                <w:color w:val="0087CC"/>
                <w:spacing w:val="1"/>
                <w:sz w:val="24"/>
              </w:rPr>
              <w:t xml:space="preserve"> </w:t>
            </w:r>
            <w:hyperlink r:id="rId120" w:history="1">
              <w:r>
                <w:rPr>
                  <w:rStyle w:val="a5"/>
                  <w:rFonts w:eastAsiaTheme="majorEastAsia"/>
                  <w:color w:val="0087CC"/>
                  <w:sz w:val="24"/>
                </w:rPr>
                <w:t>http://avtatuzova.ru</w:t>
              </w:r>
            </w:hyperlink>
            <w:r>
              <w:rPr>
                <w:color w:val="0087CC"/>
                <w:spacing w:val="1"/>
                <w:sz w:val="24"/>
              </w:rPr>
              <w:t xml:space="preserve"> </w:t>
            </w:r>
            <w:hyperlink r:id="rId121" w:history="1">
              <w:r>
                <w:rPr>
                  <w:rStyle w:val="a5"/>
                  <w:rFonts w:eastAsiaTheme="majorEastAsia"/>
                  <w:color w:val="0087CC"/>
                  <w:sz w:val="24"/>
                </w:rPr>
                <w:t>http://numi.ru/3130</w:t>
              </w:r>
            </w:hyperlink>
            <w:r>
              <w:rPr>
                <w:color w:val="0087CC"/>
                <w:spacing w:val="1"/>
                <w:sz w:val="24"/>
              </w:rPr>
              <w:t xml:space="preserve"> </w:t>
            </w:r>
            <w:hyperlink r:id="rId122" w:history="1">
              <w:r>
                <w:rPr>
                  <w:rStyle w:val="a5"/>
                  <w:rFonts w:eastAsiaTheme="majorEastAsia"/>
                  <w:color w:val="0087CC"/>
                  <w:sz w:val="24"/>
                </w:rPr>
                <w:t>http://www.metodkabinet.eu</w:t>
              </w:r>
            </w:hyperlink>
          </w:p>
          <w:p w:rsidR="006C6D24" w:rsidRDefault="006C6D24">
            <w:pPr>
              <w:spacing w:before="4"/>
              <w:rPr>
                <w:b/>
              </w:rPr>
            </w:pPr>
          </w:p>
          <w:p w:rsidR="006C6D24" w:rsidRDefault="006C6D24">
            <w:pPr>
              <w:spacing w:line="270" w:lineRule="atLeast"/>
              <w:ind w:right="510"/>
              <w:rPr>
                <w:sz w:val="24"/>
              </w:rPr>
            </w:pPr>
            <w:hyperlink r:id="rId123" w:history="1">
              <w:r>
                <w:rPr>
                  <w:rStyle w:val="a5"/>
                  <w:rFonts w:eastAsiaTheme="majorEastAsia"/>
                  <w:color w:val="0087CC"/>
                  <w:sz w:val="24"/>
                </w:rPr>
                <w:t>http://pedsovet.su</w:t>
              </w:r>
            </w:hyperlink>
            <w:r>
              <w:rPr>
                <w:color w:val="0087CC"/>
                <w:spacing w:val="1"/>
                <w:sz w:val="24"/>
              </w:rPr>
              <w:t xml:space="preserve"> </w:t>
            </w:r>
            <w:hyperlink r:id="rId124" w:history="1">
              <w:r>
                <w:rPr>
                  <w:rStyle w:val="a5"/>
                  <w:rFonts w:eastAsiaTheme="majorEastAsia"/>
                  <w:color w:val="0087CC"/>
                  <w:sz w:val="24"/>
                </w:rPr>
                <w:t>http://musabiqe.edu.az</w:t>
              </w:r>
            </w:hyperlink>
            <w:r>
              <w:rPr>
                <w:color w:val="0087CC"/>
                <w:spacing w:val="1"/>
                <w:sz w:val="24"/>
              </w:rPr>
              <w:t xml:space="preserve"> </w:t>
            </w:r>
            <w:hyperlink r:id="rId125" w:history="1">
              <w:r>
                <w:rPr>
                  <w:rStyle w:val="a5"/>
                  <w:rFonts w:eastAsiaTheme="majorEastAsia"/>
                  <w:color w:val="0087CC"/>
                  <w:sz w:val="24"/>
                </w:rPr>
                <w:t>http://www.4stupeni.ru</w:t>
              </w:r>
            </w:hyperlink>
            <w:r>
              <w:rPr>
                <w:color w:val="0087CC"/>
                <w:spacing w:val="1"/>
                <w:sz w:val="24"/>
              </w:rPr>
              <w:t xml:space="preserve"> </w:t>
            </w:r>
            <w:hyperlink r:id="rId126" w:history="1">
              <w:r>
                <w:rPr>
                  <w:rStyle w:val="a5"/>
                  <w:rFonts w:eastAsiaTheme="majorEastAsia"/>
                  <w:color w:val="0087CC"/>
                  <w:sz w:val="24"/>
                </w:rPr>
                <w:t>http://trudovik.ucoz.ua</w:t>
              </w:r>
            </w:hyperlink>
            <w:r>
              <w:rPr>
                <w:color w:val="0087CC"/>
                <w:spacing w:val="1"/>
                <w:sz w:val="24"/>
              </w:rPr>
              <w:t xml:space="preserve"> </w:t>
            </w:r>
            <w:hyperlink r:id="rId127" w:history="1">
              <w:r>
                <w:rPr>
                  <w:rStyle w:val="a5"/>
                  <w:rFonts w:eastAsiaTheme="majorEastAsia"/>
                  <w:color w:val="0087CC"/>
                  <w:sz w:val="24"/>
                </w:rPr>
                <w:t>http://www.proshkolu.ru</w:t>
              </w:r>
            </w:hyperlink>
            <w:r>
              <w:rPr>
                <w:color w:val="0087CC"/>
                <w:spacing w:val="-58"/>
                <w:sz w:val="24"/>
              </w:rPr>
              <w:t xml:space="preserve"> </w:t>
            </w:r>
            <w:hyperlink r:id="rId128" w:history="1">
              <w:r>
                <w:rPr>
                  <w:rStyle w:val="a5"/>
                  <w:rFonts w:eastAsiaTheme="majorEastAsia"/>
                  <w:color w:val="0087CC"/>
                  <w:sz w:val="24"/>
                </w:rPr>
                <w:t>http://suhin.narod.ru</w:t>
              </w:r>
            </w:hyperlink>
          </w:p>
        </w:tc>
      </w:tr>
    </w:tbl>
    <w:p w:rsidR="006C6D24" w:rsidRDefault="006C6D24" w:rsidP="006C6D24">
      <w:pPr>
        <w:widowControl/>
        <w:autoSpaceDE/>
        <w:autoSpaceDN/>
        <w:rPr>
          <w:sz w:val="24"/>
          <w:lang w:val="en-US"/>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1380"/>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Россия!»</w:t>
            </w:r>
            <w:r w:rsidRPr="006C6D24">
              <w:rPr>
                <w:spacing w:val="-3"/>
                <w:sz w:val="24"/>
                <w:lang w:val="ru-RU"/>
              </w:rPr>
              <w:t xml:space="preserve"> </w:t>
            </w:r>
            <w:r w:rsidRPr="006C6D24">
              <w:rPr>
                <w:sz w:val="24"/>
                <w:lang w:val="ru-RU"/>
              </w:rPr>
              <w:t>(отрывок),</w:t>
            </w:r>
            <w:r w:rsidRPr="006C6D24">
              <w:rPr>
                <w:spacing w:val="-2"/>
                <w:sz w:val="24"/>
                <w:lang w:val="ru-RU"/>
              </w:rPr>
              <w:t xml:space="preserve"> </w:t>
            </w:r>
            <w:r w:rsidRPr="006C6D24">
              <w:rPr>
                <w:sz w:val="24"/>
                <w:lang w:val="ru-RU"/>
              </w:rPr>
              <w:t>З. Н.</w:t>
            </w:r>
            <w:r w:rsidRPr="006C6D24">
              <w:rPr>
                <w:spacing w:val="-2"/>
                <w:sz w:val="24"/>
                <w:lang w:val="ru-RU"/>
              </w:rPr>
              <w:t xml:space="preserve"> </w:t>
            </w:r>
            <w:r w:rsidRPr="006C6D24">
              <w:rPr>
                <w:sz w:val="24"/>
                <w:lang w:val="ru-RU"/>
              </w:rPr>
              <w:t>Александрова</w:t>
            </w:r>
          </w:p>
          <w:p w:rsidR="006C6D24" w:rsidRPr="006C6D24" w:rsidRDefault="006C6D24">
            <w:pPr>
              <w:rPr>
                <w:sz w:val="24"/>
                <w:lang w:val="ru-RU"/>
              </w:rPr>
            </w:pPr>
            <w:r w:rsidRPr="006C6D24">
              <w:rPr>
                <w:sz w:val="24"/>
                <w:lang w:val="ru-RU"/>
              </w:rPr>
              <w:t>«Родина»</w:t>
            </w:r>
            <w:r w:rsidRPr="006C6D24">
              <w:rPr>
                <w:spacing w:val="-3"/>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выбору).</w:t>
            </w:r>
          </w:p>
          <w:p w:rsidR="006C6D24" w:rsidRPr="006C6D24" w:rsidRDefault="006C6D24">
            <w:pPr>
              <w:ind w:right="191"/>
              <w:rPr>
                <w:sz w:val="24"/>
                <w:lang w:val="ru-RU"/>
              </w:rPr>
            </w:pPr>
            <w:r w:rsidRPr="006C6D24">
              <w:rPr>
                <w:sz w:val="24"/>
                <w:lang w:val="ru-RU"/>
              </w:rPr>
              <w:t>Составление</w:t>
            </w:r>
            <w:r w:rsidRPr="006C6D24">
              <w:rPr>
                <w:spacing w:val="-3"/>
                <w:sz w:val="24"/>
                <w:lang w:val="ru-RU"/>
              </w:rPr>
              <w:t xml:space="preserve"> </w:t>
            </w:r>
            <w:r w:rsidRPr="006C6D24">
              <w:rPr>
                <w:sz w:val="24"/>
                <w:lang w:val="ru-RU"/>
              </w:rPr>
              <w:t>выставки</w:t>
            </w:r>
            <w:r w:rsidRPr="006C6D24">
              <w:rPr>
                <w:spacing w:val="-1"/>
                <w:sz w:val="24"/>
                <w:lang w:val="ru-RU"/>
              </w:rPr>
              <w:t xml:space="preserve"> </w:t>
            </w:r>
            <w:r w:rsidRPr="006C6D24">
              <w:rPr>
                <w:sz w:val="24"/>
                <w:lang w:val="ru-RU"/>
              </w:rPr>
              <w:t>книг</w:t>
            </w:r>
            <w:r w:rsidRPr="006C6D24">
              <w:rPr>
                <w:spacing w:val="-5"/>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тему</w:t>
            </w:r>
            <w:r w:rsidRPr="006C6D24">
              <w:rPr>
                <w:spacing w:val="-2"/>
                <w:sz w:val="24"/>
                <w:lang w:val="ru-RU"/>
              </w:rPr>
              <w:t xml:space="preserve"> </w:t>
            </w:r>
            <w:r w:rsidRPr="006C6D24">
              <w:rPr>
                <w:sz w:val="24"/>
                <w:lang w:val="ru-RU"/>
              </w:rPr>
              <w:t>Родины</w:t>
            </w:r>
            <w:r w:rsidRPr="006C6D24">
              <w:rPr>
                <w:spacing w:val="-1"/>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её</w:t>
            </w:r>
            <w:r w:rsidRPr="006C6D24">
              <w:rPr>
                <w:spacing w:val="-2"/>
                <w:sz w:val="24"/>
                <w:lang w:val="ru-RU"/>
              </w:rPr>
              <w:t xml:space="preserve"> </w:t>
            </w:r>
            <w:r w:rsidRPr="006C6D24">
              <w:rPr>
                <w:sz w:val="24"/>
                <w:lang w:val="ru-RU"/>
              </w:rPr>
              <w:t>истории</w:t>
            </w:r>
          </w:p>
        </w:tc>
        <w:tc>
          <w:tcPr>
            <w:tcW w:w="297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hyperlink r:id="rId129" w:history="1">
              <w:r>
                <w:rPr>
                  <w:rStyle w:val="a5"/>
                  <w:rFonts w:eastAsiaTheme="majorEastAsia"/>
                  <w:color w:val="0087CC"/>
                  <w:sz w:val="24"/>
                </w:rPr>
                <w:t>http://www.advise.ru</w:t>
              </w:r>
            </w:hyperlink>
          </w:p>
        </w:tc>
      </w:tr>
      <w:tr w:rsidR="006C6D24" w:rsidTr="006C6D24">
        <w:trPr>
          <w:trHeight w:val="8281"/>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2.</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31"/>
              <w:jc w:val="center"/>
              <w:rPr>
                <w:sz w:val="24"/>
                <w:lang w:val="ru-RU"/>
              </w:rPr>
            </w:pPr>
            <w:r w:rsidRPr="006C6D24">
              <w:rPr>
                <w:sz w:val="24"/>
                <w:lang w:val="ru-RU"/>
              </w:rPr>
              <w:t>Фольклор (устное</w:t>
            </w:r>
            <w:r w:rsidRPr="006C6D24">
              <w:rPr>
                <w:spacing w:val="1"/>
                <w:sz w:val="24"/>
                <w:lang w:val="ru-RU"/>
              </w:rPr>
              <w:t xml:space="preserve"> </w:t>
            </w:r>
            <w:r w:rsidRPr="006C6D24">
              <w:rPr>
                <w:sz w:val="24"/>
                <w:lang w:val="ru-RU"/>
              </w:rPr>
              <w:t>народное</w:t>
            </w:r>
            <w:r w:rsidRPr="006C6D24">
              <w:rPr>
                <w:spacing w:val="-15"/>
                <w:sz w:val="24"/>
                <w:lang w:val="ru-RU"/>
              </w:rPr>
              <w:t xml:space="preserve"> </w:t>
            </w:r>
            <w:r w:rsidRPr="006C6D24">
              <w:rPr>
                <w:sz w:val="24"/>
                <w:lang w:val="ru-RU"/>
              </w:rPr>
              <w:t>творчество)</w:t>
            </w:r>
            <w:r w:rsidRPr="006C6D24">
              <w:rPr>
                <w:spacing w:val="-57"/>
                <w:sz w:val="24"/>
                <w:lang w:val="ru-RU"/>
              </w:rPr>
              <w:t xml:space="preserve"> </w:t>
            </w:r>
            <w:r w:rsidRPr="006C6D24">
              <w:rPr>
                <w:sz w:val="24"/>
                <w:lang w:val="ru-RU"/>
              </w:rPr>
              <w:t>(12</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56"/>
              <w:rPr>
                <w:sz w:val="24"/>
                <w:lang w:val="ru-RU"/>
              </w:rPr>
            </w:pPr>
            <w:r w:rsidRPr="006C6D24">
              <w:rPr>
                <w:sz w:val="24"/>
                <w:lang w:val="ru-RU"/>
              </w:rPr>
              <w:t>Расширение знаний о малых</w:t>
            </w:r>
            <w:r w:rsidRPr="006C6D24">
              <w:rPr>
                <w:spacing w:val="-58"/>
                <w:sz w:val="24"/>
                <w:lang w:val="ru-RU"/>
              </w:rPr>
              <w:t xml:space="preserve"> </w:t>
            </w:r>
            <w:r w:rsidRPr="006C6D24">
              <w:rPr>
                <w:sz w:val="24"/>
                <w:lang w:val="ru-RU"/>
              </w:rPr>
              <w:t>жанрах</w:t>
            </w:r>
          </w:p>
          <w:p w:rsidR="006C6D24" w:rsidRPr="006C6D24" w:rsidRDefault="006C6D24">
            <w:pPr>
              <w:ind w:right="257"/>
              <w:rPr>
                <w:sz w:val="24"/>
                <w:lang w:val="ru-RU"/>
              </w:rPr>
            </w:pPr>
            <w:r w:rsidRPr="006C6D24">
              <w:rPr>
                <w:sz w:val="24"/>
                <w:lang w:val="ru-RU"/>
              </w:rPr>
              <w:t>фольклора (пословицы, потешки,</w:t>
            </w:r>
            <w:r w:rsidRPr="006C6D24">
              <w:rPr>
                <w:spacing w:val="-57"/>
                <w:sz w:val="24"/>
                <w:lang w:val="ru-RU"/>
              </w:rPr>
              <w:t xml:space="preserve"> </w:t>
            </w:r>
            <w:r w:rsidRPr="006C6D24">
              <w:rPr>
                <w:sz w:val="24"/>
                <w:lang w:val="ru-RU"/>
              </w:rPr>
              <w:t>считалки, небылицы,</w:t>
            </w:r>
            <w:r w:rsidRPr="006C6D24">
              <w:rPr>
                <w:spacing w:val="1"/>
                <w:sz w:val="24"/>
                <w:lang w:val="ru-RU"/>
              </w:rPr>
              <w:t xml:space="preserve"> </w:t>
            </w:r>
            <w:r w:rsidRPr="006C6D24">
              <w:rPr>
                <w:sz w:val="24"/>
                <w:lang w:val="ru-RU"/>
              </w:rPr>
              <w:t>скороговорки,</w:t>
            </w:r>
            <w:r w:rsidRPr="006C6D24">
              <w:rPr>
                <w:spacing w:val="-1"/>
                <w:sz w:val="24"/>
                <w:lang w:val="ru-RU"/>
              </w:rPr>
              <w:t xml:space="preserve"> </w:t>
            </w:r>
            <w:r w:rsidRPr="006C6D24">
              <w:rPr>
                <w:sz w:val="24"/>
                <w:lang w:val="ru-RU"/>
              </w:rPr>
              <w:t>загадки).</w:t>
            </w:r>
          </w:p>
          <w:p w:rsidR="006C6D24" w:rsidRPr="006C6D24" w:rsidRDefault="006C6D24">
            <w:pPr>
              <w:ind w:right="639"/>
              <w:rPr>
                <w:sz w:val="24"/>
                <w:lang w:val="ru-RU"/>
              </w:rPr>
            </w:pPr>
            <w:r w:rsidRPr="006C6D24">
              <w:rPr>
                <w:sz w:val="24"/>
                <w:lang w:val="ru-RU"/>
              </w:rPr>
              <w:t>Знакомство</w:t>
            </w:r>
            <w:r w:rsidRPr="006C6D24">
              <w:rPr>
                <w:spacing w:val="-3"/>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видами</w:t>
            </w:r>
            <w:r w:rsidRPr="006C6D24">
              <w:rPr>
                <w:spacing w:val="-2"/>
                <w:sz w:val="24"/>
                <w:lang w:val="ru-RU"/>
              </w:rPr>
              <w:t xml:space="preserve"> </w:t>
            </w:r>
            <w:r w:rsidRPr="006C6D24">
              <w:rPr>
                <w:sz w:val="24"/>
                <w:lang w:val="ru-RU"/>
              </w:rPr>
              <w:t>загадок.</w:t>
            </w:r>
            <w:r w:rsidRPr="006C6D24">
              <w:rPr>
                <w:spacing w:val="-57"/>
                <w:sz w:val="24"/>
                <w:lang w:val="ru-RU"/>
              </w:rPr>
              <w:t xml:space="preserve"> </w:t>
            </w:r>
            <w:r w:rsidRPr="006C6D24">
              <w:rPr>
                <w:sz w:val="24"/>
                <w:lang w:val="ru-RU"/>
              </w:rPr>
              <w:t>Пословицы народов России</w:t>
            </w:r>
            <w:r w:rsidRPr="006C6D24">
              <w:rPr>
                <w:spacing w:val="1"/>
                <w:sz w:val="24"/>
                <w:lang w:val="ru-RU"/>
              </w:rPr>
              <w:t xml:space="preserve"> </w:t>
            </w:r>
            <w:r w:rsidRPr="006C6D24">
              <w:rPr>
                <w:sz w:val="24"/>
                <w:lang w:val="ru-RU"/>
              </w:rPr>
              <w:t>(значение, характеристика,</w:t>
            </w:r>
            <w:r w:rsidRPr="006C6D24">
              <w:rPr>
                <w:spacing w:val="1"/>
                <w:sz w:val="24"/>
                <w:lang w:val="ru-RU"/>
              </w:rPr>
              <w:t xml:space="preserve"> </w:t>
            </w:r>
            <w:r w:rsidRPr="006C6D24">
              <w:rPr>
                <w:sz w:val="24"/>
                <w:lang w:val="ru-RU"/>
              </w:rPr>
              <w:t>нравственная</w:t>
            </w:r>
            <w:r w:rsidRPr="006C6D24">
              <w:rPr>
                <w:spacing w:val="-1"/>
                <w:sz w:val="24"/>
                <w:lang w:val="ru-RU"/>
              </w:rPr>
              <w:t xml:space="preserve"> </w:t>
            </w:r>
            <w:r w:rsidRPr="006C6D24">
              <w:rPr>
                <w:sz w:val="24"/>
                <w:lang w:val="ru-RU"/>
              </w:rPr>
              <w:t>основа).</w:t>
            </w:r>
          </w:p>
          <w:p w:rsidR="006C6D24" w:rsidRPr="006C6D24" w:rsidRDefault="006C6D24">
            <w:pPr>
              <w:ind w:right="779"/>
              <w:rPr>
                <w:sz w:val="24"/>
                <w:lang w:val="ru-RU"/>
              </w:rPr>
            </w:pPr>
            <w:r w:rsidRPr="006C6D24">
              <w:rPr>
                <w:sz w:val="24"/>
                <w:lang w:val="ru-RU"/>
              </w:rPr>
              <w:t>Книги и словари, созданные</w:t>
            </w:r>
            <w:r w:rsidRPr="006C6D24">
              <w:rPr>
                <w:spacing w:val="-57"/>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Далем.</w:t>
            </w:r>
          </w:p>
          <w:p w:rsidR="006C6D24" w:rsidRPr="006C6D24" w:rsidRDefault="006C6D24">
            <w:pPr>
              <w:ind w:right="495"/>
              <w:rPr>
                <w:sz w:val="24"/>
                <w:lang w:val="ru-RU"/>
              </w:rPr>
            </w:pPr>
            <w:r w:rsidRPr="006C6D24">
              <w:rPr>
                <w:sz w:val="24"/>
                <w:lang w:val="ru-RU"/>
              </w:rPr>
              <w:t>Активный словарь: образные</w:t>
            </w:r>
            <w:r w:rsidRPr="006C6D24">
              <w:rPr>
                <w:spacing w:val="1"/>
                <w:sz w:val="24"/>
                <w:lang w:val="ru-RU"/>
              </w:rPr>
              <w:t xml:space="preserve"> </w:t>
            </w:r>
            <w:r w:rsidRPr="006C6D24">
              <w:rPr>
                <w:sz w:val="24"/>
                <w:lang w:val="ru-RU"/>
              </w:rPr>
              <w:t>слова, пословицы и поговорки,</w:t>
            </w:r>
            <w:r w:rsidRPr="006C6D24">
              <w:rPr>
                <w:spacing w:val="-57"/>
                <w:sz w:val="24"/>
                <w:lang w:val="ru-RU"/>
              </w:rPr>
              <w:t xml:space="preserve"> </w:t>
            </w:r>
            <w:r w:rsidRPr="006C6D24">
              <w:rPr>
                <w:sz w:val="24"/>
                <w:lang w:val="ru-RU"/>
              </w:rPr>
              <w:t>крылатые выражения в устной</w:t>
            </w:r>
            <w:r w:rsidRPr="006C6D24">
              <w:rPr>
                <w:spacing w:val="-57"/>
                <w:sz w:val="24"/>
                <w:lang w:val="ru-RU"/>
              </w:rPr>
              <w:t xml:space="preserve"> </w:t>
            </w:r>
            <w:r w:rsidRPr="006C6D24">
              <w:rPr>
                <w:sz w:val="24"/>
                <w:lang w:val="ru-RU"/>
              </w:rPr>
              <w:t>речи.</w:t>
            </w:r>
          </w:p>
          <w:p w:rsidR="006C6D24" w:rsidRPr="006C6D24" w:rsidRDefault="006C6D24">
            <w:pPr>
              <w:rPr>
                <w:sz w:val="24"/>
                <w:lang w:val="ru-RU"/>
              </w:rPr>
            </w:pPr>
            <w:r w:rsidRPr="006C6D24">
              <w:rPr>
                <w:sz w:val="24"/>
                <w:lang w:val="ru-RU"/>
              </w:rPr>
              <w:t>Нравственные</w:t>
            </w:r>
            <w:r w:rsidRPr="006C6D24">
              <w:rPr>
                <w:spacing w:val="-5"/>
                <w:sz w:val="24"/>
                <w:lang w:val="ru-RU"/>
              </w:rPr>
              <w:t xml:space="preserve"> </w:t>
            </w:r>
            <w:r w:rsidRPr="006C6D24">
              <w:rPr>
                <w:sz w:val="24"/>
                <w:lang w:val="ru-RU"/>
              </w:rPr>
              <w:t>ценности</w:t>
            </w:r>
            <w:r w:rsidRPr="006C6D24">
              <w:rPr>
                <w:spacing w:val="-1"/>
                <w:sz w:val="24"/>
                <w:lang w:val="ru-RU"/>
              </w:rPr>
              <w:t xml:space="preserve"> </w:t>
            </w:r>
            <w:r w:rsidRPr="006C6D24">
              <w:rPr>
                <w:sz w:val="24"/>
                <w:lang w:val="ru-RU"/>
              </w:rPr>
              <w:t>в</w:t>
            </w:r>
          </w:p>
          <w:p w:rsidR="006C6D24" w:rsidRPr="006C6D24" w:rsidRDefault="006C6D24">
            <w:pPr>
              <w:ind w:right="702"/>
              <w:rPr>
                <w:sz w:val="24"/>
                <w:lang w:val="ru-RU"/>
              </w:rPr>
            </w:pPr>
            <w:r w:rsidRPr="006C6D24">
              <w:rPr>
                <w:sz w:val="24"/>
                <w:lang w:val="ru-RU"/>
              </w:rPr>
              <w:t>фольклорных произведениях</w:t>
            </w:r>
            <w:r w:rsidRPr="006C6D24">
              <w:rPr>
                <w:spacing w:val="-57"/>
                <w:sz w:val="24"/>
                <w:lang w:val="ru-RU"/>
              </w:rPr>
              <w:t xml:space="preserve"> </w:t>
            </w:r>
            <w:r w:rsidRPr="006C6D24">
              <w:rPr>
                <w:sz w:val="24"/>
                <w:lang w:val="ru-RU"/>
              </w:rPr>
              <w:t>народов</w:t>
            </w:r>
            <w:r w:rsidRPr="006C6D24">
              <w:rPr>
                <w:spacing w:val="-1"/>
                <w:sz w:val="24"/>
                <w:lang w:val="ru-RU"/>
              </w:rPr>
              <w:t xml:space="preserve"> </w:t>
            </w:r>
            <w:r w:rsidRPr="006C6D24">
              <w:rPr>
                <w:sz w:val="24"/>
                <w:lang w:val="ru-RU"/>
              </w:rPr>
              <w:t>России</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322"/>
              <w:rPr>
                <w:sz w:val="24"/>
                <w:lang w:val="ru-RU"/>
              </w:rPr>
            </w:pPr>
            <w:r w:rsidRPr="006C6D24">
              <w:rPr>
                <w:sz w:val="24"/>
                <w:lang w:val="ru-RU"/>
              </w:rPr>
              <w:t>темы/раздела:</w:t>
            </w:r>
            <w:r w:rsidRPr="006C6D24">
              <w:rPr>
                <w:spacing w:val="-5"/>
                <w:sz w:val="24"/>
                <w:lang w:val="ru-RU"/>
              </w:rPr>
              <w:t xml:space="preserve"> </w:t>
            </w:r>
            <w:r w:rsidRPr="006C6D24">
              <w:rPr>
                <w:sz w:val="24"/>
                <w:lang w:val="ru-RU"/>
              </w:rPr>
              <w:t>прогнозирование</w:t>
            </w:r>
            <w:r w:rsidRPr="006C6D24">
              <w:rPr>
                <w:spacing w:val="-6"/>
                <w:sz w:val="24"/>
                <w:lang w:val="ru-RU"/>
              </w:rPr>
              <w:t xml:space="preserve"> </w:t>
            </w:r>
            <w:r w:rsidRPr="006C6D24">
              <w:rPr>
                <w:sz w:val="24"/>
                <w:lang w:val="ru-RU"/>
              </w:rPr>
              <w:t>содержания,</w:t>
            </w:r>
            <w:r w:rsidRPr="006C6D24">
              <w:rPr>
                <w:spacing w:val="-57"/>
                <w:sz w:val="24"/>
                <w:lang w:val="ru-RU"/>
              </w:rPr>
              <w:t xml:space="preserve"> </w:t>
            </w:r>
            <w:r w:rsidRPr="006C6D24">
              <w:rPr>
                <w:sz w:val="24"/>
                <w:lang w:val="ru-RU"/>
              </w:rPr>
              <w:t>установление</w:t>
            </w:r>
            <w:r w:rsidRPr="006C6D24">
              <w:rPr>
                <w:spacing w:val="-2"/>
                <w:sz w:val="24"/>
                <w:lang w:val="ru-RU"/>
              </w:rPr>
              <w:t xml:space="preserve"> </w:t>
            </w:r>
            <w:r w:rsidRPr="006C6D24">
              <w:rPr>
                <w:sz w:val="24"/>
                <w:lang w:val="ru-RU"/>
              </w:rPr>
              <w:t>мотива</w:t>
            </w:r>
            <w:r w:rsidRPr="006C6D24">
              <w:rPr>
                <w:spacing w:val="-2"/>
                <w:sz w:val="24"/>
                <w:lang w:val="ru-RU"/>
              </w:rPr>
              <w:t xml:space="preserve"> </w:t>
            </w:r>
            <w:r w:rsidRPr="006C6D24">
              <w:rPr>
                <w:sz w:val="24"/>
                <w:lang w:val="ru-RU"/>
              </w:rPr>
              <w:t>изучения.</w:t>
            </w:r>
          </w:p>
          <w:p w:rsidR="006C6D24" w:rsidRPr="006C6D24" w:rsidRDefault="006C6D24">
            <w:pPr>
              <w:ind w:right="215"/>
              <w:rPr>
                <w:sz w:val="24"/>
                <w:lang w:val="ru-RU"/>
              </w:rPr>
            </w:pPr>
            <w:r w:rsidRPr="006C6D24">
              <w:rPr>
                <w:sz w:val="24"/>
                <w:lang w:val="ru-RU"/>
              </w:rPr>
              <w:t>«Чтение» информации, представленной в</w:t>
            </w:r>
            <w:r w:rsidRPr="006C6D24">
              <w:rPr>
                <w:spacing w:val="1"/>
                <w:sz w:val="24"/>
                <w:lang w:val="ru-RU"/>
              </w:rPr>
              <w:t xml:space="preserve"> </w:t>
            </w:r>
            <w:r w:rsidRPr="006C6D24">
              <w:rPr>
                <w:sz w:val="24"/>
                <w:lang w:val="ru-RU"/>
              </w:rPr>
              <w:t>схематическом виде, объяснение значения</w:t>
            </w:r>
            <w:r w:rsidRPr="006C6D24">
              <w:rPr>
                <w:spacing w:val="1"/>
                <w:sz w:val="24"/>
                <w:lang w:val="ru-RU"/>
              </w:rPr>
              <w:t xml:space="preserve"> </w:t>
            </w:r>
            <w:r w:rsidRPr="006C6D24">
              <w:rPr>
                <w:sz w:val="24"/>
                <w:lang w:val="ru-RU"/>
              </w:rPr>
              <w:t>слова «фольклор», обобщение представлений</w:t>
            </w:r>
            <w:r w:rsidRPr="006C6D24">
              <w:rPr>
                <w:spacing w:val="-58"/>
                <w:sz w:val="24"/>
                <w:lang w:val="ru-RU"/>
              </w:rPr>
              <w:t xml:space="preserve"> </w:t>
            </w:r>
            <w:r w:rsidRPr="006C6D24">
              <w:rPr>
                <w:sz w:val="24"/>
                <w:lang w:val="ru-RU"/>
              </w:rPr>
              <w:t>о жанрах фольклора малой формы, работа со</w:t>
            </w:r>
            <w:r w:rsidRPr="006C6D24">
              <w:rPr>
                <w:spacing w:val="1"/>
                <w:sz w:val="24"/>
                <w:lang w:val="ru-RU"/>
              </w:rPr>
              <w:t xml:space="preserve"> </w:t>
            </w:r>
            <w:r w:rsidRPr="006C6D24">
              <w:rPr>
                <w:sz w:val="24"/>
                <w:lang w:val="ru-RU"/>
              </w:rPr>
              <w:t>схемой «Назовите жанры. Приведите</w:t>
            </w:r>
            <w:r w:rsidRPr="006C6D24">
              <w:rPr>
                <w:spacing w:val="1"/>
                <w:sz w:val="24"/>
                <w:lang w:val="ru-RU"/>
              </w:rPr>
              <w:t xml:space="preserve"> </w:t>
            </w:r>
            <w:r w:rsidRPr="006C6D24">
              <w:rPr>
                <w:sz w:val="24"/>
                <w:lang w:val="ru-RU"/>
              </w:rPr>
              <w:t>примеры».</w:t>
            </w:r>
          </w:p>
          <w:p w:rsidR="006C6D24" w:rsidRPr="006C6D24" w:rsidRDefault="006C6D24">
            <w:pPr>
              <w:spacing w:before="1"/>
              <w:ind w:right="109"/>
              <w:rPr>
                <w:sz w:val="24"/>
                <w:lang w:val="ru-RU"/>
              </w:rPr>
            </w:pPr>
            <w:r w:rsidRPr="006C6D24">
              <w:rPr>
                <w:sz w:val="24"/>
                <w:lang w:val="ru-RU"/>
              </w:rPr>
              <w:t>Выразительное чтение (потешки, считалки,</w:t>
            </w:r>
            <w:r w:rsidRPr="006C6D24">
              <w:rPr>
                <w:spacing w:val="1"/>
                <w:sz w:val="24"/>
                <w:lang w:val="ru-RU"/>
              </w:rPr>
              <w:t xml:space="preserve"> </w:t>
            </w:r>
            <w:r w:rsidRPr="006C6D24">
              <w:rPr>
                <w:sz w:val="24"/>
                <w:lang w:val="ru-RU"/>
              </w:rPr>
              <w:t>небылицы, скороговорки, пословицы, песни),</w:t>
            </w:r>
            <w:r w:rsidRPr="006C6D24">
              <w:rPr>
                <w:spacing w:val="1"/>
                <w:sz w:val="24"/>
                <w:lang w:val="ru-RU"/>
              </w:rPr>
              <w:t xml:space="preserve"> </w:t>
            </w:r>
            <w:r w:rsidRPr="006C6D24">
              <w:rPr>
                <w:sz w:val="24"/>
                <w:lang w:val="ru-RU"/>
              </w:rPr>
              <w:t>используя интонацию, паузы, темп, ритм,</w:t>
            </w:r>
            <w:r w:rsidRPr="006C6D24">
              <w:rPr>
                <w:spacing w:val="1"/>
                <w:sz w:val="24"/>
                <w:lang w:val="ru-RU"/>
              </w:rPr>
              <w:t xml:space="preserve"> </w:t>
            </w:r>
            <w:r w:rsidRPr="006C6D24">
              <w:rPr>
                <w:sz w:val="24"/>
                <w:lang w:val="ru-RU"/>
              </w:rPr>
              <w:t>логические ударения в соответствии с</w:t>
            </w:r>
            <w:r w:rsidRPr="006C6D24">
              <w:rPr>
                <w:spacing w:val="1"/>
                <w:sz w:val="24"/>
                <w:lang w:val="ru-RU"/>
              </w:rPr>
              <w:t xml:space="preserve"> </w:t>
            </w:r>
            <w:r w:rsidRPr="006C6D24">
              <w:rPr>
                <w:sz w:val="24"/>
                <w:lang w:val="ru-RU"/>
              </w:rPr>
              <w:t>особенностями</w:t>
            </w:r>
            <w:r w:rsidRPr="006C6D24">
              <w:rPr>
                <w:spacing w:val="1"/>
                <w:sz w:val="24"/>
                <w:lang w:val="ru-RU"/>
              </w:rPr>
              <w:t xml:space="preserve"> </w:t>
            </w:r>
            <w:r w:rsidRPr="006C6D24">
              <w:rPr>
                <w:sz w:val="24"/>
                <w:lang w:val="ru-RU"/>
              </w:rPr>
              <w:t>текста для передачи</w:t>
            </w:r>
            <w:r w:rsidRPr="006C6D24">
              <w:rPr>
                <w:spacing w:val="1"/>
                <w:sz w:val="24"/>
                <w:lang w:val="ru-RU"/>
              </w:rPr>
              <w:t xml:space="preserve"> </w:t>
            </w:r>
            <w:r w:rsidRPr="006C6D24">
              <w:rPr>
                <w:sz w:val="24"/>
                <w:lang w:val="ru-RU"/>
              </w:rPr>
              <w:t>эмоционального</w:t>
            </w:r>
            <w:r w:rsidRPr="006C6D24">
              <w:rPr>
                <w:spacing w:val="-6"/>
                <w:sz w:val="24"/>
                <w:lang w:val="ru-RU"/>
              </w:rPr>
              <w:t xml:space="preserve"> </w:t>
            </w:r>
            <w:r w:rsidRPr="006C6D24">
              <w:rPr>
                <w:sz w:val="24"/>
                <w:lang w:val="ru-RU"/>
              </w:rPr>
              <w:t>настроя</w:t>
            </w:r>
            <w:r w:rsidRPr="006C6D24">
              <w:rPr>
                <w:spacing w:val="-6"/>
                <w:sz w:val="24"/>
                <w:lang w:val="ru-RU"/>
              </w:rPr>
              <w:t xml:space="preserve"> </w:t>
            </w:r>
            <w:r w:rsidRPr="006C6D24">
              <w:rPr>
                <w:sz w:val="24"/>
                <w:lang w:val="ru-RU"/>
              </w:rPr>
              <w:t>произведения.</w:t>
            </w:r>
            <w:r w:rsidRPr="006C6D24">
              <w:rPr>
                <w:spacing w:val="-4"/>
                <w:sz w:val="24"/>
                <w:lang w:val="ru-RU"/>
              </w:rPr>
              <w:t xml:space="preserve"> </w:t>
            </w:r>
            <w:r w:rsidRPr="006C6D24">
              <w:rPr>
                <w:sz w:val="24"/>
                <w:lang w:val="ru-RU"/>
              </w:rPr>
              <w:t>Беседа</w:t>
            </w:r>
            <w:r w:rsidRPr="006C6D24">
              <w:rPr>
                <w:spacing w:val="-57"/>
                <w:sz w:val="24"/>
                <w:lang w:val="ru-RU"/>
              </w:rPr>
              <w:t xml:space="preserve"> </w:t>
            </w:r>
            <w:r w:rsidRPr="006C6D24">
              <w:rPr>
                <w:sz w:val="24"/>
                <w:lang w:val="ru-RU"/>
              </w:rPr>
              <w:t>на</w:t>
            </w:r>
            <w:r w:rsidRPr="006C6D24">
              <w:rPr>
                <w:spacing w:val="7"/>
                <w:sz w:val="24"/>
                <w:lang w:val="ru-RU"/>
              </w:rPr>
              <w:t xml:space="preserve"> </w:t>
            </w:r>
            <w:r w:rsidRPr="006C6D24">
              <w:rPr>
                <w:sz w:val="24"/>
                <w:lang w:val="ru-RU"/>
              </w:rPr>
              <w:t>тему:</w:t>
            </w:r>
            <w:r w:rsidRPr="006C6D24">
              <w:rPr>
                <w:spacing w:val="9"/>
                <w:sz w:val="24"/>
                <w:lang w:val="ru-RU"/>
              </w:rPr>
              <w:t xml:space="preserve"> </w:t>
            </w:r>
            <w:r w:rsidRPr="006C6D24">
              <w:rPr>
                <w:sz w:val="24"/>
                <w:lang w:val="ru-RU"/>
              </w:rPr>
              <w:t>ценность</w:t>
            </w:r>
            <w:r w:rsidRPr="006C6D24">
              <w:rPr>
                <w:spacing w:val="8"/>
                <w:sz w:val="24"/>
                <w:lang w:val="ru-RU"/>
              </w:rPr>
              <w:t xml:space="preserve"> </w:t>
            </w:r>
            <w:r w:rsidRPr="006C6D24">
              <w:rPr>
                <w:sz w:val="24"/>
                <w:lang w:val="ru-RU"/>
              </w:rPr>
              <w:t>произведений</w:t>
            </w:r>
            <w:r w:rsidRPr="006C6D24">
              <w:rPr>
                <w:spacing w:val="9"/>
                <w:sz w:val="24"/>
                <w:lang w:val="ru-RU"/>
              </w:rPr>
              <w:t xml:space="preserve"> </w:t>
            </w:r>
            <w:r w:rsidRPr="006C6D24">
              <w:rPr>
                <w:sz w:val="24"/>
                <w:lang w:val="ru-RU"/>
              </w:rPr>
              <w:t>фольклора,</w:t>
            </w:r>
            <w:r w:rsidRPr="006C6D24">
              <w:rPr>
                <w:spacing w:val="1"/>
                <w:sz w:val="24"/>
                <w:lang w:val="ru-RU"/>
              </w:rPr>
              <w:t xml:space="preserve"> </w:t>
            </w:r>
            <w:r w:rsidRPr="006C6D24">
              <w:rPr>
                <w:sz w:val="24"/>
                <w:lang w:val="ru-RU"/>
              </w:rPr>
              <w:t>их</w:t>
            </w:r>
            <w:r w:rsidRPr="006C6D24">
              <w:rPr>
                <w:spacing w:val="-1"/>
                <w:sz w:val="24"/>
                <w:lang w:val="ru-RU"/>
              </w:rPr>
              <w:t xml:space="preserve"> </w:t>
            </w:r>
            <w:r w:rsidRPr="006C6D24">
              <w:rPr>
                <w:sz w:val="24"/>
                <w:lang w:val="ru-RU"/>
              </w:rPr>
              <w:t>роль и</w:t>
            </w:r>
            <w:r w:rsidRPr="006C6D24">
              <w:rPr>
                <w:spacing w:val="-3"/>
                <w:sz w:val="24"/>
                <w:lang w:val="ru-RU"/>
              </w:rPr>
              <w:t xml:space="preserve"> </w:t>
            </w:r>
            <w:r w:rsidRPr="006C6D24">
              <w:rPr>
                <w:sz w:val="24"/>
                <w:lang w:val="ru-RU"/>
              </w:rPr>
              <w:t>значение</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современной</w:t>
            </w:r>
            <w:r w:rsidRPr="006C6D24">
              <w:rPr>
                <w:spacing w:val="-1"/>
                <w:sz w:val="24"/>
                <w:lang w:val="ru-RU"/>
              </w:rPr>
              <w:t xml:space="preserve"> </w:t>
            </w:r>
            <w:r w:rsidRPr="006C6D24">
              <w:rPr>
                <w:sz w:val="24"/>
                <w:lang w:val="ru-RU"/>
              </w:rPr>
              <w:t>жизни.</w:t>
            </w:r>
          </w:p>
          <w:p w:rsidR="006C6D24" w:rsidRPr="006C6D24" w:rsidRDefault="006C6D24">
            <w:pPr>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4"/>
                <w:sz w:val="24"/>
                <w:lang w:val="ru-RU"/>
              </w:rPr>
              <w:t xml:space="preserve"> </w:t>
            </w:r>
            <w:r w:rsidRPr="006C6D24">
              <w:rPr>
                <w:sz w:val="24"/>
                <w:lang w:val="ru-RU"/>
              </w:rPr>
              <w:t>обсуждение</w:t>
            </w:r>
            <w:r w:rsidRPr="006C6D24">
              <w:rPr>
                <w:spacing w:val="-4"/>
                <w:sz w:val="24"/>
                <w:lang w:val="ru-RU"/>
              </w:rPr>
              <w:t xml:space="preserve"> </w:t>
            </w:r>
            <w:r w:rsidRPr="006C6D24">
              <w:rPr>
                <w:sz w:val="24"/>
                <w:lang w:val="ru-RU"/>
              </w:rPr>
              <w:t>вопросов</w:t>
            </w:r>
          </w:p>
          <w:p w:rsidR="006C6D24" w:rsidRPr="006C6D24" w:rsidRDefault="006C6D24">
            <w:pPr>
              <w:ind w:right="390"/>
              <w:rPr>
                <w:sz w:val="24"/>
                <w:lang w:val="ru-RU"/>
              </w:rPr>
            </w:pPr>
            <w:r w:rsidRPr="006C6D24">
              <w:rPr>
                <w:sz w:val="24"/>
                <w:lang w:val="ru-RU"/>
              </w:rPr>
              <w:t>«Какие бывают загадки?», «Появляются ли</w:t>
            </w:r>
            <w:r w:rsidRPr="006C6D24">
              <w:rPr>
                <w:spacing w:val="1"/>
                <w:sz w:val="24"/>
                <w:lang w:val="ru-RU"/>
              </w:rPr>
              <w:t xml:space="preserve"> </w:t>
            </w:r>
            <w:r w:rsidRPr="006C6D24">
              <w:rPr>
                <w:sz w:val="24"/>
                <w:lang w:val="ru-RU"/>
              </w:rPr>
              <w:t>загадки</w:t>
            </w:r>
            <w:r w:rsidRPr="006C6D24">
              <w:rPr>
                <w:spacing w:val="-3"/>
                <w:sz w:val="24"/>
                <w:lang w:val="ru-RU"/>
              </w:rPr>
              <w:t xml:space="preserve"> </w:t>
            </w:r>
            <w:r w:rsidRPr="006C6D24">
              <w:rPr>
                <w:sz w:val="24"/>
                <w:lang w:val="ru-RU"/>
              </w:rPr>
              <w:t>сейчас?</w:t>
            </w:r>
            <w:r w:rsidRPr="006C6D24">
              <w:rPr>
                <w:spacing w:val="-3"/>
                <w:sz w:val="24"/>
                <w:lang w:val="ru-RU"/>
              </w:rPr>
              <w:t xml:space="preserve"> </w:t>
            </w:r>
            <w:r w:rsidRPr="006C6D24">
              <w:rPr>
                <w:sz w:val="24"/>
                <w:lang w:val="ru-RU"/>
              </w:rPr>
              <w:t>Почему?»,</w:t>
            </w:r>
            <w:r w:rsidRPr="006C6D24">
              <w:rPr>
                <w:spacing w:val="-3"/>
                <w:sz w:val="24"/>
                <w:lang w:val="ru-RU"/>
              </w:rPr>
              <w:t xml:space="preserve"> </w:t>
            </w:r>
            <w:r w:rsidRPr="006C6D24">
              <w:rPr>
                <w:sz w:val="24"/>
                <w:lang w:val="ru-RU"/>
              </w:rPr>
              <w:t>чтение</w:t>
            </w:r>
            <w:r w:rsidRPr="006C6D24">
              <w:rPr>
                <w:spacing w:val="-1"/>
                <w:sz w:val="24"/>
                <w:lang w:val="ru-RU"/>
              </w:rPr>
              <w:t xml:space="preserve"> </w:t>
            </w:r>
            <w:r w:rsidRPr="006C6D24">
              <w:rPr>
                <w:sz w:val="24"/>
                <w:lang w:val="ru-RU"/>
              </w:rPr>
              <w:t>загадок</w:t>
            </w:r>
            <w:r w:rsidRPr="006C6D24">
              <w:rPr>
                <w:spacing w:val="-2"/>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их</w:t>
            </w:r>
            <w:r w:rsidRPr="006C6D24">
              <w:rPr>
                <w:spacing w:val="-1"/>
                <w:sz w:val="24"/>
                <w:lang w:val="ru-RU"/>
              </w:rPr>
              <w:t xml:space="preserve"> </w:t>
            </w:r>
            <w:r w:rsidRPr="006C6D24">
              <w:rPr>
                <w:sz w:val="24"/>
                <w:lang w:val="ru-RU"/>
              </w:rPr>
              <w:t>группировка по</w:t>
            </w:r>
            <w:r w:rsidRPr="006C6D24">
              <w:rPr>
                <w:spacing w:val="-1"/>
                <w:sz w:val="24"/>
                <w:lang w:val="ru-RU"/>
              </w:rPr>
              <w:t xml:space="preserve"> </w:t>
            </w:r>
            <w:r w:rsidRPr="006C6D24">
              <w:rPr>
                <w:sz w:val="24"/>
                <w:lang w:val="ru-RU"/>
              </w:rPr>
              <w:t>темам</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видам.</w:t>
            </w:r>
          </w:p>
          <w:p w:rsidR="006C6D24" w:rsidRPr="006C6D24" w:rsidRDefault="006C6D24">
            <w:pPr>
              <w:ind w:right="237"/>
              <w:rPr>
                <w:sz w:val="24"/>
                <w:lang w:val="ru-RU"/>
              </w:rPr>
            </w:pPr>
            <w:r w:rsidRPr="006C6D24">
              <w:rPr>
                <w:sz w:val="24"/>
                <w:lang w:val="ru-RU"/>
              </w:rPr>
              <w:t>Работа в группе (совместная деятельность):</w:t>
            </w:r>
            <w:r w:rsidRPr="006C6D24">
              <w:rPr>
                <w:spacing w:val="1"/>
                <w:sz w:val="24"/>
                <w:lang w:val="ru-RU"/>
              </w:rPr>
              <w:t xml:space="preserve"> </w:t>
            </w:r>
            <w:r w:rsidRPr="006C6D24">
              <w:rPr>
                <w:sz w:val="24"/>
                <w:lang w:val="ru-RU"/>
              </w:rPr>
              <w:t>сочинение загадок (по аналогии), проведение</w:t>
            </w:r>
            <w:r w:rsidRPr="006C6D24">
              <w:rPr>
                <w:spacing w:val="-57"/>
                <w:sz w:val="24"/>
                <w:lang w:val="ru-RU"/>
              </w:rPr>
              <w:t xml:space="preserve"> </w:t>
            </w:r>
            <w:r w:rsidRPr="006C6D24">
              <w:rPr>
                <w:sz w:val="24"/>
                <w:lang w:val="ru-RU"/>
              </w:rPr>
              <w:t>конкурса</w:t>
            </w:r>
            <w:r w:rsidRPr="006C6D24">
              <w:rPr>
                <w:spacing w:val="-2"/>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лучшего</w:t>
            </w:r>
            <w:r w:rsidRPr="006C6D24">
              <w:rPr>
                <w:spacing w:val="-2"/>
                <w:sz w:val="24"/>
                <w:lang w:val="ru-RU"/>
              </w:rPr>
              <w:t xml:space="preserve"> </w:t>
            </w:r>
            <w:r w:rsidRPr="006C6D24">
              <w:rPr>
                <w:sz w:val="24"/>
                <w:lang w:val="ru-RU"/>
              </w:rPr>
              <w:t>знатока</w:t>
            </w:r>
            <w:r w:rsidRPr="006C6D24">
              <w:rPr>
                <w:spacing w:val="-1"/>
                <w:sz w:val="24"/>
                <w:lang w:val="ru-RU"/>
              </w:rPr>
              <w:t xml:space="preserve"> </w:t>
            </w:r>
            <w:r w:rsidRPr="006C6D24">
              <w:rPr>
                <w:sz w:val="24"/>
                <w:lang w:val="ru-RU"/>
              </w:rPr>
              <w:t>загадок.</w:t>
            </w:r>
          </w:p>
          <w:p w:rsidR="006C6D24" w:rsidRPr="006C6D24" w:rsidRDefault="006C6D24">
            <w:pPr>
              <w:spacing w:line="270" w:lineRule="atLeast"/>
              <w:ind w:right="179"/>
              <w:rPr>
                <w:sz w:val="24"/>
                <w:lang w:val="ru-RU"/>
              </w:rPr>
            </w:pPr>
            <w:r w:rsidRPr="006C6D24">
              <w:rPr>
                <w:sz w:val="24"/>
                <w:lang w:val="ru-RU"/>
              </w:rPr>
              <w:t>Задания на развитие речи: объяснение</w:t>
            </w:r>
            <w:r w:rsidRPr="006C6D24">
              <w:rPr>
                <w:spacing w:val="1"/>
                <w:sz w:val="24"/>
                <w:lang w:val="ru-RU"/>
              </w:rPr>
              <w:t xml:space="preserve"> </w:t>
            </w:r>
            <w:r w:rsidRPr="006C6D24">
              <w:rPr>
                <w:sz w:val="24"/>
                <w:lang w:val="ru-RU"/>
              </w:rPr>
              <w:t>значения</w:t>
            </w:r>
            <w:r w:rsidRPr="006C6D24">
              <w:rPr>
                <w:spacing w:val="-1"/>
                <w:sz w:val="24"/>
                <w:lang w:val="ru-RU"/>
              </w:rPr>
              <w:t xml:space="preserve"> </w:t>
            </w:r>
            <w:r w:rsidRPr="006C6D24">
              <w:rPr>
                <w:sz w:val="24"/>
                <w:lang w:val="ru-RU"/>
              </w:rPr>
              <w:t>пословиц</w:t>
            </w:r>
            <w:r w:rsidRPr="006C6D24">
              <w:rPr>
                <w:spacing w:val="1"/>
                <w:sz w:val="24"/>
                <w:lang w:val="ru-RU"/>
              </w:rPr>
              <w:t xml:space="preserve"> </w:t>
            </w:r>
            <w:r w:rsidRPr="006C6D24">
              <w:rPr>
                <w:sz w:val="24"/>
                <w:lang w:val="ru-RU"/>
              </w:rPr>
              <w:t>народов России,</w:t>
            </w:r>
            <w:r w:rsidRPr="006C6D24">
              <w:rPr>
                <w:spacing w:val="1"/>
                <w:sz w:val="24"/>
                <w:lang w:val="ru-RU"/>
              </w:rPr>
              <w:t xml:space="preserve"> </w:t>
            </w:r>
            <w:r w:rsidRPr="006C6D24">
              <w:rPr>
                <w:sz w:val="24"/>
                <w:lang w:val="ru-RU"/>
              </w:rPr>
              <w:t>установление тем пословиц, сравнение</w:t>
            </w:r>
            <w:r w:rsidRPr="006C6D24">
              <w:rPr>
                <w:spacing w:val="1"/>
                <w:sz w:val="24"/>
                <w:lang w:val="ru-RU"/>
              </w:rPr>
              <w:t xml:space="preserve"> </w:t>
            </w:r>
            <w:r w:rsidRPr="006C6D24">
              <w:rPr>
                <w:sz w:val="24"/>
                <w:lang w:val="ru-RU"/>
              </w:rPr>
              <w:t>пословиц на одну тему, упражнения на</w:t>
            </w:r>
            <w:r w:rsidRPr="006C6D24">
              <w:rPr>
                <w:spacing w:val="1"/>
                <w:sz w:val="24"/>
                <w:lang w:val="ru-RU"/>
              </w:rPr>
              <w:t xml:space="preserve"> </w:t>
            </w:r>
            <w:r w:rsidRPr="006C6D24">
              <w:rPr>
                <w:sz w:val="24"/>
                <w:lang w:val="ru-RU"/>
              </w:rPr>
              <w:t>восстановление текста пословиц, соотнесение</w:t>
            </w:r>
            <w:r w:rsidRPr="006C6D24">
              <w:rPr>
                <w:spacing w:val="-57"/>
                <w:sz w:val="24"/>
                <w:lang w:val="ru-RU"/>
              </w:rPr>
              <w:t xml:space="preserve"> </w:t>
            </w:r>
            <w:r w:rsidRPr="006C6D24">
              <w:rPr>
                <w:sz w:val="24"/>
                <w:lang w:val="ru-RU"/>
              </w:rPr>
              <w:t>пословиц</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текстом</w:t>
            </w:r>
            <w:r w:rsidRPr="006C6D24">
              <w:rPr>
                <w:spacing w:val="-1"/>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(темой</w:t>
            </w:r>
            <w:r w:rsidRPr="006C6D24">
              <w:rPr>
                <w:spacing w:val="2"/>
                <w:sz w:val="24"/>
                <w:lang w:val="ru-RU"/>
              </w:rPr>
              <w:t xml:space="preserve"> </w:t>
            </w:r>
            <w:r w:rsidRPr="006C6D24">
              <w:rPr>
                <w:sz w:val="24"/>
                <w:lang w:val="ru-RU"/>
              </w:rPr>
              <w:t>и</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4416"/>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79"/>
              <w:rPr>
                <w:sz w:val="24"/>
                <w:lang w:val="ru-RU"/>
              </w:rPr>
            </w:pPr>
            <w:r w:rsidRPr="006C6D24">
              <w:rPr>
                <w:sz w:val="24"/>
                <w:lang w:val="ru-RU"/>
              </w:rPr>
              <w:t>главной мыслью), упражнения на обогащение</w:t>
            </w:r>
            <w:r w:rsidRPr="006C6D24">
              <w:rPr>
                <w:spacing w:val="-57"/>
                <w:sz w:val="24"/>
                <w:lang w:val="ru-RU"/>
              </w:rPr>
              <w:t xml:space="preserve"> </w:t>
            </w:r>
            <w:r w:rsidRPr="006C6D24">
              <w:rPr>
                <w:sz w:val="24"/>
                <w:lang w:val="ru-RU"/>
              </w:rPr>
              <w:t>речи образными словами, пословицами,</w:t>
            </w:r>
            <w:r w:rsidRPr="006C6D24">
              <w:rPr>
                <w:spacing w:val="1"/>
                <w:sz w:val="24"/>
                <w:lang w:val="ru-RU"/>
              </w:rPr>
              <w:t xml:space="preserve"> </w:t>
            </w:r>
            <w:r w:rsidRPr="006C6D24">
              <w:rPr>
                <w:sz w:val="24"/>
                <w:lang w:val="ru-RU"/>
              </w:rPr>
              <w:t>оценка</w:t>
            </w:r>
            <w:r w:rsidRPr="006C6D24">
              <w:rPr>
                <w:spacing w:val="-2"/>
                <w:sz w:val="24"/>
                <w:lang w:val="ru-RU"/>
              </w:rPr>
              <w:t xml:space="preserve"> </w:t>
            </w:r>
            <w:r w:rsidRPr="006C6D24">
              <w:rPr>
                <w:sz w:val="24"/>
                <w:lang w:val="ru-RU"/>
              </w:rPr>
              <w:t>их</w:t>
            </w:r>
            <w:r w:rsidRPr="006C6D24">
              <w:rPr>
                <w:spacing w:val="-3"/>
                <w:sz w:val="24"/>
                <w:lang w:val="ru-RU"/>
              </w:rPr>
              <w:t xml:space="preserve"> </w:t>
            </w:r>
            <w:r w:rsidRPr="006C6D24">
              <w:rPr>
                <w:sz w:val="24"/>
                <w:lang w:val="ru-RU"/>
              </w:rPr>
              <w:t>значения</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устной речи.</w:t>
            </w:r>
          </w:p>
          <w:p w:rsidR="006C6D24" w:rsidRPr="006C6D24" w:rsidRDefault="006C6D24">
            <w:pPr>
              <w:ind w:right="790"/>
              <w:rPr>
                <w:sz w:val="24"/>
                <w:lang w:val="ru-RU"/>
              </w:rPr>
            </w:pPr>
            <w:r w:rsidRPr="006C6D24">
              <w:rPr>
                <w:sz w:val="24"/>
                <w:lang w:val="ru-RU"/>
              </w:rPr>
              <w:t>Рассказ о В. И. Дале, знакомство с его</w:t>
            </w:r>
            <w:r w:rsidRPr="006C6D24">
              <w:rPr>
                <w:spacing w:val="1"/>
                <w:sz w:val="24"/>
                <w:lang w:val="ru-RU"/>
              </w:rPr>
              <w:t xml:space="preserve"> </w:t>
            </w:r>
            <w:r w:rsidRPr="006C6D24">
              <w:rPr>
                <w:sz w:val="24"/>
                <w:lang w:val="ru-RU"/>
              </w:rPr>
              <w:t>книгами: выбор книг В. И. Даля,</w:t>
            </w:r>
            <w:r w:rsidRPr="006C6D24">
              <w:rPr>
                <w:spacing w:val="1"/>
                <w:sz w:val="24"/>
                <w:lang w:val="ru-RU"/>
              </w:rPr>
              <w:t xml:space="preserve"> </w:t>
            </w:r>
            <w:r w:rsidRPr="006C6D24">
              <w:rPr>
                <w:sz w:val="24"/>
                <w:lang w:val="ru-RU"/>
              </w:rPr>
              <w:t>рассматривание их, чтение пословиц по</w:t>
            </w:r>
            <w:r w:rsidRPr="006C6D24">
              <w:rPr>
                <w:spacing w:val="-57"/>
                <w:sz w:val="24"/>
                <w:lang w:val="ru-RU"/>
              </w:rPr>
              <w:t xml:space="preserve"> </w:t>
            </w:r>
            <w:r w:rsidRPr="006C6D24">
              <w:rPr>
                <w:sz w:val="24"/>
                <w:lang w:val="ru-RU"/>
              </w:rPr>
              <w:t>определённой теме, составление</w:t>
            </w:r>
            <w:r w:rsidRPr="006C6D24">
              <w:rPr>
                <w:spacing w:val="1"/>
                <w:sz w:val="24"/>
                <w:lang w:val="ru-RU"/>
              </w:rPr>
              <w:t xml:space="preserve"> </w:t>
            </w:r>
            <w:r w:rsidRPr="006C6D24">
              <w:rPr>
                <w:sz w:val="24"/>
                <w:lang w:val="ru-RU"/>
              </w:rPr>
              <w:t>высказывания</w:t>
            </w:r>
            <w:r w:rsidRPr="006C6D24">
              <w:rPr>
                <w:spacing w:val="-5"/>
                <w:sz w:val="24"/>
                <w:lang w:val="ru-RU"/>
              </w:rPr>
              <w:t xml:space="preserve"> </w:t>
            </w:r>
            <w:r w:rsidRPr="006C6D24">
              <w:rPr>
                <w:sz w:val="24"/>
                <w:lang w:val="ru-RU"/>
              </w:rPr>
              <w:t>о</w:t>
            </w:r>
            <w:r w:rsidRPr="006C6D24">
              <w:rPr>
                <w:spacing w:val="-5"/>
                <w:sz w:val="24"/>
                <w:lang w:val="ru-RU"/>
              </w:rPr>
              <w:t xml:space="preserve"> </w:t>
            </w:r>
            <w:r w:rsidRPr="006C6D24">
              <w:rPr>
                <w:sz w:val="24"/>
                <w:lang w:val="ru-RU"/>
              </w:rPr>
              <w:t>культурной</w:t>
            </w:r>
            <w:r w:rsidRPr="006C6D24">
              <w:rPr>
                <w:spacing w:val="-4"/>
                <w:sz w:val="24"/>
                <w:lang w:val="ru-RU"/>
              </w:rPr>
              <w:t xml:space="preserve"> </w:t>
            </w:r>
            <w:r w:rsidRPr="006C6D24">
              <w:rPr>
                <w:sz w:val="24"/>
                <w:lang w:val="ru-RU"/>
              </w:rPr>
              <w:t>значимости</w:t>
            </w:r>
          </w:p>
          <w:p w:rsidR="006C6D24" w:rsidRPr="006C6D24" w:rsidRDefault="006C6D24">
            <w:pPr>
              <w:ind w:right="456"/>
              <w:rPr>
                <w:sz w:val="24"/>
                <w:lang w:val="ru-RU"/>
              </w:rPr>
            </w:pPr>
            <w:r w:rsidRPr="006C6D24">
              <w:rPr>
                <w:sz w:val="24"/>
                <w:lang w:val="ru-RU"/>
              </w:rPr>
              <w:t>художественной литературы и фольклора с</w:t>
            </w:r>
            <w:r w:rsidRPr="006C6D24">
              <w:rPr>
                <w:spacing w:val="-57"/>
                <w:sz w:val="24"/>
                <w:lang w:val="ru-RU"/>
              </w:rPr>
              <w:t xml:space="preserve"> </w:t>
            </w:r>
            <w:r w:rsidRPr="006C6D24">
              <w:rPr>
                <w:sz w:val="24"/>
                <w:lang w:val="ru-RU"/>
              </w:rPr>
              <w:t>включением в собственную речь пословиц,</w:t>
            </w:r>
            <w:r w:rsidRPr="006C6D24">
              <w:rPr>
                <w:spacing w:val="-57"/>
                <w:sz w:val="24"/>
                <w:lang w:val="ru-RU"/>
              </w:rPr>
              <w:t xml:space="preserve"> </w:t>
            </w:r>
            <w:r w:rsidRPr="006C6D24">
              <w:rPr>
                <w:sz w:val="24"/>
                <w:lang w:val="ru-RU"/>
              </w:rPr>
              <w:t>крылатых выражений и других средств</w:t>
            </w:r>
            <w:r w:rsidRPr="006C6D24">
              <w:rPr>
                <w:spacing w:val="1"/>
                <w:sz w:val="24"/>
                <w:lang w:val="ru-RU"/>
              </w:rPr>
              <w:t xml:space="preserve"> </w:t>
            </w:r>
            <w:r w:rsidRPr="006C6D24">
              <w:rPr>
                <w:sz w:val="24"/>
                <w:lang w:val="ru-RU"/>
              </w:rPr>
              <w:t>выразительности.</w:t>
            </w:r>
            <w:r w:rsidRPr="006C6D24">
              <w:rPr>
                <w:spacing w:val="-2"/>
                <w:sz w:val="24"/>
                <w:lang w:val="ru-RU"/>
              </w:rPr>
              <w:t xml:space="preserve"> </w:t>
            </w:r>
            <w:r w:rsidRPr="006C6D24">
              <w:rPr>
                <w:sz w:val="24"/>
                <w:lang w:val="ru-RU"/>
              </w:rPr>
              <w:t>Дифференцированное</w:t>
            </w:r>
          </w:p>
          <w:p w:rsidR="006C6D24" w:rsidRPr="006C6D24" w:rsidRDefault="006C6D24">
            <w:pPr>
              <w:ind w:right="269"/>
              <w:rPr>
                <w:sz w:val="24"/>
                <w:lang w:val="ru-RU"/>
              </w:rPr>
            </w:pPr>
            <w:r w:rsidRPr="006C6D24">
              <w:rPr>
                <w:sz w:val="24"/>
                <w:lang w:val="ru-RU"/>
              </w:rPr>
              <w:t>задание:</w:t>
            </w:r>
            <w:r w:rsidRPr="006C6D24">
              <w:rPr>
                <w:spacing w:val="-1"/>
                <w:sz w:val="24"/>
                <w:lang w:val="ru-RU"/>
              </w:rPr>
              <w:t xml:space="preserve"> </w:t>
            </w:r>
            <w:r w:rsidRPr="006C6D24">
              <w:rPr>
                <w:sz w:val="24"/>
                <w:lang w:val="ru-RU"/>
              </w:rPr>
              <w:t>подготовка</w:t>
            </w:r>
            <w:r w:rsidRPr="006C6D24">
              <w:rPr>
                <w:spacing w:val="-3"/>
                <w:sz w:val="24"/>
                <w:lang w:val="ru-RU"/>
              </w:rPr>
              <w:t xml:space="preserve"> </w:t>
            </w:r>
            <w:r w:rsidRPr="006C6D24">
              <w:rPr>
                <w:sz w:val="24"/>
                <w:lang w:val="ru-RU"/>
              </w:rPr>
              <w:t>сообщений</w:t>
            </w:r>
            <w:r w:rsidRPr="006C6D24">
              <w:rPr>
                <w:spacing w:val="-2"/>
                <w:sz w:val="24"/>
                <w:lang w:val="ru-RU"/>
              </w:rPr>
              <w:t xml:space="preserve"> </w:t>
            </w:r>
            <w:r w:rsidRPr="006C6D24">
              <w:rPr>
                <w:sz w:val="24"/>
                <w:lang w:val="ru-RU"/>
              </w:rPr>
              <w:t>о</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Дале,</w:t>
            </w:r>
            <w:r w:rsidRPr="006C6D24">
              <w:rPr>
                <w:spacing w:val="-57"/>
                <w:sz w:val="24"/>
                <w:lang w:val="ru-RU"/>
              </w:rPr>
              <w:t xml:space="preserve"> </w:t>
            </w:r>
            <w:r w:rsidRPr="006C6D24">
              <w:rPr>
                <w:sz w:val="24"/>
                <w:lang w:val="ru-RU"/>
              </w:rPr>
              <w:t>представление</w:t>
            </w:r>
            <w:r w:rsidRPr="006C6D24">
              <w:rPr>
                <w:spacing w:val="-2"/>
                <w:sz w:val="24"/>
                <w:lang w:val="ru-RU"/>
              </w:rPr>
              <w:t xml:space="preserve"> </w:t>
            </w:r>
            <w:r w:rsidRPr="006C6D24">
              <w:rPr>
                <w:sz w:val="24"/>
                <w:lang w:val="ru-RU"/>
              </w:rPr>
              <w:t>его</w:t>
            </w:r>
            <w:r w:rsidRPr="006C6D24">
              <w:rPr>
                <w:spacing w:val="-1"/>
                <w:sz w:val="24"/>
                <w:lang w:val="ru-RU"/>
              </w:rPr>
              <w:t xml:space="preserve"> </w:t>
            </w:r>
            <w:r w:rsidRPr="006C6D24">
              <w:rPr>
                <w:sz w:val="24"/>
                <w:lang w:val="ru-RU"/>
              </w:rPr>
              <w:t>сказок,</w:t>
            </w:r>
          </w:p>
          <w:p w:rsidR="006C6D24" w:rsidRDefault="006C6D24">
            <w:pPr>
              <w:rPr>
                <w:sz w:val="24"/>
              </w:rPr>
            </w:pPr>
            <w:r>
              <w:rPr>
                <w:sz w:val="24"/>
              </w:rPr>
              <w:t>написанных</w:t>
            </w:r>
            <w:r>
              <w:rPr>
                <w:spacing w:val="-2"/>
                <w:sz w:val="24"/>
              </w:rPr>
              <w:t xml:space="preserve"> </w:t>
            </w:r>
            <w:r>
              <w:rPr>
                <w:sz w:val="24"/>
              </w:rPr>
              <w:t>для</w:t>
            </w:r>
            <w:r>
              <w:rPr>
                <w:spacing w:val="-1"/>
                <w:sz w:val="24"/>
              </w:rPr>
              <w:t xml:space="preserve"> </w:t>
            </w:r>
            <w:r>
              <w:rPr>
                <w:sz w:val="24"/>
              </w:rPr>
              <w:t>детей</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r w:rsidR="006C6D24" w:rsidTr="006C6D24">
        <w:trPr>
          <w:trHeight w:val="5244"/>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13"/>
              <w:rPr>
                <w:sz w:val="24"/>
                <w:lang w:val="ru-RU"/>
              </w:rPr>
            </w:pPr>
            <w:r w:rsidRPr="006C6D24">
              <w:rPr>
                <w:sz w:val="24"/>
                <w:lang w:val="ru-RU"/>
              </w:rPr>
              <w:t>Фольклорная сказка как</w:t>
            </w:r>
            <w:r w:rsidRPr="006C6D24">
              <w:rPr>
                <w:spacing w:val="-57"/>
                <w:sz w:val="24"/>
                <w:lang w:val="ru-RU"/>
              </w:rPr>
              <w:t xml:space="preserve"> </w:t>
            </w:r>
            <w:r w:rsidRPr="006C6D24">
              <w:rPr>
                <w:sz w:val="24"/>
                <w:lang w:val="ru-RU"/>
              </w:rPr>
              <w:t>отражение</w:t>
            </w:r>
          </w:p>
          <w:p w:rsidR="006C6D24" w:rsidRPr="006C6D24" w:rsidRDefault="006C6D24">
            <w:pPr>
              <w:ind w:right="401"/>
              <w:rPr>
                <w:sz w:val="24"/>
                <w:lang w:val="ru-RU"/>
              </w:rPr>
            </w:pPr>
            <w:r w:rsidRPr="006C6D24">
              <w:rPr>
                <w:sz w:val="24"/>
                <w:lang w:val="ru-RU"/>
              </w:rPr>
              <w:t>Общечеловеческих ценностей и</w:t>
            </w:r>
            <w:r w:rsidRPr="006C6D24">
              <w:rPr>
                <w:spacing w:val="-58"/>
                <w:sz w:val="24"/>
                <w:lang w:val="ru-RU"/>
              </w:rPr>
              <w:t xml:space="preserve"> </w:t>
            </w:r>
            <w:r w:rsidRPr="006C6D24">
              <w:rPr>
                <w:sz w:val="24"/>
                <w:lang w:val="ru-RU"/>
              </w:rPr>
              <w:t>нравственных</w:t>
            </w:r>
            <w:r w:rsidRPr="006C6D24">
              <w:rPr>
                <w:spacing w:val="-1"/>
                <w:sz w:val="24"/>
                <w:lang w:val="ru-RU"/>
              </w:rPr>
              <w:t xml:space="preserve"> </w:t>
            </w:r>
            <w:r w:rsidRPr="006C6D24">
              <w:rPr>
                <w:sz w:val="24"/>
                <w:lang w:val="ru-RU"/>
              </w:rPr>
              <w:t>правил.</w:t>
            </w:r>
          </w:p>
          <w:p w:rsidR="006C6D24" w:rsidRPr="006C6D24" w:rsidRDefault="006C6D24">
            <w:pPr>
              <w:ind w:right="977"/>
              <w:rPr>
                <w:sz w:val="24"/>
                <w:lang w:val="ru-RU"/>
              </w:rPr>
            </w:pPr>
            <w:r w:rsidRPr="006C6D24">
              <w:rPr>
                <w:sz w:val="24"/>
                <w:lang w:val="ru-RU"/>
              </w:rPr>
              <w:t>Виды</w:t>
            </w:r>
            <w:r w:rsidRPr="006C6D24">
              <w:rPr>
                <w:spacing w:val="-4"/>
                <w:sz w:val="24"/>
                <w:lang w:val="ru-RU"/>
              </w:rPr>
              <w:t xml:space="preserve"> </w:t>
            </w:r>
            <w:r w:rsidRPr="006C6D24">
              <w:rPr>
                <w:sz w:val="24"/>
                <w:lang w:val="ru-RU"/>
              </w:rPr>
              <w:t>сказок</w:t>
            </w:r>
            <w:r w:rsidRPr="006C6D24">
              <w:rPr>
                <w:spacing w:val="-3"/>
                <w:sz w:val="24"/>
                <w:lang w:val="ru-RU"/>
              </w:rPr>
              <w:t xml:space="preserve"> </w:t>
            </w:r>
            <w:r w:rsidRPr="006C6D24">
              <w:rPr>
                <w:sz w:val="24"/>
                <w:lang w:val="ru-RU"/>
              </w:rPr>
              <w:t>(о</w:t>
            </w:r>
            <w:r w:rsidRPr="006C6D24">
              <w:rPr>
                <w:spacing w:val="-4"/>
                <w:sz w:val="24"/>
                <w:lang w:val="ru-RU"/>
              </w:rPr>
              <w:t xml:space="preserve"> </w:t>
            </w:r>
            <w:r w:rsidRPr="006C6D24">
              <w:rPr>
                <w:sz w:val="24"/>
                <w:lang w:val="ru-RU"/>
              </w:rPr>
              <w:t>животных,</w:t>
            </w:r>
            <w:r w:rsidRPr="006C6D24">
              <w:rPr>
                <w:spacing w:val="-57"/>
                <w:sz w:val="24"/>
                <w:lang w:val="ru-RU"/>
              </w:rPr>
              <w:t xml:space="preserve"> </w:t>
            </w:r>
            <w:r w:rsidRPr="006C6D24">
              <w:rPr>
                <w:sz w:val="24"/>
                <w:lang w:val="ru-RU"/>
              </w:rPr>
              <w:t>бытовые,</w:t>
            </w:r>
            <w:r w:rsidRPr="006C6D24">
              <w:rPr>
                <w:spacing w:val="-2"/>
                <w:sz w:val="24"/>
                <w:lang w:val="ru-RU"/>
              </w:rPr>
              <w:t xml:space="preserve"> </w:t>
            </w:r>
            <w:r w:rsidRPr="006C6D24">
              <w:rPr>
                <w:sz w:val="24"/>
                <w:lang w:val="ru-RU"/>
              </w:rPr>
              <w:t>волшебные).</w:t>
            </w:r>
          </w:p>
          <w:p w:rsidR="006C6D24" w:rsidRPr="006C6D24" w:rsidRDefault="006C6D24">
            <w:pPr>
              <w:ind w:right="216"/>
              <w:rPr>
                <w:sz w:val="24"/>
                <w:lang w:val="ru-RU"/>
              </w:rPr>
            </w:pPr>
            <w:r w:rsidRPr="006C6D24">
              <w:rPr>
                <w:sz w:val="24"/>
                <w:lang w:val="ru-RU"/>
              </w:rPr>
              <w:t>Художественные особенности</w:t>
            </w:r>
            <w:r w:rsidRPr="006C6D24">
              <w:rPr>
                <w:spacing w:val="1"/>
                <w:sz w:val="24"/>
                <w:lang w:val="ru-RU"/>
              </w:rPr>
              <w:t xml:space="preserve"> </w:t>
            </w:r>
            <w:r w:rsidRPr="006C6D24">
              <w:rPr>
                <w:sz w:val="24"/>
                <w:lang w:val="ru-RU"/>
              </w:rPr>
              <w:t>сказок: построение (композиция),</w:t>
            </w:r>
            <w:r w:rsidRPr="006C6D24">
              <w:rPr>
                <w:spacing w:val="-57"/>
                <w:sz w:val="24"/>
                <w:lang w:val="ru-RU"/>
              </w:rPr>
              <w:t xml:space="preserve"> </w:t>
            </w:r>
            <w:r w:rsidRPr="006C6D24">
              <w:rPr>
                <w:sz w:val="24"/>
                <w:lang w:val="ru-RU"/>
              </w:rPr>
              <w:t>язык (лексика). Характеристика</w:t>
            </w:r>
            <w:r w:rsidRPr="006C6D24">
              <w:rPr>
                <w:spacing w:val="1"/>
                <w:sz w:val="24"/>
                <w:lang w:val="ru-RU"/>
              </w:rPr>
              <w:t xml:space="preserve"> </w:t>
            </w:r>
            <w:r w:rsidRPr="006C6D24">
              <w:rPr>
                <w:sz w:val="24"/>
                <w:lang w:val="ru-RU"/>
              </w:rPr>
              <w:t>героя, волшебные помощники,</w:t>
            </w:r>
            <w:r w:rsidRPr="006C6D24">
              <w:rPr>
                <w:spacing w:val="1"/>
                <w:sz w:val="24"/>
                <w:lang w:val="ru-RU"/>
              </w:rPr>
              <w:t xml:space="preserve"> </w:t>
            </w:r>
            <w:r w:rsidRPr="006C6D24">
              <w:rPr>
                <w:sz w:val="24"/>
                <w:lang w:val="ru-RU"/>
              </w:rPr>
              <w:t>иллюстрация</w:t>
            </w:r>
            <w:r w:rsidRPr="006C6D24">
              <w:rPr>
                <w:spacing w:val="-4"/>
                <w:sz w:val="24"/>
                <w:lang w:val="ru-RU"/>
              </w:rPr>
              <w:t xml:space="preserve"> </w:t>
            </w:r>
            <w:r w:rsidRPr="006C6D24">
              <w:rPr>
                <w:sz w:val="24"/>
                <w:lang w:val="ru-RU"/>
              </w:rPr>
              <w:t>как</w:t>
            </w:r>
            <w:r w:rsidRPr="006C6D24">
              <w:rPr>
                <w:spacing w:val="1"/>
                <w:sz w:val="24"/>
                <w:lang w:val="ru-RU"/>
              </w:rPr>
              <w:t xml:space="preserve"> </w:t>
            </w:r>
            <w:r w:rsidRPr="006C6D24">
              <w:rPr>
                <w:sz w:val="24"/>
                <w:lang w:val="ru-RU"/>
              </w:rPr>
              <w:t>отражение</w:t>
            </w:r>
          </w:p>
          <w:p w:rsidR="006C6D24" w:rsidRPr="006C6D24" w:rsidRDefault="006C6D24">
            <w:pPr>
              <w:ind w:right="994"/>
              <w:jc w:val="both"/>
              <w:rPr>
                <w:sz w:val="24"/>
                <w:lang w:val="ru-RU"/>
              </w:rPr>
            </w:pPr>
            <w:r w:rsidRPr="006C6D24">
              <w:rPr>
                <w:sz w:val="24"/>
                <w:lang w:val="ru-RU"/>
              </w:rPr>
              <w:t>сюжета волшебной сказки</w:t>
            </w:r>
            <w:r w:rsidRPr="006C6D24">
              <w:rPr>
                <w:spacing w:val="-57"/>
                <w:sz w:val="24"/>
                <w:lang w:val="ru-RU"/>
              </w:rPr>
              <w:t xml:space="preserve"> </w:t>
            </w:r>
            <w:r w:rsidRPr="006C6D24">
              <w:rPr>
                <w:sz w:val="24"/>
                <w:lang w:val="ru-RU"/>
              </w:rPr>
              <w:t>(например, картины В. М.</w:t>
            </w:r>
            <w:r w:rsidRPr="006C6D24">
              <w:rPr>
                <w:spacing w:val="-57"/>
                <w:sz w:val="24"/>
                <w:lang w:val="ru-RU"/>
              </w:rPr>
              <w:t xml:space="preserve"> </w:t>
            </w:r>
            <w:r w:rsidRPr="006C6D24">
              <w:rPr>
                <w:sz w:val="24"/>
                <w:lang w:val="ru-RU"/>
              </w:rPr>
              <w:t>Васнецова,</w:t>
            </w:r>
            <w:r w:rsidRPr="006C6D24">
              <w:rPr>
                <w:spacing w:val="-3"/>
                <w:sz w:val="24"/>
                <w:lang w:val="ru-RU"/>
              </w:rPr>
              <w:t xml:space="preserve"> </w:t>
            </w:r>
            <w:r w:rsidRPr="006C6D24">
              <w:rPr>
                <w:sz w:val="24"/>
                <w:lang w:val="ru-RU"/>
              </w:rPr>
              <w:t>иллюстрации</w:t>
            </w:r>
          </w:p>
          <w:p w:rsidR="006C6D24" w:rsidRPr="006C6D24" w:rsidRDefault="006C6D24">
            <w:pPr>
              <w:ind w:right="191"/>
              <w:rPr>
                <w:sz w:val="24"/>
                <w:lang w:val="ru-RU"/>
              </w:rPr>
            </w:pPr>
            <w:r w:rsidRPr="006C6D24">
              <w:rPr>
                <w:sz w:val="24"/>
                <w:lang w:val="ru-RU"/>
              </w:rPr>
              <w:t>Ю. А. Васнецова, И. Я. Билибина,</w:t>
            </w:r>
            <w:r w:rsidRPr="006C6D24">
              <w:rPr>
                <w:spacing w:val="-58"/>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М.</w:t>
            </w:r>
            <w:r w:rsidRPr="006C6D24">
              <w:rPr>
                <w:spacing w:val="-1"/>
                <w:sz w:val="24"/>
                <w:lang w:val="ru-RU"/>
              </w:rPr>
              <w:t xml:space="preserve"> </w:t>
            </w:r>
            <w:r w:rsidRPr="006C6D24">
              <w:rPr>
                <w:sz w:val="24"/>
                <w:lang w:val="ru-RU"/>
              </w:rPr>
              <w:t>Конашевич).</w:t>
            </w:r>
          </w:p>
          <w:p w:rsidR="006C6D24" w:rsidRDefault="006C6D24">
            <w:pPr>
              <w:spacing w:line="270" w:lineRule="atLeast"/>
              <w:ind w:right="415"/>
              <w:rPr>
                <w:sz w:val="24"/>
              </w:rPr>
            </w:pPr>
            <w:r w:rsidRPr="006C6D24">
              <w:rPr>
                <w:sz w:val="24"/>
                <w:lang w:val="ru-RU"/>
              </w:rPr>
              <w:t>Отражение в сказках народного</w:t>
            </w:r>
            <w:r w:rsidRPr="006C6D24">
              <w:rPr>
                <w:spacing w:val="-57"/>
                <w:sz w:val="24"/>
                <w:lang w:val="ru-RU"/>
              </w:rPr>
              <w:t xml:space="preserve"> </w:t>
            </w:r>
            <w:r w:rsidRPr="006C6D24">
              <w:rPr>
                <w:sz w:val="24"/>
                <w:lang w:val="ru-RU"/>
              </w:rPr>
              <w:t xml:space="preserve">быта и культуры. </w:t>
            </w:r>
            <w:r>
              <w:rPr>
                <w:sz w:val="24"/>
              </w:rPr>
              <w:t>Составление</w:t>
            </w:r>
            <w:r>
              <w:rPr>
                <w:spacing w:val="1"/>
                <w:sz w:val="24"/>
              </w:rPr>
              <w:t xml:space="preserve"> </w:t>
            </w:r>
            <w:r>
              <w:rPr>
                <w:sz w:val="24"/>
              </w:rPr>
              <w:t>плана</w:t>
            </w:r>
            <w:r>
              <w:rPr>
                <w:spacing w:val="-2"/>
                <w:sz w:val="24"/>
              </w:rPr>
              <w:t xml:space="preserve"> </w:t>
            </w:r>
            <w:r>
              <w:rPr>
                <w:sz w:val="24"/>
              </w:rPr>
              <w:t>сказки</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37"/>
              <w:rPr>
                <w:sz w:val="24"/>
                <w:lang w:val="ru-RU"/>
              </w:rPr>
            </w:pPr>
            <w:r w:rsidRPr="006C6D24">
              <w:rPr>
                <w:sz w:val="24"/>
                <w:lang w:val="ru-RU"/>
              </w:rPr>
              <w:t>Работа со схемой: «чтение» информации,</w:t>
            </w:r>
            <w:r w:rsidRPr="006C6D24">
              <w:rPr>
                <w:spacing w:val="1"/>
                <w:sz w:val="24"/>
                <w:lang w:val="ru-RU"/>
              </w:rPr>
              <w:t xml:space="preserve"> </w:t>
            </w:r>
            <w:r w:rsidRPr="006C6D24">
              <w:rPr>
                <w:sz w:val="24"/>
                <w:lang w:val="ru-RU"/>
              </w:rPr>
              <w:t>представленной в схематическом виде,</w:t>
            </w:r>
            <w:r w:rsidRPr="006C6D24">
              <w:rPr>
                <w:spacing w:val="1"/>
                <w:sz w:val="24"/>
                <w:lang w:val="ru-RU"/>
              </w:rPr>
              <w:t xml:space="preserve"> </w:t>
            </w:r>
            <w:r w:rsidRPr="006C6D24">
              <w:rPr>
                <w:sz w:val="24"/>
                <w:lang w:val="ru-RU"/>
              </w:rPr>
              <w:t>обобщение представлений о видах сказок,</w:t>
            </w:r>
            <w:r w:rsidRPr="006C6D24">
              <w:rPr>
                <w:spacing w:val="1"/>
                <w:sz w:val="24"/>
                <w:lang w:val="ru-RU"/>
              </w:rPr>
              <w:t xml:space="preserve"> </w:t>
            </w:r>
            <w:r w:rsidRPr="006C6D24">
              <w:rPr>
                <w:sz w:val="24"/>
                <w:lang w:val="ru-RU"/>
              </w:rPr>
              <w:t>выполнение задания «Вспомните и назовите</w:t>
            </w:r>
            <w:r w:rsidRPr="006C6D24">
              <w:rPr>
                <w:spacing w:val="-58"/>
                <w:sz w:val="24"/>
                <w:lang w:val="ru-RU"/>
              </w:rPr>
              <w:t xml:space="preserve"> </w:t>
            </w:r>
            <w:r w:rsidRPr="006C6D24">
              <w:rPr>
                <w:sz w:val="24"/>
                <w:lang w:val="ru-RU"/>
              </w:rPr>
              <w:t>произведения».</w:t>
            </w:r>
          </w:p>
          <w:p w:rsidR="006C6D24" w:rsidRPr="006C6D24" w:rsidRDefault="006C6D24">
            <w:pPr>
              <w:ind w:right="115"/>
              <w:rPr>
                <w:sz w:val="24"/>
                <w:lang w:val="ru-RU"/>
              </w:rPr>
            </w:pPr>
            <w:r w:rsidRPr="006C6D24">
              <w:rPr>
                <w:sz w:val="24"/>
                <w:lang w:val="ru-RU"/>
              </w:rPr>
              <w:t>Чтение вслух и про себя (молча) фольклорных</w:t>
            </w:r>
            <w:r w:rsidRPr="006C6D24">
              <w:rPr>
                <w:spacing w:val="-57"/>
                <w:sz w:val="24"/>
                <w:lang w:val="ru-RU"/>
              </w:rPr>
              <w:t xml:space="preserve"> </w:t>
            </w:r>
            <w:r w:rsidRPr="006C6D24">
              <w:rPr>
                <w:sz w:val="24"/>
                <w:lang w:val="ru-RU"/>
              </w:rPr>
              <w:t>произведений (народных сказок), определение</w:t>
            </w:r>
            <w:r w:rsidRPr="006C6D24">
              <w:rPr>
                <w:spacing w:val="-57"/>
                <w:sz w:val="24"/>
                <w:lang w:val="ru-RU"/>
              </w:rPr>
              <w:t xml:space="preserve"> </w:t>
            </w:r>
            <w:r w:rsidRPr="006C6D24">
              <w:rPr>
                <w:sz w:val="24"/>
                <w:lang w:val="ru-RU"/>
              </w:rPr>
              <w:t>мотива и цели чтения, ответ на вопрос «На</w:t>
            </w:r>
            <w:r w:rsidRPr="006C6D24">
              <w:rPr>
                <w:spacing w:val="1"/>
                <w:sz w:val="24"/>
                <w:lang w:val="ru-RU"/>
              </w:rPr>
              <w:t xml:space="preserve"> </w:t>
            </w:r>
            <w:r w:rsidRPr="006C6D24">
              <w:rPr>
                <w:sz w:val="24"/>
                <w:lang w:val="ru-RU"/>
              </w:rPr>
              <w:t>какой вопрос хочу получить ответ, читая</w:t>
            </w:r>
            <w:r w:rsidRPr="006C6D24">
              <w:rPr>
                <w:spacing w:val="1"/>
                <w:sz w:val="24"/>
                <w:lang w:val="ru-RU"/>
              </w:rPr>
              <w:t xml:space="preserve"> </w:t>
            </w:r>
            <w:r w:rsidRPr="006C6D24">
              <w:rPr>
                <w:sz w:val="24"/>
                <w:lang w:val="ru-RU"/>
              </w:rPr>
              <w:t>произведение?», различение реальных и</w:t>
            </w:r>
            <w:r w:rsidRPr="006C6D24">
              <w:rPr>
                <w:spacing w:val="1"/>
                <w:sz w:val="24"/>
                <w:lang w:val="ru-RU"/>
              </w:rPr>
              <w:t xml:space="preserve"> </w:t>
            </w:r>
            <w:r w:rsidRPr="006C6D24">
              <w:rPr>
                <w:sz w:val="24"/>
                <w:lang w:val="ru-RU"/>
              </w:rPr>
              <w:t>сказочных</w:t>
            </w:r>
            <w:r w:rsidRPr="006C6D24">
              <w:rPr>
                <w:spacing w:val="-1"/>
                <w:sz w:val="24"/>
                <w:lang w:val="ru-RU"/>
              </w:rPr>
              <w:t xml:space="preserve"> </w:t>
            </w:r>
            <w:r w:rsidRPr="006C6D24">
              <w:rPr>
                <w:sz w:val="24"/>
                <w:lang w:val="ru-RU"/>
              </w:rPr>
              <w:t>событий в</w:t>
            </w:r>
            <w:r w:rsidRPr="006C6D24">
              <w:rPr>
                <w:spacing w:val="-1"/>
                <w:sz w:val="24"/>
                <w:lang w:val="ru-RU"/>
              </w:rPr>
              <w:t xml:space="preserve"> </w:t>
            </w:r>
            <w:r w:rsidRPr="006C6D24">
              <w:rPr>
                <w:sz w:val="24"/>
                <w:lang w:val="ru-RU"/>
              </w:rPr>
              <w:t>народных</w:t>
            </w:r>
          </w:p>
          <w:p w:rsidR="006C6D24" w:rsidRPr="006C6D24" w:rsidRDefault="006C6D24">
            <w:pPr>
              <w:ind w:right="168"/>
              <w:rPr>
                <w:sz w:val="24"/>
                <w:lang w:val="ru-RU"/>
              </w:rPr>
            </w:pPr>
            <w:r w:rsidRPr="006C6D24">
              <w:rPr>
                <w:sz w:val="24"/>
                <w:lang w:val="ru-RU"/>
              </w:rPr>
              <w:t>произведениях, определение фольклорной</w:t>
            </w:r>
            <w:r w:rsidRPr="006C6D24">
              <w:rPr>
                <w:spacing w:val="1"/>
                <w:sz w:val="24"/>
                <w:lang w:val="ru-RU"/>
              </w:rPr>
              <w:t xml:space="preserve"> </w:t>
            </w:r>
            <w:r w:rsidRPr="006C6D24">
              <w:rPr>
                <w:sz w:val="24"/>
                <w:lang w:val="ru-RU"/>
              </w:rPr>
              <w:t>основы литературной сказки. На примере</w:t>
            </w:r>
            <w:r w:rsidRPr="006C6D24">
              <w:rPr>
                <w:spacing w:val="1"/>
                <w:sz w:val="24"/>
                <w:lang w:val="ru-RU"/>
              </w:rPr>
              <w:t xml:space="preserve"> </w:t>
            </w:r>
            <w:r w:rsidRPr="006C6D24">
              <w:rPr>
                <w:sz w:val="24"/>
                <w:lang w:val="ru-RU"/>
              </w:rPr>
              <w:t>сказок «Дочь-семилетка», «Самое дорогое»</w:t>
            </w:r>
            <w:r w:rsidRPr="006C6D24">
              <w:rPr>
                <w:spacing w:val="1"/>
                <w:sz w:val="24"/>
                <w:lang w:val="ru-RU"/>
              </w:rPr>
              <w:t xml:space="preserve"> </w:t>
            </w:r>
            <w:r w:rsidRPr="006C6D24">
              <w:rPr>
                <w:sz w:val="24"/>
                <w:lang w:val="ru-RU"/>
              </w:rPr>
              <w:t>(сравнение со сказкой А. С. Пушкина «Сказка</w:t>
            </w:r>
            <w:r w:rsidRPr="006C6D24">
              <w:rPr>
                <w:spacing w:val="-58"/>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рыбаке</w:t>
            </w:r>
            <w:r w:rsidRPr="006C6D24">
              <w:rPr>
                <w:spacing w:val="-1"/>
                <w:sz w:val="24"/>
                <w:lang w:val="ru-RU"/>
              </w:rPr>
              <w:t xml:space="preserve"> </w:t>
            </w:r>
            <w:r w:rsidRPr="006C6D24">
              <w:rPr>
                <w:sz w:val="24"/>
                <w:lang w:val="ru-RU"/>
              </w:rPr>
              <w:t>и рыбке»),</w:t>
            </w:r>
            <w:r w:rsidRPr="006C6D24">
              <w:rPr>
                <w:spacing w:val="-1"/>
                <w:sz w:val="24"/>
                <w:lang w:val="ru-RU"/>
              </w:rPr>
              <w:t xml:space="preserve"> </w:t>
            </w:r>
            <w:r w:rsidRPr="006C6D24">
              <w:rPr>
                <w:sz w:val="24"/>
                <w:lang w:val="ru-RU"/>
              </w:rPr>
              <w:t>«Про ленивую</w:t>
            </w:r>
            <w:r w:rsidRPr="006C6D24">
              <w:rPr>
                <w:spacing w:val="-1"/>
                <w:sz w:val="24"/>
                <w:lang w:val="ru-RU"/>
              </w:rPr>
              <w:t xml:space="preserve"> </w:t>
            </w:r>
            <w:r w:rsidRPr="006C6D24">
              <w:rPr>
                <w:sz w:val="24"/>
                <w:lang w:val="ru-RU"/>
              </w:rPr>
              <w:t>и</w:t>
            </w:r>
          </w:p>
          <w:p w:rsidR="006C6D24" w:rsidRPr="006C6D24" w:rsidRDefault="006C6D24">
            <w:pPr>
              <w:spacing w:line="270" w:lineRule="atLeast"/>
              <w:ind w:right="391"/>
              <w:rPr>
                <w:sz w:val="24"/>
                <w:lang w:val="ru-RU"/>
              </w:rPr>
            </w:pPr>
            <w:r w:rsidRPr="006C6D24">
              <w:rPr>
                <w:sz w:val="24"/>
                <w:lang w:val="ru-RU"/>
              </w:rPr>
              <w:t>радивую» (сравнение со сказкой В. Ф.</w:t>
            </w:r>
            <w:r w:rsidRPr="006C6D24">
              <w:rPr>
                <w:spacing w:val="1"/>
                <w:sz w:val="24"/>
                <w:lang w:val="ru-RU"/>
              </w:rPr>
              <w:t xml:space="preserve"> </w:t>
            </w:r>
            <w:r w:rsidRPr="006C6D24">
              <w:rPr>
                <w:sz w:val="24"/>
                <w:lang w:val="ru-RU"/>
              </w:rPr>
              <w:t>Одоевского «Мороз Иванович»), «Сестрица</w:t>
            </w:r>
            <w:r w:rsidRPr="006C6D24">
              <w:rPr>
                <w:spacing w:val="-57"/>
                <w:sz w:val="24"/>
                <w:lang w:val="ru-RU"/>
              </w:rPr>
              <w:t xml:space="preserve"> </w:t>
            </w:r>
            <w:r w:rsidRPr="006C6D24">
              <w:rPr>
                <w:sz w:val="24"/>
                <w:lang w:val="ru-RU"/>
              </w:rPr>
              <w:t>Алёнушка</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братец</w:t>
            </w:r>
            <w:r w:rsidRPr="006C6D24">
              <w:rPr>
                <w:spacing w:val="-1"/>
                <w:sz w:val="24"/>
                <w:lang w:val="ru-RU"/>
              </w:rPr>
              <w:t xml:space="preserve"> </w:t>
            </w:r>
            <w:r w:rsidRPr="006C6D24">
              <w:rPr>
                <w:sz w:val="24"/>
                <w:lang w:val="ru-RU"/>
              </w:rPr>
              <w:t>Иванушка»,</w:t>
            </w:r>
            <w:r w:rsidRPr="006C6D24">
              <w:rPr>
                <w:spacing w:val="-1"/>
                <w:sz w:val="24"/>
                <w:lang w:val="ru-RU"/>
              </w:rPr>
              <w:t xml:space="preserve"> </w:t>
            </w:r>
            <w:r w:rsidRPr="006C6D24">
              <w:rPr>
                <w:sz w:val="24"/>
                <w:lang w:val="ru-RU"/>
              </w:rPr>
              <w:t>«Иван-</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царевич</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Серый</w:t>
            </w:r>
            <w:r w:rsidRPr="006C6D24">
              <w:rPr>
                <w:spacing w:val="-2"/>
                <w:sz w:val="24"/>
                <w:lang w:val="ru-RU"/>
              </w:rPr>
              <w:t xml:space="preserve"> </w:t>
            </w:r>
            <w:r w:rsidRPr="006C6D24">
              <w:rPr>
                <w:sz w:val="24"/>
                <w:lang w:val="ru-RU"/>
              </w:rPr>
              <w:t>волк»,</w:t>
            </w:r>
            <w:r w:rsidRPr="006C6D24">
              <w:rPr>
                <w:spacing w:val="-2"/>
                <w:sz w:val="24"/>
                <w:lang w:val="ru-RU"/>
              </w:rPr>
              <w:t xml:space="preserve"> </w:t>
            </w:r>
            <w:r w:rsidRPr="006C6D24">
              <w:rPr>
                <w:sz w:val="24"/>
                <w:lang w:val="ru-RU"/>
              </w:rPr>
              <w:t>«Сивка-бурка»,</w:t>
            </w:r>
          </w:p>
          <w:p w:rsidR="006C6D24" w:rsidRPr="006C6D24" w:rsidRDefault="006C6D24">
            <w:pPr>
              <w:ind w:right="144"/>
              <w:rPr>
                <w:sz w:val="24"/>
                <w:lang w:val="ru-RU"/>
              </w:rPr>
            </w:pPr>
            <w:r w:rsidRPr="006C6D24">
              <w:rPr>
                <w:sz w:val="24"/>
                <w:lang w:val="ru-RU"/>
              </w:rPr>
              <w:t>«Летучий корабль», «Морозко», «По щучьему</w:t>
            </w:r>
            <w:r w:rsidRPr="006C6D24">
              <w:rPr>
                <w:spacing w:val="-57"/>
                <w:sz w:val="24"/>
                <w:lang w:val="ru-RU"/>
              </w:rPr>
              <w:t xml:space="preserve"> </w:t>
            </w:r>
            <w:r w:rsidRPr="006C6D24">
              <w:rPr>
                <w:sz w:val="24"/>
                <w:lang w:val="ru-RU"/>
              </w:rPr>
              <w:t>веленью»</w:t>
            </w:r>
            <w:r w:rsidRPr="006C6D24">
              <w:rPr>
                <w:spacing w:val="-1"/>
                <w:sz w:val="24"/>
                <w:lang w:val="ru-RU"/>
              </w:rPr>
              <w:t xml:space="preserve"> </w:t>
            </w:r>
            <w:r w:rsidRPr="006C6D24">
              <w:rPr>
                <w:sz w:val="24"/>
                <w:lang w:val="ru-RU"/>
              </w:rPr>
              <w:t>(по выбору).</w:t>
            </w:r>
          </w:p>
          <w:p w:rsidR="006C6D24" w:rsidRPr="006C6D24" w:rsidRDefault="006C6D24">
            <w:pPr>
              <w:ind w:right="89"/>
              <w:rPr>
                <w:sz w:val="24"/>
                <w:lang w:val="ru-RU"/>
              </w:rPr>
            </w:pPr>
            <w:r w:rsidRPr="006C6D24">
              <w:rPr>
                <w:sz w:val="24"/>
                <w:lang w:val="ru-RU"/>
              </w:rPr>
              <w:t>Учебный диалог: осознание нравственно-</w:t>
            </w:r>
            <w:r w:rsidRPr="006C6D24">
              <w:rPr>
                <w:spacing w:val="1"/>
                <w:sz w:val="24"/>
                <w:lang w:val="ru-RU"/>
              </w:rPr>
              <w:t xml:space="preserve"> </w:t>
            </w:r>
            <w:r w:rsidRPr="006C6D24">
              <w:rPr>
                <w:sz w:val="24"/>
                <w:lang w:val="ru-RU"/>
              </w:rPr>
              <w:t>этических норм: смелость, храбрость, доброта,</w:t>
            </w:r>
            <w:r w:rsidRPr="006C6D24">
              <w:rPr>
                <w:spacing w:val="-57"/>
                <w:sz w:val="24"/>
                <w:lang w:val="ru-RU"/>
              </w:rPr>
              <w:t xml:space="preserve"> </w:t>
            </w:r>
            <w:r w:rsidRPr="006C6D24">
              <w:rPr>
                <w:sz w:val="24"/>
                <w:lang w:val="ru-RU"/>
              </w:rPr>
              <w:t>трудолюбие, честность в народных и</w:t>
            </w:r>
            <w:r w:rsidRPr="006C6D24">
              <w:rPr>
                <w:spacing w:val="1"/>
                <w:sz w:val="24"/>
                <w:lang w:val="ru-RU"/>
              </w:rPr>
              <w:t xml:space="preserve"> </w:t>
            </w:r>
            <w:r w:rsidRPr="006C6D24">
              <w:rPr>
                <w:sz w:val="24"/>
                <w:lang w:val="ru-RU"/>
              </w:rPr>
              <w:t>литературных (авторских) произведениях,</w:t>
            </w:r>
            <w:r w:rsidRPr="006C6D24">
              <w:rPr>
                <w:spacing w:val="1"/>
                <w:sz w:val="24"/>
                <w:lang w:val="ru-RU"/>
              </w:rPr>
              <w:t xml:space="preserve"> </w:t>
            </w:r>
            <w:r w:rsidRPr="006C6D24">
              <w:rPr>
                <w:sz w:val="24"/>
                <w:lang w:val="ru-RU"/>
              </w:rPr>
              <w:t>нахождение</w:t>
            </w:r>
            <w:r w:rsidRPr="006C6D24">
              <w:rPr>
                <w:spacing w:val="-1"/>
                <w:sz w:val="24"/>
                <w:lang w:val="ru-RU"/>
              </w:rPr>
              <w:t xml:space="preserve"> </w:t>
            </w:r>
            <w:r w:rsidRPr="006C6D24">
              <w:rPr>
                <w:sz w:val="24"/>
                <w:lang w:val="ru-RU"/>
              </w:rPr>
              <w:t>особенностей сказок,</w:t>
            </w:r>
          </w:p>
          <w:p w:rsidR="006C6D24" w:rsidRPr="006C6D24" w:rsidRDefault="006C6D24">
            <w:pPr>
              <w:ind w:right="389"/>
              <w:rPr>
                <w:sz w:val="24"/>
                <w:lang w:val="ru-RU"/>
              </w:rPr>
            </w:pPr>
            <w:r w:rsidRPr="006C6D24">
              <w:rPr>
                <w:sz w:val="24"/>
                <w:lang w:val="ru-RU"/>
              </w:rPr>
              <w:t>определение их вида (бытовая, о животных,</w:t>
            </w:r>
            <w:r w:rsidRPr="006C6D24">
              <w:rPr>
                <w:spacing w:val="-57"/>
                <w:sz w:val="24"/>
                <w:lang w:val="ru-RU"/>
              </w:rPr>
              <w:t xml:space="preserve"> </w:t>
            </w:r>
            <w:r w:rsidRPr="006C6D24">
              <w:rPr>
                <w:sz w:val="24"/>
                <w:lang w:val="ru-RU"/>
              </w:rPr>
              <w:t>волшебная).</w:t>
            </w:r>
          </w:p>
          <w:p w:rsidR="006C6D24" w:rsidRPr="006C6D24" w:rsidRDefault="006C6D24">
            <w:pPr>
              <w:spacing w:before="1"/>
              <w:ind w:right="371"/>
              <w:rPr>
                <w:sz w:val="24"/>
                <w:lang w:val="ru-RU"/>
              </w:rPr>
            </w:pPr>
            <w:r w:rsidRPr="006C6D24">
              <w:rPr>
                <w:sz w:val="24"/>
                <w:lang w:val="ru-RU"/>
              </w:rPr>
              <w:t>Наблюдение за особенностями построения</w:t>
            </w:r>
            <w:r w:rsidRPr="006C6D24">
              <w:rPr>
                <w:spacing w:val="1"/>
                <w:sz w:val="24"/>
                <w:lang w:val="ru-RU"/>
              </w:rPr>
              <w:t xml:space="preserve"> </w:t>
            </w:r>
            <w:r w:rsidRPr="006C6D24">
              <w:rPr>
                <w:sz w:val="24"/>
                <w:lang w:val="ru-RU"/>
              </w:rPr>
              <w:t>волшебной сказки (зачин, троекратные</w:t>
            </w:r>
            <w:r w:rsidRPr="006C6D24">
              <w:rPr>
                <w:spacing w:val="1"/>
                <w:sz w:val="24"/>
                <w:lang w:val="ru-RU"/>
              </w:rPr>
              <w:t xml:space="preserve"> </w:t>
            </w:r>
            <w:r w:rsidRPr="006C6D24">
              <w:rPr>
                <w:sz w:val="24"/>
                <w:lang w:val="ru-RU"/>
              </w:rPr>
              <w:t>повторы, концовка), выделение смысловых</w:t>
            </w:r>
            <w:r w:rsidRPr="006C6D24">
              <w:rPr>
                <w:spacing w:val="1"/>
                <w:sz w:val="24"/>
                <w:lang w:val="ru-RU"/>
              </w:rPr>
              <w:t xml:space="preserve"> </w:t>
            </w:r>
            <w:r w:rsidRPr="006C6D24">
              <w:rPr>
                <w:sz w:val="24"/>
                <w:lang w:val="ru-RU"/>
              </w:rPr>
              <w:t>частей сказки в соответствии с сюжетом,</w:t>
            </w:r>
            <w:r w:rsidRPr="006C6D24">
              <w:rPr>
                <w:spacing w:val="1"/>
                <w:sz w:val="24"/>
                <w:lang w:val="ru-RU"/>
              </w:rPr>
              <w:t xml:space="preserve"> </w:t>
            </w:r>
            <w:r w:rsidRPr="006C6D24">
              <w:rPr>
                <w:sz w:val="24"/>
                <w:lang w:val="ru-RU"/>
              </w:rPr>
              <w:t>определение последовательности событий в</w:t>
            </w:r>
            <w:r w:rsidRPr="006C6D24">
              <w:rPr>
                <w:spacing w:val="-57"/>
                <w:sz w:val="24"/>
                <w:lang w:val="ru-RU"/>
              </w:rPr>
              <w:t xml:space="preserve"> </w:t>
            </w:r>
            <w:r w:rsidRPr="006C6D24">
              <w:rPr>
                <w:sz w:val="24"/>
                <w:lang w:val="ru-RU"/>
              </w:rPr>
              <w:t>произведении.</w:t>
            </w:r>
          </w:p>
          <w:p w:rsidR="006C6D24" w:rsidRPr="006C6D24" w:rsidRDefault="006C6D24">
            <w:pPr>
              <w:ind w:right="191"/>
              <w:rPr>
                <w:sz w:val="24"/>
                <w:lang w:val="ru-RU"/>
              </w:rPr>
            </w:pPr>
            <w:r w:rsidRPr="006C6D24">
              <w:rPr>
                <w:sz w:val="24"/>
                <w:lang w:val="ru-RU"/>
              </w:rPr>
              <w:t>Работа с текстом произведения: составление</w:t>
            </w:r>
            <w:r w:rsidRPr="006C6D24">
              <w:rPr>
                <w:spacing w:val="1"/>
                <w:sz w:val="24"/>
                <w:lang w:val="ru-RU"/>
              </w:rPr>
              <w:t xml:space="preserve"> </w:t>
            </w:r>
            <w:r w:rsidRPr="006C6D24">
              <w:rPr>
                <w:sz w:val="24"/>
                <w:lang w:val="ru-RU"/>
              </w:rPr>
              <w:t>характеристики героя (описание внешнего</w:t>
            </w:r>
            <w:r w:rsidRPr="006C6D24">
              <w:rPr>
                <w:spacing w:val="1"/>
                <w:sz w:val="24"/>
                <w:lang w:val="ru-RU"/>
              </w:rPr>
              <w:t xml:space="preserve"> </w:t>
            </w:r>
            <w:r w:rsidRPr="006C6D24">
              <w:rPr>
                <w:sz w:val="24"/>
                <w:lang w:val="ru-RU"/>
              </w:rPr>
              <w:t>вида, поступков, языка) с приведением</w:t>
            </w:r>
            <w:r w:rsidRPr="006C6D24">
              <w:rPr>
                <w:spacing w:val="1"/>
                <w:sz w:val="24"/>
                <w:lang w:val="ru-RU"/>
              </w:rPr>
              <w:t xml:space="preserve"> </w:t>
            </w:r>
            <w:r w:rsidRPr="006C6D24">
              <w:rPr>
                <w:sz w:val="24"/>
                <w:lang w:val="ru-RU"/>
              </w:rPr>
              <w:t>примеров из текста, нахождение языковых</w:t>
            </w:r>
            <w:r w:rsidRPr="006C6D24">
              <w:rPr>
                <w:spacing w:val="1"/>
                <w:sz w:val="24"/>
                <w:lang w:val="ru-RU"/>
              </w:rPr>
              <w:t xml:space="preserve"> </w:t>
            </w:r>
            <w:r w:rsidRPr="006C6D24">
              <w:rPr>
                <w:sz w:val="24"/>
                <w:lang w:val="ru-RU"/>
              </w:rPr>
              <w:t>особенностей</w:t>
            </w:r>
            <w:r w:rsidRPr="006C6D24">
              <w:rPr>
                <w:spacing w:val="1"/>
                <w:sz w:val="24"/>
                <w:lang w:val="ru-RU"/>
              </w:rPr>
              <w:t xml:space="preserve"> </w:t>
            </w:r>
            <w:r w:rsidRPr="006C6D24">
              <w:rPr>
                <w:sz w:val="24"/>
                <w:lang w:val="ru-RU"/>
              </w:rPr>
              <w:t>народных</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(лексика, сказочные выражения), составление</w:t>
            </w:r>
            <w:r w:rsidRPr="006C6D24">
              <w:rPr>
                <w:spacing w:val="-57"/>
                <w:sz w:val="24"/>
                <w:lang w:val="ru-RU"/>
              </w:rPr>
              <w:t xml:space="preserve"> </w:t>
            </w:r>
            <w:r w:rsidRPr="006C6D24">
              <w:rPr>
                <w:sz w:val="24"/>
                <w:lang w:val="ru-RU"/>
              </w:rPr>
              <w:t>номинативного</w:t>
            </w:r>
            <w:r w:rsidRPr="006C6D24">
              <w:rPr>
                <w:spacing w:val="-1"/>
                <w:sz w:val="24"/>
                <w:lang w:val="ru-RU"/>
              </w:rPr>
              <w:t xml:space="preserve"> </w:t>
            </w:r>
            <w:r w:rsidRPr="006C6D24">
              <w:rPr>
                <w:sz w:val="24"/>
                <w:lang w:val="ru-RU"/>
              </w:rPr>
              <w:t>плана</w:t>
            </w:r>
            <w:r w:rsidRPr="006C6D24">
              <w:rPr>
                <w:spacing w:val="-2"/>
                <w:sz w:val="24"/>
                <w:lang w:val="ru-RU"/>
              </w:rPr>
              <w:t xml:space="preserve"> </w:t>
            </w:r>
            <w:r w:rsidRPr="006C6D24">
              <w:rPr>
                <w:sz w:val="24"/>
                <w:lang w:val="ru-RU"/>
              </w:rPr>
              <w:t>текста, используя</w:t>
            </w:r>
          </w:p>
          <w:p w:rsidR="006C6D24" w:rsidRPr="006C6D24" w:rsidRDefault="006C6D24">
            <w:pPr>
              <w:spacing w:before="1"/>
              <w:rPr>
                <w:sz w:val="24"/>
                <w:lang w:val="ru-RU"/>
              </w:rPr>
            </w:pPr>
            <w:r w:rsidRPr="006C6D24">
              <w:rPr>
                <w:sz w:val="24"/>
                <w:lang w:val="ru-RU"/>
              </w:rPr>
              <w:t>назывные</w:t>
            </w:r>
            <w:r w:rsidRPr="006C6D24">
              <w:rPr>
                <w:spacing w:val="-4"/>
                <w:sz w:val="24"/>
                <w:lang w:val="ru-RU"/>
              </w:rPr>
              <w:t xml:space="preserve"> </w:t>
            </w:r>
            <w:r w:rsidRPr="006C6D24">
              <w:rPr>
                <w:sz w:val="24"/>
                <w:lang w:val="ru-RU"/>
              </w:rPr>
              <w:t>предложения.</w:t>
            </w:r>
          </w:p>
          <w:p w:rsidR="006C6D24" w:rsidRPr="006C6D24" w:rsidRDefault="006C6D24">
            <w:pPr>
              <w:spacing w:before="2" w:line="235" w:lineRule="auto"/>
              <w:ind w:right="932"/>
              <w:rPr>
                <w:sz w:val="24"/>
                <w:lang w:val="ru-RU"/>
              </w:rPr>
            </w:pPr>
            <w:r w:rsidRPr="006C6D24">
              <w:rPr>
                <w:sz w:val="24"/>
                <w:lang w:val="ru-RU"/>
              </w:rPr>
              <w:t>Упражнение в составлении вопросов к</w:t>
            </w:r>
            <w:r w:rsidRPr="006C6D24">
              <w:rPr>
                <w:spacing w:val="-58"/>
                <w:sz w:val="24"/>
                <w:lang w:val="ru-RU"/>
              </w:rPr>
              <w:t xml:space="preserve"> </w:t>
            </w:r>
            <w:r w:rsidRPr="006C6D24">
              <w:rPr>
                <w:sz w:val="24"/>
                <w:lang w:val="ru-RU"/>
              </w:rPr>
              <w:t>произведению.</w:t>
            </w:r>
          </w:p>
          <w:p w:rsidR="006C6D24" w:rsidRPr="006C6D24" w:rsidRDefault="006C6D24">
            <w:pPr>
              <w:spacing w:before="1"/>
              <w:ind w:right="417"/>
              <w:rPr>
                <w:sz w:val="24"/>
                <w:lang w:val="ru-RU"/>
              </w:rPr>
            </w:pPr>
            <w:r w:rsidRPr="006C6D24">
              <w:rPr>
                <w:sz w:val="24"/>
                <w:lang w:val="ru-RU"/>
              </w:rPr>
              <w:t>Пересказ (устно) содержания подробно.</w:t>
            </w:r>
            <w:r w:rsidRPr="006C6D24">
              <w:rPr>
                <w:spacing w:val="1"/>
                <w:sz w:val="24"/>
                <w:lang w:val="ru-RU"/>
              </w:rPr>
              <w:t xml:space="preserve"> </w:t>
            </w:r>
            <w:r w:rsidRPr="006C6D24">
              <w:rPr>
                <w:sz w:val="24"/>
                <w:lang w:val="ru-RU"/>
              </w:rPr>
              <w:t>Работа с иллюстрациями и картинами:</w:t>
            </w:r>
            <w:r w:rsidRPr="006C6D24">
              <w:rPr>
                <w:spacing w:val="1"/>
                <w:sz w:val="24"/>
                <w:lang w:val="ru-RU"/>
              </w:rPr>
              <w:t xml:space="preserve"> </w:t>
            </w:r>
            <w:r w:rsidRPr="006C6D24">
              <w:rPr>
                <w:sz w:val="24"/>
                <w:lang w:val="ru-RU"/>
              </w:rPr>
              <w:t>рассматривание репродукций картин И. Я.</w:t>
            </w:r>
            <w:r w:rsidRPr="006C6D24">
              <w:rPr>
                <w:spacing w:val="1"/>
                <w:sz w:val="24"/>
                <w:lang w:val="ru-RU"/>
              </w:rPr>
              <w:t xml:space="preserve"> </w:t>
            </w:r>
            <w:r w:rsidRPr="006C6D24">
              <w:rPr>
                <w:sz w:val="24"/>
                <w:lang w:val="ru-RU"/>
              </w:rPr>
              <w:t>Билибина, В. М. Васнецова, нахождение</w:t>
            </w:r>
            <w:r w:rsidRPr="006C6D24">
              <w:rPr>
                <w:spacing w:val="1"/>
                <w:sz w:val="24"/>
                <w:lang w:val="ru-RU"/>
              </w:rPr>
              <w:t xml:space="preserve"> </w:t>
            </w:r>
            <w:r w:rsidRPr="006C6D24">
              <w:rPr>
                <w:sz w:val="24"/>
                <w:lang w:val="ru-RU"/>
              </w:rPr>
              <w:t>соответствующего эпизода к картинам</w:t>
            </w:r>
            <w:r w:rsidRPr="006C6D24">
              <w:rPr>
                <w:spacing w:val="1"/>
                <w:sz w:val="24"/>
                <w:lang w:val="ru-RU"/>
              </w:rPr>
              <w:t xml:space="preserve"> </w:t>
            </w:r>
            <w:r w:rsidRPr="006C6D24">
              <w:rPr>
                <w:sz w:val="24"/>
                <w:lang w:val="ru-RU"/>
              </w:rPr>
              <w:t>художников, составление устного рассказа-</w:t>
            </w:r>
            <w:r w:rsidRPr="006C6D24">
              <w:rPr>
                <w:spacing w:val="-58"/>
                <w:sz w:val="24"/>
                <w:lang w:val="ru-RU"/>
              </w:rPr>
              <w:t xml:space="preserve"> </w:t>
            </w:r>
            <w:r w:rsidRPr="006C6D24">
              <w:rPr>
                <w:sz w:val="24"/>
                <w:lang w:val="ru-RU"/>
              </w:rPr>
              <w:t>описания.</w:t>
            </w:r>
          </w:p>
          <w:p w:rsidR="006C6D24" w:rsidRPr="006C6D24" w:rsidRDefault="006C6D24">
            <w:pPr>
              <w:spacing w:line="270" w:lineRule="atLeast"/>
              <w:ind w:right="451"/>
              <w:rPr>
                <w:sz w:val="24"/>
                <w:lang w:val="ru-RU"/>
              </w:rPr>
            </w:pPr>
            <w:r w:rsidRPr="006C6D24">
              <w:rPr>
                <w:sz w:val="24"/>
                <w:lang w:val="ru-RU"/>
              </w:rPr>
              <w:t>Творческая работа: сочинение сказки по</w:t>
            </w:r>
            <w:r w:rsidRPr="006C6D24">
              <w:rPr>
                <w:spacing w:val="1"/>
                <w:sz w:val="24"/>
                <w:lang w:val="ru-RU"/>
              </w:rPr>
              <w:t xml:space="preserve"> </w:t>
            </w:r>
            <w:r w:rsidRPr="006C6D24">
              <w:rPr>
                <w:sz w:val="24"/>
                <w:lang w:val="ru-RU"/>
              </w:rPr>
              <w:t>аналогии</w:t>
            </w:r>
            <w:r w:rsidRPr="006C6D24">
              <w:rPr>
                <w:spacing w:val="-5"/>
                <w:sz w:val="24"/>
                <w:lang w:val="ru-RU"/>
              </w:rPr>
              <w:t xml:space="preserve"> </w:t>
            </w:r>
            <w:r w:rsidRPr="006C6D24">
              <w:rPr>
                <w:sz w:val="24"/>
                <w:lang w:val="ru-RU"/>
              </w:rPr>
              <w:t>с</w:t>
            </w:r>
            <w:r w:rsidRPr="006C6D24">
              <w:rPr>
                <w:spacing w:val="-6"/>
                <w:sz w:val="24"/>
                <w:lang w:val="ru-RU"/>
              </w:rPr>
              <w:t xml:space="preserve"> </w:t>
            </w:r>
            <w:r w:rsidRPr="006C6D24">
              <w:rPr>
                <w:sz w:val="24"/>
                <w:lang w:val="ru-RU"/>
              </w:rPr>
              <w:t>прочитанными/прослушанными</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3864"/>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произведениями.</w:t>
            </w:r>
          </w:p>
          <w:p w:rsidR="006C6D24" w:rsidRPr="006C6D24" w:rsidRDefault="006C6D24">
            <w:pPr>
              <w:ind w:right="132"/>
              <w:jc w:val="both"/>
              <w:rPr>
                <w:sz w:val="24"/>
                <w:lang w:val="ru-RU"/>
              </w:rPr>
            </w:pPr>
            <w:r w:rsidRPr="006C6D24">
              <w:rPr>
                <w:sz w:val="24"/>
                <w:lang w:val="ru-RU"/>
              </w:rPr>
              <w:t>Работа в группе: составление сценария сказки,</w:t>
            </w:r>
            <w:r w:rsidRPr="006C6D24">
              <w:rPr>
                <w:spacing w:val="-58"/>
                <w:sz w:val="24"/>
                <w:lang w:val="ru-RU"/>
              </w:rPr>
              <w:t xml:space="preserve"> </w:t>
            </w:r>
            <w:r w:rsidRPr="006C6D24">
              <w:rPr>
                <w:sz w:val="24"/>
                <w:lang w:val="ru-RU"/>
              </w:rPr>
              <w:t>распределение ролей, подготовка декораций и</w:t>
            </w:r>
            <w:r w:rsidRPr="006C6D24">
              <w:rPr>
                <w:spacing w:val="-57"/>
                <w:sz w:val="24"/>
                <w:lang w:val="ru-RU"/>
              </w:rPr>
              <w:t xml:space="preserve"> </w:t>
            </w:r>
            <w:r w:rsidRPr="006C6D24">
              <w:rPr>
                <w:sz w:val="24"/>
                <w:lang w:val="ru-RU"/>
              </w:rPr>
              <w:t>костюмов</w:t>
            </w:r>
            <w:r w:rsidRPr="006C6D24">
              <w:rPr>
                <w:spacing w:val="-1"/>
                <w:sz w:val="24"/>
                <w:lang w:val="ru-RU"/>
              </w:rPr>
              <w:t xml:space="preserve"> </w:t>
            </w:r>
            <w:r w:rsidRPr="006C6D24">
              <w:rPr>
                <w:sz w:val="24"/>
                <w:lang w:val="ru-RU"/>
              </w:rPr>
              <w:t>(масок),</w:t>
            </w:r>
            <w:r w:rsidRPr="006C6D24">
              <w:rPr>
                <w:spacing w:val="-1"/>
                <w:sz w:val="24"/>
                <w:lang w:val="ru-RU"/>
              </w:rPr>
              <w:t xml:space="preserve"> </w:t>
            </w:r>
            <w:r w:rsidRPr="006C6D24">
              <w:rPr>
                <w:sz w:val="24"/>
                <w:lang w:val="ru-RU"/>
              </w:rPr>
              <w:t>инсценирование.</w:t>
            </w:r>
          </w:p>
          <w:p w:rsidR="006C6D24" w:rsidRPr="006C6D24" w:rsidRDefault="006C6D24">
            <w:pPr>
              <w:ind w:right="129"/>
              <w:rPr>
                <w:sz w:val="24"/>
                <w:lang w:val="ru-RU"/>
              </w:rPr>
            </w:pPr>
            <w:r w:rsidRPr="006C6D24">
              <w:rPr>
                <w:sz w:val="24"/>
                <w:lang w:val="ru-RU"/>
              </w:rPr>
              <w:t>Дифференцированная работа: подготовка</w:t>
            </w:r>
            <w:r w:rsidRPr="006C6D24">
              <w:rPr>
                <w:spacing w:val="1"/>
                <w:sz w:val="24"/>
                <w:lang w:val="ru-RU"/>
              </w:rPr>
              <w:t xml:space="preserve"> </w:t>
            </w:r>
            <w:r w:rsidRPr="006C6D24">
              <w:rPr>
                <w:sz w:val="24"/>
                <w:lang w:val="ru-RU"/>
              </w:rPr>
              <w:t>мини-проекта «По дорогам сказок»: выбрать</w:t>
            </w:r>
            <w:r w:rsidRPr="006C6D24">
              <w:rPr>
                <w:spacing w:val="1"/>
                <w:sz w:val="24"/>
                <w:lang w:val="ru-RU"/>
              </w:rPr>
              <w:t xml:space="preserve"> </w:t>
            </w:r>
            <w:r w:rsidRPr="006C6D24">
              <w:rPr>
                <w:sz w:val="24"/>
                <w:lang w:val="ru-RU"/>
              </w:rPr>
              <w:t>книгу с народными сказками, прочитать</w:t>
            </w:r>
            <w:r w:rsidRPr="006C6D24">
              <w:rPr>
                <w:spacing w:val="1"/>
                <w:sz w:val="24"/>
                <w:lang w:val="ru-RU"/>
              </w:rPr>
              <w:t xml:space="preserve"> </w:t>
            </w:r>
            <w:r w:rsidRPr="006C6D24">
              <w:rPr>
                <w:sz w:val="24"/>
                <w:lang w:val="ru-RU"/>
              </w:rPr>
              <w:t>понравившееся произведение и подготовить о</w:t>
            </w:r>
            <w:r w:rsidRPr="006C6D24">
              <w:rPr>
                <w:spacing w:val="-57"/>
                <w:sz w:val="24"/>
                <w:lang w:val="ru-RU"/>
              </w:rPr>
              <w:t xml:space="preserve"> </w:t>
            </w:r>
            <w:r w:rsidRPr="006C6D24">
              <w:rPr>
                <w:sz w:val="24"/>
                <w:lang w:val="ru-RU"/>
              </w:rPr>
              <w:t>нём рассказ: определить вид сказки,</w:t>
            </w:r>
            <w:r w:rsidRPr="006C6D24">
              <w:rPr>
                <w:spacing w:val="1"/>
                <w:sz w:val="24"/>
                <w:lang w:val="ru-RU"/>
              </w:rPr>
              <w:t xml:space="preserve"> </w:t>
            </w:r>
            <w:r w:rsidRPr="006C6D24">
              <w:rPr>
                <w:sz w:val="24"/>
                <w:lang w:val="ru-RU"/>
              </w:rPr>
              <w:t>охарактеризовать героя, перечислить события,</w:t>
            </w:r>
            <w:r w:rsidRPr="006C6D24">
              <w:rPr>
                <w:spacing w:val="-57"/>
                <w:sz w:val="24"/>
                <w:lang w:val="ru-RU"/>
              </w:rPr>
              <w:t xml:space="preserve"> </w:t>
            </w:r>
            <w:r w:rsidRPr="006C6D24">
              <w:rPr>
                <w:sz w:val="24"/>
                <w:lang w:val="ru-RU"/>
              </w:rPr>
              <w:t>проиллюстрировать и пересказать один из</w:t>
            </w:r>
            <w:r w:rsidRPr="006C6D24">
              <w:rPr>
                <w:spacing w:val="1"/>
                <w:sz w:val="24"/>
                <w:lang w:val="ru-RU"/>
              </w:rPr>
              <w:t xml:space="preserve"> </w:t>
            </w:r>
            <w:r w:rsidRPr="006C6D24">
              <w:rPr>
                <w:sz w:val="24"/>
                <w:lang w:val="ru-RU"/>
              </w:rPr>
              <w:t>эпизодов,</w:t>
            </w:r>
          </w:p>
          <w:p w:rsidR="006C6D24" w:rsidRPr="006C6D24" w:rsidRDefault="006C6D24">
            <w:pPr>
              <w:spacing w:line="270" w:lineRule="atLeast"/>
              <w:ind w:right="380"/>
              <w:rPr>
                <w:sz w:val="24"/>
                <w:lang w:val="ru-RU"/>
              </w:rPr>
            </w:pPr>
            <w:r w:rsidRPr="006C6D24">
              <w:rPr>
                <w:sz w:val="24"/>
                <w:lang w:val="ru-RU"/>
              </w:rPr>
              <w:t>объяснить,</w:t>
            </w:r>
            <w:r w:rsidRPr="006C6D24">
              <w:rPr>
                <w:spacing w:val="-5"/>
                <w:sz w:val="24"/>
                <w:lang w:val="ru-RU"/>
              </w:rPr>
              <w:t xml:space="preserve"> </w:t>
            </w:r>
            <w:r w:rsidRPr="006C6D24">
              <w:rPr>
                <w:sz w:val="24"/>
                <w:lang w:val="ru-RU"/>
              </w:rPr>
              <w:t>чему</w:t>
            </w:r>
            <w:r w:rsidRPr="006C6D24">
              <w:rPr>
                <w:spacing w:val="-4"/>
                <w:sz w:val="24"/>
                <w:lang w:val="ru-RU"/>
              </w:rPr>
              <w:t xml:space="preserve"> </w:t>
            </w:r>
            <w:r w:rsidRPr="006C6D24">
              <w:rPr>
                <w:sz w:val="24"/>
                <w:lang w:val="ru-RU"/>
              </w:rPr>
              <w:t>учит</w:t>
            </w:r>
            <w:r w:rsidRPr="006C6D24">
              <w:rPr>
                <w:spacing w:val="-4"/>
                <w:sz w:val="24"/>
                <w:lang w:val="ru-RU"/>
              </w:rPr>
              <w:t xml:space="preserve"> </w:t>
            </w:r>
            <w:r w:rsidRPr="006C6D24">
              <w:rPr>
                <w:sz w:val="24"/>
                <w:lang w:val="ru-RU"/>
              </w:rPr>
              <w:t>произведение,</w:t>
            </w:r>
            <w:r w:rsidRPr="006C6D24">
              <w:rPr>
                <w:spacing w:val="-4"/>
                <w:sz w:val="24"/>
                <w:lang w:val="ru-RU"/>
              </w:rPr>
              <w:t xml:space="preserve"> </w:t>
            </w:r>
            <w:r w:rsidRPr="006C6D24">
              <w:rPr>
                <w:sz w:val="24"/>
                <w:lang w:val="ru-RU"/>
              </w:rPr>
              <w:t>почему</w:t>
            </w:r>
            <w:r w:rsidRPr="006C6D24">
              <w:rPr>
                <w:spacing w:val="-57"/>
                <w:sz w:val="24"/>
                <w:lang w:val="ru-RU"/>
              </w:rPr>
              <w:t xml:space="preserve"> </w:t>
            </w:r>
            <w:r w:rsidRPr="006C6D24">
              <w:rPr>
                <w:sz w:val="24"/>
                <w:lang w:val="ru-RU"/>
              </w:rPr>
              <w:t>оно</w:t>
            </w:r>
            <w:r w:rsidRPr="006C6D24">
              <w:rPr>
                <w:spacing w:val="-1"/>
                <w:sz w:val="24"/>
                <w:lang w:val="ru-RU"/>
              </w:rPr>
              <w:t xml:space="preserve"> </w:t>
            </w:r>
            <w:r w:rsidRPr="006C6D24">
              <w:rPr>
                <w:sz w:val="24"/>
                <w:lang w:val="ru-RU"/>
              </w:rPr>
              <w:t>понравилось</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5796"/>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29"/>
              <w:rPr>
                <w:sz w:val="24"/>
                <w:lang w:val="ru-RU"/>
              </w:rPr>
            </w:pPr>
            <w:r w:rsidRPr="006C6D24">
              <w:rPr>
                <w:sz w:val="24"/>
                <w:lang w:val="ru-RU"/>
              </w:rPr>
              <w:t>Расширение представлений о</w:t>
            </w:r>
            <w:r w:rsidRPr="006C6D24">
              <w:rPr>
                <w:spacing w:val="1"/>
                <w:sz w:val="24"/>
                <w:lang w:val="ru-RU"/>
              </w:rPr>
              <w:t xml:space="preserve"> </w:t>
            </w:r>
            <w:r w:rsidRPr="006C6D24">
              <w:rPr>
                <w:sz w:val="24"/>
                <w:lang w:val="ru-RU"/>
              </w:rPr>
              <w:t>народной песне. Чувства,</w:t>
            </w:r>
            <w:r w:rsidRPr="006C6D24">
              <w:rPr>
                <w:spacing w:val="1"/>
                <w:sz w:val="24"/>
                <w:lang w:val="ru-RU"/>
              </w:rPr>
              <w:t xml:space="preserve"> </w:t>
            </w:r>
            <w:r w:rsidRPr="006C6D24">
              <w:rPr>
                <w:sz w:val="24"/>
                <w:lang w:val="ru-RU"/>
              </w:rPr>
              <w:t>произведение. которые рождают</w:t>
            </w:r>
            <w:r w:rsidRPr="006C6D24">
              <w:rPr>
                <w:spacing w:val="-57"/>
                <w:sz w:val="24"/>
                <w:lang w:val="ru-RU"/>
              </w:rPr>
              <w:t xml:space="preserve"> </w:t>
            </w:r>
            <w:r w:rsidRPr="006C6D24">
              <w:rPr>
                <w:sz w:val="24"/>
                <w:lang w:val="ru-RU"/>
              </w:rPr>
              <w:t>песни,</w:t>
            </w:r>
            <w:r w:rsidRPr="006C6D24">
              <w:rPr>
                <w:spacing w:val="-1"/>
                <w:sz w:val="24"/>
                <w:lang w:val="ru-RU"/>
              </w:rPr>
              <w:t xml:space="preserve"> </w:t>
            </w:r>
            <w:r w:rsidRPr="006C6D24">
              <w:rPr>
                <w:sz w:val="24"/>
                <w:lang w:val="ru-RU"/>
              </w:rPr>
              <w:t>темы песен.</w:t>
            </w:r>
          </w:p>
          <w:p w:rsidR="006C6D24" w:rsidRPr="006C6D24" w:rsidRDefault="006C6D24">
            <w:pPr>
              <w:ind w:right="549"/>
              <w:rPr>
                <w:sz w:val="24"/>
                <w:lang w:val="ru-RU"/>
              </w:rPr>
            </w:pPr>
            <w:r w:rsidRPr="006C6D24">
              <w:rPr>
                <w:sz w:val="24"/>
                <w:lang w:val="ru-RU"/>
              </w:rPr>
              <w:t>Описание картин природы как</w:t>
            </w:r>
            <w:r w:rsidRPr="006C6D24">
              <w:rPr>
                <w:spacing w:val="-58"/>
                <w:sz w:val="24"/>
                <w:lang w:val="ru-RU"/>
              </w:rPr>
              <w:t xml:space="preserve"> </w:t>
            </w:r>
            <w:r w:rsidRPr="006C6D24">
              <w:rPr>
                <w:sz w:val="24"/>
                <w:lang w:val="ru-RU"/>
              </w:rPr>
              <w:t>способ</w:t>
            </w:r>
            <w:r w:rsidRPr="006C6D24">
              <w:rPr>
                <w:spacing w:val="-1"/>
                <w:sz w:val="24"/>
                <w:lang w:val="ru-RU"/>
              </w:rPr>
              <w:t xml:space="preserve"> </w:t>
            </w:r>
            <w:r w:rsidRPr="006C6D24">
              <w:rPr>
                <w:sz w:val="24"/>
                <w:lang w:val="ru-RU"/>
              </w:rPr>
              <w:t>рассказать в</w:t>
            </w:r>
            <w:r w:rsidRPr="006C6D24">
              <w:rPr>
                <w:spacing w:val="-1"/>
                <w:sz w:val="24"/>
                <w:lang w:val="ru-RU"/>
              </w:rPr>
              <w:t xml:space="preserve"> </w:t>
            </w:r>
            <w:r w:rsidRPr="006C6D24">
              <w:rPr>
                <w:sz w:val="24"/>
                <w:lang w:val="ru-RU"/>
              </w:rPr>
              <w:t>песне</w:t>
            </w:r>
          </w:p>
          <w:p w:rsidR="006C6D24" w:rsidRPr="006C6D24" w:rsidRDefault="006C6D24">
            <w:pPr>
              <w:rPr>
                <w:sz w:val="24"/>
                <w:lang w:val="ru-RU"/>
              </w:rPr>
            </w:pPr>
            <w:r w:rsidRPr="006C6D24">
              <w:rPr>
                <w:sz w:val="24"/>
                <w:lang w:val="ru-RU"/>
              </w:rPr>
              <w:t>о</w:t>
            </w:r>
            <w:r w:rsidRPr="006C6D24">
              <w:rPr>
                <w:spacing w:val="-1"/>
                <w:sz w:val="24"/>
                <w:lang w:val="ru-RU"/>
              </w:rPr>
              <w:t xml:space="preserve"> </w:t>
            </w:r>
            <w:r w:rsidRPr="006C6D24">
              <w:rPr>
                <w:sz w:val="24"/>
                <w:lang w:val="ru-RU"/>
              </w:rPr>
              <w:t>родной</w:t>
            </w:r>
            <w:r w:rsidRPr="006C6D24">
              <w:rPr>
                <w:spacing w:val="-3"/>
                <w:sz w:val="24"/>
                <w:lang w:val="ru-RU"/>
              </w:rPr>
              <w:t xml:space="preserve"> </w:t>
            </w:r>
            <w:r w:rsidRPr="006C6D24">
              <w:rPr>
                <w:sz w:val="24"/>
                <w:lang w:val="ru-RU"/>
              </w:rPr>
              <w:t>земле.</w:t>
            </w:r>
          </w:p>
          <w:p w:rsidR="006C6D24" w:rsidRPr="006C6D24" w:rsidRDefault="006C6D24">
            <w:pPr>
              <w:ind w:right="154"/>
              <w:rPr>
                <w:sz w:val="24"/>
                <w:lang w:val="ru-RU"/>
              </w:rPr>
            </w:pPr>
            <w:r w:rsidRPr="006C6D24">
              <w:rPr>
                <w:sz w:val="24"/>
                <w:lang w:val="ru-RU"/>
              </w:rPr>
              <w:t>Былина как народный песенный</w:t>
            </w:r>
            <w:r w:rsidRPr="006C6D24">
              <w:rPr>
                <w:spacing w:val="1"/>
                <w:sz w:val="24"/>
                <w:lang w:val="ru-RU"/>
              </w:rPr>
              <w:t xml:space="preserve"> </w:t>
            </w:r>
            <w:r w:rsidRPr="006C6D24">
              <w:rPr>
                <w:sz w:val="24"/>
                <w:lang w:val="ru-RU"/>
              </w:rPr>
              <w:t>сказ о важном историческом</w:t>
            </w:r>
            <w:r w:rsidRPr="006C6D24">
              <w:rPr>
                <w:spacing w:val="1"/>
                <w:sz w:val="24"/>
                <w:lang w:val="ru-RU"/>
              </w:rPr>
              <w:t xml:space="preserve"> </w:t>
            </w:r>
            <w:r w:rsidRPr="006C6D24">
              <w:rPr>
                <w:sz w:val="24"/>
                <w:lang w:val="ru-RU"/>
              </w:rPr>
              <w:t>событии. Фольклорные</w:t>
            </w:r>
            <w:r w:rsidRPr="006C6D24">
              <w:rPr>
                <w:spacing w:val="1"/>
                <w:sz w:val="24"/>
                <w:lang w:val="ru-RU"/>
              </w:rPr>
              <w:t xml:space="preserve"> </w:t>
            </w:r>
            <w:r w:rsidRPr="006C6D24">
              <w:rPr>
                <w:sz w:val="24"/>
                <w:lang w:val="ru-RU"/>
              </w:rPr>
              <w:t>особенности жанра былин: язык</w:t>
            </w:r>
            <w:r w:rsidRPr="006C6D24">
              <w:rPr>
                <w:spacing w:val="1"/>
                <w:sz w:val="24"/>
                <w:lang w:val="ru-RU"/>
              </w:rPr>
              <w:t xml:space="preserve"> </w:t>
            </w:r>
            <w:r w:rsidRPr="006C6D24">
              <w:rPr>
                <w:sz w:val="24"/>
                <w:lang w:val="ru-RU"/>
              </w:rPr>
              <w:t>(напевность исполнения,</w:t>
            </w:r>
            <w:r w:rsidRPr="006C6D24">
              <w:rPr>
                <w:spacing w:val="1"/>
                <w:sz w:val="24"/>
                <w:lang w:val="ru-RU"/>
              </w:rPr>
              <w:t xml:space="preserve"> </w:t>
            </w:r>
            <w:r w:rsidRPr="006C6D24">
              <w:rPr>
                <w:sz w:val="24"/>
                <w:lang w:val="ru-RU"/>
              </w:rPr>
              <w:t>выразительность), характеристика</w:t>
            </w:r>
            <w:r w:rsidRPr="006C6D24">
              <w:rPr>
                <w:spacing w:val="-58"/>
                <w:sz w:val="24"/>
                <w:lang w:val="ru-RU"/>
              </w:rPr>
              <w:t xml:space="preserve"> </w:t>
            </w:r>
            <w:r w:rsidRPr="006C6D24">
              <w:rPr>
                <w:sz w:val="24"/>
                <w:lang w:val="ru-RU"/>
              </w:rPr>
              <w:t>главного</w:t>
            </w:r>
            <w:r w:rsidRPr="006C6D24">
              <w:rPr>
                <w:spacing w:val="-1"/>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(где жил,</w:t>
            </w:r>
            <w:r w:rsidRPr="006C6D24">
              <w:rPr>
                <w:spacing w:val="-2"/>
                <w:sz w:val="24"/>
                <w:lang w:val="ru-RU"/>
              </w:rPr>
              <w:t xml:space="preserve"> </w:t>
            </w:r>
            <w:r w:rsidRPr="006C6D24">
              <w:rPr>
                <w:sz w:val="24"/>
                <w:lang w:val="ru-RU"/>
              </w:rPr>
              <w:t>чем</w:t>
            </w:r>
          </w:p>
          <w:p w:rsidR="006C6D24" w:rsidRPr="006C6D24" w:rsidRDefault="006C6D24">
            <w:pPr>
              <w:ind w:right="175"/>
              <w:rPr>
                <w:sz w:val="24"/>
                <w:lang w:val="ru-RU"/>
              </w:rPr>
            </w:pPr>
            <w:r w:rsidRPr="006C6D24">
              <w:rPr>
                <w:sz w:val="24"/>
                <w:lang w:val="ru-RU"/>
              </w:rPr>
              <w:t>занимался, какими качествами</w:t>
            </w:r>
            <w:r w:rsidRPr="006C6D24">
              <w:rPr>
                <w:spacing w:val="1"/>
                <w:sz w:val="24"/>
                <w:lang w:val="ru-RU"/>
              </w:rPr>
              <w:t xml:space="preserve"> </w:t>
            </w:r>
            <w:r w:rsidRPr="006C6D24">
              <w:rPr>
                <w:sz w:val="24"/>
                <w:lang w:val="ru-RU"/>
              </w:rPr>
              <w:t>обладал). Характеристика былин</w:t>
            </w:r>
            <w:r w:rsidRPr="006C6D24">
              <w:rPr>
                <w:spacing w:val="1"/>
                <w:sz w:val="24"/>
                <w:lang w:val="ru-RU"/>
              </w:rPr>
              <w:t xml:space="preserve"> </w:t>
            </w:r>
            <w:r w:rsidRPr="006C6D24">
              <w:rPr>
                <w:sz w:val="24"/>
                <w:lang w:val="ru-RU"/>
              </w:rPr>
              <w:t>как</w:t>
            </w:r>
            <w:r w:rsidRPr="006C6D24">
              <w:rPr>
                <w:spacing w:val="-3"/>
                <w:sz w:val="24"/>
                <w:lang w:val="ru-RU"/>
              </w:rPr>
              <w:t xml:space="preserve"> </w:t>
            </w:r>
            <w:r w:rsidRPr="006C6D24">
              <w:rPr>
                <w:sz w:val="24"/>
                <w:lang w:val="ru-RU"/>
              </w:rPr>
              <w:t>героического</w:t>
            </w:r>
            <w:r w:rsidRPr="006C6D24">
              <w:rPr>
                <w:spacing w:val="-4"/>
                <w:sz w:val="24"/>
                <w:lang w:val="ru-RU"/>
              </w:rPr>
              <w:t xml:space="preserve"> </w:t>
            </w:r>
            <w:r w:rsidRPr="006C6D24">
              <w:rPr>
                <w:sz w:val="24"/>
                <w:lang w:val="ru-RU"/>
              </w:rPr>
              <w:t>песенного</w:t>
            </w:r>
            <w:r w:rsidRPr="006C6D24">
              <w:rPr>
                <w:spacing w:val="-4"/>
                <w:sz w:val="24"/>
                <w:lang w:val="ru-RU"/>
              </w:rPr>
              <w:t xml:space="preserve"> </w:t>
            </w:r>
            <w:r w:rsidRPr="006C6D24">
              <w:rPr>
                <w:sz w:val="24"/>
                <w:lang w:val="ru-RU"/>
              </w:rPr>
              <w:t>сказа,</w:t>
            </w:r>
            <w:r w:rsidRPr="006C6D24">
              <w:rPr>
                <w:spacing w:val="-57"/>
                <w:sz w:val="24"/>
                <w:lang w:val="ru-RU"/>
              </w:rPr>
              <w:t xml:space="preserve"> </w:t>
            </w:r>
            <w:r w:rsidRPr="006C6D24">
              <w:rPr>
                <w:sz w:val="24"/>
                <w:lang w:val="ru-RU"/>
              </w:rPr>
              <w:t>их</w:t>
            </w:r>
            <w:r w:rsidRPr="006C6D24">
              <w:rPr>
                <w:spacing w:val="-1"/>
                <w:sz w:val="24"/>
                <w:lang w:val="ru-RU"/>
              </w:rPr>
              <w:t xml:space="preserve"> </w:t>
            </w:r>
            <w:r w:rsidRPr="006C6D24">
              <w:rPr>
                <w:sz w:val="24"/>
                <w:lang w:val="ru-RU"/>
              </w:rPr>
              <w:t>особенности</w:t>
            </w:r>
            <w:r w:rsidRPr="006C6D24">
              <w:rPr>
                <w:spacing w:val="1"/>
                <w:sz w:val="24"/>
                <w:lang w:val="ru-RU"/>
              </w:rPr>
              <w:t xml:space="preserve"> </w:t>
            </w:r>
            <w:r w:rsidRPr="006C6D24">
              <w:rPr>
                <w:sz w:val="24"/>
                <w:lang w:val="ru-RU"/>
              </w:rPr>
              <w:t>(тема,</w:t>
            </w:r>
            <w:r w:rsidRPr="006C6D24">
              <w:rPr>
                <w:spacing w:val="-1"/>
                <w:sz w:val="24"/>
                <w:lang w:val="ru-RU"/>
              </w:rPr>
              <w:t xml:space="preserve"> </w:t>
            </w:r>
            <w:r w:rsidRPr="006C6D24">
              <w:rPr>
                <w:sz w:val="24"/>
                <w:lang w:val="ru-RU"/>
              </w:rPr>
              <w:t>язык).</w:t>
            </w:r>
          </w:p>
          <w:p w:rsidR="006C6D24" w:rsidRPr="006C6D24" w:rsidRDefault="006C6D24">
            <w:pPr>
              <w:spacing w:line="270" w:lineRule="atLeast"/>
              <w:ind w:right="136"/>
              <w:jc w:val="both"/>
              <w:rPr>
                <w:sz w:val="24"/>
                <w:lang w:val="ru-RU"/>
              </w:rPr>
            </w:pPr>
            <w:r w:rsidRPr="006C6D24">
              <w:rPr>
                <w:sz w:val="24"/>
                <w:lang w:val="ru-RU"/>
              </w:rPr>
              <w:t>Язык былин, устаревшие слова, их</w:t>
            </w:r>
            <w:r w:rsidRPr="006C6D24">
              <w:rPr>
                <w:spacing w:val="-58"/>
                <w:sz w:val="24"/>
                <w:lang w:val="ru-RU"/>
              </w:rPr>
              <w:t xml:space="preserve"> </w:t>
            </w:r>
            <w:r w:rsidRPr="006C6D24">
              <w:rPr>
                <w:sz w:val="24"/>
                <w:lang w:val="ru-RU"/>
              </w:rPr>
              <w:t>место в былине и представление в</w:t>
            </w:r>
            <w:r w:rsidRPr="006C6D24">
              <w:rPr>
                <w:spacing w:val="-57"/>
                <w:sz w:val="24"/>
                <w:lang w:val="ru-RU"/>
              </w:rPr>
              <w:t xml:space="preserve"> </w:t>
            </w:r>
            <w:r w:rsidRPr="006C6D24">
              <w:rPr>
                <w:sz w:val="24"/>
                <w:lang w:val="ru-RU"/>
              </w:rPr>
              <w:t>современной</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2"/>
              <w:rPr>
                <w:sz w:val="24"/>
                <w:lang w:val="ru-RU"/>
              </w:rPr>
            </w:pPr>
            <w:r w:rsidRPr="006C6D24">
              <w:rPr>
                <w:sz w:val="24"/>
                <w:lang w:val="ru-RU"/>
              </w:rPr>
              <w:t>Обсуждение</w:t>
            </w:r>
            <w:r w:rsidRPr="006C6D24">
              <w:rPr>
                <w:spacing w:val="-5"/>
                <w:sz w:val="24"/>
                <w:lang w:val="ru-RU"/>
              </w:rPr>
              <w:t xml:space="preserve"> </w:t>
            </w:r>
            <w:r w:rsidRPr="006C6D24">
              <w:rPr>
                <w:sz w:val="24"/>
                <w:lang w:val="ru-RU"/>
              </w:rPr>
              <w:t>перед</w:t>
            </w:r>
            <w:r w:rsidRPr="006C6D24">
              <w:rPr>
                <w:spacing w:val="-3"/>
                <w:sz w:val="24"/>
                <w:lang w:val="ru-RU"/>
              </w:rPr>
              <w:t xml:space="preserve"> </w:t>
            </w:r>
            <w:r w:rsidRPr="006C6D24">
              <w:rPr>
                <w:sz w:val="24"/>
                <w:lang w:val="ru-RU"/>
              </w:rPr>
              <w:t>чтением</w:t>
            </w:r>
            <w:r w:rsidRPr="006C6D24">
              <w:rPr>
                <w:spacing w:val="-4"/>
                <w:sz w:val="24"/>
                <w:lang w:val="ru-RU"/>
              </w:rPr>
              <w:t xml:space="preserve"> </w:t>
            </w:r>
            <w:r w:rsidRPr="006C6D24">
              <w:rPr>
                <w:sz w:val="24"/>
                <w:lang w:val="ru-RU"/>
              </w:rPr>
              <w:t>истории</w:t>
            </w:r>
            <w:r w:rsidRPr="006C6D24">
              <w:rPr>
                <w:spacing w:val="-3"/>
                <w:sz w:val="24"/>
                <w:lang w:val="ru-RU"/>
              </w:rPr>
              <w:t xml:space="preserve"> </w:t>
            </w:r>
            <w:r w:rsidRPr="006C6D24">
              <w:rPr>
                <w:sz w:val="24"/>
                <w:lang w:val="ru-RU"/>
              </w:rPr>
              <w:t>создания</w:t>
            </w:r>
            <w:r w:rsidRPr="006C6D24">
              <w:rPr>
                <w:spacing w:val="-57"/>
                <w:sz w:val="24"/>
                <w:lang w:val="ru-RU"/>
              </w:rPr>
              <w:t xml:space="preserve"> </w:t>
            </w:r>
            <w:r w:rsidRPr="006C6D24">
              <w:rPr>
                <w:sz w:val="24"/>
                <w:lang w:val="ru-RU"/>
              </w:rPr>
              <w:t>народных песен, особенность жанра —</w:t>
            </w:r>
            <w:r w:rsidRPr="006C6D24">
              <w:rPr>
                <w:spacing w:val="1"/>
                <w:sz w:val="24"/>
                <w:lang w:val="ru-RU"/>
              </w:rPr>
              <w:t xml:space="preserve"> </w:t>
            </w:r>
            <w:r w:rsidRPr="006C6D24">
              <w:rPr>
                <w:sz w:val="24"/>
                <w:lang w:val="ru-RU"/>
              </w:rPr>
              <w:t>напевность, настроение, которое создаёт</w:t>
            </w:r>
            <w:r w:rsidRPr="006C6D24">
              <w:rPr>
                <w:spacing w:val="1"/>
                <w:sz w:val="24"/>
                <w:lang w:val="ru-RU"/>
              </w:rPr>
              <w:t xml:space="preserve"> </w:t>
            </w:r>
            <w:r w:rsidRPr="006C6D24">
              <w:rPr>
                <w:sz w:val="24"/>
                <w:lang w:val="ru-RU"/>
              </w:rPr>
              <w:t>Самостоятельная работа: чтение про себя</w:t>
            </w:r>
            <w:r w:rsidRPr="006C6D24">
              <w:rPr>
                <w:spacing w:val="1"/>
                <w:sz w:val="24"/>
                <w:lang w:val="ru-RU"/>
              </w:rPr>
              <w:t xml:space="preserve"> </w:t>
            </w:r>
            <w:r w:rsidRPr="006C6D24">
              <w:rPr>
                <w:sz w:val="24"/>
                <w:lang w:val="ru-RU"/>
              </w:rPr>
              <w:t>(молча) народных песен, определение темы,</w:t>
            </w:r>
            <w:r w:rsidRPr="006C6D24">
              <w:rPr>
                <w:spacing w:val="1"/>
                <w:sz w:val="24"/>
                <w:lang w:val="ru-RU"/>
              </w:rPr>
              <w:t xml:space="preserve"> </w:t>
            </w:r>
            <w:r w:rsidRPr="006C6D24">
              <w:rPr>
                <w:sz w:val="24"/>
                <w:lang w:val="ru-RU"/>
              </w:rPr>
              <w:t>формулирование главной мысли, поиск</w:t>
            </w:r>
            <w:r w:rsidRPr="006C6D24">
              <w:rPr>
                <w:spacing w:val="1"/>
                <w:sz w:val="24"/>
                <w:lang w:val="ru-RU"/>
              </w:rPr>
              <w:t xml:space="preserve"> </w:t>
            </w:r>
            <w:r w:rsidRPr="006C6D24">
              <w:rPr>
                <w:sz w:val="24"/>
                <w:lang w:val="ru-RU"/>
              </w:rPr>
              <w:t>ключевых слов, составление интонационного</w:t>
            </w:r>
            <w:r w:rsidRPr="006C6D24">
              <w:rPr>
                <w:spacing w:val="-57"/>
                <w:sz w:val="24"/>
                <w:lang w:val="ru-RU"/>
              </w:rPr>
              <w:t xml:space="preserve"> </w:t>
            </w:r>
            <w:r w:rsidRPr="006C6D24">
              <w:rPr>
                <w:sz w:val="24"/>
                <w:lang w:val="ru-RU"/>
              </w:rPr>
              <w:t>рисунка.</w:t>
            </w:r>
          </w:p>
          <w:p w:rsidR="006C6D24" w:rsidRPr="006C6D24" w:rsidRDefault="006C6D24">
            <w:pPr>
              <w:ind w:right="161"/>
              <w:rPr>
                <w:sz w:val="24"/>
                <w:lang w:val="ru-RU"/>
              </w:rPr>
            </w:pPr>
            <w:r w:rsidRPr="006C6D24">
              <w:rPr>
                <w:sz w:val="24"/>
                <w:lang w:val="ru-RU"/>
              </w:rPr>
              <w:t>Сравнение произведений устного народные</w:t>
            </w:r>
            <w:r w:rsidRPr="006C6D24">
              <w:rPr>
                <w:spacing w:val="1"/>
                <w:sz w:val="24"/>
                <w:lang w:val="ru-RU"/>
              </w:rPr>
              <w:t xml:space="preserve"> </w:t>
            </w:r>
            <w:r w:rsidRPr="006C6D24">
              <w:rPr>
                <w:sz w:val="24"/>
                <w:lang w:val="ru-RU"/>
              </w:rPr>
              <w:t>творчества (песни) и авторские произведения:</w:t>
            </w:r>
            <w:r w:rsidRPr="006C6D24">
              <w:rPr>
                <w:spacing w:val="-58"/>
                <w:sz w:val="24"/>
                <w:lang w:val="ru-RU"/>
              </w:rPr>
              <w:t xml:space="preserve"> </w:t>
            </w:r>
            <w:r w:rsidRPr="006C6D24">
              <w:rPr>
                <w:sz w:val="24"/>
                <w:lang w:val="ru-RU"/>
              </w:rPr>
              <w:t>тема,</w:t>
            </w:r>
            <w:r w:rsidRPr="006C6D24">
              <w:rPr>
                <w:spacing w:val="-1"/>
                <w:sz w:val="24"/>
                <w:lang w:val="ru-RU"/>
              </w:rPr>
              <w:t xml:space="preserve"> </w:t>
            </w:r>
            <w:r w:rsidRPr="006C6D24">
              <w:rPr>
                <w:sz w:val="24"/>
                <w:lang w:val="ru-RU"/>
              </w:rPr>
              <w:t>настроение,</w:t>
            </w:r>
            <w:r w:rsidRPr="006C6D24">
              <w:rPr>
                <w:spacing w:val="-1"/>
                <w:sz w:val="24"/>
                <w:lang w:val="ru-RU"/>
              </w:rPr>
              <w:t xml:space="preserve"> </w:t>
            </w:r>
            <w:r w:rsidRPr="006C6D24">
              <w:rPr>
                <w:sz w:val="24"/>
                <w:lang w:val="ru-RU"/>
              </w:rPr>
              <w:t>описание</w:t>
            </w:r>
            <w:r w:rsidRPr="006C6D24">
              <w:rPr>
                <w:spacing w:val="-1"/>
                <w:sz w:val="24"/>
                <w:lang w:val="ru-RU"/>
              </w:rPr>
              <w:t xml:space="preserve"> </w:t>
            </w:r>
            <w:r w:rsidRPr="006C6D24">
              <w:rPr>
                <w:sz w:val="24"/>
                <w:lang w:val="ru-RU"/>
              </w:rPr>
              <w:t>природы.</w:t>
            </w:r>
          </w:p>
          <w:p w:rsidR="006C6D24" w:rsidRPr="006C6D24" w:rsidRDefault="006C6D24">
            <w:pPr>
              <w:ind w:right="253"/>
              <w:rPr>
                <w:sz w:val="24"/>
                <w:lang w:val="ru-RU"/>
              </w:rPr>
            </w:pPr>
            <w:r w:rsidRPr="006C6D24">
              <w:rPr>
                <w:sz w:val="24"/>
                <w:lang w:val="ru-RU"/>
              </w:rPr>
              <w:t>Например, народная песня и авторские</w:t>
            </w:r>
            <w:r w:rsidRPr="006C6D24">
              <w:rPr>
                <w:spacing w:val="1"/>
                <w:sz w:val="24"/>
                <w:lang w:val="ru-RU"/>
              </w:rPr>
              <w:t xml:space="preserve"> </w:t>
            </w:r>
            <w:r w:rsidRPr="006C6D24">
              <w:rPr>
                <w:sz w:val="24"/>
                <w:lang w:val="ru-RU"/>
              </w:rPr>
              <w:t>произведения И. З. Сурикова «Рябина», А. В.</w:t>
            </w:r>
            <w:r w:rsidRPr="006C6D24">
              <w:rPr>
                <w:spacing w:val="-57"/>
                <w:sz w:val="24"/>
                <w:lang w:val="ru-RU"/>
              </w:rPr>
              <w:t xml:space="preserve"> </w:t>
            </w:r>
            <w:r w:rsidRPr="006C6D24">
              <w:rPr>
                <w:sz w:val="24"/>
                <w:lang w:val="ru-RU"/>
              </w:rPr>
              <w:t>Кольцова</w:t>
            </w:r>
            <w:r w:rsidRPr="006C6D24">
              <w:rPr>
                <w:spacing w:val="-3"/>
                <w:sz w:val="24"/>
                <w:lang w:val="ru-RU"/>
              </w:rPr>
              <w:t xml:space="preserve"> </w:t>
            </w:r>
            <w:r w:rsidRPr="006C6D24">
              <w:rPr>
                <w:sz w:val="24"/>
                <w:lang w:val="ru-RU"/>
              </w:rPr>
              <w:t>«Русская песня».</w:t>
            </w:r>
          </w:p>
          <w:p w:rsidR="006C6D24" w:rsidRPr="006C6D24" w:rsidRDefault="006C6D24">
            <w:pPr>
              <w:ind w:right="406"/>
              <w:rPr>
                <w:sz w:val="24"/>
                <w:lang w:val="ru-RU"/>
              </w:rPr>
            </w:pPr>
            <w:r w:rsidRPr="006C6D24">
              <w:rPr>
                <w:sz w:val="24"/>
                <w:lang w:val="ru-RU"/>
              </w:rPr>
              <w:t>Выразительное</w:t>
            </w:r>
            <w:r w:rsidRPr="006C6D24">
              <w:rPr>
                <w:spacing w:val="-4"/>
                <w:sz w:val="24"/>
                <w:lang w:val="ru-RU"/>
              </w:rPr>
              <w:t xml:space="preserve"> </w:t>
            </w:r>
            <w:r w:rsidRPr="006C6D24">
              <w:rPr>
                <w:sz w:val="24"/>
                <w:lang w:val="ru-RU"/>
              </w:rPr>
              <w:t>чтение</w:t>
            </w:r>
            <w:r w:rsidRPr="006C6D24">
              <w:rPr>
                <w:spacing w:val="-4"/>
                <w:sz w:val="24"/>
                <w:lang w:val="ru-RU"/>
              </w:rPr>
              <w:t xml:space="preserve"> </w:t>
            </w:r>
            <w:r w:rsidRPr="006C6D24">
              <w:rPr>
                <w:sz w:val="24"/>
                <w:lang w:val="ru-RU"/>
              </w:rPr>
              <w:t>вслух</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сохранением</w:t>
            </w:r>
            <w:r w:rsidRPr="006C6D24">
              <w:rPr>
                <w:spacing w:val="-57"/>
                <w:sz w:val="24"/>
                <w:lang w:val="ru-RU"/>
              </w:rPr>
              <w:t xml:space="preserve"> </w:t>
            </w:r>
            <w:r w:rsidRPr="006C6D24">
              <w:rPr>
                <w:sz w:val="24"/>
                <w:lang w:val="ru-RU"/>
              </w:rPr>
              <w:t>интонационного</w:t>
            </w:r>
            <w:r w:rsidRPr="006C6D24">
              <w:rPr>
                <w:spacing w:val="-1"/>
                <w:sz w:val="24"/>
                <w:lang w:val="ru-RU"/>
              </w:rPr>
              <w:t xml:space="preserve"> </w:t>
            </w:r>
            <w:r w:rsidRPr="006C6D24">
              <w:rPr>
                <w:sz w:val="24"/>
                <w:lang w:val="ru-RU"/>
              </w:rPr>
              <w:t>рисунка</w:t>
            </w:r>
            <w:r w:rsidRPr="006C6D24">
              <w:rPr>
                <w:spacing w:val="-2"/>
                <w:sz w:val="24"/>
                <w:lang w:val="ru-RU"/>
              </w:rPr>
              <w:t xml:space="preserve"> </w:t>
            </w:r>
            <w:r w:rsidRPr="006C6D24">
              <w:rPr>
                <w:sz w:val="24"/>
                <w:lang w:val="ru-RU"/>
              </w:rPr>
              <w:t>произведения.</w:t>
            </w:r>
          </w:p>
          <w:p w:rsidR="006C6D24" w:rsidRPr="006C6D24" w:rsidRDefault="006C6D24">
            <w:pPr>
              <w:ind w:right="153"/>
              <w:rPr>
                <w:sz w:val="24"/>
                <w:lang w:val="ru-RU"/>
              </w:rPr>
            </w:pPr>
            <w:r w:rsidRPr="006C6D24">
              <w:rPr>
                <w:sz w:val="24"/>
                <w:lang w:val="ru-RU"/>
              </w:rPr>
              <w:t>Сравнение произведений разных видов</w:t>
            </w:r>
            <w:r w:rsidRPr="006C6D24">
              <w:rPr>
                <w:spacing w:val="1"/>
                <w:sz w:val="24"/>
                <w:lang w:val="ru-RU"/>
              </w:rPr>
              <w:t xml:space="preserve"> </w:t>
            </w:r>
            <w:r w:rsidRPr="006C6D24">
              <w:rPr>
                <w:sz w:val="24"/>
                <w:lang w:val="ru-RU"/>
              </w:rPr>
              <w:t>искусства (фольклора, литературы, живописи,</w:t>
            </w:r>
            <w:r w:rsidRPr="006C6D24">
              <w:rPr>
                <w:spacing w:val="-57"/>
                <w:sz w:val="24"/>
                <w:lang w:val="ru-RU"/>
              </w:rPr>
              <w:t xml:space="preserve"> </w:t>
            </w:r>
            <w:r w:rsidRPr="006C6D24">
              <w:rPr>
                <w:sz w:val="24"/>
                <w:lang w:val="ru-RU"/>
              </w:rPr>
              <w:t>музыки).</w:t>
            </w:r>
            <w:r w:rsidRPr="006C6D24">
              <w:rPr>
                <w:spacing w:val="-2"/>
                <w:sz w:val="24"/>
                <w:lang w:val="ru-RU"/>
              </w:rPr>
              <w:t xml:space="preserve"> </w:t>
            </w:r>
            <w:r w:rsidRPr="006C6D24">
              <w:rPr>
                <w:sz w:val="24"/>
                <w:lang w:val="ru-RU"/>
              </w:rPr>
              <w:t>Например,</w:t>
            </w:r>
            <w:r w:rsidRPr="006C6D24">
              <w:rPr>
                <w:spacing w:val="-2"/>
                <w:sz w:val="24"/>
                <w:lang w:val="ru-RU"/>
              </w:rPr>
              <w:t xml:space="preserve"> </w:t>
            </w:r>
            <w:r w:rsidRPr="006C6D24">
              <w:rPr>
                <w:sz w:val="24"/>
                <w:lang w:val="ru-RU"/>
              </w:rPr>
              <w:t>картины</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М.</w:t>
            </w:r>
            <w:r w:rsidRPr="006C6D24">
              <w:rPr>
                <w:spacing w:val="-3"/>
                <w:sz w:val="24"/>
                <w:lang w:val="ru-RU"/>
              </w:rPr>
              <w:t xml:space="preserve"> </w:t>
            </w:r>
            <w:r w:rsidRPr="006C6D24">
              <w:rPr>
                <w:sz w:val="24"/>
                <w:lang w:val="ru-RU"/>
              </w:rPr>
              <w:t>Васнецова</w:t>
            </w:r>
          </w:p>
          <w:p w:rsidR="006C6D24" w:rsidRPr="006C6D24" w:rsidRDefault="006C6D24">
            <w:pPr>
              <w:rPr>
                <w:sz w:val="24"/>
                <w:lang w:val="ru-RU"/>
              </w:rPr>
            </w:pPr>
            <w:r w:rsidRPr="006C6D24">
              <w:rPr>
                <w:sz w:val="24"/>
                <w:lang w:val="ru-RU"/>
              </w:rPr>
              <w:t>«Северный</w:t>
            </w:r>
            <w:r w:rsidRPr="006C6D24">
              <w:rPr>
                <w:spacing w:val="-2"/>
                <w:sz w:val="24"/>
                <w:lang w:val="ru-RU"/>
              </w:rPr>
              <w:t xml:space="preserve"> </w:t>
            </w:r>
            <w:r w:rsidRPr="006C6D24">
              <w:rPr>
                <w:sz w:val="24"/>
                <w:lang w:val="ru-RU"/>
              </w:rPr>
              <w:t>край»,</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Шишкина</w:t>
            </w:r>
            <w:r w:rsidRPr="006C6D24">
              <w:rPr>
                <w:spacing w:val="-3"/>
                <w:sz w:val="24"/>
                <w:lang w:val="ru-RU"/>
              </w:rPr>
              <w:t xml:space="preserve"> </w:t>
            </w:r>
            <w:r w:rsidRPr="006C6D24">
              <w:rPr>
                <w:sz w:val="24"/>
                <w:lang w:val="ru-RU"/>
              </w:rPr>
              <w:t>«Среди</w:t>
            </w:r>
          </w:p>
          <w:p w:rsidR="006C6D24" w:rsidRPr="006C6D24" w:rsidRDefault="006C6D24">
            <w:pPr>
              <w:spacing w:line="257" w:lineRule="exact"/>
              <w:rPr>
                <w:sz w:val="24"/>
                <w:lang w:val="ru-RU"/>
              </w:rPr>
            </w:pPr>
            <w:r w:rsidRPr="006C6D24">
              <w:rPr>
                <w:sz w:val="24"/>
                <w:lang w:val="ru-RU"/>
              </w:rPr>
              <w:t>долины</w:t>
            </w:r>
            <w:r w:rsidRPr="006C6D24">
              <w:rPr>
                <w:spacing w:val="-1"/>
                <w:sz w:val="24"/>
                <w:lang w:val="ru-RU"/>
              </w:rPr>
              <w:t xml:space="preserve"> </w:t>
            </w:r>
            <w:r w:rsidRPr="006C6D24">
              <w:rPr>
                <w:sz w:val="24"/>
                <w:lang w:val="ru-RU"/>
              </w:rPr>
              <w:t>ровныя»,</w:t>
            </w:r>
            <w:r w:rsidRPr="006C6D24">
              <w:rPr>
                <w:spacing w:val="-4"/>
                <w:sz w:val="24"/>
                <w:lang w:val="ru-RU"/>
              </w:rPr>
              <w:t xml:space="preserve"> </w:t>
            </w:r>
            <w:r w:rsidRPr="006C6D24">
              <w:rPr>
                <w:sz w:val="24"/>
                <w:lang w:val="ru-RU"/>
              </w:rPr>
              <w:t>поиск</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прослушивание</w:t>
            </w:r>
            <w:r w:rsidRPr="006C6D24">
              <w:rPr>
                <w:spacing w:val="-5"/>
                <w:sz w:val="24"/>
                <w:lang w:val="ru-RU"/>
              </w:rPr>
              <w:t xml:space="preserve"> </w:t>
            </w:r>
            <w:r w:rsidRPr="006C6D24">
              <w:rPr>
                <w:sz w:val="24"/>
                <w:lang w:val="ru-RU"/>
              </w:rPr>
              <w:t>на</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лексике.</w:t>
            </w:r>
          </w:p>
          <w:p w:rsidR="006C6D24" w:rsidRPr="006C6D24" w:rsidRDefault="006C6D24">
            <w:pPr>
              <w:ind w:right="1127"/>
              <w:rPr>
                <w:sz w:val="24"/>
                <w:lang w:val="ru-RU"/>
              </w:rPr>
            </w:pPr>
            <w:r w:rsidRPr="006C6D24">
              <w:rPr>
                <w:sz w:val="24"/>
                <w:lang w:val="ru-RU"/>
              </w:rPr>
              <w:t>Репродукции картин как</w:t>
            </w:r>
            <w:r w:rsidRPr="006C6D24">
              <w:rPr>
                <w:spacing w:val="-57"/>
                <w:sz w:val="24"/>
                <w:lang w:val="ru-RU"/>
              </w:rPr>
              <w:t xml:space="preserve"> </w:t>
            </w:r>
            <w:r w:rsidRPr="006C6D24">
              <w:rPr>
                <w:sz w:val="24"/>
                <w:lang w:val="ru-RU"/>
              </w:rPr>
              <w:t>иллюстрации</w:t>
            </w:r>
            <w:r w:rsidRPr="006C6D24">
              <w:rPr>
                <w:spacing w:val="-6"/>
                <w:sz w:val="24"/>
                <w:lang w:val="ru-RU"/>
              </w:rPr>
              <w:t xml:space="preserve"> </w:t>
            </w:r>
            <w:r w:rsidRPr="006C6D24">
              <w:rPr>
                <w:sz w:val="24"/>
                <w:lang w:val="ru-RU"/>
              </w:rPr>
              <w:t>к</w:t>
            </w:r>
            <w:r w:rsidRPr="006C6D24">
              <w:rPr>
                <w:spacing w:val="-3"/>
                <w:sz w:val="24"/>
                <w:lang w:val="ru-RU"/>
              </w:rPr>
              <w:t xml:space="preserve"> </w:t>
            </w:r>
            <w:r w:rsidRPr="006C6D24">
              <w:rPr>
                <w:sz w:val="24"/>
                <w:lang w:val="ru-RU"/>
              </w:rPr>
              <w:t>эпизодам</w:t>
            </w:r>
          </w:p>
          <w:p w:rsidR="006C6D24" w:rsidRDefault="006C6D24">
            <w:pPr>
              <w:rPr>
                <w:sz w:val="24"/>
              </w:rPr>
            </w:pPr>
            <w:r>
              <w:rPr>
                <w:sz w:val="24"/>
              </w:rPr>
              <w:t>фольклорного</w:t>
            </w:r>
            <w:r>
              <w:rPr>
                <w:spacing w:val="-6"/>
                <w:sz w:val="24"/>
              </w:rPr>
              <w:t xml:space="preserve"> </w:t>
            </w:r>
            <w:r>
              <w:rPr>
                <w:sz w:val="24"/>
              </w:rPr>
              <w:t>произведения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57"/>
              <w:rPr>
                <w:sz w:val="24"/>
                <w:lang w:val="ru-RU"/>
              </w:rPr>
            </w:pPr>
            <w:r w:rsidRPr="006C6D24">
              <w:rPr>
                <w:sz w:val="24"/>
                <w:lang w:val="ru-RU"/>
              </w:rPr>
              <w:t>контролируемых ресурсах сети Интернет</w:t>
            </w:r>
            <w:r w:rsidRPr="006C6D24">
              <w:rPr>
                <w:spacing w:val="1"/>
                <w:sz w:val="24"/>
                <w:lang w:val="ru-RU"/>
              </w:rPr>
              <w:t xml:space="preserve"> </w:t>
            </w:r>
            <w:r w:rsidRPr="006C6D24">
              <w:rPr>
                <w:sz w:val="24"/>
                <w:lang w:val="ru-RU"/>
              </w:rPr>
              <w:t>русских народных и авторских песен на тему</w:t>
            </w:r>
            <w:r w:rsidRPr="006C6D24">
              <w:rPr>
                <w:spacing w:val="-57"/>
                <w:sz w:val="24"/>
                <w:lang w:val="ru-RU"/>
              </w:rPr>
              <w:t xml:space="preserve"> </w:t>
            </w:r>
            <w:r w:rsidRPr="006C6D24">
              <w:rPr>
                <w:sz w:val="24"/>
                <w:lang w:val="ru-RU"/>
              </w:rPr>
              <w:t>родной</w:t>
            </w:r>
            <w:r w:rsidRPr="006C6D24">
              <w:rPr>
                <w:spacing w:val="-2"/>
                <w:sz w:val="24"/>
                <w:lang w:val="ru-RU"/>
              </w:rPr>
              <w:t xml:space="preserve"> </w:t>
            </w:r>
            <w:r w:rsidRPr="006C6D24">
              <w:rPr>
                <w:sz w:val="24"/>
                <w:lang w:val="ru-RU"/>
              </w:rPr>
              <w:t>природы.</w:t>
            </w:r>
          </w:p>
          <w:p w:rsidR="006C6D24" w:rsidRPr="006C6D24" w:rsidRDefault="006C6D24">
            <w:pPr>
              <w:ind w:right="218"/>
              <w:rPr>
                <w:sz w:val="24"/>
                <w:lang w:val="ru-RU"/>
              </w:rPr>
            </w:pPr>
            <w:r w:rsidRPr="006C6D24">
              <w:rPr>
                <w:sz w:val="24"/>
                <w:lang w:val="ru-RU"/>
              </w:rPr>
              <w:t>Слушание былин из цикла об Илье Муромце.</w:t>
            </w:r>
            <w:r w:rsidRPr="006C6D24">
              <w:rPr>
                <w:spacing w:val="-57"/>
                <w:sz w:val="24"/>
                <w:lang w:val="ru-RU"/>
              </w:rPr>
              <w:t xml:space="preserve"> </w:t>
            </w:r>
            <w:r w:rsidRPr="006C6D24">
              <w:rPr>
                <w:sz w:val="24"/>
                <w:lang w:val="ru-RU"/>
              </w:rPr>
              <w:t>Например, отрывок из былины «Илья</w:t>
            </w:r>
            <w:r w:rsidRPr="006C6D24">
              <w:rPr>
                <w:spacing w:val="1"/>
                <w:sz w:val="24"/>
                <w:lang w:val="ru-RU"/>
              </w:rPr>
              <w:t xml:space="preserve"> </w:t>
            </w:r>
            <w:r w:rsidRPr="006C6D24">
              <w:rPr>
                <w:sz w:val="24"/>
                <w:lang w:val="ru-RU"/>
              </w:rPr>
              <w:t>Муромец и Соловей-разбойник», контроль</w:t>
            </w:r>
            <w:r w:rsidRPr="006C6D24">
              <w:rPr>
                <w:spacing w:val="1"/>
                <w:sz w:val="24"/>
                <w:lang w:val="ru-RU"/>
              </w:rPr>
              <w:t xml:space="preserve"> </w:t>
            </w:r>
            <w:r w:rsidRPr="006C6D24">
              <w:rPr>
                <w:sz w:val="24"/>
                <w:lang w:val="ru-RU"/>
              </w:rPr>
              <w:t>восприятия</w:t>
            </w:r>
            <w:r w:rsidRPr="006C6D24">
              <w:rPr>
                <w:spacing w:val="-7"/>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ответы</w:t>
            </w:r>
            <w:r w:rsidRPr="006C6D24">
              <w:rPr>
                <w:spacing w:val="-3"/>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вопросы</w:t>
            </w:r>
            <w:r w:rsidRPr="006C6D24">
              <w:rPr>
                <w:spacing w:val="-57"/>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фактическому содержанию</w:t>
            </w:r>
            <w:r w:rsidRPr="006C6D24">
              <w:rPr>
                <w:spacing w:val="-1"/>
                <w:sz w:val="24"/>
                <w:lang w:val="ru-RU"/>
              </w:rPr>
              <w:t xml:space="preserve"> </w:t>
            </w:r>
            <w:r w:rsidRPr="006C6D24">
              <w:rPr>
                <w:sz w:val="24"/>
                <w:lang w:val="ru-RU"/>
              </w:rPr>
              <w:t>текста.</w:t>
            </w:r>
          </w:p>
          <w:p w:rsidR="006C6D24" w:rsidRPr="006C6D24" w:rsidRDefault="006C6D24">
            <w:pPr>
              <w:ind w:right="270"/>
              <w:rPr>
                <w:sz w:val="24"/>
                <w:lang w:val="ru-RU"/>
              </w:rPr>
            </w:pPr>
            <w:r w:rsidRPr="006C6D24">
              <w:rPr>
                <w:sz w:val="24"/>
                <w:lang w:val="ru-RU"/>
              </w:rPr>
              <w:t>Учебный</w:t>
            </w:r>
            <w:r w:rsidRPr="006C6D24">
              <w:rPr>
                <w:spacing w:val="-4"/>
                <w:sz w:val="24"/>
                <w:lang w:val="ru-RU"/>
              </w:rPr>
              <w:t xml:space="preserve"> </w:t>
            </w:r>
            <w:r w:rsidRPr="006C6D24">
              <w:rPr>
                <w:sz w:val="24"/>
                <w:lang w:val="ru-RU"/>
              </w:rPr>
              <w:t>диалог:</w:t>
            </w:r>
            <w:r w:rsidRPr="006C6D24">
              <w:rPr>
                <w:spacing w:val="-5"/>
                <w:sz w:val="24"/>
                <w:lang w:val="ru-RU"/>
              </w:rPr>
              <w:t xml:space="preserve"> </w:t>
            </w:r>
            <w:r w:rsidRPr="006C6D24">
              <w:rPr>
                <w:sz w:val="24"/>
                <w:lang w:val="ru-RU"/>
              </w:rPr>
              <w:t>обсуждение</w:t>
            </w:r>
            <w:r w:rsidRPr="006C6D24">
              <w:rPr>
                <w:spacing w:val="-5"/>
                <w:sz w:val="24"/>
                <w:lang w:val="ru-RU"/>
              </w:rPr>
              <w:t xml:space="preserve"> </w:t>
            </w:r>
            <w:r w:rsidRPr="006C6D24">
              <w:rPr>
                <w:sz w:val="24"/>
                <w:lang w:val="ru-RU"/>
              </w:rPr>
              <w:t>главной</w:t>
            </w:r>
            <w:r w:rsidRPr="006C6D24">
              <w:rPr>
                <w:spacing w:val="-3"/>
                <w:sz w:val="24"/>
                <w:lang w:val="ru-RU"/>
              </w:rPr>
              <w:t xml:space="preserve"> </w:t>
            </w:r>
            <w:r w:rsidRPr="006C6D24">
              <w:rPr>
                <w:sz w:val="24"/>
                <w:lang w:val="ru-RU"/>
              </w:rPr>
              <w:t>мысли</w:t>
            </w:r>
            <w:r w:rsidRPr="006C6D24">
              <w:rPr>
                <w:spacing w:val="-57"/>
                <w:sz w:val="24"/>
                <w:lang w:val="ru-RU"/>
              </w:rPr>
              <w:t xml:space="preserve"> </w:t>
            </w:r>
            <w:r w:rsidRPr="006C6D24">
              <w:rPr>
                <w:sz w:val="24"/>
                <w:lang w:val="ru-RU"/>
              </w:rPr>
              <w:t>былин «Жить — Родине служить», подвиги</w:t>
            </w:r>
            <w:r w:rsidRPr="006C6D24">
              <w:rPr>
                <w:spacing w:val="1"/>
                <w:sz w:val="24"/>
                <w:lang w:val="ru-RU"/>
              </w:rPr>
              <w:t xml:space="preserve"> </w:t>
            </w:r>
            <w:r w:rsidRPr="006C6D24">
              <w:rPr>
                <w:sz w:val="24"/>
                <w:lang w:val="ru-RU"/>
              </w:rPr>
              <w:t>былинных героев — служение и защита</w:t>
            </w:r>
            <w:r w:rsidRPr="006C6D24">
              <w:rPr>
                <w:spacing w:val="1"/>
                <w:sz w:val="24"/>
                <w:lang w:val="ru-RU"/>
              </w:rPr>
              <w:t xml:space="preserve"> </w:t>
            </w:r>
            <w:r w:rsidRPr="006C6D24">
              <w:rPr>
                <w:sz w:val="24"/>
                <w:lang w:val="ru-RU"/>
              </w:rPr>
              <w:t>родной</w:t>
            </w:r>
            <w:r w:rsidRPr="006C6D24">
              <w:rPr>
                <w:spacing w:val="-2"/>
                <w:sz w:val="24"/>
                <w:lang w:val="ru-RU"/>
              </w:rPr>
              <w:t xml:space="preserve"> </w:t>
            </w:r>
            <w:r w:rsidRPr="006C6D24">
              <w:rPr>
                <w:sz w:val="24"/>
                <w:lang w:val="ru-RU"/>
              </w:rPr>
              <w:t>земли.</w:t>
            </w:r>
          </w:p>
          <w:p w:rsidR="006C6D24" w:rsidRPr="006C6D24" w:rsidRDefault="006C6D24">
            <w:pPr>
              <w:ind w:right="510"/>
              <w:rPr>
                <w:sz w:val="24"/>
                <w:lang w:val="ru-RU"/>
              </w:rPr>
            </w:pPr>
            <w:r w:rsidRPr="006C6D24">
              <w:rPr>
                <w:sz w:val="24"/>
                <w:lang w:val="ru-RU"/>
              </w:rPr>
              <w:t>Работа с текстом произведения: анализ</w:t>
            </w:r>
            <w:r w:rsidRPr="006C6D24">
              <w:rPr>
                <w:spacing w:val="1"/>
                <w:sz w:val="24"/>
                <w:lang w:val="ru-RU"/>
              </w:rPr>
              <w:t xml:space="preserve"> </w:t>
            </w:r>
            <w:r w:rsidRPr="006C6D24">
              <w:rPr>
                <w:sz w:val="24"/>
                <w:lang w:val="ru-RU"/>
              </w:rPr>
              <w:t>сюжета</w:t>
            </w:r>
            <w:r w:rsidRPr="006C6D24">
              <w:rPr>
                <w:spacing w:val="-4"/>
                <w:sz w:val="24"/>
                <w:lang w:val="ru-RU"/>
              </w:rPr>
              <w:t xml:space="preserve"> </w:t>
            </w:r>
            <w:r w:rsidRPr="006C6D24">
              <w:rPr>
                <w:sz w:val="24"/>
                <w:lang w:val="ru-RU"/>
              </w:rPr>
              <w:t>былины</w:t>
            </w:r>
            <w:r w:rsidRPr="006C6D24">
              <w:rPr>
                <w:spacing w:val="-4"/>
                <w:sz w:val="24"/>
                <w:lang w:val="ru-RU"/>
              </w:rPr>
              <w:t xml:space="preserve"> </w:t>
            </w:r>
            <w:r w:rsidRPr="006C6D24">
              <w:rPr>
                <w:sz w:val="24"/>
                <w:lang w:val="ru-RU"/>
              </w:rPr>
              <w:t>(реальность</w:t>
            </w:r>
            <w:r w:rsidRPr="006C6D24">
              <w:rPr>
                <w:spacing w:val="-2"/>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сказочность</w:t>
            </w:r>
          </w:p>
          <w:p w:rsidR="006C6D24" w:rsidRPr="006C6D24" w:rsidRDefault="006C6D24">
            <w:pPr>
              <w:ind w:right="265"/>
              <w:rPr>
                <w:sz w:val="24"/>
                <w:lang w:val="ru-RU"/>
              </w:rPr>
            </w:pPr>
            <w:r w:rsidRPr="006C6D24">
              <w:rPr>
                <w:sz w:val="24"/>
                <w:lang w:val="ru-RU"/>
              </w:rPr>
              <w:t>событий), ответы на вопросы, наблюдение за</w:t>
            </w:r>
            <w:r w:rsidRPr="006C6D24">
              <w:rPr>
                <w:spacing w:val="-57"/>
                <w:sz w:val="24"/>
                <w:lang w:val="ru-RU"/>
              </w:rPr>
              <w:t xml:space="preserve"> </w:t>
            </w:r>
            <w:r w:rsidRPr="006C6D24">
              <w:rPr>
                <w:sz w:val="24"/>
                <w:lang w:val="ru-RU"/>
              </w:rPr>
              <w:t>особенностями языка (напевность, сказ),</w:t>
            </w:r>
            <w:r w:rsidRPr="006C6D24">
              <w:rPr>
                <w:spacing w:val="1"/>
                <w:sz w:val="24"/>
                <w:lang w:val="ru-RU"/>
              </w:rPr>
              <w:t xml:space="preserve"> </w:t>
            </w:r>
            <w:r w:rsidRPr="006C6D24">
              <w:rPr>
                <w:sz w:val="24"/>
                <w:lang w:val="ru-RU"/>
              </w:rPr>
              <w:t>нахождение устаревших слов (архаизмов),</w:t>
            </w:r>
            <w:r w:rsidRPr="006C6D24">
              <w:rPr>
                <w:spacing w:val="1"/>
                <w:sz w:val="24"/>
                <w:lang w:val="ru-RU"/>
              </w:rPr>
              <w:t xml:space="preserve"> </w:t>
            </w:r>
            <w:r w:rsidRPr="006C6D24">
              <w:rPr>
                <w:sz w:val="24"/>
                <w:lang w:val="ru-RU"/>
              </w:rPr>
              <w:t>подбор</w:t>
            </w:r>
            <w:r w:rsidRPr="006C6D24">
              <w:rPr>
                <w:spacing w:val="-1"/>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ним</w:t>
            </w:r>
            <w:r w:rsidRPr="006C6D24">
              <w:rPr>
                <w:spacing w:val="-1"/>
                <w:sz w:val="24"/>
                <w:lang w:val="ru-RU"/>
              </w:rPr>
              <w:t xml:space="preserve"> </w:t>
            </w:r>
            <w:r w:rsidRPr="006C6D24">
              <w:rPr>
                <w:sz w:val="24"/>
                <w:lang w:val="ru-RU"/>
              </w:rPr>
              <w:t>синонимов.</w:t>
            </w:r>
          </w:p>
          <w:p w:rsidR="006C6D24" w:rsidRPr="006C6D24" w:rsidRDefault="006C6D24">
            <w:pPr>
              <w:ind w:right="165"/>
              <w:rPr>
                <w:sz w:val="24"/>
                <w:lang w:val="ru-RU"/>
              </w:rPr>
            </w:pPr>
            <w:r w:rsidRPr="006C6D24">
              <w:rPr>
                <w:sz w:val="24"/>
                <w:lang w:val="ru-RU"/>
              </w:rPr>
              <w:t>Работа в парах (поисковое выборочное</w:t>
            </w:r>
            <w:r w:rsidRPr="006C6D24">
              <w:rPr>
                <w:spacing w:val="1"/>
                <w:sz w:val="24"/>
                <w:lang w:val="ru-RU"/>
              </w:rPr>
              <w:t xml:space="preserve"> </w:t>
            </w:r>
            <w:r w:rsidRPr="006C6D24">
              <w:rPr>
                <w:sz w:val="24"/>
                <w:lang w:val="ru-RU"/>
              </w:rPr>
              <w:t>чтение): характеристика русского богатыря</w:t>
            </w:r>
            <w:r w:rsidRPr="006C6D24">
              <w:rPr>
                <w:spacing w:val="1"/>
                <w:sz w:val="24"/>
                <w:lang w:val="ru-RU"/>
              </w:rPr>
              <w:t xml:space="preserve"> </w:t>
            </w:r>
            <w:r w:rsidRPr="006C6D24">
              <w:rPr>
                <w:sz w:val="24"/>
                <w:lang w:val="ru-RU"/>
              </w:rPr>
              <w:t>(реальность</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сказочность</w:t>
            </w:r>
            <w:r w:rsidRPr="006C6D24">
              <w:rPr>
                <w:spacing w:val="-3"/>
                <w:sz w:val="24"/>
                <w:lang w:val="ru-RU"/>
              </w:rPr>
              <w:t xml:space="preserve"> </w:t>
            </w:r>
            <w:r w:rsidRPr="006C6D24">
              <w:rPr>
                <w:sz w:val="24"/>
                <w:lang w:val="ru-RU"/>
              </w:rPr>
              <w:t>героя),</w:t>
            </w:r>
            <w:r w:rsidRPr="006C6D24">
              <w:rPr>
                <w:spacing w:val="-5"/>
                <w:sz w:val="24"/>
                <w:lang w:val="ru-RU"/>
              </w:rPr>
              <w:t xml:space="preserve"> </w:t>
            </w:r>
            <w:r w:rsidRPr="006C6D24">
              <w:rPr>
                <w:sz w:val="24"/>
                <w:lang w:val="ru-RU"/>
              </w:rPr>
              <w:t>составление</w:t>
            </w:r>
            <w:r w:rsidRPr="006C6D24">
              <w:rPr>
                <w:spacing w:val="-57"/>
                <w:sz w:val="24"/>
                <w:lang w:val="ru-RU"/>
              </w:rPr>
              <w:t xml:space="preserve"> </w:t>
            </w:r>
            <w:r w:rsidRPr="006C6D24">
              <w:rPr>
                <w:sz w:val="24"/>
                <w:lang w:val="ru-RU"/>
              </w:rPr>
              <w:t>рассказа-описания (словесный портрет Ильи</w:t>
            </w:r>
            <w:r w:rsidRPr="006C6D24">
              <w:rPr>
                <w:spacing w:val="1"/>
                <w:sz w:val="24"/>
                <w:lang w:val="ru-RU"/>
              </w:rPr>
              <w:t xml:space="preserve"> </w:t>
            </w:r>
            <w:r w:rsidRPr="006C6D24">
              <w:rPr>
                <w:sz w:val="24"/>
                <w:lang w:val="ru-RU"/>
              </w:rPr>
              <w:t>Муромца).</w:t>
            </w:r>
          </w:p>
          <w:p w:rsidR="006C6D24" w:rsidRPr="006C6D24" w:rsidRDefault="006C6D24">
            <w:pPr>
              <w:spacing w:before="1"/>
              <w:ind w:right="85"/>
              <w:rPr>
                <w:sz w:val="24"/>
                <w:lang w:val="ru-RU"/>
              </w:rPr>
            </w:pPr>
            <w:r w:rsidRPr="006C6D24">
              <w:rPr>
                <w:sz w:val="24"/>
                <w:lang w:val="ru-RU"/>
              </w:rPr>
              <w:t>Рассматривание репродукций картин</w:t>
            </w:r>
            <w:r w:rsidRPr="006C6D24">
              <w:rPr>
                <w:spacing w:val="1"/>
                <w:sz w:val="24"/>
                <w:lang w:val="ru-RU"/>
              </w:rPr>
              <w:t xml:space="preserve"> </w:t>
            </w:r>
            <w:r w:rsidRPr="006C6D24">
              <w:rPr>
                <w:sz w:val="24"/>
                <w:lang w:val="ru-RU"/>
              </w:rPr>
              <w:t>художников, поиск эпизода былины, который</w:t>
            </w:r>
            <w:r w:rsidRPr="006C6D24">
              <w:rPr>
                <w:spacing w:val="1"/>
                <w:sz w:val="24"/>
                <w:lang w:val="ru-RU"/>
              </w:rPr>
              <w:t xml:space="preserve"> </w:t>
            </w:r>
            <w:r w:rsidRPr="006C6D24">
              <w:rPr>
                <w:sz w:val="24"/>
                <w:lang w:val="ru-RU"/>
              </w:rPr>
              <w:t>иллюстрирует картина. Например,_ картина В.</w:t>
            </w:r>
            <w:r w:rsidRPr="006C6D24">
              <w:rPr>
                <w:spacing w:val="-57"/>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Васнецова</w:t>
            </w:r>
            <w:r w:rsidRPr="006C6D24">
              <w:rPr>
                <w:spacing w:val="-2"/>
                <w:sz w:val="24"/>
                <w:lang w:val="ru-RU"/>
              </w:rPr>
              <w:t xml:space="preserve"> </w:t>
            </w:r>
            <w:r w:rsidRPr="006C6D24">
              <w:rPr>
                <w:sz w:val="24"/>
                <w:lang w:val="ru-RU"/>
              </w:rPr>
              <w:t>«Богатырский скок».</w:t>
            </w:r>
          </w:p>
          <w:p w:rsidR="006C6D24" w:rsidRPr="006C6D24" w:rsidRDefault="006C6D24">
            <w:pPr>
              <w:ind w:right="512"/>
              <w:rPr>
                <w:sz w:val="24"/>
                <w:lang w:val="ru-RU"/>
              </w:rPr>
            </w:pPr>
            <w:r w:rsidRPr="006C6D24">
              <w:rPr>
                <w:sz w:val="24"/>
                <w:lang w:val="ru-RU"/>
              </w:rPr>
              <w:t>Выразительное чтение отрывка из былины</w:t>
            </w:r>
            <w:r w:rsidRPr="006C6D24">
              <w:rPr>
                <w:spacing w:val="-57"/>
                <w:sz w:val="24"/>
                <w:lang w:val="ru-RU"/>
              </w:rPr>
              <w:t xml:space="preserve"> </w:t>
            </w:r>
            <w:r w:rsidRPr="006C6D24">
              <w:rPr>
                <w:sz w:val="24"/>
                <w:lang w:val="ru-RU"/>
              </w:rPr>
              <w:t>(темп,</w:t>
            </w:r>
            <w:r w:rsidRPr="006C6D24">
              <w:rPr>
                <w:spacing w:val="-2"/>
                <w:sz w:val="24"/>
                <w:lang w:val="ru-RU"/>
              </w:rPr>
              <w:t xml:space="preserve"> </w:t>
            </w:r>
            <w:r w:rsidRPr="006C6D24">
              <w:rPr>
                <w:sz w:val="24"/>
                <w:lang w:val="ru-RU"/>
              </w:rPr>
              <w:t>интонация</w:t>
            </w:r>
            <w:r w:rsidRPr="006C6D24">
              <w:rPr>
                <w:spacing w:val="-2"/>
                <w:sz w:val="24"/>
                <w:lang w:val="ru-RU"/>
              </w:rPr>
              <w:t xml:space="preserve"> </w:t>
            </w:r>
            <w:r w:rsidRPr="006C6D24">
              <w:rPr>
                <w:sz w:val="24"/>
                <w:lang w:val="ru-RU"/>
              </w:rPr>
              <w:t>песенного</w:t>
            </w:r>
            <w:r w:rsidRPr="006C6D24">
              <w:rPr>
                <w:spacing w:val="-1"/>
                <w:sz w:val="24"/>
                <w:lang w:val="ru-RU"/>
              </w:rPr>
              <w:t xml:space="preserve"> </w:t>
            </w:r>
            <w:r w:rsidRPr="006C6D24">
              <w:rPr>
                <w:sz w:val="24"/>
                <w:lang w:val="ru-RU"/>
              </w:rPr>
              <w:t>рассказа).</w:t>
            </w:r>
          </w:p>
          <w:p w:rsidR="006C6D24" w:rsidRPr="006C6D24" w:rsidRDefault="006C6D24">
            <w:pPr>
              <w:ind w:right="518"/>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spacing w:line="270" w:lineRule="atLeast"/>
              <w:ind w:right="106"/>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соотнесение фамилий авторов с</w:t>
            </w:r>
            <w:r w:rsidRPr="006C6D24">
              <w:rPr>
                <w:spacing w:val="1"/>
                <w:sz w:val="24"/>
                <w:lang w:val="ru-RU"/>
              </w:rPr>
              <w:t xml:space="preserve"> </w:t>
            </w:r>
            <w:r w:rsidRPr="006C6D24">
              <w:rPr>
                <w:sz w:val="24"/>
                <w:lang w:val="ru-RU"/>
              </w:rPr>
              <w:t>заголовками произведений, определение тем</w:t>
            </w:r>
            <w:r w:rsidRPr="006C6D24">
              <w:rPr>
                <w:spacing w:val="1"/>
                <w:sz w:val="24"/>
                <w:lang w:val="ru-RU"/>
              </w:rPr>
              <w:t xml:space="preserve"> </w:t>
            </w:r>
            <w:r w:rsidRPr="006C6D24">
              <w:rPr>
                <w:sz w:val="24"/>
                <w:lang w:val="ru-RU"/>
              </w:rPr>
              <w:t>указанных</w:t>
            </w:r>
            <w:r w:rsidRPr="006C6D24">
              <w:rPr>
                <w:spacing w:val="-1"/>
                <w:sz w:val="24"/>
                <w:lang w:val="ru-RU"/>
              </w:rPr>
              <w:t xml:space="preserve"> </w:t>
            </w:r>
            <w:r w:rsidRPr="006C6D24">
              <w:rPr>
                <w:sz w:val="24"/>
                <w:lang w:val="ru-RU"/>
              </w:rPr>
              <w:t>произведений,</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3312"/>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89"/>
              <w:rPr>
                <w:sz w:val="24"/>
                <w:lang w:val="ru-RU"/>
              </w:rPr>
            </w:pPr>
            <w:r w:rsidRPr="006C6D24">
              <w:rPr>
                <w:sz w:val="24"/>
                <w:lang w:val="ru-RU"/>
              </w:rPr>
              <w:t>различение жанров произведений, нахождение</w:t>
            </w:r>
            <w:r w:rsidRPr="006C6D24">
              <w:rPr>
                <w:spacing w:val="-58"/>
                <w:sz w:val="24"/>
                <w:lang w:val="ru-RU"/>
              </w:rPr>
              <w:t xml:space="preserve"> </w:t>
            </w:r>
            <w:r w:rsidRPr="006C6D24">
              <w:rPr>
                <w:sz w:val="24"/>
                <w:lang w:val="ru-RU"/>
              </w:rPr>
              <w:t>ошибки в предложенной последовательности</w:t>
            </w:r>
            <w:r w:rsidRPr="006C6D24">
              <w:rPr>
                <w:spacing w:val="1"/>
                <w:sz w:val="24"/>
                <w:lang w:val="ru-RU"/>
              </w:rPr>
              <w:t xml:space="preserve"> </w:t>
            </w:r>
            <w:r w:rsidRPr="006C6D24">
              <w:rPr>
                <w:sz w:val="24"/>
                <w:lang w:val="ru-RU"/>
              </w:rPr>
              <w:t>событий одного из произведений, приведение</w:t>
            </w:r>
            <w:r w:rsidRPr="006C6D24">
              <w:rPr>
                <w:spacing w:val="1"/>
                <w:sz w:val="24"/>
                <w:lang w:val="ru-RU"/>
              </w:rPr>
              <w:t xml:space="preserve"> </w:t>
            </w:r>
            <w:r w:rsidRPr="006C6D24">
              <w:rPr>
                <w:sz w:val="24"/>
                <w:lang w:val="ru-RU"/>
              </w:rPr>
              <w:t>примеров</w:t>
            </w:r>
            <w:r w:rsidRPr="006C6D24">
              <w:rPr>
                <w:spacing w:val="-1"/>
                <w:sz w:val="24"/>
                <w:lang w:val="ru-RU"/>
              </w:rPr>
              <w:t xml:space="preserve"> </w:t>
            </w:r>
            <w:r w:rsidRPr="006C6D24">
              <w:rPr>
                <w:sz w:val="24"/>
                <w:lang w:val="ru-RU"/>
              </w:rPr>
              <w:t>пословиц</w:t>
            </w:r>
            <w:r w:rsidRPr="006C6D24">
              <w:rPr>
                <w:spacing w:val="-1"/>
                <w:sz w:val="24"/>
                <w:lang w:val="ru-RU"/>
              </w:rPr>
              <w:t xml:space="preserve"> </w:t>
            </w:r>
            <w:r w:rsidRPr="006C6D24">
              <w:rPr>
                <w:sz w:val="24"/>
                <w:lang w:val="ru-RU"/>
              </w:rPr>
              <w:t>на</w:t>
            </w:r>
            <w:r w:rsidRPr="006C6D24">
              <w:rPr>
                <w:spacing w:val="-5"/>
                <w:sz w:val="24"/>
                <w:lang w:val="ru-RU"/>
              </w:rPr>
              <w:t xml:space="preserve"> </w:t>
            </w:r>
            <w:r w:rsidRPr="006C6D24">
              <w:rPr>
                <w:sz w:val="24"/>
                <w:lang w:val="ru-RU"/>
              </w:rPr>
              <w:t>определённую</w:t>
            </w:r>
            <w:r w:rsidRPr="006C6D24">
              <w:rPr>
                <w:spacing w:val="-1"/>
                <w:sz w:val="24"/>
                <w:lang w:val="ru-RU"/>
              </w:rPr>
              <w:t xml:space="preserve"> </w:t>
            </w:r>
            <w:r w:rsidRPr="006C6D24">
              <w:rPr>
                <w:sz w:val="24"/>
                <w:lang w:val="ru-RU"/>
              </w:rPr>
              <w:t>тему и</w:t>
            </w:r>
          </w:p>
          <w:p w:rsidR="006C6D24" w:rsidRPr="006C6D24" w:rsidRDefault="006C6D24">
            <w:pPr>
              <w:rPr>
                <w:sz w:val="24"/>
                <w:lang w:val="ru-RU"/>
              </w:rPr>
            </w:pPr>
            <w:r w:rsidRPr="006C6D24">
              <w:rPr>
                <w:sz w:val="24"/>
                <w:lang w:val="ru-RU"/>
              </w:rPr>
              <w:t>другие</w:t>
            </w:r>
            <w:r w:rsidRPr="006C6D24">
              <w:rPr>
                <w:spacing w:val="-2"/>
                <w:sz w:val="24"/>
                <w:lang w:val="ru-RU"/>
              </w:rPr>
              <w:t xml:space="preserve"> </w:t>
            </w:r>
            <w:r w:rsidRPr="006C6D24">
              <w:rPr>
                <w:sz w:val="24"/>
                <w:lang w:val="ru-RU"/>
              </w:rPr>
              <w:t>задания.</w:t>
            </w:r>
          </w:p>
          <w:p w:rsidR="006C6D24" w:rsidRPr="006C6D24" w:rsidRDefault="006C6D24">
            <w:pPr>
              <w:ind w:right="489"/>
              <w:rPr>
                <w:sz w:val="24"/>
                <w:lang w:val="ru-RU"/>
              </w:rPr>
            </w:pPr>
            <w:r w:rsidRPr="006C6D24">
              <w:rPr>
                <w:sz w:val="24"/>
                <w:lang w:val="ru-RU"/>
              </w:rPr>
              <w:t>Проверка своей работы по предложенному</w:t>
            </w:r>
            <w:r w:rsidRPr="006C6D24">
              <w:rPr>
                <w:spacing w:val="-57"/>
                <w:sz w:val="24"/>
                <w:lang w:val="ru-RU"/>
              </w:rPr>
              <w:t xml:space="preserve"> </w:t>
            </w:r>
            <w:r w:rsidRPr="006C6D24">
              <w:rPr>
                <w:sz w:val="24"/>
                <w:lang w:val="ru-RU"/>
              </w:rPr>
              <w:t>образцу.</w:t>
            </w:r>
          </w:p>
          <w:p w:rsidR="006C6D24" w:rsidRPr="006C6D24" w:rsidRDefault="006C6D24">
            <w:pPr>
              <w:ind w:right="267"/>
              <w:rPr>
                <w:sz w:val="24"/>
                <w:lang w:val="ru-RU"/>
              </w:rPr>
            </w:pPr>
            <w:r w:rsidRPr="006C6D24">
              <w:rPr>
                <w:sz w:val="24"/>
                <w:lang w:val="ru-RU"/>
              </w:rPr>
              <w:t>Составление выставки книг на тему «Устное</w:t>
            </w:r>
            <w:r w:rsidRPr="006C6D24">
              <w:rPr>
                <w:spacing w:val="-57"/>
                <w:sz w:val="24"/>
                <w:lang w:val="ru-RU"/>
              </w:rPr>
              <w:t xml:space="preserve"> </w:t>
            </w:r>
            <w:r w:rsidRPr="006C6D24">
              <w:rPr>
                <w:sz w:val="24"/>
                <w:lang w:val="ru-RU"/>
              </w:rPr>
              <w:t>народное творчество народов России»,</w:t>
            </w:r>
            <w:r w:rsidRPr="006C6D24">
              <w:rPr>
                <w:spacing w:val="1"/>
                <w:sz w:val="24"/>
                <w:lang w:val="ru-RU"/>
              </w:rPr>
              <w:t xml:space="preserve"> </w:t>
            </w:r>
            <w:r w:rsidRPr="006C6D24">
              <w:rPr>
                <w:sz w:val="24"/>
                <w:lang w:val="ru-RU"/>
              </w:rPr>
              <w:t>написание</w:t>
            </w:r>
            <w:r w:rsidRPr="006C6D24">
              <w:rPr>
                <w:spacing w:val="-4"/>
                <w:sz w:val="24"/>
                <w:lang w:val="ru-RU"/>
              </w:rPr>
              <w:t xml:space="preserve"> </w:t>
            </w:r>
            <w:r w:rsidRPr="006C6D24">
              <w:rPr>
                <w:sz w:val="24"/>
                <w:lang w:val="ru-RU"/>
              </w:rPr>
              <w:t>краткого</w:t>
            </w:r>
            <w:r w:rsidRPr="006C6D24">
              <w:rPr>
                <w:spacing w:val="-3"/>
                <w:sz w:val="24"/>
                <w:lang w:val="ru-RU"/>
              </w:rPr>
              <w:t xml:space="preserve"> </w:t>
            </w:r>
            <w:r w:rsidRPr="006C6D24">
              <w:rPr>
                <w:sz w:val="24"/>
                <w:lang w:val="ru-RU"/>
              </w:rPr>
              <w:t>отзыва</w:t>
            </w:r>
            <w:r w:rsidRPr="006C6D24">
              <w:rPr>
                <w:spacing w:val="-3"/>
                <w:sz w:val="24"/>
                <w:lang w:val="ru-RU"/>
              </w:rPr>
              <w:t xml:space="preserve"> </w:t>
            </w:r>
            <w:r w:rsidRPr="006C6D24">
              <w:rPr>
                <w:sz w:val="24"/>
                <w:lang w:val="ru-RU"/>
              </w:rPr>
              <w:t>о</w:t>
            </w:r>
            <w:r w:rsidRPr="006C6D24">
              <w:rPr>
                <w:spacing w:val="-3"/>
                <w:sz w:val="24"/>
                <w:lang w:val="ru-RU"/>
              </w:rPr>
              <w:t xml:space="preserve"> </w:t>
            </w:r>
            <w:r w:rsidRPr="006C6D24">
              <w:rPr>
                <w:sz w:val="24"/>
                <w:lang w:val="ru-RU"/>
              </w:rPr>
              <w:t>самостоятельно</w:t>
            </w:r>
            <w:r w:rsidRPr="006C6D24">
              <w:rPr>
                <w:spacing w:val="-57"/>
                <w:sz w:val="24"/>
                <w:lang w:val="ru-RU"/>
              </w:rPr>
              <w:t xml:space="preserve"> </w:t>
            </w:r>
            <w:r w:rsidRPr="006C6D24">
              <w:rPr>
                <w:sz w:val="24"/>
                <w:lang w:val="ru-RU"/>
              </w:rPr>
              <w:t>прочитанном</w:t>
            </w:r>
            <w:r w:rsidRPr="006C6D24">
              <w:rPr>
                <w:spacing w:val="-3"/>
                <w:sz w:val="24"/>
                <w:lang w:val="ru-RU"/>
              </w:rPr>
              <w:t xml:space="preserve"> </w:t>
            </w:r>
            <w:r w:rsidRPr="006C6D24">
              <w:rPr>
                <w:sz w:val="24"/>
                <w:lang w:val="ru-RU"/>
              </w:rPr>
              <w:t>произведении</w:t>
            </w:r>
            <w:r w:rsidRPr="006C6D24">
              <w:rPr>
                <w:spacing w:val="-3"/>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заданному</w:t>
            </w:r>
          </w:p>
          <w:p w:rsidR="006C6D24" w:rsidRDefault="006C6D24">
            <w:pPr>
              <w:spacing w:line="257" w:lineRule="exact"/>
              <w:rPr>
                <w:sz w:val="24"/>
              </w:rPr>
            </w:pPr>
            <w:r>
              <w:rPr>
                <w:sz w:val="24"/>
              </w:rPr>
              <w:t>образцу</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r w:rsidR="006C6D24" w:rsidTr="006C6D24">
        <w:trPr>
          <w:trHeight w:val="6348"/>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3.</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62"/>
              <w:rPr>
                <w:sz w:val="24"/>
                <w:lang w:val="ru-RU"/>
              </w:rPr>
            </w:pPr>
            <w:r w:rsidRPr="006C6D24">
              <w:rPr>
                <w:sz w:val="24"/>
                <w:lang w:val="ru-RU"/>
              </w:rPr>
              <w:t>Творчество</w:t>
            </w:r>
            <w:r w:rsidRPr="006C6D24">
              <w:rPr>
                <w:spacing w:val="1"/>
                <w:sz w:val="24"/>
                <w:lang w:val="ru-RU"/>
              </w:rPr>
              <w:t xml:space="preserve"> </w:t>
            </w:r>
            <w:r w:rsidRPr="006C6D24">
              <w:rPr>
                <w:sz w:val="24"/>
                <w:lang w:val="ru-RU"/>
              </w:rPr>
              <w:t>А.</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Пушкина</w:t>
            </w:r>
          </w:p>
          <w:p w:rsidR="006C6D24" w:rsidRPr="006C6D24" w:rsidRDefault="006C6D24">
            <w:pPr>
              <w:rPr>
                <w:sz w:val="24"/>
                <w:lang w:val="ru-RU"/>
              </w:rPr>
            </w:pPr>
            <w:r w:rsidRPr="006C6D24">
              <w:rPr>
                <w:sz w:val="24"/>
                <w:lang w:val="ru-RU"/>
              </w:rPr>
              <w:t>(7</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80"/>
              <w:rPr>
                <w:sz w:val="24"/>
                <w:lang w:val="ru-RU"/>
              </w:rPr>
            </w:pPr>
            <w:r w:rsidRPr="006C6D24">
              <w:rPr>
                <w:sz w:val="24"/>
                <w:lang w:val="ru-RU"/>
              </w:rPr>
              <w:t>А.</w:t>
            </w:r>
            <w:r w:rsidRPr="006C6D24">
              <w:rPr>
                <w:spacing w:val="-4"/>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Пушкин</w:t>
            </w:r>
            <w:r w:rsidRPr="006C6D24">
              <w:rPr>
                <w:spacing w:val="-1"/>
                <w:sz w:val="24"/>
                <w:lang w:val="ru-RU"/>
              </w:rPr>
              <w:t xml:space="preserve"> </w:t>
            </w:r>
            <w:r w:rsidRPr="006C6D24">
              <w:rPr>
                <w:sz w:val="24"/>
                <w:lang w:val="ru-RU"/>
              </w:rPr>
              <w:t>—</w:t>
            </w:r>
            <w:r w:rsidRPr="006C6D24">
              <w:rPr>
                <w:spacing w:val="-2"/>
                <w:sz w:val="24"/>
                <w:lang w:val="ru-RU"/>
              </w:rPr>
              <w:t xml:space="preserve"> </w:t>
            </w:r>
            <w:r w:rsidRPr="006C6D24">
              <w:rPr>
                <w:sz w:val="24"/>
                <w:lang w:val="ru-RU"/>
              </w:rPr>
              <w:t>великий</w:t>
            </w:r>
            <w:r w:rsidRPr="006C6D24">
              <w:rPr>
                <w:spacing w:val="-3"/>
                <w:sz w:val="24"/>
                <w:lang w:val="ru-RU"/>
              </w:rPr>
              <w:t xml:space="preserve"> </w:t>
            </w:r>
            <w:r w:rsidRPr="006C6D24">
              <w:rPr>
                <w:sz w:val="24"/>
                <w:lang w:val="ru-RU"/>
              </w:rPr>
              <w:t>русский</w:t>
            </w:r>
            <w:r w:rsidRPr="006C6D24">
              <w:rPr>
                <w:spacing w:val="-57"/>
                <w:sz w:val="24"/>
                <w:lang w:val="ru-RU"/>
              </w:rPr>
              <w:t xml:space="preserve"> </w:t>
            </w:r>
            <w:r w:rsidRPr="006C6D24">
              <w:rPr>
                <w:sz w:val="24"/>
                <w:lang w:val="ru-RU"/>
              </w:rPr>
              <w:t>поэт.</w:t>
            </w:r>
          </w:p>
          <w:p w:rsidR="006C6D24" w:rsidRPr="006C6D24" w:rsidRDefault="006C6D24">
            <w:pPr>
              <w:ind w:right="246"/>
              <w:rPr>
                <w:sz w:val="24"/>
                <w:lang w:val="ru-RU"/>
              </w:rPr>
            </w:pPr>
            <w:r w:rsidRPr="006C6D24">
              <w:rPr>
                <w:sz w:val="24"/>
                <w:lang w:val="ru-RU"/>
              </w:rPr>
              <w:t>Лирические произведения А. С.</w:t>
            </w:r>
            <w:r w:rsidRPr="006C6D24">
              <w:rPr>
                <w:spacing w:val="1"/>
                <w:sz w:val="24"/>
                <w:lang w:val="ru-RU"/>
              </w:rPr>
              <w:t xml:space="preserve"> </w:t>
            </w:r>
            <w:r w:rsidRPr="006C6D24">
              <w:rPr>
                <w:sz w:val="24"/>
                <w:lang w:val="ru-RU"/>
              </w:rPr>
              <w:t>Пушкина: средства художествен-</w:t>
            </w:r>
            <w:r w:rsidRPr="006C6D24">
              <w:rPr>
                <w:spacing w:val="-57"/>
                <w:sz w:val="24"/>
                <w:lang w:val="ru-RU"/>
              </w:rPr>
              <w:t xml:space="preserve"> </w:t>
            </w:r>
            <w:r w:rsidRPr="006C6D24">
              <w:rPr>
                <w:sz w:val="24"/>
                <w:lang w:val="ru-RU"/>
              </w:rPr>
              <w:t>ной выразительности (сравнение,</w:t>
            </w:r>
            <w:r w:rsidRPr="006C6D24">
              <w:rPr>
                <w:spacing w:val="-58"/>
                <w:sz w:val="24"/>
                <w:lang w:val="ru-RU"/>
              </w:rPr>
              <w:t xml:space="preserve"> </w:t>
            </w:r>
            <w:r w:rsidRPr="006C6D24">
              <w:rPr>
                <w:sz w:val="24"/>
                <w:lang w:val="ru-RU"/>
              </w:rPr>
              <w:t>эпитет);</w:t>
            </w:r>
            <w:r w:rsidRPr="006C6D24">
              <w:rPr>
                <w:spacing w:val="-1"/>
                <w:sz w:val="24"/>
                <w:lang w:val="ru-RU"/>
              </w:rPr>
              <w:t xml:space="preserve"> </w:t>
            </w:r>
            <w:r w:rsidRPr="006C6D24">
              <w:rPr>
                <w:sz w:val="24"/>
                <w:lang w:val="ru-RU"/>
              </w:rPr>
              <w:t>рифма, ритм.</w:t>
            </w:r>
          </w:p>
          <w:p w:rsidR="006C6D24" w:rsidRPr="006C6D24" w:rsidRDefault="006C6D24">
            <w:pPr>
              <w:ind w:right="872"/>
              <w:jc w:val="both"/>
              <w:rPr>
                <w:sz w:val="24"/>
                <w:lang w:val="ru-RU"/>
              </w:rPr>
            </w:pPr>
            <w:r w:rsidRPr="006C6D24">
              <w:rPr>
                <w:sz w:val="24"/>
                <w:lang w:val="ru-RU"/>
              </w:rPr>
              <w:t>Литературные сказки А. С.</w:t>
            </w:r>
            <w:r w:rsidRPr="006C6D24">
              <w:rPr>
                <w:spacing w:val="-57"/>
                <w:sz w:val="24"/>
                <w:lang w:val="ru-RU"/>
              </w:rPr>
              <w:t xml:space="preserve"> </w:t>
            </w:r>
            <w:r w:rsidRPr="006C6D24">
              <w:rPr>
                <w:sz w:val="24"/>
                <w:lang w:val="ru-RU"/>
              </w:rPr>
              <w:t>Пушкина в стихах: «Сказка</w:t>
            </w:r>
            <w:r w:rsidRPr="006C6D24">
              <w:rPr>
                <w:spacing w:val="-57"/>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царе</w:t>
            </w:r>
            <w:r w:rsidRPr="006C6D24">
              <w:rPr>
                <w:spacing w:val="-2"/>
                <w:sz w:val="24"/>
                <w:lang w:val="ru-RU"/>
              </w:rPr>
              <w:t xml:space="preserve"> </w:t>
            </w:r>
            <w:r w:rsidRPr="006C6D24">
              <w:rPr>
                <w:sz w:val="24"/>
                <w:lang w:val="ru-RU"/>
              </w:rPr>
              <w:t>Салтане,</w:t>
            </w:r>
            <w:r w:rsidRPr="006C6D24">
              <w:rPr>
                <w:spacing w:val="-1"/>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сыне</w:t>
            </w:r>
            <w:r w:rsidRPr="006C6D24">
              <w:rPr>
                <w:spacing w:val="2"/>
                <w:sz w:val="24"/>
                <w:lang w:val="ru-RU"/>
              </w:rPr>
              <w:t xml:space="preserve"> </w:t>
            </w:r>
            <w:r w:rsidRPr="006C6D24">
              <w:rPr>
                <w:sz w:val="24"/>
                <w:lang w:val="ru-RU"/>
              </w:rPr>
              <w:t>его</w:t>
            </w:r>
          </w:p>
          <w:p w:rsidR="006C6D24" w:rsidRPr="006C6D24" w:rsidRDefault="006C6D24">
            <w:pPr>
              <w:ind w:right="100"/>
              <w:rPr>
                <w:sz w:val="24"/>
                <w:lang w:val="ru-RU"/>
              </w:rPr>
            </w:pPr>
            <w:r w:rsidRPr="006C6D24">
              <w:rPr>
                <w:sz w:val="24"/>
                <w:lang w:val="ru-RU"/>
              </w:rPr>
              <w:t>славном и могучем богатыре князе</w:t>
            </w:r>
            <w:r w:rsidRPr="006C6D24">
              <w:rPr>
                <w:spacing w:val="-57"/>
                <w:sz w:val="24"/>
                <w:lang w:val="ru-RU"/>
              </w:rPr>
              <w:t xml:space="preserve"> </w:t>
            </w:r>
            <w:r w:rsidRPr="006C6D24">
              <w:rPr>
                <w:sz w:val="24"/>
                <w:lang w:val="ru-RU"/>
              </w:rPr>
              <w:t>Гвидоне Салтановиче и о</w:t>
            </w:r>
            <w:r w:rsidRPr="006C6D24">
              <w:rPr>
                <w:spacing w:val="1"/>
                <w:sz w:val="24"/>
                <w:lang w:val="ru-RU"/>
              </w:rPr>
              <w:t xml:space="preserve"> </w:t>
            </w:r>
            <w:r w:rsidRPr="006C6D24">
              <w:rPr>
                <w:sz w:val="24"/>
                <w:lang w:val="ru-RU"/>
              </w:rPr>
              <w:t>прекрасной царевне Лебеди» —</w:t>
            </w:r>
            <w:r w:rsidRPr="006C6D24">
              <w:rPr>
                <w:spacing w:val="1"/>
                <w:sz w:val="24"/>
                <w:lang w:val="ru-RU"/>
              </w:rPr>
              <w:t xml:space="preserve"> </w:t>
            </w:r>
            <w:r w:rsidRPr="006C6D24">
              <w:rPr>
                <w:sz w:val="24"/>
                <w:lang w:val="ru-RU"/>
              </w:rPr>
              <w:t>нравственный</w:t>
            </w:r>
            <w:r w:rsidRPr="006C6D24">
              <w:rPr>
                <w:spacing w:val="-1"/>
                <w:sz w:val="24"/>
                <w:lang w:val="ru-RU"/>
              </w:rPr>
              <w:t xml:space="preserve"> </w:t>
            </w:r>
            <w:r w:rsidRPr="006C6D24">
              <w:rPr>
                <w:sz w:val="24"/>
                <w:lang w:val="ru-RU"/>
              </w:rPr>
              <w:t>смысл</w:t>
            </w:r>
          </w:p>
          <w:p w:rsidR="006C6D24" w:rsidRPr="006C6D24" w:rsidRDefault="006C6D24">
            <w:pPr>
              <w:ind w:right="128"/>
              <w:rPr>
                <w:sz w:val="24"/>
                <w:lang w:val="ru-RU"/>
              </w:rPr>
            </w:pPr>
            <w:r w:rsidRPr="006C6D24">
              <w:rPr>
                <w:sz w:val="24"/>
                <w:lang w:val="ru-RU"/>
              </w:rPr>
              <w:t>произведения, структура</w:t>
            </w:r>
            <w:r w:rsidRPr="006C6D24">
              <w:rPr>
                <w:spacing w:val="1"/>
                <w:sz w:val="24"/>
                <w:lang w:val="ru-RU"/>
              </w:rPr>
              <w:t xml:space="preserve"> </w:t>
            </w:r>
            <w:r w:rsidRPr="006C6D24">
              <w:rPr>
                <w:sz w:val="24"/>
                <w:lang w:val="ru-RU"/>
              </w:rPr>
              <w:t>сказочного текста, особенности</w:t>
            </w:r>
            <w:r w:rsidRPr="006C6D24">
              <w:rPr>
                <w:spacing w:val="1"/>
                <w:sz w:val="24"/>
                <w:lang w:val="ru-RU"/>
              </w:rPr>
              <w:t xml:space="preserve"> </w:t>
            </w:r>
            <w:r w:rsidRPr="006C6D24">
              <w:rPr>
                <w:sz w:val="24"/>
                <w:lang w:val="ru-RU"/>
              </w:rPr>
              <w:t>сюжета, приём повтора как основа</w:t>
            </w:r>
            <w:r w:rsidRPr="006C6D24">
              <w:rPr>
                <w:spacing w:val="-57"/>
                <w:sz w:val="24"/>
                <w:lang w:val="ru-RU"/>
              </w:rPr>
              <w:t xml:space="preserve"> </w:t>
            </w:r>
            <w:r w:rsidRPr="006C6D24">
              <w:rPr>
                <w:sz w:val="24"/>
                <w:lang w:val="ru-RU"/>
              </w:rPr>
              <w:t>изменения</w:t>
            </w:r>
            <w:r w:rsidRPr="006C6D24">
              <w:rPr>
                <w:spacing w:val="-1"/>
                <w:sz w:val="24"/>
                <w:lang w:val="ru-RU"/>
              </w:rPr>
              <w:t xml:space="preserve"> </w:t>
            </w:r>
            <w:r w:rsidRPr="006C6D24">
              <w:rPr>
                <w:sz w:val="24"/>
                <w:lang w:val="ru-RU"/>
              </w:rPr>
              <w:t>сюжета.</w:t>
            </w:r>
          </w:p>
          <w:p w:rsidR="006C6D24" w:rsidRPr="006C6D24" w:rsidRDefault="006C6D24">
            <w:pPr>
              <w:rPr>
                <w:sz w:val="24"/>
                <w:lang w:val="ru-RU"/>
              </w:rPr>
            </w:pPr>
            <w:r w:rsidRPr="006C6D24">
              <w:rPr>
                <w:sz w:val="24"/>
                <w:lang w:val="ru-RU"/>
              </w:rPr>
              <w:t>Связь</w:t>
            </w:r>
            <w:r w:rsidRPr="006C6D24">
              <w:rPr>
                <w:spacing w:val="-3"/>
                <w:sz w:val="24"/>
                <w:lang w:val="ru-RU"/>
              </w:rPr>
              <w:t xml:space="preserve"> </w:t>
            </w:r>
            <w:r w:rsidRPr="006C6D24">
              <w:rPr>
                <w:sz w:val="24"/>
                <w:lang w:val="ru-RU"/>
              </w:rPr>
              <w:t>пушкинских</w:t>
            </w:r>
            <w:r w:rsidRPr="006C6D24">
              <w:rPr>
                <w:spacing w:val="-1"/>
                <w:sz w:val="24"/>
                <w:lang w:val="ru-RU"/>
              </w:rPr>
              <w:t xml:space="preserve"> </w:t>
            </w:r>
            <w:r w:rsidRPr="006C6D24">
              <w:rPr>
                <w:sz w:val="24"/>
                <w:lang w:val="ru-RU"/>
              </w:rPr>
              <w:t>сказок</w:t>
            </w:r>
            <w:r w:rsidRPr="006C6D24">
              <w:rPr>
                <w:spacing w:val="-3"/>
                <w:sz w:val="24"/>
                <w:lang w:val="ru-RU"/>
              </w:rPr>
              <w:t xml:space="preserve"> </w:t>
            </w:r>
            <w:r w:rsidRPr="006C6D24">
              <w:rPr>
                <w:sz w:val="24"/>
                <w:lang w:val="ru-RU"/>
              </w:rPr>
              <w:t>с</w:t>
            </w:r>
          </w:p>
          <w:p w:rsidR="006C6D24" w:rsidRPr="006C6D24" w:rsidRDefault="006C6D24">
            <w:pPr>
              <w:ind w:right="345"/>
              <w:rPr>
                <w:sz w:val="24"/>
                <w:lang w:val="ru-RU"/>
              </w:rPr>
            </w:pPr>
            <w:r w:rsidRPr="006C6D24">
              <w:rPr>
                <w:sz w:val="24"/>
                <w:lang w:val="ru-RU"/>
              </w:rPr>
              <w:t>фольклорными. Положительные</w:t>
            </w:r>
            <w:r w:rsidRPr="006C6D24">
              <w:rPr>
                <w:spacing w:val="-57"/>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отрицательные</w:t>
            </w:r>
            <w:r w:rsidRPr="006C6D24">
              <w:rPr>
                <w:spacing w:val="-1"/>
                <w:sz w:val="24"/>
                <w:lang w:val="ru-RU"/>
              </w:rPr>
              <w:t xml:space="preserve"> </w:t>
            </w:r>
            <w:r w:rsidRPr="006C6D24">
              <w:rPr>
                <w:sz w:val="24"/>
                <w:lang w:val="ru-RU"/>
              </w:rPr>
              <w:t>герои,</w:t>
            </w:r>
          </w:p>
          <w:p w:rsidR="006C6D24" w:rsidRPr="006C6D24" w:rsidRDefault="006C6D24">
            <w:pPr>
              <w:rPr>
                <w:sz w:val="24"/>
                <w:lang w:val="ru-RU"/>
              </w:rPr>
            </w:pPr>
            <w:r w:rsidRPr="006C6D24">
              <w:rPr>
                <w:sz w:val="24"/>
                <w:lang w:val="ru-RU"/>
              </w:rPr>
              <w:t>волшебные</w:t>
            </w:r>
          </w:p>
          <w:p w:rsidR="006C6D24" w:rsidRDefault="006C6D24">
            <w:pPr>
              <w:spacing w:line="270" w:lineRule="atLeast"/>
              <w:ind w:right="774"/>
              <w:rPr>
                <w:sz w:val="24"/>
              </w:rPr>
            </w:pPr>
            <w:r w:rsidRPr="006C6D24">
              <w:rPr>
                <w:sz w:val="24"/>
                <w:lang w:val="ru-RU"/>
              </w:rPr>
              <w:t>помощники, язык авторской</w:t>
            </w:r>
            <w:r w:rsidRPr="006C6D24">
              <w:rPr>
                <w:spacing w:val="-58"/>
                <w:sz w:val="24"/>
                <w:lang w:val="ru-RU"/>
              </w:rPr>
              <w:t xml:space="preserve"> </w:t>
            </w:r>
            <w:r w:rsidRPr="006C6D24">
              <w:rPr>
                <w:sz w:val="24"/>
                <w:lang w:val="ru-RU"/>
              </w:rPr>
              <w:t>сказки.</w:t>
            </w:r>
            <w:r w:rsidRPr="006C6D24">
              <w:rPr>
                <w:spacing w:val="-1"/>
                <w:sz w:val="24"/>
                <w:lang w:val="ru-RU"/>
              </w:rPr>
              <w:t xml:space="preserve"> </w:t>
            </w:r>
            <w:r>
              <w:rPr>
                <w:sz w:val="24"/>
              </w:rPr>
              <w:t>И.</w:t>
            </w:r>
            <w:r>
              <w:rPr>
                <w:spacing w:val="-2"/>
                <w:sz w:val="24"/>
              </w:rPr>
              <w:t xml:space="preserve"> </w:t>
            </w:r>
            <w:r>
              <w:rPr>
                <w:sz w:val="24"/>
              </w:rPr>
              <w:t>Я.</w:t>
            </w:r>
            <w:r>
              <w:rPr>
                <w:spacing w:val="-1"/>
                <w:sz w:val="24"/>
              </w:rPr>
              <w:t xml:space="preserve"> </w:t>
            </w:r>
            <w:r>
              <w:rPr>
                <w:sz w:val="24"/>
              </w:rPr>
              <w:t>Билибин</w:t>
            </w:r>
            <w:r>
              <w:rPr>
                <w:spacing w:val="-2"/>
                <w:sz w:val="24"/>
              </w:rPr>
              <w:t xml:space="preserve"> </w:t>
            </w:r>
            <w:r>
              <w:rPr>
                <w:sz w:val="24"/>
              </w:rPr>
              <w:t>—</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227"/>
              <w:rPr>
                <w:sz w:val="24"/>
                <w:lang w:val="ru-RU"/>
              </w:rPr>
            </w:pPr>
            <w:r w:rsidRPr="006C6D24">
              <w:rPr>
                <w:sz w:val="24"/>
                <w:lang w:val="ru-RU"/>
              </w:rPr>
              <w:t>Слушание стихотворных произведений А. С.</w:t>
            </w:r>
            <w:r w:rsidRPr="006C6D24">
              <w:rPr>
                <w:spacing w:val="-57"/>
                <w:sz w:val="24"/>
                <w:lang w:val="ru-RU"/>
              </w:rPr>
              <w:t xml:space="preserve"> </w:t>
            </w:r>
            <w:r w:rsidRPr="006C6D24">
              <w:rPr>
                <w:sz w:val="24"/>
                <w:lang w:val="ru-RU"/>
              </w:rPr>
              <w:t>Пушкина, обсуждение эмоционального</w:t>
            </w:r>
            <w:r w:rsidRPr="006C6D24">
              <w:rPr>
                <w:spacing w:val="1"/>
                <w:sz w:val="24"/>
                <w:lang w:val="ru-RU"/>
              </w:rPr>
              <w:t xml:space="preserve"> </w:t>
            </w:r>
            <w:r w:rsidRPr="006C6D24">
              <w:rPr>
                <w:sz w:val="24"/>
                <w:lang w:val="ru-RU"/>
              </w:rPr>
              <w:t>состояния при восприятии описанных картин</w:t>
            </w:r>
            <w:r w:rsidRPr="006C6D24">
              <w:rPr>
                <w:spacing w:val="-57"/>
                <w:sz w:val="24"/>
                <w:lang w:val="ru-RU"/>
              </w:rPr>
              <w:t xml:space="preserve"> </w:t>
            </w:r>
            <w:r w:rsidRPr="006C6D24">
              <w:rPr>
                <w:sz w:val="24"/>
                <w:lang w:val="ru-RU"/>
              </w:rPr>
              <w:t>природы, ответ на вопрос «Какое настроение</w:t>
            </w:r>
            <w:r w:rsidRPr="006C6D24">
              <w:rPr>
                <w:spacing w:val="-57"/>
                <w:sz w:val="24"/>
                <w:lang w:val="ru-RU"/>
              </w:rPr>
              <w:t xml:space="preserve"> </w:t>
            </w:r>
            <w:r w:rsidRPr="006C6D24">
              <w:rPr>
                <w:sz w:val="24"/>
                <w:lang w:val="ru-RU"/>
              </w:rPr>
              <w:t>вызывает произведение? Почему?». На</w:t>
            </w:r>
            <w:r w:rsidRPr="006C6D24">
              <w:rPr>
                <w:spacing w:val="1"/>
                <w:sz w:val="24"/>
                <w:lang w:val="ru-RU"/>
              </w:rPr>
              <w:t xml:space="preserve"> </w:t>
            </w:r>
            <w:r w:rsidRPr="006C6D24">
              <w:rPr>
                <w:sz w:val="24"/>
                <w:lang w:val="ru-RU"/>
              </w:rPr>
              <w:t>примере отрывков из романа «Евгений</w:t>
            </w:r>
            <w:r w:rsidRPr="006C6D24">
              <w:rPr>
                <w:spacing w:val="1"/>
                <w:sz w:val="24"/>
                <w:lang w:val="ru-RU"/>
              </w:rPr>
              <w:t xml:space="preserve"> </w:t>
            </w:r>
            <w:r w:rsidRPr="006C6D24">
              <w:rPr>
                <w:sz w:val="24"/>
                <w:lang w:val="ru-RU"/>
              </w:rPr>
              <w:t>Онегин»:</w:t>
            </w:r>
            <w:r w:rsidRPr="006C6D24">
              <w:rPr>
                <w:spacing w:val="-1"/>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тот год</w:t>
            </w:r>
            <w:r w:rsidRPr="006C6D24">
              <w:rPr>
                <w:spacing w:val="-2"/>
                <w:sz w:val="24"/>
                <w:lang w:val="ru-RU"/>
              </w:rPr>
              <w:t xml:space="preserve"> </w:t>
            </w:r>
            <w:r w:rsidRPr="006C6D24">
              <w:rPr>
                <w:sz w:val="24"/>
                <w:lang w:val="ru-RU"/>
              </w:rPr>
              <w:t>осенняя погода…»,</w:t>
            </w:r>
          </w:p>
          <w:p w:rsidR="006C6D24" w:rsidRPr="006C6D24" w:rsidRDefault="006C6D24">
            <w:pPr>
              <w:rPr>
                <w:sz w:val="24"/>
                <w:lang w:val="ru-RU"/>
              </w:rPr>
            </w:pPr>
            <w:r w:rsidRPr="006C6D24">
              <w:rPr>
                <w:sz w:val="24"/>
                <w:lang w:val="ru-RU"/>
              </w:rPr>
              <w:t>«Опрятней модного</w:t>
            </w:r>
            <w:r w:rsidRPr="006C6D24">
              <w:rPr>
                <w:spacing w:val="-4"/>
                <w:sz w:val="24"/>
                <w:lang w:val="ru-RU"/>
              </w:rPr>
              <w:t xml:space="preserve"> </w:t>
            </w:r>
            <w:r w:rsidRPr="006C6D24">
              <w:rPr>
                <w:sz w:val="24"/>
                <w:lang w:val="ru-RU"/>
              </w:rPr>
              <w:t>паркета…».</w:t>
            </w:r>
          </w:p>
          <w:p w:rsidR="006C6D24" w:rsidRPr="006C6D24" w:rsidRDefault="006C6D24">
            <w:pPr>
              <w:ind w:right="163"/>
              <w:rPr>
                <w:sz w:val="24"/>
                <w:lang w:val="ru-RU"/>
              </w:rPr>
            </w:pPr>
            <w:r w:rsidRPr="006C6D24">
              <w:rPr>
                <w:sz w:val="24"/>
                <w:lang w:val="ru-RU"/>
              </w:rPr>
              <w:t>Работа с текстом произведения: упражнение в</w:t>
            </w:r>
            <w:r w:rsidRPr="006C6D24">
              <w:rPr>
                <w:spacing w:val="-57"/>
                <w:sz w:val="24"/>
                <w:lang w:val="ru-RU"/>
              </w:rPr>
              <w:t xml:space="preserve"> </w:t>
            </w:r>
            <w:r w:rsidRPr="006C6D24">
              <w:rPr>
                <w:sz w:val="24"/>
                <w:lang w:val="ru-RU"/>
              </w:rPr>
              <w:t>нахождении</w:t>
            </w:r>
            <w:r w:rsidRPr="006C6D24">
              <w:rPr>
                <w:spacing w:val="-2"/>
                <w:sz w:val="24"/>
                <w:lang w:val="ru-RU"/>
              </w:rPr>
              <w:t xml:space="preserve"> </w:t>
            </w:r>
            <w:r w:rsidRPr="006C6D24">
              <w:rPr>
                <w:sz w:val="24"/>
                <w:lang w:val="ru-RU"/>
              </w:rPr>
              <w:t>сравнений</w:t>
            </w:r>
            <w:r w:rsidRPr="006C6D24">
              <w:rPr>
                <w:spacing w:val="-5"/>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эпитетов,</w:t>
            </w:r>
            <w:r w:rsidRPr="006C6D24">
              <w:rPr>
                <w:spacing w:val="-4"/>
                <w:sz w:val="24"/>
                <w:lang w:val="ru-RU"/>
              </w:rPr>
              <w:t xml:space="preserve"> </w:t>
            </w:r>
            <w:r w:rsidRPr="006C6D24">
              <w:rPr>
                <w:sz w:val="24"/>
                <w:lang w:val="ru-RU"/>
              </w:rPr>
              <w:t>выделение</w:t>
            </w:r>
            <w:r w:rsidRPr="006C6D24">
              <w:rPr>
                <w:spacing w:val="-57"/>
                <w:sz w:val="24"/>
                <w:lang w:val="ru-RU"/>
              </w:rPr>
              <w:t xml:space="preserve"> </w:t>
            </w:r>
            <w:r w:rsidRPr="006C6D24">
              <w:rPr>
                <w:sz w:val="24"/>
                <w:lang w:val="ru-RU"/>
              </w:rPr>
              <w:t>в тексте слов, использованных в прямом и</w:t>
            </w:r>
            <w:r w:rsidRPr="006C6D24">
              <w:rPr>
                <w:spacing w:val="1"/>
                <w:sz w:val="24"/>
                <w:lang w:val="ru-RU"/>
              </w:rPr>
              <w:t xml:space="preserve"> </w:t>
            </w:r>
            <w:r w:rsidRPr="006C6D24">
              <w:rPr>
                <w:sz w:val="24"/>
                <w:lang w:val="ru-RU"/>
              </w:rPr>
              <w:t>переносном значении, наблюдение за рифмой</w:t>
            </w:r>
            <w:r w:rsidRPr="006C6D24">
              <w:rPr>
                <w:spacing w:val="-57"/>
                <w:sz w:val="24"/>
                <w:lang w:val="ru-RU"/>
              </w:rPr>
              <w:t xml:space="preserve"> </w:t>
            </w:r>
            <w:r w:rsidRPr="006C6D24">
              <w:rPr>
                <w:sz w:val="24"/>
                <w:lang w:val="ru-RU"/>
              </w:rPr>
              <w:t>и ритмом стихотворения, нахождение</w:t>
            </w:r>
            <w:r w:rsidRPr="006C6D24">
              <w:rPr>
                <w:spacing w:val="1"/>
                <w:sz w:val="24"/>
                <w:lang w:val="ru-RU"/>
              </w:rPr>
              <w:t xml:space="preserve"> </w:t>
            </w:r>
            <w:r w:rsidRPr="006C6D24">
              <w:rPr>
                <w:sz w:val="24"/>
                <w:lang w:val="ru-RU"/>
              </w:rPr>
              <w:t>образных слов и выражений, поиск значения</w:t>
            </w:r>
            <w:r w:rsidRPr="006C6D24">
              <w:rPr>
                <w:spacing w:val="1"/>
                <w:sz w:val="24"/>
                <w:lang w:val="ru-RU"/>
              </w:rPr>
              <w:t xml:space="preserve"> </w:t>
            </w:r>
            <w:r w:rsidRPr="006C6D24">
              <w:rPr>
                <w:sz w:val="24"/>
                <w:lang w:val="ru-RU"/>
              </w:rPr>
              <w:t>незнакомого</w:t>
            </w:r>
            <w:r w:rsidRPr="006C6D24">
              <w:rPr>
                <w:spacing w:val="-1"/>
                <w:sz w:val="24"/>
                <w:lang w:val="ru-RU"/>
              </w:rPr>
              <w:t xml:space="preserve"> </w:t>
            </w:r>
            <w:r w:rsidRPr="006C6D24">
              <w:rPr>
                <w:sz w:val="24"/>
                <w:lang w:val="ru-RU"/>
              </w:rPr>
              <w:t>слова</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словаре.</w:t>
            </w:r>
          </w:p>
          <w:p w:rsidR="006C6D24" w:rsidRPr="006C6D24" w:rsidRDefault="006C6D24">
            <w:pPr>
              <w:spacing w:line="270" w:lineRule="atLeast"/>
              <w:ind w:right="347"/>
              <w:rPr>
                <w:sz w:val="24"/>
                <w:lang w:val="ru-RU"/>
              </w:rPr>
            </w:pPr>
            <w:r w:rsidRPr="006C6D24">
              <w:rPr>
                <w:sz w:val="24"/>
                <w:lang w:val="ru-RU"/>
              </w:rPr>
              <w:t>Выразительное чтение и чтение наизусть</w:t>
            </w:r>
            <w:r w:rsidRPr="006C6D24">
              <w:rPr>
                <w:spacing w:val="1"/>
                <w:sz w:val="24"/>
                <w:lang w:val="ru-RU"/>
              </w:rPr>
              <w:t xml:space="preserve"> </w:t>
            </w:r>
            <w:r w:rsidRPr="006C6D24">
              <w:rPr>
                <w:sz w:val="24"/>
                <w:lang w:val="ru-RU"/>
              </w:rPr>
              <w:t>лирических</w:t>
            </w:r>
            <w:r w:rsidRPr="006C6D24">
              <w:rPr>
                <w:spacing w:val="-6"/>
                <w:sz w:val="24"/>
                <w:lang w:val="ru-RU"/>
              </w:rPr>
              <w:t xml:space="preserve"> </w:t>
            </w:r>
            <w:r w:rsidRPr="006C6D24">
              <w:rPr>
                <w:sz w:val="24"/>
                <w:lang w:val="ru-RU"/>
              </w:rPr>
              <w:t>произведений</w:t>
            </w:r>
            <w:r w:rsidRPr="006C6D24">
              <w:rPr>
                <w:spacing w:val="-5"/>
                <w:sz w:val="24"/>
                <w:lang w:val="ru-RU"/>
              </w:rPr>
              <w:t xml:space="preserve"> </w:t>
            </w:r>
            <w:r w:rsidRPr="006C6D24">
              <w:rPr>
                <w:sz w:val="24"/>
                <w:lang w:val="ru-RU"/>
              </w:rPr>
              <w:t>с</w:t>
            </w:r>
            <w:r w:rsidRPr="006C6D24">
              <w:rPr>
                <w:spacing w:val="-6"/>
                <w:sz w:val="24"/>
                <w:lang w:val="ru-RU"/>
              </w:rPr>
              <w:t xml:space="preserve"> </w:t>
            </w:r>
            <w:r w:rsidRPr="006C6D24">
              <w:rPr>
                <w:sz w:val="24"/>
                <w:lang w:val="ru-RU"/>
              </w:rPr>
              <w:t>интонационным</w:t>
            </w:r>
            <w:r w:rsidRPr="006C6D24">
              <w:rPr>
                <w:spacing w:val="-57"/>
                <w:sz w:val="24"/>
                <w:lang w:val="ru-RU"/>
              </w:rPr>
              <w:t xml:space="preserve"> </w:t>
            </w:r>
            <w:r w:rsidRPr="006C6D24">
              <w:rPr>
                <w:sz w:val="24"/>
                <w:lang w:val="ru-RU"/>
              </w:rPr>
              <w:t>выделением</w:t>
            </w:r>
            <w:r w:rsidRPr="006C6D24">
              <w:rPr>
                <w:spacing w:val="-2"/>
                <w:sz w:val="24"/>
                <w:lang w:val="ru-RU"/>
              </w:rPr>
              <w:t xml:space="preserve"> </w:t>
            </w:r>
            <w:r w:rsidRPr="006C6D24">
              <w:rPr>
                <w:sz w:val="24"/>
                <w:lang w:val="ru-RU"/>
              </w:rPr>
              <w:t>знаков</w:t>
            </w:r>
            <w:r w:rsidRPr="006C6D24">
              <w:rPr>
                <w:spacing w:val="-1"/>
                <w:sz w:val="24"/>
                <w:lang w:val="ru-RU"/>
              </w:rPr>
              <w:t xml:space="preserve"> </w:t>
            </w:r>
            <w:r w:rsidRPr="006C6D24">
              <w:rPr>
                <w:sz w:val="24"/>
                <w:lang w:val="ru-RU"/>
              </w:rPr>
              <w:t>препинания,</w:t>
            </w:r>
            <w:r w:rsidRPr="006C6D24">
              <w:rPr>
                <w:spacing w:val="3"/>
                <w:sz w:val="24"/>
                <w:lang w:val="ru-RU"/>
              </w:rPr>
              <w:t xml:space="preserve"> </w:t>
            </w:r>
            <w:r w:rsidRPr="006C6D24">
              <w:rPr>
                <w:sz w:val="24"/>
                <w:lang w:val="ru-RU"/>
              </w:rPr>
              <w:t>с</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56"/>
              <w:rPr>
                <w:sz w:val="24"/>
                <w:lang w:val="ru-RU"/>
              </w:rPr>
            </w:pPr>
            <w:r w:rsidRPr="006C6D24">
              <w:rPr>
                <w:sz w:val="24"/>
                <w:lang w:val="ru-RU"/>
              </w:rPr>
              <w:t>иллюстратор сказок А. С.</w:t>
            </w:r>
            <w:r w:rsidRPr="006C6D24">
              <w:rPr>
                <w:spacing w:val="-57"/>
                <w:sz w:val="24"/>
                <w:lang w:val="ru-RU"/>
              </w:rPr>
              <w:t xml:space="preserve"> </w:t>
            </w:r>
            <w:r w:rsidRPr="006C6D24">
              <w:rPr>
                <w:sz w:val="24"/>
                <w:lang w:val="ru-RU"/>
              </w:rPr>
              <w:t>Пушкина</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97"/>
              <w:rPr>
                <w:sz w:val="24"/>
                <w:lang w:val="ru-RU"/>
              </w:rPr>
            </w:pPr>
            <w:r w:rsidRPr="006C6D24">
              <w:rPr>
                <w:sz w:val="24"/>
                <w:lang w:val="ru-RU"/>
              </w:rPr>
              <w:t>соблюдением</w:t>
            </w:r>
            <w:r w:rsidRPr="006C6D24">
              <w:rPr>
                <w:spacing w:val="-6"/>
                <w:sz w:val="24"/>
                <w:lang w:val="ru-RU"/>
              </w:rPr>
              <w:t xml:space="preserve"> </w:t>
            </w:r>
            <w:r w:rsidRPr="006C6D24">
              <w:rPr>
                <w:sz w:val="24"/>
                <w:lang w:val="ru-RU"/>
              </w:rPr>
              <w:t>орфоэпических</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пунктуационных</w:t>
            </w:r>
            <w:r w:rsidRPr="006C6D24">
              <w:rPr>
                <w:spacing w:val="-1"/>
                <w:sz w:val="24"/>
                <w:lang w:val="ru-RU"/>
              </w:rPr>
              <w:t xml:space="preserve"> </w:t>
            </w:r>
            <w:r w:rsidRPr="006C6D24">
              <w:rPr>
                <w:sz w:val="24"/>
                <w:lang w:val="ru-RU"/>
              </w:rPr>
              <w:t>норм.</w:t>
            </w:r>
          </w:p>
          <w:p w:rsidR="006C6D24" w:rsidRPr="006C6D24" w:rsidRDefault="006C6D24">
            <w:pPr>
              <w:ind w:right="136"/>
              <w:rPr>
                <w:sz w:val="24"/>
                <w:lang w:val="ru-RU"/>
              </w:rPr>
            </w:pPr>
            <w:r w:rsidRPr="006C6D24">
              <w:rPr>
                <w:sz w:val="24"/>
                <w:lang w:val="ru-RU"/>
              </w:rPr>
              <w:t>Слушание и чтение произведения А. С.</w:t>
            </w:r>
            <w:r w:rsidRPr="006C6D24">
              <w:rPr>
                <w:spacing w:val="1"/>
                <w:sz w:val="24"/>
                <w:lang w:val="ru-RU"/>
              </w:rPr>
              <w:t xml:space="preserve"> </w:t>
            </w:r>
            <w:r w:rsidRPr="006C6D24">
              <w:rPr>
                <w:sz w:val="24"/>
                <w:lang w:val="ru-RU"/>
              </w:rPr>
              <w:t>Пушкина «Сказка о царе Салтане, о сыне его</w:t>
            </w:r>
            <w:r w:rsidRPr="006C6D24">
              <w:rPr>
                <w:spacing w:val="1"/>
                <w:sz w:val="24"/>
                <w:lang w:val="ru-RU"/>
              </w:rPr>
              <w:t xml:space="preserve"> </w:t>
            </w:r>
            <w:r w:rsidRPr="006C6D24">
              <w:rPr>
                <w:sz w:val="24"/>
                <w:lang w:val="ru-RU"/>
              </w:rPr>
              <w:t>славном и могучем богатыре князе Гвидоне</w:t>
            </w:r>
            <w:r w:rsidRPr="006C6D24">
              <w:rPr>
                <w:spacing w:val="1"/>
                <w:sz w:val="24"/>
                <w:lang w:val="ru-RU"/>
              </w:rPr>
              <w:t xml:space="preserve"> </w:t>
            </w:r>
            <w:r w:rsidRPr="006C6D24">
              <w:rPr>
                <w:sz w:val="24"/>
                <w:lang w:val="ru-RU"/>
              </w:rPr>
              <w:t>Салтановиче</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о</w:t>
            </w:r>
            <w:r w:rsidRPr="006C6D24">
              <w:rPr>
                <w:spacing w:val="-3"/>
                <w:sz w:val="24"/>
                <w:lang w:val="ru-RU"/>
              </w:rPr>
              <w:t xml:space="preserve"> </w:t>
            </w:r>
            <w:r w:rsidRPr="006C6D24">
              <w:rPr>
                <w:sz w:val="24"/>
                <w:lang w:val="ru-RU"/>
              </w:rPr>
              <w:t>прекрасной</w:t>
            </w:r>
            <w:r w:rsidRPr="006C6D24">
              <w:rPr>
                <w:spacing w:val="-3"/>
                <w:sz w:val="24"/>
                <w:lang w:val="ru-RU"/>
              </w:rPr>
              <w:t xml:space="preserve"> </w:t>
            </w:r>
            <w:r w:rsidRPr="006C6D24">
              <w:rPr>
                <w:sz w:val="24"/>
                <w:lang w:val="ru-RU"/>
              </w:rPr>
              <w:t>царевне</w:t>
            </w:r>
            <w:r w:rsidRPr="006C6D24">
              <w:rPr>
                <w:spacing w:val="-4"/>
                <w:sz w:val="24"/>
                <w:lang w:val="ru-RU"/>
              </w:rPr>
              <w:t xml:space="preserve"> </w:t>
            </w:r>
            <w:r w:rsidRPr="006C6D24">
              <w:rPr>
                <w:sz w:val="24"/>
                <w:lang w:val="ru-RU"/>
              </w:rPr>
              <w:t>Лебеди»,</w:t>
            </w:r>
            <w:r w:rsidRPr="006C6D24">
              <w:rPr>
                <w:spacing w:val="-57"/>
                <w:sz w:val="24"/>
                <w:lang w:val="ru-RU"/>
              </w:rPr>
              <w:t xml:space="preserve"> </w:t>
            </w:r>
            <w:r w:rsidRPr="006C6D24">
              <w:rPr>
                <w:sz w:val="24"/>
                <w:lang w:val="ru-RU"/>
              </w:rPr>
              <w:t>удержание в памяти последовательности</w:t>
            </w:r>
            <w:r w:rsidRPr="006C6D24">
              <w:rPr>
                <w:spacing w:val="1"/>
                <w:sz w:val="24"/>
                <w:lang w:val="ru-RU"/>
              </w:rPr>
              <w:t xml:space="preserve"> </w:t>
            </w:r>
            <w:r w:rsidRPr="006C6D24">
              <w:rPr>
                <w:sz w:val="24"/>
                <w:lang w:val="ru-RU"/>
              </w:rPr>
              <w:t>событий</w:t>
            </w:r>
            <w:r w:rsidRPr="006C6D24">
              <w:rPr>
                <w:spacing w:val="-1"/>
                <w:sz w:val="24"/>
                <w:lang w:val="ru-RU"/>
              </w:rPr>
              <w:t xml:space="preserve"> </w:t>
            </w:r>
            <w:r w:rsidRPr="006C6D24">
              <w:rPr>
                <w:sz w:val="24"/>
                <w:lang w:val="ru-RU"/>
              </w:rPr>
              <w:t>сказки, обсуждение сюжета.</w:t>
            </w:r>
          </w:p>
          <w:p w:rsidR="006C6D24" w:rsidRPr="006C6D24" w:rsidRDefault="006C6D24">
            <w:pPr>
              <w:ind w:right="239"/>
              <w:rPr>
                <w:sz w:val="24"/>
                <w:lang w:val="ru-RU"/>
              </w:rPr>
            </w:pP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текстом</w:t>
            </w:r>
            <w:r w:rsidRPr="006C6D24">
              <w:rPr>
                <w:spacing w:val="-2"/>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(изучающее</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поисковое</w:t>
            </w:r>
            <w:r w:rsidRPr="006C6D24">
              <w:rPr>
                <w:spacing w:val="-3"/>
                <w:sz w:val="24"/>
                <w:lang w:val="ru-RU"/>
              </w:rPr>
              <w:t xml:space="preserve"> </w:t>
            </w:r>
            <w:r w:rsidRPr="006C6D24">
              <w:rPr>
                <w:sz w:val="24"/>
                <w:lang w:val="ru-RU"/>
              </w:rPr>
              <w:t>выборочное чтение):</w:t>
            </w:r>
            <w:r w:rsidRPr="006C6D24">
              <w:rPr>
                <w:spacing w:val="-1"/>
                <w:sz w:val="24"/>
                <w:lang w:val="ru-RU"/>
              </w:rPr>
              <w:t xml:space="preserve"> </w:t>
            </w:r>
            <w:r w:rsidRPr="006C6D24">
              <w:rPr>
                <w:sz w:val="24"/>
                <w:lang w:val="ru-RU"/>
              </w:rPr>
              <w:t>анализ</w:t>
            </w:r>
          </w:p>
          <w:p w:rsidR="006C6D24" w:rsidRPr="006C6D24" w:rsidRDefault="006C6D24">
            <w:pPr>
              <w:ind w:right="117"/>
              <w:rPr>
                <w:sz w:val="24"/>
                <w:lang w:val="ru-RU"/>
              </w:rPr>
            </w:pPr>
            <w:r w:rsidRPr="006C6D24">
              <w:rPr>
                <w:sz w:val="24"/>
                <w:lang w:val="ru-RU"/>
              </w:rPr>
              <w:t>сюжета, повтор как основа изменения сюжета,</w:t>
            </w:r>
            <w:r w:rsidRPr="006C6D24">
              <w:rPr>
                <w:spacing w:val="-57"/>
                <w:sz w:val="24"/>
                <w:lang w:val="ru-RU"/>
              </w:rPr>
              <w:t xml:space="preserve"> </w:t>
            </w:r>
            <w:r w:rsidRPr="006C6D24">
              <w:rPr>
                <w:sz w:val="24"/>
                <w:lang w:val="ru-RU"/>
              </w:rPr>
              <w:t>характеристика героев (положительные или</w:t>
            </w:r>
            <w:r w:rsidRPr="006C6D24">
              <w:rPr>
                <w:spacing w:val="1"/>
                <w:sz w:val="24"/>
                <w:lang w:val="ru-RU"/>
              </w:rPr>
              <w:t xml:space="preserve"> </w:t>
            </w:r>
            <w:r w:rsidRPr="006C6D24">
              <w:rPr>
                <w:sz w:val="24"/>
                <w:lang w:val="ru-RU"/>
              </w:rPr>
              <w:t>отрицательные, портрет), описание чудес в</w:t>
            </w:r>
            <w:r w:rsidRPr="006C6D24">
              <w:rPr>
                <w:spacing w:val="1"/>
                <w:sz w:val="24"/>
                <w:lang w:val="ru-RU"/>
              </w:rPr>
              <w:t xml:space="preserve"> </w:t>
            </w:r>
            <w:r w:rsidRPr="006C6D24">
              <w:rPr>
                <w:sz w:val="24"/>
                <w:lang w:val="ru-RU"/>
              </w:rPr>
              <w:t>сказке.</w:t>
            </w:r>
          </w:p>
          <w:p w:rsidR="006C6D24" w:rsidRPr="006C6D24" w:rsidRDefault="006C6D24">
            <w:pPr>
              <w:ind w:right="360"/>
              <w:jc w:val="both"/>
              <w:rPr>
                <w:sz w:val="24"/>
                <w:lang w:val="ru-RU"/>
              </w:rPr>
            </w:pPr>
            <w:r w:rsidRPr="006C6D24">
              <w:rPr>
                <w:sz w:val="24"/>
                <w:lang w:val="ru-RU"/>
              </w:rPr>
              <w:t>Творческое задание: составление словесных</w:t>
            </w:r>
            <w:r w:rsidRPr="006C6D24">
              <w:rPr>
                <w:spacing w:val="-57"/>
                <w:sz w:val="24"/>
                <w:lang w:val="ru-RU"/>
              </w:rPr>
              <w:t xml:space="preserve"> </w:t>
            </w:r>
            <w:r w:rsidRPr="006C6D24">
              <w:rPr>
                <w:sz w:val="24"/>
                <w:lang w:val="ru-RU"/>
              </w:rPr>
              <w:t>портретов главных героев с использованием</w:t>
            </w:r>
            <w:r w:rsidRPr="006C6D24">
              <w:rPr>
                <w:spacing w:val="-58"/>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сказки.</w:t>
            </w:r>
          </w:p>
          <w:p w:rsidR="006C6D24" w:rsidRPr="006C6D24" w:rsidRDefault="006C6D24">
            <w:pPr>
              <w:ind w:right="135"/>
              <w:rPr>
                <w:sz w:val="24"/>
                <w:lang w:val="ru-RU"/>
              </w:rPr>
            </w:pPr>
            <w:r w:rsidRPr="006C6D24">
              <w:rPr>
                <w:sz w:val="24"/>
                <w:lang w:val="ru-RU"/>
              </w:rPr>
              <w:t>Работа в группах: заполнение таблицы на</w:t>
            </w:r>
            <w:r w:rsidRPr="006C6D24">
              <w:rPr>
                <w:spacing w:val="1"/>
                <w:sz w:val="24"/>
                <w:lang w:val="ru-RU"/>
              </w:rPr>
              <w:t xml:space="preserve"> </w:t>
            </w:r>
            <w:r w:rsidRPr="006C6D24">
              <w:rPr>
                <w:sz w:val="24"/>
                <w:lang w:val="ru-RU"/>
              </w:rPr>
              <w:t>основе сравнения сказок, сходных по сюжету</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Пушкин</w:t>
            </w:r>
            <w:r w:rsidRPr="006C6D24">
              <w:rPr>
                <w:spacing w:val="-1"/>
                <w:sz w:val="24"/>
                <w:lang w:val="ru-RU"/>
              </w:rPr>
              <w:t xml:space="preserve"> </w:t>
            </w:r>
            <w:r w:rsidRPr="006C6D24">
              <w:rPr>
                <w:sz w:val="24"/>
                <w:lang w:val="ru-RU"/>
              </w:rPr>
              <w:t>«Сказка</w:t>
            </w:r>
            <w:r w:rsidRPr="006C6D24">
              <w:rPr>
                <w:spacing w:val="-6"/>
                <w:sz w:val="24"/>
                <w:lang w:val="ru-RU"/>
              </w:rPr>
              <w:t xml:space="preserve"> </w:t>
            </w:r>
            <w:r w:rsidRPr="006C6D24">
              <w:rPr>
                <w:sz w:val="24"/>
                <w:lang w:val="ru-RU"/>
              </w:rPr>
              <w:t>о</w:t>
            </w:r>
            <w:r w:rsidRPr="006C6D24">
              <w:rPr>
                <w:spacing w:val="-1"/>
                <w:sz w:val="24"/>
                <w:lang w:val="ru-RU"/>
              </w:rPr>
              <w:t xml:space="preserve"> </w:t>
            </w:r>
            <w:r w:rsidRPr="006C6D24">
              <w:rPr>
                <w:sz w:val="24"/>
                <w:lang w:val="ru-RU"/>
              </w:rPr>
              <w:t>царе</w:t>
            </w:r>
            <w:r w:rsidRPr="006C6D24">
              <w:rPr>
                <w:spacing w:val="-1"/>
                <w:sz w:val="24"/>
                <w:lang w:val="ru-RU"/>
              </w:rPr>
              <w:t xml:space="preserve"> </w:t>
            </w:r>
            <w:r w:rsidRPr="006C6D24">
              <w:rPr>
                <w:sz w:val="24"/>
                <w:lang w:val="ru-RU"/>
              </w:rPr>
              <w:t>Салтане,</w:t>
            </w:r>
            <w:r w:rsidRPr="006C6D24">
              <w:rPr>
                <w:spacing w:val="-1"/>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сыне</w:t>
            </w:r>
            <w:r w:rsidRPr="006C6D24">
              <w:rPr>
                <w:spacing w:val="-57"/>
                <w:sz w:val="24"/>
                <w:lang w:val="ru-RU"/>
              </w:rPr>
              <w:t xml:space="preserve"> </w:t>
            </w:r>
            <w:r w:rsidRPr="006C6D24">
              <w:rPr>
                <w:sz w:val="24"/>
                <w:lang w:val="ru-RU"/>
              </w:rPr>
              <w:t>его</w:t>
            </w:r>
            <w:r w:rsidRPr="006C6D24">
              <w:rPr>
                <w:spacing w:val="-2"/>
                <w:sz w:val="24"/>
                <w:lang w:val="ru-RU"/>
              </w:rPr>
              <w:t xml:space="preserve"> </w:t>
            </w:r>
            <w:r w:rsidRPr="006C6D24">
              <w:rPr>
                <w:sz w:val="24"/>
                <w:lang w:val="ru-RU"/>
              </w:rPr>
              <w:t>славном</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могучем</w:t>
            </w:r>
            <w:r w:rsidRPr="006C6D24">
              <w:rPr>
                <w:spacing w:val="1"/>
                <w:sz w:val="24"/>
                <w:lang w:val="ru-RU"/>
              </w:rPr>
              <w:t xml:space="preserve"> </w:t>
            </w:r>
            <w:r w:rsidRPr="006C6D24">
              <w:rPr>
                <w:sz w:val="24"/>
                <w:lang w:val="ru-RU"/>
              </w:rPr>
              <w:t>богатыре</w:t>
            </w:r>
            <w:r w:rsidRPr="006C6D24">
              <w:rPr>
                <w:spacing w:val="-1"/>
                <w:sz w:val="24"/>
                <w:lang w:val="ru-RU"/>
              </w:rPr>
              <w:t xml:space="preserve"> </w:t>
            </w:r>
            <w:r w:rsidRPr="006C6D24">
              <w:rPr>
                <w:sz w:val="24"/>
                <w:lang w:val="ru-RU"/>
              </w:rPr>
              <w:t>князе</w:t>
            </w:r>
          </w:p>
          <w:p w:rsidR="006C6D24" w:rsidRPr="006C6D24" w:rsidRDefault="006C6D24">
            <w:pPr>
              <w:spacing w:before="1"/>
              <w:ind w:right="207"/>
              <w:jc w:val="both"/>
              <w:rPr>
                <w:sz w:val="24"/>
                <w:lang w:val="ru-RU"/>
              </w:rPr>
            </w:pPr>
            <w:r w:rsidRPr="006C6D24">
              <w:rPr>
                <w:sz w:val="24"/>
                <w:lang w:val="ru-RU"/>
              </w:rPr>
              <w:t>Гвидоне Салтановиче и о прекрасной царевне</w:t>
            </w:r>
            <w:r w:rsidRPr="006C6D24">
              <w:rPr>
                <w:spacing w:val="-58"/>
                <w:sz w:val="24"/>
                <w:lang w:val="ru-RU"/>
              </w:rPr>
              <w:t xml:space="preserve"> </w:t>
            </w:r>
            <w:r w:rsidRPr="006C6D24">
              <w:rPr>
                <w:sz w:val="24"/>
                <w:lang w:val="ru-RU"/>
              </w:rPr>
              <w:t>Лебеди» и русская народная сказка «Царевич</w:t>
            </w:r>
            <w:r w:rsidRPr="006C6D24">
              <w:rPr>
                <w:spacing w:val="-57"/>
                <w:sz w:val="24"/>
                <w:lang w:val="ru-RU"/>
              </w:rPr>
              <w:t xml:space="preserve"> </w:t>
            </w:r>
            <w:r w:rsidRPr="006C6D24">
              <w:rPr>
                <w:sz w:val="24"/>
                <w:lang w:val="ru-RU"/>
              </w:rPr>
              <w:t>Нехитёр-Немудёр»): сюжеты, герои, чудеса и</w:t>
            </w:r>
            <w:r w:rsidRPr="006C6D24">
              <w:rPr>
                <w:spacing w:val="-57"/>
                <w:sz w:val="24"/>
                <w:lang w:val="ru-RU"/>
              </w:rPr>
              <w:t xml:space="preserve"> </w:t>
            </w:r>
            <w:r w:rsidRPr="006C6D24">
              <w:rPr>
                <w:sz w:val="24"/>
                <w:lang w:val="ru-RU"/>
              </w:rPr>
              <w:t>превращения.</w:t>
            </w:r>
          </w:p>
          <w:p w:rsidR="006C6D24" w:rsidRPr="006C6D24" w:rsidRDefault="006C6D24">
            <w:pPr>
              <w:ind w:right="516"/>
              <w:rPr>
                <w:sz w:val="24"/>
                <w:lang w:val="ru-RU"/>
              </w:rPr>
            </w:pPr>
            <w:r w:rsidRPr="006C6D24">
              <w:rPr>
                <w:sz w:val="24"/>
                <w:lang w:val="ru-RU"/>
              </w:rPr>
              <w:t>Рассматривание репродукций картин И. Я.</w:t>
            </w:r>
            <w:r w:rsidRPr="006C6D24">
              <w:rPr>
                <w:spacing w:val="-57"/>
                <w:sz w:val="24"/>
                <w:lang w:val="ru-RU"/>
              </w:rPr>
              <w:t xml:space="preserve"> </w:t>
            </w:r>
            <w:r w:rsidRPr="006C6D24">
              <w:rPr>
                <w:sz w:val="24"/>
                <w:lang w:val="ru-RU"/>
              </w:rPr>
              <w:t>Билибина к сказке А. С. Пушкина, поиск</w:t>
            </w:r>
            <w:r w:rsidRPr="006C6D24">
              <w:rPr>
                <w:spacing w:val="1"/>
                <w:sz w:val="24"/>
                <w:lang w:val="ru-RU"/>
              </w:rPr>
              <w:t xml:space="preserve"> </w:t>
            </w:r>
            <w:r w:rsidRPr="006C6D24">
              <w:rPr>
                <w:sz w:val="24"/>
                <w:lang w:val="ru-RU"/>
              </w:rPr>
              <w:t>эпизода сказки, который иллюстрирует</w:t>
            </w:r>
            <w:r w:rsidRPr="006C6D24">
              <w:rPr>
                <w:spacing w:val="1"/>
                <w:sz w:val="24"/>
                <w:lang w:val="ru-RU"/>
              </w:rPr>
              <w:t xml:space="preserve"> </w:t>
            </w:r>
            <w:r w:rsidRPr="006C6D24">
              <w:rPr>
                <w:sz w:val="24"/>
                <w:lang w:val="ru-RU"/>
              </w:rPr>
              <w:t>картина.</w:t>
            </w:r>
          </w:p>
          <w:p w:rsidR="006C6D24" w:rsidRPr="006C6D24" w:rsidRDefault="006C6D24">
            <w:pPr>
              <w:ind w:right="161"/>
              <w:rPr>
                <w:sz w:val="24"/>
                <w:lang w:val="ru-RU"/>
              </w:rPr>
            </w:pPr>
            <w:r w:rsidRPr="006C6D24">
              <w:rPr>
                <w:sz w:val="24"/>
                <w:lang w:val="ru-RU"/>
              </w:rPr>
              <w:t>Дифференцированная работа: составление</w:t>
            </w:r>
            <w:r w:rsidRPr="006C6D24">
              <w:rPr>
                <w:spacing w:val="1"/>
                <w:sz w:val="24"/>
                <w:lang w:val="ru-RU"/>
              </w:rPr>
              <w:t xml:space="preserve"> </w:t>
            </w:r>
            <w:r w:rsidRPr="006C6D24">
              <w:rPr>
                <w:sz w:val="24"/>
                <w:lang w:val="ru-RU"/>
              </w:rPr>
              <w:t>устного или письменного высказывания (не</w:t>
            </w:r>
            <w:r w:rsidRPr="006C6D24">
              <w:rPr>
                <w:spacing w:val="1"/>
                <w:sz w:val="24"/>
                <w:lang w:val="ru-RU"/>
              </w:rPr>
              <w:t xml:space="preserve"> </w:t>
            </w:r>
            <w:r w:rsidRPr="006C6D24">
              <w:rPr>
                <w:sz w:val="24"/>
                <w:lang w:val="ru-RU"/>
              </w:rPr>
              <w:t>менее 8 предложений) на тему «Моё любимое</w:t>
            </w:r>
            <w:r w:rsidRPr="006C6D24">
              <w:rPr>
                <w:spacing w:val="-57"/>
                <w:sz w:val="24"/>
                <w:lang w:val="ru-RU"/>
              </w:rPr>
              <w:t xml:space="preserve"> </w:t>
            </w:r>
            <w:r w:rsidRPr="006C6D24">
              <w:rPr>
                <w:sz w:val="24"/>
                <w:lang w:val="ru-RU"/>
              </w:rPr>
              <w:t>произведение</w:t>
            </w:r>
            <w:r w:rsidRPr="006C6D24">
              <w:rPr>
                <w:spacing w:val="-2"/>
                <w:sz w:val="24"/>
                <w:lang w:val="ru-RU"/>
              </w:rPr>
              <w:t xml:space="preserve"> </w:t>
            </w:r>
            <w:r w:rsidRPr="006C6D24">
              <w:rPr>
                <w:sz w:val="24"/>
                <w:lang w:val="ru-RU"/>
              </w:rPr>
              <w:t>А.</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Пушкина».</w:t>
            </w:r>
          </w:p>
          <w:p w:rsidR="006C6D24" w:rsidRPr="006C6D24" w:rsidRDefault="006C6D24">
            <w:pPr>
              <w:spacing w:line="270" w:lineRule="atLeast"/>
              <w:ind w:right="354"/>
              <w:rPr>
                <w:sz w:val="24"/>
                <w:lang w:val="ru-RU"/>
              </w:rPr>
            </w:pPr>
            <w:r w:rsidRPr="006C6D24">
              <w:rPr>
                <w:sz w:val="24"/>
                <w:lang w:val="ru-RU"/>
              </w:rPr>
              <w:t>Составление выставки на тему «Книги А. С.</w:t>
            </w:r>
            <w:r w:rsidRPr="006C6D24">
              <w:rPr>
                <w:spacing w:val="-58"/>
                <w:sz w:val="24"/>
                <w:lang w:val="ru-RU"/>
              </w:rPr>
              <w:t xml:space="preserve"> </w:t>
            </w:r>
            <w:r w:rsidRPr="006C6D24">
              <w:rPr>
                <w:sz w:val="24"/>
                <w:lang w:val="ru-RU"/>
              </w:rPr>
              <w:t>Пушкина»,</w:t>
            </w:r>
            <w:r w:rsidRPr="006C6D24">
              <w:rPr>
                <w:spacing w:val="-2"/>
                <w:sz w:val="24"/>
                <w:lang w:val="ru-RU"/>
              </w:rPr>
              <w:t xml:space="preserve"> </w:t>
            </w:r>
            <w:r w:rsidRPr="006C6D24">
              <w:rPr>
                <w:sz w:val="24"/>
                <w:lang w:val="ru-RU"/>
              </w:rPr>
              <w:t>написание</w:t>
            </w:r>
            <w:r w:rsidRPr="006C6D24">
              <w:rPr>
                <w:spacing w:val="-2"/>
                <w:sz w:val="24"/>
                <w:lang w:val="ru-RU"/>
              </w:rPr>
              <w:t xml:space="preserve"> </w:t>
            </w:r>
            <w:r w:rsidRPr="006C6D24">
              <w:rPr>
                <w:sz w:val="24"/>
                <w:lang w:val="ru-RU"/>
              </w:rPr>
              <w:t>краткого</w:t>
            </w:r>
            <w:r w:rsidRPr="006C6D24">
              <w:rPr>
                <w:spacing w:val="-1"/>
                <w:sz w:val="24"/>
                <w:lang w:val="ru-RU"/>
              </w:rPr>
              <w:t xml:space="preserve"> </w:t>
            </w:r>
            <w:r w:rsidRPr="006C6D24">
              <w:rPr>
                <w:sz w:val="24"/>
                <w:lang w:val="ru-RU"/>
              </w:rPr>
              <w:t>отзыва</w:t>
            </w:r>
            <w:r w:rsidRPr="006C6D24">
              <w:rPr>
                <w:spacing w:val="-2"/>
                <w:sz w:val="24"/>
                <w:lang w:val="ru-RU"/>
              </w:rPr>
              <w:t xml:space="preserve"> </w:t>
            </w:r>
            <w:r w:rsidRPr="006C6D24">
              <w:rPr>
                <w:sz w:val="24"/>
                <w:lang w:val="ru-RU"/>
              </w:rPr>
              <w:t>о</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552"/>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6" w:lineRule="exact"/>
              <w:ind w:right="383"/>
              <w:rPr>
                <w:sz w:val="24"/>
                <w:lang w:val="ru-RU"/>
              </w:rPr>
            </w:pPr>
            <w:r w:rsidRPr="006C6D24">
              <w:rPr>
                <w:sz w:val="24"/>
                <w:lang w:val="ru-RU"/>
              </w:rPr>
              <w:t>самостоятельно прочитанном произведении</w:t>
            </w:r>
            <w:r w:rsidRPr="006C6D24">
              <w:rPr>
                <w:spacing w:val="-57"/>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заданному образцу</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9109"/>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4.</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96"/>
              <w:rPr>
                <w:sz w:val="24"/>
                <w:lang w:val="ru-RU"/>
              </w:rPr>
            </w:pPr>
            <w:r w:rsidRPr="006C6D24">
              <w:rPr>
                <w:sz w:val="24"/>
                <w:lang w:val="ru-RU"/>
              </w:rPr>
              <w:t>Творчество</w:t>
            </w:r>
            <w:r w:rsidRPr="006C6D24">
              <w:rPr>
                <w:spacing w:val="1"/>
                <w:sz w:val="24"/>
                <w:lang w:val="ru-RU"/>
              </w:rPr>
              <w:t xml:space="preserve"> </w:t>
            </w:r>
            <w:r w:rsidRPr="006C6D24">
              <w:rPr>
                <w:sz w:val="24"/>
                <w:lang w:val="ru-RU"/>
              </w:rPr>
              <w:t>И.</w:t>
            </w:r>
            <w:r w:rsidRPr="006C6D24">
              <w:rPr>
                <w:spacing w:val="-9"/>
                <w:sz w:val="24"/>
                <w:lang w:val="ru-RU"/>
              </w:rPr>
              <w:t xml:space="preserve"> </w:t>
            </w:r>
            <w:r w:rsidRPr="006C6D24">
              <w:rPr>
                <w:sz w:val="24"/>
                <w:lang w:val="ru-RU"/>
              </w:rPr>
              <w:t>А.</w:t>
            </w:r>
            <w:r w:rsidRPr="006C6D24">
              <w:rPr>
                <w:spacing w:val="-8"/>
                <w:sz w:val="24"/>
                <w:lang w:val="ru-RU"/>
              </w:rPr>
              <w:t xml:space="preserve"> </w:t>
            </w:r>
            <w:r w:rsidRPr="006C6D24">
              <w:rPr>
                <w:sz w:val="24"/>
                <w:lang w:val="ru-RU"/>
              </w:rPr>
              <w:t>Крылова</w:t>
            </w:r>
          </w:p>
          <w:p w:rsidR="006C6D24" w:rsidRPr="006C6D24" w:rsidRDefault="006C6D24">
            <w:pPr>
              <w:rPr>
                <w:sz w:val="24"/>
                <w:lang w:val="ru-RU"/>
              </w:rPr>
            </w:pPr>
            <w:r w:rsidRPr="006C6D24">
              <w:rPr>
                <w:sz w:val="24"/>
                <w:lang w:val="ru-RU"/>
              </w:rPr>
              <w:t>(3ч.)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28"/>
              <w:rPr>
                <w:sz w:val="24"/>
                <w:lang w:val="ru-RU"/>
              </w:rPr>
            </w:pPr>
            <w:r w:rsidRPr="006C6D24">
              <w:rPr>
                <w:sz w:val="24"/>
                <w:lang w:val="ru-RU"/>
              </w:rPr>
              <w:t>Басня — произведение-поучение,</w:t>
            </w:r>
            <w:r w:rsidRPr="006C6D24">
              <w:rPr>
                <w:spacing w:val="-57"/>
                <w:sz w:val="24"/>
                <w:lang w:val="ru-RU"/>
              </w:rPr>
              <w:t xml:space="preserve"> </w:t>
            </w:r>
            <w:r w:rsidRPr="006C6D24">
              <w:rPr>
                <w:sz w:val="24"/>
                <w:lang w:val="ru-RU"/>
              </w:rPr>
              <w:t>которое</w:t>
            </w:r>
            <w:r w:rsidRPr="006C6D24">
              <w:rPr>
                <w:spacing w:val="-2"/>
                <w:sz w:val="24"/>
                <w:lang w:val="ru-RU"/>
              </w:rPr>
              <w:t xml:space="preserve"> </w:t>
            </w:r>
            <w:r w:rsidRPr="006C6D24">
              <w:rPr>
                <w:sz w:val="24"/>
                <w:lang w:val="ru-RU"/>
              </w:rPr>
              <w:t>помогает</w:t>
            </w:r>
            <w:r w:rsidRPr="006C6D24">
              <w:rPr>
                <w:spacing w:val="-1"/>
                <w:sz w:val="24"/>
                <w:lang w:val="ru-RU"/>
              </w:rPr>
              <w:t xml:space="preserve"> </w:t>
            </w:r>
            <w:r w:rsidRPr="006C6D24">
              <w:rPr>
                <w:sz w:val="24"/>
                <w:lang w:val="ru-RU"/>
              </w:rPr>
              <w:t>увидеть свои</w:t>
            </w:r>
          </w:p>
          <w:p w:rsidR="006C6D24" w:rsidRPr="006C6D24" w:rsidRDefault="006C6D24">
            <w:pPr>
              <w:ind w:right="1386"/>
              <w:rPr>
                <w:sz w:val="24"/>
                <w:lang w:val="ru-RU"/>
              </w:rPr>
            </w:pPr>
            <w:r w:rsidRPr="006C6D24">
              <w:rPr>
                <w:sz w:val="24"/>
                <w:lang w:val="ru-RU"/>
              </w:rPr>
              <w:t>и чужие недостатки.</w:t>
            </w:r>
            <w:r w:rsidRPr="006C6D24">
              <w:rPr>
                <w:spacing w:val="1"/>
                <w:sz w:val="24"/>
                <w:lang w:val="ru-RU"/>
              </w:rPr>
              <w:t xml:space="preserve"> </w:t>
            </w:r>
            <w:r w:rsidRPr="006C6D24">
              <w:rPr>
                <w:sz w:val="24"/>
                <w:lang w:val="ru-RU"/>
              </w:rPr>
              <w:t>Иносказание</w:t>
            </w:r>
            <w:r w:rsidRPr="006C6D24">
              <w:rPr>
                <w:spacing w:val="-5"/>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баснях.</w:t>
            </w:r>
          </w:p>
          <w:p w:rsidR="006C6D24" w:rsidRPr="006C6D24" w:rsidRDefault="006C6D24">
            <w:pPr>
              <w:ind w:right="211"/>
              <w:rPr>
                <w:sz w:val="24"/>
                <w:lang w:val="ru-RU"/>
              </w:rPr>
            </w:pPr>
            <w:r w:rsidRPr="006C6D24">
              <w:rPr>
                <w:sz w:val="24"/>
                <w:lang w:val="ru-RU"/>
              </w:rPr>
              <w:t>И. А. Крылов — великий русский</w:t>
            </w:r>
            <w:r w:rsidRPr="006C6D24">
              <w:rPr>
                <w:spacing w:val="-57"/>
                <w:sz w:val="24"/>
                <w:lang w:val="ru-RU"/>
              </w:rPr>
              <w:t xml:space="preserve"> </w:t>
            </w:r>
            <w:r w:rsidRPr="006C6D24">
              <w:rPr>
                <w:sz w:val="24"/>
                <w:lang w:val="ru-RU"/>
              </w:rPr>
              <w:t>баснописец.</w:t>
            </w:r>
          </w:p>
          <w:p w:rsidR="006C6D24" w:rsidRPr="006C6D24" w:rsidRDefault="006C6D24">
            <w:pPr>
              <w:ind w:right="196"/>
              <w:rPr>
                <w:sz w:val="24"/>
                <w:lang w:val="ru-RU"/>
              </w:rPr>
            </w:pPr>
            <w:r w:rsidRPr="006C6D24">
              <w:rPr>
                <w:sz w:val="24"/>
                <w:lang w:val="ru-RU"/>
              </w:rPr>
              <w:t>Басни</w:t>
            </w:r>
            <w:r w:rsidRPr="006C6D24">
              <w:rPr>
                <w:spacing w:val="-3"/>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Крылова:</w:t>
            </w:r>
            <w:r w:rsidRPr="006C6D24">
              <w:rPr>
                <w:spacing w:val="-3"/>
                <w:sz w:val="24"/>
                <w:lang w:val="ru-RU"/>
              </w:rPr>
              <w:t xml:space="preserve"> </w:t>
            </w:r>
            <w:r w:rsidRPr="006C6D24">
              <w:rPr>
                <w:sz w:val="24"/>
                <w:lang w:val="ru-RU"/>
              </w:rPr>
              <w:t>назначение,</w:t>
            </w:r>
            <w:r w:rsidRPr="006C6D24">
              <w:rPr>
                <w:spacing w:val="-57"/>
                <w:sz w:val="24"/>
                <w:lang w:val="ru-RU"/>
              </w:rPr>
              <w:t xml:space="preserve"> </w:t>
            </w:r>
            <w:r w:rsidRPr="006C6D24">
              <w:rPr>
                <w:sz w:val="24"/>
                <w:lang w:val="ru-RU"/>
              </w:rPr>
              <w:t>темы</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герои,</w:t>
            </w:r>
            <w:r w:rsidRPr="006C6D24">
              <w:rPr>
                <w:spacing w:val="-1"/>
                <w:sz w:val="24"/>
                <w:lang w:val="ru-RU"/>
              </w:rPr>
              <w:t xml:space="preserve"> </w:t>
            </w:r>
            <w:r w:rsidRPr="006C6D24">
              <w:rPr>
                <w:sz w:val="24"/>
                <w:lang w:val="ru-RU"/>
              </w:rPr>
              <w:t>особенности</w:t>
            </w:r>
            <w:r w:rsidRPr="006C6D24">
              <w:rPr>
                <w:spacing w:val="-1"/>
                <w:sz w:val="24"/>
                <w:lang w:val="ru-RU"/>
              </w:rPr>
              <w:t xml:space="preserve"> </w:t>
            </w:r>
            <w:r w:rsidRPr="006C6D24">
              <w:rPr>
                <w:sz w:val="24"/>
                <w:lang w:val="ru-RU"/>
              </w:rPr>
              <w:t>языка.</w:t>
            </w:r>
          </w:p>
          <w:p w:rsidR="006C6D24" w:rsidRPr="006C6D24" w:rsidRDefault="006C6D24">
            <w:pPr>
              <w:rPr>
                <w:sz w:val="24"/>
                <w:lang w:val="ru-RU"/>
              </w:rPr>
            </w:pPr>
            <w:r w:rsidRPr="006C6D24">
              <w:rPr>
                <w:sz w:val="24"/>
                <w:lang w:val="ru-RU"/>
              </w:rPr>
              <w:t>Явная</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скрытая</w:t>
            </w:r>
            <w:r w:rsidRPr="006C6D24">
              <w:rPr>
                <w:spacing w:val="-2"/>
                <w:sz w:val="24"/>
                <w:lang w:val="ru-RU"/>
              </w:rPr>
              <w:t xml:space="preserve"> </w:t>
            </w:r>
            <w:r w:rsidRPr="006C6D24">
              <w:rPr>
                <w:sz w:val="24"/>
                <w:lang w:val="ru-RU"/>
              </w:rPr>
              <w:t>мораль</w:t>
            </w:r>
          </w:p>
          <w:p w:rsidR="006C6D24" w:rsidRPr="006C6D24" w:rsidRDefault="006C6D24">
            <w:pPr>
              <w:ind w:right="375"/>
              <w:rPr>
                <w:sz w:val="24"/>
                <w:lang w:val="ru-RU"/>
              </w:rPr>
            </w:pPr>
            <w:r w:rsidRPr="006C6D24">
              <w:rPr>
                <w:sz w:val="24"/>
                <w:lang w:val="ru-RU"/>
              </w:rPr>
              <w:t>басен.</w:t>
            </w:r>
            <w:r w:rsidRPr="006C6D24">
              <w:rPr>
                <w:spacing w:val="-6"/>
                <w:sz w:val="24"/>
                <w:lang w:val="ru-RU"/>
              </w:rPr>
              <w:t xml:space="preserve"> </w:t>
            </w:r>
            <w:r w:rsidRPr="006C6D24">
              <w:rPr>
                <w:sz w:val="24"/>
                <w:lang w:val="ru-RU"/>
              </w:rPr>
              <w:t>Использование</w:t>
            </w:r>
            <w:r w:rsidRPr="006C6D24">
              <w:rPr>
                <w:spacing w:val="-4"/>
                <w:sz w:val="24"/>
                <w:lang w:val="ru-RU"/>
              </w:rPr>
              <w:t xml:space="preserve"> </w:t>
            </w:r>
            <w:r w:rsidRPr="006C6D24">
              <w:rPr>
                <w:sz w:val="24"/>
                <w:lang w:val="ru-RU"/>
              </w:rPr>
              <w:t>крылатых</w:t>
            </w:r>
            <w:r w:rsidRPr="006C6D24">
              <w:rPr>
                <w:spacing w:val="-57"/>
                <w:sz w:val="24"/>
                <w:lang w:val="ru-RU"/>
              </w:rPr>
              <w:t xml:space="preserve"> </w:t>
            </w:r>
            <w:r w:rsidRPr="006C6D24">
              <w:rPr>
                <w:sz w:val="24"/>
                <w:lang w:val="ru-RU"/>
              </w:rPr>
              <w:t>выражений в</w:t>
            </w:r>
            <w:r w:rsidRPr="006C6D24">
              <w:rPr>
                <w:spacing w:val="-1"/>
                <w:sz w:val="24"/>
                <w:lang w:val="ru-RU"/>
              </w:rPr>
              <w:t xml:space="preserve"> </w:t>
            </w:r>
            <w:r w:rsidRPr="006C6D24">
              <w:rPr>
                <w:sz w:val="24"/>
                <w:lang w:val="ru-RU"/>
              </w:rPr>
              <w:t>речи</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646"/>
              <w:rPr>
                <w:sz w:val="24"/>
                <w:lang w:val="ru-RU"/>
              </w:rPr>
            </w:pPr>
            <w:r w:rsidRPr="006C6D24">
              <w:rPr>
                <w:sz w:val="24"/>
                <w:lang w:val="ru-RU"/>
              </w:rPr>
              <w:t>Слушание</w:t>
            </w:r>
            <w:r w:rsidRPr="006C6D24">
              <w:rPr>
                <w:spacing w:val="-3"/>
                <w:sz w:val="24"/>
                <w:lang w:val="ru-RU"/>
              </w:rPr>
              <w:t xml:space="preserve"> </w:t>
            </w:r>
            <w:r w:rsidRPr="006C6D24">
              <w:rPr>
                <w:sz w:val="24"/>
                <w:lang w:val="ru-RU"/>
              </w:rPr>
              <w:t>басен</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Крылова</w:t>
            </w:r>
            <w:r w:rsidRPr="006C6D24">
              <w:rPr>
                <w:spacing w:val="-3"/>
                <w:sz w:val="24"/>
                <w:lang w:val="ru-RU"/>
              </w:rPr>
              <w:t xml:space="preserve"> </w:t>
            </w:r>
            <w:r w:rsidRPr="006C6D24">
              <w:rPr>
                <w:sz w:val="24"/>
                <w:lang w:val="ru-RU"/>
              </w:rPr>
              <w:t>(не</w:t>
            </w:r>
            <w:r w:rsidRPr="006C6D24">
              <w:rPr>
                <w:spacing w:val="-1"/>
                <w:sz w:val="24"/>
                <w:lang w:val="ru-RU"/>
              </w:rPr>
              <w:t xml:space="preserve"> </w:t>
            </w:r>
            <w:r w:rsidRPr="006C6D24">
              <w:rPr>
                <w:sz w:val="24"/>
                <w:lang w:val="ru-RU"/>
              </w:rPr>
              <w:t>менее</w:t>
            </w:r>
            <w:r w:rsidRPr="006C6D24">
              <w:rPr>
                <w:spacing w:val="-57"/>
                <w:sz w:val="24"/>
                <w:lang w:val="ru-RU"/>
              </w:rPr>
              <w:t xml:space="preserve"> </w:t>
            </w:r>
            <w:r w:rsidRPr="006C6D24">
              <w:rPr>
                <w:sz w:val="24"/>
                <w:lang w:val="ru-RU"/>
              </w:rPr>
              <w:t>двух,</w:t>
            </w:r>
            <w:r w:rsidRPr="006C6D24">
              <w:rPr>
                <w:spacing w:val="-1"/>
                <w:sz w:val="24"/>
                <w:lang w:val="ru-RU"/>
              </w:rPr>
              <w:t xml:space="preserve"> </w:t>
            </w:r>
            <w:r w:rsidRPr="006C6D24">
              <w:rPr>
                <w:sz w:val="24"/>
                <w:lang w:val="ru-RU"/>
              </w:rPr>
              <w:t>например: «Мартышка</w:t>
            </w:r>
            <w:r w:rsidRPr="006C6D24">
              <w:rPr>
                <w:spacing w:val="-2"/>
                <w:sz w:val="24"/>
                <w:lang w:val="ru-RU"/>
              </w:rPr>
              <w:t xml:space="preserve"> </w:t>
            </w:r>
            <w:r w:rsidRPr="006C6D24">
              <w:rPr>
                <w:sz w:val="24"/>
                <w:lang w:val="ru-RU"/>
              </w:rPr>
              <w:t>и Очки»,</w:t>
            </w:r>
          </w:p>
          <w:p w:rsidR="006C6D24" w:rsidRPr="006C6D24" w:rsidRDefault="006C6D24">
            <w:pPr>
              <w:ind w:right="109"/>
              <w:rPr>
                <w:sz w:val="24"/>
                <w:lang w:val="ru-RU"/>
              </w:rPr>
            </w:pPr>
            <w:r w:rsidRPr="006C6D24">
              <w:rPr>
                <w:sz w:val="24"/>
                <w:lang w:val="ru-RU"/>
              </w:rPr>
              <w:t>«Ворона и Лисица», «Слон и Моська», «Чиж и</w:t>
            </w:r>
            <w:r w:rsidRPr="006C6D24">
              <w:rPr>
                <w:spacing w:val="-57"/>
                <w:sz w:val="24"/>
                <w:lang w:val="ru-RU"/>
              </w:rPr>
              <w:t xml:space="preserve"> </w:t>
            </w:r>
            <w:r w:rsidRPr="006C6D24">
              <w:rPr>
                <w:sz w:val="24"/>
                <w:lang w:val="ru-RU"/>
              </w:rPr>
              <w:t>Голубь», «Лисица и Виноград», «Кукушка и</w:t>
            </w:r>
            <w:r w:rsidRPr="006C6D24">
              <w:rPr>
                <w:spacing w:val="1"/>
                <w:sz w:val="24"/>
                <w:lang w:val="ru-RU"/>
              </w:rPr>
              <w:t xml:space="preserve"> </w:t>
            </w:r>
            <w:r w:rsidRPr="006C6D24">
              <w:rPr>
                <w:sz w:val="24"/>
                <w:lang w:val="ru-RU"/>
              </w:rPr>
              <w:t>Петух» (по выбору), подготовка ответа на</w:t>
            </w:r>
            <w:r w:rsidRPr="006C6D24">
              <w:rPr>
                <w:spacing w:val="1"/>
                <w:sz w:val="24"/>
                <w:lang w:val="ru-RU"/>
              </w:rPr>
              <w:t xml:space="preserve"> </w:t>
            </w:r>
            <w:r w:rsidRPr="006C6D24">
              <w:rPr>
                <w:sz w:val="24"/>
                <w:lang w:val="ru-RU"/>
              </w:rPr>
              <w:t>вопрос</w:t>
            </w:r>
            <w:r w:rsidRPr="006C6D24">
              <w:rPr>
                <w:spacing w:val="-2"/>
                <w:sz w:val="24"/>
                <w:lang w:val="ru-RU"/>
              </w:rPr>
              <w:t xml:space="preserve"> </w:t>
            </w:r>
            <w:r w:rsidRPr="006C6D24">
              <w:rPr>
                <w:sz w:val="24"/>
                <w:lang w:val="ru-RU"/>
              </w:rPr>
              <w:t>«Какое</w:t>
            </w:r>
            <w:r w:rsidRPr="006C6D24">
              <w:rPr>
                <w:spacing w:val="-1"/>
                <w:sz w:val="24"/>
                <w:lang w:val="ru-RU"/>
              </w:rPr>
              <w:t xml:space="preserve"> </w:t>
            </w:r>
            <w:r w:rsidRPr="006C6D24">
              <w:rPr>
                <w:sz w:val="24"/>
                <w:lang w:val="ru-RU"/>
              </w:rPr>
              <w:t>качество</w:t>
            </w:r>
          </w:p>
          <w:p w:rsidR="006C6D24" w:rsidRPr="006C6D24" w:rsidRDefault="006C6D24">
            <w:pPr>
              <w:spacing w:before="1"/>
              <w:rPr>
                <w:sz w:val="24"/>
                <w:lang w:val="ru-RU"/>
              </w:rPr>
            </w:pPr>
            <w:r w:rsidRPr="006C6D24">
              <w:rPr>
                <w:sz w:val="24"/>
                <w:lang w:val="ru-RU"/>
              </w:rPr>
              <w:t>высмеивает</w:t>
            </w:r>
            <w:r w:rsidRPr="006C6D24">
              <w:rPr>
                <w:spacing w:val="-3"/>
                <w:sz w:val="24"/>
                <w:lang w:val="ru-RU"/>
              </w:rPr>
              <w:t xml:space="preserve"> </w:t>
            </w:r>
            <w:r w:rsidRPr="006C6D24">
              <w:rPr>
                <w:sz w:val="24"/>
                <w:lang w:val="ru-RU"/>
              </w:rPr>
              <w:t>автор?».</w:t>
            </w:r>
          </w:p>
          <w:p w:rsidR="006C6D24" w:rsidRPr="006C6D24" w:rsidRDefault="006C6D24">
            <w:pPr>
              <w:ind w:right="883"/>
              <w:rPr>
                <w:sz w:val="24"/>
                <w:lang w:val="ru-RU"/>
              </w:rPr>
            </w:pPr>
            <w:r w:rsidRPr="006C6D24">
              <w:rPr>
                <w:sz w:val="24"/>
                <w:lang w:val="ru-RU"/>
              </w:rPr>
              <w:t>Обсуждение сюжета басни, осознание</w:t>
            </w:r>
            <w:r w:rsidRPr="006C6D24">
              <w:rPr>
                <w:spacing w:val="1"/>
                <w:sz w:val="24"/>
                <w:lang w:val="ru-RU"/>
              </w:rPr>
              <w:t xml:space="preserve"> </w:t>
            </w:r>
            <w:r w:rsidRPr="006C6D24">
              <w:rPr>
                <w:sz w:val="24"/>
                <w:lang w:val="ru-RU"/>
              </w:rPr>
              <w:t>нравственно-этических понятий: лесть,</w:t>
            </w:r>
            <w:r w:rsidRPr="006C6D24">
              <w:rPr>
                <w:spacing w:val="-57"/>
                <w:sz w:val="24"/>
                <w:lang w:val="ru-RU"/>
              </w:rPr>
              <w:t xml:space="preserve"> </w:t>
            </w:r>
            <w:r w:rsidRPr="006C6D24">
              <w:rPr>
                <w:sz w:val="24"/>
                <w:lang w:val="ru-RU"/>
              </w:rPr>
              <w:t>похвала,</w:t>
            </w:r>
            <w:r w:rsidRPr="006C6D24">
              <w:rPr>
                <w:spacing w:val="-1"/>
                <w:sz w:val="24"/>
                <w:lang w:val="ru-RU"/>
              </w:rPr>
              <w:t xml:space="preserve"> </w:t>
            </w:r>
            <w:r w:rsidRPr="006C6D24">
              <w:rPr>
                <w:sz w:val="24"/>
                <w:lang w:val="ru-RU"/>
              </w:rPr>
              <w:t>глупость.</w:t>
            </w:r>
          </w:p>
          <w:p w:rsidR="006C6D24" w:rsidRPr="006C6D24" w:rsidRDefault="006C6D24">
            <w:pPr>
              <w:ind w:right="476"/>
              <w:rPr>
                <w:sz w:val="24"/>
                <w:lang w:val="ru-RU"/>
              </w:rPr>
            </w:pPr>
            <w:r w:rsidRPr="006C6D24">
              <w:rPr>
                <w:sz w:val="24"/>
                <w:lang w:val="ru-RU"/>
              </w:rPr>
              <w:t>Работаем с текстом произведения:</w:t>
            </w:r>
            <w:r w:rsidRPr="006C6D24">
              <w:rPr>
                <w:spacing w:val="1"/>
                <w:sz w:val="24"/>
                <w:lang w:val="ru-RU"/>
              </w:rPr>
              <w:t xml:space="preserve"> </w:t>
            </w:r>
            <w:r w:rsidRPr="006C6D24">
              <w:rPr>
                <w:sz w:val="24"/>
                <w:lang w:val="ru-RU"/>
              </w:rPr>
              <w:t>характеристика героя (положительный или</w:t>
            </w:r>
            <w:r w:rsidRPr="006C6D24">
              <w:rPr>
                <w:spacing w:val="-57"/>
                <w:sz w:val="24"/>
                <w:lang w:val="ru-RU"/>
              </w:rPr>
              <w:t xml:space="preserve"> </w:t>
            </w:r>
            <w:r w:rsidRPr="006C6D24">
              <w:rPr>
                <w:sz w:val="24"/>
                <w:lang w:val="ru-RU"/>
              </w:rPr>
              <w:t>отрицательный), поиск в тексте морали</w:t>
            </w:r>
            <w:r w:rsidRPr="006C6D24">
              <w:rPr>
                <w:spacing w:val="1"/>
                <w:sz w:val="24"/>
                <w:lang w:val="ru-RU"/>
              </w:rPr>
              <w:t xml:space="preserve"> </w:t>
            </w:r>
            <w:r w:rsidRPr="006C6D24">
              <w:rPr>
                <w:sz w:val="24"/>
                <w:lang w:val="ru-RU"/>
              </w:rPr>
              <w:t>(поучения)</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крылатых</w:t>
            </w:r>
            <w:r w:rsidRPr="006C6D24">
              <w:rPr>
                <w:spacing w:val="-3"/>
                <w:sz w:val="24"/>
                <w:lang w:val="ru-RU"/>
              </w:rPr>
              <w:t xml:space="preserve"> </w:t>
            </w:r>
            <w:r w:rsidRPr="006C6D24">
              <w:rPr>
                <w:sz w:val="24"/>
                <w:lang w:val="ru-RU"/>
              </w:rPr>
              <w:t>выражений.</w:t>
            </w:r>
          </w:p>
          <w:p w:rsidR="006C6D24" w:rsidRPr="006C6D24" w:rsidRDefault="006C6D24">
            <w:pPr>
              <w:ind w:right="112"/>
              <w:rPr>
                <w:sz w:val="24"/>
                <w:lang w:val="ru-RU"/>
              </w:rPr>
            </w:pPr>
            <w:r w:rsidRPr="006C6D24">
              <w:rPr>
                <w:sz w:val="24"/>
                <w:lang w:val="ru-RU"/>
              </w:rPr>
              <w:t>Работа</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парах:</w:t>
            </w:r>
            <w:r w:rsidRPr="006C6D24">
              <w:rPr>
                <w:spacing w:val="-2"/>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прочитанных</w:t>
            </w:r>
            <w:r w:rsidRPr="006C6D24">
              <w:rPr>
                <w:spacing w:val="-2"/>
                <w:sz w:val="24"/>
                <w:lang w:val="ru-RU"/>
              </w:rPr>
              <w:t xml:space="preserve"> </w:t>
            </w:r>
            <w:r w:rsidRPr="006C6D24">
              <w:rPr>
                <w:sz w:val="24"/>
                <w:lang w:val="ru-RU"/>
              </w:rPr>
              <w:t>басен:</w:t>
            </w:r>
            <w:r w:rsidRPr="006C6D24">
              <w:rPr>
                <w:spacing w:val="-57"/>
                <w:sz w:val="24"/>
                <w:lang w:val="ru-RU"/>
              </w:rPr>
              <w:t xml:space="preserve"> </w:t>
            </w:r>
            <w:r w:rsidRPr="006C6D24">
              <w:rPr>
                <w:sz w:val="24"/>
                <w:lang w:val="ru-RU"/>
              </w:rPr>
              <w:t>тема,</w:t>
            </w:r>
            <w:r w:rsidRPr="006C6D24">
              <w:rPr>
                <w:spacing w:val="-1"/>
                <w:sz w:val="24"/>
                <w:lang w:val="ru-RU"/>
              </w:rPr>
              <w:t xml:space="preserve"> </w:t>
            </w:r>
            <w:r w:rsidRPr="006C6D24">
              <w:rPr>
                <w:sz w:val="24"/>
                <w:lang w:val="ru-RU"/>
              </w:rPr>
              <w:t>герои, мораль.</w:t>
            </w:r>
          </w:p>
          <w:p w:rsidR="006C6D24" w:rsidRPr="006C6D24" w:rsidRDefault="006C6D24">
            <w:pPr>
              <w:ind w:right="591"/>
              <w:rPr>
                <w:sz w:val="24"/>
                <w:lang w:val="ru-RU"/>
              </w:rPr>
            </w:pPr>
            <w:r w:rsidRPr="006C6D24">
              <w:rPr>
                <w:sz w:val="24"/>
                <w:lang w:val="ru-RU"/>
              </w:rPr>
              <w:t>Игра</w:t>
            </w:r>
            <w:r w:rsidRPr="006C6D24">
              <w:rPr>
                <w:spacing w:val="-5"/>
                <w:sz w:val="24"/>
                <w:lang w:val="ru-RU"/>
              </w:rPr>
              <w:t xml:space="preserve"> </w:t>
            </w:r>
            <w:r w:rsidRPr="006C6D24">
              <w:rPr>
                <w:sz w:val="24"/>
                <w:lang w:val="ru-RU"/>
              </w:rPr>
              <w:t>«Вспомни</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назови»:</w:t>
            </w:r>
            <w:r w:rsidRPr="006C6D24">
              <w:rPr>
                <w:spacing w:val="-2"/>
                <w:sz w:val="24"/>
                <w:lang w:val="ru-RU"/>
              </w:rPr>
              <w:t xml:space="preserve"> </w:t>
            </w:r>
            <w:r w:rsidRPr="006C6D24">
              <w:rPr>
                <w:sz w:val="24"/>
                <w:lang w:val="ru-RU"/>
              </w:rPr>
              <w:t>поиск</w:t>
            </w:r>
            <w:r w:rsidRPr="006C6D24">
              <w:rPr>
                <w:spacing w:val="-2"/>
                <w:sz w:val="24"/>
                <w:lang w:val="ru-RU"/>
              </w:rPr>
              <w:t xml:space="preserve"> </w:t>
            </w:r>
            <w:r w:rsidRPr="006C6D24">
              <w:rPr>
                <w:sz w:val="24"/>
                <w:lang w:val="ru-RU"/>
              </w:rPr>
              <w:t>басен</w:t>
            </w:r>
            <w:r w:rsidRPr="006C6D24">
              <w:rPr>
                <w:spacing w:val="-3"/>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названным</w:t>
            </w:r>
            <w:r w:rsidRPr="006C6D24">
              <w:rPr>
                <w:spacing w:val="-3"/>
                <w:sz w:val="24"/>
                <w:lang w:val="ru-RU"/>
              </w:rPr>
              <w:t xml:space="preserve"> </w:t>
            </w:r>
            <w:r w:rsidRPr="006C6D24">
              <w:rPr>
                <w:sz w:val="24"/>
                <w:lang w:val="ru-RU"/>
              </w:rPr>
              <w:t>героям.</w:t>
            </w:r>
          </w:p>
          <w:p w:rsidR="006C6D24" w:rsidRPr="006C6D24" w:rsidRDefault="006C6D24">
            <w:pPr>
              <w:ind w:right="304"/>
              <w:rPr>
                <w:sz w:val="24"/>
                <w:lang w:val="ru-RU"/>
              </w:rPr>
            </w:pPr>
            <w:r w:rsidRPr="006C6D24">
              <w:rPr>
                <w:sz w:val="24"/>
                <w:lang w:val="ru-RU"/>
              </w:rPr>
              <w:t>Дифференцированная работа: знакомство с</w:t>
            </w:r>
            <w:r w:rsidRPr="006C6D24">
              <w:rPr>
                <w:spacing w:val="1"/>
                <w:sz w:val="24"/>
                <w:lang w:val="ru-RU"/>
              </w:rPr>
              <w:t xml:space="preserve"> </w:t>
            </w:r>
            <w:r w:rsidRPr="006C6D24">
              <w:rPr>
                <w:sz w:val="24"/>
                <w:lang w:val="ru-RU"/>
              </w:rPr>
              <w:t>историей</w:t>
            </w:r>
            <w:r w:rsidRPr="006C6D24">
              <w:rPr>
                <w:spacing w:val="-5"/>
                <w:sz w:val="24"/>
                <w:lang w:val="ru-RU"/>
              </w:rPr>
              <w:t xml:space="preserve"> </w:t>
            </w:r>
            <w:r w:rsidRPr="006C6D24">
              <w:rPr>
                <w:sz w:val="24"/>
                <w:lang w:val="ru-RU"/>
              </w:rPr>
              <w:t>возникновения</w:t>
            </w:r>
            <w:r w:rsidRPr="006C6D24">
              <w:rPr>
                <w:spacing w:val="-4"/>
                <w:sz w:val="24"/>
                <w:lang w:val="ru-RU"/>
              </w:rPr>
              <w:t xml:space="preserve"> </w:t>
            </w:r>
            <w:r w:rsidRPr="006C6D24">
              <w:rPr>
                <w:sz w:val="24"/>
                <w:lang w:val="ru-RU"/>
              </w:rPr>
              <w:t>басен,</w:t>
            </w:r>
            <w:r w:rsidRPr="006C6D24">
              <w:rPr>
                <w:spacing w:val="-5"/>
                <w:sz w:val="24"/>
                <w:lang w:val="ru-RU"/>
              </w:rPr>
              <w:t xml:space="preserve"> </w:t>
            </w:r>
            <w:r w:rsidRPr="006C6D24">
              <w:rPr>
                <w:sz w:val="24"/>
                <w:lang w:val="ru-RU"/>
              </w:rPr>
              <w:t>чтение</w:t>
            </w:r>
            <w:r w:rsidRPr="006C6D24">
              <w:rPr>
                <w:spacing w:val="-5"/>
                <w:sz w:val="24"/>
                <w:lang w:val="ru-RU"/>
              </w:rPr>
              <w:t xml:space="preserve"> </w:t>
            </w:r>
            <w:r w:rsidRPr="006C6D24">
              <w:rPr>
                <w:sz w:val="24"/>
                <w:lang w:val="ru-RU"/>
              </w:rPr>
              <w:t>басен</w:t>
            </w:r>
            <w:r w:rsidRPr="006C6D24">
              <w:rPr>
                <w:spacing w:val="-57"/>
                <w:sz w:val="24"/>
                <w:lang w:val="ru-RU"/>
              </w:rPr>
              <w:t xml:space="preserve"> </w:t>
            </w:r>
            <w:r w:rsidRPr="006C6D24">
              <w:rPr>
                <w:sz w:val="24"/>
                <w:lang w:val="ru-RU"/>
              </w:rPr>
              <w:t>Эзопа</w:t>
            </w:r>
            <w:r w:rsidRPr="006C6D24">
              <w:rPr>
                <w:spacing w:val="-2"/>
                <w:sz w:val="24"/>
                <w:lang w:val="ru-RU"/>
              </w:rPr>
              <w:t xml:space="preserve"> </w:t>
            </w:r>
            <w:r w:rsidRPr="006C6D24">
              <w:rPr>
                <w:sz w:val="24"/>
                <w:lang w:val="ru-RU"/>
              </w:rPr>
              <w:t>(например,</w:t>
            </w:r>
            <w:r w:rsidRPr="006C6D24">
              <w:rPr>
                <w:spacing w:val="-1"/>
                <w:sz w:val="24"/>
                <w:lang w:val="ru-RU"/>
              </w:rPr>
              <w:t xml:space="preserve"> </w:t>
            </w:r>
            <w:r w:rsidRPr="006C6D24">
              <w:rPr>
                <w:sz w:val="24"/>
                <w:lang w:val="ru-RU"/>
              </w:rPr>
              <w:t>«Лисица</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виноград»,</w:t>
            </w:r>
          </w:p>
          <w:p w:rsidR="006C6D24" w:rsidRPr="006C6D24" w:rsidRDefault="006C6D24">
            <w:pPr>
              <w:spacing w:before="1"/>
              <w:rPr>
                <w:sz w:val="24"/>
                <w:lang w:val="ru-RU"/>
              </w:rPr>
            </w:pPr>
            <w:r w:rsidRPr="006C6D24">
              <w:rPr>
                <w:sz w:val="24"/>
                <w:lang w:val="ru-RU"/>
              </w:rPr>
              <w:t>«Ворон</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лисица»),</w:t>
            </w:r>
            <w:r w:rsidRPr="006C6D24">
              <w:rPr>
                <w:spacing w:val="-1"/>
                <w:sz w:val="24"/>
                <w:lang w:val="ru-RU"/>
              </w:rPr>
              <w:t xml:space="preserve"> </w:t>
            </w:r>
            <w:r w:rsidRPr="006C6D24">
              <w:rPr>
                <w:sz w:val="24"/>
                <w:lang w:val="ru-RU"/>
              </w:rPr>
              <w:t>работа</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таблицей.</w:t>
            </w:r>
          </w:p>
          <w:p w:rsidR="006C6D24" w:rsidRPr="006C6D24" w:rsidRDefault="006C6D24">
            <w:pPr>
              <w:ind w:right="474"/>
              <w:jc w:val="both"/>
              <w:rPr>
                <w:sz w:val="24"/>
                <w:lang w:val="ru-RU"/>
              </w:rPr>
            </w:pPr>
            <w:r w:rsidRPr="006C6D24">
              <w:rPr>
                <w:sz w:val="24"/>
                <w:lang w:val="ru-RU"/>
              </w:rPr>
              <w:t>Работа в группе: разыгрывание небольших</w:t>
            </w:r>
            <w:r w:rsidRPr="006C6D24">
              <w:rPr>
                <w:spacing w:val="-57"/>
                <w:sz w:val="24"/>
                <w:lang w:val="ru-RU"/>
              </w:rPr>
              <w:t xml:space="preserve"> </w:t>
            </w:r>
            <w:r w:rsidRPr="006C6D24">
              <w:rPr>
                <w:sz w:val="24"/>
                <w:lang w:val="ru-RU"/>
              </w:rPr>
              <w:t>диалогов</w:t>
            </w:r>
            <w:r w:rsidRPr="006C6D24">
              <w:rPr>
                <w:spacing w:val="-5"/>
                <w:sz w:val="24"/>
                <w:lang w:val="ru-RU"/>
              </w:rPr>
              <w:t xml:space="preserve"> </w:t>
            </w:r>
            <w:r w:rsidRPr="006C6D24">
              <w:rPr>
                <w:sz w:val="24"/>
                <w:lang w:val="ru-RU"/>
              </w:rPr>
              <w:t>с</w:t>
            </w:r>
            <w:r w:rsidRPr="006C6D24">
              <w:rPr>
                <w:spacing w:val="-5"/>
                <w:sz w:val="24"/>
                <w:lang w:val="ru-RU"/>
              </w:rPr>
              <w:t xml:space="preserve"> </w:t>
            </w:r>
            <w:r w:rsidRPr="006C6D24">
              <w:rPr>
                <w:sz w:val="24"/>
                <w:lang w:val="ru-RU"/>
              </w:rPr>
              <w:t>выражением</w:t>
            </w:r>
            <w:r w:rsidRPr="006C6D24">
              <w:rPr>
                <w:spacing w:val="-5"/>
                <w:sz w:val="24"/>
                <w:lang w:val="ru-RU"/>
              </w:rPr>
              <w:t xml:space="preserve"> </w:t>
            </w:r>
            <w:r w:rsidRPr="006C6D24">
              <w:rPr>
                <w:sz w:val="24"/>
                <w:lang w:val="ru-RU"/>
              </w:rPr>
              <w:t>настроения</w:t>
            </w:r>
            <w:r w:rsidRPr="006C6D24">
              <w:rPr>
                <w:spacing w:val="-3"/>
                <w:sz w:val="24"/>
                <w:lang w:val="ru-RU"/>
              </w:rPr>
              <w:t xml:space="preserve"> </w:t>
            </w:r>
            <w:r w:rsidRPr="006C6D24">
              <w:rPr>
                <w:sz w:val="24"/>
                <w:lang w:val="ru-RU"/>
              </w:rPr>
              <w:t>героев,</w:t>
            </w:r>
            <w:r w:rsidRPr="006C6D24">
              <w:rPr>
                <w:spacing w:val="-58"/>
                <w:sz w:val="24"/>
                <w:lang w:val="ru-RU"/>
              </w:rPr>
              <w:t xml:space="preserve"> </w:t>
            </w:r>
            <w:r w:rsidRPr="006C6D24">
              <w:rPr>
                <w:sz w:val="24"/>
                <w:lang w:val="ru-RU"/>
              </w:rPr>
              <w:t>инсценирование</w:t>
            </w:r>
            <w:r w:rsidRPr="006C6D24">
              <w:rPr>
                <w:spacing w:val="-2"/>
                <w:sz w:val="24"/>
                <w:lang w:val="ru-RU"/>
              </w:rPr>
              <w:t xml:space="preserve"> </w:t>
            </w:r>
            <w:r w:rsidRPr="006C6D24">
              <w:rPr>
                <w:sz w:val="24"/>
                <w:lang w:val="ru-RU"/>
              </w:rPr>
              <w:t>басен.</w:t>
            </w:r>
          </w:p>
          <w:p w:rsidR="006C6D24" w:rsidRPr="006C6D24" w:rsidRDefault="006C6D24">
            <w:pPr>
              <w:jc w:val="both"/>
              <w:rPr>
                <w:sz w:val="24"/>
                <w:lang w:val="ru-RU"/>
              </w:rPr>
            </w:pPr>
            <w:r w:rsidRPr="006C6D24">
              <w:rPr>
                <w:sz w:val="24"/>
                <w:lang w:val="ru-RU"/>
              </w:rPr>
              <w:t>Поиск</w:t>
            </w:r>
            <w:r w:rsidRPr="006C6D24">
              <w:rPr>
                <w:spacing w:val="-4"/>
                <w:sz w:val="24"/>
                <w:lang w:val="ru-RU"/>
              </w:rPr>
              <w:t xml:space="preserve"> </w:t>
            </w:r>
            <w:r w:rsidRPr="006C6D24">
              <w:rPr>
                <w:sz w:val="24"/>
                <w:lang w:val="ru-RU"/>
              </w:rPr>
              <w:t>справочной</w:t>
            </w:r>
            <w:r w:rsidRPr="006C6D24">
              <w:rPr>
                <w:spacing w:val="-4"/>
                <w:sz w:val="24"/>
                <w:lang w:val="ru-RU"/>
              </w:rPr>
              <w:t xml:space="preserve"> </w:t>
            </w:r>
            <w:r w:rsidRPr="006C6D24">
              <w:rPr>
                <w:sz w:val="24"/>
                <w:lang w:val="ru-RU"/>
              </w:rPr>
              <w:t>дополнительной</w:t>
            </w:r>
          </w:p>
          <w:p w:rsidR="006C6D24" w:rsidRPr="006C6D24" w:rsidRDefault="006C6D24">
            <w:pPr>
              <w:spacing w:line="270" w:lineRule="atLeast"/>
              <w:ind w:right="714"/>
              <w:jc w:val="both"/>
              <w:rPr>
                <w:sz w:val="24"/>
                <w:lang w:val="ru-RU"/>
              </w:rPr>
            </w:pPr>
            <w:r w:rsidRPr="006C6D24">
              <w:rPr>
                <w:sz w:val="24"/>
                <w:lang w:val="ru-RU"/>
              </w:rPr>
              <w:t>информации о баснописцах, составление</w:t>
            </w:r>
            <w:r w:rsidRPr="006C6D24">
              <w:rPr>
                <w:spacing w:val="-58"/>
                <w:sz w:val="24"/>
                <w:lang w:val="ru-RU"/>
              </w:rPr>
              <w:t xml:space="preserve"> </w:t>
            </w:r>
            <w:r w:rsidRPr="006C6D24">
              <w:rPr>
                <w:sz w:val="24"/>
                <w:lang w:val="ru-RU"/>
              </w:rPr>
              <w:t>выставки</w:t>
            </w:r>
            <w:r w:rsidRPr="006C6D24">
              <w:rPr>
                <w:spacing w:val="-1"/>
                <w:sz w:val="24"/>
                <w:lang w:val="ru-RU"/>
              </w:rPr>
              <w:t xml:space="preserve"> </w:t>
            </w:r>
            <w:r w:rsidRPr="006C6D24">
              <w:rPr>
                <w:sz w:val="24"/>
                <w:lang w:val="ru-RU"/>
              </w:rPr>
              <w:t>их книг</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lastRenderedPageBreak/>
              <w:t>5.</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56"/>
              <w:jc w:val="center"/>
              <w:rPr>
                <w:sz w:val="24"/>
                <w:lang w:val="ru-RU"/>
              </w:rPr>
            </w:pPr>
            <w:r w:rsidRPr="006C6D24">
              <w:rPr>
                <w:sz w:val="24"/>
                <w:lang w:val="ru-RU"/>
              </w:rPr>
              <w:t>Картины</w:t>
            </w:r>
            <w:r w:rsidRPr="006C6D24">
              <w:rPr>
                <w:spacing w:val="1"/>
                <w:sz w:val="24"/>
                <w:lang w:val="ru-RU"/>
              </w:rPr>
              <w:t xml:space="preserve"> </w:t>
            </w:r>
            <w:r w:rsidRPr="006C6D24">
              <w:rPr>
                <w:sz w:val="24"/>
                <w:lang w:val="ru-RU"/>
              </w:rPr>
              <w:t>природы</w:t>
            </w:r>
            <w:r w:rsidRPr="006C6D24">
              <w:rPr>
                <w:spacing w:val="-57"/>
                <w:sz w:val="24"/>
                <w:lang w:val="ru-RU"/>
              </w:rPr>
              <w:t xml:space="preserve"> </w:t>
            </w:r>
            <w:r w:rsidRPr="006C6D24">
              <w:rPr>
                <w:sz w:val="24"/>
                <w:lang w:val="ru-RU"/>
              </w:rPr>
              <w:t>в произведениях</w:t>
            </w:r>
            <w:r w:rsidRPr="006C6D24">
              <w:rPr>
                <w:spacing w:val="1"/>
                <w:sz w:val="24"/>
                <w:lang w:val="ru-RU"/>
              </w:rPr>
              <w:t xml:space="preserve"> </w:t>
            </w:r>
            <w:r w:rsidRPr="006C6D24">
              <w:rPr>
                <w:sz w:val="24"/>
                <w:lang w:val="ru-RU"/>
              </w:rPr>
              <w:t>поэтов</w:t>
            </w:r>
            <w:r w:rsidRPr="006C6D24">
              <w:rPr>
                <w:spacing w:val="-8"/>
                <w:sz w:val="24"/>
                <w:lang w:val="ru-RU"/>
              </w:rPr>
              <w:t xml:space="preserve"> </w:t>
            </w:r>
            <w:r w:rsidRPr="006C6D24">
              <w:rPr>
                <w:sz w:val="24"/>
                <w:lang w:val="ru-RU"/>
              </w:rPr>
              <w:t>и</w:t>
            </w:r>
            <w:r w:rsidRPr="006C6D24">
              <w:rPr>
                <w:spacing w:val="-8"/>
                <w:sz w:val="24"/>
                <w:lang w:val="ru-RU"/>
              </w:rPr>
              <w:t xml:space="preserve"> </w:t>
            </w:r>
            <w:r w:rsidRPr="006C6D24">
              <w:rPr>
                <w:sz w:val="24"/>
                <w:lang w:val="ru-RU"/>
              </w:rPr>
              <w:t>писателей</w:t>
            </w:r>
            <w:r w:rsidRPr="006C6D24">
              <w:rPr>
                <w:spacing w:val="-57"/>
                <w:sz w:val="24"/>
                <w:lang w:val="ru-RU"/>
              </w:rPr>
              <w:t xml:space="preserve"> </w:t>
            </w:r>
            <w:r w:rsidRPr="006C6D24">
              <w:rPr>
                <w:sz w:val="24"/>
                <w:lang w:val="ru-RU"/>
              </w:rPr>
              <w:t>Х</w:t>
            </w:r>
            <w:r>
              <w:rPr>
                <w:sz w:val="24"/>
              </w:rPr>
              <w:t>I</w:t>
            </w:r>
            <w:r w:rsidRPr="006C6D24">
              <w:rPr>
                <w:sz w:val="24"/>
                <w:lang w:val="ru-RU"/>
              </w:rPr>
              <w:t>Х</w:t>
            </w:r>
            <w:r w:rsidRPr="006C6D24">
              <w:rPr>
                <w:spacing w:val="-2"/>
                <w:sz w:val="24"/>
                <w:lang w:val="ru-RU"/>
              </w:rPr>
              <w:t xml:space="preserve"> </w:t>
            </w:r>
            <w:r w:rsidRPr="006C6D24">
              <w:rPr>
                <w:sz w:val="24"/>
                <w:lang w:val="ru-RU"/>
              </w:rPr>
              <w:t>века</w:t>
            </w:r>
          </w:p>
          <w:p w:rsidR="006C6D24" w:rsidRDefault="006C6D24">
            <w:pPr>
              <w:ind w:right="309"/>
              <w:jc w:val="center"/>
              <w:rPr>
                <w:sz w:val="24"/>
              </w:rPr>
            </w:pPr>
            <w:r>
              <w:rPr>
                <w:sz w:val="24"/>
              </w:rPr>
              <w:t>(6ч.)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608"/>
              <w:jc w:val="both"/>
              <w:rPr>
                <w:sz w:val="24"/>
                <w:lang w:val="ru-RU"/>
              </w:rPr>
            </w:pPr>
            <w:r w:rsidRPr="006C6D24">
              <w:rPr>
                <w:sz w:val="24"/>
                <w:lang w:val="ru-RU"/>
              </w:rPr>
              <w:t>Лирические произведения как</w:t>
            </w:r>
            <w:r w:rsidRPr="006C6D24">
              <w:rPr>
                <w:spacing w:val="-58"/>
                <w:sz w:val="24"/>
                <w:lang w:val="ru-RU"/>
              </w:rPr>
              <w:t xml:space="preserve"> </w:t>
            </w:r>
            <w:r w:rsidRPr="006C6D24">
              <w:rPr>
                <w:sz w:val="24"/>
                <w:lang w:val="ru-RU"/>
              </w:rPr>
              <w:t>способ</w:t>
            </w:r>
            <w:r w:rsidRPr="006C6D24">
              <w:rPr>
                <w:spacing w:val="-1"/>
                <w:sz w:val="24"/>
                <w:lang w:val="ru-RU"/>
              </w:rPr>
              <w:t xml:space="preserve"> </w:t>
            </w:r>
            <w:r w:rsidRPr="006C6D24">
              <w:rPr>
                <w:sz w:val="24"/>
                <w:lang w:val="ru-RU"/>
              </w:rPr>
              <w:t>передачи</w:t>
            </w:r>
            <w:r w:rsidRPr="006C6D24">
              <w:rPr>
                <w:spacing w:val="-1"/>
                <w:sz w:val="24"/>
                <w:lang w:val="ru-RU"/>
              </w:rPr>
              <w:t xml:space="preserve"> </w:t>
            </w:r>
            <w:r w:rsidRPr="006C6D24">
              <w:rPr>
                <w:sz w:val="24"/>
                <w:lang w:val="ru-RU"/>
              </w:rPr>
              <w:t>чувств</w:t>
            </w:r>
          </w:p>
          <w:p w:rsidR="006C6D24" w:rsidRPr="006C6D24" w:rsidRDefault="006C6D24">
            <w:pPr>
              <w:jc w:val="both"/>
              <w:rPr>
                <w:sz w:val="24"/>
                <w:lang w:val="ru-RU"/>
              </w:rPr>
            </w:pPr>
            <w:r w:rsidRPr="006C6D24">
              <w:rPr>
                <w:sz w:val="24"/>
                <w:lang w:val="ru-RU"/>
              </w:rPr>
              <w:t>людей,</w:t>
            </w:r>
            <w:r w:rsidRPr="006C6D24">
              <w:rPr>
                <w:spacing w:val="-3"/>
                <w:sz w:val="24"/>
                <w:lang w:val="ru-RU"/>
              </w:rPr>
              <w:t xml:space="preserve"> </w:t>
            </w:r>
            <w:r w:rsidRPr="006C6D24">
              <w:rPr>
                <w:sz w:val="24"/>
                <w:lang w:val="ru-RU"/>
              </w:rPr>
              <w:t>автора.</w:t>
            </w:r>
          </w:p>
          <w:p w:rsidR="006C6D24" w:rsidRPr="006C6D24" w:rsidRDefault="006C6D24">
            <w:pPr>
              <w:ind w:right="369"/>
              <w:jc w:val="both"/>
              <w:rPr>
                <w:sz w:val="24"/>
                <w:lang w:val="ru-RU"/>
              </w:rPr>
            </w:pPr>
            <w:r w:rsidRPr="006C6D24">
              <w:rPr>
                <w:sz w:val="24"/>
                <w:lang w:val="ru-RU"/>
              </w:rPr>
              <w:t>Картины природы в лирических</w:t>
            </w:r>
            <w:r w:rsidRPr="006C6D24">
              <w:rPr>
                <w:spacing w:val="-57"/>
                <w:sz w:val="24"/>
                <w:lang w:val="ru-RU"/>
              </w:rPr>
              <w:t xml:space="preserve"> </w:t>
            </w:r>
            <w:r w:rsidRPr="006C6D24">
              <w:rPr>
                <w:sz w:val="24"/>
                <w:lang w:val="ru-RU"/>
              </w:rPr>
              <w:t>произведениях</w:t>
            </w:r>
            <w:r w:rsidRPr="006C6D24">
              <w:rPr>
                <w:spacing w:val="-4"/>
                <w:sz w:val="24"/>
                <w:lang w:val="ru-RU"/>
              </w:rPr>
              <w:t xml:space="preserve"> </w:t>
            </w:r>
            <w:r w:rsidRPr="006C6D24">
              <w:rPr>
                <w:sz w:val="24"/>
                <w:lang w:val="ru-RU"/>
              </w:rPr>
              <w:t>поэтов</w:t>
            </w:r>
            <w:r w:rsidRPr="006C6D24">
              <w:rPr>
                <w:spacing w:val="-7"/>
                <w:sz w:val="24"/>
                <w:lang w:val="ru-RU"/>
              </w:rPr>
              <w:t xml:space="preserve"> </w:t>
            </w:r>
            <w:r w:rsidRPr="006C6D24">
              <w:rPr>
                <w:sz w:val="24"/>
                <w:lang w:val="ru-RU"/>
              </w:rPr>
              <w:t>Х</w:t>
            </w:r>
            <w:r>
              <w:rPr>
                <w:sz w:val="24"/>
              </w:rPr>
              <w:t>I</w:t>
            </w:r>
            <w:r w:rsidRPr="006C6D24">
              <w:rPr>
                <w:sz w:val="24"/>
                <w:lang w:val="ru-RU"/>
              </w:rPr>
              <w:t>Х</w:t>
            </w:r>
            <w:r w:rsidRPr="006C6D24">
              <w:rPr>
                <w:spacing w:val="-5"/>
                <w:sz w:val="24"/>
                <w:lang w:val="ru-RU"/>
              </w:rPr>
              <w:t xml:space="preserve"> </w:t>
            </w:r>
            <w:r w:rsidRPr="006C6D24">
              <w:rPr>
                <w:sz w:val="24"/>
                <w:lang w:val="ru-RU"/>
              </w:rPr>
              <w:t>века:</w:t>
            </w:r>
            <w:r w:rsidRPr="006C6D24">
              <w:rPr>
                <w:spacing w:val="-57"/>
                <w:sz w:val="24"/>
                <w:lang w:val="ru-RU"/>
              </w:rPr>
              <w:t xml:space="preserve"> </w:t>
            </w:r>
            <w:r w:rsidRPr="006C6D24">
              <w:rPr>
                <w:sz w:val="24"/>
                <w:lang w:val="ru-RU"/>
              </w:rPr>
              <w:t>Ф.</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Тютчева,</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А.</w:t>
            </w:r>
            <w:r w:rsidRPr="006C6D24">
              <w:rPr>
                <w:spacing w:val="2"/>
                <w:sz w:val="24"/>
                <w:lang w:val="ru-RU"/>
              </w:rPr>
              <w:t xml:space="preserve"> </w:t>
            </w:r>
            <w:r w:rsidRPr="006C6D24">
              <w:rPr>
                <w:sz w:val="24"/>
                <w:lang w:val="ru-RU"/>
              </w:rPr>
              <w:t>Фета,</w:t>
            </w:r>
          </w:p>
          <w:p w:rsidR="006C6D24" w:rsidRPr="006C6D24" w:rsidRDefault="006C6D24">
            <w:pPr>
              <w:ind w:right="1109"/>
              <w:rPr>
                <w:sz w:val="24"/>
                <w:lang w:val="ru-RU"/>
              </w:rPr>
            </w:pPr>
            <w:r w:rsidRPr="006C6D24">
              <w:rPr>
                <w:sz w:val="24"/>
                <w:lang w:val="ru-RU"/>
              </w:rPr>
              <w:t>М.</w:t>
            </w:r>
            <w:r w:rsidRPr="006C6D24">
              <w:rPr>
                <w:spacing w:val="-4"/>
                <w:sz w:val="24"/>
                <w:lang w:val="ru-RU"/>
              </w:rPr>
              <w:t xml:space="preserve"> </w:t>
            </w:r>
            <w:r w:rsidRPr="006C6D24">
              <w:rPr>
                <w:sz w:val="24"/>
                <w:lang w:val="ru-RU"/>
              </w:rPr>
              <w:t>Ю.</w:t>
            </w:r>
            <w:r w:rsidRPr="006C6D24">
              <w:rPr>
                <w:spacing w:val="-2"/>
                <w:sz w:val="24"/>
                <w:lang w:val="ru-RU"/>
              </w:rPr>
              <w:t xml:space="preserve"> </w:t>
            </w:r>
            <w:r w:rsidRPr="006C6D24">
              <w:rPr>
                <w:sz w:val="24"/>
                <w:lang w:val="ru-RU"/>
              </w:rPr>
              <w:t>Лермонтова,</w:t>
            </w:r>
            <w:r w:rsidRPr="006C6D24">
              <w:rPr>
                <w:spacing w:val="-1"/>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Н.</w:t>
            </w:r>
            <w:r w:rsidRPr="006C6D24">
              <w:rPr>
                <w:spacing w:val="-57"/>
                <w:sz w:val="24"/>
                <w:lang w:val="ru-RU"/>
              </w:rPr>
              <w:t xml:space="preserve"> </w:t>
            </w:r>
            <w:r w:rsidRPr="006C6D24">
              <w:rPr>
                <w:sz w:val="24"/>
                <w:lang w:val="ru-RU"/>
              </w:rPr>
              <w:t>Майкова,</w:t>
            </w:r>
          </w:p>
          <w:p w:rsidR="006C6D24" w:rsidRPr="006C6D24" w:rsidRDefault="006C6D24">
            <w:pPr>
              <w:rPr>
                <w:sz w:val="24"/>
                <w:lang w:val="ru-RU"/>
              </w:rPr>
            </w:pPr>
            <w:r w:rsidRPr="006C6D24">
              <w:rPr>
                <w:sz w:val="24"/>
                <w:lang w:val="ru-RU"/>
              </w:rPr>
              <w:t>Н.</w:t>
            </w:r>
            <w:r w:rsidRPr="006C6D24">
              <w:rPr>
                <w:spacing w:val="-4"/>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Некрасова.</w:t>
            </w:r>
          </w:p>
          <w:p w:rsidR="006C6D24" w:rsidRPr="006C6D24" w:rsidRDefault="006C6D24">
            <w:pPr>
              <w:ind w:right="527"/>
              <w:rPr>
                <w:sz w:val="24"/>
                <w:lang w:val="ru-RU"/>
              </w:rPr>
            </w:pPr>
            <w:r w:rsidRPr="006C6D24">
              <w:rPr>
                <w:sz w:val="24"/>
                <w:lang w:val="ru-RU"/>
              </w:rPr>
              <w:t>Чувства, вызываемые</w:t>
            </w:r>
            <w:r w:rsidRPr="006C6D24">
              <w:rPr>
                <w:spacing w:val="1"/>
                <w:sz w:val="24"/>
                <w:lang w:val="ru-RU"/>
              </w:rPr>
              <w:t xml:space="preserve"> </w:t>
            </w:r>
            <w:r w:rsidRPr="006C6D24">
              <w:rPr>
                <w:sz w:val="24"/>
                <w:lang w:val="ru-RU"/>
              </w:rPr>
              <w:t>лирическими</w:t>
            </w:r>
            <w:r w:rsidRPr="006C6D24">
              <w:rPr>
                <w:spacing w:val="-10"/>
                <w:sz w:val="24"/>
                <w:lang w:val="ru-RU"/>
              </w:rPr>
              <w:t xml:space="preserve"> </w:t>
            </w:r>
            <w:r w:rsidRPr="006C6D24">
              <w:rPr>
                <w:sz w:val="24"/>
                <w:lang w:val="ru-RU"/>
              </w:rPr>
              <w:t>произведениями.</w:t>
            </w:r>
          </w:p>
          <w:p w:rsidR="006C6D24" w:rsidRPr="006C6D24" w:rsidRDefault="006C6D24">
            <w:pPr>
              <w:ind w:right="941"/>
              <w:rPr>
                <w:sz w:val="24"/>
                <w:lang w:val="ru-RU"/>
              </w:rPr>
            </w:pPr>
            <w:r w:rsidRPr="006C6D24">
              <w:rPr>
                <w:sz w:val="24"/>
                <w:lang w:val="ru-RU"/>
              </w:rPr>
              <w:t>Средства</w:t>
            </w:r>
            <w:r w:rsidRPr="006C6D24">
              <w:rPr>
                <w:spacing w:val="-14"/>
                <w:sz w:val="24"/>
                <w:lang w:val="ru-RU"/>
              </w:rPr>
              <w:t xml:space="preserve"> </w:t>
            </w:r>
            <w:r w:rsidRPr="006C6D24">
              <w:rPr>
                <w:sz w:val="24"/>
                <w:lang w:val="ru-RU"/>
              </w:rPr>
              <w:t>выразительности</w:t>
            </w:r>
            <w:r w:rsidRPr="006C6D24">
              <w:rPr>
                <w:spacing w:val="-57"/>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произведениях</w:t>
            </w:r>
          </w:p>
          <w:p w:rsidR="006C6D24" w:rsidRPr="006C6D24" w:rsidRDefault="006C6D24">
            <w:pPr>
              <w:ind w:right="741"/>
              <w:rPr>
                <w:sz w:val="24"/>
                <w:lang w:val="ru-RU"/>
              </w:rPr>
            </w:pPr>
            <w:r w:rsidRPr="006C6D24">
              <w:rPr>
                <w:sz w:val="24"/>
                <w:lang w:val="ru-RU"/>
              </w:rPr>
              <w:t>лирики: эпитеты, синонимы,</w:t>
            </w:r>
            <w:r w:rsidRPr="006C6D24">
              <w:rPr>
                <w:spacing w:val="-58"/>
                <w:sz w:val="24"/>
                <w:lang w:val="ru-RU"/>
              </w:rPr>
              <w:t xml:space="preserve"> </w:t>
            </w:r>
            <w:r w:rsidRPr="006C6D24">
              <w:rPr>
                <w:sz w:val="24"/>
                <w:lang w:val="ru-RU"/>
              </w:rPr>
              <w:t>антонимы,</w:t>
            </w:r>
            <w:r w:rsidRPr="006C6D24">
              <w:rPr>
                <w:spacing w:val="-1"/>
                <w:sz w:val="24"/>
                <w:lang w:val="ru-RU"/>
              </w:rPr>
              <w:t xml:space="preserve"> </w:t>
            </w:r>
            <w:r w:rsidRPr="006C6D24">
              <w:rPr>
                <w:sz w:val="24"/>
                <w:lang w:val="ru-RU"/>
              </w:rPr>
              <w:t>сравнения.</w:t>
            </w:r>
          </w:p>
          <w:p w:rsidR="006C6D24" w:rsidRPr="006C6D24" w:rsidRDefault="006C6D24">
            <w:pPr>
              <w:ind w:right="105"/>
              <w:rPr>
                <w:sz w:val="24"/>
                <w:lang w:val="ru-RU"/>
              </w:rPr>
            </w:pPr>
            <w:r w:rsidRPr="006C6D24">
              <w:rPr>
                <w:sz w:val="24"/>
                <w:lang w:val="ru-RU"/>
              </w:rPr>
              <w:t>Звукопись, её выразительное</w:t>
            </w:r>
            <w:r w:rsidRPr="006C6D24">
              <w:rPr>
                <w:spacing w:val="1"/>
                <w:sz w:val="24"/>
                <w:lang w:val="ru-RU"/>
              </w:rPr>
              <w:t xml:space="preserve"> </w:t>
            </w:r>
            <w:r w:rsidRPr="006C6D24">
              <w:rPr>
                <w:sz w:val="24"/>
                <w:lang w:val="ru-RU"/>
              </w:rPr>
              <w:t>значение. Олицетворение как одно</w:t>
            </w:r>
            <w:r w:rsidRPr="006C6D24">
              <w:rPr>
                <w:spacing w:val="-57"/>
                <w:sz w:val="24"/>
                <w:lang w:val="ru-RU"/>
              </w:rPr>
              <w:t xml:space="preserve"> </w:t>
            </w:r>
            <w:r w:rsidRPr="006C6D24">
              <w:rPr>
                <w:sz w:val="24"/>
                <w:lang w:val="ru-RU"/>
              </w:rPr>
              <w:t>из средств выразительности</w:t>
            </w:r>
            <w:r w:rsidRPr="006C6D24">
              <w:rPr>
                <w:spacing w:val="1"/>
                <w:sz w:val="24"/>
                <w:lang w:val="ru-RU"/>
              </w:rPr>
              <w:t xml:space="preserve"> </w:t>
            </w:r>
            <w:r w:rsidRPr="006C6D24">
              <w:rPr>
                <w:sz w:val="24"/>
                <w:lang w:val="ru-RU"/>
              </w:rPr>
              <w:t>лирического произведения.</w:t>
            </w:r>
          </w:p>
          <w:p w:rsidR="006C6D24" w:rsidRPr="006C6D24" w:rsidRDefault="006C6D24">
            <w:pPr>
              <w:ind w:right="144"/>
              <w:rPr>
                <w:sz w:val="24"/>
                <w:lang w:val="ru-RU"/>
              </w:rPr>
            </w:pPr>
            <w:r w:rsidRPr="006C6D24">
              <w:rPr>
                <w:sz w:val="24"/>
                <w:lang w:val="ru-RU"/>
              </w:rPr>
              <w:t>Живописные полотна как</w:t>
            </w:r>
            <w:r w:rsidRPr="006C6D24">
              <w:rPr>
                <w:spacing w:val="1"/>
                <w:sz w:val="24"/>
                <w:lang w:val="ru-RU"/>
              </w:rPr>
              <w:t xml:space="preserve"> </w:t>
            </w:r>
            <w:r w:rsidRPr="006C6D24">
              <w:rPr>
                <w:sz w:val="24"/>
                <w:lang w:val="ru-RU"/>
              </w:rPr>
              <w:t>иллюстрация к лирическому</w:t>
            </w:r>
            <w:r w:rsidRPr="006C6D24">
              <w:rPr>
                <w:spacing w:val="1"/>
                <w:sz w:val="24"/>
                <w:lang w:val="ru-RU"/>
              </w:rPr>
              <w:t xml:space="preserve"> </w:t>
            </w:r>
            <w:r w:rsidRPr="006C6D24">
              <w:rPr>
                <w:sz w:val="24"/>
                <w:lang w:val="ru-RU"/>
              </w:rPr>
              <w:t>произведению:</w:t>
            </w:r>
            <w:r w:rsidRPr="006C6D24">
              <w:rPr>
                <w:spacing w:val="-7"/>
                <w:sz w:val="24"/>
                <w:lang w:val="ru-RU"/>
              </w:rPr>
              <w:t xml:space="preserve"> </w:t>
            </w:r>
            <w:r w:rsidRPr="006C6D24">
              <w:rPr>
                <w:sz w:val="24"/>
                <w:lang w:val="ru-RU"/>
              </w:rPr>
              <w:t>пейзаж.</w:t>
            </w:r>
            <w:r w:rsidRPr="006C6D24">
              <w:rPr>
                <w:spacing w:val="-8"/>
                <w:sz w:val="24"/>
                <w:lang w:val="ru-RU"/>
              </w:rPr>
              <w:t xml:space="preserve"> </w:t>
            </w:r>
            <w:r w:rsidRPr="006C6D24">
              <w:rPr>
                <w:sz w:val="24"/>
                <w:lang w:val="ru-RU"/>
              </w:rPr>
              <w:t>Сравнение</w:t>
            </w:r>
            <w:r w:rsidRPr="006C6D24">
              <w:rPr>
                <w:spacing w:val="-57"/>
                <w:sz w:val="24"/>
                <w:lang w:val="ru-RU"/>
              </w:rPr>
              <w:t xml:space="preserve"> </w:t>
            </w:r>
            <w:r w:rsidRPr="006C6D24">
              <w:rPr>
                <w:sz w:val="24"/>
                <w:lang w:val="ru-RU"/>
              </w:rPr>
              <w:t>средств</w:t>
            </w:r>
            <w:r w:rsidRPr="006C6D24">
              <w:rPr>
                <w:spacing w:val="-1"/>
                <w:sz w:val="24"/>
                <w:lang w:val="ru-RU"/>
              </w:rPr>
              <w:t xml:space="preserve"> </w:t>
            </w:r>
            <w:r w:rsidRPr="006C6D24">
              <w:rPr>
                <w:sz w:val="24"/>
                <w:lang w:val="ru-RU"/>
              </w:rPr>
              <w:t>создания</w:t>
            </w:r>
            <w:r w:rsidRPr="006C6D24">
              <w:rPr>
                <w:spacing w:val="1"/>
                <w:sz w:val="24"/>
                <w:lang w:val="ru-RU"/>
              </w:rPr>
              <w:t xml:space="preserve"> </w:t>
            </w:r>
            <w:r w:rsidRPr="006C6D24">
              <w:rPr>
                <w:sz w:val="24"/>
                <w:lang w:val="ru-RU"/>
              </w:rPr>
              <w:t>пейзажа</w:t>
            </w:r>
            <w:r w:rsidRPr="006C6D24">
              <w:rPr>
                <w:spacing w:val="-3"/>
                <w:sz w:val="24"/>
                <w:lang w:val="ru-RU"/>
              </w:rPr>
              <w:t xml:space="preserve"> </w:t>
            </w:r>
            <w:r w:rsidRPr="006C6D24">
              <w:rPr>
                <w:sz w:val="24"/>
                <w:lang w:val="ru-RU"/>
              </w:rPr>
              <w:t>в</w:t>
            </w:r>
          </w:p>
          <w:p w:rsidR="006C6D24" w:rsidRPr="006C6D24" w:rsidRDefault="006C6D24">
            <w:pPr>
              <w:spacing w:before="1"/>
              <w:ind w:right="522"/>
              <w:rPr>
                <w:sz w:val="24"/>
                <w:lang w:val="ru-RU"/>
              </w:rPr>
            </w:pPr>
            <w:r w:rsidRPr="006C6D24">
              <w:rPr>
                <w:sz w:val="24"/>
                <w:lang w:val="ru-RU"/>
              </w:rPr>
              <w:t>тексте-описании (эпитеты,</w:t>
            </w:r>
            <w:r w:rsidRPr="006C6D24">
              <w:rPr>
                <w:spacing w:val="1"/>
                <w:sz w:val="24"/>
                <w:lang w:val="ru-RU"/>
              </w:rPr>
              <w:t xml:space="preserve"> </w:t>
            </w:r>
            <w:r w:rsidRPr="006C6D24">
              <w:rPr>
                <w:sz w:val="24"/>
                <w:lang w:val="ru-RU"/>
              </w:rPr>
              <w:t>сравнения, олицетворения), в</w:t>
            </w:r>
            <w:r w:rsidRPr="006C6D24">
              <w:rPr>
                <w:spacing w:val="1"/>
                <w:sz w:val="24"/>
                <w:lang w:val="ru-RU"/>
              </w:rPr>
              <w:t xml:space="preserve"> </w:t>
            </w:r>
            <w:r w:rsidRPr="006C6D24">
              <w:rPr>
                <w:sz w:val="24"/>
                <w:lang w:val="ru-RU"/>
              </w:rPr>
              <w:t>изобразительном искусстве</w:t>
            </w:r>
            <w:r w:rsidRPr="006C6D24">
              <w:rPr>
                <w:spacing w:val="1"/>
                <w:sz w:val="24"/>
                <w:lang w:val="ru-RU"/>
              </w:rPr>
              <w:t xml:space="preserve"> </w:t>
            </w:r>
            <w:r w:rsidRPr="006C6D24">
              <w:rPr>
                <w:sz w:val="24"/>
                <w:lang w:val="ru-RU"/>
              </w:rPr>
              <w:t>(цвет,</w:t>
            </w:r>
            <w:r w:rsidRPr="006C6D24">
              <w:rPr>
                <w:spacing w:val="-1"/>
                <w:sz w:val="24"/>
                <w:lang w:val="ru-RU"/>
              </w:rPr>
              <w:t xml:space="preserve"> </w:t>
            </w:r>
            <w:r w:rsidRPr="006C6D24">
              <w:rPr>
                <w:sz w:val="24"/>
                <w:lang w:val="ru-RU"/>
              </w:rPr>
              <w:t>композиция),</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произведениях музыкального</w:t>
            </w:r>
            <w:r w:rsidRPr="006C6D24">
              <w:rPr>
                <w:spacing w:val="1"/>
                <w:sz w:val="24"/>
                <w:lang w:val="ru-RU"/>
              </w:rPr>
              <w:t xml:space="preserve"> </w:t>
            </w:r>
            <w:r w:rsidRPr="006C6D24">
              <w:rPr>
                <w:sz w:val="24"/>
                <w:lang w:val="ru-RU"/>
              </w:rPr>
              <w:t>искусства</w:t>
            </w:r>
            <w:r w:rsidRPr="006C6D24">
              <w:rPr>
                <w:spacing w:val="-6"/>
                <w:sz w:val="24"/>
                <w:lang w:val="ru-RU"/>
              </w:rPr>
              <w:t xml:space="preserve"> </w:t>
            </w:r>
            <w:r w:rsidRPr="006C6D24">
              <w:rPr>
                <w:sz w:val="24"/>
                <w:lang w:val="ru-RU"/>
              </w:rPr>
              <w:t>(тон,</w:t>
            </w:r>
            <w:r w:rsidRPr="006C6D24">
              <w:rPr>
                <w:spacing w:val="-5"/>
                <w:sz w:val="24"/>
                <w:lang w:val="ru-RU"/>
              </w:rPr>
              <w:t xml:space="preserve"> </w:t>
            </w:r>
            <w:r w:rsidRPr="006C6D24">
              <w:rPr>
                <w:sz w:val="24"/>
                <w:lang w:val="ru-RU"/>
              </w:rPr>
              <w:t>темп,</w:t>
            </w:r>
            <w:r w:rsidRPr="006C6D24">
              <w:rPr>
                <w:spacing w:val="-4"/>
                <w:sz w:val="24"/>
                <w:lang w:val="ru-RU"/>
              </w:rPr>
              <w:t xml:space="preserve"> </w:t>
            </w:r>
            <w:r w:rsidRPr="006C6D24">
              <w:rPr>
                <w:sz w:val="24"/>
                <w:lang w:val="ru-RU"/>
              </w:rPr>
              <w:t>мелодия)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130"/>
              <w:rPr>
                <w:sz w:val="24"/>
                <w:lang w:val="ru-RU"/>
              </w:rPr>
            </w:pPr>
            <w:r w:rsidRPr="006C6D24">
              <w:rPr>
                <w:sz w:val="24"/>
                <w:lang w:val="ru-RU"/>
              </w:rPr>
              <w:t>Слушание лирических произведений,</w:t>
            </w:r>
            <w:r w:rsidRPr="006C6D24">
              <w:rPr>
                <w:spacing w:val="1"/>
                <w:sz w:val="24"/>
                <w:lang w:val="ru-RU"/>
              </w:rPr>
              <w:t xml:space="preserve"> </w:t>
            </w:r>
            <w:r w:rsidRPr="006C6D24">
              <w:rPr>
                <w:sz w:val="24"/>
                <w:lang w:val="ru-RU"/>
              </w:rPr>
              <w:t>обсуждение эмоционального состояние при</w:t>
            </w:r>
            <w:r w:rsidRPr="006C6D24">
              <w:rPr>
                <w:spacing w:val="1"/>
                <w:sz w:val="24"/>
                <w:lang w:val="ru-RU"/>
              </w:rPr>
              <w:t xml:space="preserve"> </w:t>
            </w:r>
            <w:r w:rsidRPr="006C6D24">
              <w:rPr>
                <w:sz w:val="24"/>
                <w:lang w:val="ru-RU"/>
              </w:rPr>
              <w:t>восприятии описанных картин природы, ответ</w:t>
            </w:r>
            <w:r w:rsidRPr="006C6D24">
              <w:rPr>
                <w:spacing w:val="-57"/>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вопрос</w:t>
            </w:r>
            <w:r w:rsidRPr="006C6D24">
              <w:rPr>
                <w:spacing w:val="-1"/>
                <w:sz w:val="24"/>
                <w:lang w:val="ru-RU"/>
              </w:rPr>
              <w:t xml:space="preserve"> </w:t>
            </w:r>
            <w:r w:rsidRPr="006C6D24">
              <w:rPr>
                <w:sz w:val="24"/>
                <w:lang w:val="ru-RU"/>
              </w:rPr>
              <w:t>«Какое</w:t>
            </w:r>
            <w:r w:rsidRPr="006C6D24">
              <w:rPr>
                <w:spacing w:val="-1"/>
                <w:sz w:val="24"/>
                <w:lang w:val="ru-RU"/>
              </w:rPr>
              <w:t xml:space="preserve"> </w:t>
            </w:r>
            <w:r w:rsidRPr="006C6D24">
              <w:rPr>
                <w:sz w:val="24"/>
                <w:lang w:val="ru-RU"/>
              </w:rPr>
              <w:t>чувство</w:t>
            </w:r>
            <w:r w:rsidRPr="006C6D24">
              <w:rPr>
                <w:spacing w:val="-2"/>
                <w:sz w:val="24"/>
                <w:lang w:val="ru-RU"/>
              </w:rPr>
              <w:t xml:space="preserve"> </w:t>
            </w:r>
            <w:r w:rsidRPr="006C6D24">
              <w:rPr>
                <w:sz w:val="24"/>
                <w:lang w:val="ru-RU"/>
              </w:rPr>
              <w:t>создаёт</w:t>
            </w:r>
          </w:p>
          <w:p w:rsidR="006C6D24" w:rsidRPr="006C6D24" w:rsidRDefault="006C6D24">
            <w:pPr>
              <w:ind w:right="760"/>
              <w:rPr>
                <w:sz w:val="24"/>
                <w:lang w:val="ru-RU"/>
              </w:rPr>
            </w:pPr>
            <w:r w:rsidRPr="006C6D24">
              <w:rPr>
                <w:sz w:val="24"/>
                <w:lang w:val="ru-RU"/>
              </w:rPr>
              <w:t>произведение? Почему?». На примере</w:t>
            </w:r>
            <w:r w:rsidRPr="006C6D24">
              <w:rPr>
                <w:spacing w:val="1"/>
                <w:sz w:val="24"/>
                <w:lang w:val="ru-RU"/>
              </w:rPr>
              <w:t xml:space="preserve"> </w:t>
            </w:r>
            <w:r w:rsidRPr="006C6D24">
              <w:rPr>
                <w:sz w:val="24"/>
                <w:lang w:val="ru-RU"/>
              </w:rPr>
              <w:t>стихотворений</w:t>
            </w:r>
            <w:r w:rsidRPr="006C6D24">
              <w:rPr>
                <w:spacing w:val="-2"/>
                <w:sz w:val="24"/>
                <w:lang w:val="ru-RU"/>
              </w:rPr>
              <w:t xml:space="preserve"> </w:t>
            </w:r>
            <w:r w:rsidRPr="006C6D24">
              <w:rPr>
                <w:sz w:val="24"/>
                <w:lang w:val="ru-RU"/>
              </w:rPr>
              <w:t>Ф.</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Тютчева</w:t>
            </w:r>
            <w:r w:rsidRPr="006C6D24">
              <w:rPr>
                <w:spacing w:val="-4"/>
                <w:sz w:val="24"/>
                <w:lang w:val="ru-RU"/>
              </w:rPr>
              <w:t xml:space="preserve"> </w:t>
            </w:r>
            <w:r w:rsidRPr="006C6D24">
              <w:rPr>
                <w:sz w:val="24"/>
                <w:lang w:val="ru-RU"/>
              </w:rPr>
              <w:t>«Листья»,</w:t>
            </w:r>
          </w:p>
          <w:p w:rsidR="006C6D24" w:rsidRPr="006C6D24" w:rsidRDefault="006C6D24">
            <w:pPr>
              <w:spacing w:before="1"/>
              <w:ind w:right="1586"/>
              <w:rPr>
                <w:sz w:val="24"/>
                <w:lang w:val="ru-RU"/>
              </w:rPr>
            </w:pPr>
            <w:r w:rsidRPr="006C6D24">
              <w:rPr>
                <w:sz w:val="24"/>
                <w:lang w:val="ru-RU"/>
              </w:rPr>
              <w:t>«Весенняя</w:t>
            </w:r>
            <w:r w:rsidRPr="006C6D24">
              <w:rPr>
                <w:spacing w:val="-3"/>
                <w:sz w:val="24"/>
                <w:lang w:val="ru-RU"/>
              </w:rPr>
              <w:t xml:space="preserve"> </w:t>
            </w:r>
            <w:r w:rsidRPr="006C6D24">
              <w:rPr>
                <w:sz w:val="24"/>
                <w:lang w:val="ru-RU"/>
              </w:rPr>
              <w:t>гроза»,</w:t>
            </w:r>
            <w:r w:rsidRPr="006C6D24">
              <w:rPr>
                <w:spacing w:val="-3"/>
                <w:sz w:val="24"/>
                <w:lang w:val="ru-RU"/>
              </w:rPr>
              <w:t xml:space="preserve"> </w:t>
            </w:r>
            <w:r w:rsidRPr="006C6D24">
              <w:rPr>
                <w:sz w:val="24"/>
                <w:lang w:val="ru-RU"/>
              </w:rPr>
              <w:t>«Есть</w:t>
            </w:r>
            <w:r w:rsidRPr="006C6D24">
              <w:rPr>
                <w:spacing w:val="-2"/>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осени</w:t>
            </w:r>
            <w:r w:rsidRPr="006C6D24">
              <w:rPr>
                <w:spacing w:val="-57"/>
                <w:sz w:val="24"/>
                <w:lang w:val="ru-RU"/>
              </w:rPr>
              <w:t xml:space="preserve"> </w:t>
            </w:r>
            <w:r w:rsidRPr="006C6D24">
              <w:rPr>
                <w:sz w:val="24"/>
                <w:lang w:val="ru-RU"/>
              </w:rPr>
              <w:t>первоначальной…»,</w:t>
            </w:r>
            <w:r w:rsidRPr="006C6D24">
              <w:rPr>
                <w:spacing w:val="-1"/>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небе</w:t>
            </w:r>
          </w:p>
          <w:p w:rsidR="006C6D24" w:rsidRPr="006C6D24" w:rsidRDefault="006C6D24">
            <w:pPr>
              <w:ind w:right="157"/>
              <w:rPr>
                <w:sz w:val="24"/>
                <w:lang w:val="ru-RU"/>
              </w:rPr>
            </w:pPr>
            <w:r w:rsidRPr="006C6D24">
              <w:rPr>
                <w:sz w:val="24"/>
                <w:lang w:val="ru-RU"/>
              </w:rPr>
              <w:t>тают облака», А. А. Фета «Осень», «Мама!</w:t>
            </w:r>
            <w:r w:rsidRPr="006C6D24">
              <w:rPr>
                <w:spacing w:val="1"/>
                <w:sz w:val="24"/>
                <w:lang w:val="ru-RU"/>
              </w:rPr>
              <w:t xml:space="preserve"> </w:t>
            </w:r>
            <w:r w:rsidRPr="006C6D24">
              <w:rPr>
                <w:sz w:val="24"/>
                <w:lang w:val="ru-RU"/>
              </w:rPr>
              <w:t>Глянь-ка из окошка…», «Кот поёт, глаза</w:t>
            </w:r>
            <w:r w:rsidRPr="006C6D24">
              <w:rPr>
                <w:spacing w:val="1"/>
                <w:sz w:val="24"/>
                <w:lang w:val="ru-RU"/>
              </w:rPr>
              <w:t xml:space="preserve"> </w:t>
            </w:r>
            <w:r w:rsidRPr="006C6D24">
              <w:rPr>
                <w:sz w:val="24"/>
                <w:lang w:val="ru-RU"/>
              </w:rPr>
              <w:t>прищуря…»,</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Никитина</w:t>
            </w:r>
            <w:r w:rsidRPr="006C6D24">
              <w:rPr>
                <w:spacing w:val="-2"/>
                <w:sz w:val="24"/>
                <w:lang w:val="ru-RU"/>
              </w:rPr>
              <w:t xml:space="preserve"> </w:t>
            </w:r>
            <w:r w:rsidRPr="006C6D24">
              <w:rPr>
                <w:sz w:val="24"/>
                <w:lang w:val="ru-RU"/>
              </w:rPr>
              <w:t>«Встреча</w:t>
            </w:r>
            <w:r w:rsidRPr="006C6D24">
              <w:rPr>
                <w:spacing w:val="-1"/>
                <w:sz w:val="24"/>
                <w:lang w:val="ru-RU"/>
              </w:rPr>
              <w:t xml:space="preserve"> </w:t>
            </w:r>
            <w:r w:rsidRPr="006C6D24">
              <w:rPr>
                <w:sz w:val="24"/>
                <w:lang w:val="ru-RU"/>
              </w:rPr>
              <w:t>зимы»,</w:t>
            </w:r>
          </w:p>
          <w:p w:rsidR="006C6D24" w:rsidRPr="006C6D24" w:rsidRDefault="006C6D24">
            <w:pPr>
              <w:ind w:right="950"/>
              <w:rPr>
                <w:sz w:val="24"/>
                <w:lang w:val="ru-RU"/>
              </w:rPr>
            </w:pPr>
            <w:r w:rsidRPr="006C6D24">
              <w:rPr>
                <w:sz w:val="24"/>
                <w:lang w:val="ru-RU"/>
              </w:rPr>
              <w:t>Н.</w:t>
            </w:r>
            <w:r w:rsidRPr="006C6D24">
              <w:rPr>
                <w:spacing w:val="-3"/>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Некрасова</w:t>
            </w:r>
            <w:r w:rsidRPr="006C6D24">
              <w:rPr>
                <w:spacing w:val="-3"/>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ветер</w:t>
            </w:r>
            <w:r w:rsidRPr="006C6D24">
              <w:rPr>
                <w:spacing w:val="-1"/>
                <w:sz w:val="24"/>
                <w:lang w:val="ru-RU"/>
              </w:rPr>
              <w:t xml:space="preserve"> </w:t>
            </w:r>
            <w:r w:rsidRPr="006C6D24">
              <w:rPr>
                <w:sz w:val="24"/>
                <w:lang w:val="ru-RU"/>
              </w:rPr>
              <w:t>бушует</w:t>
            </w:r>
            <w:r w:rsidRPr="006C6D24">
              <w:rPr>
                <w:spacing w:val="-1"/>
                <w:sz w:val="24"/>
                <w:lang w:val="ru-RU"/>
              </w:rPr>
              <w:t xml:space="preserve"> </w:t>
            </w:r>
            <w:r w:rsidRPr="006C6D24">
              <w:rPr>
                <w:sz w:val="24"/>
                <w:lang w:val="ru-RU"/>
              </w:rPr>
              <w:t>над</w:t>
            </w:r>
            <w:r w:rsidRPr="006C6D24">
              <w:rPr>
                <w:spacing w:val="-57"/>
                <w:sz w:val="24"/>
                <w:lang w:val="ru-RU"/>
              </w:rPr>
              <w:t xml:space="preserve"> </w:t>
            </w:r>
            <w:r w:rsidRPr="006C6D24">
              <w:rPr>
                <w:sz w:val="24"/>
                <w:lang w:val="ru-RU"/>
              </w:rPr>
              <w:t>бором…»,</w:t>
            </w:r>
            <w:r w:rsidRPr="006C6D24">
              <w:rPr>
                <w:spacing w:val="-3"/>
                <w:sz w:val="24"/>
                <w:lang w:val="ru-RU"/>
              </w:rPr>
              <w:t xml:space="preserve"> </w:t>
            </w:r>
            <w:r w:rsidRPr="006C6D24">
              <w:rPr>
                <w:sz w:val="24"/>
                <w:lang w:val="ru-RU"/>
              </w:rPr>
              <w:t>«Славная</w:t>
            </w:r>
            <w:r w:rsidRPr="006C6D24">
              <w:rPr>
                <w:spacing w:val="-1"/>
                <w:sz w:val="24"/>
                <w:lang w:val="ru-RU"/>
              </w:rPr>
              <w:t xml:space="preserve"> </w:t>
            </w:r>
            <w:r w:rsidRPr="006C6D24">
              <w:rPr>
                <w:sz w:val="24"/>
                <w:lang w:val="ru-RU"/>
              </w:rPr>
              <w:t>осень!</w:t>
            </w:r>
            <w:r w:rsidRPr="006C6D24">
              <w:rPr>
                <w:spacing w:val="-1"/>
                <w:sz w:val="24"/>
                <w:lang w:val="ru-RU"/>
              </w:rPr>
              <w:t xml:space="preserve"> </w:t>
            </w:r>
            <w:r w:rsidRPr="006C6D24">
              <w:rPr>
                <w:sz w:val="24"/>
                <w:lang w:val="ru-RU"/>
              </w:rPr>
              <w:t>Здоровый,</w:t>
            </w:r>
          </w:p>
          <w:p w:rsidR="006C6D24" w:rsidRPr="006C6D24" w:rsidRDefault="006C6D24">
            <w:pPr>
              <w:ind w:right="211"/>
              <w:rPr>
                <w:sz w:val="24"/>
                <w:lang w:val="ru-RU"/>
              </w:rPr>
            </w:pPr>
            <w:r w:rsidRPr="006C6D24">
              <w:rPr>
                <w:sz w:val="24"/>
                <w:lang w:val="ru-RU"/>
              </w:rPr>
              <w:t>ядрёный…», «Однажды в студёную зимнюю</w:t>
            </w:r>
            <w:r w:rsidRPr="006C6D24">
              <w:rPr>
                <w:spacing w:val="1"/>
                <w:sz w:val="24"/>
                <w:lang w:val="ru-RU"/>
              </w:rPr>
              <w:t xml:space="preserve"> </w:t>
            </w:r>
            <w:r w:rsidRPr="006C6D24">
              <w:rPr>
                <w:sz w:val="24"/>
                <w:lang w:val="ru-RU"/>
              </w:rPr>
              <w:t>пору…»,</w:t>
            </w:r>
            <w:r w:rsidRPr="006C6D24">
              <w:rPr>
                <w:spacing w:val="-2"/>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Майкова</w:t>
            </w:r>
            <w:r w:rsidRPr="006C6D24">
              <w:rPr>
                <w:spacing w:val="-4"/>
                <w:sz w:val="24"/>
                <w:lang w:val="ru-RU"/>
              </w:rPr>
              <w:t xml:space="preserve"> </w:t>
            </w:r>
            <w:r w:rsidRPr="006C6D24">
              <w:rPr>
                <w:sz w:val="24"/>
                <w:lang w:val="ru-RU"/>
              </w:rPr>
              <w:t>«Осень»,</w:t>
            </w:r>
            <w:r w:rsidRPr="006C6D24">
              <w:rPr>
                <w:spacing w:val="-2"/>
                <w:sz w:val="24"/>
                <w:lang w:val="ru-RU"/>
              </w:rPr>
              <w:t xml:space="preserve"> </w:t>
            </w:r>
            <w:r w:rsidRPr="006C6D24">
              <w:rPr>
                <w:sz w:val="24"/>
                <w:lang w:val="ru-RU"/>
              </w:rPr>
              <w:t>«Весна»,</w:t>
            </w:r>
            <w:r w:rsidRPr="006C6D24">
              <w:rPr>
                <w:spacing w:val="-2"/>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Никитина</w:t>
            </w:r>
            <w:r w:rsidRPr="006C6D24">
              <w:rPr>
                <w:spacing w:val="-1"/>
                <w:sz w:val="24"/>
                <w:lang w:val="ru-RU"/>
              </w:rPr>
              <w:t xml:space="preserve"> </w:t>
            </w:r>
            <w:r w:rsidRPr="006C6D24">
              <w:rPr>
                <w:sz w:val="24"/>
                <w:lang w:val="ru-RU"/>
              </w:rPr>
              <w:t>«Утро», И. З.</w:t>
            </w:r>
            <w:r w:rsidRPr="006C6D24">
              <w:rPr>
                <w:spacing w:val="-1"/>
                <w:sz w:val="24"/>
                <w:lang w:val="ru-RU"/>
              </w:rPr>
              <w:t xml:space="preserve"> </w:t>
            </w:r>
            <w:r w:rsidRPr="006C6D24">
              <w:rPr>
                <w:sz w:val="24"/>
                <w:lang w:val="ru-RU"/>
              </w:rPr>
              <w:t>Сурикова</w:t>
            </w:r>
          </w:p>
          <w:p w:rsidR="006C6D24" w:rsidRPr="006C6D24" w:rsidRDefault="006C6D24">
            <w:pPr>
              <w:spacing w:before="1"/>
              <w:ind w:right="152"/>
              <w:rPr>
                <w:sz w:val="24"/>
                <w:lang w:val="ru-RU"/>
              </w:rPr>
            </w:pPr>
            <w:r w:rsidRPr="006C6D24">
              <w:rPr>
                <w:sz w:val="24"/>
                <w:lang w:val="ru-RU"/>
              </w:rPr>
              <w:t>«Детство» (не менее пяти авторов по выбору).</w:t>
            </w:r>
            <w:r w:rsidRPr="006C6D24">
              <w:rPr>
                <w:spacing w:val="-57"/>
                <w:sz w:val="24"/>
                <w:lang w:val="ru-RU"/>
              </w:rPr>
              <w:t xml:space="preserve"> </w:t>
            </w:r>
            <w:r w:rsidRPr="006C6D24">
              <w:rPr>
                <w:sz w:val="24"/>
                <w:lang w:val="ru-RU"/>
              </w:rPr>
              <w:t>Учебный диалог: обсуждение отличия</w:t>
            </w:r>
            <w:r w:rsidRPr="006C6D24">
              <w:rPr>
                <w:spacing w:val="1"/>
                <w:sz w:val="24"/>
                <w:lang w:val="ru-RU"/>
              </w:rPr>
              <w:t xml:space="preserve"> </w:t>
            </w:r>
            <w:r w:rsidRPr="006C6D24">
              <w:rPr>
                <w:sz w:val="24"/>
                <w:lang w:val="ru-RU"/>
              </w:rPr>
              <w:t>лирического произведения от прозаического.</w:t>
            </w:r>
            <w:r w:rsidRPr="006C6D24">
              <w:rPr>
                <w:spacing w:val="1"/>
                <w:sz w:val="24"/>
                <w:lang w:val="ru-RU"/>
              </w:rPr>
              <w:t xml:space="preserve"> </w:t>
            </w:r>
            <w:r w:rsidRPr="006C6D24">
              <w:rPr>
                <w:sz w:val="24"/>
                <w:lang w:val="ru-RU"/>
              </w:rPr>
              <w:t>Работа с текстом произведения: упражнение в</w:t>
            </w:r>
            <w:r w:rsidRPr="006C6D24">
              <w:rPr>
                <w:spacing w:val="-57"/>
                <w:sz w:val="24"/>
                <w:lang w:val="ru-RU"/>
              </w:rPr>
              <w:t xml:space="preserve"> </w:t>
            </w:r>
            <w:r w:rsidRPr="006C6D24">
              <w:rPr>
                <w:sz w:val="24"/>
                <w:lang w:val="ru-RU"/>
              </w:rPr>
              <w:t>нахождении</w:t>
            </w:r>
            <w:r w:rsidRPr="006C6D24">
              <w:rPr>
                <w:spacing w:val="-2"/>
                <w:sz w:val="24"/>
                <w:lang w:val="ru-RU"/>
              </w:rPr>
              <w:t xml:space="preserve"> </w:t>
            </w:r>
            <w:r w:rsidRPr="006C6D24">
              <w:rPr>
                <w:sz w:val="24"/>
                <w:lang w:val="ru-RU"/>
              </w:rPr>
              <w:t>сравнений</w:t>
            </w:r>
            <w:r w:rsidRPr="006C6D24">
              <w:rPr>
                <w:spacing w:val="-5"/>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эпитетов,</w:t>
            </w:r>
            <w:r w:rsidRPr="006C6D24">
              <w:rPr>
                <w:spacing w:val="-4"/>
                <w:sz w:val="24"/>
                <w:lang w:val="ru-RU"/>
              </w:rPr>
              <w:t xml:space="preserve"> </w:t>
            </w:r>
            <w:r w:rsidRPr="006C6D24">
              <w:rPr>
                <w:sz w:val="24"/>
                <w:lang w:val="ru-RU"/>
              </w:rPr>
              <w:t>выделение</w:t>
            </w:r>
            <w:r w:rsidRPr="006C6D24">
              <w:rPr>
                <w:spacing w:val="-57"/>
                <w:sz w:val="24"/>
                <w:lang w:val="ru-RU"/>
              </w:rPr>
              <w:t xml:space="preserve"> </w:t>
            </w:r>
            <w:r w:rsidRPr="006C6D24">
              <w:rPr>
                <w:sz w:val="24"/>
                <w:lang w:val="ru-RU"/>
              </w:rPr>
              <w:t>в тексте слов, использованных в прямом и</w:t>
            </w:r>
            <w:r w:rsidRPr="006C6D24">
              <w:rPr>
                <w:spacing w:val="1"/>
                <w:sz w:val="24"/>
                <w:lang w:val="ru-RU"/>
              </w:rPr>
              <w:t xml:space="preserve"> </w:t>
            </w:r>
            <w:r w:rsidRPr="006C6D24">
              <w:rPr>
                <w:sz w:val="24"/>
                <w:lang w:val="ru-RU"/>
              </w:rPr>
              <w:t>переносном значении, наблюдение за рифмой</w:t>
            </w:r>
            <w:r w:rsidRPr="006C6D24">
              <w:rPr>
                <w:spacing w:val="-57"/>
                <w:sz w:val="24"/>
                <w:lang w:val="ru-RU"/>
              </w:rPr>
              <w:t xml:space="preserve"> </w:t>
            </w:r>
            <w:r w:rsidRPr="006C6D24">
              <w:rPr>
                <w:sz w:val="24"/>
                <w:lang w:val="ru-RU"/>
              </w:rPr>
              <w:t>и ритмом стихотворения, нахождение</w:t>
            </w:r>
            <w:r w:rsidRPr="006C6D24">
              <w:rPr>
                <w:spacing w:val="1"/>
                <w:sz w:val="24"/>
                <w:lang w:val="ru-RU"/>
              </w:rPr>
              <w:t xml:space="preserve"> </w:t>
            </w:r>
            <w:r w:rsidRPr="006C6D24">
              <w:rPr>
                <w:sz w:val="24"/>
                <w:lang w:val="ru-RU"/>
              </w:rPr>
              <w:t>образных слов и выражений, поиск значения</w:t>
            </w:r>
            <w:r w:rsidRPr="006C6D24">
              <w:rPr>
                <w:spacing w:val="1"/>
                <w:sz w:val="24"/>
                <w:lang w:val="ru-RU"/>
              </w:rPr>
              <w:t xml:space="preserve"> </w:t>
            </w:r>
            <w:r w:rsidRPr="006C6D24">
              <w:rPr>
                <w:sz w:val="24"/>
                <w:lang w:val="ru-RU"/>
              </w:rPr>
              <w:t>незнакомого слова в словаре, поиск</w:t>
            </w:r>
            <w:r w:rsidRPr="006C6D24">
              <w:rPr>
                <w:spacing w:val="1"/>
                <w:sz w:val="24"/>
                <w:lang w:val="ru-RU"/>
              </w:rPr>
              <w:t xml:space="preserve"> </w:t>
            </w:r>
            <w:r w:rsidRPr="006C6D24">
              <w:rPr>
                <w:sz w:val="24"/>
                <w:lang w:val="ru-RU"/>
              </w:rPr>
              <w:t>олицетворения, характеристика звукописи,</w:t>
            </w:r>
            <w:r w:rsidRPr="006C6D24">
              <w:rPr>
                <w:spacing w:val="1"/>
                <w:sz w:val="24"/>
                <w:lang w:val="ru-RU"/>
              </w:rPr>
              <w:t xml:space="preserve"> </w:t>
            </w:r>
            <w:r w:rsidRPr="006C6D24">
              <w:rPr>
                <w:sz w:val="24"/>
                <w:lang w:val="ru-RU"/>
              </w:rPr>
              <w:t>определение</w:t>
            </w:r>
            <w:r w:rsidRPr="006C6D24">
              <w:rPr>
                <w:spacing w:val="-2"/>
                <w:sz w:val="24"/>
                <w:lang w:val="ru-RU"/>
              </w:rPr>
              <w:t xml:space="preserve"> </w:t>
            </w:r>
            <w:r w:rsidRPr="006C6D24">
              <w:rPr>
                <w:sz w:val="24"/>
                <w:lang w:val="ru-RU"/>
              </w:rPr>
              <w:t>вида строф.</w:t>
            </w:r>
          </w:p>
          <w:p w:rsidR="006C6D24" w:rsidRPr="006C6D24" w:rsidRDefault="006C6D24">
            <w:pPr>
              <w:spacing w:line="276" w:lineRule="exact"/>
              <w:ind w:right="268"/>
              <w:rPr>
                <w:sz w:val="24"/>
                <w:lang w:val="ru-RU"/>
              </w:rPr>
            </w:pPr>
            <w:r w:rsidRPr="006C6D24">
              <w:rPr>
                <w:sz w:val="24"/>
                <w:lang w:val="ru-RU"/>
              </w:rPr>
              <w:t>Работа в парах: сравнение лирических</w:t>
            </w:r>
            <w:r w:rsidRPr="006C6D24">
              <w:rPr>
                <w:spacing w:val="1"/>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по</w:t>
            </w:r>
            <w:r w:rsidRPr="006C6D24">
              <w:rPr>
                <w:spacing w:val="-6"/>
                <w:sz w:val="24"/>
                <w:lang w:val="ru-RU"/>
              </w:rPr>
              <w:t xml:space="preserve"> </w:t>
            </w:r>
            <w:r w:rsidRPr="006C6D24">
              <w:rPr>
                <w:sz w:val="24"/>
                <w:lang w:val="ru-RU"/>
              </w:rPr>
              <w:t>теме,</w:t>
            </w:r>
            <w:r w:rsidRPr="006C6D24">
              <w:rPr>
                <w:spacing w:val="-2"/>
                <w:sz w:val="24"/>
                <w:lang w:val="ru-RU"/>
              </w:rPr>
              <w:t xml:space="preserve"> </w:t>
            </w:r>
            <w:r w:rsidRPr="006C6D24">
              <w:rPr>
                <w:sz w:val="24"/>
                <w:lang w:val="ru-RU"/>
              </w:rPr>
              <w:t>созданию</w:t>
            </w:r>
            <w:r w:rsidRPr="006C6D24">
              <w:rPr>
                <w:spacing w:val="-5"/>
                <w:sz w:val="24"/>
                <w:lang w:val="ru-RU"/>
              </w:rPr>
              <w:t xml:space="preserve"> </w:t>
            </w:r>
            <w:r w:rsidRPr="006C6D24">
              <w:rPr>
                <w:sz w:val="24"/>
                <w:lang w:val="ru-RU"/>
              </w:rPr>
              <w:t>настроения,</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6624"/>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76"/>
              <w:rPr>
                <w:sz w:val="24"/>
                <w:lang w:val="ru-RU"/>
              </w:rPr>
            </w:pPr>
            <w:r w:rsidRPr="006C6D24">
              <w:rPr>
                <w:sz w:val="24"/>
                <w:lang w:val="ru-RU"/>
              </w:rPr>
              <w:t>подбор</w:t>
            </w:r>
            <w:r w:rsidRPr="006C6D24">
              <w:rPr>
                <w:spacing w:val="-2"/>
                <w:sz w:val="24"/>
                <w:lang w:val="ru-RU"/>
              </w:rPr>
              <w:t xml:space="preserve"> </w:t>
            </w:r>
            <w:r w:rsidRPr="006C6D24">
              <w:rPr>
                <w:sz w:val="24"/>
                <w:lang w:val="ru-RU"/>
              </w:rPr>
              <w:t>синонимов</w:t>
            </w:r>
            <w:r w:rsidRPr="006C6D24">
              <w:rPr>
                <w:spacing w:val="-2"/>
                <w:sz w:val="24"/>
                <w:lang w:val="ru-RU"/>
              </w:rPr>
              <w:t xml:space="preserve"> </w:t>
            </w:r>
            <w:r w:rsidRPr="006C6D24">
              <w:rPr>
                <w:sz w:val="24"/>
                <w:lang w:val="ru-RU"/>
              </w:rPr>
              <w:t>к</w:t>
            </w:r>
            <w:r w:rsidRPr="006C6D24">
              <w:rPr>
                <w:spacing w:val="-4"/>
                <w:sz w:val="24"/>
                <w:lang w:val="ru-RU"/>
              </w:rPr>
              <w:t xml:space="preserve"> </w:t>
            </w:r>
            <w:r w:rsidRPr="006C6D24">
              <w:rPr>
                <w:sz w:val="24"/>
                <w:lang w:val="ru-RU"/>
              </w:rPr>
              <w:t>заданным</w:t>
            </w:r>
            <w:r w:rsidRPr="006C6D24">
              <w:rPr>
                <w:spacing w:val="-2"/>
                <w:sz w:val="24"/>
                <w:lang w:val="ru-RU"/>
              </w:rPr>
              <w:t xml:space="preserve"> </w:t>
            </w:r>
            <w:r w:rsidRPr="006C6D24">
              <w:rPr>
                <w:sz w:val="24"/>
                <w:lang w:val="ru-RU"/>
              </w:rPr>
              <w:t>словам,</w:t>
            </w:r>
            <w:r w:rsidRPr="006C6D24">
              <w:rPr>
                <w:spacing w:val="-2"/>
                <w:sz w:val="24"/>
                <w:lang w:val="ru-RU"/>
              </w:rPr>
              <w:t xml:space="preserve"> </w:t>
            </w:r>
            <w:r w:rsidRPr="006C6D24">
              <w:rPr>
                <w:sz w:val="24"/>
                <w:lang w:val="ru-RU"/>
              </w:rPr>
              <w:t>анализ</w:t>
            </w:r>
            <w:r w:rsidRPr="006C6D24">
              <w:rPr>
                <w:spacing w:val="-57"/>
                <w:sz w:val="24"/>
                <w:lang w:val="ru-RU"/>
              </w:rPr>
              <w:t xml:space="preserve"> </w:t>
            </w:r>
            <w:r w:rsidRPr="006C6D24">
              <w:rPr>
                <w:sz w:val="24"/>
                <w:lang w:val="ru-RU"/>
              </w:rPr>
              <w:t>поэтических</w:t>
            </w:r>
            <w:r w:rsidRPr="006C6D24">
              <w:rPr>
                <w:spacing w:val="-2"/>
                <w:sz w:val="24"/>
                <w:lang w:val="ru-RU"/>
              </w:rPr>
              <w:t xml:space="preserve"> </w:t>
            </w:r>
            <w:r w:rsidRPr="006C6D24">
              <w:rPr>
                <w:sz w:val="24"/>
                <w:lang w:val="ru-RU"/>
              </w:rPr>
              <w:t>выражений</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обоснование</w:t>
            </w:r>
          </w:p>
          <w:p w:rsidR="006C6D24" w:rsidRPr="006C6D24" w:rsidRDefault="006C6D24">
            <w:pPr>
              <w:rPr>
                <w:sz w:val="24"/>
                <w:lang w:val="ru-RU"/>
              </w:rPr>
            </w:pPr>
            <w:r w:rsidRPr="006C6D24">
              <w:rPr>
                <w:sz w:val="24"/>
                <w:lang w:val="ru-RU"/>
              </w:rPr>
              <w:t>выбора</w:t>
            </w:r>
            <w:r w:rsidRPr="006C6D24">
              <w:rPr>
                <w:spacing w:val="-5"/>
                <w:sz w:val="24"/>
                <w:lang w:val="ru-RU"/>
              </w:rPr>
              <w:t xml:space="preserve"> </w:t>
            </w:r>
            <w:r w:rsidRPr="006C6D24">
              <w:rPr>
                <w:sz w:val="24"/>
                <w:lang w:val="ru-RU"/>
              </w:rPr>
              <w:t>автора.</w:t>
            </w:r>
          </w:p>
          <w:p w:rsidR="006C6D24" w:rsidRPr="006C6D24" w:rsidRDefault="006C6D24">
            <w:pPr>
              <w:ind w:right="109"/>
              <w:rPr>
                <w:sz w:val="24"/>
                <w:lang w:val="ru-RU"/>
              </w:rPr>
            </w:pPr>
            <w:r w:rsidRPr="006C6D24">
              <w:rPr>
                <w:sz w:val="24"/>
                <w:lang w:val="ru-RU"/>
              </w:rPr>
              <w:t>Рассматривание репродукций картин и подбор</w:t>
            </w:r>
            <w:r w:rsidRPr="006C6D24">
              <w:rPr>
                <w:spacing w:val="-57"/>
                <w:sz w:val="24"/>
                <w:lang w:val="ru-RU"/>
              </w:rPr>
              <w:t xml:space="preserve"> </w:t>
            </w:r>
            <w:r w:rsidRPr="006C6D24">
              <w:rPr>
                <w:sz w:val="24"/>
                <w:lang w:val="ru-RU"/>
              </w:rPr>
              <w:t>к ним соответствующих стихотворных строк.</w:t>
            </w:r>
            <w:r w:rsidRPr="006C6D24">
              <w:rPr>
                <w:spacing w:val="1"/>
                <w:sz w:val="24"/>
                <w:lang w:val="ru-RU"/>
              </w:rPr>
              <w:t xml:space="preserve"> </w:t>
            </w:r>
            <w:r w:rsidRPr="006C6D24">
              <w:rPr>
                <w:sz w:val="24"/>
                <w:lang w:val="ru-RU"/>
              </w:rPr>
              <w:t>Например, картины К. Ф. Юона «Мартовское</w:t>
            </w:r>
            <w:r w:rsidRPr="006C6D24">
              <w:rPr>
                <w:spacing w:val="1"/>
                <w:sz w:val="24"/>
                <w:lang w:val="ru-RU"/>
              </w:rPr>
              <w:t xml:space="preserve"> </w:t>
            </w:r>
            <w:r w:rsidRPr="006C6D24">
              <w:rPr>
                <w:sz w:val="24"/>
                <w:lang w:val="ru-RU"/>
              </w:rPr>
              <w:t>солнце»,</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Шишкина</w:t>
            </w:r>
            <w:r w:rsidRPr="006C6D24">
              <w:rPr>
                <w:spacing w:val="-1"/>
                <w:sz w:val="24"/>
                <w:lang w:val="ru-RU"/>
              </w:rPr>
              <w:t xml:space="preserve"> </w:t>
            </w:r>
            <w:r w:rsidRPr="006C6D24">
              <w:rPr>
                <w:sz w:val="24"/>
                <w:lang w:val="ru-RU"/>
              </w:rPr>
              <w:t>«Зима</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лесу»,</w:t>
            </w:r>
          </w:p>
          <w:p w:rsidR="006C6D24" w:rsidRPr="006C6D24" w:rsidRDefault="006C6D24">
            <w:pPr>
              <w:ind w:right="678"/>
              <w:rPr>
                <w:sz w:val="24"/>
                <w:lang w:val="ru-RU"/>
              </w:rPr>
            </w:pPr>
            <w:r w:rsidRPr="006C6D24">
              <w:rPr>
                <w:sz w:val="24"/>
                <w:lang w:val="ru-RU"/>
              </w:rPr>
              <w:t>«Дождь в дубовом лесу». Выразительное</w:t>
            </w:r>
            <w:r w:rsidRPr="006C6D24">
              <w:rPr>
                <w:spacing w:val="-57"/>
                <w:sz w:val="24"/>
                <w:lang w:val="ru-RU"/>
              </w:rPr>
              <w:t xml:space="preserve"> </w:t>
            </w:r>
            <w:r w:rsidRPr="006C6D24">
              <w:rPr>
                <w:sz w:val="24"/>
                <w:lang w:val="ru-RU"/>
              </w:rPr>
              <w:t>чтение вслух и наизусть с сохранением</w:t>
            </w:r>
            <w:r w:rsidRPr="006C6D24">
              <w:rPr>
                <w:spacing w:val="1"/>
                <w:sz w:val="24"/>
                <w:lang w:val="ru-RU"/>
              </w:rPr>
              <w:t xml:space="preserve"> </w:t>
            </w:r>
            <w:r w:rsidRPr="006C6D24">
              <w:rPr>
                <w:sz w:val="24"/>
                <w:lang w:val="ru-RU"/>
              </w:rPr>
              <w:t>интонационного</w:t>
            </w:r>
            <w:r w:rsidRPr="006C6D24">
              <w:rPr>
                <w:spacing w:val="-5"/>
                <w:sz w:val="24"/>
                <w:lang w:val="ru-RU"/>
              </w:rPr>
              <w:t xml:space="preserve"> </w:t>
            </w:r>
            <w:r w:rsidRPr="006C6D24">
              <w:rPr>
                <w:sz w:val="24"/>
                <w:lang w:val="ru-RU"/>
              </w:rPr>
              <w:t>рисунка</w:t>
            </w:r>
            <w:r w:rsidRPr="006C6D24">
              <w:rPr>
                <w:spacing w:val="-5"/>
                <w:sz w:val="24"/>
                <w:lang w:val="ru-RU"/>
              </w:rPr>
              <w:t xml:space="preserve"> </w:t>
            </w:r>
            <w:r w:rsidRPr="006C6D24">
              <w:rPr>
                <w:sz w:val="24"/>
                <w:lang w:val="ru-RU"/>
              </w:rPr>
              <w:t>произведения.</w:t>
            </w:r>
          </w:p>
          <w:p w:rsidR="006C6D24" w:rsidRPr="006C6D24" w:rsidRDefault="006C6D24">
            <w:pPr>
              <w:rPr>
                <w:sz w:val="24"/>
                <w:lang w:val="ru-RU"/>
              </w:rPr>
            </w:pPr>
            <w:r w:rsidRPr="006C6D24">
              <w:rPr>
                <w:sz w:val="24"/>
                <w:lang w:val="ru-RU"/>
              </w:rPr>
              <w:t>Дифференцированная</w:t>
            </w:r>
            <w:r w:rsidRPr="006C6D24">
              <w:rPr>
                <w:spacing w:val="-5"/>
                <w:sz w:val="24"/>
                <w:lang w:val="ru-RU"/>
              </w:rPr>
              <w:t xml:space="preserve"> </w:t>
            </w:r>
            <w:r w:rsidRPr="006C6D24">
              <w:rPr>
                <w:sz w:val="24"/>
                <w:lang w:val="ru-RU"/>
              </w:rPr>
              <w:t>работа:</w:t>
            </w:r>
            <w:r w:rsidRPr="006C6D24">
              <w:rPr>
                <w:spacing w:val="-5"/>
                <w:sz w:val="24"/>
                <w:lang w:val="ru-RU"/>
              </w:rPr>
              <w:t xml:space="preserve"> </w:t>
            </w:r>
            <w:r w:rsidRPr="006C6D24">
              <w:rPr>
                <w:sz w:val="24"/>
                <w:lang w:val="ru-RU"/>
              </w:rPr>
              <w:t>восстановление</w:t>
            </w:r>
          </w:p>
          <w:p w:rsidR="006C6D24" w:rsidRPr="006C6D24" w:rsidRDefault="006C6D24">
            <w:pPr>
              <w:ind w:right="148"/>
              <w:rPr>
                <w:sz w:val="24"/>
                <w:lang w:val="ru-RU"/>
              </w:rPr>
            </w:pPr>
            <w:r w:rsidRPr="006C6D24">
              <w:rPr>
                <w:sz w:val="24"/>
                <w:lang w:val="ru-RU"/>
              </w:rPr>
              <w:t>«деформированного» поэтического текста.</w:t>
            </w:r>
            <w:r w:rsidRPr="006C6D24">
              <w:rPr>
                <w:spacing w:val="1"/>
                <w:sz w:val="24"/>
                <w:lang w:val="ru-RU"/>
              </w:rPr>
              <w:t xml:space="preserve"> </w:t>
            </w:r>
            <w:r w:rsidRPr="006C6D24">
              <w:rPr>
                <w:sz w:val="24"/>
                <w:lang w:val="ru-RU"/>
              </w:rPr>
              <w:t>Работа</w:t>
            </w:r>
            <w:r w:rsidRPr="006C6D24">
              <w:rPr>
                <w:spacing w:val="-5"/>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группах:</w:t>
            </w:r>
            <w:r w:rsidRPr="006C6D24">
              <w:rPr>
                <w:spacing w:val="-3"/>
                <w:sz w:val="24"/>
                <w:lang w:val="ru-RU"/>
              </w:rPr>
              <w:t xml:space="preserve"> </w:t>
            </w:r>
            <w:r w:rsidRPr="006C6D24">
              <w:rPr>
                <w:sz w:val="24"/>
                <w:lang w:val="ru-RU"/>
              </w:rPr>
              <w:t>сопоставление</w:t>
            </w:r>
            <w:r w:rsidRPr="006C6D24">
              <w:rPr>
                <w:spacing w:val="-5"/>
                <w:sz w:val="24"/>
                <w:lang w:val="ru-RU"/>
              </w:rPr>
              <w:t xml:space="preserve"> </w:t>
            </w:r>
            <w:r w:rsidRPr="006C6D24">
              <w:rPr>
                <w:sz w:val="24"/>
                <w:lang w:val="ru-RU"/>
              </w:rPr>
              <w:t>репродукций</w:t>
            </w:r>
            <w:r w:rsidRPr="006C6D24">
              <w:rPr>
                <w:spacing w:val="-57"/>
                <w:sz w:val="24"/>
                <w:lang w:val="ru-RU"/>
              </w:rPr>
              <w:t xml:space="preserve"> </w:t>
            </w:r>
            <w:r w:rsidRPr="006C6D24">
              <w:rPr>
                <w:sz w:val="24"/>
                <w:lang w:val="ru-RU"/>
              </w:rPr>
              <w:t>картин,</w:t>
            </w:r>
            <w:r w:rsidRPr="006C6D24">
              <w:rPr>
                <w:spacing w:val="-1"/>
                <w:sz w:val="24"/>
                <w:lang w:val="ru-RU"/>
              </w:rPr>
              <w:t xml:space="preserve"> </w:t>
            </w:r>
            <w:r w:rsidRPr="006C6D24">
              <w:rPr>
                <w:sz w:val="24"/>
                <w:lang w:val="ru-RU"/>
              </w:rPr>
              <w:t>лирических</w:t>
            </w:r>
            <w:r w:rsidRPr="006C6D24">
              <w:rPr>
                <w:spacing w:val="-3"/>
                <w:sz w:val="24"/>
                <w:lang w:val="ru-RU"/>
              </w:rPr>
              <w:t xml:space="preserve"> </w:t>
            </w:r>
            <w:r w:rsidRPr="006C6D24">
              <w:rPr>
                <w:sz w:val="24"/>
                <w:lang w:val="ru-RU"/>
              </w:rPr>
              <w:t>и музыкальных</w:t>
            </w:r>
          </w:p>
          <w:p w:rsidR="006C6D24" w:rsidRPr="006C6D24" w:rsidRDefault="006C6D24">
            <w:pPr>
              <w:ind w:right="196"/>
              <w:rPr>
                <w:sz w:val="24"/>
                <w:lang w:val="ru-RU"/>
              </w:rPr>
            </w:pPr>
            <w:r w:rsidRPr="006C6D24">
              <w:rPr>
                <w:sz w:val="24"/>
                <w:lang w:val="ru-RU"/>
              </w:rPr>
              <w:t>произведений по средствам выразительности.</w:t>
            </w:r>
            <w:r w:rsidRPr="006C6D24">
              <w:rPr>
                <w:spacing w:val="-57"/>
                <w:sz w:val="24"/>
                <w:lang w:val="ru-RU"/>
              </w:rPr>
              <w:t xml:space="preserve"> </w:t>
            </w:r>
            <w:r w:rsidRPr="006C6D24">
              <w:rPr>
                <w:sz w:val="24"/>
                <w:lang w:val="ru-RU"/>
              </w:rPr>
              <w:t>Например, картина И. И. Шишкина «На</w:t>
            </w:r>
            <w:r w:rsidRPr="006C6D24">
              <w:rPr>
                <w:spacing w:val="1"/>
                <w:sz w:val="24"/>
                <w:lang w:val="ru-RU"/>
              </w:rPr>
              <w:t xml:space="preserve"> </w:t>
            </w:r>
            <w:r w:rsidRPr="006C6D24">
              <w:rPr>
                <w:sz w:val="24"/>
                <w:lang w:val="ru-RU"/>
              </w:rPr>
              <w:t>севере диком» и стихотворение М. Ю.</w:t>
            </w:r>
            <w:r w:rsidRPr="006C6D24">
              <w:rPr>
                <w:spacing w:val="1"/>
                <w:sz w:val="24"/>
                <w:lang w:val="ru-RU"/>
              </w:rPr>
              <w:t xml:space="preserve"> </w:t>
            </w:r>
            <w:r w:rsidRPr="006C6D24">
              <w:rPr>
                <w:sz w:val="24"/>
                <w:lang w:val="ru-RU"/>
              </w:rPr>
              <w:t>Лермонтова «На севере диком стоит</w:t>
            </w:r>
            <w:r w:rsidRPr="006C6D24">
              <w:rPr>
                <w:spacing w:val="1"/>
                <w:sz w:val="24"/>
                <w:lang w:val="ru-RU"/>
              </w:rPr>
              <w:t xml:space="preserve"> </w:t>
            </w:r>
            <w:r w:rsidRPr="006C6D24">
              <w:rPr>
                <w:sz w:val="24"/>
                <w:lang w:val="ru-RU"/>
              </w:rPr>
              <w:t>одиноко…».</w:t>
            </w:r>
          </w:p>
          <w:p w:rsidR="006C6D24" w:rsidRPr="006C6D24" w:rsidRDefault="006C6D24">
            <w:pPr>
              <w:ind w:right="409"/>
              <w:rPr>
                <w:sz w:val="24"/>
                <w:lang w:val="ru-RU"/>
              </w:rPr>
            </w:pPr>
            <w:r w:rsidRPr="006C6D24">
              <w:rPr>
                <w:sz w:val="24"/>
                <w:lang w:val="ru-RU"/>
              </w:rPr>
              <w:t>Творческое задание: воссоздание в</w:t>
            </w:r>
            <w:r w:rsidRPr="006C6D24">
              <w:rPr>
                <w:spacing w:val="1"/>
                <w:sz w:val="24"/>
                <w:lang w:val="ru-RU"/>
              </w:rPr>
              <w:t xml:space="preserve"> </w:t>
            </w:r>
            <w:r w:rsidRPr="006C6D24">
              <w:rPr>
                <w:sz w:val="24"/>
                <w:lang w:val="ru-RU"/>
              </w:rPr>
              <w:t>воображении описанных в стихотворении</w:t>
            </w:r>
            <w:r w:rsidRPr="006C6D24">
              <w:rPr>
                <w:spacing w:val="1"/>
                <w:sz w:val="24"/>
                <w:lang w:val="ru-RU"/>
              </w:rPr>
              <w:t xml:space="preserve"> </w:t>
            </w:r>
            <w:r w:rsidRPr="006C6D24">
              <w:rPr>
                <w:sz w:val="24"/>
                <w:lang w:val="ru-RU"/>
              </w:rPr>
              <w:t>картин.</w:t>
            </w:r>
            <w:r w:rsidRPr="006C6D24">
              <w:rPr>
                <w:spacing w:val="-4"/>
                <w:sz w:val="24"/>
                <w:lang w:val="ru-RU"/>
              </w:rPr>
              <w:t xml:space="preserve"> </w:t>
            </w:r>
            <w:r w:rsidRPr="006C6D24">
              <w:rPr>
                <w:sz w:val="24"/>
                <w:lang w:val="ru-RU"/>
              </w:rPr>
              <w:t>Составление</w:t>
            </w:r>
            <w:r w:rsidRPr="006C6D24">
              <w:rPr>
                <w:spacing w:val="-3"/>
                <w:sz w:val="24"/>
                <w:lang w:val="ru-RU"/>
              </w:rPr>
              <w:t xml:space="preserve"> </w:t>
            </w:r>
            <w:r w:rsidRPr="006C6D24">
              <w:rPr>
                <w:sz w:val="24"/>
                <w:lang w:val="ru-RU"/>
              </w:rPr>
              <w:t>выставки книг</w:t>
            </w:r>
            <w:r w:rsidRPr="006C6D24">
              <w:rPr>
                <w:spacing w:val="-5"/>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тему</w:t>
            </w:r>
          </w:p>
          <w:p w:rsidR="006C6D24" w:rsidRPr="006C6D24" w:rsidRDefault="006C6D24">
            <w:pPr>
              <w:spacing w:line="270" w:lineRule="atLeast"/>
              <w:ind w:right="401"/>
              <w:rPr>
                <w:sz w:val="24"/>
                <w:lang w:val="ru-RU"/>
              </w:rPr>
            </w:pPr>
            <w:r w:rsidRPr="006C6D24">
              <w:rPr>
                <w:sz w:val="24"/>
                <w:lang w:val="ru-RU"/>
              </w:rPr>
              <w:t>«Картины природы в произведениях поэтов</w:t>
            </w:r>
            <w:r w:rsidRPr="006C6D24">
              <w:rPr>
                <w:spacing w:val="-58"/>
                <w:sz w:val="24"/>
                <w:lang w:val="ru-RU"/>
              </w:rPr>
              <w:t xml:space="preserve"> </w:t>
            </w:r>
            <w:r w:rsidRPr="006C6D24">
              <w:rPr>
                <w:sz w:val="24"/>
                <w:lang w:val="ru-RU"/>
              </w:rPr>
              <w:t>Х</w:t>
            </w:r>
            <w:r>
              <w:rPr>
                <w:sz w:val="24"/>
              </w:rPr>
              <w:t>I</w:t>
            </w:r>
            <w:r w:rsidRPr="006C6D24">
              <w:rPr>
                <w:sz w:val="24"/>
                <w:lang w:val="ru-RU"/>
              </w:rPr>
              <w:t>Х</w:t>
            </w:r>
            <w:r w:rsidRPr="006C6D24">
              <w:rPr>
                <w:spacing w:val="-2"/>
                <w:sz w:val="24"/>
                <w:lang w:val="ru-RU"/>
              </w:rPr>
              <w:t xml:space="preserve"> </w:t>
            </w:r>
            <w:r w:rsidRPr="006C6D24">
              <w:rPr>
                <w:sz w:val="24"/>
                <w:lang w:val="ru-RU"/>
              </w:rPr>
              <w:t>века»</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3036"/>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6.</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82"/>
              <w:rPr>
                <w:sz w:val="24"/>
                <w:lang w:val="ru-RU"/>
              </w:rPr>
            </w:pPr>
            <w:r w:rsidRPr="006C6D24">
              <w:rPr>
                <w:sz w:val="24"/>
                <w:lang w:val="ru-RU"/>
              </w:rPr>
              <w:t>Творчество</w:t>
            </w:r>
            <w:r w:rsidRPr="006C6D24">
              <w:rPr>
                <w:spacing w:val="1"/>
                <w:sz w:val="24"/>
                <w:lang w:val="ru-RU"/>
              </w:rPr>
              <w:t xml:space="preserve"> </w:t>
            </w:r>
            <w:r w:rsidRPr="006C6D24">
              <w:rPr>
                <w:sz w:val="24"/>
                <w:lang w:val="ru-RU"/>
              </w:rPr>
              <w:t>Л.</w:t>
            </w:r>
            <w:r w:rsidRPr="006C6D24">
              <w:rPr>
                <w:spacing w:val="-8"/>
                <w:sz w:val="24"/>
                <w:lang w:val="ru-RU"/>
              </w:rPr>
              <w:t xml:space="preserve"> </w:t>
            </w:r>
            <w:r w:rsidRPr="006C6D24">
              <w:rPr>
                <w:sz w:val="24"/>
                <w:lang w:val="ru-RU"/>
              </w:rPr>
              <w:t>Н.</w:t>
            </w:r>
            <w:r w:rsidRPr="006C6D24">
              <w:rPr>
                <w:spacing w:val="-8"/>
                <w:sz w:val="24"/>
                <w:lang w:val="ru-RU"/>
              </w:rPr>
              <w:t xml:space="preserve"> </w:t>
            </w:r>
            <w:r w:rsidRPr="006C6D24">
              <w:rPr>
                <w:sz w:val="24"/>
                <w:lang w:val="ru-RU"/>
              </w:rPr>
              <w:t>Толстого</w:t>
            </w:r>
          </w:p>
          <w:p w:rsidR="006C6D24" w:rsidRPr="006C6D24" w:rsidRDefault="006C6D24">
            <w:pPr>
              <w:rPr>
                <w:sz w:val="24"/>
                <w:lang w:val="ru-RU"/>
              </w:rPr>
            </w:pPr>
            <w:r w:rsidRPr="006C6D24">
              <w:rPr>
                <w:sz w:val="24"/>
                <w:lang w:val="ru-RU"/>
              </w:rPr>
              <w:t>(8</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68"/>
              <w:rPr>
                <w:sz w:val="24"/>
                <w:lang w:val="ru-RU"/>
              </w:rPr>
            </w:pPr>
            <w:r w:rsidRPr="006C6D24">
              <w:rPr>
                <w:sz w:val="24"/>
                <w:lang w:val="ru-RU"/>
              </w:rPr>
              <w:t>Жанровое многообразие</w:t>
            </w:r>
            <w:r w:rsidRPr="006C6D24">
              <w:rPr>
                <w:spacing w:val="1"/>
                <w:sz w:val="24"/>
                <w:lang w:val="ru-RU"/>
              </w:rPr>
              <w:t xml:space="preserve"> </w:t>
            </w:r>
            <w:r w:rsidRPr="006C6D24">
              <w:rPr>
                <w:sz w:val="24"/>
                <w:lang w:val="ru-RU"/>
              </w:rPr>
              <w:t>произведений Л. Н. Толстого:</w:t>
            </w:r>
            <w:r w:rsidRPr="006C6D24">
              <w:rPr>
                <w:spacing w:val="-57"/>
                <w:sz w:val="24"/>
                <w:lang w:val="ru-RU"/>
              </w:rPr>
              <w:t xml:space="preserve"> </w:t>
            </w:r>
            <w:r w:rsidRPr="006C6D24">
              <w:rPr>
                <w:sz w:val="24"/>
                <w:lang w:val="ru-RU"/>
              </w:rPr>
              <w:t>сказки, рассказы, басни, быль.</w:t>
            </w:r>
            <w:r w:rsidRPr="006C6D24">
              <w:rPr>
                <w:spacing w:val="-57"/>
                <w:sz w:val="24"/>
                <w:lang w:val="ru-RU"/>
              </w:rPr>
              <w:t xml:space="preserve"> </w:t>
            </w:r>
            <w:r w:rsidRPr="006C6D24">
              <w:rPr>
                <w:sz w:val="24"/>
                <w:lang w:val="ru-RU"/>
              </w:rPr>
              <w:t>Рассказ как повествование:</w:t>
            </w:r>
            <w:r w:rsidRPr="006C6D24">
              <w:rPr>
                <w:spacing w:val="1"/>
                <w:sz w:val="24"/>
                <w:lang w:val="ru-RU"/>
              </w:rPr>
              <w:t xml:space="preserve"> </w:t>
            </w:r>
            <w:r w:rsidRPr="006C6D24">
              <w:rPr>
                <w:sz w:val="24"/>
                <w:lang w:val="ru-RU"/>
              </w:rPr>
              <w:t>связь содержания с реальным</w:t>
            </w:r>
            <w:r w:rsidRPr="006C6D24">
              <w:rPr>
                <w:spacing w:val="1"/>
                <w:sz w:val="24"/>
                <w:lang w:val="ru-RU"/>
              </w:rPr>
              <w:t xml:space="preserve"> </w:t>
            </w:r>
            <w:r w:rsidRPr="006C6D24">
              <w:rPr>
                <w:sz w:val="24"/>
                <w:lang w:val="ru-RU"/>
              </w:rPr>
              <w:t>событием.</w:t>
            </w:r>
          </w:p>
          <w:p w:rsidR="006C6D24" w:rsidRPr="006C6D24" w:rsidRDefault="006C6D24">
            <w:pPr>
              <w:ind w:right="223"/>
              <w:rPr>
                <w:sz w:val="24"/>
                <w:lang w:val="ru-RU"/>
              </w:rPr>
            </w:pPr>
            <w:r w:rsidRPr="006C6D24">
              <w:rPr>
                <w:sz w:val="24"/>
                <w:lang w:val="ru-RU"/>
              </w:rPr>
              <w:t>Структурные части произведения</w:t>
            </w:r>
            <w:r w:rsidRPr="006C6D24">
              <w:rPr>
                <w:spacing w:val="-57"/>
                <w:sz w:val="24"/>
                <w:lang w:val="ru-RU"/>
              </w:rPr>
              <w:t xml:space="preserve"> </w:t>
            </w:r>
            <w:r w:rsidRPr="006C6D24">
              <w:rPr>
                <w:sz w:val="24"/>
                <w:lang w:val="ru-RU"/>
              </w:rPr>
              <w:t>(композиция):</w:t>
            </w:r>
            <w:r w:rsidRPr="006C6D24">
              <w:rPr>
                <w:spacing w:val="-4"/>
                <w:sz w:val="24"/>
                <w:lang w:val="ru-RU"/>
              </w:rPr>
              <w:t xml:space="preserve"> </w:t>
            </w:r>
            <w:r w:rsidRPr="006C6D24">
              <w:rPr>
                <w:sz w:val="24"/>
                <w:lang w:val="ru-RU"/>
              </w:rPr>
              <w:t>начало,</w:t>
            </w:r>
            <w:r w:rsidRPr="006C6D24">
              <w:rPr>
                <w:spacing w:val="1"/>
                <w:sz w:val="24"/>
                <w:lang w:val="ru-RU"/>
              </w:rPr>
              <w:t xml:space="preserve"> </w:t>
            </w:r>
            <w:r w:rsidRPr="006C6D24">
              <w:rPr>
                <w:sz w:val="24"/>
                <w:lang w:val="ru-RU"/>
              </w:rPr>
              <w:t>завязка</w:t>
            </w:r>
          </w:p>
          <w:p w:rsidR="006C6D24" w:rsidRPr="006C6D24" w:rsidRDefault="006C6D24">
            <w:pPr>
              <w:ind w:right="262"/>
              <w:rPr>
                <w:sz w:val="24"/>
                <w:lang w:val="ru-RU"/>
              </w:rPr>
            </w:pPr>
            <w:r w:rsidRPr="006C6D24">
              <w:rPr>
                <w:sz w:val="24"/>
                <w:lang w:val="ru-RU"/>
              </w:rPr>
              <w:t>действия,</w:t>
            </w:r>
            <w:r w:rsidRPr="006C6D24">
              <w:rPr>
                <w:spacing w:val="-5"/>
                <w:sz w:val="24"/>
                <w:lang w:val="ru-RU"/>
              </w:rPr>
              <w:t xml:space="preserve"> </w:t>
            </w:r>
            <w:r w:rsidRPr="006C6D24">
              <w:rPr>
                <w:sz w:val="24"/>
                <w:lang w:val="ru-RU"/>
              </w:rPr>
              <w:t>кульминация,</w:t>
            </w:r>
            <w:r w:rsidRPr="006C6D24">
              <w:rPr>
                <w:spacing w:val="-8"/>
                <w:sz w:val="24"/>
                <w:lang w:val="ru-RU"/>
              </w:rPr>
              <w:t xml:space="preserve"> </w:t>
            </w:r>
            <w:r w:rsidRPr="006C6D24">
              <w:rPr>
                <w:sz w:val="24"/>
                <w:lang w:val="ru-RU"/>
              </w:rPr>
              <w:t>развязка.</w:t>
            </w:r>
            <w:r w:rsidRPr="006C6D24">
              <w:rPr>
                <w:spacing w:val="-57"/>
                <w:sz w:val="24"/>
                <w:lang w:val="ru-RU"/>
              </w:rPr>
              <w:t xml:space="preserve"> </w:t>
            </w:r>
            <w:r w:rsidRPr="006C6D24">
              <w:rPr>
                <w:sz w:val="24"/>
                <w:lang w:val="ru-RU"/>
              </w:rPr>
              <w:t>Эпизод</w:t>
            </w:r>
            <w:r w:rsidRPr="006C6D24">
              <w:rPr>
                <w:spacing w:val="-1"/>
                <w:sz w:val="24"/>
                <w:lang w:val="ru-RU"/>
              </w:rPr>
              <w:t xml:space="preserve"> </w:t>
            </w:r>
            <w:r w:rsidRPr="006C6D24">
              <w:rPr>
                <w:sz w:val="24"/>
                <w:lang w:val="ru-RU"/>
              </w:rPr>
              <w:t>как</w:t>
            </w:r>
            <w:r w:rsidRPr="006C6D24">
              <w:rPr>
                <w:spacing w:val="-1"/>
                <w:sz w:val="24"/>
                <w:lang w:val="ru-RU"/>
              </w:rPr>
              <w:t xml:space="preserve"> </w:t>
            </w:r>
            <w:r w:rsidRPr="006C6D24">
              <w:rPr>
                <w:sz w:val="24"/>
                <w:lang w:val="ru-RU"/>
              </w:rPr>
              <w:t>часть</w:t>
            </w:r>
            <w:r w:rsidRPr="006C6D24">
              <w:rPr>
                <w:spacing w:val="2"/>
                <w:sz w:val="24"/>
                <w:lang w:val="ru-RU"/>
              </w:rPr>
              <w:t xml:space="preserve"> </w:t>
            </w:r>
            <w:r w:rsidRPr="006C6D24">
              <w:rPr>
                <w:sz w:val="24"/>
                <w:lang w:val="ru-RU"/>
              </w:rPr>
              <w:t>рассказа.</w:t>
            </w:r>
          </w:p>
          <w:p w:rsidR="006C6D24" w:rsidRDefault="006C6D24">
            <w:pPr>
              <w:spacing w:line="257" w:lineRule="exact"/>
              <w:rPr>
                <w:sz w:val="24"/>
              </w:rPr>
            </w:pPr>
            <w:r>
              <w:rPr>
                <w:sz w:val="24"/>
              </w:rPr>
              <w:t>Различные</w:t>
            </w:r>
            <w:r>
              <w:rPr>
                <w:spacing w:val="-4"/>
                <w:sz w:val="24"/>
              </w:rPr>
              <w:t xml:space="preserve"> </w:t>
            </w:r>
            <w:r>
              <w:rPr>
                <w:sz w:val="24"/>
              </w:rPr>
              <w:t>виды</w:t>
            </w:r>
            <w:r>
              <w:rPr>
                <w:spacing w:val="-2"/>
                <w:sz w:val="24"/>
              </w:rPr>
              <w:t xml:space="preserve"> </w:t>
            </w:r>
            <w:r>
              <w:rPr>
                <w:sz w:val="24"/>
              </w:rPr>
              <w:t>плана.</w:t>
            </w:r>
            <w:r>
              <w:rPr>
                <w:spacing w:val="-2"/>
                <w:sz w:val="24"/>
              </w:rPr>
              <w:t xml:space="preserve"> </w:t>
            </w:r>
            <w:r>
              <w:rPr>
                <w:sz w:val="24"/>
              </w:rPr>
              <w:t>Сюжет</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830"/>
              <w:rPr>
                <w:sz w:val="24"/>
                <w:lang w:val="ru-RU"/>
              </w:rPr>
            </w:pPr>
            <w:r w:rsidRPr="006C6D24">
              <w:rPr>
                <w:sz w:val="24"/>
                <w:lang w:val="ru-RU"/>
              </w:rPr>
              <w:t>Слушание и чтение произведений Л. Н.</w:t>
            </w:r>
            <w:r w:rsidRPr="006C6D24">
              <w:rPr>
                <w:spacing w:val="-57"/>
                <w:sz w:val="24"/>
                <w:lang w:val="ru-RU"/>
              </w:rPr>
              <w:t xml:space="preserve"> </w:t>
            </w:r>
            <w:r w:rsidRPr="006C6D24">
              <w:rPr>
                <w:sz w:val="24"/>
                <w:lang w:val="ru-RU"/>
              </w:rPr>
              <w:t>Толстого:</w:t>
            </w:r>
            <w:r w:rsidRPr="006C6D24">
              <w:rPr>
                <w:spacing w:val="-5"/>
                <w:sz w:val="24"/>
                <w:lang w:val="ru-RU"/>
              </w:rPr>
              <w:t xml:space="preserve"> </w:t>
            </w:r>
            <w:r w:rsidRPr="006C6D24">
              <w:rPr>
                <w:sz w:val="24"/>
                <w:lang w:val="ru-RU"/>
              </w:rPr>
              <w:t>рассказы</w:t>
            </w:r>
            <w:r w:rsidRPr="006C6D24">
              <w:rPr>
                <w:spacing w:val="-5"/>
                <w:sz w:val="24"/>
                <w:lang w:val="ru-RU"/>
              </w:rPr>
              <w:t xml:space="preserve"> </w:t>
            </w:r>
            <w:r w:rsidRPr="006C6D24">
              <w:rPr>
                <w:sz w:val="24"/>
                <w:lang w:val="ru-RU"/>
              </w:rPr>
              <w:t>«Акула»,</w:t>
            </w:r>
            <w:r w:rsidRPr="006C6D24">
              <w:rPr>
                <w:spacing w:val="-5"/>
                <w:sz w:val="24"/>
                <w:lang w:val="ru-RU"/>
              </w:rPr>
              <w:t xml:space="preserve"> </w:t>
            </w:r>
            <w:r w:rsidRPr="006C6D24">
              <w:rPr>
                <w:sz w:val="24"/>
                <w:lang w:val="ru-RU"/>
              </w:rPr>
              <w:t>«Лебеди»,</w:t>
            </w:r>
          </w:p>
          <w:p w:rsidR="006C6D24" w:rsidRPr="006C6D24" w:rsidRDefault="006C6D24">
            <w:pPr>
              <w:ind w:right="132"/>
              <w:rPr>
                <w:sz w:val="24"/>
                <w:lang w:val="ru-RU"/>
              </w:rPr>
            </w:pPr>
            <w:r w:rsidRPr="006C6D24">
              <w:rPr>
                <w:sz w:val="24"/>
                <w:lang w:val="ru-RU"/>
              </w:rPr>
              <w:t>«Зайцы»,</w:t>
            </w:r>
            <w:r w:rsidRPr="006C6D24">
              <w:rPr>
                <w:spacing w:val="-3"/>
                <w:sz w:val="24"/>
                <w:lang w:val="ru-RU"/>
              </w:rPr>
              <w:t xml:space="preserve"> </w:t>
            </w:r>
            <w:r w:rsidRPr="006C6D24">
              <w:rPr>
                <w:sz w:val="24"/>
                <w:lang w:val="ru-RU"/>
              </w:rPr>
              <w:t>«Какая</w:t>
            </w:r>
            <w:r w:rsidRPr="006C6D24">
              <w:rPr>
                <w:spacing w:val="-3"/>
                <w:sz w:val="24"/>
                <w:lang w:val="ru-RU"/>
              </w:rPr>
              <w:t xml:space="preserve"> </w:t>
            </w:r>
            <w:r w:rsidRPr="006C6D24">
              <w:rPr>
                <w:sz w:val="24"/>
                <w:lang w:val="ru-RU"/>
              </w:rPr>
              <w:t>бывает</w:t>
            </w:r>
            <w:r w:rsidRPr="006C6D24">
              <w:rPr>
                <w:spacing w:val="-2"/>
                <w:sz w:val="24"/>
                <w:lang w:val="ru-RU"/>
              </w:rPr>
              <w:t xml:space="preserve"> </w:t>
            </w:r>
            <w:r w:rsidRPr="006C6D24">
              <w:rPr>
                <w:sz w:val="24"/>
                <w:lang w:val="ru-RU"/>
              </w:rPr>
              <w:t>роса</w:t>
            </w:r>
            <w:r w:rsidRPr="006C6D24">
              <w:rPr>
                <w:spacing w:val="-5"/>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траве»,</w:t>
            </w:r>
            <w:r w:rsidRPr="006C6D24">
              <w:rPr>
                <w:spacing w:val="-1"/>
                <w:sz w:val="24"/>
                <w:lang w:val="ru-RU"/>
              </w:rPr>
              <w:t xml:space="preserve"> </w:t>
            </w:r>
            <w:r w:rsidRPr="006C6D24">
              <w:rPr>
                <w:sz w:val="24"/>
                <w:lang w:val="ru-RU"/>
              </w:rPr>
              <w:t>«Куда</w:t>
            </w:r>
            <w:r w:rsidRPr="006C6D24">
              <w:rPr>
                <w:spacing w:val="-57"/>
                <w:sz w:val="24"/>
                <w:lang w:val="ru-RU"/>
              </w:rPr>
              <w:t xml:space="preserve"> </w:t>
            </w:r>
            <w:r w:rsidRPr="006C6D24">
              <w:rPr>
                <w:sz w:val="24"/>
                <w:lang w:val="ru-RU"/>
              </w:rPr>
              <w:t>девается вода</w:t>
            </w:r>
            <w:r w:rsidRPr="006C6D24">
              <w:rPr>
                <w:spacing w:val="-3"/>
                <w:sz w:val="24"/>
                <w:lang w:val="ru-RU"/>
              </w:rPr>
              <w:t xml:space="preserve"> </w:t>
            </w:r>
            <w:r w:rsidRPr="006C6D24">
              <w:rPr>
                <w:sz w:val="24"/>
                <w:lang w:val="ru-RU"/>
              </w:rPr>
              <w:t>из</w:t>
            </w:r>
            <w:r w:rsidRPr="006C6D24">
              <w:rPr>
                <w:spacing w:val="-1"/>
                <w:sz w:val="24"/>
                <w:lang w:val="ru-RU"/>
              </w:rPr>
              <w:t xml:space="preserve"> </w:t>
            </w:r>
            <w:r w:rsidRPr="006C6D24">
              <w:rPr>
                <w:sz w:val="24"/>
                <w:lang w:val="ru-RU"/>
              </w:rPr>
              <w:t>моря?», быль</w:t>
            </w:r>
            <w:r w:rsidRPr="006C6D24">
              <w:rPr>
                <w:spacing w:val="-1"/>
                <w:sz w:val="24"/>
                <w:lang w:val="ru-RU"/>
              </w:rPr>
              <w:t xml:space="preserve"> </w:t>
            </w:r>
            <w:r w:rsidRPr="006C6D24">
              <w:rPr>
                <w:sz w:val="24"/>
                <w:lang w:val="ru-RU"/>
              </w:rPr>
              <w:t>«Прыжок»,</w:t>
            </w:r>
          </w:p>
          <w:p w:rsidR="006C6D24" w:rsidRDefault="006C6D24">
            <w:pPr>
              <w:spacing w:line="270" w:lineRule="atLeast"/>
              <w:ind w:right="536"/>
              <w:rPr>
                <w:sz w:val="24"/>
              </w:rPr>
            </w:pPr>
            <w:r w:rsidRPr="006C6D24">
              <w:rPr>
                <w:sz w:val="24"/>
                <w:lang w:val="ru-RU"/>
              </w:rPr>
              <w:t>«Лев</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собачка»,</w:t>
            </w:r>
            <w:r w:rsidRPr="006C6D24">
              <w:rPr>
                <w:spacing w:val="-2"/>
                <w:sz w:val="24"/>
                <w:lang w:val="ru-RU"/>
              </w:rPr>
              <w:t xml:space="preserve"> </w:t>
            </w:r>
            <w:r w:rsidRPr="006C6D24">
              <w:rPr>
                <w:sz w:val="24"/>
                <w:lang w:val="ru-RU"/>
              </w:rPr>
              <w:t>сказка</w:t>
            </w:r>
            <w:r w:rsidRPr="006C6D24">
              <w:rPr>
                <w:spacing w:val="-1"/>
                <w:sz w:val="24"/>
                <w:lang w:val="ru-RU"/>
              </w:rPr>
              <w:t xml:space="preserve"> </w:t>
            </w:r>
            <w:r w:rsidRPr="006C6D24">
              <w:rPr>
                <w:sz w:val="24"/>
                <w:lang w:val="ru-RU"/>
              </w:rPr>
              <w:t>«Ореховая</w:t>
            </w:r>
            <w:r w:rsidRPr="006C6D24">
              <w:rPr>
                <w:spacing w:val="-2"/>
                <w:sz w:val="24"/>
                <w:lang w:val="ru-RU"/>
              </w:rPr>
              <w:t xml:space="preserve"> </w:t>
            </w:r>
            <w:r w:rsidRPr="006C6D24">
              <w:rPr>
                <w:sz w:val="24"/>
                <w:lang w:val="ru-RU"/>
              </w:rPr>
              <w:t>ветка»,</w:t>
            </w:r>
            <w:r w:rsidRPr="006C6D24">
              <w:rPr>
                <w:spacing w:val="-57"/>
                <w:sz w:val="24"/>
                <w:lang w:val="ru-RU"/>
              </w:rPr>
              <w:t xml:space="preserve"> </w:t>
            </w:r>
            <w:r w:rsidRPr="006C6D24">
              <w:rPr>
                <w:sz w:val="24"/>
                <w:lang w:val="ru-RU"/>
              </w:rPr>
              <w:t>басня</w:t>
            </w:r>
            <w:r w:rsidRPr="006C6D24">
              <w:rPr>
                <w:spacing w:val="-2"/>
                <w:sz w:val="24"/>
                <w:lang w:val="ru-RU"/>
              </w:rPr>
              <w:t xml:space="preserve"> </w:t>
            </w:r>
            <w:r w:rsidRPr="006C6D24">
              <w:rPr>
                <w:sz w:val="24"/>
                <w:lang w:val="ru-RU"/>
              </w:rPr>
              <w:t>«Белка</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волк»</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 xml:space="preserve">др. </w:t>
            </w:r>
            <w:r>
              <w:rPr>
                <w:sz w:val="24"/>
              </w:rPr>
              <w:t>(не</w:t>
            </w:r>
            <w:r>
              <w:rPr>
                <w:spacing w:val="-1"/>
                <w:sz w:val="24"/>
              </w:rPr>
              <w:t xml:space="preserve"> </w:t>
            </w:r>
            <w:r>
              <w:rPr>
                <w:sz w:val="24"/>
              </w:rPr>
              <w:t>менее</w:t>
            </w:r>
            <w:r>
              <w:rPr>
                <w:spacing w:val="-2"/>
                <w:sz w:val="24"/>
              </w:rPr>
              <w:t xml:space="preserve"> </w:t>
            </w:r>
            <w:r>
              <w:rPr>
                <w:sz w:val="24"/>
              </w:rPr>
              <w:t>трёх</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39"/>
              <w:rPr>
                <w:sz w:val="24"/>
                <w:lang w:val="ru-RU"/>
              </w:rPr>
            </w:pPr>
            <w:r w:rsidRPr="006C6D24">
              <w:rPr>
                <w:sz w:val="24"/>
                <w:lang w:val="ru-RU"/>
              </w:rPr>
              <w:t>рассказа: основные события,</w:t>
            </w:r>
            <w:r w:rsidRPr="006C6D24">
              <w:rPr>
                <w:spacing w:val="1"/>
                <w:sz w:val="24"/>
                <w:lang w:val="ru-RU"/>
              </w:rPr>
              <w:t xml:space="preserve"> </w:t>
            </w:r>
            <w:r w:rsidRPr="006C6D24">
              <w:rPr>
                <w:sz w:val="24"/>
                <w:lang w:val="ru-RU"/>
              </w:rPr>
              <w:t>главные герои, действующие</w:t>
            </w:r>
            <w:r w:rsidRPr="006C6D24">
              <w:rPr>
                <w:spacing w:val="1"/>
                <w:sz w:val="24"/>
                <w:lang w:val="ru-RU"/>
              </w:rPr>
              <w:t xml:space="preserve"> </w:t>
            </w:r>
            <w:r w:rsidRPr="006C6D24">
              <w:rPr>
                <w:sz w:val="24"/>
                <w:lang w:val="ru-RU"/>
              </w:rPr>
              <w:t>лица, различение рассказчика и</w:t>
            </w:r>
            <w:r w:rsidRPr="006C6D24">
              <w:rPr>
                <w:spacing w:val="-57"/>
                <w:sz w:val="24"/>
                <w:lang w:val="ru-RU"/>
              </w:rPr>
              <w:t xml:space="preserve"> </w:t>
            </w:r>
            <w:r w:rsidRPr="006C6D24">
              <w:rPr>
                <w:sz w:val="24"/>
                <w:lang w:val="ru-RU"/>
              </w:rPr>
              <w:t>автора</w:t>
            </w:r>
            <w:r w:rsidRPr="006C6D24">
              <w:rPr>
                <w:spacing w:val="-2"/>
                <w:sz w:val="24"/>
                <w:lang w:val="ru-RU"/>
              </w:rPr>
              <w:t xml:space="preserve"> </w:t>
            </w:r>
            <w:r w:rsidRPr="006C6D24">
              <w:rPr>
                <w:sz w:val="24"/>
                <w:lang w:val="ru-RU"/>
              </w:rPr>
              <w:t>произведения.</w:t>
            </w:r>
          </w:p>
          <w:p w:rsidR="006C6D24" w:rsidRPr="006C6D24" w:rsidRDefault="006C6D24">
            <w:pPr>
              <w:ind w:right="582"/>
              <w:rPr>
                <w:sz w:val="24"/>
                <w:lang w:val="ru-RU"/>
              </w:rPr>
            </w:pPr>
            <w:r w:rsidRPr="006C6D24">
              <w:rPr>
                <w:sz w:val="24"/>
                <w:lang w:val="ru-RU"/>
              </w:rPr>
              <w:t>Художественные особенности</w:t>
            </w:r>
            <w:r w:rsidRPr="006C6D24">
              <w:rPr>
                <w:spacing w:val="-57"/>
                <w:sz w:val="24"/>
                <w:lang w:val="ru-RU"/>
              </w:rPr>
              <w:t xml:space="preserve"> </w:t>
            </w:r>
            <w:r w:rsidRPr="006C6D24">
              <w:rPr>
                <w:sz w:val="24"/>
                <w:lang w:val="ru-RU"/>
              </w:rPr>
              <w:t>текста-описания, текста-</w:t>
            </w:r>
            <w:r w:rsidRPr="006C6D24">
              <w:rPr>
                <w:spacing w:val="1"/>
                <w:sz w:val="24"/>
                <w:lang w:val="ru-RU"/>
              </w:rPr>
              <w:t xml:space="preserve"> </w:t>
            </w:r>
            <w:r w:rsidRPr="006C6D24">
              <w:rPr>
                <w:sz w:val="24"/>
                <w:lang w:val="ru-RU"/>
              </w:rPr>
              <w:t>рассуждения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произведений</w:t>
            </w:r>
            <w:r w:rsidRPr="006C6D24">
              <w:rPr>
                <w:spacing w:val="-4"/>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выбору).</w:t>
            </w:r>
          </w:p>
          <w:p w:rsidR="006C6D24" w:rsidRPr="006C6D24" w:rsidRDefault="006C6D24">
            <w:pPr>
              <w:ind w:right="259"/>
              <w:rPr>
                <w:sz w:val="24"/>
                <w:lang w:val="ru-RU"/>
              </w:rPr>
            </w:pPr>
            <w:r w:rsidRPr="006C6D24">
              <w:rPr>
                <w:sz w:val="24"/>
                <w:lang w:val="ru-RU"/>
              </w:rPr>
              <w:t>Обсуждение темы и главной мысли</w:t>
            </w:r>
            <w:r w:rsidRPr="006C6D24">
              <w:rPr>
                <w:spacing w:val="1"/>
                <w:sz w:val="24"/>
                <w:lang w:val="ru-RU"/>
              </w:rPr>
              <w:t xml:space="preserve"> </w:t>
            </w:r>
            <w:r w:rsidRPr="006C6D24">
              <w:rPr>
                <w:sz w:val="24"/>
                <w:lang w:val="ru-RU"/>
              </w:rPr>
              <w:t>произведений, определение признаков жанра</w:t>
            </w:r>
            <w:r w:rsidRPr="006C6D24">
              <w:rPr>
                <w:spacing w:val="-57"/>
                <w:sz w:val="24"/>
                <w:lang w:val="ru-RU"/>
              </w:rPr>
              <w:t xml:space="preserve"> </w:t>
            </w:r>
            <w:r w:rsidRPr="006C6D24">
              <w:rPr>
                <w:sz w:val="24"/>
                <w:lang w:val="ru-RU"/>
              </w:rPr>
              <w:t>(литературная сказка, рассказ, басня),</w:t>
            </w:r>
            <w:r w:rsidRPr="006C6D24">
              <w:rPr>
                <w:spacing w:val="1"/>
                <w:sz w:val="24"/>
                <w:lang w:val="ru-RU"/>
              </w:rPr>
              <w:t xml:space="preserve"> </w:t>
            </w:r>
            <w:r w:rsidRPr="006C6D24">
              <w:rPr>
                <w:sz w:val="24"/>
                <w:lang w:val="ru-RU"/>
              </w:rPr>
              <w:t>характеристика героев с использованием</w:t>
            </w:r>
            <w:r w:rsidRPr="006C6D24">
              <w:rPr>
                <w:spacing w:val="1"/>
                <w:sz w:val="24"/>
                <w:lang w:val="ru-RU"/>
              </w:rPr>
              <w:t xml:space="preserve"> </w:t>
            </w:r>
            <w:r w:rsidRPr="006C6D24">
              <w:rPr>
                <w:sz w:val="24"/>
                <w:lang w:val="ru-RU"/>
              </w:rPr>
              <w:t>текста.</w:t>
            </w:r>
          </w:p>
          <w:p w:rsidR="006C6D24" w:rsidRPr="006C6D24" w:rsidRDefault="006C6D24">
            <w:pPr>
              <w:ind w:right="989"/>
              <w:rPr>
                <w:sz w:val="24"/>
                <w:lang w:val="ru-RU"/>
              </w:rPr>
            </w:pPr>
            <w:r w:rsidRPr="006C6D24">
              <w:rPr>
                <w:sz w:val="24"/>
                <w:lang w:val="ru-RU"/>
              </w:rPr>
              <w:t>Анализ</w:t>
            </w:r>
            <w:r w:rsidRPr="006C6D24">
              <w:rPr>
                <w:spacing w:val="-4"/>
                <w:sz w:val="24"/>
                <w:lang w:val="ru-RU"/>
              </w:rPr>
              <w:t xml:space="preserve"> </w:t>
            </w:r>
            <w:r w:rsidRPr="006C6D24">
              <w:rPr>
                <w:sz w:val="24"/>
                <w:lang w:val="ru-RU"/>
              </w:rPr>
              <w:t>сюжета</w:t>
            </w:r>
            <w:r w:rsidRPr="006C6D24">
              <w:rPr>
                <w:spacing w:val="-4"/>
                <w:sz w:val="24"/>
                <w:lang w:val="ru-RU"/>
              </w:rPr>
              <w:t xml:space="preserve"> </w:t>
            </w:r>
            <w:r w:rsidRPr="006C6D24">
              <w:rPr>
                <w:sz w:val="24"/>
                <w:lang w:val="ru-RU"/>
              </w:rPr>
              <w:t>рассказа:</w:t>
            </w:r>
            <w:r w:rsidRPr="006C6D24">
              <w:rPr>
                <w:spacing w:val="-4"/>
                <w:sz w:val="24"/>
                <w:lang w:val="ru-RU"/>
              </w:rPr>
              <w:t xml:space="preserve"> </w:t>
            </w:r>
            <w:r w:rsidRPr="006C6D24">
              <w:rPr>
                <w:sz w:val="24"/>
                <w:lang w:val="ru-RU"/>
              </w:rPr>
              <w:t>определение</w:t>
            </w:r>
            <w:r w:rsidRPr="006C6D24">
              <w:rPr>
                <w:spacing w:val="-57"/>
                <w:sz w:val="24"/>
                <w:lang w:val="ru-RU"/>
              </w:rPr>
              <w:t xml:space="preserve"> </w:t>
            </w:r>
            <w:r w:rsidRPr="006C6D24">
              <w:rPr>
                <w:sz w:val="24"/>
                <w:lang w:val="ru-RU"/>
              </w:rPr>
              <w:t>последовательности</w:t>
            </w:r>
            <w:r w:rsidRPr="006C6D24">
              <w:rPr>
                <w:spacing w:val="1"/>
                <w:sz w:val="24"/>
                <w:lang w:val="ru-RU"/>
              </w:rPr>
              <w:t xml:space="preserve"> </w:t>
            </w:r>
            <w:r w:rsidRPr="006C6D24">
              <w:rPr>
                <w:sz w:val="24"/>
                <w:lang w:val="ru-RU"/>
              </w:rPr>
              <w:t>событий,</w:t>
            </w:r>
          </w:p>
          <w:p w:rsidR="006C6D24" w:rsidRPr="006C6D24" w:rsidRDefault="006C6D24">
            <w:pPr>
              <w:ind w:right="506"/>
              <w:rPr>
                <w:sz w:val="24"/>
                <w:lang w:val="ru-RU"/>
              </w:rPr>
            </w:pPr>
            <w:r w:rsidRPr="006C6D24">
              <w:rPr>
                <w:sz w:val="24"/>
                <w:lang w:val="ru-RU"/>
              </w:rPr>
              <w:t>формулирование вопросов по основным</w:t>
            </w:r>
            <w:r w:rsidRPr="006C6D24">
              <w:rPr>
                <w:spacing w:val="1"/>
                <w:sz w:val="24"/>
                <w:lang w:val="ru-RU"/>
              </w:rPr>
              <w:t xml:space="preserve"> </w:t>
            </w:r>
            <w:r w:rsidRPr="006C6D24">
              <w:rPr>
                <w:sz w:val="24"/>
                <w:lang w:val="ru-RU"/>
              </w:rPr>
              <w:t>событиям сюжета, восстановление</w:t>
            </w:r>
            <w:r w:rsidRPr="006C6D24">
              <w:rPr>
                <w:spacing w:val="1"/>
                <w:sz w:val="24"/>
                <w:lang w:val="ru-RU"/>
              </w:rPr>
              <w:t xml:space="preserve"> </w:t>
            </w:r>
            <w:r w:rsidRPr="006C6D24">
              <w:rPr>
                <w:sz w:val="24"/>
                <w:lang w:val="ru-RU"/>
              </w:rPr>
              <w:t>нарушенной последовательности событий,</w:t>
            </w:r>
            <w:r w:rsidRPr="006C6D24">
              <w:rPr>
                <w:spacing w:val="-57"/>
                <w:sz w:val="24"/>
                <w:lang w:val="ru-RU"/>
              </w:rPr>
              <w:t xml:space="preserve"> </w:t>
            </w:r>
            <w:r w:rsidRPr="006C6D24">
              <w:rPr>
                <w:sz w:val="24"/>
                <w:lang w:val="ru-RU"/>
              </w:rPr>
              <w:t>нахождение в тексте заданного эпизода,</w:t>
            </w:r>
            <w:r w:rsidRPr="006C6D24">
              <w:rPr>
                <w:spacing w:val="1"/>
                <w:sz w:val="24"/>
                <w:lang w:val="ru-RU"/>
              </w:rPr>
              <w:t xml:space="preserve"> </w:t>
            </w:r>
            <w:r w:rsidRPr="006C6D24">
              <w:rPr>
                <w:sz w:val="24"/>
                <w:lang w:val="ru-RU"/>
              </w:rPr>
              <w:t>составление</w:t>
            </w:r>
            <w:r w:rsidRPr="006C6D24">
              <w:rPr>
                <w:spacing w:val="-1"/>
                <w:sz w:val="24"/>
                <w:lang w:val="ru-RU"/>
              </w:rPr>
              <w:t xml:space="preserve"> </w:t>
            </w:r>
            <w:r w:rsidRPr="006C6D24">
              <w:rPr>
                <w:sz w:val="24"/>
                <w:lang w:val="ru-RU"/>
              </w:rPr>
              <w:t>цитатного</w:t>
            </w:r>
            <w:r w:rsidRPr="006C6D24">
              <w:rPr>
                <w:spacing w:val="-3"/>
                <w:sz w:val="24"/>
                <w:lang w:val="ru-RU"/>
              </w:rPr>
              <w:t xml:space="preserve"> </w:t>
            </w:r>
            <w:r w:rsidRPr="006C6D24">
              <w:rPr>
                <w:sz w:val="24"/>
                <w:lang w:val="ru-RU"/>
              </w:rPr>
              <w:t>плана</w:t>
            </w:r>
            <w:r w:rsidRPr="006C6D24">
              <w:rPr>
                <w:spacing w:val="-1"/>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с</w:t>
            </w:r>
          </w:p>
          <w:p w:rsidR="006C6D24" w:rsidRPr="006C6D24" w:rsidRDefault="006C6D24">
            <w:pPr>
              <w:spacing w:before="1"/>
              <w:ind w:right="1454"/>
              <w:rPr>
                <w:sz w:val="24"/>
                <w:lang w:val="ru-RU"/>
              </w:rPr>
            </w:pPr>
            <w:r w:rsidRPr="006C6D24">
              <w:rPr>
                <w:sz w:val="24"/>
                <w:lang w:val="ru-RU"/>
              </w:rPr>
              <w:t>выделением отдельных эпизодов,</w:t>
            </w:r>
            <w:r w:rsidRPr="006C6D24">
              <w:rPr>
                <w:spacing w:val="-58"/>
                <w:sz w:val="24"/>
                <w:lang w:val="ru-RU"/>
              </w:rPr>
              <w:t xml:space="preserve"> </w:t>
            </w:r>
            <w:r w:rsidRPr="006C6D24">
              <w:rPr>
                <w:sz w:val="24"/>
                <w:lang w:val="ru-RU"/>
              </w:rPr>
              <w:t>смысловых</w:t>
            </w:r>
            <w:r w:rsidRPr="006C6D24">
              <w:rPr>
                <w:spacing w:val="-1"/>
                <w:sz w:val="24"/>
                <w:lang w:val="ru-RU"/>
              </w:rPr>
              <w:t xml:space="preserve"> </w:t>
            </w:r>
            <w:r w:rsidRPr="006C6D24">
              <w:rPr>
                <w:sz w:val="24"/>
                <w:lang w:val="ru-RU"/>
              </w:rPr>
              <w:t>частей.</w:t>
            </w:r>
          </w:p>
          <w:p w:rsidR="006C6D24" w:rsidRPr="006C6D24" w:rsidRDefault="006C6D24">
            <w:pPr>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композицией</w:t>
            </w:r>
            <w:r w:rsidRPr="006C6D24">
              <w:rPr>
                <w:spacing w:val="-4"/>
                <w:sz w:val="24"/>
                <w:lang w:val="ru-RU"/>
              </w:rPr>
              <w:t xml:space="preserve"> </w:t>
            </w:r>
            <w:r w:rsidRPr="006C6D24">
              <w:rPr>
                <w:sz w:val="24"/>
                <w:lang w:val="ru-RU"/>
              </w:rPr>
              <w:t>произведения:</w:t>
            </w:r>
          </w:p>
          <w:p w:rsidR="006C6D24" w:rsidRPr="006C6D24" w:rsidRDefault="006C6D24">
            <w:pPr>
              <w:ind w:right="232"/>
              <w:rPr>
                <w:sz w:val="24"/>
                <w:lang w:val="ru-RU"/>
              </w:rPr>
            </w:pPr>
            <w:r w:rsidRPr="006C6D24">
              <w:rPr>
                <w:sz w:val="24"/>
                <w:lang w:val="ru-RU"/>
              </w:rPr>
              <w:t>определение завязки, кульминации, развязки.</w:t>
            </w:r>
            <w:r w:rsidRPr="006C6D24">
              <w:rPr>
                <w:spacing w:val="-57"/>
                <w:sz w:val="24"/>
                <w:lang w:val="ru-RU"/>
              </w:rPr>
              <w:t xml:space="preserve"> </w:t>
            </w:r>
            <w:r w:rsidRPr="006C6D24">
              <w:rPr>
                <w:sz w:val="24"/>
                <w:lang w:val="ru-RU"/>
              </w:rPr>
              <w:t>Пересказ содержания произведения,</w:t>
            </w:r>
            <w:r w:rsidRPr="006C6D24">
              <w:rPr>
                <w:spacing w:val="1"/>
                <w:sz w:val="24"/>
                <w:lang w:val="ru-RU"/>
              </w:rPr>
              <w:t xml:space="preserve"> </w:t>
            </w:r>
            <w:r w:rsidRPr="006C6D24">
              <w:rPr>
                <w:sz w:val="24"/>
                <w:lang w:val="ru-RU"/>
              </w:rPr>
              <w:t>используя разные типы речи (повествование,</w:t>
            </w:r>
            <w:r w:rsidRPr="006C6D24">
              <w:rPr>
                <w:spacing w:val="-57"/>
                <w:sz w:val="24"/>
                <w:lang w:val="ru-RU"/>
              </w:rPr>
              <w:t xml:space="preserve"> </w:t>
            </w:r>
            <w:r w:rsidRPr="006C6D24">
              <w:rPr>
                <w:sz w:val="24"/>
                <w:lang w:val="ru-RU"/>
              </w:rPr>
              <w:t>описание, рассуждение) с учётом специфики</w:t>
            </w:r>
            <w:r w:rsidRPr="006C6D24">
              <w:rPr>
                <w:spacing w:val="1"/>
                <w:sz w:val="24"/>
                <w:lang w:val="ru-RU"/>
              </w:rPr>
              <w:t xml:space="preserve"> </w:t>
            </w:r>
            <w:r w:rsidRPr="006C6D24">
              <w:rPr>
                <w:sz w:val="24"/>
                <w:lang w:val="ru-RU"/>
              </w:rPr>
              <w:t>художественного, научно-познавательного и</w:t>
            </w:r>
            <w:r w:rsidRPr="006C6D24">
              <w:rPr>
                <w:spacing w:val="1"/>
                <w:sz w:val="24"/>
                <w:lang w:val="ru-RU"/>
              </w:rPr>
              <w:t xml:space="preserve"> </w:t>
            </w:r>
            <w:r w:rsidRPr="006C6D24">
              <w:rPr>
                <w:sz w:val="24"/>
                <w:lang w:val="ru-RU"/>
              </w:rPr>
              <w:t>учебного</w:t>
            </w:r>
            <w:r w:rsidRPr="006C6D24">
              <w:rPr>
                <w:spacing w:val="-1"/>
                <w:sz w:val="24"/>
                <w:lang w:val="ru-RU"/>
              </w:rPr>
              <w:t xml:space="preserve"> </w:t>
            </w:r>
            <w:r w:rsidRPr="006C6D24">
              <w:rPr>
                <w:sz w:val="24"/>
                <w:lang w:val="ru-RU"/>
              </w:rPr>
              <w:t>текстов.</w:t>
            </w:r>
          </w:p>
          <w:p w:rsidR="006C6D24" w:rsidRPr="006C6D24" w:rsidRDefault="006C6D24">
            <w:pPr>
              <w:spacing w:before="1"/>
              <w:ind w:right="240"/>
              <w:rPr>
                <w:sz w:val="24"/>
                <w:lang w:val="ru-RU"/>
              </w:rPr>
            </w:pPr>
            <w:r w:rsidRPr="006C6D24">
              <w:rPr>
                <w:sz w:val="24"/>
                <w:lang w:val="ru-RU"/>
              </w:rPr>
              <w:t>Работа в парах: сравнение рассказов</w:t>
            </w:r>
            <w:r w:rsidRPr="006C6D24">
              <w:rPr>
                <w:spacing w:val="1"/>
                <w:sz w:val="24"/>
                <w:lang w:val="ru-RU"/>
              </w:rPr>
              <w:t xml:space="preserve"> </w:t>
            </w:r>
            <w:r w:rsidRPr="006C6D24">
              <w:rPr>
                <w:sz w:val="24"/>
                <w:lang w:val="ru-RU"/>
              </w:rPr>
              <w:t>(художественный и научно-познавательный),</w:t>
            </w:r>
            <w:r w:rsidRPr="006C6D24">
              <w:rPr>
                <w:spacing w:val="-57"/>
                <w:sz w:val="24"/>
                <w:lang w:val="ru-RU"/>
              </w:rPr>
              <w:t xml:space="preserve"> </w:t>
            </w:r>
            <w:r w:rsidRPr="006C6D24">
              <w:rPr>
                <w:sz w:val="24"/>
                <w:lang w:val="ru-RU"/>
              </w:rPr>
              <w:t>тема,</w:t>
            </w:r>
            <w:r w:rsidRPr="006C6D24">
              <w:rPr>
                <w:spacing w:val="-1"/>
                <w:sz w:val="24"/>
                <w:lang w:val="ru-RU"/>
              </w:rPr>
              <w:t xml:space="preserve"> </w:t>
            </w:r>
            <w:r w:rsidRPr="006C6D24">
              <w:rPr>
                <w:sz w:val="24"/>
                <w:lang w:val="ru-RU"/>
              </w:rPr>
              <w:t>главная</w:t>
            </w:r>
            <w:r w:rsidRPr="006C6D24">
              <w:rPr>
                <w:spacing w:val="1"/>
                <w:sz w:val="24"/>
                <w:lang w:val="ru-RU"/>
              </w:rPr>
              <w:t xml:space="preserve"> </w:t>
            </w:r>
            <w:r w:rsidRPr="006C6D24">
              <w:rPr>
                <w:sz w:val="24"/>
                <w:lang w:val="ru-RU"/>
              </w:rPr>
              <w:t>мысль, события,</w:t>
            </w:r>
            <w:r w:rsidRPr="006C6D24">
              <w:rPr>
                <w:spacing w:val="-1"/>
                <w:sz w:val="24"/>
                <w:lang w:val="ru-RU"/>
              </w:rPr>
              <w:t xml:space="preserve"> </w:t>
            </w:r>
            <w:r w:rsidRPr="006C6D24">
              <w:rPr>
                <w:sz w:val="24"/>
                <w:lang w:val="ru-RU"/>
              </w:rPr>
              <w:t>герои.</w:t>
            </w:r>
          </w:p>
          <w:p w:rsidR="006C6D24" w:rsidRPr="006C6D24" w:rsidRDefault="006C6D24">
            <w:pPr>
              <w:ind w:right="138"/>
              <w:rPr>
                <w:sz w:val="24"/>
                <w:lang w:val="ru-RU"/>
              </w:rPr>
            </w:pPr>
            <w:r w:rsidRPr="006C6D24">
              <w:rPr>
                <w:sz w:val="24"/>
                <w:lang w:val="ru-RU"/>
              </w:rPr>
              <w:t>Работа со схемой: «чтение» информации,</w:t>
            </w:r>
            <w:r w:rsidRPr="006C6D24">
              <w:rPr>
                <w:spacing w:val="1"/>
                <w:sz w:val="24"/>
                <w:lang w:val="ru-RU"/>
              </w:rPr>
              <w:t xml:space="preserve"> </w:t>
            </w:r>
            <w:r w:rsidRPr="006C6D24">
              <w:rPr>
                <w:sz w:val="24"/>
                <w:lang w:val="ru-RU"/>
              </w:rPr>
              <w:t>представленной в схематическом виде,</w:t>
            </w:r>
            <w:r w:rsidRPr="006C6D24">
              <w:rPr>
                <w:spacing w:val="1"/>
                <w:sz w:val="24"/>
                <w:lang w:val="ru-RU"/>
              </w:rPr>
              <w:t xml:space="preserve"> </w:t>
            </w:r>
            <w:r w:rsidRPr="006C6D24">
              <w:rPr>
                <w:sz w:val="24"/>
                <w:lang w:val="ru-RU"/>
              </w:rPr>
              <w:t>обобщение</w:t>
            </w:r>
            <w:r w:rsidRPr="006C6D24">
              <w:rPr>
                <w:spacing w:val="-4"/>
                <w:sz w:val="24"/>
                <w:lang w:val="ru-RU"/>
              </w:rPr>
              <w:t xml:space="preserve"> </w:t>
            </w:r>
            <w:r w:rsidRPr="006C6D24">
              <w:rPr>
                <w:sz w:val="24"/>
                <w:lang w:val="ru-RU"/>
              </w:rPr>
              <w:t>представлений</w:t>
            </w:r>
            <w:r w:rsidRPr="006C6D24">
              <w:rPr>
                <w:spacing w:val="-3"/>
                <w:sz w:val="24"/>
                <w:lang w:val="ru-RU"/>
              </w:rPr>
              <w:t xml:space="preserve"> </w:t>
            </w:r>
            <w:r w:rsidRPr="006C6D24">
              <w:rPr>
                <w:sz w:val="24"/>
                <w:lang w:val="ru-RU"/>
              </w:rPr>
              <w:t>о</w:t>
            </w:r>
            <w:r w:rsidRPr="006C6D24">
              <w:rPr>
                <w:spacing w:val="-5"/>
                <w:sz w:val="24"/>
                <w:lang w:val="ru-RU"/>
              </w:rPr>
              <w:t xml:space="preserve"> </w:t>
            </w:r>
            <w:r w:rsidRPr="006C6D24">
              <w:rPr>
                <w:sz w:val="24"/>
                <w:lang w:val="ru-RU"/>
              </w:rPr>
              <w:t>произведениях</w:t>
            </w:r>
            <w:r w:rsidRPr="006C6D24">
              <w:rPr>
                <w:spacing w:val="-3"/>
                <w:sz w:val="24"/>
                <w:lang w:val="ru-RU"/>
              </w:rPr>
              <w:t xml:space="preserve"> </w:t>
            </w:r>
            <w:r w:rsidRPr="006C6D24">
              <w:rPr>
                <w:sz w:val="24"/>
                <w:lang w:val="ru-RU"/>
              </w:rPr>
              <w:t>Л.</w:t>
            </w:r>
            <w:r w:rsidRPr="006C6D24">
              <w:rPr>
                <w:spacing w:val="-57"/>
                <w:sz w:val="24"/>
                <w:lang w:val="ru-RU"/>
              </w:rPr>
              <w:t xml:space="preserve"> </w:t>
            </w:r>
            <w:r w:rsidRPr="006C6D24">
              <w:rPr>
                <w:sz w:val="24"/>
                <w:lang w:val="ru-RU"/>
              </w:rPr>
              <w:t>Н. Толстого, выполнение задания «Вспомните</w:t>
            </w:r>
            <w:r w:rsidRPr="006C6D24">
              <w:rPr>
                <w:spacing w:val="-57"/>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назовите произведения».</w:t>
            </w:r>
          </w:p>
          <w:p w:rsidR="006C6D24" w:rsidRPr="006C6D24" w:rsidRDefault="006C6D24">
            <w:pPr>
              <w:ind w:right="518"/>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spacing w:line="270" w:lineRule="atLeast"/>
              <w:ind w:right="106"/>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1656"/>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1"/>
              <w:rPr>
                <w:sz w:val="24"/>
                <w:lang w:val="ru-RU"/>
              </w:rPr>
            </w:pPr>
            <w:r w:rsidRPr="006C6D24">
              <w:rPr>
                <w:sz w:val="24"/>
                <w:lang w:val="ru-RU"/>
              </w:rPr>
              <w:t>Дифференцированная работа: составление</w:t>
            </w:r>
            <w:r w:rsidRPr="006C6D24">
              <w:rPr>
                <w:spacing w:val="1"/>
                <w:sz w:val="24"/>
                <w:lang w:val="ru-RU"/>
              </w:rPr>
              <w:t xml:space="preserve"> </w:t>
            </w:r>
            <w:r w:rsidRPr="006C6D24">
              <w:rPr>
                <w:sz w:val="24"/>
                <w:lang w:val="ru-RU"/>
              </w:rPr>
              <w:t>устного или письменного высказывания (не</w:t>
            </w:r>
            <w:r w:rsidRPr="006C6D24">
              <w:rPr>
                <w:spacing w:val="1"/>
                <w:sz w:val="24"/>
                <w:lang w:val="ru-RU"/>
              </w:rPr>
              <w:t xml:space="preserve"> </w:t>
            </w:r>
            <w:r w:rsidRPr="006C6D24">
              <w:rPr>
                <w:sz w:val="24"/>
                <w:lang w:val="ru-RU"/>
              </w:rPr>
              <w:t>менее 8 предложений) на тему «Моё любимое</w:t>
            </w:r>
            <w:r w:rsidRPr="006C6D24">
              <w:rPr>
                <w:spacing w:val="-57"/>
                <w:sz w:val="24"/>
                <w:lang w:val="ru-RU"/>
              </w:rPr>
              <w:t xml:space="preserve"> </w:t>
            </w:r>
            <w:r w:rsidRPr="006C6D24">
              <w:rPr>
                <w:sz w:val="24"/>
                <w:lang w:val="ru-RU"/>
              </w:rPr>
              <w:t>произведение</w:t>
            </w:r>
            <w:r w:rsidRPr="006C6D24">
              <w:rPr>
                <w:spacing w:val="-2"/>
                <w:sz w:val="24"/>
                <w:lang w:val="ru-RU"/>
              </w:rPr>
              <w:t xml:space="preserve"> </w:t>
            </w:r>
            <w:r w:rsidRPr="006C6D24">
              <w:rPr>
                <w:sz w:val="24"/>
                <w:lang w:val="ru-RU"/>
              </w:rPr>
              <w:t>Л.</w:t>
            </w:r>
            <w:r w:rsidRPr="006C6D24">
              <w:rPr>
                <w:spacing w:val="-1"/>
                <w:sz w:val="24"/>
                <w:lang w:val="ru-RU"/>
              </w:rPr>
              <w:t xml:space="preserve"> </w:t>
            </w:r>
            <w:r w:rsidRPr="006C6D24">
              <w:rPr>
                <w:sz w:val="24"/>
                <w:lang w:val="ru-RU"/>
              </w:rPr>
              <w:t>Н.</w:t>
            </w:r>
            <w:r w:rsidRPr="006C6D24">
              <w:rPr>
                <w:spacing w:val="-1"/>
                <w:sz w:val="24"/>
                <w:lang w:val="ru-RU"/>
              </w:rPr>
              <w:t xml:space="preserve"> </w:t>
            </w:r>
            <w:r w:rsidRPr="006C6D24">
              <w:rPr>
                <w:sz w:val="24"/>
                <w:lang w:val="ru-RU"/>
              </w:rPr>
              <w:t>Толстого».</w:t>
            </w:r>
          </w:p>
          <w:p w:rsidR="006C6D24" w:rsidRPr="006C6D24" w:rsidRDefault="006C6D24">
            <w:pPr>
              <w:spacing w:line="270" w:lineRule="atLeast"/>
              <w:ind w:right="368"/>
              <w:rPr>
                <w:sz w:val="24"/>
                <w:lang w:val="ru-RU"/>
              </w:rPr>
            </w:pPr>
            <w:r w:rsidRPr="006C6D24">
              <w:rPr>
                <w:sz w:val="24"/>
                <w:lang w:val="ru-RU"/>
              </w:rPr>
              <w:t>Составление</w:t>
            </w:r>
            <w:r w:rsidRPr="006C6D24">
              <w:rPr>
                <w:spacing w:val="-3"/>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тему</w:t>
            </w:r>
            <w:r w:rsidRPr="006C6D24">
              <w:rPr>
                <w:spacing w:val="-2"/>
                <w:sz w:val="24"/>
                <w:lang w:val="ru-RU"/>
              </w:rPr>
              <w:t xml:space="preserve"> </w:t>
            </w:r>
            <w:r w:rsidRPr="006C6D24">
              <w:rPr>
                <w:sz w:val="24"/>
                <w:lang w:val="ru-RU"/>
              </w:rPr>
              <w:t>«Книги</w:t>
            </w:r>
            <w:r w:rsidRPr="006C6D24">
              <w:rPr>
                <w:spacing w:val="-4"/>
                <w:sz w:val="24"/>
                <w:lang w:val="ru-RU"/>
              </w:rPr>
              <w:t xml:space="preserve"> </w:t>
            </w:r>
            <w:r w:rsidRPr="006C6D24">
              <w:rPr>
                <w:sz w:val="24"/>
                <w:lang w:val="ru-RU"/>
              </w:rPr>
              <w:t>Л.</w:t>
            </w:r>
            <w:r w:rsidRPr="006C6D24">
              <w:rPr>
                <w:spacing w:val="-3"/>
                <w:sz w:val="24"/>
                <w:lang w:val="ru-RU"/>
              </w:rPr>
              <w:t xml:space="preserve"> </w:t>
            </w:r>
            <w:r w:rsidRPr="006C6D24">
              <w:rPr>
                <w:sz w:val="24"/>
                <w:lang w:val="ru-RU"/>
              </w:rPr>
              <w:t>Н.</w:t>
            </w:r>
            <w:r w:rsidRPr="006C6D24">
              <w:rPr>
                <w:spacing w:val="-57"/>
                <w:sz w:val="24"/>
                <w:lang w:val="ru-RU"/>
              </w:rPr>
              <w:t xml:space="preserve"> </w:t>
            </w:r>
            <w:r w:rsidRPr="006C6D24">
              <w:rPr>
                <w:sz w:val="24"/>
                <w:lang w:val="ru-RU"/>
              </w:rPr>
              <w:t>Толстого»</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8005"/>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7.</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160"/>
              <w:rPr>
                <w:sz w:val="24"/>
              </w:rPr>
            </w:pPr>
            <w:r>
              <w:rPr>
                <w:sz w:val="24"/>
              </w:rPr>
              <w:t>Литературная сказка</w:t>
            </w:r>
            <w:r>
              <w:rPr>
                <w:spacing w:val="-57"/>
                <w:sz w:val="24"/>
              </w:rPr>
              <w:t xml:space="preserve"> </w:t>
            </w:r>
            <w:r>
              <w:rPr>
                <w:sz w:val="24"/>
              </w:rPr>
              <w:t>(7</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79"/>
              <w:rPr>
                <w:sz w:val="24"/>
                <w:lang w:val="ru-RU"/>
              </w:rPr>
            </w:pPr>
            <w:r w:rsidRPr="006C6D24">
              <w:rPr>
                <w:sz w:val="24"/>
                <w:lang w:val="ru-RU"/>
              </w:rPr>
              <w:t>Литературная сказка русских</w:t>
            </w:r>
            <w:r w:rsidRPr="006C6D24">
              <w:rPr>
                <w:spacing w:val="1"/>
                <w:sz w:val="24"/>
                <w:lang w:val="ru-RU"/>
              </w:rPr>
              <w:t xml:space="preserve"> </w:t>
            </w:r>
            <w:r w:rsidRPr="006C6D24">
              <w:rPr>
                <w:sz w:val="24"/>
                <w:lang w:val="ru-RU"/>
              </w:rPr>
              <w:t>писателей, расширение круга</w:t>
            </w:r>
            <w:r w:rsidRPr="006C6D24">
              <w:rPr>
                <w:spacing w:val="1"/>
                <w:sz w:val="24"/>
                <w:lang w:val="ru-RU"/>
              </w:rPr>
              <w:t xml:space="preserve"> </w:t>
            </w:r>
            <w:r w:rsidRPr="006C6D24">
              <w:rPr>
                <w:sz w:val="24"/>
                <w:lang w:val="ru-RU"/>
              </w:rPr>
              <w:t>чтения на примере произведений</w:t>
            </w:r>
            <w:r w:rsidRPr="006C6D24">
              <w:rPr>
                <w:spacing w:val="-58"/>
                <w:sz w:val="24"/>
                <w:lang w:val="ru-RU"/>
              </w:rPr>
              <w:t xml:space="preserve"> </w:t>
            </w:r>
            <w:r w:rsidRPr="006C6D24">
              <w:rPr>
                <w:sz w:val="24"/>
                <w:lang w:val="ru-RU"/>
              </w:rPr>
              <w:t>Д.</w:t>
            </w:r>
            <w:r w:rsidRPr="006C6D24">
              <w:rPr>
                <w:spacing w:val="-2"/>
                <w:sz w:val="24"/>
                <w:lang w:val="ru-RU"/>
              </w:rPr>
              <w:t xml:space="preserve"> </w:t>
            </w:r>
            <w:r w:rsidRPr="006C6D24">
              <w:rPr>
                <w:sz w:val="24"/>
                <w:lang w:val="ru-RU"/>
              </w:rPr>
              <w:t>Н. Мамина-</w:t>
            </w:r>
            <w:r w:rsidRPr="006C6D24">
              <w:rPr>
                <w:spacing w:val="-2"/>
                <w:sz w:val="24"/>
                <w:lang w:val="ru-RU"/>
              </w:rPr>
              <w:t xml:space="preserve"> </w:t>
            </w:r>
            <w:r w:rsidRPr="006C6D24">
              <w:rPr>
                <w:sz w:val="24"/>
                <w:lang w:val="ru-RU"/>
              </w:rPr>
              <w:t>Сибиряка,</w:t>
            </w:r>
          </w:p>
          <w:p w:rsidR="006C6D24" w:rsidRPr="006C6D24" w:rsidRDefault="006C6D24">
            <w:pPr>
              <w:ind w:right="187"/>
              <w:rPr>
                <w:sz w:val="24"/>
                <w:lang w:val="ru-RU"/>
              </w:rPr>
            </w:pPr>
            <w:r w:rsidRPr="006C6D24">
              <w:rPr>
                <w:sz w:val="24"/>
                <w:lang w:val="ru-RU"/>
              </w:rPr>
              <w:t>В. Ф. Одоевского, В. М. Гаршина,</w:t>
            </w:r>
            <w:r w:rsidRPr="006C6D24">
              <w:rPr>
                <w:spacing w:val="-57"/>
                <w:sz w:val="24"/>
                <w:lang w:val="ru-RU"/>
              </w:rPr>
              <w:t xml:space="preserve"> </w:t>
            </w:r>
            <w:r w:rsidRPr="006C6D24">
              <w:rPr>
                <w:sz w:val="24"/>
                <w:lang w:val="ru-RU"/>
              </w:rPr>
              <w:t>М. Горького, И. С. Соколова-</w:t>
            </w:r>
            <w:r w:rsidRPr="006C6D24">
              <w:rPr>
                <w:spacing w:val="1"/>
                <w:sz w:val="24"/>
                <w:lang w:val="ru-RU"/>
              </w:rPr>
              <w:t xml:space="preserve"> </w:t>
            </w:r>
            <w:r w:rsidRPr="006C6D24">
              <w:rPr>
                <w:sz w:val="24"/>
                <w:lang w:val="ru-RU"/>
              </w:rPr>
              <w:t>Микитова.</w:t>
            </w:r>
          </w:p>
          <w:p w:rsidR="006C6D24" w:rsidRPr="006C6D24" w:rsidRDefault="006C6D24">
            <w:pPr>
              <w:ind w:right="471"/>
              <w:rPr>
                <w:sz w:val="24"/>
                <w:lang w:val="ru-RU"/>
              </w:rPr>
            </w:pPr>
            <w:r w:rsidRPr="006C6D24">
              <w:rPr>
                <w:sz w:val="24"/>
                <w:lang w:val="ru-RU"/>
              </w:rPr>
              <w:t>Особенности</w:t>
            </w:r>
            <w:r w:rsidRPr="006C6D24">
              <w:rPr>
                <w:spacing w:val="-6"/>
                <w:sz w:val="24"/>
                <w:lang w:val="ru-RU"/>
              </w:rPr>
              <w:t xml:space="preserve"> </w:t>
            </w:r>
            <w:r w:rsidRPr="006C6D24">
              <w:rPr>
                <w:sz w:val="24"/>
                <w:lang w:val="ru-RU"/>
              </w:rPr>
              <w:t>авторских</w:t>
            </w:r>
            <w:r w:rsidRPr="006C6D24">
              <w:rPr>
                <w:spacing w:val="-7"/>
                <w:sz w:val="24"/>
                <w:lang w:val="ru-RU"/>
              </w:rPr>
              <w:t xml:space="preserve"> </w:t>
            </w:r>
            <w:r w:rsidRPr="006C6D24">
              <w:rPr>
                <w:sz w:val="24"/>
                <w:lang w:val="ru-RU"/>
              </w:rPr>
              <w:t>сказок</w:t>
            </w:r>
            <w:r w:rsidRPr="006C6D24">
              <w:rPr>
                <w:spacing w:val="-57"/>
                <w:sz w:val="24"/>
                <w:lang w:val="ru-RU"/>
              </w:rPr>
              <w:t xml:space="preserve"> </w:t>
            </w:r>
            <w:r w:rsidRPr="006C6D24">
              <w:rPr>
                <w:sz w:val="24"/>
                <w:lang w:val="ru-RU"/>
              </w:rPr>
              <w:t>(сюжет, язык, герои).</w:t>
            </w:r>
          </w:p>
          <w:p w:rsidR="006C6D24" w:rsidRDefault="006C6D24">
            <w:pPr>
              <w:rPr>
                <w:sz w:val="24"/>
              </w:rPr>
            </w:pPr>
            <w:r>
              <w:rPr>
                <w:sz w:val="24"/>
              </w:rPr>
              <w:t>Составление</w:t>
            </w:r>
            <w:r>
              <w:rPr>
                <w:spacing w:val="-4"/>
                <w:sz w:val="24"/>
              </w:rPr>
              <w:t xml:space="preserve"> </w:t>
            </w:r>
            <w:r>
              <w:rPr>
                <w:sz w:val="24"/>
              </w:rPr>
              <w:t>аннотации</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101"/>
              <w:rPr>
                <w:sz w:val="24"/>
                <w:lang w:val="ru-RU"/>
              </w:rPr>
            </w:pPr>
            <w:r w:rsidRPr="006C6D24">
              <w:rPr>
                <w:sz w:val="24"/>
                <w:lang w:val="ru-RU"/>
              </w:rPr>
              <w:t>Слушание и чтение литературных сказок (не</w:t>
            </w:r>
            <w:r w:rsidRPr="006C6D24">
              <w:rPr>
                <w:spacing w:val="1"/>
                <w:sz w:val="24"/>
                <w:lang w:val="ru-RU"/>
              </w:rPr>
              <w:t xml:space="preserve"> </w:t>
            </w:r>
            <w:r w:rsidRPr="006C6D24">
              <w:rPr>
                <w:sz w:val="24"/>
                <w:lang w:val="ru-RU"/>
              </w:rPr>
              <w:t>менее двух). Например, произведения Д. Н.</w:t>
            </w:r>
            <w:r w:rsidRPr="006C6D24">
              <w:rPr>
                <w:spacing w:val="1"/>
                <w:sz w:val="24"/>
                <w:lang w:val="ru-RU"/>
              </w:rPr>
              <w:t xml:space="preserve"> </w:t>
            </w:r>
            <w:r w:rsidRPr="006C6D24">
              <w:rPr>
                <w:sz w:val="24"/>
                <w:lang w:val="ru-RU"/>
              </w:rPr>
              <w:t>Мамина-Сибиряка «Сказка про</w:t>
            </w:r>
            <w:r w:rsidRPr="006C6D24">
              <w:rPr>
                <w:spacing w:val="60"/>
                <w:sz w:val="24"/>
                <w:lang w:val="ru-RU"/>
              </w:rPr>
              <w:t xml:space="preserve"> </w:t>
            </w:r>
            <w:r w:rsidRPr="006C6D24">
              <w:rPr>
                <w:sz w:val="24"/>
                <w:lang w:val="ru-RU"/>
              </w:rPr>
              <w:t>храброго</w:t>
            </w:r>
            <w:r w:rsidRPr="006C6D24">
              <w:rPr>
                <w:spacing w:val="1"/>
                <w:sz w:val="24"/>
                <w:lang w:val="ru-RU"/>
              </w:rPr>
              <w:t xml:space="preserve"> </w:t>
            </w:r>
            <w:r w:rsidRPr="006C6D24">
              <w:rPr>
                <w:sz w:val="24"/>
                <w:lang w:val="ru-RU"/>
              </w:rPr>
              <w:t>зайца — длинные уши, косые глаза, короткий</w:t>
            </w:r>
            <w:r w:rsidRPr="006C6D24">
              <w:rPr>
                <w:spacing w:val="1"/>
                <w:sz w:val="24"/>
                <w:lang w:val="ru-RU"/>
              </w:rPr>
              <w:t xml:space="preserve"> </w:t>
            </w:r>
            <w:r w:rsidRPr="006C6D24">
              <w:rPr>
                <w:sz w:val="24"/>
                <w:lang w:val="ru-RU"/>
              </w:rPr>
              <w:t>хвост», «Сказка про Воробья Воробеича, Ерша</w:t>
            </w:r>
            <w:r w:rsidRPr="006C6D24">
              <w:rPr>
                <w:spacing w:val="-58"/>
                <w:sz w:val="24"/>
                <w:lang w:val="ru-RU"/>
              </w:rPr>
              <w:t xml:space="preserve"> </w:t>
            </w:r>
            <w:r w:rsidRPr="006C6D24">
              <w:rPr>
                <w:sz w:val="24"/>
                <w:lang w:val="ru-RU"/>
              </w:rPr>
              <w:t>Ершовича</w:t>
            </w:r>
            <w:r w:rsidRPr="006C6D24">
              <w:rPr>
                <w:spacing w:val="-2"/>
                <w:sz w:val="24"/>
                <w:lang w:val="ru-RU"/>
              </w:rPr>
              <w:t xml:space="preserve"> </w:t>
            </w:r>
            <w:r w:rsidRPr="006C6D24">
              <w:rPr>
                <w:sz w:val="24"/>
                <w:lang w:val="ru-RU"/>
              </w:rPr>
              <w:t>и весёлого трубочиста</w:t>
            </w:r>
            <w:r w:rsidRPr="006C6D24">
              <w:rPr>
                <w:spacing w:val="-1"/>
                <w:sz w:val="24"/>
                <w:lang w:val="ru-RU"/>
              </w:rPr>
              <w:t xml:space="preserve"> </w:t>
            </w:r>
            <w:r w:rsidRPr="006C6D24">
              <w:rPr>
                <w:sz w:val="24"/>
                <w:lang w:val="ru-RU"/>
              </w:rPr>
              <w:t>Яшу»,</w:t>
            </w:r>
          </w:p>
          <w:p w:rsidR="006C6D24" w:rsidRPr="006C6D24" w:rsidRDefault="006C6D24">
            <w:pPr>
              <w:spacing w:before="1"/>
              <w:ind w:right="301"/>
              <w:rPr>
                <w:sz w:val="24"/>
                <w:lang w:val="ru-RU"/>
              </w:rPr>
            </w:pPr>
            <w:r w:rsidRPr="006C6D24">
              <w:rPr>
                <w:sz w:val="24"/>
                <w:lang w:val="ru-RU"/>
              </w:rPr>
              <w:t>«Серая шейка», «Умнее всех», И. С.</w:t>
            </w:r>
            <w:r w:rsidRPr="006C6D24">
              <w:rPr>
                <w:spacing w:val="1"/>
                <w:sz w:val="24"/>
                <w:lang w:val="ru-RU"/>
              </w:rPr>
              <w:t xml:space="preserve"> </w:t>
            </w:r>
            <w:r w:rsidRPr="006C6D24">
              <w:rPr>
                <w:sz w:val="24"/>
                <w:lang w:val="ru-RU"/>
              </w:rPr>
              <w:t>Соколова-Микитова «Листопадничек», В. Ф.</w:t>
            </w:r>
            <w:r w:rsidRPr="006C6D24">
              <w:rPr>
                <w:spacing w:val="-57"/>
                <w:sz w:val="24"/>
                <w:lang w:val="ru-RU"/>
              </w:rPr>
              <w:t xml:space="preserve"> </w:t>
            </w:r>
            <w:r w:rsidRPr="006C6D24">
              <w:rPr>
                <w:sz w:val="24"/>
                <w:lang w:val="ru-RU"/>
              </w:rPr>
              <w:t>Одоевского «Мороз Иванович», В. М.</w:t>
            </w:r>
            <w:r w:rsidRPr="006C6D24">
              <w:rPr>
                <w:spacing w:val="1"/>
                <w:sz w:val="24"/>
                <w:lang w:val="ru-RU"/>
              </w:rPr>
              <w:t xml:space="preserve"> </w:t>
            </w:r>
            <w:r w:rsidRPr="006C6D24">
              <w:rPr>
                <w:sz w:val="24"/>
                <w:lang w:val="ru-RU"/>
              </w:rPr>
              <w:t>Гаршина</w:t>
            </w:r>
            <w:r w:rsidRPr="006C6D24">
              <w:rPr>
                <w:spacing w:val="-3"/>
                <w:sz w:val="24"/>
                <w:lang w:val="ru-RU"/>
              </w:rPr>
              <w:t xml:space="preserve"> </w:t>
            </w:r>
            <w:r w:rsidRPr="006C6D24">
              <w:rPr>
                <w:sz w:val="24"/>
                <w:lang w:val="ru-RU"/>
              </w:rPr>
              <w:t>«Лягушка-путешественница».</w:t>
            </w:r>
          </w:p>
          <w:p w:rsidR="006C6D24" w:rsidRPr="006C6D24" w:rsidRDefault="006C6D24">
            <w:pPr>
              <w:ind w:right="157"/>
              <w:rPr>
                <w:sz w:val="24"/>
                <w:lang w:val="ru-RU"/>
              </w:rPr>
            </w:pPr>
            <w:r w:rsidRPr="006C6D24">
              <w:rPr>
                <w:sz w:val="24"/>
                <w:lang w:val="ru-RU"/>
              </w:rPr>
              <w:t>Работа с текстом произведения</w:t>
            </w:r>
            <w:r w:rsidRPr="006C6D24">
              <w:rPr>
                <w:spacing w:val="1"/>
                <w:sz w:val="24"/>
                <w:lang w:val="ru-RU"/>
              </w:rPr>
              <w:t xml:space="preserve"> </w:t>
            </w:r>
            <w:r w:rsidRPr="006C6D24">
              <w:rPr>
                <w:sz w:val="24"/>
                <w:lang w:val="ru-RU"/>
              </w:rPr>
              <w:t>(характеристика героя): нахождение описания</w:t>
            </w:r>
            <w:r w:rsidRPr="006C6D24">
              <w:rPr>
                <w:spacing w:val="-58"/>
                <w:sz w:val="24"/>
                <w:lang w:val="ru-RU"/>
              </w:rPr>
              <w:t xml:space="preserve"> </w:t>
            </w:r>
            <w:r w:rsidRPr="006C6D24">
              <w:rPr>
                <w:sz w:val="24"/>
                <w:lang w:val="ru-RU"/>
              </w:rPr>
              <w:t>героя, определение взаимосвязи между</w:t>
            </w:r>
            <w:r w:rsidRPr="006C6D24">
              <w:rPr>
                <w:spacing w:val="1"/>
                <w:sz w:val="24"/>
                <w:lang w:val="ru-RU"/>
              </w:rPr>
              <w:t xml:space="preserve"> </w:t>
            </w:r>
            <w:r w:rsidRPr="006C6D24">
              <w:rPr>
                <w:sz w:val="24"/>
                <w:lang w:val="ru-RU"/>
              </w:rPr>
              <w:t>поступками героев, сравнение героев по</w:t>
            </w:r>
            <w:r w:rsidRPr="006C6D24">
              <w:rPr>
                <w:spacing w:val="1"/>
                <w:sz w:val="24"/>
                <w:lang w:val="ru-RU"/>
              </w:rPr>
              <w:t xml:space="preserve"> </w:t>
            </w:r>
            <w:r w:rsidRPr="006C6D24">
              <w:rPr>
                <w:sz w:val="24"/>
                <w:lang w:val="ru-RU"/>
              </w:rPr>
              <w:t>аналогии или по контрасту, оценка поступков</w:t>
            </w:r>
            <w:r w:rsidRPr="006C6D24">
              <w:rPr>
                <w:spacing w:val="-57"/>
                <w:sz w:val="24"/>
                <w:lang w:val="ru-RU"/>
              </w:rPr>
              <w:t xml:space="preserve"> </w:t>
            </w:r>
            <w:r w:rsidRPr="006C6D24">
              <w:rPr>
                <w:sz w:val="24"/>
                <w:lang w:val="ru-RU"/>
              </w:rPr>
              <w:t>героев.</w:t>
            </w:r>
          </w:p>
          <w:p w:rsidR="006C6D24" w:rsidRPr="006C6D24" w:rsidRDefault="006C6D24">
            <w:pPr>
              <w:ind w:right="648"/>
              <w:jc w:val="both"/>
              <w:rPr>
                <w:sz w:val="24"/>
                <w:lang w:val="ru-RU"/>
              </w:rPr>
            </w:pPr>
            <w:r w:rsidRPr="006C6D24">
              <w:rPr>
                <w:sz w:val="24"/>
                <w:lang w:val="ru-RU"/>
              </w:rPr>
              <w:t>Учебный диалог: обсуждение отношения</w:t>
            </w:r>
            <w:r w:rsidRPr="006C6D24">
              <w:rPr>
                <w:spacing w:val="-57"/>
                <w:sz w:val="24"/>
                <w:lang w:val="ru-RU"/>
              </w:rPr>
              <w:t xml:space="preserve"> </w:t>
            </w:r>
            <w:r w:rsidRPr="006C6D24">
              <w:rPr>
                <w:sz w:val="24"/>
                <w:lang w:val="ru-RU"/>
              </w:rPr>
              <w:t>автора к героям, поступкам, описанным в</w:t>
            </w:r>
            <w:r w:rsidRPr="006C6D24">
              <w:rPr>
                <w:spacing w:val="-58"/>
                <w:sz w:val="24"/>
                <w:lang w:val="ru-RU"/>
              </w:rPr>
              <w:t xml:space="preserve"> </w:t>
            </w:r>
            <w:r w:rsidRPr="006C6D24">
              <w:rPr>
                <w:sz w:val="24"/>
                <w:lang w:val="ru-RU"/>
              </w:rPr>
              <w:t>сказках.</w:t>
            </w:r>
          </w:p>
          <w:p w:rsidR="006C6D24" w:rsidRPr="006C6D24" w:rsidRDefault="006C6D24">
            <w:pPr>
              <w:spacing w:before="1"/>
              <w:ind w:right="989"/>
              <w:rPr>
                <w:sz w:val="24"/>
                <w:lang w:val="ru-RU"/>
              </w:rPr>
            </w:pPr>
            <w:r w:rsidRPr="006C6D24">
              <w:rPr>
                <w:sz w:val="24"/>
                <w:lang w:val="ru-RU"/>
              </w:rPr>
              <w:t>Анализ</w:t>
            </w:r>
            <w:r w:rsidRPr="006C6D24">
              <w:rPr>
                <w:spacing w:val="-4"/>
                <w:sz w:val="24"/>
                <w:lang w:val="ru-RU"/>
              </w:rPr>
              <w:t xml:space="preserve"> </w:t>
            </w:r>
            <w:r w:rsidRPr="006C6D24">
              <w:rPr>
                <w:sz w:val="24"/>
                <w:lang w:val="ru-RU"/>
              </w:rPr>
              <w:t>сюжета</w:t>
            </w:r>
            <w:r w:rsidRPr="006C6D24">
              <w:rPr>
                <w:spacing w:val="-4"/>
                <w:sz w:val="24"/>
                <w:lang w:val="ru-RU"/>
              </w:rPr>
              <w:t xml:space="preserve"> </w:t>
            </w:r>
            <w:r w:rsidRPr="006C6D24">
              <w:rPr>
                <w:sz w:val="24"/>
                <w:lang w:val="ru-RU"/>
              </w:rPr>
              <w:t>рассказа:</w:t>
            </w:r>
            <w:r w:rsidRPr="006C6D24">
              <w:rPr>
                <w:spacing w:val="-4"/>
                <w:sz w:val="24"/>
                <w:lang w:val="ru-RU"/>
              </w:rPr>
              <w:t xml:space="preserve"> </w:t>
            </w:r>
            <w:r w:rsidRPr="006C6D24">
              <w:rPr>
                <w:sz w:val="24"/>
                <w:lang w:val="ru-RU"/>
              </w:rPr>
              <w:t>определение</w:t>
            </w:r>
            <w:r w:rsidRPr="006C6D24">
              <w:rPr>
                <w:spacing w:val="-57"/>
                <w:sz w:val="24"/>
                <w:lang w:val="ru-RU"/>
              </w:rPr>
              <w:t xml:space="preserve"> </w:t>
            </w:r>
            <w:r w:rsidRPr="006C6D24">
              <w:rPr>
                <w:sz w:val="24"/>
                <w:lang w:val="ru-RU"/>
              </w:rPr>
              <w:t>последовательности</w:t>
            </w:r>
            <w:r w:rsidRPr="006C6D24">
              <w:rPr>
                <w:spacing w:val="1"/>
                <w:sz w:val="24"/>
                <w:lang w:val="ru-RU"/>
              </w:rPr>
              <w:t xml:space="preserve"> </w:t>
            </w:r>
            <w:r w:rsidRPr="006C6D24">
              <w:rPr>
                <w:sz w:val="24"/>
                <w:lang w:val="ru-RU"/>
              </w:rPr>
              <w:t>событий,</w:t>
            </w:r>
          </w:p>
          <w:p w:rsidR="006C6D24" w:rsidRPr="006C6D24" w:rsidRDefault="006C6D24">
            <w:pPr>
              <w:spacing w:line="270" w:lineRule="atLeast"/>
              <w:ind w:right="511"/>
              <w:rPr>
                <w:sz w:val="24"/>
                <w:lang w:val="ru-RU"/>
              </w:rPr>
            </w:pPr>
            <w:r w:rsidRPr="006C6D24">
              <w:rPr>
                <w:sz w:val="24"/>
                <w:lang w:val="ru-RU"/>
              </w:rPr>
              <w:t>формулирование вопросов по основным</w:t>
            </w:r>
            <w:r w:rsidRPr="006C6D24">
              <w:rPr>
                <w:spacing w:val="1"/>
                <w:sz w:val="24"/>
                <w:lang w:val="ru-RU"/>
              </w:rPr>
              <w:t xml:space="preserve"> </w:t>
            </w:r>
            <w:r w:rsidRPr="006C6D24">
              <w:rPr>
                <w:sz w:val="24"/>
                <w:lang w:val="ru-RU"/>
              </w:rPr>
              <w:t>событиям сюжета, восстановление</w:t>
            </w:r>
            <w:r w:rsidRPr="006C6D24">
              <w:rPr>
                <w:spacing w:val="1"/>
                <w:sz w:val="24"/>
                <w:lang w:val="ru-RU"/>
              </w:rPr>
              <w:t xml:space="preserve"> </w:t>
            </w:r>
            <w:r w:rsidRPr="006C6D24">
              <w:rPr>
                <w:sz w:val="24"/>
                <w:lang w:val="ru-RU"/>
              </w:rPr>
              <w:t>нарушенной</w:t>
            </w:r>
            <w:r w:rsidRPr="006C6D24">
              <w:rPr>
                <w:spacing w:val="-6"/>
                <w:sz w:val="24"/>
                <w:lang w:val="ru-RU"/>
              </w:rPr>
              <w:t xml:space="preserve"> </w:t>
            </w:r>
            <w:r w:rsidRPr="006C6D24">
              <w:rPr>
                <w:sz w:val="24"/>
                <w:lang w:val="ru-RU"/>
              </w:rPr>
              <w:t>последовательности</w:t>
            </w:r>
            <w:r w:rsidRPr="006C6D24">
              <w:rPr>
                <w:spacing w:val="1"/>
                <w:sz w:val="24"/>
                <w:lang w:val="ru-RU"/>
              </w:rPr>
              <w:t xml:space="preserve"> </w:t>
            </w:r>
            <w:r w:rsidRPr="006C6D24">
              <w:rPr>
                <w:sz w:val="24"/>
                <w:lang w:val="ru-RU"/>
              </w:rPr>
              <w:t>событий,</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3588"/>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81"/>
              <w:rPr>
                <w:sz w:val="24"/>
                <w:lang w:val="ru-RU"/>
              </w:rPr>
            </w:pPr>
            <w:r w:rsidRPr="006C6D24">
              <w:rPr>
                <w:sz w:val="24"/>
                <w:lang w:val="ru-RU"/>
              </w:rPr>
              <w:t>нахождение в тексте заданного эпизода,</w:t>
            </w:r>
            <w:r w:rsidRPr="006C6D24">
              <w:rPr>
                <w:spacing w:val="-57"/>
                <w:sz w:val="24"/>
                <w:lang w:val="ru-RU"/>
              </w:rPr>
              <w:t xml:space="preserve"> </w:t>
            </w:r>
            <w:r w:rsidRPr="006C6D24">
              <w:rPr>
                <w:sz w:val="24"/>
                <w:lang w:val="ru-RU"/>
              </w:rPr>
              <w:t>составление цитатного плана текста с</w:t>
            </w:r>
            <w:r w:rsidRPr="006C6D24">
              <w:rPr>
                <w:spacing w:val="1"/>
                <w:sz w:val="24"/>
                <w:lang w:val="ru-RU"/>
              </w:rPr>
              <w:t xml:space="preserve"> </w:t>
            </w:r>
            <w:r w:rsidRPr="006C6D24">
              <w:rPr>
                <w:sz w:val="24"/>
                <w:lang w:val="ru-RU"/>
              </w:rPr>
              <w:t>выделением</w:t>
            </w:r>
            <w:r w:rsidRPr="006C6D24">
              <w:rPr>
                <w:spacing w:val="-2"/>
                <w:sz w:val="24"/>
                <w:lang w:val="ru-RU"/>
              </w:rPr>
              <w:t xml:space="preserve"> </w:t>
            </w:r>
            <w:r w:rsidRPr="006C6D24">
              <w:rPr>
                <w:sz w:val="24"/>
                <w:lang w:val="ru-RU"/>
              </w:rPr>
              <w:t>отдельных</w:t>
            </w:r>
            <w:r w:rsidRPr="006C6D24">
              <w:rPr>
                <w:spacing w:val="-1"/>
                <w:sz w:val="24"/>
                <w:lang w:val="ru-RU"/>
              </w:rPr>
              <w:t xml:space="preserve"> </w:t>
            </w:r>
            <w:r w:rsidRPr="006C6D24">
              <w:rPr>
                <w:sz w:val="24"/>
                <w:lang w:val="ru-RU"/>
              </w:rPr>
              <w:t>эпизодов,</w:t>
            </w:r>
          </w:p>
          <w:p w:rsidR="006C6D24" w:rsidRPr="006C6D24" w:rsidRDefault="006C6D24">
            <w:pPr>
              <w:rPr>
                <w:sz w:val="24"/>
                <w:lang w:val="ru-RU"/>
              </w:rPr>
            </w:pPr>
            <w:r w:rsidRPr="006C6D24">
              <w:rPr>
                <w:sz w:val="24"/>
                <w:lang w:val="ru-RU"/>
              </w:rPr>
              <w:t>смысловых</w:t>
            </w:r>
            <w:r w:rsidRPr="006C6D24">
              <w:rPr>
                <w:spacing w:val="-3"/>
                <w:sz w:val="24"/>
                <w:lang w:val="ru-RU"/>
              </w:rPr>
              <w:t xml:space="preserve"> </w:t>
            </w:r>
            <w:r w:rsidRPr="006C6D24">
              <w:rPr>
                <w:sz w:val="24"/>
                <w:lang w:val="ru-RU"/>
              </w:rPr>
              <w:t>частей.</w:t>
            </w:r>
          </w:p>
          <w:p w:rsidR="006C6D24" w:rsidRPr="006C6D24" w:rsidRDefault="006C6D24">
            <w:pPr>
              <w:ind w:right="263"/>
              <w:rPr>
                <w:sz w:val="24"/>
                <w:lang w:val="ru-RU"/>
              </w:rPr>
            </w:pPr>
            <w:r w:rsidRPr="006C6D24">
              <w:rPr>
                <w:sz w:val="24"/>
                <w:lang w:val="ru-RU"/>
              </w:rPr>
              <w:t>Составление вопросного плана текста с</w:t>
            </w:r>
            <w:r w:rsidRPr="006C6D24">
              <w:rPr>
                <w:spacing w:val="1"/>
                <w:sz w:val="24"/>
                <w:lang w:val="ru-RU"/>
              </w:rPr>
              <w:t xml:space="preserve"> </w:t>
            </w:r>
            <w:r w:rsidRPr="006C6D24">
              <w:rPr>
                <w:sz w:val="24"/>
                <w:lang w:val="ru-RU"/>
              </w:rPr>
              <w:t>выделением</w:t>
            </w:r>
            <w:r w:rsidRPr="006C6D24">
              <w:rPr>
                <w:spacing w:val="-3"/>
                <w:sz w:val="24"/>
                <w:lang w:val="ru-RU"/>
              </w:rPr>
              <w:t xml:space="preserve"> </w:t>
            </w:r>
            <w:r w:rsidRPr="006C6D24">
              <w:rPr>
                <w:sz w:val="24"/>
                <w:lang w:val="ru-RU"/>
              </w:rPr>
              <w:t>эпизодов,</w:t>
            </w:r>
            <w:r w:rsidRPr="006C6D24">
              <w:rPr>
                <w:spacing w:val="-3"/>
                <w:sz w:val="24"/>
                <w:lang w:val="ru-RU"/>
              </w:rPr>
              <w:t xml:space="preserve"> </w:t>
            </w:r>
            <w:r w:rsidRPr="006C6D24">
              <w:rPr>
                <w:sz w:val="24"/>
                <w:lang w:val="ru-RU"/>
              </w:rPr>
              <w:t>смысловых</w:t>
            </w:r>
            <w:r w:rsidRPr="006C6D24">
              <w:rPr>
                <w:spacing w:val="-1"/>
                <w:sz w:val="24"/>
                <w:lang w:val="ru-RU"/>
              </w:rPr>
              <w:t xml:space="preserve"> </w:t>
            </w:r>
            <w:r w:rsidRPr="006C6D24">
              <w:rPr>
                <w:sz w:val="24"/>
                <w:lang w:val="ru-RU"/>
              </w:rPr>
              <w:t>частей.</w:t>
            </w:r>
          </w:p>
          <w:p w:rsidR="006C6D24" w:rsidRPr="006C6D24" w:rsidRDefault="006C6D24">
            <w:pPr>
              <w:ind w:right="337"/>
              <w:rPr>
                <w:sz w:val="24"/>
                <w:lang w:val="ru-RU"/>
              </w:rPr>
            </w:pPr>
            <w:r w:rsidRPr="006C6D24">
              <w:rPr>
                <w:sz w:val="24"/>
                <w:lang w:val="ru-RU"/>
              </w:rPr>
              <w:t>Пересказ (устно) содержания произведения</w:t>
            </w:r>
            <w:r w:rsidRPr="006C6D24">
              <w:rPr>
                <w:spacing w:val="1"/>
                <w:sz w:val="24"/>
                <w:lang w:val="ru-RU"/>
              </w:rPr>
              <w:t xml:space="preserve"> </w:t>
            </w:r>
            <w:r w:rsidRPr="006C6D24">
              <w:rPr>
                <w:sz w:val="24"/>
                <w:lang w:val="ru-RU"/>
              </w:rPr>
              <w:t>выборочно. Работа в парах: чтение диалогов</w:t>
            </w:r>
            <w:r w:rsidRPr="006C6D24">
              <w:rPr>
                <w:spacing w:val="-57"/>
                <w:sz w:val="24"/>
                <w:lang w:val="ru-RU"/>
              </w:rPr>
              <w:t xml:space="preserve"> </w:t>
            </w:r>
            <w:r w:rsidRPr="006C6D24">
              <w:rPr>
                <w:sz w:val="24"/>
                <w:lang w:val="ru-RU"/>
              </w:rPr>
              <w:t>по ролям.</w:t>
            </w:r>
          </w:p>
          <w:p w:rsidR="006C6D24" w:rsidRPr="006C6D24" w:rsidRDefault="006C6D24">
            <w:pPr>
              <w:ind w:right="202"/>
              <w:rPr>
                <w:sz w:val="24"/>
                <w:lang w:val="ru-RU"/>
              </w:rPr>
            </w:pPr>
            <w:r w:rsidRPr="006C6D24">
              <w:rPr>
                <w:sz w:val="24"/>
                <w:lang w:val="ru-RU"/>
              </w:rPr>
              <w:t>Выбор книги для самостоятельного чтения с</w:t>
            </w:r>
            <w:r w:rsidRPr="006C6D24">
              <w:rPr>
                <w:spacing w:val="1"/>
                <w:sz w:val="24"/>
                <w:lang w:val="ru-RU"/>
              </w:rPr>
              <w:t xml:space="preserve"> </w:t>
            </w:r>
            <w:r w:rsidRPr="006C6D24">
              <w:rPr>
                <w:sz w:val="24"/>
                <w:lang w:val="ru-RU"/>
              </w:rPr>
              <w:t>учётом</w:t>
            </w:r>
            <w:r w:rsidRPr="006C6D24">
              <w:rPr>
                <w:spacing w:val="-4"/>
                <w:sz w:val="24"/>
                <w:lang w:val="ru-RU"/>
              </w:rPr>
              <w:t xml:space="preserve"> </w:t>
            </w:r>
            <w:r w:rsidRPr="006C6D24">
              <w:rPr>
                <w:sz w:val="24"/>
                <w:lang w:val="ru-RU"/>
              </w:rPr>
              <w:t>рекомендательного</w:t>
            </w:r>
            <w:r w:rsidRPr="006C6D24">
              <w:rPr>
                <w:spacing w:val="-4"/>
                <w:sz w:val="24"/>
                <w:lang w:val="ru-RU"/>
              </w:rPr>
              <w:t xml:space="preserve"> </w:t>
            </w:r>
            <w:r w:rsidRPr="006C6D24">
              <w:rPr>
                <w:sz w:val="24"/>
                <w:lang w:val="ru-RU"/>
              </w:rPr>
              <w:t>списка,</w:t>
            </w:r>
            <w:r w:rsidRPr="006C6D24">
              <w:rPr>
                <w:spacing w:val="-4"/>
                <w:sz w:val="24"/>
                <w:lang w:val="ru-RU"/>
              </w:rPr>
              <w:t xml:space="preserve"> </w:t>
            </w:r>
            <w:r w:rsidRPr="006C6D24">
              <w:rPr>
                <w:sz w:val="24"/>
                <w:lang w:val="ru-RU"/>
              </w:rPr>
              <w:t>написание</w:t>
            </w:r>
          </w:p>
          <w:p w:rsidR="006C6D24" w:rsidRPr="006C6D24" w:rsidRDefault="006C6D24">
            <w:pPr>
              <w:spacing w:line="270" w:lineRule="atLeast"/>
              <w:ind w:right="431"/>
              <w:rPr>
                <w:sz w:val="24"/>
                <w:lang w:val="ru-RU"/>
              </w:rPr>
            </w:pPr>
            <w:r w:rsidRPr="006C6D24">
              <w:rPr>
                <w:sz w:val="24"/>
                <w:lang w:val="ru-RU"/>
              </w:rPr>
              <w:t>аннотации к самостоятельно прочитанному</w:t>
            </w:r>
            <w:r w:rsidRPr="006C6D24">
              <w:rPr>
                <w:spacing w:val="-57"/>
                <w:sz w:val="24"/>
                <w:lang w:val="ru-RU"/>
              </w:rPr>
              <w:t xml:space="preserve"> </w:t>
            </w:r>
            <w:r w:rsidRPr="006C6D24">
              <w:rPr>
                <w:sz w:val="24"/>
                <w:lang w:val="ru-RU"/>
              </w:rPr>
              <w:t>произведению</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6072"/>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t>8.</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56"/>
              <w:jc w:val="center"/>
              <w:rPr>
                <w:sz w:val="24"/>
                <w:lang w:val="ru-RU"/>
              </w:rPr>
            </w:pPr>
            <w:r w:rsidRPr="006C6D24">
              <w:rPr>
                <w:sz w:val="24"/>
                <w:lang w:val="ru-RU"/>
              </w:rPr>
              <w:t>Картины природы</w:t>
            </w:r>
            <w:r w:rsidRPr="006C6D24">
              <w:rPr>
                <w:spacing w:val="1"/>
                <w:sz w:val="24"/>
                <w:lang w:val="ru-RU"/>
              </w:rPr>
              <w:t xml:space="preserve"> </w:t>
            </w:r>
            <w:r w:rsidRPr="006C6D24">
              <w:rPr>
                <w:sz w:val="24"/>
                <w:lang w:val="ru-RU"/>
              </w:rPr>
              <w:t>в произведениях</w:t>
            </w:r>
            <w:r w:rsidRPr="006C6D24">
              <w:rPr>
                <w:spacing w:val="1"/>
                <w:sz w:val="24"/>
                <w:lang w:val="ru-RU"/>
              </w:rPr>
              <w:t xml:space="preserve"> </w:t>
            </w:r>
            <w:r w:rsidRPr="006C6D24">
              <w:rPr>
                <w:sz w:val="24"/>
                <w:lang w:val="ru-RU"/>
              </w:rPr>
              <w:t>поэтов</w:t>
            </w:r>
            <w:r w:rsidRPr="006C6D24">
              <w:rPr>
                <w:spacing w:val="-8"/>
                <w:sz w:val="24"/>
                <w:lang w:val="ru-RU"/>
              </w:rPr>
              <w:t xml:space="preserve"> </w:t>
            </w:r>
            <w:r w:rsidRPr="006C6D24">
              <w:rPr>
                <w:sz w:val="24"/>
                <w:lang w:val="ru-RU"/>
              </w:rPr>
              <w:t>и</w:t>
            </w:r>
            <w:r w:rsidRPr="006C6D24">
              <w:rPr>
                <w:spacing w:val="-8"/>
                <w:sz w:val="24"/>
                <w:lang w:val="ru-RU"/>
              </w:rPr>
              <w:t xml:space="preserve"> </w:t>
            </w:r>
            <w:r w:rsidRPr="006C6D24">
              <w:rPr>
                <w:sz w:val="24"/>
                <w:lang w:val="ru-RU"/>
              </w:rPr>
              <w:t>писателей</w:t>
            </w:r>
            <w:r w:rsidRPr="006C6D24">
              <w:rPr>
                <w:spacing w:val="-57"/>
                <w:sz w:val="24"/>
                <w:lang w:val="ru-RU"/>
              </w:rPr>
              <w:t xml:space="preserve"> </w:t>
            </w:r>
            <w:r w:rsidRPr="006C6D24">
              <w:rPr>
                <w:sz w:val="24"/>
                <w:lang w:val="ru-RU"/>
              </w:rPr>
              <w:t>ХХ</w:t>
            </w:r>
            <w:r w:rsidRPr="006C6D24">
              <w:rPr>
                <w:spacing w:val="-2"/>
                <w:sz w:val="24"/>
                <w:lang w:val="ru-RU"/>
              </w:rPr>
              <w:t xml:space="preserve"> </w:t>
            </w:r>
            <w:r w:rsidRPr="006C6D24">
              <w:rPr>
                <w:sz w:val="24"/>
                <w:lang w:val="ru-RU"/>
              </w:rPr>
              <w:t>века</w:t>
            </w:r>
          </w:p>
          <w:p w:rsidR="006C6D24" w:rsidRDefault="006C6D24">
            <w:pPr>
              <w:ind w:right="309"/>
              <w:jc w:val="center"/>
              <w:rPr>
                <w:sz w:val="24"/>
              </w:rPr>
            </w:pPr>
            <w:r>
              <w:rPr>
                <w:sz w:val="24"/>
              </w:rPr>
              <w:t>(18</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93"/>
              <w:rPr>
                <w:sz w:val="24"/>
                <w:lang w:val="ru-RU"/>
              </w:rPr>
            </w:pPr>
            <w:r w:rsidRPr="006C6D24">
              <w:rPr>
                <w:sz w:val="24"/>
                <w:lang w:val="ru-RU"/>
              </w:rPr>
              <w:t>Картины природы в лирических и</w:t>
            </w:r>
            <w:r w:rsidRPr="006C6D24">
              <w:rPr>
                <w:spacing w:val="-57"/>
                <w:sz w:val="24"/>
                <w:lang w:val="ru-RU"/>
              </w:rPr>
              <w:t xml:space="preserve"> </w:t>
            </w:r>
            <w:r w:rsidRPr="006C6D24">
              <w:rPr>
                <w:sz w:val="24"/>
                <w:lang w:val="ru-RU"/>
              </w:rPr>
              <w:t>прозаических произведениях</w:t>
            </w:r>
            <w:r w:rsidRPr="006C6D24">
              <w:rPr>
                <w:spacing w:val="1"/>
                <w:sz w:val="24"/>
                <w:lang w:val="ru-RU"/>
              </w:rPr>
              <w:t xml:space="preserve"> </w:t>
            </w:r>
            <w:r w:rsidRPr="006C6D24">
              <w:rPr>
                <w:sz w:val="24"/>
                <w:lang w:val="ru-RU"/>
              </w:rPr>
              <w:t>писателей ХХ века (расширение</w:t>
            </w:r>
            <w:r w:rsidRPr="006C6D24">
              <w:rPr>
                <w:spacing w:val="1"/>
                <w:sz w:val="24"/>
                <w:lang w:val="ru-RU"/>
              </w:rPr>
              <w:t xml:space="preserve"> </w:t>
            </w:r>
            <w:r w:rsidRPr="006C6D24">
              <w:rPr>
                <w:sz w:val="24"/>
                <w:lang w:val="ru-RU"/>
              </w:rPr>
              <w:t>круга чтения на примере</w:t>
            </w:r>
            <w:r w:rsidRPr="006C6D24">
              <w:rPr>
                <w:spacing w:val="1"/>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Бунина,</w:t>
            </w:r>
          </w:p>
          <w:p w:rsidR="006C6D24" w:rsidRPr="006C6D24" w:rsidRDefault="006C6D24">
            <w:pPr>
              <w:ind w:right="427"/>
              <w:rPr>
                <w:sz w:val="24"/>
                <w:lang w:val="ru-RU"/>
              </w:rPr>
            </w:pPr>
            <w:r w:rsidRPr="006C6D24">
              <w:rPr>
                <w:sz w:val="24"/>
                <w:lang w:val="ru-RU"/>
              </w:rPr>
              <w:t>К. Д. Бальмонта, С. А. Есенина,</w:t>
            </w:r>
            <w:r w:rsidRPr="006C6D24">
              <w:rPr>
                <w:spacing w:val="-57"/>
                <w:sz w:val="24"/>
                <w:lang w:val="ru-RU"/>
              </w:rPr>
              <w:t xml:space="preserve"> </w:t>
            </w:r>
            <w:r w:rsidRPr="006C6D24">
              <w:rPr>
                <w:sz w:val="24"/>
                <w:lang w:val="ru-RU"/>
              </w:rPr>
              <w:t>А. П. Чехов, И. С. Соколова-</w:t>
            </w:r>
            <w:r w:rsidRPr="006C6D24">
              <w:rPr>
                <w:spacing w:val="1"/>
                <w:sz w:val="24"/>
                <w:lang w:val="ru-RU"/>
              </w:rPr>
              <w:t xml:space="preserve"> </w:t>
            </w:r>
            <w:r w:rsidRPr="006C6D24">
              <w:rPr>
                <w:sz w:val="24"/>
                <w:lang w:val="ru-RU"/>
              </w:rPr>
              <w:t>Микитова</w:t>
            </w:r>
            <w:r w:rsidRPr="006C6D24">
              <w:rPr>
                <w:spacing w:val="-2"/>
                <w:sz w:val="24"/>
                <w:lang w:val="ru-RU"/>
              </w:rPr>
              <w:t xml:space="preserve"> </w:t>
            </w:r>
            <w:r w:rsidRPr="006C6D24">
              <w:rPr>
                <w:sz w:val="24"/>
                <w:lang w:val="ru-RU"/>
              </w:rPr>
              <w:t>и др.).</w:t>
            </w:r>
          </w:p>
          <w:p w:rsidR="006C6D24" w:rsidRPr="006C6D24" w:rsidRDefault="006C6D24">
            <w:pPr>
              <w:ind w:right="298"/>
              <w:rPr>
                <w:sz w:val="24"/>
                <w:lang w:val="ru-RU"/>
              </w:rPr>
            </w:pPr>
            <w:r w:rsidRPr="006C6D24">
              <w:rPr>
                <w:sz w:val="24"/>
                <w:lang w:val="ru-RU"/>
              </w:rPr>
              <w:t>Чувства, вызываемые описанием</w:t>
            </w:r>
            <w:r w:rsidRPr="006C6D24">
              <w:rPr>
                <w:spacing w:val="-57"/>
                <w:sz w:val="24"/>
                <w:lang w:val="ru-RU"/>
              </w:rPr>
              <w:t xml:space="preserve"> </w:t>
            </w:r>
            <w:r w:rsidRPr="006C6D24">
              <w:rPr>
                <w:sz w:val="24"/>
                <w:lang w:val="ru-RU"/>
              </w:rPr>
              <w:t>природы (пейзажа) в</w:t>
            </w:r>
            <w:r w:rsidRPr="006C6D24">
              <w:rPr>
                <w:spacing w:val="1"/>
                <w:sz w:val="24"/>
                <w:lang w:val="ru-RU"/>
              </w:rPr>
              <w:t xml:space="preserve"> </w:t>
            </w:r>
            <w:r w:rsidRPr="006C6D24">
              <w:rPr>
                <w:sz w:val="24"/>
                <w:lang w:val="ru-RU"/>
              </w:rPr>
              <w:t>художественном произведении.</w:t>
            </w:r>
            <w:r w:rsidRPr="006C6D24">
              <w:rPr>
                <w:spacing w:val="1"/>
                <w:sz w:val="24"/>
                <w:lang w:val="ru-RU"/>
              </w:rPr>
              <w:t xml:space="preserve"> </w:t>
            </w:r>
            <w:r w:rsidRPr="006C6D24">
              <w:rPr>
                <w:sz w:val="24"/>
                <w:lang w:val="ru-RU"/>
              </w:rPr>
              <w:t>Средства художественной</w:t>
            </w:r>
            <w:r w:rsidRPr="006C6D24">
              <w:rPr>
                <w:spacing w:val="1"/>
                <w:sz w:val="24"/>
                <w:lang w:val="ru-RU"/>
              </w:rPr>
              <w:t xml:space="preserve"> </w:t>
            </w:r>
            <w:r w:rsidRPr="006C6D24">
              <w:rPr>
                <w:sz w:val="24"/>
                <w:lang w:val="ru-RU"/>
              </w:rPr>
              <w:t>выразительности при описании</w:t>
            </w:r>
            <w:r w:rsidRPr="006C6D24">
              <w:rPr>
                <w:spacing w:val="1"/>
                <w:sz w:val="24"/>
                <w:lang w:val="ru-RU"/>
              </w:rPr>
              <w:t xml:space="preserve"> </w:t>
            </w:r>
            <w:r w:rsidRPr="006C6D24">
              <w:rPr>
                <w:sz w:val="24"/>
                <w:lang w:val="ru-RU"/>
              </w:rPr>
              <w:t>пейзажа</w:t>
            </w:r>
            <w:r w:rsidRPr="006C6D24">
              <w:rPr>
                <w:spacing w:val="-3"/>
                <w:sz w:val="24"/>
                <w:lang w:val="ru-RU"/>
              </w:rPr>
              <w:t xml:space="preserve"> </w:t>
            </w:r>
            <w:r w:rsidRPr="006C6D24">
              <w:rPr>
                <w:sz w:val="24"/>
                <w:lang w:val="ru-RU"/>
              </w:rPr>
              <w:t>(расширение</w:t>
            </w:r>
          </w:p>
          <w:p w:rsidR="006C6D24" w:rsidRPr="006C6D24" w:rsidRDefault="006C6D24">
            <w:pPr>
              <w:ind w:right="927"/>
              <w:rPr>
                <w:sz w:val="24"/>
                <w:lang w:val="ru-RU"/>
              </w:rPr>
            </w:pPr>
            <w:r w:rsidRPr="006C6D24">
              <w:rPr>
                <w:sz w:val="24"/>
                <w:lang w:val="ru-RU"/>
              </w:rPr>
              <w:t>представления): эпитеты,</w:t>
            </w:r>
            <w:r w:rsidRPr="006C6D24">
              <w:rPr>
                <w:spacing w:val="1"/>
                <w:sz w:val="24"/>
                <w:lang w:val="ru-RU"/>
              </w:rPr>
              <w:t xml:space="preserve"> </w:t>
            </w:r>
            <w:r w:rsidRPr="006C6D24">
              <w:rPr>
                <w:sz w:val="24"/>
                <w:lang w:val="ru-RU"/>
              </w:rPr>
              <w:t>олицетворения,</w:t>
            </w:r>
            <w:r w:rsidRPr="006C6D24">
              <w:rPr>
                <w:spacing w:val="-15"/>
                <w:sz w:val="24"/>
                <w:lang w:val="ru-RU"/>
              </w:rPr>
              <w:t xml:space="preserve"> </w:t>
            </w:r>
            <w:r w:rsidRPr="006C6D24">
              <w:rPr>
                <w:sz w:val="24"/>
                <w:lang w:val="ru-RU"/>
              </w:rPr>
              <w:t>синонимы,</w:t>
            </w:r>
            <w:r w:rsidRPr="006C6D24">
              <w:rPr>
                <w:spacing w:val="-57"/>
                <w:sz w:val="24"/>
                <w:lang w:val="ru-RU"/>
              </w:rPr>
              <w:t xml:space="preserve"> </w:t>
            </w:r>
            <w:r w:rsidRPr="006C6D24">
              <w:rPr>
                <w:sz w:val="24"/>
                <w:lang w:val="ru-RU"/>
              </w:rPr>
              <w:t>антонимы, сравнения,</w:t>
            </w:r>
            <w:r w:rsidRPr="006C6D24">
              <w:rPr>
                <w:spacing w:val="1"/>
                <w:sz w:val="24"/>
                <w:lang w:val="ru-RU"/>
              </w:rPr>
              <w:t xml:space="preserve"> </w:t>
            </w:r>
            <w:r w:rsidRPr="006C6D24">
              <w:rPr>
                <w:sz w:val="24"/>
                <w:lang w:val="ru-RU"/>
              </w:rPr>
              <w:t>звукопись.</w:t>
            </w:r>
          </w:p>
          <w:p w:rsidR="006C6D24" w:rsidRPr="006C6D24" w:rsidRDefault="006C6D24">
            <w:pPr>
              <w:ind w:right="94"/>
              <w:rPr>
                <w:sz w:val="24"/>
                <w:lang w:val="ru-RU"/>
              </w:rPr>
            </w:pPr>
            <w:r w:rsidRPr="006C6D24">
              <w:rPr>
                <w:sz w:val="24"/>
                <w:lang w:val="ru-RU"/>
              </w:rPr>
              <w:t>Повтор</w:t>
            </w:r>
            <w:r w:rsidRPr="006C6D24">
              <w:rPr>
                <w:spacing w:val="-4"/>
                <w:sz w:val="24"/>
                <w:lang w:val="ru-RU"/>
              </w:rPr>
              <w:t xml:space="preserve"> </w:t>
            </w:r>
            <w:r w:rsidRPr="006C6D24">
              <w:rPr>
                <w:sz w:val="24"/>
                <w:lang w:val="ru-RU"/>
              </w:rPr>
              <w:t>как</w:t>
            </w:r>
            <w:r w:rsidRPr="006C6D24">
              <w:rPr>
                <w:spacing w:val="-2"/>
                <w:sz w:val="24"/>
                <w:lang w:val="ru-RU"/>
              </w:rPr>
              <w:t xml:space="preserve"> </w:t>
            </w:r>
            <w:r w:rsidRPr="006C6D24">
              <w:rPr>
                <w:sz w:val="24"/>
                <w:lang w:val="ru-RU"/>
              </w:rPr>
              <w:t>приём</w:t>
            </w:r>
            <w:r w:rsidRPr="006C6D24">
              <w:rPr>
                <w:spacing w:val="-5"/>
                <w:sz w:val="24"/>
                <w:lang w:val="ru-RU"/>
              </w:rPr>
              <w:t xml:space="preserve"> </w:t>
            </w:r>
            <w:r w:rsidRPr="006C6D24">
              <w:rPr>
                <w:sz w:val="24"/>
                <w:lang w:val="ru-RU"/>
              </w:rPr>
              <w:t>художественной</w:t>
            </w:r>
            <w:r w:rsidRPr="006C6D24">
              <w:rPr>
                <w:spacing w:val="-57"/>
                <w:sz w:val="24"/>
                <w:lang w:val="ru-RU"/>
              </w:rPr>
              <w:t xml:space="preserve"> </w:t>
            </w:r>
            <w:r w:rsidRPr="006C6D24">
              <w:rPr>
                <w:sz w:val="24"/>
                <w:lang w:val="ru-RU"/>
              </w:rPr>
              <w:t>выразительности.</w:t>
            </w:r>
          </w:p>
          <w:p w:rsidR="006C6D24" w:rsidRPr="006C6D24" w:rsidRDefault="006C6D24">
            <w:pPr>
              <w:spacing w:line="270" w:lineRule="atLeast"/>
              <w:ind w:right="272"/>
              <w:rPr>
                <w:sz w:val="24"/>
                <w:lang w:val="ru-RU"/>
              </w:rPr>
            </w:pPr>
            <w:r w:rsidRPr="006C6D24">
              <w:rPr>
                <w:sz w:val="24"/>
                <w:lang w:val="ru-RU"/>
              </w:rPr>
              <w:t>Репродукция картины как</w:t>
            </w:r>
            <w:r w:rsidRPr="006C6D24">
              <w:rPr>
                <w:spacing w:val="1"/>
                <w:sz w:val="24"/>
                <w:lang w:val="ru-RU"/>
              </w:rPr>
              <w:t xml:space="preserve"> </w:t>
            </w:r>
            <w:r w:rsidRPr="006C6D24">
              <w:rPr>
                <w:sz w:val="24"/>
                <w:lang w:val="ru-RU"/>
              </w:rPr>
              <w:t>иллюстрация</w:t>
            </w:r>
            <w:r w:rsidRPr="006C6D24">
              <w:rPr>
                <w:spacing w:val="-8"/>
                <w:sz w:val="24"/>
                <w:lang w:val="ru-RU"/>
              </w:rPr>
              <w:t xml:space="preserve"> </w:t>
            </w:r>
            <w:r w:rsidRPr="006C6D24">
              <w:rPr>
                <w:sz w:val="24"/>
                <w:lang w:val="ru-RU"/>
              </w:rPr>
              <w:t>к</w:t>
            </w:r>
            <w:r w:rsidRPr="006C6D24">
              <w:rPr>
                <w:spacing w:val="-7"/>
                <w:sz w:val="24"/>
                <w:lang w:val="ru-RU"/>
              </w:rPr>
              <w:t xml:space="preserve"> </w:t>
            </w:r>
            <w:r w:rsidRPr="006C6D24">
              <w:rPr>
                <w:sz w:val="24"/>
                <w:lang w:val="ru-RU"/>
              </w:rPr>
              <w:t>художественному</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w:t>
            </w:r>
            <w:r w:rsidRPr="006C6D24">
              <w:rPr>
                <w:spacing w:val="-1"/>
                <w:sz w:val="24"/>
                <w:lang w:val="ru-RU"/>
              </w:rPr>
              <w:t xml:space="preserve"> </w:t>
            </w:r>
            <w:r w:rsidRPr="006C6D24">
              <w:rPr>
                <w:sz w:val="24"/>
                <w:lang w:val="ru-RU"/>
              </w:rPr>
              <w:t>читая</w:t>
            </w:r>
            <w:r w:rsidRPr="006C6D24">
              <w:rPr>
                <w:spacing w:val="-1"/>
                <w:sz w:val="24"/>
                <w:lang w:val="ru-RU"/>
              </w:rPr>
              <w:t xml:space="preserve"> </w:t>
            </w:r>
            <w:r w:rsidRPr="006C6D24">
              <w:rPr>
                <w:sz w:val="24"/>
                <w:lang w:val="ru-RU"/>
              </w:rPr>
              <w:t>произведение?».</w:t>
            </w:r>
          </w:p>
          <w:p w:rsidR="006C6D24" w:rsidRPr="006C6D24" w:rsidRDefault="006C6D24">
            <w:pPr>
              <w:ind w:right="186"/>
              <w:rPr>
                <w:sz w:val="24"/>
                <w:lang w:val="ru-RU"/>
              </w:rPr>
            </w:pPr>
            <w:r w:rsidRPr="006C6D24">
              <w:rPr>
                <w:sz w:val="24"/>
                <w:lang w:val="ru-RU"/>
              </w:rPr>
              <w:t>Слушание художественных произведений,</w:t>
            </w:r>
            <w:r w:rsidRPr="006C6D24">
              <w:rPr>
                <w:spacing w:val="1"/>
                <w:sz w:val="24"/>
                <w:lang w:val="ru-RU"/>
              </w:rPr>
              <w:t xml:space="preserve"> </w:t>
            </w:r>
            <w:r w:rsidRPr="006C6D24">
              <w:rPr>
                <w:sz w:val="24"/>
                <w:lang w:val="ru-RU"/>
              </w:rPr>
              <w:t>обсуждение эмоционального состояния при</w:t>
            </w:r>
            <w:r w:rsidRPr="006C6D24">
              <w:rPr>
                <w:spacing w:val="1"/>
                <w:sz w:val="24"/>
                <w:lang w:val="ru-RU"/>
              </w:rPr>
              <w:t xml:space="preserve"> </w:t>
            </w:r>
            <w:r w:rsidRPr="006C6D24">
              <w:rPr>
                <w:sz w:val="24"/>
                <w:lang w:val="ru-RU"/>
              </w:rPr>
              <w:t>восприятии описанных картин природы</w:t>
            </w:r>
            <w:r w:rsidRPr="006C6D24">
              <w:rPr>
                <w:spacing w:val="1"/>
                <w:sz w:val="24"/>
                <w:lang w:val="ru-RU"/>
              </w:rPr>
              <w:t xml:space="preserve"> </w:t>
            </w:r>
            <w:r w:rsidRPr="006C6D24">
              <w:rPr>
                <w:sz w:val="24"/>
                <w:lang w:val="ru-RU"/>
              </w:rPr>
              <w:t>(пейзажа), ответ на вопрос «Какое чувство</w:t>
            </w:r>
            <w:r w:rsidRPr="006C6D24">
              <w:rPr>
                <w:spacing w:val="1"/>
                <w:sz w:val="24"/>
                <w:lang w:val="ru-RU"/>
              </w:rPr>
              <w:t xml:space="preserve"> </w:t>
            </w:r>
            <w:r w:rsidRPr="006C6D24">
              <w:rPr>
                <w:sz w:val="24"/>
                <w:lang w:val="ru-RU"/>
              </w:rPr>
              <w:t>создаёт</w:t>
            </w:r>
            <w:r w:rsidRPr="006C6D24">
              <w:rPr>
                <w:spacing w:val="-4"/>
                <w:sz w:val="24"/>
                <w:lang w:val="ru-RU"/>
              </w:rPr>
              <w:t xml:space="preserve"> </w:t>
            </w:r>
            <w:r w:rsidRPr="006C6D24">
              <w:rPr>
                <w:sz w:val="24"/>
                <w:lang w:val="ru-RU"/>
              </w:rPr>
              <w:t>произведение?</w:t>
            </w:r>
            <w:r w:rsidRPr="006C6D24">
              <w:rPr>
                <w:spacing w:val="-4"/>
                <w:sz w:val="24"/>
                <w:lang w:val="ru-RU"/>
              </w:rPr>
              <w:t xml:space="preserve"> </w:t>
            </w:r>
            <w:r w:rsidRPr="006C6D24">
              <w:rPr>
                <w:sz w:val="24"/>
                <w:lang w:val="ru-RU"/>
              </w:rPr>
              <w:t>Почему?».</w:t>
            </w:r>
            <w:r w:rsidRPr="006C6D24">
              <w:rPr>
                <w:spacing w:val="-4"/>
                <w:sz w:val="24"/>
                <w:lang w:val="ru-RU"/>
              </w:rPr>
              <w:t xml:space="preserve"> </w:t>
            </w:r>
            <w:r w:rsidRPr="006C6D24">
              <w:rPr>
                <w:sz w:val="24"/>
                <w:lang w:val="ru-RU"/>
              </w:rPr>
              <w:t>На</w:t>
            </w:r>
            <w:r w:rsidRPr="006C6D24">
              <w:rPr>
                <w:spacing w:val="-5"/>
                <w:sz w:val="24"/>
                <w:lang w:val="ru-RU"/>
              </w:rPr>
              <w:t xml:space="preserve"> </w:t>
            </w:r>
            <w:r w:rsidRPr="006C6D24">
              <w:rPr>
                <w:sz w:val="24"/>
                <w:lang w:val="ru-RU"/>
              </w:rPr>
              <w:t>примере</w:t>
            </w:r>
            <w:r w:rsidRPr="006C6D24">
              <w:rPr>
                <w:spacing w:val="-57"/>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Бунина</w:t>
            </w:r>
            <w:r w:rsidRPr="006C6D24">
              <w:rPr>
                <w:spacing w:val="-1"/>
                <w:sz w:val="24"/>
                <w:lang w:val="ru-RU"/>
              </w:rPr>
              <w:t xml:space="preserve"> </w:t>
            </w:r>
            <w:r w:rsidRPr="006C6D24">
              <w:rPr>
                <w:sz w:val="24"/>
                <w:lang w:val="ru-RU"/>
              </w:rPr>
              <w:t>«Первый</w:t>
            </w:r>
            <w:r w:rsidRPr="006C6D24">
              <w:rPr>
                <w:spacing w:val="-2"/>
                <w:sz w:val="24"/>
                <w:lang w:val="ru-RU"/>
              </w:rPr>
              <w:t xml:space="preserve"> </w:t>
            </w:r>
            <w:r w:rsidRPr="006C6D24">
              <w:rPr>
                <w:sz w:val="24"/>
                <w:lang w:val="ru-RU"/>
              </w:rPr>
              <w:t>снег»,</w:t>
            </w:r>
          </w:p>
          <w:p w:rsidR="006C6D24" w:rsidRPr="006C6D24" w:rsidRDefault="006C6D24">
            <w:pPr>
              <w:ind w:right="90"/>
              <w:rPr>
                <w:sz w:val="24"/>
                <w:lang w:val="ru-RU"/>
              </w:rPr>
            </w:pPr>
            <w:r w:rsidRPr="006C6D24">
              <w:rPr>
                <w:sz w:val="24"/>
                <w:lang w:val="ru-RU"/>
              </w:rPr>
              <w:t>«Полевые цветы», А. П. Чехова «Степь»</w:t>
            </w:r>
            <w:r w:rsidRPr="006C6D24">
              <w:rPr>
                <w:spacing w:val="1"/>
                <w:sz w:val="24"/>
                <w:lang w:val="ru-RU"/>
              </w:rPr>
              <w:t xml:space="preserve"> </w:t>
            </w:r>
            <w:r w:rsidRPr="006C6D24">
              <w:rPr>
                <w:sz w:val="24"/>
                <w:lang w:val="ru-RU"/>
              </w:rPr>
              <w:t>(отрывок), А. А. Блока «Ворона», «Сны», К. Д.</w:t>
            </w:r>
            <w:r w:rsidRPr="006C6D24">
              <w:rPr>
                <w:spacing w:val="-57"/>
                <w:sz w:val="24"/>
                <w:lang w:val="ru-RU"/>
              </w:rPr>
              <w:t xml:space="preserve"> </w:t>
            </w:r>
            <w:r w:rsidRPr="006C6D24">
              <w:rPr>
                <w:sz w:val="24"/>
                <w:lang w:val="ru-RU"/>
              </w:rPr>
              <w:t>Бальмонта</w:t>
            </w:r>
          </w:p>
          <w:p w:rsidR="006C6D24" w:rsidRPr="006C6D24" w:rsidRDefault="006C6D24">
            <w:pPr>
              <w:rPr>
                <w:sz w:val="24"/>
                <w:lang w:val="ru-RU"/>
              </w:rPr>
            </w:pPr>
            <w:r w:rsidRPr="006C6D24">
              <w:rPr>
                <w:sz w:val="24"/>
                <w:lang w:val="ru-RU"/>
              </w:rPr>
              <w:t>«Снежинка»,</w:t>
            </w:r>
            <w:r w:rsidRPr="006C6D24">
              <w:rPr>
                <w:spacing w:val="-3"/>
                <w:sz w:val="24"/>
                <w:lang w:val="ru-RU"/>
              </w:rPr>
              <w:t xml:space="preserve"> </w:t>
            </w:r>
            <w:r w:rsidRPr="006C6D24">
              <w:rPr>
                <w:sz w:val="24"/>
                <w:lang w:val="ru-RU"/>
              </w:rPr>
              <w:t>«Золотое</w:t>
            </w:r>
            <w:r w:rsidRPr="006C6D24">
              <w:rPr>
                <w:spacing w:val="-3"/>
                <w:sz w:val="24"/>
                <w:lang w:val="ru-RU"/>
              </w:rPr>
              <w:t xml:space="preserve"> </w:t>
            </w:r>
            <w:r w:rsidRPr="006C6D24">
              <w:rPr>
                <w:sz w:val="24"/>
                <w:lang w:val="ru-RU"/>
              </w:rPr>
              <w:t>слово»,</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А.</w:t>
            </w:r>
            <w:r w:rsidRPr="006C6D24">
              <w:rPr>
                <w:spacing w:val="-4"/>
                <w:sz w:val="24"/>
                <w:lang w:val="ru-RU"/>
              </w:rPr>
              <w:t xml:space="preserve"> </w:t>
            </w:r>
            <w:r w:rsidRPr="006C6D24">
              <w:rPr>
                <w:sz w:val="24"/>
                <w:lang w:val="ru-RU"/>
              </w:rPr>
              <w:t>Есенина</w:t>
            </w:r>
          </w:p>
          <w:p w:rsidR="006C6D24" w:rsidRPr="006C6D24" w:rsidRDefault="006C6D24">
            <w:pPr>
              <w:spacing w:before="1"/>
              <w:ind w:right="414"/>
              <w:rPr>
                <w:sz w:val="24"/>
                <w:lang w:val="ru-RU"/>
              </w:rPr>
            </w:pPr>
            <w:r w:rsidRPr="006C6D24">
              <w:rPr>
                <w:sz w:val="24"/>
                <w:lang w:val="ru-RU"/>
              </w:rPr>
              <w:t>«Нивы</w:t>
            </w:r>
            <w:r w:rsidRPr="006C6D24">
              <w:rPr>
                <w:spacing w:val="-4"/>
                <w:sz w:val="24"/>
                <w:lang w:val="ru-RU"/>
              </w:rPr>
              <w:t xml:space="preserve"> </w:t>
            </w:r>
            <w:r w:rsidRPr="006C6D24">
              <w:rPr>
                <w:sz w:val="24"/>
                <w:lang w:val="ru-RU"/>
              </w:rPr>
              <w:t>сжаты,</w:t>
            </w:r>
            <w:r w:rsidRPr="006C6D24">
              <w:rPr>
                <w:spacing w:val="-2"/>
                <w:sz w:val="24"/>
                <w:lang w:val="ru-RU"/>
              </w:rPr>
              <w:t xml:space="preserve"> </w:t>
            </w:r>
            <w:r w:rsidRPr="006C6D24">
              <w:rPr>
                <w:sz w:val="24"/>
                <w:lang w:val="ru-RU"/>
              </w:rPr>
              <w:t>рощи</w:t>
            </w:r>
            <w:r w:rsidRPr="006C6D24">
              <w:rPr>
                <w:spacing w:val="-2"/>
                <w:sz w:val="24"/>
                <w:lang w:val="ru-RU"/>
              </w:rPr>
              <w:t xml:space="preserve"> </w:t>
            </w:r>
            <w:r w:rsidRPr="006C6D24">
              <w:rPr>
                <w:sz w:val="24"/>
                <w:lang w:val="ru-RU"/>
              </w:rPr>
              <w:t>голы»,</w:t>
            </w:r>
            <w:r w:rsidRPr="006C6D24">
              <w:rPr>
                <w:spacing w:val="-4"/>
                <w:sz w:val="24"/>
                <w:lang w:val="ru-RU"/>
              </w:rPr>
              <w:t xml:space="preserve"> </w:t>
            </w:r>
            <w:r w:rsidRPr="006C6D24">
              <w:rPr>
                <w:sz w:val="24"/>
                <w:lang w:val="ru-RU"/>
              </w:rPr>
              <w:t>«Черёмуха»,</w:t>
            </w:r>
            <w:r w:rsidRPr="006C6D24">
              <w:rPr>
                <w:spacing w:val="-2"/>
                <w:sz w:val="24"/>
                <w:lang w:val="ru-RU"/>
              </w:rPr>
              <w:t xml:space="preserve"> </w:t>
            </w:r>
            <w:r w:rsidRPr="006C6D24">
              <w:rPr>
                <w:sz w:val="24"/>
                <w:lang w:val="ru-RU"/>
              </w:rPr>
              <w:t>«С</w:t>
            </w:r>
            <w:r w:rsidRPr="006C6D24">
              <w:rPr>
                <w:spacing w:val="-57"/>
                <w:sz w:val="24"/>
                <w:lang w:val="ru-RU"/>
              </w:rPr>
              <w:t xml:space="preserve"> </w:t>
            </w:r>
            <w:r w:rsidRPr="006C6D24">
              <w:rPr>
                <w:sz w:val="24"/>
                <w:lang w:val="ru-RU"/>
              </w:rPr>
              <w:t>добрый утром!»,</w:t>
            </w:r>
            <w:r w:rsidRPr="006C6D24">
              <w:rPr>
                <w:spacing w:val="-1"/>
                <w:sz w:val="24"/>
                <w:lang w:val="ru-RU"/>
              </w:rPr>
              <w:t xml:space="preserve"> </w:t>
            </w:r>
            <w:r w:rsidRPr="006C6D24">
              <w:rPr>
                <w:sz w:val="24"/>
                <w:lang w:val="ru-RU"/>
              </w:rPr>
              <w:t>«Берёза»,</w:t>
            </w:r>
            <w:r w:rsidRPr="006C6D24">
              <w:rPr>
                <w:spacing w:val="59"/>
                <w:sz w:val="24"/>
                <w:lang w:val="ru-RU"/>
              </w:rPr>
              <w:t xml:space="preserve"> </w:t>
            </w:r>
            <w:r w:rsidRPr="006C6D24">
              <w:rPr>
                <w:sz w:val="24"/>
                <w:lang w:val="ru-RU"/>
              </w:rPr>
              <w:t>Саши Чёрного</w:t>
            </w:r>
          </w:p>
          <w:p w:rsidR="006C6D24" w:rsidRPr="006C6D24" w:rsidRDefault="006C6D24">
            <w:pPr>
              <w:ind w:right="387"/>
              <w:rPr>
                <w:sz w:val="24"/>
                <w:lang w:val="ru-RU"/>
              </w:rPr>
            </w:pPr>
            <w:r w:rsidRPr="006C6D24">
              <w:rPr>
                <w:sz w:val="24"/>
                <w:lang w:val="ru-RU"/>
              </w:rPr>
              <w:t>«Летом», С. Я. Маршака «Гроза днём», «В</w:t>
            </w:r>
            <w:r w:rsidRPr="006C6D24">
              <w:rPr>
                <w:spacing w:val="1"/>
                <w:sz w:val="24"/>
                <w:lang w:val="ru-RU"/>
              </w:rPr>
              <w:t xml:space="preserve"> </w:t>
            </w:r>
            <w:r w:rsidRPr="006C6D24">
              <w:rPr>
                <w:sz w:val="24"/>
                <w:lang w:val="ru-RU"/>
              </w:rPr>
              <w:t>лесу над росистой поляной», «Ландыш» (по</w:t>
            </w:r>
            <w:r w:rsidRPr="006C6D24">
              <w:rPr>
                <w:spacing w:val="-57"/>
                <w:sz w:val="24"/>
                <w:lang w:val="ru-RU"/>
              </w:rPr>
              <w:t xml:space="preserve"> </w:t>
            </w:r>
            <w:r w:rsidRPr="006C6D24">
              <w:rPr>
                <w:sz w:val="24"/>
                <w:lang w:val="ru-RU"/>
              </w:rPr>
              <w:t>выбору).</w:t>
            </w:r>
          </w:p>
          <w:p w:rsidR="006C6D24" w:rsidRPr="006C6D24" w:rsidRDefault="006C6D24">
            <w:pPr>
              <w:spacing w:line="270" w:lineRule="atLeast"/>
              <w:ind w:right="608"/>
              <w:rPr>
                <w:sz w:val="24"/>
                <w:lang w:val="ru-RU"/>
              </w:rPr>
            </w:pPr>
            <w:r w:rsidRPr="006C6D24">
              <w:rPr>
                <w:sz w:val="24"/>
                <w:lang w:val="ru-RU"/>
              </w:rPr>
              <w:t>Учебный диалог: обсуждение отличия</w:t>
            </w:r>
            <w:r w:rsidRPr="006C6D24">
              <w:rPr>
                <w:spacing w:val="1"/>
                <w:sz w:val="24"/>
                <w:lang w:val="ru-RU"/>
              </w:rPr>
              <w:t xml:space="preserve"> </w:t>
            </w:r>
            <w:r w:rsidRPr="006C6D24">
              <w:rPr>
                <w:sz w:val="24"/>
                <w:lang w:val="ru-RU"/>
              </w:rPr>
              <w:t>лирического</w:t>
            </w:r>
            <w:r w:rsidRPr="006C6D24">
              <w:rPr>
                <w:spacing w:val="-4"/>
                <w:sz w:val="24"/>
                <w:lang w:val="ru-RU"/>
              </w:rPr>
              <w:t xml:space="preserve"> </w:t>
            </w:r>
            <w:r w:rsidRPr="006C6D24">
              <w:rPr>
                <w:sz w:val="24"/>
                <w:lang w:val="ru-RU"/>
              </w:rPr>
              <w:t>произведения</w:t>
            </w:r>
            <w:r w:rsidRPr="006C6D24">
              <w:rPr>
                <w:spacing w:val="-5"/>
                <w:sz w:val="24"/>
                <w:lang w:val="ru-RU"/>
              </w:rPr>
              <w:t xml:space="preserve"> </w:t>
            </w:r>
            <w:r w:rsidRPr="006C6D24">
              <w:rPr>
                <w:sz w:val="24"/>
                <w:lang w:val="ru-RU"/>
              </w:rPr>
              <w:t>от</w:t>
            </w:r>
            <w:r w:rsidRPr="006C6D24">
              <w:rPr>
                <w:spacing w:val="-4"/>
                <w:sz w:val="24"/>
                <w:lang w:val="ru-RU"/>
              </w:rPr>
              <w:t xml:space="preserve"> </w:t>
            </w:r>
            <w:r w:rsidRPr="006C6D24">
              <w:rPr>
                <w:sz w:val="24"/>
                <w:lang w:val="ru-RU"/>
              </w:rPr>
              <w:t>эпического.</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произведению</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3"/>
              <w:rPr>
                <w:sz w:val="24"/>
                <w:lang w:val="ru-RU"/>
              </w:rPr>
            </w:pPr>
            <w:r w:rsidRPr="006C6D24">
              <w:rPr>
                <w:sz w:val="24"/>
                <w:lang w:val="ru-RU"/>
              </w:rPr>
              <w:t>Работа с текстом произведения: упражнение в</w:t>
            </w:r>
            <w:r w:rsidRPr="006C6D24">
              <w:rPr>
                <w:spacing w:val="-57"/>
                <w:sz w:val="24"/>
                <w:lang w:val="ru-RU"/>
              </w:rPr>
              <w:t xml:space="preserve"> </w:t>
            </w:r>
            <w:r w:rsidRPr="006C6D24">
              <w:rPr>
                <w:sz w:val="24"/>
                <w:lang w:val="ru-RU"/>
              </w:rPr>
              <w:t>нахождении</w:t>
            </w:r>
            <w:r w:rsidRPr="006C6D24">
              <w:rPr>
                <w:spacing w:val="-2"/>
                <w:sz w:val="24"/>
                <w:lang w:val="ru-RU"/>
              </w:rPr>
              <w:t xml:space="preserve"> </w:t>
            </w:r>
            <w:r w:rsidRPr="006C6D24">
              <w:rPr>
                <w:sz w:val="24"/>
                <w:lang w:val="ru-RU"/>
              </w:rPr>
              <w:t>сравнений</w:t>
            </w:r>
            <w:r w:rsidRPr="006C6D24">
              <w:rPr>
                <w:spacing w:val="-5"/>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эпитетов,</w:t>
            </w:r>
            <w:r w:rsidRPr="006C6D24">
              <w:rPr>
                <w:spacing w:val="-4"/>
                <w:sz w:val="24"/>
                <w:lang w:val="ru-RU"/>
              </w:rPr>
              <w:t xml:space="preserve"> </w:t>
            </w:r>
            <w:r w:rsidRPr="006C6D24">
              <w:rPr>
                <w:sz w:val="24"/>
                <w:lang w:val="ru-RU"/>
              </w:rPr>
              <w:t>выделение</w:t>
            </w:r>
            <w:r w:rsidRPr="006C6D24">
              <w:rPr>
                <w:spacing w:val="-57"/>
                <w:sz w:val="24"/>
                <w:lang w:val="ru-RU"/>
              </w:rPr>
              <w:t xml:space="preserve"> </w:t>
            </w:r>
            <w:r w:rsidRPr="006C6D24">
              <w:rPr>
                <w:sz w:val="24"/>
                <w:lang w:val="ru-RU"/>
              </w:rPr>
              <w:t>в тексте слов, использованных в прямом и</w:t>
            </w:r>
            <w:r w:rsidRPr="006C6D24">
              <w:rPr>
                <w:spacing w:val="1"/>
                <w:sz w:val="24"/>
                <w:lang w:val="ru-RU"/>
              </w:rPr>
              <w:t xml:space="preserve"> </w:t>
            </w:r>
            <w:r w:rsidRPr="006C6D24">
              <w:rPr>
                <w:sz w:val="24"/>
                <w:lang w:val="ru-RU"/>
              </w:rPr>
              <w:t>переносном значении, наблюдение за рифмой</w:t>
            </w:r>
            <w:r w:rsidRPr="006C6D24">
              <w:rPr>
                <w:spacing w:val="-57"/>
                <w:sz w:val="24"/>
                <w:lang w:val="ru-RU"/>
              </w:rPr>
              <w:t xml:space="preserve"> </w:t>
            </w:r>
            <w:r w:rsidRPr="006C6D24">
              <w:rPr>
                <w:sz w:val="24"/>
                <w:lang w:val="ru-RU"/>
              </w:rPr>
              <w:t>и ритмом стихотворения, нахождение</w:t>
            </w:r>
            <w:r w:rsidRPr="006C6D24">
              <w:rPr>
                <w:spacing w:val="1"/>
                <w:sz w:val="24"/>
                <w:lang w:val="ru-RU"/>
              </w:rPr>
              <w:t xml:space="preserve"> </w:t>
            </w:r>
            <w:r w:rsidRPr="006C6D24">
              <w:rPr>
                <w:sz w:val="24"/>
                <w:lang w:val="ru-RU"/>
              </w:rPr>
              <w:t>образных слов и выражений, поиск значения</w:t>
            </w:r>
            <w:r w:rsidRPr="006C6D24">
              <w:rPr>
                <w:spacing w:val="1"/>
                <w:sz w:val="24"/>
                <w:lang w:val="ru-RU"/>
              </w:rPr>
              <w:t xml:space="preserve"> </w:t>
            </w:r>
            <w:r w:rsidRPr="006C6D24">
              <w:rPr>
                <w:sz w:val="24"/>
                <w:lang w:val="ru-RU"/>
              </w:rPr>
              <w:t>незнакомого слова в словаре, поиск</w:t>
            </w:r>
            <w:r w:rsidRPr="006C6D24">
              <w:rPr>
                <w:spacing w:val="1"/>
                <w:sz w:val="24"/>
                <w:lang w:val="ru-RU"/>
              </w:rPr>
              <w:t xml:space="preserve"> </w:t>
            </w:r>
            <w:r w:rsidRPr="006C6D24">
              <w:rPr>
                <w:sz w:val="24"/>
                <w:lang w:val="ru-RU"/>
              </w:rPr>
              <w:t>олицетворения, характеристика звукописи,</w:t>
            </w:r>
            <w:r w:rsidRPr="006C6D24">
              <w:rPr>
                <w:spacing w:val="1"/>
                <w:sz w:val="24"/>
                <w:lang w:val="ru-RU"/>
              </w:rPr>
              <w:t xml:space="preserve"> </w:t>
            </w:r>
            <w:r w:rsidRPr="006C6D24">
              <w:rPr>
                <w:sz w:val="24"/>
                <w:lang w:val="ru-RU"/>
              </w:rPr>
              <w:t>определение</w:t>
            </w:r>
            <w:r w:rsidRPr="006C6D24">
              <w:rPr>
                <w:spacing w:val="-2"/>
                <w:sz w:val="24"/>
                <w:lang w:val="ru-RU"/>
              </w:rPr>
              <w:t xml:space="preserve"> </w:t>
            </w:r>
            <w:r w:rsidRPr="006C6D24">
              <w:rPr>
                <w:sz w:val="24"/>
                <w:lang w:val="ru-RU"/>
              </w:rPr>
              <w:t>вида строф.</w:t>
            </w:r>
          </w:p>
          <w:p w:rsidR="006C6D24" w:rsidRPr="006C6D24" w:rsidRDefault="006C6D24">
            <w:pPr>
              <w:ind w:right="177"/>
              <w:rPr>
                <w:sz w:val="24"/>
                <w:lang w:val="ru-RU"/>
              </w:rPr>
            </w:pPr>
            <w:r w:rsidRPr="006C6D24">
              <w:rPr>
                <w:sz w:val="24"/>
                <w:lang w:val="ru-RU"/>
              </w:rPr>
              <w:t>Работа в парах: сравнение лирических</w:t>
            </w:r>
            <w:r w:rsidRPr="006C6D24">
              <w:rPr>
                <w:spacing w:val="1"/>
                <w:sz w:val="24"/>
                <w:lang w:val="ru-RU"/>
              </w:rPr>
              <w:t xml:space="preserve"> </w:t>
            </w:r>
            <w:r w:rsidRPr="006C6D24">
              <w:rPr>
                <w:sz w:val="24"/>
                <w:lang w:val="ru-RU"/>
              </w:rPr>
              <w:t>произведений по теме, созданию настроения,</w:t>
            </w:r>
            <w:r w:rsidRPr="006C6D24">
              <w:rPr>
                <w:spacing w:val="1"/>
                <w:sz w:val="24"/>
                <w:lang w:val="ru-RU"/>
              </w:rPr>
              <w:t xml:space="preserve"> </w:t>
            </w:r>
            <w:r w:rsidRPr="006C6D24">
              <w:rPr>
                <w:sz w:val="24"/>
                <w:lang w:val="ru-RU"/>
              </w:rPr>
              <w:t>подбор</w:t>
            </w:r>
            <w:r w:rsidRPr="006C6D24">
              <w:rPr>
                <w:spacing w:val="-2"/>
                <w:sz w:val="24"/>
                <w:lang w:val="ru-RU"/>
              </w:rPr>
              <w:t xml:space="preserve"> </w:t>
            </w:r>
            <w:r w:rsidRPr="006C6D24">
              <w:rPr>
                <w:sz w:val="24"/>
                <w:lang w:val="ru-RU"/>
              </w:rPr>
              <w:t>синонимов</w:t>
            </w:r>
            <w:r w:rsidRPr="006C6D24">
              <w:rPr>
                <w:spacing w:val="-2"/>
                <w:sz w:val="24"/>
                <w:lang w:val="ru-RU"/>
              </w:rPr>
              <w:t xml:space="preserve"> </w:t>
            </w:r>
            <w:r w:rsidRPr="006C6D24">
              <w:rPr>
                <w:sz w:val="24"/>
                <w:lang w:val="ru-RU"/>
              </w:rPr>
              <w:t>к</w:t>
            </w:r>
            <w:r w:rsidRPr="006C6D24">
              <w:rPr>
                <w:spacing w:val="-4"/>
                <w:sz w:val="24"/>
                <w:lang w:val="ru-RU"/>
              </w:rPr>
              <w:t xml:space="preserve"> </w:t>
            </w:r>
            <w:r w:rsidRPr="006C6D24">
              <w:rPr>
                <w:sz w:val="24"/>
                <w:lang w:val="ru-RU"/>
              </w:rPr>
              <w:t>заданным</w:t>
            </w:r>
            <w:r w:rsidRPr="006C6D24">
              <w:rPr>
                <w:spacing w:val="-4"/>
                <w:sz w:val="24"/>
                <w:lang w:val="ru-RU"/>
              </w:rPr>
              <w:t xml:space="preserve"> </w:t>
            </w:r>
            <w:r w:rsidRPr="006C6D24">
              <w:rPr>
                <w:sz w:val="24"/>
                <w:lang w:val="ru-RU"/>
              </w:rPr>
              <w:t>словам,</w:t>
            </w:r>
            <w:r w:rsidRPr="006C6D24">
              <w:rPr>
                <w:spacing w:val="-1"/>
                <w:sz w:val="24"/>
                <w:lang w:val="ru-RU"/>
              </w:rPr>
              <w:t xml:space="preserve"> </w:t>
            </w:r>
            <w:r w:rsidRPr="006C6D24">
              <w:rPr>
                <w:sz w:val="24"/>
                <w:lang w:val="ru-RU"/>
              </w:rPr>
              <w:t>анализ</w:t>
            </w:r>
            <w:r w:rsidRPr="006C6D24">
              <w:rPr>
                <w:spacing w:val="-57"/>
                <w:sz w:val="24"/>
                <w:lang w:val="ru-RU"/>
              </w:rPr>
              <w:t xml:space="preserve"> </w:t>
            </w:r>
            <w:r w:rsidRPr="006C6D24">
              <w:rPr>
                <w:sz w:val="24"/>
                <w:lang w:val="ru-RU"/>
              </w:rPr>
              <w:t>поэтических</w:t>
            </w:r>
            <w:r w:rsidRPr="006C6D24">
              <w:rPr>
                <w:spacing w:val="-2"/>
                <w:sz w:val="24"/>
                <w:lang w:val="ru-RU"/>
              </w:rPr>
              <w:t xml:space="preserve"> </w:t>
            </w:r>
            <w:r w:rsidRPr="006C6D24">
              <w:rPr>
                <w:sz w:val="24"/>
                <w:lang w:val="ru-RU"/>
              </w:rPr>
              <w:t>выражений</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обоснование</w:t>
            </w:r>
          </w:p>
          <w:p w:rsidR="006C6D24" w:rsidRPr="006C6D24" w:rsidRDefault="006C6D24">
            <w:pPr>
              <w:rPr>
                <w:sz w:val="24"/>
                <w:lang w:val="ru-RU"/>
              </w:rPr>
            </w:pPr>
            <w:r w:rsidRPr="006C6D24">
              <w:rPr>
                <w:sz w:val="24"/>
                <w:lang w:val="ru-RU"/>
              </w:rPr>
              <w:t>выбора</w:t>
            </w:r>
            <w:r w:rsidRPr="006C6D24">
              <w:rPr>
                <w:spacing w:val="-5"/>
                <w:sz w:val="24"/>
                <w:lang w:val="ru-RU"/>
              </w:rPr>
              <w:t xml:space="preserve"> </w:t>
            </w:r>
            <w:r w:rsidRPr="006C6D24">
              <w:rPr>
                <w:sz w:val="24"/>
                <w:lang w:val="ru-RU"/>
              </w:rPr>
              <w:t>автора.</w:t>
            </w:r>
          </w:p>
          <w:p w:rsidR="006C6D24" w:rsidRPr="006C6D24" w:rsidRDefault="006C6D24">
            <w:pPr>
              <w:ind w:right="88"/>
              <w:rPr>
                <w:sz w:val="24"/>
                <w:lang w:val="ru-RU"/>
              </w:rPr>
            </w:pPr>
            <w:r w:rsidRPr="006C6D24">
              <w:rPr>
                <w:sz w:val="24"/>
                <w:lang w:val="ru-RU"/>
              </w:rPr>
              <w:t>Рассматривание репродукций картин и подбор</w:t>
            </w:r>
            <w:r w:rsidRPr="006C6D24">
              <w:rPr>
                <w:spacing w:val="-57"/>
                <w:sz w:val="24"/>
                <w:lang w:val="ru-RU"/>
              </w:rPr>
              <w:t xml:space="preserve"> </w:t>
            </w:r>
            <w:r w:rsidRPr="006C6D24">
              <w:rPr>
                <w:sz w:val="24"/>
                <w:lang w:val="ru-RU"/>
              </w:rPr>
              <w:t>к ним соответствующих стихотворных строк.</w:t>
            </w:r>
            <w:r w:rsidRPr="006C6D24">
              <w:rPr>
                <w:spacing w:val="1"/>
                <w:sz w:val="24"/>
                <w:lang w:val="ru-RU"/>
              </w:rPr>
              <w:t xml:space="preserve"> </w:t>
            </w:r>
            <w:r w:rsidRPr="006C6D24">
              <w:rPr>
                <w:sz w:val="24"/>
                <w:lang w:val="ru-RU"/>
              </w:rPr>
              <w:t>Например, картины В. Д. Поленова «Первый</w:t>
            </w:r>
            <w:r w:rsidRPr="006C6D24">
              <w:rPr>
                <w:spacing w:val="1"/>
                <w:sz w:val="24"/>
                <w:lang w:val="ru-RU"/>
              </w:rPr>
              <w:t xml:space="preserve"> </w:t>
            </w:r>
            <w:r w:rsidRPr="006C6D24">
              <w:rPr>
                <w:sz w:val="24"/>
                <w:lang w:val="ru-RU"/>
              </w:rPr>
              <w:t>снег», А. К. Саврасова «Зима», «Сосновый бор</w:t>
            </w:r>
            <w:r w:rsidRPr="006C6D24">
              <w:rPr>
                <w:spacing w:val="-57"/>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берегу</w:t>
            </w:r>
            <w:r w:rsidRPr="006C6D24">
              <w:rPr>
                <w:spacing w:val="-2"/>
                <w:sz w:val="24"/>
                <w:lang w:val="ru-RU"/>
              </w:rPr>
              <w:t xml:space="preserve"> </w:t>
            </w:r>
            <w:r w:rsidRPr="006C6D24">
              <w:rPr>
                <w:sz w:val="24"/>
                <w:lang w:val="ru-RU"/>
              </w:rPr>
              <w:t>реки»,</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Э.</w:t>
            </w:r>
            <w:r w:rsidRPr="006C6D24">
              <w:rPr>
                <w:spacing w:val="-3"/>
                <w:sz w:val="24"/>
                <w:lang w:val="ru-RU"/>
              </w:rPr>
              <w:t xml:space="preserve"> </w:t>
            </w:r>
            <w:r w:rsidRPr="006C6D24">
              <w:rPr>
                <w:sz w:val="24"/>
                <w:lang w:val="ru-RU"/>
              </w:rPr>
              <w:t>Грабаря</w:t>
            </w:r>
            <w:r w:rsidRPr="006C6D24">
              <w:rPr>
                <w:spacing w:val="-1"/>
                <w:sz w:val="24"/>
                <w:lang w:val="ru-RU"/>
              </w:rPr>
              <w:t xml:space="preserve"> </w:t>
            </w:r>
            <w:r w:rsidRPr="006C6D24">
              <w:rPr>
                <w:sz w:val="24"/>
                <w:lang w:val="ru-RU"/>
              </w:rPr>
              <w:t>«Зимнее</w:t>
            </w:r>
            <w:r w:rsidRPr="006C6D24">
              <w:rPr>
                <w:spacing w:val="-3"/>
                <w:sz w:val="24"/>
                <w:lang w:val="ru-RU"/>
              </w:rPr>
              <w:t xml:space="preserve"> </w:t>
            </w:r>
            <w:r w:rsidRPr="006C6D24">
              <w:rPr>
                <w:sz w:val="24"/>
                <w:lang w:val="ru-RU"/>
              </w:rPr>
              <w:t>утро»,</w:t>
            </w:r>
          </w:p>
          <w:p w:rsidR="006C6D24" w:rsidRPr="006C6D24" w:rsidRDefault="006C6D24">
            <w:pPr>
              <w:rPr>
                <w:sz w:val="24"/>
                <w:lang w:val="ru-RU"/>
              </w:rPr>
            </w:pPr>
            <w:r w:rsidRPr="006C6D24">
              <w:rPr>
                <w:sz w:val="24"/>
                <w:lang w:val="ru-RU"/>
              </w:rPr>
              <w:t>«Февральская</w:t>
            </w:r>
            <w:r w:rsidRPr="006C6D24">
              <w:rPr>
                <w:spacing w:val="-2"/>
                <w:sz w:val="24"/>
                <w:lang w:val="ru-RU"/>
              </w:rPr>
              <w:t xml:space="preserve"> </w:t>
            </w:r>
            <w:r w:rsidRPr="006C6D24">
              <w:rPr>
                <w:sz w:val="24"/>
                <w:lang w:val="ru-RU"/>
              </w:rPr>
              <w:t>лазурь»,</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Сурикова</w:t>
            </w:r>
          </w:p>
          <w:p w:rsidR="006C6D24" w:rsidRPr="006C6D24" w:rsidRDefault="006C6D24">
            <w:pPr>
              <w:spacing w:before="1"/>
              <w:rPr>
                <w:sz w:val="24"/>
                <w:lang w:val="ru-RU"/>
              </w:rPr>
            </w:pPr>
            <w:r w:rsidRPr="006C6D24">
              <w:rPr>
                <w:sz w:val="24"/>
                <w:lang w:val="ru-RU"/>
              </w:rPr>
              <w:t>«Взятие</w:t>
            </w:r>
            <w:r w:rsidRPr="006C6D24">
              <w:rPr>
                <w:spacing w:val="-3"/>
                <w:sz w:val="24"/>
                <w:lang w:val="ru-RU"/>
              </w:rPr>
              <w:t xml:space="preserve"> </w:t>
            </w:r>
            <w:r w:rsidRPr="006C6D24">
              <w:rPr>
                <w:sz w:val="24"/>
                <w:lang w:val="ru-RU"/>
              </w:rPr>
              <w:t>снежного</w:t>
            </w:r>
            <w:r w:rsidRPr="006C6D24">
              <w:rPr>
                <w:spacing w:val="-1"/>
                <w:sz w:val="24"/>
                <w:lang w:val="ru-RU"/>
              </w:rPr>
              <w:t xml:space="preserve"> </w:t>
            </w:r>
            <w:r w:rsidRPr="006C6D24">
              <w:rPr>
                <w:sz w:val="24"/>
                <w:lang w:val="ru-RU"/>
              </w:rPr>
              <w:t>городка»</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др.</w:t>
            </w:r>
          </w:p>
          <w:p w:rsidR="006C6D24" w:rsidRPr="006C6D24" w:rsidRDefault="006C6D24">
            <w:pPr>
              <w:ind w:right="249"/>
              <w:rPr>
                <w:sz w:val="24"/>
                <w:lang w:val="ru-RU"/>
              </w:rPr>
            </w:pPr>
            <w:r w:rsidRPr="006C6D24">
              <w:rPr>
                <w:sz w:val="24"/>
                <w:lang w:val="ru-RU"/>
              </w:rPr>
              <w:t>Работа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парах:</w:t>
            </w:r>
            <w:r w:rsidRPr="006C6D24">
              <w:rPr>
                <w:spacing w:val="-2"/>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устного</w:t>
            </w:r>
            <w:r w:rsidRPr="006C6D24">
              <w:rPr>
                <w:spacing w:val="-2"/>
                <w:sz w:val="24"/>
                <w:lang w:val="ru-RU"/>
              </w:rPr>
              <w:t xml:space="preserve"> </w:t>
            </w:r>
            <w:r w:rsidRPr="006C6D24">
              <w:rPr>
                <w:sz w:val="24"/>
                <w:lang w:val="ru-RU"/>
              </w:rPr>
              <w:t>рассказа</w:t>
            </w:r>
            <w:r w:rsidRPr="006C6D24">
              <w:rPr>
                <w:spacing w:val="-57"/>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иллюстрации</w:t>
            </w:r>
            <w:r w:rsidRPr="006C6D24">
              <w:rPr>
                <w:spacing w:val="1"/>
                <w:sz w:val="24"/>
                <w:lang w:val="ru-RU"/>
              </w:rPr>
              <w:t xml:space="preserve"> </w:t>
            </w:r>
            <w:r w:rsidRPr="006C6D24">
              <w:rPr>
                <w:sz w:val="24"/>
                <w:lang w:val="ru-RU"/>
              </w:rPr>
              <w:t>(репродукции</w:t>
            </w:r>
            <w:r w:rsidRPr="006C6D24">
              <w:rPr>
                <w:spacing w:val="-1"/>
                <w:sz w:val="24"/>
                <w:lang w:val="ru-RU"/>
              </w:rPr>
              <w:t xml:space="preserve"> </w:t>
            </w:r>
            <w:r w:rsidRPr="006C6D24">
              <w:rPr>
                <w:sz w:val="24"/>
                <w:lang w:val="ru-RU"/>
              </w:rPr>
              <w:t>картины).</w:t>
            </w:r>
          </w:p>
          <w:p w:rsidR="006C6D24" w:rsidRPr="006C6D24" w:rsidRDefault="006C6D24">
            <w:pPr>
              <w:ind w:right="626"/>
              <w:rPr>
                <w:sz w:val="24"/>
                <w:lang w:val="ru-RU"/>
              </w:rPr>
            </w:pPr>
            <w:r w:rsidRPr="006C6D24">
              <w:rPr>
                <w:sz w:val="24"/>
                <w:lang w:val="ru-RU"/>
              </w:rPr>
              <w:t>Выразительное чтение вслух и наизусть с</w:t>
            </w:r>
            <w:r w:rsidRPr="006C6D24">
              <w:rPr>
                <w:spacing w:val="-57"/>
                <w:sz w:val="24"/>
                <w:lang w:val="ru-RU"/>
              </w:rPr>
              <w:t xml:space="preserve"> </w:t>
            </w:r>
            <w:r w:rsidRPr="006C6D24">
              <w:rPr>
                <w:sz w:val="24"/>
                <w:lang w:val="ru-RU"/>
              </w:rPr>
              <w:t>сохранением интонационного рисунка</w:t>
            </w:r>
            <w:r w:rsidRPr="006C6D24">
              <w:rPr>
                <w:spacing w:val="1"/>
                <w:sz w:val="24"/>
                <w:lang w:val="ru-RU"/>
              </w:rPr>
              <w:t xml:space="preserve"> </w:t>
            </w:r>
            <w:r w:rsidRPr="006C6D24">
              <w:rPr>
                <w:sz w:val="24"/>
                <w:lang w:val="ru-RU"/>
              </w:rPr>
              <w:t>произведения.</w:t>
            </w:r>
          </w:p>
          <w:p w:rsidR="006C6D24" w:rsidRPr="006C6D24" w:rsidRDefault="006C6D24">
            <w:pPr>
              <w:ind w:right="591"/>
              <w:rPr>
                <w:sz w:val="24"/>
                <w:lang w:val="ru-RU"/>
              </w:rPr>
            </w:pPr>
            <w:r w:rsidRPr="006C6D24">
              <w:rPr>
                <w:sz w:val="24"/>
                <w:lang w:val="ru-RU"/>
              </w:rPr>
              <w:t>Творческое задание: воссоздание в</w:t>
            </w:r>
            <w:r w:rsidRPr="006C6D24">
              <w:rPr>
                <w:spacing w:val="1"/>
                <w:sz w:val="24"/>
                <w:lang w:val="ru-RU"/>
              </w:rPr>
              <w:t xml:space="preserve"> </w:t>
            </w:r>
            <w:r w:rsidRPr="006C6D24">
              <w:rPr>
                <w:sz w:val="24"/>
                <w:lang w:val="ru-RU"/>
              </w:rPr>
              <w:t>воображении описанных в стихотворении</w:t>
            </w:r>
            <w:r w:rsidRPr="006C6D24">
              <w:rPr>
                <w:spacing w:val="-57"/>
                <w:sz w:val="24"/>
                <w:lang w:val="ru-RU"/>
              </w:rPr>
              <w:t xml:space="preserve"> </w:t>
            </w:r>
            <w:r w:rsidRPr="006C6D24">
              <w:rPr>
                <w:sz w:val="24"/>
                <w:lang w:val="ru-RU"/>
              </w:rPr>
              <w:t>картин.</w:t>
            </w:r>
          </w:p>
          <w:p w:rsidR="006C6D24" w:rsidRPr="006C6D24" w:rsidRDefault="006C6D24">
            <w:pPr>
              <w:ind w:right="161"/>
              <w:rPr>
                <w:sz w:val="24"/>
                <w:lang w:val="ru-RU"/>
              </w:rPr>
            </w:pPr>
            <w:r w:rsidRPr="006C6D24">
              <w:rPr>
                <w:sz w:val="24"/>
                <w:lang w:val="ru-RU"/>
              </w:rPr>
              <w:t>Дифференцированная работа: составление</w:t>
            </w:r>
            <w:r w:rsidRPr="006C6D24">
              <w:rPr>
                <w:spacing w:val="1"/>
                <w:sz w:val="24"/>
                <w:lang w:val="ru-RU"/>
              </w:rPr>
              <w:t xml:space="preserve"> </w:t>
            </w:r>
            <w:r w:rsidRPr="006C6D24">
              <w:rPr>
                <w:sz w:val="24"/>
                <w:lang w:val="ru-RU"/>
              </w:rPr>
              <w:t>устного или письменного высказывания (не</w:t>
            </w:r>
            <w:r w:rsidRPr="006C6D24">
              <w:rPr>
                <w:spacing w:val="1"/>
                <w:sz w:val="24"/>
                <w:lang w:val="ru-RU"/>
              </w:rPr>
              <w:t xml:space="preserve"> </w:t>
            </w:r>
            <w:r w:rsidRPr="006C6D24">
              <w:rPr>
                <w:sz w:val="24"/>
                <w:lang w:val="ru-RU"/>
              </w:rPr>
              <w:t>менее 8 предложений) на тему «Моё любимое</w:t>
            </w:r>
            <w:r w:rsidRPr="006C6D24">
              <w:rPr>
                <w:spacing w:val="-57"/>
                <w:sz w:val="24"/>
                <w:lang w:val="ru-RU"/>
              </w:rPr>
              <w:t xml:space="preserve"> </w:t>
            </w:r>
            <w:r w:rsidRPr="006C6D24">
              <w:rPr>
                <w:sz w:val="24"/>
                <w:lang w:val="ru-RU"/>
              </w:rPr>
              <w:t>произведение</w:t>
            </w:r>
            <w:r w:rsidRPr="006C6D24">
              <w:rPr>
                <w:spacing w:val="-2"/>
                <w:sz w:val="24"/>
                <w:lang w:val="ru-RU"/>
              </w:rPr>
              <w:t xml:space="preserve"> </w:t>
            </w:r>
            <w:r w:rsidRPr="006C6D24">
              <w:rPr>
                <w:sz w:val="24"/>
                <w:lang w:val="ru-RU"/>
              </w:rPr>
              <w:t>о природе».</w:t>
            </w:r>
          </w:p>
          <w:p w:rsidR="006C6D24" w:rsidRPr="006C6D24" w:rsidRDefault="006C6D24">
            <w:pPr>
              <w:spacing w:line="270" w:lineRule="atLeast"/>
              <w:ind w:right="162"/>
              <w:rPr>
                <w:sz w:val="24"/>
                <w:lang w:val="ru-RU"/>
              </w:rPr>
            </w:pPr>
            <w:r w:rsidRPr="006C6D24">
              <w:rPr>
                <w:sz w:val="24"/>
                <w:lang w:val="ru-RU"/>
              </w:rPr>
              <w:t>Составление</w:t>
            </w:r>
            <w:r w:rsidRPr="006C6D24">
              <w:rPr>
                <w:spacing w:val="-3"/>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книг</w:t>
            </w:r>
            <w:r w:rsidRPr="006C6D24">
              <w:rPr>
                <w:spacing w:val="-4"/>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тему</w:t>
            </w:r>
            <w:r w:rsidRPr="006C6D24">
              <w:rPr>
                <w:spacing w:val="-1"/>
                <w:sz w:val="24"/>
                <w:lang w:val="ru-RU"/>
              </w:rPr>
              <w:t xml:space="preserve"> </w:t>
            </w:r>
            <w:r w:rsidRPr="006C6D24">
              <w:rPr>
                <w:sz w:val="24"/>
                <w:lang w:val="ru-RU"/>
              </w:rPr>
              <w:t>«Природа</w:t>
            </w:r>
            <w:r w:rsidRPr="006C6D24">
              <w:rPr>
                <w:spacing w:val="-57"/>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произведениях</w:t>
            </w:r>
            <w:r w:rsidRPr="006C6D24">
              <w:rPr>
                <w:spacing w:val="-1"/>
                <w:sz w:val="24"/>
                <w:lang w:val="ru-RU"/>
              </w:rPr>
              <w:t xml:space="preserve"> </w:t>
            </w:r>
            <w:r w:rsidRPr="006C6D24">
              <w:rPr>
                <w:sz w:val="24"/>
                <w:lang w:val="ru-RU"/>
              </w:rPr>
              <w:t>поэтов»</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ind w:right="205"/>
              <w:jc w:val="center"/>
              <w:rPr>
                <w:sz w:val="24"/>
              </w:rPr>
            </w:pPr>
            <w:r>
              <w:rPr>
                <w:sz w:val="24"/>
              </w:rPr>
              <w:lastRenderedPageBreak/>
              <w:t>9.</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41"/>
              <w:jc w:val="center"/>
              <w:rPr>
                <w:sz w:val="24"/>
                <w:lang w:val="ru-RU"/>
              </w:rPr>
            </w:pPr>
            <w:r w:rsidRPr="006C6D24">
              <w:rPr>
                <w:sz w:val="24"/>
                <w:lang w:val="ru-RU"/>
              </w:rPr>
              <w:t>Произведения о</w:t>
            </w:r>
            <w:r w:rsidRPr="006C6D24">
              <w:rPr>
                <w:spacing w:val="1"/>
                <w:sz w:val="24"/>
                <w:lang w:val="ru-RU"/>
              </w:rPr>
              <w:t xml:space="preserve"> </w:t>
            </w:r>
            <w:r w:rsidRPr="006C6D24">
              <w:rPr>
                <w:sz w:val="24"/>
                <w:lang w:val="ru-RU"/>
              </w:rPr>
              <w:t>взаимоотношениях</w:t>
            </w:r>
            <w:r w:rsidRPr="006C6D24">
              <w:rPr>
                <w:spacing w:val="1"/>
                <w:sz w:val="24"/>
                <w:lang w:val="ru-RU"/>
              </w:rPr>
              <w:t xml:space="preserve"> </w:t>
            </w:r>
            <w:r w:rsidRPr="006C6D24">
              <w:rPr>
                <w:sz w:val="24"/>
                <w:lang w:val="ru-RU"/>
              </w:rPr>
              <w:t>человека и животных</w:t>
            </w:r>
            <w:r w:rsidRPr="006C6D24">
              <w:rPr>
                <w:spacing w:val="-57"/>
                <w:sz w:val="24"/>
                <w:lang w:val="ru-RU"/>
              </w:rPr>
              <w:t xml:space="preserve"> </w:t>
            </w:r>
            <w:r w:rsidRPr="006C6D24">
              <w:rPr>
                <w:sz w:val="24"/>
                <w:lang w:val="ru-RU"/>
              </w:rPr>
              <w:t>(12</w:t>
            </w:r>
            <w:r w:rsidRPr="006C6D24">
              <w:rPr>
                <w:spacing w:val="-1"/>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10"/>
              <w:rPr>
                <w:sz w:val="24"/>
                <w:lang w:val="ru-RU"/>
              </w:rPr>
            </w:pPr>
            <w:r w:rsidRPr="006C6D24">
              <w:rPr>
                <w:sz w:val="24"/>
                <w:lang w:val="ru-RU"/>
              </w:rPr>
              <w:t>Человек и его отношения с</w:t>
            </w:r>
            <w:r w:rsidRPr="006C6D24">
              <w:rPr>
                <w:spacing w:val="-57"/>
                <w:sz w:val="24"/>
                <w:lang w:val="ru-RU"/>
              </w:rPr>
              <w:t xml:space="preserve"> </w:t>
            </w:r>
            <w:r w:rsidRPr="006C6D24">
              <w:rPr>
                <w:sz w:val="24"/>
                <w:lang w:val="ru-RU"/>
              </w:rPr>
              <w:t>животными: верность,</w:t>
            </w:r>
          </w:p>
          <w:p w:rsidR="006C6D24" w:rsidRPr="006C6D24" w:rsidRDefault="006C6D24">
            <w:pPr>
              <w:ind w:right="622"/>
              <w:rPr>
                <w:sz w:val="24"/>
                <w:lang w:val="ru-RU"/>
              </w:rPr>
            </w:pPr>
            <w:r w:rsidRPr="006C6D24">
              <w:rPr>
                <w:sz w:val="24"/>
                <w:lang w:val="ru-RU"/>
              </w:rPr>
              <w:t>преданность,</w:t>
            </w:r>
            <w:r w:rsidRPr="006C6D24">
              <w:rPr>
                <w:spacing w:val="-5"/>
                <w:sz w:val="24"/>
                <w:lang w:val="ru-RU"/>
              </w:rPr>
              <w:t xml:space="preserve"> </w:t>
            </w:r>
            <w:r w:rsidRPr="006C6D24">
              <w:rPr>
                <w:sz w:val="24"/>
                <w:lang w:val="ru-RU"/>
              </w:rPr>
              <w:t>забота</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любовь</w:t>
            </w:r>
            <w:r w:rsidRPr="006C6D24">
              <w:rPr>
                <w:spacing w:val="-57"/>
                <w:sz w:val="24"/>
                <w:lang w:val="ru-RU"/>
              </w:rPr>
              <w:t xml:space="preserve"> </w:t>
            </w:r>
            <w:r w:rsidRPr="006C6D24">
              <w:rPr>
                <w:sz w:val="24"/>
                <w:lang w:val="ru-RU"/>
              </w:rPr>
              <w:t>(расширение круга чтения на</w:t>
            </w:r>
            <w:r w:rsidRPr="006C6D24">
              <w:rPr>
                <w:spacing w:val="1"/>
                <w:sz w:val="24"/>
                <w:lang w:val="ru-RU"/>
              </w:rPr>
              <w:t xml:space="preserve"> </w:t>
            </w:r>
            <w:r w:rsidRPr="006C6D24">
              <w:rPr>
                <w:sz w:val="24"/>
                <w:lang w:val="ru-RU"/>
              </w:rPr>
              <w:t>примере</w:t>
            </w:r>
            <w:r w:rsidRPr="006C6D24">
              <w:rPr>
                <w:spacing w:val="-2"/>
                <w:sz w:val="24"/>
                <w:lang w:val="ru-RU"/>
              </w:rPr>
              <w:t xml:space="preserve"> </w:t>
            </w:r>
            <w:r w:rsidRPr="006C6D24">
              <w:rPr>
                <w:sz w:val="24"/>
                <w:lang w:val="ru-RU"/>
              </w:rPr>
              <w:t>произведений</w:t>
            </w:r>
          </w:p>
          <w:p w:rsidR="006C6D24" w:rsidRPr="006C6D24" w:rsidRDefault="006C6D24">
            <w:pPr>
              <w:ind w:right="1136"/>
              <w:rPr>
                <w:sz w:val="24"/>
                <w:lang w:val="ru-RU"/>
              </w:rPr>
            </w:pPr>
            <w:r w:rsidRPr="006C6D24">
              <w:rPr>
                <w:sz w:val="24"/>
                <w:lang w:val="ru-RU"/>
              </w:rPr>
              <w:t>Д. Н. Мамина-Сибиряка,</w:t>
            </w:r>
            <w:r w:rsidRPr="006C6D24">
              <w:rPr>
                <w:spacing w:val="-58"/>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Г.</w:t>
            </w:r>
            <w:r w:rsidRPr="006C6D24">
              <w:rPr>
                <w:spacing w:val="-1"/>
                <w:sz w:val="24"/>
                <w:lang w:val="ru-RU"/>
              </w:rPr>
              <w:t xml:space="preserve"> </w:t>
            </w:r>
            <w:r w:rsidRPr="006C6D24">
              <w:rPr>
                <w:sz w:val="24"/>
                <w:lang w:val="ru-RU"/>
              </w:rPr>
              <w:t>Паустовского,</w:t>
            </w:r>
          </w:p>
          <w:p w:rsidR="006C6D24" w:rsidRPr="006C6D24" w:rsidRDefault="006C6D24">
            <w:pPr>
              <w:ind w:right="123"/>
              <w:jc w:val="both"/>
              <w:rPr>
                <w:sz w:val="24"/>
                <w:lang w:val="ru-RU"/>
              </w:rPr>
            </w:pPr>
            <w:r w:rsidRPr="006C6D24">
              <w:rPr>
                <w:sz w:val="24"/>
                <w:lang w:val="ru-RU"/>
              </w:rPr>
              <w:t>М. М. Пришвина, С. В. Образцова,</w:t>
            </w:r>
            <w:r w:rsidRPr="006C6D24">
              <w:rPr>
                <w:spacing w:val="-58"/>
                <w:sz w:val="24"/>
                <w:lang w:val="ru-RU"/>
              </w:rPr>
              <w:t xml:space="preserve"> </w:t>
            </w:r>
            <w:r w:rsidRPr="006C6D24">
              <w:rPr>
                <w:sz w:val="24"/>
                <w:lang w:val="ru-RU"/>
              </w:rPr>
              <w:t>В. Л. Дурова, Б. С. Житкова и др.).</w:t>
            </w:r>
            <w:r w:rsidRPr="006C6D24">
              <w:rPr>
                <w:spacing w:val="-57"/>
                <w:sz w:val="24"/>
                <w:lang w:val="ru-RU"/>
              </w:rPr>
              <w:t xml:space="preserve"> </w:t>
            </w:r>
            <w:r w:rsidRPr="006C6D24">
              <w:rPr>
                <w:sz w:val="24"/>
                <w:lang w:val="ru-RU"/>
              </w:rPr>
              <w:t>Особенности рассказа:</w:t>
            </w:r>
          </w:p>
          <w:p w:rsidR="006C6D24" w:rsidRPr="006C6D24" w:rsidRDefault="006C6D24">
            <w:pPr>
              <w:ind w:right="274"/>
              <w:rPr>
                <w:sz w:val="24"/>
                <w:lang w:val="ru-RU"/>
              </w:rPr>
            </w:pPr>
            <w:r w:rsidRPr="006C6D24">
              <w:rPr>
                <w:sz w:val="24"/>
                <w:lang w:val="ru-RU"/>
              </w:rPr>
              <w:t>тема, герои, реальность событий,</w:t>
            </w:r>
            <w:r w:rsidRPr="006C6D24">
              <w:rPr>
                <w:spacing w:val="-58"/>
                <w:sz w:val="24"/>
                <w:lang w:val="ru-RU"/>
              </w:rPr>
              <w:t xml:space="preserve"> </w:t>
            </w:r>
            <w:r w:rsidRPr="006C6D24">
              <w:rPr>
                <w:sz w:val="24"/>
                <w:lang w:val="ru-RU"/>
              </w:rPr>
              <w:t>композиция, объекты описания</w:t>
            </w:r>
            <w:r w:rsidRPr="006C6D24">
              <w:rPr>
                <w:spacing w:val="1"/>
                <w:sz w:val="24"/>
                <w:lang w:val="ru-RU"/>
              </w:rPr>
              <w:t xml:space="preserve"> </w:t>
            </w:r>
            <w:r w:rsidRPr="006C6D24">
              <w:rPr>
                <w:sz w:val="24"/>
                <w:lang w:val="ru-RU"/>
              </w:rPr>
              <w:t>(портрет героя, описание</w:t>
            </w:r>
            <w:r w:rsidRPr="006C6D24">
              <w:rPr>
                <w:spacing w:val="1"/>
                <w:sz w:val="24"/>
                <w:lang w:val="ru-RU"/>
              </w:rPr>
              <w:t xml:space="preserve"> </w:t>
            </w:r>
            <w:r w:rsidRPr="006C6D24">
              <w:rPr>
                <w:sz w:val="24"/>
                <w:lang w:val="ru-RU"/>
              </w:rPr>
              <w:t>интерьера)</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43"/>
              <w:rPr>
                <w:sz w:val="24"/>
                <w:lang w:val="ru-RU"/>
              </w:rPr>
            </w:pPr>
            <w:r w:rsidRPr="006C6D24">
              <w:rPr>
                <w:sz w:val="24"/>
                <w:lang w:val="ru-RU"/>
              </w:rPr>
              <w:t>Учебный диалог: обсуждение цели чтения,</w:t>
            </w:r>
            <w:r w:rsidRPr="006C6D24">
              <w:rPr>
                <w:spacing w:val="1"/>
                <w:sz w:val="24"/>
                <w:lang w:val="ru-RU"/>
              </w:rPr>
              <w:t xml:space="preserve"> </w:t>
            </w:r>
            <w:r w:rsidRPr="006C6D24">
              <w:rPr>
                <w:sz w:val="24"/>
                <w:lang w:val="ru-RU"/>
              </w:rPr>
              <w:t>выбор формы чтения (вслух или про себя</w:t>
            </w:r>
            <w:r w:rsidRPr="006C6D24">
              <w:rPr>
                <w:spacing w:val="1"/>
                <w:sz w:val="24"/>
                <w:lang w:val="ru-RU"/>
              </w:rPr>
              <w:t xml:space="preserve"> </w:t>
            </w:r>
            <w:r w:rsidRPr="006C6D24">
              <w:rPr>
                <w:sz w:val="24"/>
                <w:lang w:val="ru-RU"/>
              </w:rPr>
              <w:t>(молча), удерживание учебной задачи и ответ</w:t>
            </w:r>
            <w:r w:rsidRPr="006C6D24">
              <w:rPr>
                <w:spacing w:val="1"/>
                <w:sz w:val="24"/>
                <w:lang w:val="ru-RU"/>
              </w:rPr>
              <w:t xml:space="preserve"> </w:t>
            </w:r>
            <w:r w:rsidRPr="006C6D24">
              <w:rPr>
                <w:sz w:val="24"/>
                <w:lang w:val="ru-RU"/>
              </w:rPr>
              <w:t>на вопрос «На какой вопрос хочу получить</w:t>
            </w:r>
            <w:r w:rsidRPr="006C6D24">
              <w:rPr>
                <w:spacing w:val="1"/>
                <w:sz w:val="24"/>
                <w:lang w:val="ru-RU"/>
              </w:rPr>
              <w:t xml:space="preserve"> </w:t>
            </w:r>
            <w:r w:rsidRPr="006C6D24">
              <w:rPr>
                <w:sz w:val="24"/>
                <w:lang w:val="ru-RU"/>
              </w:rPr>
              <w:t>ответ, читая произведение?». Чтение вслух и</w:t>
            </w:r>
            <w:r w:rsidRPr="006C6D24">
              <w:rPr>
                <w:spacing w:val="1"/>
                <w:sz w:val="24"/>
                <w:lang w:val="ru-RU"/>
              </w:rPr>
              <w:t xml:space="preserve"> </w:t>
            </w:r>
            <w:r w:rsidRPr="006C6D24">
              <w:rPr>
                <w:sz w:val="24"/>
                <w:lang w:val="ru-RU"/>
              </w:rPr>
              <w:t>про</w:t>
            </w:r>
            <w:r w:rsidRPr="006C6D24">
              <w:rPr>
                <w:spacing w:val="-2"/>
                <w:sz w:val="24"/>
                <w:lang w:val="ru-RU"/>
              </w:rPr>
              <w:t xml:space="preserve"> </w:t>
            </w:r>
            <w:r w:rsidRPr="006C6D24">
              <w:rPr>
                <w:sz w:val="24"/>
                <w:lang w:val="ru-RU"/>
              </w:rPr>
              <w:t>себя</w:t>
            </w:r>
            <w:r w:rsidRPr="006C6D24">
              <w:rPr>
                <w:spacing w:val="-2"/>
                <w:sz w:val="24"/>
                <w:lang w:val="ru-RU"/>
              </w:rPr>
              <w:t xml:space="preserve"> </w:t>
            </w:r>
            <w:r w:rsidRPr="006C6D24">
              <w:rPr>
                <w:sz w:val="24"/>
                <w:lang w:val="ru-RU"/>
              </w:rPr>
              <w:t>(молча)</w:t>
            </w:r>
            <w:r w:rsidRPr="006C6D24">
              <w:rPr>
                <w:spacing w:val="-1"/>
                <w:sz w:val="24"/>
                <w:lang w:val="ru-RU"/>
              </w:rPr>
              <w:t xml:space="preserve"> </w:t>
            </w:r>
            <w:r w:rsidRPr="006C6D24">
              <w:rPr>
                <w:sz w:val="24"/>
                <w:lang w:val="ru-RU"/>
              </w:rPr>
              <w:t>рассказов</w:t>
            </w:r>
            <w:r w:rsidRPr="006C6D24">
              <w:rPr>
                <w:spacing w:val="-1"/>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Г.</w:t>
            </w:r>
            <w:r w:rsidRPr="006C6D24">
              <w:rPr>
                <w:spacing w:val="-2"/>
                <w:sz w:val="24"/>
                <w:lang w:val="ru-RU"/>
              </w:rPr>
              <w:t xml:space="preserve"> </w:t>
            </w:r>
            <w:r w:rsidRPr="006C6D24">
              <w:rPr>
                <w:sz w:val="24"/>
                <w:lang w:val="ru-RU"/>
              </w:rPr>
              <w:t>Паустовского</w:t>
            </w:r>
          </w:p>
          <w:p w:rsidR="006C6D24" w:rsidRPr="006C6D24" w:rsidRDefault="006C6D24">
            <w:pPr>
              <w:ind w:right="942"/>
              <w:rPr>
                <w:sz w:val="24"/>
                <w:lang w:val="ru-RU"/>
              </w:rPr>
            </w:pPr>
            <w:r w:rsidRPr="006C6D24">
              <w:rPr>
                <w:sz w:val="24"/>
                <w:lang w:val="ru-RU"/>
              </w:rPr>
              <w:t>«Заячьи лапы», «Барсучий нос», «Кот-</w:t>
            </w:r>
            <w:r w:rsidRPr="006C6D24">
              <w:rPr>
                <w:spacing w:val="-57"/>
                <w:sz w:val="24"/>
                <w:lang w:val="ru-RU"/>
              </w:rPr>
              <w:t xml:space="preserve"> </w:t>
            </w:r>
            <w:r w:rsidRPr="006C6D24">
              <w:rPr>
                <w:sz w:val="24"/>
                <w:lang w:val="ru-RU"/>
              </w:rPr>
              <w:t>ворюга»,</w:t>
            </w:r>
            <w:r w:rsidRPr="006C6D24">
              <w:rPr>
                <w:spacing w:val="-2"/>
                <w:sz w:val="24"/>
                <w:lang w:val="ru-RU"/>
              </w:rPr>
              <w:t xml:space="preserve"> </w:t>
            </w:r>
            <w:r w:rsidRPr="006C6D24">
              <w:rPr>
                <w:sz w:val="24"/>
                <w:lang w:val="ru-RU"/>
              </w:rPr>
              <w:t>Д.</w:t>
            </w:r>
            <w:r w:rsidRPr="006C6D24">
              <w:rPr>
                <w:spacing w:val="-1"/>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Мамина-Сибиряка</w:t>
            </w:r>
          </w:p>
          <w:p w:rsidR="006C6D24" w:rsidRPr="006C6D24" w:rsidRDefault="006C6D24">
            <w:pPr>
              <w:ind w:right="975"/>
              <w:rPr>
                <w:sz w:val="24"/>
                <w:lang w:val="ru-RU"/>
              </w:rPr>
            </w:pPr>
            <w:r w:rsidRPr="006C6D24">
              <w:rPr>
                <w:sz w:val="24"/>
                <w:lang w:val="ru-RU"/>
              </w:rPr>
              <w:t>«Приёмыш»,</w:t>
            </w:r>
            <w:r w:rsidRPr="006C6D24">
              <w:rPr>
                <w:spacing w:val="-4"/>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И.</w:t>
            </w:r>
            <w:r w:rsidRPr="006C6D24">
              <w:rPr>
                <w:spacing w:val="-5"/>
                <w:sz w:val="24"/>
                <w:lang w:val="ru-RU"/>
              </w:rPr>
              <w:t xml:space="preserve"> </w:t>
            </w:r>
            <w:r w:rsidRPr="006C6D24">
              <w:rPr>
                <w:sz w:val="24"/>
                <w:lang w:val="ru-RU"/>
              </w:rPr>
              <w:t>Куприна</w:t>
            </w:r>
            <w:r w:rsidRPr="006C6D24">
              <w:rPr>
                <w:spacing w:val="-3"/>
                <w:sz w:val="24"/>
                <w:lang w:val="ru-RU"/>
              </w:rPr>
              <w:t xml:space="preserve"> </w:t>
            </w:r>
            <w:r w:rsidRPr="006C6D24">
              <w:rPr>
                <w:sz w:val="24"/>
                <w:lang w:val="ru-RU"/>
              </w:rPr>
              <w:t>«Барбос</w:t>
            </w:r>
            <w:r w:rsidRPr="006C6D24">
              <w:rPr>
                <w:spacing w:val="-5"/>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Жулька»,</w:t>
            </w:r>
            <w:r w:rsidRPr="006C6D24">
              <w:rPr>
                <w:spacing w:val="-1"/>
                <w:sz w:val="24"/>
                <w:lang w:val="ru-RU"/>
              </w:rPr>
              <w:t xml:space="preserve"> </w:t>
            </w:r>
            <w:r w:rsidRPr="006C6D24">
              <w:rPr>
                <w:sz w:val="24"/>
                <w:lang w:val="ru-RU"/>
              </w:rPr>
              <w:t>«Слон»,</w:t>
            </w:r>
            <w:r w:rsidRPr="006C6D24">
              <w:rPr>
                <w:spacing w:val="-1"/>
                <w:sz w:val="24"/>
                <w:lang w:val="ru-RU"/>
              </w:rPr>
              <w:t xml:space="preserve"> </w:t>
            </w:r>
            <w:r w:rsidRPr="006C6D24">
              <w:rPr>
                <w:sz w:val="24"/>
                <w:lang w:val="ru-RU"/>
              </w:rPr>
              <w:t>М.</w:t>
            </w:r>
            <w:r w:rsidRPr="006C6D24">
              <w:rPr>
                <w:spacing w:val="-4"/>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Пришвина</w:t>
            </w:r>
          </w:p>
          <w:p w:rsidR="006C6D24" w:rsidRPr="006C6D24" w:rsidRDefault="006C6D24">
            <w:pPr>
              <w:rPr>
                <w:sz w:val="24"/>
                <w:lang w:val="ru-RU"/>
              </w:rPr>
            </w:pPr>
            <w:r w:rsidRPr="006C6D24">
              <w:rPr>
                <w:sz w:val="24"/>
                <w:lang w:val="ru-RU"/>
              </w:rPr>
              <w:t>«Выскочка»,</w:t>
            </w:r>
            <w:r w:rsidRPr="006C6D24">
              <w:rPr>
                <w:spacing w:val="-1"/>
                <w:sz w:val="24"/>
                <w:lang w:val="ru-RU"/>
              </w:rPr>
              <w:t xml:space="preserve"> </w:t>
            </w:r>
            <w:r w:rsidRPr="006C6D24">
              <w:rPr>
                <w:sz w:val="24"/>
                <w:lang w:val="ru-RU"/>
              </w:rPr>
              <w:t>«Жаркий</w:t>
            </w:r>
            <w:r w:rsidRPr="006C6D24">
              <w:rPr>
                <w:spacing w:val="-3"/>
                <w:sz w:val="24"/>
                <w:lang w:val="ru-RU"/>
              </w:rPr>
              <w:t xml:space="preserve"> </w:t>
            </w:r>
            <w:r w:rsidRPr="006C6D24">
              <w:rPr>
                <w:sz w:val="24"/>
                <w:lang w:val="ru-RU"/>
              </w:rPr>
              <w:t>час», Б.</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Житкова</w:t>
            </w:r>
          </w:p>
          <w:p w:rsidR="006C6D24" w:rsidRPr="006C6D24" w:rsidRDefault="006C6D24">
            <w:pPr>
              <w:ind w:right="225"/>
              <w:rPr>
                <w:sz w:val="24"/>
                <w:lang w:val="ru-RU"/>
              </w:rPr>
            </w:pPr>
            <w:r w:rsidRPr="006C6D24">
              <w:rPr>
                <w:sz w:val="24"/>
                <w:lang w:val="ru-RU"/>
              </w:rPr>
              <w:t>«Про обезьянку», стихотворений А. Л. Барто,</w:t>
            </w:r>
            <w:r w:rsidRPr="006C6D24">
              <w:rPr>
                <w:spacing w:val="-57"/>
                <w:sz w:val="24"/>
                <w:lang w:val="ru-RU"/>
              </w:rPr>
              <w:t xml:space="preserve"> </w:t>
            </w:r>
            <w:r w:rsidRPr="006C6D24">
              <w:rPr>
                <w:sz w:val="24"/>
                <w:lang w:val="ru-RU"/>
              </w:rPr>
              <w:t>Саши</w:t>
            </w:r>
            <w:r w:rsidRPr="006C6D24">
              <w:rPr>
                <w:spacing w:val="-1"/>
                <w:sz w:val="24"/>
                <w:lang w:val="ru-RU"/>
              </w:rPr>
              <w:t xml:space="preserve"> </w:t>
            </w:r>
            <w:r w:rsidRPr="006C6D24">
              <w:rPr>
                <w:sz w:val="24"/>
                <w:lang w:val="ru-RU"/>
              </w:rPr>
              <w:t>Чёрного</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других</w:t>
            </w:r>
            <w:r w:rsidRPr="006C6D24">
              <w:rPr>
                <w:spacing w:val="-4"/>
                <w:sz w:val="24"/>
                <w:lang w:val="ru-RU"/>
              </w:rPr>
              <w:t xml:space="preserve"> </w:t>
            </w:r>
            <w:r w:rsidRPr="006C6D24">
              <w:rPr>
                <w:sz w:val="24"/>
                <w:lang w:val="ru-RU"/>
              </w:rPr>
              <w:t>писателей</w:t>
            </w:r>
            <w:r w:rsidRPr="006C6D24">
              <w:rPr>
                <w:spacing w:val="-1"/>
                <w:sz w:val="24"/>
                <w:lang w:val="ru-RU"/>
              </w:rPr>
              <w:t xml:space="preserve"> </w:t>
            </w:r>
            <w:r w:rsidRPr="006C6D24">
              <w:rPr>
                <w:sz w:val="24"/>
                <w:lang w:val="ru-RU"/>
              </w:rPr>
              <w:t>и поэтов.</w:t>
            </w:r>
          </w:p>
          <w:p w:rsidR="006C6D24" w:rsidRPr="006C6D24" w:rsidRDefault="006C6D24">
            <w:pPr>
              <w:ind w:right="342"/>
              <w:rPr>
                <w:sz w:val="24"/>
                <w:lang w:val="ru-RU"/>
              </w:rPr>
            </w:pPr>
            <w:r w:rsidRPr="006C6D24">
              <w:rPr>
                <w:sz w:val="24"/>
                <w:lang w:val="ru-RU"/>
              </w:rPr>
              <w:t>Обсуждение темы и главной мысли</w:t>
            </w:r>
            <w:r w:rsidRPr="006C6D24">
              <w:rPr>
                <w:spacing w:val="1"/>
                <w:sz w:val="24"/>
                <w:lang w:val="ru-RU"/>
              </w:rPr>
              <w:t xml:space="preserve"> </w:t>
            </w:r>
            <w:r w:rsidRPr="006C6D24">
              <w:rPr>
                <w:sz w:val="24"/>
                <w:lang w:val="ru-RU"/>
              </w:rPr>
              <w:t>произведений (по выбору), определение</w:t>
            </w:r>
            <w:r w:rsidRPr="006C6D24">
              <w:rPr>
                <w:spacing w:val="1"/>
                <w:sz w:val="24"/>
                <w:lang w:val="ru-RU"/>
              </w:rPr>
              <w:t xml:space="preserve"> </w:t>
            </w:r>
            <w:r w:rsidRPr="006C6D24">
              <w:rPr>
                <w:sz w:val="24"/>
                <w:lang w:val="ru-RU"/>
              </w:rPr>
              <w:t>признаков жанра (стихотворение, рассказ).</w:t>
            </w:r>
            <w:r w:rsidRPr="006C6D24">
              <w:rPr>
                <w:spacing w:val="1"/>
                <w:sz w:val="24"/>
                <w:lang w:val="ru-RU"/>
              </w:rPr>
              <w:t xml:space="preserve"> </w:t>
            </w: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текстом</w:t>
            </w:r>
            <w:r w:rsidRPr="006C6D24">
              <w:rPr>
                <w:spacing w:val="-2"/>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составление</w:t>
            </w:r>
            <w:r w:rsidRPr="006C6D24">
              <w:rPr>
                <w:spacing w:val="-57"/>
                <w:sz w:val="24"/>
                <w:lang w:val="ru-RU"/>
              </w:rPr>
              <w:t xml:space="preserve"> </w:t>
            </w:r>
            <w:r w:rsidRPr="006C6D24">
              <w:rPr>
                <w:sz w:val="24"/>
                <w:lang w:val="ru-RU"/>
              </w:rPr>
              <w:t>портретной</w:t>
            </w:r>
            <w:r w:rsidRPr="006C6D24">
              <w:rPr>
                <w:spacing w:val="-2"/>
                <w:sz w:val="24"/>
                <w:lang w:val="ru-RU"/>
              </w:rPr>
              <w:t xml:space="preserve"> </w:t>
            </w:r>
            <w:r w:rsidRPr="006C6D24">
              <w:rPr>
                <w:sz w:val="24"/>
                <w:lang w:val="ru-RU"/>
              </w:rPr>
              <w:t>характеристики</w:t>
            </w:r>
            <w:r w:rsidRPr="006C6D24">
              <w:rPr>
                <w:spacing w:val="-1"/>
                <w:sz w:val="24"/>
                <w:lang w:val="ru-RU"/>
              </w:rPr>
              <w:t xml:space="preserve"> </w:t>
            </w:r>
            <w:r w:rsidRPr="006C6D24">
              <w:rPr>
                <w:sz w:val="24"/>
                <w:lang w:val="ru-RU"/>
              </w:rPr>
              <w:t>персонажей</w:t>
            </w:r>
            <w:r w:rsidRPr="006C6D24">
              <w:rPr>
                <w:spacing w:val="-1"/>
                <w:sz w:val="24"/>
                <w:lang w:val="ru-RU"/>
              </w:rPr>
              <w:t xml:space="preserve"> </w:t>
            </w:r>
            <w:r w:rsidRPr="006C6D24">
              <w:rPr>
                <w:sz w:val="24"/>
                <w:lang w:val="ru-RU"/>
              </w:rPr>
              <w:t>с</w:t>
            </w:r>
          </w:p>
          <w:p w:rsidR="006C6D24" w:rsidRPr="006C6D24" w:rsidRDefault="006C6D24">
            <w:pPr>
              <w:ind w:right="170"/>
              <w:rPr>
                <w:sz w:val="24"/>
                <w:lang w:val="ru-RU"/>
              </w:rPr>
            </w:pPr>
            <w:r w:rsidRPr="006C6D24">
              <w:rPr>
                <w:sz w:val="24"/>
                <w:lang w:val="ru-RU"/>
              </w:rPr>
              <w:t>приведением примеров из текста, нахождение</w:t>
            </w:r>
            <w:r w:rsidRPr="006C6D24">
              <w:rPr>
                <w:spacing w:val="-57"/>
                <w:sz w:val="24"/>
                <w:lang w:val="ru-RU"/>
              </w:rPr>
              <w:t xml:space="preserve"> </w:t>
            </w:r>
            <w:r w:rsidRPr="006C6D24">
              <w:rPr>
                <w:sz w:val="24"/>
                <w:lang w:val="ru-RU"/>
              </w:rPr>
              <w:t>в тексте средства изображения героев и</w:t>
            </w:r>
            <w:r w:rsidRPr="006C6D24">
              <w:rPr>
                <w:spacing w:val="1"/>
                <w:sz w:val="24"/>
                <w:lang w:val="ru-RU"/>
              </w:rPr>
              <w:t xml:space="preserve"> </w:t>
            </w:r>
            <w:r w:rsidRPr="006C6D24">
              <w:rPr>
                <w:sz w:val="24"/>
                <w:lang w:val="ru-RU"/>
              </w:rPr>
              <w:t>выражения их чувств, сравнение героев по их</w:t>
            </w:r>
            <w:r w:rsidRPr="006C6D24">
              <w:rPr>
                <w:spacing w:val="-57"/>
                <w:sz w:val="24"/>
                <w:lang w:val="ru-RU"/>
              </w:rPr>
              <w:t xml:space="preserve"> </w:t>
            </w:r>
            <w:r w:rsidRPr="006C6D24">
              <w:rPr>
                <w:sz w:val="24"/>
                <w:lang w:val="ru-RU"/>
              </w:rPr>
              <w:t>внешнему виду и поступкам, установление</w:t>
            </w:r>
            <w:r w:rsidRPr="006C6D24">
              <w:rPr>
                <w:spacing w:val="1"/>
                <w:sz w:val="24"/>
                <w:lang w:val="ru-RU"/>
              </w:rPr>
              <w:t xml:space="preserve"> </w:t>
            </w:r>
            <w:r w:rsidRPr="006C6D24">
              <w:rPr>
                <w:sz w:val="24"/>
                <w:lang w:val="ru-RU"/>
              </w:rPr>
              <w:t>взаимосвязи между поступками, чувствами</w:t>
            </w:r>
            <w:r w:rsidRPr="006C6D24">
              <w:rPr>
                <w:spacing w:val="1"/>
                <w:sz w:val="24"/>
                <w:lang w:val="ru-RU"/>
              </w:rPr>
              <w:t xml:space="preserve"> </w:t>
            </w:r>
            <w:r w:rsidRPr="006C6D24">
              <w:rPr>
                <w:sz w:val="24"/>
                <w:lang w:val="ru-RU"/>
              </w:rPr>
              <w:t>героев.</w:t>
            </w:r>
          </w:p>
          <w:p w:rsidR="006C6D24" w:rsidRPr="006C6D24" w:rsidRDefault="006C6D24">
            <w:pPr>
              <w:spacing w:before="3" w:line="235" w:lineRule="auto"/>
              <w:ind w:right="932"/>
              <w:rPr>
                <w:sz w:val="24"/>
                <w:lang w:val="ru-RU"/>
              </w:rPr>
            </w:pPr>
            <w:r w:rsidRPr="006C6D24">
              <w:rPr>
                <w:sz w:val="24"/>
                <w:lang w:val="ru-RU"/>
              </w:rPr>
              <w:t>Упражнение в составлении вопросов к</w:t>
            </w:r>
            <w:r w:rsidRPr="006C6D24">
              <w:rPr>
                <w:spacing w:val="-58"/>
                <w:sz w:val="24"/>
                <w:lang w:val="ru-RU"/>
              </w:rPr>
              <w:t xml:space="preserve"> </w:t>
            </w:r>
            <w:r w:rsidRPr="006C6D24">
              <w:rPr>
                <w:sz w:val="24"/>
                <w:lang w:val="ru-RU"/>
              </w:rPr>
              <w:t>произведению.</w:t>
            </w:r>
          </w:p>
          <w:p w:rsidR="006C6D24" w:rsidRPr="006C6D24" w:rsidRDefault="006C6D24">
            <w:pPr>
              <w:spacing w:before="1"/>
              <w:ind w:right="989"/>
              <w:rPr>
                <w:sz w:val="24"/>
                <w:lang w:val="ru-RU"/>
              </w:rPr>
            </w:pPr>
            <w:r w:rsidRPr="006C6D24">
              <w:rPr>
                <w:sz w:val="24"/>
                <w:lang w:val="ru-RU"/>
              </w:rPr>
              <w:t>Анализ</w:t>
            </w:r>
            <w:r w:rsidRPr="006C6D24">
              <w:rPr>
                <w:spacing w:val="-4"/>
                <w:sz w:val="24"/>
                <w:lang w:val="ru-RU"/>
              </w:rPr>
              <w:t xml:space="preserve"> </w:t>
            </w:r>
            <w:r w:rsidRPr="006C6D24">
              <w:rPr>
                <w:sz w:val="24"/>
                <w:lang w:val="ru-RU"/>
              </w:rPr>
              <w:t>сюжета</w:t>
            </w:r>
            <w:r w:rsidRPr="006C6D24">
              <w:rPr>
                <w:spacing w:val="-4"/>
                <w:sz w:val="24"/>
                <w:lang w:val="ru-RU"/>
              </w:rPr>
              <w:t xml:space="preserve"> </w:t>
            </w:r>
            <w:r w:rsidRPr="006C6D24">
              <w:rPr>
                <w:sz w:val="24"/>
                <w:lang w:val="ru-RU"/>
              </w:rPr>
              <w:t>рассказа:</w:t>
            </w:r>
            <w:r w:rsidRPr="006C6D24">
              <w:rPr>
                <w:spacing w:val="-4"/>
                <w:sz w:val="24"/>
                <w:lang w:val="ru-RU"/>
              </w:rPr>
              <w:t xml:space="preserve"> </w:t>
            </w:r>
            <w:r w:rsidRPr="006C6D24">
              <w:rPr>
                <w:sz w:val="24"/>
                <w:lang w:val="ru-RU"/>
              </w:rPr>
              <w:t>определение</w:t>
            </w:r>
            <w:r w:rsidRPr="006C6D24">
              <w:rPr>
                <w:spacing w:val="-57"/>
                <w:sz w:val="24"/>
                <w:lang w:val="ru-RU"/>
              </w:rPr>
              <w:t xml:space="preserve"> </w:t>
            </w:r>
            <w:r w:rsidRPr="006C6D24">
              <w:rPr>
                <w:sz w:val="24"/>
                <w:lang w:val="ru-RU"/>
              </w:rPr>
              <w:t>последовательности</w:t>
            </w:r>
            <w:r w:rsidRPr="006C6D24">
              <w:rPr>
                <w:spacing w:val="1"/>
                <w:sz w:val="24"/>
                <w:lang w:val="ru-RU"/>
              </w:rPr>
              <w:t xml:space="preserve"> </w:t>
            </w:r>
            <w:r w:rsidRPr="006C6D24">
              <w:rPr>
                <w:sz w:val="24"/>
                <w:lang w:val="ru-RU"/>
              </w:rPr>
              <w:t>событий,</w:t>
            </w:r>
          </w:p>
          <w:p w:rsidR="006C6D24" w:rsidRPr="006C6D24" w:rsidRDefault="006C6D24">
            <w:pPr>
              <w:ind w:right="506"/>
              <w:rPr>
                <w:sz w:val="24"/>
                <w:lang w:val="ru-RU"/>
              </w:rPr>
            </w:pPr>
            <w:r w:rsidRPr="006C6D24">
              <w:rPr>
                <w:sz w:val="24"/>
                <w:lang w:val="ru-RU"/>
              </w:rPr>
              <w:t>формулирование вопросов по основным</w:t>
            </w:r>
            <w:r w:rsidRPr="006C6D24">
              <w:rPr>
                <w:spacing w:val="1"/>
                <w:sz w:val="24"/>
                <w:lang w:val="ru-RU"/>
              </w:rPr>
              <w:t xml:space="preserve"> </w:t>
            </w:r>
            <w:r w:rsidRPr="006C6D24">
              <w:rPr>
                <w:sz w:val="24"/>
                <w:lang w:val="ru-RU"/>
              </w:rPr>
              <w:t>событиям сюжета, восстановление</w:t>
            </w:r>
            <w:r w:rsidRPr="006C6D24">
              <w:rPr>
                <w:spacing w:val="1"/>
                <w:sz w:val="24"/>
                <w:lang w:val="ru-RU"/>
              </w:rPr>
              <w:t xml:space="preserve"> </w:t>
            </w:r>
            <w:r w:rsidRPr="006C6D24">
              <w:rPr>
                <w:sz w:val="24"/>
                <w:lang w:val="ru-RU"/>
              </w:rPr>
              <w:t>нарушенной последовательности событий,</w:t>
            </w:r>
            <w:r w:rsidRPr="006C6D24">
              <w:rPr>
                <w:spacing w:val="-57"/>
                <w:sz w:val="24"/>
                <w:lang w:val="ru-RU"/>
              </w:rPr>
              <w:t xml:space="preserve"> </w:t>
            </w:r>
            <w:r w:rsidRPr="006C6D24">
              <w:rPr>
                <w:sz w:val="24"/>
                <w:lang w:val="ru-RU"/>
              </w:rPr>
              <w:t>нахождение в тексте заданного эпизода,</w:t>
            </w:r>
            <w:r w:rsidRPr="006C6D24">
              <w:rPr>
                <w:spacing w:val="1"/>
                <w:sz w:val="24"/>
                <w:lang w:val="ru-RU"/>
              </w:rPr>
              <w:t xml:space="preserve"> </w:t>
            </w:r>
            <w:r w:rsidRPr="006C6D24">
              <w:rPr>
                <w:sz w:val="24"/>
                <w:lang w:val="ru-RU"/>
              </w:rPr>
              <w:t>составление</w:t>
            </w:r>
            <w:r w:rsidRPr="006C6D24">
              <w:rPr>
                <w:spacing w:val="-1"/>
                <w:sz w:val="24"/>
                <w:lang w:val="ru-RU"/>
              </w:rPr>
              <w:t xml:space="preserve"> </w:t>
            </w:r>
            <w:r w:rsidRPr="006C6D24">
              <w:rPr>
                <w:sz w:val="24"/>
                <w:lang w:val="ru-RU"/>
              </w:rPr>
              <w:t>вопросного плана</w:t>
            </w:r>
            <w:r w:rsidRPr="006C6D24">
              <w:rPr>
                <w:spacing w:val="-2"/>
                <w:sz w:val="24"/>
                <w:lang w:val="ru-RU"/>
              </w:rPr>
              <w:t xml:space="preserve"> </w:t>
            </w:r>
            <w:r w:rsidRPr="006C6D24">
              <w:rPr>
                <w:sz w:val="24"/>
                <w:lang w:val="ru-RU"/>
              </w:rPr>
              <w:t>текста с</w:t>
            </w:r>
          </w:p>
          <w:p w:rsidR="006C6D24" w:rsidRPr="006C6D24" w:rsidRDefault="006C6D24">
            <w:pPr>
              <w:spacing w:line="270" w:lineRule="atLeast"/>
              <w:ind w:right="251"/>
              <w:rPr>
                <w:sz w:val="24"/>
                <w:lang w:val="ru-RU"/>
              </w:rPr>
            </w:pPr>
            <w:r w:rsidRPr="006C6D24">
              <w:rPr>
                <w:sz w:val="24"/>
                <w:lang w:val="ru-RU"/>
              </w:rPr>
              <w:t>выделением</w:t>
            </w:r>
            <w:r w:rsidRPr="006C6D24">
              <w:rPr>
                <w:spacing w:val="-7"/>
                <w:sz w:val="24"/>
                <w:lang w:val="ru-RU"/>
              </w:rPr>
              <w:t xml:space="preserve"> </w:t>
            </w:r>
            <w:r w:rsidRPr="006C6D24">
              <w:rPr>
                <w:sz w:val="24"/>
                <w:lang w:val="ru-RU"/>
              </w:rPr>
              <w:t>отдельных</w:t>
            </w:r>
            <w:r w:rsidRPr="006C6D24">
              <w:rPr>
                <w:spacing w:val="-5"/>
                <w:sz w:val="24"/>
                <w:lang w:val="ru-RU"/>
              </w:rPr>
              <w:t xml:space="preserve"> </w:t>
            </w:r>
            <w:r w:rsidRPr="006C6D24">
              <w:rPr>
                <w:sz w:val="24"/>
                <w:lang w:val="ru-RU"/>
              </w:rPr>
              <w:t>эпизодов,</w:t>
            </w:r>
            <w:r w:rsidRPr="006C6D24">
              <w:rPr>
                <w:spacing w:val="-5"/>
                <w:sz w:val="24"/>
                <w:lang w:val="ru-RU"/>
              </w:rPr>
              <w:t xml:space="preserve"> </w:t>
            </w:r>
            <w:r w:rsidRPr="006C6D24">
              <w:rPr>
                <w:sz w:val="24"/>
                <w:lang w:val="ru-RU"/>
              </w:rPr>
              <w:t>смысловых</w:t>
            </w:r>
            <w:r w:rsidRPr="006C6D24">
              <w:rPr>
                <w:spacing w:val="-57"/>
                <w:sz w:val="24"/>
                <w:lang w:val="ru-RU"/>
              </w:rPr>
              <w:t xml:space="preserve"> </w:t>
            </w:r>
            <w:r w:rsidRPr="006C6D24">
              <w:rPr>
                <w:sz w:val="24"/>
                <w:lang w:val="ru-RU"/>
              </w:rPr>
              <w:t>частей.</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4416"/>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композицией</w:t>
            </w:r>
            <w:r w:rsidRPr="006C6D24">
              <w:rPr>
                <w:spacing w:val="-4"/>
                <w:sz w:val="24"/>
                <w:lang w:val="ru-RU"/>
              </w:rPr>
              <w:t xml:space="preserve"> </w:t>
            </w:r>
            <w:r w:rsidRPr="006C6D24">
              <w:rPr>
                <w:sz w:val="24"/>
                <w:lang w:val="ru-RU"/>
              </w:rPr>
              <w:t>произведения:</w:t>
            </w:r>
          </w:p>
          <w:p w:rsidR="006C6D24" w:rsidRPr="006C6D24" w:rsidRDefault="006C6D24">
            <w:pPr>
              <w:ind w:right="232"/>
              <w:rPr>
                <w:sz w:val="24"/>
                <w:lang w:val="ru-RU"/>
              </w:rPr>
            </w:pPr>
            <w:r w:rsidRPr="006C6D24">
              <w:rPr>
                <w:sz w:val="24"/>
                <w:lang w:val="ru-RU"/>
              </w:rPr>
              <w:t>определение завязки, кульминации, развязки.</w:t>
            </w:r>
            <w:r w:rsidRPr="006C6D24">
              <w:rPr>
                <w:spacing w:val="-57"/>
                <w:sz w:val="24"/>
                <w:lang w:val="ru-RU"/>
              </w:rPr>
              <w:t xml:space="preserve"> </w:t>
            </w:r>
            <w:r w:rsidRPr="006C6D24">
              <w:rPr>
                <w:sz w:val="24"/>
                <w:lang w:val="ru-RU"/>
              </w:rPr>
              <w:t>Пересказ содержания произведения от лица</w:t>
            </w:r>
            <w:r w:rsidRPr="006C6D24">
              <w:rPr>
                <w:spacing w:val="1"/>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изменением</w:t>
            </w:r>
            <w:r w:rsidRPr="006C6D24">
              <w:rPr>
                <w:spacing w:val="1"/>
                <w:sz w:val="24"/>
                <w:lang w:val="ru-RU"/>
              </w:rPr>
              <w:t xml:space="preserve"> </w:t>
            </w:r>
            <w:r w:rsidRPr="006C6D24">
              <w:rPr>
                <w:sz w:val="24"/>
                <w:lang w:val="ru-RU"/>
              </w:rPr>
              <w:t>лица</w:t>
            </w:r>
            <w:r w:rsidRPr="006C6D24">
              <w:rPr>
                <w:spacing w:val="-2"/>
                <w:sz w:val="24"/>
                <w:lang w:val="ru-RU"/>
              </w:rPr>
              <w:t xml:space="preserve"> </w:t>
            </w:r>
            <w:r w:rsidRPr="006C6D24">
              <w:rPr>
                <w:sz w:val="24"/>
                <w:lang w:val="ru-RU"/>
              </w:rPr>
              <w:t>рассказчика.</w:t>
            </w:r>
          </w:p>
          <w:p w:rsidR="006C6D24" w:rsidRPr="006C6D24" w:rsidRDefault="006C6D24">
            <w:pPr>
              <w:ind w:right="514"/>
              <w:rPr>
                <w:sz w:val="24"/>
                <w:lang w:val="ru-RU"/>
              </w:rPr>
            </w:pPr>
            <w:r w:rsidRPr="006C6D24">
              <w:rPr>
                <w:sz w:val="24"/>
                <w:lang w:val="ru-RU"/>
              </w:rPr>
              <w:t>Работа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парах:</w:t>
            </w:r>
            <w:r w:rsidRPr="006C6D24">
              <w:rPr>
                <w:spacing w:val="-2"/>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рассказов</w:t>
            </w:r>
            <w:r w:rsidRPr="006C6D24">
              <w:rPr>
                <w:spacing w:val="-2"/>
                <w:sz w:val="24"/>
                <w:lang w:val="ru-RU"/>
              </w:rPr>
              <w:t xml:space="preserve"> </w:t>
            </w:r>
            <w:r w:rsidRPr="006C6D24">
              <w:rPr>
                <w:sz w:val="24"/>
                <w:lang w:val="ru-RU"/>
              </w:rPr>
              <w:t>(тема,</w:t>
            </w:r>
            <w:r w:rsidRPr="006C6D24">
              <w:rPr>
                <w:spacing w:val="-57"/>
                <w:sz w:val="24"/>
                <w:lang w:val="ru-RU"/>
              </w:rPr>
              <w:t xml:space="preserve"> </w:t>
            </w:r>
            <w:r w:rsidRPr="006C6D24">
              <w:rPr>
                <w:sz w:val="24"/>
                <w:lang w:val="ru-RU"/>
              </w:rPr>
              <w:t>главная</w:t>
            </w:r>
            <w:r w:rsidRPr="006C6D24">
              <w:rPr>
                <w:spacing w:val="-1"/>
                <w:sz w:val="24"/>
                <w:lang w:val="ru-RU"/>
              </w:rPr>
              <w:t xml:space="preserve"> </w:t>
            </w:r>
            <w:r w:rsidRPr="006C6D24">
              <w:rPr>
                <w:sz w:val="24"/>
                <w:lang w:val="ru-RU"/>
              </w:rPr>
              <w:t>мысль, герои).</w:t>
            </w:r>
          </w:p>
          <w:p w:rsidR="006C6D24" w:rsidRPr="006C6D24" w:rsidRDefault="006C6D24">
            <w:pPr>
              <w:ind w:right="518"/>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ind w:right="106"/>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p w:rsidR="006C6D24" w:rsidRPr="006C6D24" w:rsidRDefault="006C6D24">
            <w:pPr>
              <w:spacing w:line="270" w:lineRule="atLeast"/>
              <w:ind w:right="90"/>
              <w:rPr>
                <w:sz w:val="24"/>
                <w:lang w:val="ru-RU"/>
              </w:rPr>
            </w:pPr>
            <w:r w:rsidRPr="006C6D24">
              <w:rPr>
                <w:sz w:val="24"/>
                <w:lang w:val="ru-RU"/>
              </w:rPr>
              <w:t>Дифференцированная работа: составление</w:t>
            </w:r>
            <w:r w:rsidRPr="006C6D24">
              <w:rPr>
                <w:spacing w:val="1"/>
                <w:sz w:val="24"/>
                <w:lang w:val="ru-RU"/>
              </w:rPr>
              <w:t xml:space="preserve"> </w:t>
            </w:r>
            <w:r w:rsidRPr="006C6D24">
              <w:rPr>
                <w:sz w:val="24"/>
                <w:lang w:val="ru-RU"/>
              </w:rPr>
              <w:t>рассказа от имени одного из героев-животных.</w:t>
            </w:r>
            <w:r w:rsidRPr="006C6D24">
              <w:rPr>
                <w:spacing w:val="-57"/>
                <w:sz w:val="24"/>
                <w:lang w:val="ru-RU"/>
              </w:rPr>
              <w:t xml:space="preserve"> </w:t>
            </w:r>
            <w:r w:rsidRPr="006C6D24">
              <w:rPr>
                <w:sz w:val="24"/>
                <w:lang w:val="ru-RU"/>
              </w:rPr>
              <w:t>Составление выставки книг (тема дружбы</w:t>
            </w:r>
            <w:r w:rsidRPr="006C6D24">
              <w:rPr>
                <w:spacing w:val="1"/>
                <w:sz w:val="24"/>
                <w:lang w:val="ru-RU"/>
              </w:rPr>
              <w:t xml:space="preserve"> </w:t>
            </w:r>
            <w:r w:rsidRPr="006C6D24">
              <w:rPr>
                <w:sz w:val="24"/>
                <w:lang w:val="ru-RU"/>
              </w:rPr>
              <w:t>человека и животного), рассказ о любимой</w:t>
            </w:r>
            <w:r w:rsidRPr="006C6D24">
              <w:rPr>
                <w:spacing w:val="1"/>
                <w:sz w:val="24"/>
                <w:lang w:val="ru-RU"/>
              </w:rPr>
              <w:t xml:space="preserve"> </w:t>
            </w:r>
            <w:r w:rsidRPr="006C6D24">
              <w:rPr>
                <w:sz w:val="24"/>
                <w:lang w:val="ru-RU"/>
              </w:rPr>
              <w:t>книге</w:t>
            </w:r>
            <w:r w:rsidRPr="006C6D24">
              <w:rPr>
                <w:spacing w:val="-2"/>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эту</w:t>
            </w:r>
            <w:r w:rsidRPr="006C6D24">
              <w:rPr>
                <w:spacing w:val="-3"/>
                <w:sz w:val="24"/>
                <w:lang w:val="ru-RU"/>
              </w:rPr>
              <w:t xml:space="preserve"> </w:t>
            </w:r>
            <w:r w:rsidRPr="006C6D24">
              <w:rPr>
                <w:sz w:val="24"/>
                <w:lang w:val="ru-RU"/>
              </w:rPr>
              <w:t>тему</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5244"/>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10.</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95"/>
              <w:rPr>
                <w:sz w:val="24"/>
              </w:rPr>
            </w:pPr>
            <w:r>
              <w:rPr>
                <w:sz w:val="24"/>
              </w:rPr>
              <w:t>Произведения о детях</w:t>
            </w:r>
            <w:r>
              <w:rPr>
                <w:spacing w:val="-57"/>
                <w:sz w:val="24"/>
              </w:rPr>
              <w:t xml:space="preserve"> </w:t>
            </w:r>
            <w:r>
              <w:rPr>
                <w:sz w:val="24"/>
              </w:rPr>
              <w:t>(14</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24"/>
              <w:rPr>
                <w:sz w:val="24"/>
                <w:lang w:val="ru-RU"/>
              </w:rPr>
            </w:pPr>
            <w:r w:rsidRPr="006C6D24">
              <w:rPr>
                <w:sz w:val="24"/>
                <w:lang w:val="ru-RU"/>
              </w:rPr>
              <w:t>Дети — герои произведений:</w:t>
            </w:r>
            <w:r w:rsidRPr="006C6D24">
              <w:rPr>
                <w:spacing w:val="1"/>
                <w:sz w:val="24"/>
                <w:lang w:val="ru-RU"/>
              </w:rPr>
              <w:t xml:space="preserve"> </w:t>
            </w:r>
            <w:r w:rsidRPr="006C6D24">
              <w:rPr>
                <w:sz w:val="24"/>
                <w:lang w:val="ru-RU"/>
              </w:rPr>
              <w:t>раскрытие тем «Разные детские</w:t>
            </w:r>
            <w:r w:rsidRPr="006C6D24">
              <w:rPr>
                <w:spacing w:val="-57"/>
                <w:sz w:val="24"/>
                <w:lang w:val="ru-RU"/>
              </w:rPr>
              <w:t xml:space="preserve"> </w:t>
            </w:r>
            <w:r w:rsidRPr="006C6D24">
              <w:rPr>
                <w:sz w:val="24"/>
                <w:lang w:val="ru-RU"/>
              </w:rPr>
              <w:t>судьбы»,</w:t>
            </w:r>
            <w:r w:rsidRPr="006C6D24">
              <w:rPr>
                <w:spacing w:val="-1"/>
                <w:sz w:val="24"/>
                <w:lang w:val="ru-RU"/>
              </w:rPr>
              <w:t xml:space="preserve"> </w:t>
            </w:r>
            <w:r w:rsidRPr="006C6D24">
              <w:rPr>
                <w:sz w:val="24"/>
                <w:lang w:val="ru-RU"/>
              </w:rPr>
              <w:t>«Дети на</w:t>
            </w:r>
            <w:r w:rsidRPr="006C6D24">
              <w:rPr>
                <w:spacing w:val="-1"/>
                <w:sz w:val="24"/>
                <w:lang w:val="ru-RU"/>
              </w:rPr>
              <w:t xml:space="preserve"> </w:t>
            </w:r>
            <w:r w:rsidRPr="006C6D24">
              <w:rPr>
                <w:sz w:val="24"/>
                <w:lang w:val="ru-RU"/>
              </w:rPr>
              <w:t>войне».</w:t>
            </w:r>
          </w:p>
          <w:p w:rsidR="006C6D24" w:rsidRPr="006C6D24" w:rsidRDefault="006C6D24">
            <w:pPr>
              <w:ind w:right="1181"/>
              <w:rPr>
                <w:sz w:val="24"/>
                <w:lang w:val="ru-RU"/>
              </w:rPr>
            </w:pPr>
            <w:r w:rsidRPr="006C6D24">
              <w:rPr>
                <w:sz w:val="24"/>
                <w:lang w:val="ru-RU"/>
              </w:rPr>
              <w:t>Отличие</w:t>
            </w:r>
            <w:r w:rsidRPr="006C6D24">
              <w:rPr>
                <w:spacing w:val="-5"/>
                <w:sz w:val="24"/>
                <w:lang w:val="ru-RU"/>
              </w:rPr>
              <w:t xml:space="preserve"> </w:t>
            </w:r>
            <w:r w:rsidRPr="006C6D24">
              <w:rPr>
                <w:sz w:val="24"/>
                <w:lang w:val="ru-RU"/>
              </w:rPr>
              <w:t>автора</w:t>
            </w:r>
            <w:r w:rsidRPr="006C6D24">
              <w:rPr>
                <w:spacing w:val="-5"/>
                <w:sz w:val="24"/>
                <w:lang w:val="ru-RU"/>
              </w:rPr>
              <w:t xml:space="preserve"> </w:t>
            </w:r>
            <w:r w:rsidRPr="006C6D24">
              <w:rPr>
                <w:sz w:val="24"/>
                <w:lang w:val="ru-RU"/>
              </w:rPr>
              <w:t>от</w:t>
            </w:r>
            <w:r w:rsidRPr="006C6D24">
              <w:rPr>
                <w:spacing w:val="-4"/>
                <w:sz w:val="24"/>
                <w:lang w:val="ru-RU"/>
              </w:rPr>
              <w:t xml:space="preserve"> </w:t>
            </w:r>
            <w:r w:rsidRPr="006C6D24">
              <w:rPr>
                <w:sz w:val="24"/>
                <w:lang w:val="ru-RU"/>
              </w:rPr>
              <w:t>героя</w:t>
            </w:r>
            <w:r w:rsidRPr="006C6D24">
              <w:rPr>
                <w:spacing w:val="-57"/>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рассказчика.</w:t>
            </w:r>
            <w:r w:rsidRPr="006C6D24">
              <w:rPr>
                <w:spacing w:val="-1"/>
                <w:sz w:val="24"/>
                <w:lang w:val="ru-RU"/>
              </w:rPr>
              <w:t xml:space="preserve"> </w:t>
            </w:r>
            <w:r w:rsidRPr="006C6D24">
              <w:rPr>
                <w:sz w:val="24"/>
                <w:lang w:val="ru-RU"/>
              </w:rPr>
              <w:t>Герой</w:t>
            </w:r>
          </w:p>
          <w:p w:rsidR="006C6D24" w:rsidRPr="006C6D24" w:rsidRDefault="006C6D24">
            <w:pPr>
              <w:ind w:right="365"/>
              <w:rPr>
                <w:sz w:val="24"/>
                <w:lang w:val="ru-RU"/>
              </w:rPr>
            </w:pPr>
            <w:r w:rsidRPr="006C6D24">
              <w:rPr>
                <w:sz w:val="24"/>
                <w:lang w:val="ru-RU"/>
              </w:rPr>
              <w:t>художественного произведения:</w:t>
            </w:r>
            <w:r w:rsidRPr="006C6D24">
              <w:rPr>
                <w:spacing w:val="-57"/>
                <w:sz w:val="24"/>
                <w:lang w:val="ru-RU"/>
              </w:rPr>
              <w:t xml:space="preserve"> </w:t>
            </w:r>
            <w:r w:rsidRPr="006C6D24">
              <w:rPr>
                <w:sz w:val="24"/>
                <w:lang w:val="ru-RU"/>
              </w:rPr>
              <w:t>время и место проживания,</w:t>
            </w:r>
            <w:r w:rsidRPr="006C6D24">
              <w:rPr>
                <w:spacing w:val="1"/>
                <w:sz w:val="24"/>
                <w:lang w:val="ru-RU"/>
              </w:rPr>
              <w:t xml:space="preserve"> </w:t>
            </w:r>
            <w:r w:rsidRPr="006C6D24">
              <w:rPr>
                <w:sz w:val="24"/>
                <w:lang w:val="ru-RU"/>
              </w:rPr>
              <w:t>особенности внешнего вида и</w:t>
            </w:r>
            <w:r w:rsidRPr="006C6D24">
              <w:rPr>
                <w:spacing w:val="1"/>
                <w:sz w:val="24"/>
                <w:lang w:val="ru-RU"/>
              </w:rPr>
              <w:t xml:space="preserve"> </w:t>
            </w:r>
            <w:r w:rsidRPr="006C6D24">
              <w:rPr>
                <w:sz w:val="24"/>
                <w:lang w:val="ru-RU"/>
              </w:rPr>
              <w:t>характера.</w:t>
            </w:r>
          </w:p>
          <w:p w:rsidR="006C6D24" w:rsidRPr="006C6D24" w:rsidRDefault="006C6D24">
            <w:pPr>
              <w:ind w:right="84"/>
              <w:rPr>
                <w:sz w:val="24"/>
                <w:lang w:val="ru-RU"/>
              </w:rPr>
            </w:pPr>
            <w:r w:rsidRPr="006C6D24">
              <w:rPr>
                <w:sz w:val="24"/>
                <w:lang w:val="ru-RU"/>
              </w:rPr>
              <w:t>Историческая обстановка как фон</w:t>
            </w:r>
            <w:r w:rsidRPr="006C6D24">
              <w:rPr>
                <w:spacing w:val="1"/>
                <w:sz w:val="24"/>
                <w:lang w:val="ru-RU"/>
              </w:rPr>
              <w:t xml:space="preserve"> </w:t>
            </w:r>
            <w:r w:rsidRPr="006C6D24">
              <w:rPr>
                <w:sz w:val="24"/>
                <w:lang w:val="ru-RU"/>
              </w:rPr>
              <w:t>создания произведения: судьбы</w:t>
            </w:r>
            <w:r w:rsidRPr="006C6D24">
              <w:rPr>
                <w:spacing w:val="1"/>
                <w:sz w:val="24"/>
                <w:lang w:val="ru-RU"/>
              </w:rPr>
              <w:t xml:space="preserve"> </w:t>
            </w:r>
            <w:r w:rsidRPr="006C6D24">
              <w:rPr>
                <w:sz w:val="24"/>
                <w:lang w:val="ru-RU"/>
              </w:rPr>
              <w:t>крестьянских детей, дети на войне.</w:t>
            </w:r>
            <w:r w:rsidRPr="006C6D24">
              <w:rPr>
                <w:spacing w:val="-57"/>
                <w:sz w:val="24"/>
                <w:lang w:val="ru-RU"/>
              </w:rPr>
              <w:t xml:space="preserve"> </w:t>
            </w:r>
            <w:r w:rsidRPr="006C6D24">
              <w:rPr>
                <w:sz w:val="24"/>
                <w:lang w:val="ru-RU"/>
              </w:rPr>
              <w:t>Основные события сюжета,</w:t>
            </w:r>
            <w:r w:rsidRPr="006C6D24">
              <w:rPr>
                <w:spacing w:val="1"/>
                <w:sz w:val="24"/>
                <w:lang w:val="ru-RU"/>
              </w:rPr>
              <w:t xml:space="preserve"> </w:t>
            </w:r>
            <w:r w:rsidRPr="006C6D24">
              <w:rPr>
                <w:sz w:val="24"/>
                <w:lang w:val="ru-RU"/>
              </w:rPr>
              <w:t>отношение</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ним</w:t>
            </w:r>
            <w:r w:rsidRPr="006C6D24">
              <w:rPr>
                <w:spacing w:val="-1"/>
                <w:sz w:val="24"/>
                <w:lang w:val="ru-RU"/>
              </w:rPr>
              <w:t xml:space="preserve"> </w:t>
            </w:r>
            <w:r w:rsidRPr="006C6D24">
              <w:rPr>
                <w:sz w:val="24"/>
                <w:lang w:val="ru-RU"/>
              </w:rPr>
              <w:t>героев</w:t>
            </w:r>
          </w:p>
          <w:p w:rsidR="006C6D24" w:rsidRPr="006C6D24" w:rsidRDefault="006C6D24">
            <w:pPr>
              <w:ind w:right="327"/>
              <w:rPr>
                <w:sz w:val="24"/>
                <w:lang w:val="ru-RU"/>
              </w:rPr>
            </w:pPr>
            <w:r w:rsidRPr="006C6D24">
              <w:rPr>
                <w:sz w:val="24"/>
                <w:lang w:val="ru-RU"/>
              </w:rPr>
              <w:t>произведения. Оценка</w:t>
            </w:r>
            <w:r w:rsidRPr="006C6D24">
              <w:rPr>
                <w:spacing w:val="1"/>
                <w:sz w:val="24"/>
                <w:lang w:val="ru-RU"/>
              </w:rPr>
              <w:t xml:space="preserve"> </w:t>
            </w:r>
            <w:r w:rsidRPr="006C6D24">
              <w:rPr>
                <w:sz w:val="24"/>
                <w:lang w:val="ru-RU"/>
              </w:rPr>
              <w:t>нравственных качеств,</w:t>
            </w:r>
            <w:r w:rsidRPr="006C6D24">
              <w:rPr>
                <w:spacing w:val="1"/>
                <w:sz w:val="24"/>
                <w:lang w:val="ru-RU"/>
              </w:rPr>
              <w:t xml:space="preserve"> </w:t>
            </w:r>
            <w:r w:rsidRPr="006C6D24">
              <w:rPr>
                <w:sz w:val="24"/>
                <w:lang w:val="ru-RU"/>
              </w:rPr>
              <w:t>проявляющихся</w:t>
            </w:r>
            <w:r w:rsidRPr="006C6D24">
              <w:rPr>
                <w:spacing w:val="-5"/>
                <w:sz w:val="24"/>
                <w:lang w:val="ru-RU"/>
              </w:rPr>
              <w:t xml:space="preserve"> </w:t>
            </w:r>
            <w:r w:rsidRPr="006C6D24">
              <w:rPr>
                <w:sz w:val="24"/>
                <w:lang w:val="ru-RU"/>
              </w:rPr>
              <w:t>в</w:t>
            </w:r>
            <w:r w:rsidRPr="006C6D24">
              <w:rPr>
                <w:spacing w:val="-6"/>
                <w:sz w:val="24"/>
                <w:lang w:val="ru-RU"/>
              </w:rPr>
              <w:t xml:space="preserve"> </w:t>
            </w:r>
            <w:r w:rsidRPr="006C6D24">
              <w:rPr>
                <w:sz w:val="24"/>
                <w:lang w:val="ru-RU"/>
              </w:rPr>
              <w:t>военное</w:t>
            </w:r>
            <w:r w:rsidRPr="006C6D24">
              <w:rPr>
                <w:spacing w:val="-6"/>
                <w:sz w:val="24"/>
                <w:lang w:val="ru-RU"/>
              </w:rPr>
              <w:t xml:space="preserve"> </w:t>
            </w:r>
            <w:r w:rsidRPr="006C6D24">
              <w:rPr>
                <w:sz w:val="24"/>
                <w:lang w:val="ru-RU"/>
              </w:rPr>
              <w:t>время</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3"/>
              <w:rPr>
                <w:sz w:val="24"/>
                <w:lang w:val="ru-RU"/>
              </w:rPr>
            </w:pPr>
            <w:r w:rsidRPr="006C6D24">
              <w:rPr>
                <w:sz w:val="24"/>
                <w:lang w:val="ru-RU"/>
              </w:rPr>
              <w:t>Учебный диалог: обсуждение цели чтения,</w:t>
            </w:r>
            <w:r w:rsidRPr="006C6D24">
              <w:rPr>
                <w:spacing w:val="1"/>
                <w:sz w:val="24"/>
                <w:lang w:val="ru-RU"/>
              </w:rPr>
              <w:t xml:space="preserve"> </w:t>
            </w:r>
            <w:r w:rsidRPr="006C6D24">
              <w:rPr>
                <w:sz w:val="24"/>
                <w:lang w:val="ru-RU"/>
              </w:rPr>
              <w:t>выбор формы чтения (вслух или про себя</w:t>
            </w:r>
            <w:r w:rsidRPr="006C6D24">
              <w:rPr>
                <w:spacing w:val="1"/>
                <w:sz w:val="24"/>
                <w:lang w:val="ru-RU"/>
              </w:rPr>
              <w:t xml:space="preserve"> </w:t>
            </w:r>
            <w:r w:rsidRPr="006C6D24">
              <w:rPr>
                <w:sz w:val="24"/>
                <w:lang w:val="ru-RU"/>
              </w:rPr>
              <w:t>(молча), удерживание учебной задачи и ответ</w:t>
            </w:r>
            <w:r w:rsidRPr="006C6D24">
              <w:rPr>
                <w:spacing w:val="-57"/>
                <w:sz w:val="24"/>
                <w:lang w:val="ru-RU"/>
              </w:rPr>
              <w:t xml:space="preserve"> </w:t>
            </w:r>
            <w:r w:rsidRPr="006C6D24">
              <w:rPr>
                <w:sz w:val="24"/>
                <w:lang w:val="ru-RU"/>
              </w:rPr>
              <w:t>на вопрос «На какой вопрос хочу получить</w:t>
            </w:r>
            <w:r w:rsidRPr="006C6D24">
              <w:rPr>
                <w:spacing w:val="1"/>
                <w:sz w:val="24"/>
                <w:lang w:val="ru-RU"/>
              </w:rPr>
              <w:t xml:space="preserve"> </w:t>
            </w:r>
            <w:r w:rsidRPr="006C6D24">
              <w:rPr>
                <w:sz w:val="24"/>
                <w:lang w:val="ru-RU"/>
              </w:rPr>
              <w:t>ответ, читая произведение?», обсуждение</w:t>
            </w:r>
            <w:r w:rsidRPr="006C6D24">
              <w:rPr>
                <w:spacing w:val="1"/>
                <w:sz w:val="24"/>
                <w:lang w:val="ru-RU"/>
              </w:rPr>
              <w:t xml:space="preserve"> </w:t>
            </w:r>
            <w:r w:rsidRPr="006C6D24">
              <w:rPr>
                <w:sz w:val="24"/>
                <w:lang w:val="ru-RU"/>
              </w:rPr>
              <w:t>событий</w:t>
            </w:r>
            <w:r w:rsidRPr="006C6D24">
              <w:rPr>
                <w:spacing w:val="-1"/>
                <w:sz w:val="24"/>
                <w:lang w:val="ru-RU"/>
              </w:rPr>
              <w:t xml:space="preserve"> </w:t>
            </w:r>
            <w:r w:rsidRPr="006C6D24">
              <w:rPr>
                <w:sz w:val="24"/>
                <w:lang w:val="ru-RU"/>
              </w:rPr>
              <w:t>из истории</w:t>
            </w:r>
            <w:r w:rsidRPr="006C6D24">
              <w:rPr>
                <w:spacing w:val="-1"/>
                <w:sz w:val="24"/>
                <w:lang w:val="ru-RU"/>
              </w:rPr>
              <w:t xml:space="preserve"> </w:t>
            </w:r>
            <w:r w:rsidRPr="006C6D24">
              <w:rPr>
                <w:sz w:val="24"/>
                <w:lang w:val="ru-RU"/>
              </w:rPr>
              <w:t>страны: жизнь</w:t>
            </w:r>
          </w:p>
          <w:p w:rsidR="006C6D24" w:rsidRPr="006C6D24" w:rsidRDefault="006C6D24">
            <w:pPr>
              <w:ind w:right="279"/>
              <w:rPr>
                <w:sz w:val="24"/>
                <w:lang w:val="ru-RU"/>
              </w:rPr>
            </w:pPr>
            <w:r w:rsidRPr="006C6D24">
              <w:rPr>
                <w:sz w:val="24"/>
                <w:lang w:val="ru-RU"/>
              </w:rPr>
              <w:t>крестьянских</w:t>
            </w:r>
            <w:r w:rsidRPr="006C6D24">
              <w:rPr>
                <w:spacing w:val="-3"/>
                <w:sz w:val="24"/>
                <w:lang w:val="ru-RU"/>
              </w:rPr>
              <w:t xml:space="preserve"> </w:t>
            </w:r>
            <w:r w:rsidRPr="006C6D24">
              <w:rPr>
                <w:sz w:val="24"/>
                <w:lang w:val="ru-RU"/>
              </w:rPr>
              <w:t>детей,</w:t>
            </w:r>
            <w:r w:rsidRPr="006C6D24">
              <w:rPr>
                <w:spacing w:val="-5"/>
                <w:sz w:val="24"/>
                <w:lang w:val="ru-RU"/>
              </w:rPr>
              <w:t xml:space="preserve"> </w:t>
            </w:r>
            <w:r w:rsidRPr="006C6D24">
              <w:rPr>
                <w:sz w:val="24"/>
                <w:lang w:val="ru-RU"/>
              </w:rPr>
              <w:t>нелёгкие</w:t>
            </w:r>
            <w:r w:rsidRPr="006C6D24">
              <w:rPr>
                <w:spacing w:val="-3"/>
                <w:sz w:val="24"/>
                <w:lang w:val="ru-RU"/>
              </w:rPr>
              <w:t xml:space="preserve"> </w:t>
            </w:r>
            <w:r w:rsidRPr="006C6D24">
              <w:rPr>
                <w:sz w:val="24"/>
                <w:lang w:val="ru-RU"/>
              </w:rPr>
              <w:t>судьбы</w:t>
            </w:r>
            <w:r w:rsidRPr="006C6D24">
              <w:rPr>
                <w:spacing w:val="-2"/>
                <w:sz w:val="24"/>
                <w:lang w:val="ru-RU"/>
              </w:rPr>
              <w:t xml:space="preserve"> </w:t>
            </w:r>
            <w:r w:rsidRPr="006C6D24">
              <w:rPr>
                <w:sz w:val="24"/>
                <w:lang w:val="ru-RU"/>
              </w:rPr>
              <w:t>детей</w:t>
            </w:r>
            <w:r w:rsidRPr="006C6D24">
              <w:rPr>
                <w:spacing w:val="-2"/>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период</w:t>
            </w:r>
            <w:r w:rsidRPr="006C6D24">
              <w:rPr>
                <w:spacing w:val="-1"/>
                <w:sz w:val="24"/>
                <w:lang w:val="ru-RU"/>
              </w:rPr>
              <w:t xml:space="preserve"> </w:t>
            </w:r>
            <w:r w:rsidRPr="006C6D24">
              <w:rPr>
                <w:sz w:val="24"/>
                <w:lang w:val="ru-RU"/>
              </w:rPr>
              <w:t>войны.</w:t>
            </w:r>
          </w:p>
          <w:p w:rsidR="006C6D24" w:rsidRPr="006C6D24" w:rsidRDefault="006C6D24">
            <w:pPr>
              <w:ind w:right="93"/>
              <w:rPr>
                <w:sz w:val="24"/>
                <w:lang w:val="ru-RU"/>
              </w:rPr>
            </w:pPr>
            <w:r w:rsidRPr="006C6D24">
              <w:rPr>
                <w:sz w:val="24"/>
                <w:lang w:val="ru-RU"/>
              </w:rPr>
              <w:t>Чтение</w:t>
            </w:r>
            <w:r w:rsidRPr="006C6D24">
              <w:rPr>
                <w:spacing w:val="-4"/>
                <w:sz w:val="24"/>
                <w:lang w:val="ru-RU"/>
              </w:rPr>
              <w:t xml:space="preserve"> </w:t>
            </w:r>
            <w:r w:rsidRPr="006C6D24">
              <w:rPr>
                <w:sz w:val="24"/>
                <w:lang w:val="ru-RU"/>
              </w:rPr>
              <w:t>вслух</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про</w:t>
            </w:r>
            <w:r w:rsidRPr="006C6D24">
              <w:rPr>
                <w:spacing w:val="-3"/>
                <w:sz w:val="24"/>
                <w:lang w:val="ru-RU"/>
              </w:rPr>
              <w:t xml:space="preserve"> </w:t>
            </w:r>
            <w:r w:rsidRPr="006C6D24">
              <w:rPr>
                <w:sz w:val="24"/>
                <w:lang w:val="ru-RU"/>
              </w:rPr>
              <w:t>себя</w:t>
            </w:r>
            <w:r w:rsidRPr="006C6D24">
              <w:rPr>
                <w:spacing w:val="-3"/>
                <w:sz w:val="24"/>
                <w:lang w:val="ru-RU"/>
              </w:rPr>
              <w:t xml:space="preserve"> </w:t>
            </w:r>
            <w:r w:rsidRPr="006C6D24">
              <w:rPr>
                <w:sz w:val="24"/>
                <w:lang w:val="ru-RU"/>
              </w:rPr>
              <w:t>(молча)</w:t>
            </w:r>
            <w:r w:rsidRPr="006C6D24">
              <w:rPr>
                <w:spacing w:val="-3"/>
                <w:sz w:val="24"/>
                <w:lang w:val="ru-RU"/>
              </w:rPr>
              <w:t xml:space="preserve"> </w:t>
            </w:r>
            <w:r w:rsidRPr="006C6D24">
              <w:rPr>
                <w:sz w:val="24"/>
                <w:lang w:val="ru-RU"/>
              </w:rPr>
              <w:t>произведений</w:t>
            </w:r>
            <w:r w:rsidRPr="006C6D24">
              <w:rPr>
                <w:spacing w:val="-57"/>
                <w:sz w:val="24"/>
                <w:lang w:val="ru-RU"/>
              </w:rPr>
              <w:t xml:space="preserve"> </w:t>
            </w:r>
            <w:r w:rsidRPr="006C6D24">
              <w:rPr>
                <w:sz w:val="24"/>
                <w:lang w:val="ru-RU"/>
              </w:rPr>
              <w:t>о жизни детей в разное время (по выбору не</w:t>
            </w:r>
            <w:r w:rsidRPr="006C6D24">
              <w:rPr>
                <w:spacing w:val="1"/>
                <w:sz w:val="24"/>
                <w:lang w:val="ru-RU"/>
              </w:rPr>
              <w:t xml:space="preserve"> </w:t>
            </w:r>
            <w:r w:rsidRPr="006C6D24">
              <w:rPr>
                <w:sz w:val="24"/>
                <w:lang w:val="ru-RU"/>
              </w:rPr>
              <w:t>менее</w:t>
            </w:r>
            <w:r w:rsidRPr="006C6D24">
              <w:rPr>
                <w:spacing w:val="-2"/>
                <w:sz w:val="24"/>
                <w:lang w:val="ru-RU"/>
              </w:rPr>
              <w:t xml:space="preserve"> </w:t>
            </w:r>
            <w:r w:rsidRPr="006C6D24">
              <w:rPr>
                <w:sz w:val="24"/>
                <w:lang w:val="ru-RU"/>
              </w:rPr>
              <w:t>двух-трёх авторов): А.</w:t>
            </w:r>
            <w:r w:rsidRPr="006C6D24">
              <w:rPr>
                <w:spacing w:val="-1"/>
                <w:sz w:val="24"/>
                <w:lang w:val="ru-RU"/>
              </w:rPr>
              <w:t xml:space="preserve"> </w:t>
            </w:r>
            <w:r w:rsidRPr="006C6D24">
              <w:rPr>
                <w:sz w:val="24"/>
                <w:lang w:val="ru-RU"/>
              </w:rPr>
              <w:t>П.</w:t>
            </w:r>
            <w:r w:rsidRPr="006C6D24">
              <w:rPr>
                <w:spacing w:val="-1"/>
                <w:sz w:val="24"/>
                <w:lang w:val="ru-RU"/>
              </w:rPr>
              <w:t xml:space="preserve"> </w:t>
            </w:r>
            <w:r w:rsidRPr="006C6D24">
              <w:rPr>
                <w:sz w:val="24"/>
                <w:lang w:val="ru-RU"/>
              </w:rPr>
              <w:t>Чехов</w:t>
            </w:r>
          </w:p>
          <w:p w:rsidR="006C6D24" w:rsidRPr="006C6D24" w:rsidRDefault="006C6D24">
            <w:pPr>
              <w:rPr>
                <w:sz w:val="24"/>
                <w:lang w:val="ru-RU"/>
              </w:rPr>
            </w:pPr>
            <w:r w:rsidRPr="006C6D24">
              <w:rPr>
                <w:sz w:val="24"/>
                <w:lang w:val="ru-RU"/>
              </w:rPr>
              <w:t>«Ванька»,</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Г.</w:t>
            </w:r>
            <w:r w:rsidRPr="006C6D24">
              <w:rPr>
                <w:spacing w:val="-3"/>
                <w:sz w:val="24"/>
                <w:lang w:val="ru-RU"/>
              </w:rPr>
              <w:t xml:space="preserve"> </w:t>
            </w:r>
            <w:r w:rsidRPr="006C6D24">
              <w:rPr>
                <w:sz w:val="24"/>
                <w:lang w:val="ru-RU"/>
              </w:rPr>
              <w:t>Короленко</w:t>
            </w:r>
            <w:r w:rsidRPr="006C6D24">
              <w:rPr>
                <w:spacing w:val="-1"/>
                <w:sz w:val="24"/>
                <w:lang w:val="ru-RU"/>
              </w:rPr>
              <w:t xml:space="preserve"> </w:t>
            </w:r>
            <w:r w:rsidRPr="006C6D24">
              <w:rPr>
                <w:sz w:val="24"/>
                <w:lang w:val="ru-RU"/>
              </w:rPr>
              <w:t>«Слепой</w:t>
            </w:r>
          </w:p>
          <w:p w:rsidR="006C6D24" w:rsidRPr="006C6D24" w:rsidRDefault="006C6D24">
            <w:pPr>
              <w:rPr>
                <w:sz w:val="24"/>
                <w:lang w:val="ru-RU"/>
              </w:rPr>
            </w:pPr>
            <w:r w:rsidRPr="006C6D24">
              <w:rPr>
                <w:sz w:val="24"/>
                <w:lang w:val="ru-RU"/>
              </w:rPr>
              <w:t>музыкант»,</w:t>
            </w:r>
            <w:r w:rsidRPr="006C6D24">
              <w:rPr>
                <w:spacing w:val="-3"/>
                <w:sz w:val="24"/>
                <w:lang w:val="ru-RU"/>
              </w:rPr>
              <w:t xml:space="preserve"> </w:t>
            </w:r>
            <w:r w:rsidRPr="006C6D24">
              <w:rPr>
                <w:sz w:val="24"/>
                <w:lang w:val="ru-RU"/>
              </w:rPr>
              <w:t>М.</w:t>
            </w:r>
            <w:r w:rsidRPr="006C6D24">
              <w:rPr>
                <w:spacing w:val="-3"/>
                <w:sz w:val="24"/>
                <w:lang w:val="ru-RU"/>
              </w:rPr>
              <w:t xml:space="preserve"> </w:t>
            </w:r>
            <w:r w:rsidRPr="006C6D24">
              <w:rPr>
                <w:sz w:val="24"/>
                <w:lang w:val="ru-RU"/>
              </w:rPr>
              <w:t>Горький</w:t>
            </w:r>
            <w:r w:rsidRPr="006C6D24">
              <w:rPr>
                <w:spacing w:val="-5"/>
                <w:sz w:val="24"/>
                <w:lang w:val="ru-RU"/>
              </w:rPr>
              <w:t xml:space="preserve"> </w:t>
            </w:r>
            <w:r w:rsidRPr="006C6D24">
              <w:rPr>
                <w:sz w:val="24"/>
                <w:lang w:val="ru-RU"/>
              </w:rPr>
              <w:t>«Пепе»,</w:t>
            </w:r>
            <w:r w:rsidRPr="006C6D24">
              <w:rPr>
                <w:spacing w:val="-2"/>
                <w:sz w:val="24"/>
                <w:lang w:val="ru-RU"/>
              </w:rPr>
              <w:t xml:space="preserve"> </w:t>
            </w:r>
            <w:r w:rsidRPr="006C6D24">
              <w:rPr>
                <w:sz w:val="24"/>
                <w:lang w:val="ru-RU"/>
              </w:rPr>
              <w:t>Л.</w:t>
            </w:r>
            <w:r w:rsidRPr="006C6D24">
              <w:rPr>
                <w:spacing w:val="-3"/>
                <w:sz w:val="24"/>
                <w:lang w:val="ru-RU"/>
              </w:rPr>
              <w:t xml:space="preserve"> </w:t>
            </w:r>
            <w:r w:rsidRPr="006C6D24">
              <w:rPr>
                <w:sz w:val="24"/>
                <w:lang w:val="ru-RU"/>
              </w:rPr>
              <w:t>Пантелеев</w:t>
            </w:r>
          </w:p>
          <w:p w:rsidR="006C6D24" w:rsidRPr="006C6D24" w:rsidRDefault="006C6D24">
            <w:pPr>
              <w:rPr>
                <w:sz w:val="24"/>
                <w:lang w:val="ru-RU"/>
              </w:rPr>
            </w:pPr>
            <w:r w:rsidRPr="006C6D24">
              <w:rPr>
                <w:sz w:val="24"/>
                <w:lang w:val="ru-RU"/>
              </w:rPr>
              <w:t>«Честное</w:t>
            </w:r>
            <w:r w:rsidRPr="006C6D24">
              <w:rPr>
                <w:spacing w:val="-3"/>
                <w:sz w:val="24"/>
                <w:lang w:val="ru-RU"/>
              </w:rPr>
              <w:t xml:space="preserve"> </w:t>
            </w:r>
            <w:r w:rsidRPr="006C6D24">
              <w:rPr>
                <w:sz w:val="24"/>
                <w:lang w:val="ru-RU"/>
              </w:rPr>
              <w:t>слово»,</w:t>
            </w:r>
            <w:r w:rsidRPr="006C6D24">
              <w:rPr>
                <w:spacing w:val="-2"/>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ялике», Л.</w:t>
            </w:r>
            <w:r w:rsidRPr="006C6D24">
              <w:rPr>
                <w:spacing w:val="-3"/>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Кассиль</w:t>
            </w:r>
          </w:p>
          <w:p w:rsidR="006C6D24" w:rsidRPr="006C6D24" w:rsidRDefault="006C6D24">
            <w:pPr>
              <w:ind w:right="163"/>
              <w:rPr>
                <w:sz w:val="24"/>
                <w:lang w:val="ru-RU"/>
              </w:rPr>
            </w:pPr>
            <w:r w:rsidRPr="006C6D24">
              <w:rPr>
                <w:sz w:val="24"/>
                <w:lang w:val="ru-RU"/>
              </w:rPr>
              <w:t>«Алексей</w:t>
            </w:r>
            <w:r w:rsidRPr="006C6D24">
              <w:rPr>
                <w:spacing w:val="-3"/>
                <w:sz w:val="24"/>
                <w:lang w:val="ru-RU"/>
              </w:rPr>
              <w:t xml:space="preserve"> </w:t>
            </w:r>
            <w:r w:rsidRPr="006C6D24">
              <w:rPr>
                <w:sz w:val="24"/>
                <w:lang w:val="ru-RU"/>
              </w:rPr>
              <w:t>Андреевич»,</w:t>
            </w:r>
            <w:r w:rsidRPr="006C6D24">
              <w:rPr>
                <w:spacing w:val="-1"/>
                <w:sz w:val="24"/>
                <w:lang w:val="ru-RU"/>
              </w:rPr>
              <w:t xml:space="preserve"> </w:t>
            </w:r>
            <w:r w:rsidRPr="006C6D24">
              <w:rPr>
                <w:sz w:val="24"/>
                <w:lang w:val="ru-RU"/>
              </w:rPr>
              <w:t>А.</w:t>
            </w:r>
            <w:r w:rsidRPr="006C6D24">
              <w:rPr>
                <w:spacing w:val="-4"/>
                <w:sz w:val="24"/>
                <w:lang w:val="ru-RU"/>
              </w:rPr>
              <w:t xml:space="preserve"> </w:t>
            </w:r>
            <w:r w:rsidRPr="006C6D24">
              <w:rPr>
                <w:sz w:val="24"/>
                <w:lang w:val="ru-RU"/>
              </w:rPr>
              <w:t>П.</w:t>
            </w:r>
            <w:r w:rsidRPr="006C6D24">
              <w:rPr>
                <w:spacing w:val="-3"/>
                <w:sz w:val="24"/>
                <w:lang w:val="ru-RU"/>
              </w:rPr>
              <w:t xml:space="preserve"> </w:t>
            </w:r>
            <w:r w:rsidRPr="006C6D24">
              <w:rPr>
                <w:sz w:val="24"/>
                <w:lang w:val="ru-RU"/>
              </w:rPr>
              <w:t>Гайдар</w:t>
            </w:r>
            <w:r w:rsidRPr="006C6D24">
              <w:rPr>
                <w:spacing w:val="-3"/>
                <w:sz w:val="24"/>
                <w:lang w:val="ru-RU"/>
              </w:rPr>
              <w:t xml:space="preserve"> </w:t>
            </w:r>
            <w:r w:rsidRPr="006C6D24">
              <w:rPr>
                <w:sz w:val="24"/>
                <w:lang w:val="ru-RU"/>
              </w:rPr>
              <w:t>«Горячий</w:t>
            </w:r>
            <w:r w:rsidRPr="006C6D24">
              <w:rPr>
                <w:spacing w:val="-57"/>
                <w:sz w:val="24"/>
                <w:lang w:val="ru-RU"/>
              </w:rPr>
              <w:t xml:space="preserve"> </w:t>
            </w:r>
            <w:r w:rsidRPr="006C6D24">
              <w:rPr>
                <w:sz w:val="24"/>
                <w:lang w:val="ru-RU"/>
              </w:rPr>
              <w:t>камень»,</w:t>
            </w:r>
            <w:r w:rsidRPr="006C6D24">
              <w:rPr>
                <w:spacing w:val="-2"/>
                <w:sz w:val="24"/>
                <w:lang w:val="ru-RU"/>
              </w:rPr>
              <w:t xml:space="preserve"> </w:t>
            </w:r>
            <w:r w:rsidRPr="006C6D24">
              <w:rPr>
                <w:sz w:val="24"/>
                <w:lang w:val="ru-RU"/>
              </w:rPr>
              <w:t>«Тимур</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его</w:t>
            </w:r>
            <w:r w:rsidRPr="006C6D24">
              <w:rPr>
                <w:spacing w:val="-3"/>
                <w:sz w:val="24"/>
                <w:lang w:val="ru-RU"/>
              </w:rPr>
              <w:t xml:space="preserve"> </w:t>
            </w:r>
            <w:r w:rsidRPr="006C6D24">
              <w:rPr>
                <w:sz w:val="24"/>
                <w:lang w:val="ru-RU"/>
              </w:rPr>
              <w:t>команда»,</w:t>
            </w:r>
            <w:r w:rsidRPr="006C6D24">
              <w:rPr>
                <w:spacing w:val="-2"/>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Носов</w:t>
            </w:r>
          </w:p>
          <w:p w:rsidR="006C6D24" w:rsidRPr="006C6D24" w:rsidRDefault="006C6D24">
            <w:pPr>
              <w:spacing w:line="270" w:lineRule="atLeast"/>
              <w:ind w:right="288"/>
              <w:rPr>
                <w:sz w:val="24"/>
                <w:lang w:val="ru-RU"/>
              </w:rPr>
            </w:pPr>
            <w:r w:rsidRPr="006C6D24">
              <w:rPr>
                <w:sz w:val="24"/>
                <w:lang w:val="ru-RU"/>
              </w:rPr>
              <w:t>«Огурцы», Е. А. Пермяк «Дедушкин</w:t>
            </w:r>
            <w:r w:rsidRPr="006C6D24">
              <w:rPr>
                <w:spacing w:val="1"/>
                <w:sz w:val="24"/>
                <w:lang w:val="ru-RU"/>
              </w:rPr>
              <w:t xml:space="preserve"> </w:t>
            </w:r>
            <w:r w:rsidRPr="006C6D24">
              <w:rPr>
                <w:sz w:val="24"/>
                <w:lang w:val="ru-RU"/>
              </w:rPr>
              <w:t>характер», В. Ф. Панова «Серёжа», С. В.</w:t>
            </w:r>
            <w:r w:rsidRPr="006C6D24">
              <w:rPr>
                <w:spacing w:val="1"/>
                <w:sz w:val="24"/>
                <w:lang w:val="ru-RU"/>
              </w:rPr>
              <w:t xml:space="preserve"> </w:t>
            </w:r>
            <w:r w:rsidRPr="006C6D24">
              <w:rPr>
                <w:sz w:val="24"/>
                <w:lang w:val="ru-RU"/>
              </w:rPr>
              <w:t>Михалков</w:t>
            </w:r>
            <w:r w:rsidRPr="006C6D24">
              <w:rPr>
                <w:spacing w:val="-3"/>
                <w:sz w:val="24"/>
                <w:lang w:val="ru-RU"/>
              </w:rPr>
              <w:t xml:space="preserve"> </w:t>
            </w:r>
            <w:r w:rsidRPr="006C6D24">
              <w:rPr>
                <w:sz w:val="24"/>
                <w:lang w:val="ru-RU"/>
              </w:rPr>
              <w:t>«Данила</w:t>
            </w:r>
            <w:r w:rsidRPr="006C6D24">
              <w:rPr>
                <w:spacing w:val="-3"/>
                <w:sz w:val="24"/>
                <w:lang w:val="ru-RU"/>
              </w:rPr>
              <w:t xml:space="preserve"> </w:t>
            </w:r>
            <w:r w:rsidRPr="006C6D24">
              <w:rPr>
                <w:sz w:val="24"/>
                <w:lang w:val="ru-RU"/>
              </w:rPr>
              <w:t>Кузьмич»,</w:t>
            </w:r>
            <w:r w:rsidRPr="006C6D24">
              <w:rPr>
                <w:spacing w:val="-3"/>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Мусатов</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48"/>
              <w:rPr>
                <w:sz w:val="24"/>
                <w:lang w:val="ru-RU"/>
              </w:rPr>
            </w:pPr>
            <w:r w:rsidRPr="006C6D24">
              <w:rPr>
                <w:sz w:val="24"/>
                <w:lang w:val="ru-RU"/>
              </w:rPr>
              <w:t>«Оружие», И. Никулина «Бабушкин кактус» и</w:t>
            </w:r>
            <w:r w:rsidRPr="006C6D24">
              <w:rPr>
                <w:spacing w:val="-57"/>
                <w:sz w:val="24"/>
                <w:lang w:val="ru-RU"/>
              </w:rPr>
              <w:t xml:space="preserve"> </w:t>
            </w:r>
            <w:r w:rsidRPr="006C6D24">
              <w:rPr>
                <w:sz w:val="24"/>
                <w:lang w:val="ru-RU"/>
              </w:rPr>
              <w:t>др.</w:t>
            </w:r>
          </w:p>
          <w:p w:rsidR="006C6D24" w:rsidRPr="006C6D24" w:rsidRDefault="006C6D24">
            <w:pPr>
              <w:ind w:right="140"/>
              <w:rPr>
                <w:sz w:val="24"/>
                <w:lang w:val="ru-RU"/>
              </w:rPr>
            </w:pPr>
            <w:r w:rsidRPr="006C6D24">
              <w:rPr>
                <w:sz w:val="24"/>
                <w:lang w:val="ru-RU"/>
              </w:rPr>
              <w:t>Учебный диалог: обсуждение проблем:</w:t>
            </w:r>
            <w:r w:rsidRPr="006C6D24">
              <w:rPr>
                <w:spacing w:val="1"/>
                <w:sz w:val="24"/>
                <w:lang w:val="ru-RU"/>
              </w:rPr>
              <w:t xml:space="preserve"> </w:t>
            </w:r>
            <w:r w:rsidRPr="006C6D24">
              <w:rPr>
                <w:sz w:val="24"/>
                <w:lang w:val="ru-RU"/>
              </w:rPr>
              <w:t>нелёгкая, тяжёлая жизнь крестьянских детей,</w:t>
            </w:r>
            <w:r w:rsidRPr="006C6D24">
              <w:rPr>
                <w:spacing w:val="1"/>
                <w:sz w:val="24"/>
                <w:lang w:val="ru-RU"/>
              </w:rPr>
              <w:t xml:space="preserve"> </w:t>
            </w:r>
            <w:r w:rsidRPr="006C6D24">
              <w:rPr>
                <w:sz w:val="24"/>
                <w:lang w:val="ru-RU"/>
              </w:rPr>
              <w:t>на войне ребёнок становится раньше времени</w:t>
            </w:r>
            <w:r w:rsidRPr="006C6D24">
              <w:rPr>
                <w:spacing w:val="1"/>
                <w:sz w:val="24"/>
                <w:lang w:val="ru-RU"/>
              </w:rPr>
              <w:t xml:space="preserve"> </w:t>
            </w:r>
            <w:r w:rsidRPr="006C6D24">
              <w:rPr>
                <w:sz w:val="24"/>
                <w:lang w:val="ru-RU"/>
              </w:rPr>
              <w:t>взрослым,</w:t>
            </w:r>
            <w:r w:rsidRPr="006C6D24">
              <w:rPr>
                <w:spacing w:val="-7"/>
                <w:sz w:val="24"/>
                <w:lang w:val="ru-RU"/>
              </w:rPr>
              <w:t xml:space="preserve"> </w:t>
            </w:r>
            <w:r w:rsidRPr="006C6D24">
              <w:rPr>
                <w:sz w:val="24"/>
                <w:lang w:val="ru-RU"/>
              </w:rPr>
              <w:t>понимание</w:t>
            </w:r>
            <w:r w:rsidRPr="006C6D24">
              <w:rPr>
                <w:spacing w:val="-8"/>
                <w:sz w:val="24"/>
                <w:lang w:val="ru-RU"/>
              </w:rPr>
              <w:t xml:space="preserve"> </w:t>
            </w:r>
            <w:r w:rsidRPr="006C6D24">
              <w:rPr>
                <w:sz w:val="24"/>
                <w:lang w:val="ru-RU"/>
              </w:rPr>
              <w:t>нравственно-этического</w:t>
            </w:r>
            <w:r w:rsidRPr="006C6D24">
              <w:rPr>
                <w:spacing w:val="-57"/>
                <w:sz w:val="24"/>
                <w:lang w:val="ru-RU"/>
              </w:rPr>
              <w:t xml:space="preserve"> </w:t>
            </w:r>
            <w:r w:rsidRPr="006C6D24">
              <w:rPr>
                <w:sz w:val="24"/>
                <w:lang w:val="ru-RU"/>
              </w:rPr>
              <w:t>смысла</w:t>
            </w:r>
            <w:r w:rsidRPr="006C6D24">
              <w:rPr>
                <w:spacing w:val="-2"/>
                <w:sz w:val="24"/>
                <w:lang w:val="ru-RU"/>
              </w:rPr>
              <w:t xml:space="preserve"> </w:t>
            </w:r>
            <w:r w:rsidRPr="006C6D24">
              <w:rPr>
                <w:sz w:val="24"/>
                <w:lang w:val="ru-RU"/>
              </w:rPr>
              <w:t>понятий «ответственность»,</w:t>
            </w:r>
          </w:p>
          <w:p w:rsidR="006C6D24" w:rsidRPr="006C6D24" w:rsidRDefault="006C6D24">
            <w:pPr>
              <w:ind w:right="318"/>
              <w:jc w:val="both"/>
              <w:rPr>
                <w:sz w:val="24"/>
                <w:lang w:val="ru-RU"/>
              </w:rPr>
            </w:pPr>
            <w:r w:rsidRPr="006C6D24">
              <w:rPr>
                <w:sz w:val="24"/>
                <w:lang w:val="ru-RU"/>
              </w:rPr>
              <w:t>«совесть», «честность», «долг», «смелость»,</w:t>
            </w:r>
            <w:r w:rsidRPr="006C6D24">
              <w:rPr>
                <w:spacing w:val="1"/>
                <w:sz w:val="24"/>
                <w:lang w:val="ru-RU"/>
              </w:rPr>
              <w:t xml:space="preserve"> </w:t>
            </w:r>
            <w:r w:rsidRPr="006C6D24">
              <w:rPr>
                <w:sz w:val="24"/>
                <w:lang w:val="ru-RU"/>
              </w:rPr>
              <w:t>ответ на вопрос «Какие качества мы ценим в</w:t>
            </w:r>
            <w:r w:rsidRPr="006C6D24">
              <w:rPr>
                <w:spacing w:val="-58"/>
                <w:sz w:val="24"/>
                <w:lang w:val="ru-RU"/>
              </w:rPr>
              <w:t xml:space="preserve"> </w:t>
            </w:r>
            <w:r w:rsidRPr="006C6D24">
              <w:rPr>
                <w:sz w:val="24"/>
                <w:lang w:val="ru-RU"/>
              </w:rPr>
              <w:t>людях?»</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примерами</w:t>
            </w:r>
            <w:r w:rsidRPr="006C6D24">
              <w:rPr>
                <w:spacing w:val="3"/>
                <w:sz w:val="24"/>
                <w:lang w:val="ru-RU"/>
              </w:rPr>
              <w:t xml:space="preserve"> </w:t>
            </w:r>
            <w:r w:rsidRPr="006C6D24">
              <w:rPr>
                <w:sz w:val="24"/>
                <w:lang w:val="ru-RU"/>
              </w:rPr>
              <w:t>из текста</w:t>
            </w:r>
          </w:p>
          <w:p w:rsidR="006C6D24" w:rsidRPr="006C6D24" w:rsidRDefault="006C6D24">
            <w:pPr>
              <w:rPr>
                <w:sz w:val="24"/>
                <w:lang w:val="ru-RU"/>
              </w:rPr>
            </w:pPr>
            <w:r w:rsidRPr="006C6D24">
              <w:rPr>
                <w:sz w:val="24"/>
                <w:lang w:val="ru-RU"/>
              </w:rPr>
              <w:t>произведений).</w:t>
            </w:r>
          </w:p>
          <w:p w:rsidR="006C6D24" w:rsidRPr="006C6D24" w:rsidRDefault="006C6D24">
            <w:pPr>
              <w:ind w:right="170"/>
              <w:rPr>
                <w:sz w:val="24"/>
                <w:lang w:val="ru-RU"/>
              </w:rPr>
            </w:pPr>
            <w:r w:rsidRPr="006C6D24">
              <w:rPr>
                <w:sz w:val="24"/>
                <w:lang w:val="ru-RU"/>
              </w:rPr>
              <w:t>Работа с текстом произведения: составление</w:t>
            </w:r>
            <w:r w:rsidRPr="006C6D24">
              <w:rPr>
                <w:spacing w:val="1"/>
                <w:sz w:val="24"/>
                <w:lang w:val="ru-RU"/>
              </w:rPr>
              <w:t xml:space="preserve"> </w:t>
            </w:r>
            <w:r w:rsidRPr="006C6D24">
              <w:rPr>
                <w:sz w:val="24"/>
                <w:lang w:val="ru-RU"/>
              </w:rPr>
              <w:t>портретной характеристики персонажей с</w:t>
            </w:r>
            <w:r w:rsidRPr="006C6D24">
              <w:rPr>
                <w:spacing w:val="1"/>
                <w:sz w:val="24"/>
                <w:lang w:val="ru-RU"/>
              </w:rPr>
              <w:t xml:space="preserve"> </w:t>
            </w:r>
            <w:r w:rsidRPr="006C6D24">
              <w:rPr>
                <w:sz w:val="24"/>
                <w:lang w:val="ru-RU"/>
              </w:rPr>
              <w:t>приведением примеров из текста, нахождение</w:t>
            </w:r>
            <w:r w:rsidRPr="006C6D24">
              <w:rPr>
                <w:spacing w:val="-57"/>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тексте средств</w:t>
            </w:r>
            <w:r w:rsidRPr="006C6D24">
              <w:rPr>
                <w:spacing w:val="-1"/>
                <w:sz w:val="24"/>
                <w:lang w:val="ru-RU"/>
              </w:rPr>
              <w:t xml:space="preserve"> </w:t>
            </w:r>
            <w:r w:rsidRPr="006C6D24">
              <w:rPr>
                <w:sz w:val="24"/>
                <w:lang w:val="ru-RU"/>
              </w:rPr>
              <w:t>изображения героев</w:t>
            </w:r>
            <w:r w:rsidRPr="006C6D24">
              <w:rPr>
                <w:spacing w:val="-2"/>
                <w:sz w:val="24"/>
                <w:lang w:val="ru-RU"/>
              </w:rPr>
              <w:t xml:space="preserve"> </w:t>
            </w:r>
            <w:r w:rsidRPr="006C6D24">
              <w:rPr>
                <w:sz w:val="24"/>
                <w:lang w:val="ru-RU"/>
              </w:rPr>
              <w:t>и</w:t>
            </w:r>
          </w:p>
          <w:p w:rsidR="006C6D24" w:rsidRPr="006C6D24" w:rsidRDefault="006C6D24">
            <w:pPr>
              <w:ind w:right="222"/>
              <w:rPr>
                <w:sz w:val="24"/>
                <w:lang w:val="ru-RU"/>
              </w:rPr>
            </w:pPr>
            <w:r w:rsidRPr="006C6D24">
              <w:rPr>
                <w:sz w:val="24"/>
                <w:lang w:val="ru-RU"/>
              </w:rPr>
              <w:t>выражения</w:t>
            </w:r>
            <w:r w:rsidRPr="006C6D24">
              <w:rPr>
                <w:spacing w:val="-3"/>
                <w:sz w:val="24"/>
                <w:lang w:val="ru-RU"/>
              </w:rPr>
              <w:t xml:space="preserve"> </w:t>
            </w:r>
            <w:r w:rsidRPr="006C6D24">
              <w:rPr>
                <w:sz w:val="24"/>
                <w:lang w:val="ru-RU"/>
              </w:rPr>
              <w:t>их</w:t>
            </w:r>
            <w:r w:rsidRPr="006C6D24">
              <w:rPr>
                <w:spacing w:val="-2"/>
                <w:sz w:val="24"/>
                <w:lang w:val="ru-RU"/>
              </w:rPr>
              <w:t xml:space="preserve"> </w:t>
            </w:r>
            <w:r w:rsidRPr="006C6D24">
              <w:rPr>
                <w:sz w:val="24"/>
                <w:lang w:val="ru-RU"/>
              </w:rPr>
              <w:t>чувств,</w:t>
            </w:r>
            <w:r w:rsidRPr="006C6D24">
              <w:rPr>
                <w:spacing w:val="-2"/>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героев</w:t>
            </w:r>
            <w:r w:rsidRPr="006C6D24">
              <w:rPr>
                <w:spacing w:val="-3"/>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их</w:t>
            </w:r>
            <w:r w:rsidRPr="006C6D24">
              <w:rPr>
                <w:spacing w:val="-57"/>
                <w:sz w:val="24"/>
                <w:lang w:val="ru-RU"/>
              </w:rPr>
              <w:t xml:space="preserve"> </w:t>
            </w:r>
            <w:r w:rsidRPr="006C6D24">
              <w:rPr>
                <w:sz w:val="24"/>
                <w:lang w:val="ru-RU"/>
              </w:rPr>
              <w:t>внешнему виду и поступкам, установление</w:t>
            </w:r>
            <w:r w:rsidRPr="006C6D24">
              <w:rPr>
                <w:spacing w:val="1"/>
                <w:sz w:val="24"/>
                <w:lang w:val="ru-RU"/>
              </w:rPr>
              <w:t xml:space="preserve"> </w:t>
            </w:r>
            <w:r w:rsidRPr="006C6D24">
              <w:rPr>
                <w:sz w:val="24"/>
                <w:lang w:val="ru-RU"/>
              </w:rPr>
              <w:t>взаимосвязи между поступками, чувствами</w:t>
            </w:r>
            <w:r w:rsidRPr="006C6D24">
              <w:rPr>
                <w:spacing w:val="1"/>
                <w:sz w:val="24"/>
                <w:lang w:val="ru-RU"/>
              </w:rPr>
              <w:t xml:space="preserve"> </w:t>
            </w:r>
            <w:r w:rsidRPr="006C6D24">
              <w:rPr>
                <w:sz w:val="24"/>
                <w:lang w:val="ru-RU"/>
              </w:rPr>
              <w:t>героев, определение авторского отношения к</w:t>
            </w:r>
            <w:r w:rsidRPr="006C6D24">
              <w:rPr>
                <w:spacing w:val="1"/>
                <w:sz w:val="24"/>
                <w:lang w:val="ru-RU"/>
              </w:rPr>
              <w:t xml:space="preserve"> </w:t>
            </w:r>
            <w:r w:rsidRPr="006C6D24">
              <w:rPr>
                <w:sz w:val="24"/>
                <w:lang w:val="ru-RU"/>
              </w:rPr>
              <w:t>героям.</w:t>
            </w:r>
          </w:p>
          <w:p w:rsidR="006C6D24" w:rsidRPr="006C6D24" w:rsidRDefault="006C6D24">
            <w:pPr>
              <w:spacing w:before="1"/>
              <w:ind w:right="200"/>
              <w:rPr>
                <w:sz w:val="24"/>
                <w:lang w:val="ru-RU"/>
              </w:rPr>
            </w:pPr>
            <w:r w:rsidRPr="006C6D24">
              <w:rPr>
                <w:sz w:val="24"/>
                <w:lang w:val="ru-RU"/>
              </w:rPr>
              <w:t>Анализ</w:t>
            </w:r>
            <w:r w:rsidRPr="006C6D24">
              <w:rPr>
                <w:spacing w:val="-5"/>
                <w:sz w:val="24"/>
                <w:lang w:val="ru-RU"/>
              </w:rPr>
              <w:t xml:space="preserve"> </w:t>
            </w:r>
            <w:r w:rsidRPr="006C6D24">
              <w:rPr>
                <w:sz w:val="24"/>
                <w:lang w:val="ru-RU"/>
              </w:rPr>
              <w:t>заголовка.</w:t>
            </w:r>
            <w:r w:rsidRPr="006C6D24">
              <w:rPr>
                <w:spacing w:val="-3"/>
                <w:sz w:val="24"/>
                <w:lang w:val="ru-RU"/>
              </w:rPr>
              <w:t xml:space="preserve"> </w:t>
            </w:r>
            <w:r w:rsidRPr="006C6D24">
              <w:rPr>
                <w:sz w:val="24"/>
                <w:lang w:val="ru-RU"/>
              </w:rPr>
              <w:t>Упражнение</w:t>
            </w:r>
            <w:r w:rsidRPr="006C6D24">
              <w:rPr>
                <w:spacing w:val="-5"/>
                <w:sz w:val="24"/>
                <w:lang w:val="ru-RU"/>
              </w:rPr>
              <w:t xml:space="preserve"> </w:t>
            </w:r>
            <w:r w:rsidRPr="006C6D24">
              <w:rPr>
                <w:sz w:val="24"/>
                <w:lang w:val="ru-RU"/>
              </w:rPr>
              <w:t>в</w:t>
            </w:r>
            <w:r w:rsidRPr="006C6D24">
              <w:rPr>
                <w:spacing w:val="-5"/>
                <w:sz w:val="24"/>
                <w:lang w:val="ru-RU"/>
              </w:rPr>
              <w:t xml:space="preserve"> </w:t>
            </w:r>
            <w:r w:rsidRPr="006C6D24">
              <w:rPr>
                <w:sz w:val="24"/>
                <w:lang w:val="ru-RU"/>
              </w:rPr>
              <w:t>составлении</w:t>
            </w:r>
            <w:r w:rsidRPr="006C6D24">
              <w:rPr>
                <w:spacing w:val="-57"/>
                <w:sz w:val="24"/>
                <w:lang w:val="ru-RU"/>
              </w:rPr>
              <w:t xml:space="preserve"> </w:t>
            </w:r>
            <w:r w:rsidRPr="006C6D24">
              <w:rPr>
                <w:sz w:val="24"/>
                <w:lang w:val="ru-RU"/>
              </w:rPr>
              <w:t>вопросов</w:t>
            </w:r>
            <w:r w:rsidRPr="006C6D24">
              <w:rPr>
                <w:spacing w:val="-1"/>
                <w:sz w:val="24"/>
                <w:lang w:val="ru-RU"/>
              </w:rPr>
              <w:t xml:space="preserve"> </w:t>
            </w:r>
            <w:r w:rsidRPr="006C6D24">
              <w:rPr>
                <w:sz w:val="24"/>
                <w:lang w:val="ru-RU"/>
              </w:rPr>
              <w:t>к произведению.</w:t>
            </w:r>
          </w:p>
          <w:p w:rsidR="006C6D24" w:rsidRPr="006C6D24" w:rsidRDefault="006C6D24">
            <w:pPr>
              <w:ind w:right="989"/>
              <w:rPr>
                <w:sz w:val="24"/>
                <w:lang w:val="ru-RU"/>
              </w:rPr>
            </w:pPr>
            <w:r w:rsidRPr="006C6D24">
              <w:rPr>
                <w:sz w:val="24"/>
                <w:lang w:val="ru-RU"/>
              </w:rPr>
              <w:t>Анализ</w:t>
            </w:r>
            <w:r w:rsidRPr="006C6D24">
              <w:rPr>
                <w:spacing w:val="-4"/>
                <w:sz w:val="24"/>
                <w:lang w:val="ru-RU"/>
              </w:rPr>
              <w:t xml:space="preserve"> </w:t>
            </w:r>
            <w:r w:rsidRPr="006C6D24">
              <w:rPr>
                <w:sz w:val="24"/>
                <w:lang w:val="ru-RU"/>
              </w:rPr>
              <w:t>сюжета</w:t>
            </w:r>
            <w:r w:rsidRPr="006C6D24">
              <w:rPr>
                <w:spacing w:val="-4"/>
                <w:sz w:val="24"/>
                <w:lang w:val="ru-RU"/>
              </w:rPr>
              <w:t xml:space="preserve"> </w:t>
            </w:r>
            <w:r w:rsidRPr="006C6D24">
              <w:rPr>
                <w:sz w:val="24"/>
                <w:lang w:val="ru-RU"/>
              </w:rPr>
              <w:t>рассказа:</w:t>
            </w:r>
            <w:r w:rsidRPr="006C6D24">
              <w:rPr>
                <w:spacing w:val="-4"/>
                <w:sz w:val="24"/>
                <w:lang w:val="ru-RU"/>
              </w:rPr>
              <w:t xml:space="preserve"> </w:t>
            </w:r>
            <w:r w:rsidRPr="006C6D24">
              <w:rPr>
                <w:sz w:val="24"/>
                <w:lang w:val="ru-RU"/>
              </w:rPr>
              <w:t>определение</w:t>
            </w:r>
            <w:r w:rsidRPr="006C6D24">
              <w:rPr>
                <w:spacing w:val="-57"/>
                <w:sz w:val="24"/>
                <w:lang w:val="ru-RU"/>
              </w:rPr>
              <w:t xml:space="preserve"> </w:t>
            </w:r>
            <w:r w:rsidRPr="006C6D24">
              <w:rPr>
                <w:sz w:val="24"/>
                <w:lang w:val="ru-RU"/>
              </w:rPr>
              <w:t>последовательности</w:t>
            </w:r>
            <w:r w:rsidRPr="006C6D24">
              <w:rPr>
                <w:spacing w:val="1"/>
                <w:sz w:val="24"/>
                <w:lang w:val="ru-RU"/>
              </w:rPr>
              <w:t xml:space="preserve"> </w:t>
            </w:r>
            <w:r w:rsidRPr="006C6D24">
              <w:rPr>
                <w:sz w:val="24"/>
                <w:lang w:val="ru-RU"/>
              </w:rPr>
              <w:t>событий,</w:t>
            </w:r>
          </w:p>
          <w:p w:rsidR="006C6D24" w:rsidRPr="006C6D24" w:rsidRDefault="006C6D24">
            <w:pPr>
              <w:ind w:right="506"/>
              <w:rPr>
                <w:sz w:val="24"/>
                <w:lang w:val="ru-RU"/>
              </w:rPr>
            </w:pPr>
            <w:r w:rsidRPr="006C6D24">
              <w:rPr>
                <w:sz w:val="24"/>
                <w:lang w:val="ru-RU"/>
              </w:rPr>
              <w:t>формулирование вопросов по основным</w:t>
            </w:r>
            <w:r w:rsidRPr="006C6D24">
              <w:rPr>
                <w:spacing w:val="1"/>
                <w:sz w:val="24"/>
                <w:lang w:val="ru-RU"/>
              </w:rPr>
              <w:t xml:space="preserve"> </w:t>
            </w:r>
            <w:r w:rsidRPr="006C6D24">
              <w:rPr>
                <w:sz w:val="24"/>
                <w:lang w:val="ru-RU"/>
              </w:rPr>
              <w:t>событиям сюжета, восстановление</w:t>
            </w:r>
            <w:r w:rsidRPr="006C6D24">
              <w:rPr>
                <w:spacing w:val="1"/>
                <w:sz w:val="24"/>
                <w:lang w:val="ru-RU"/>
              </w:rPr>
              <w:t xml:space="preserve"> </w:t>
            </w:r>
            <w:r w:rsidRPr="006C6D24">
              <w:rPr>
                <w:sz w:val="24"/>
                <w:lang w:val="ru-RU"/>
              </w:rPr>
              <w:t>нарушенной последовательности событий,</w:t>
            </w:r>
            <w:r w:rsidRPr="006C6D24">
              <w:rPr>
                <w:spacing w:val="-57"/>
                <w:sz w:val="24"/>
                <w:lang w:val="ru-RU"/>
              </w:rPr>
              <w:t xml:space="preserve"> </w:t>
            </w:r>
            <w:r w:rsidRPr="006C6D24">
              <w:rPr>
                <w:sz w:val="24"/>
                <w:lang w:val="ru-RU"/>
              </w:rPr>
              <w:t>нахождение в тексте заданного эпизода,</w:t>
            </w:r>
            <w:r w:rsidRPr="006C6D24">
              <w:rPr>
                <w:spacing w:val="1"/>
                <w:sz w:val="24"/>
                <w:lang w:val="ru-RU"/>
              </w:rPr>
              <w:t xml:space="preserve"> </w:t>
            </w:r>
            <w:r w:rsidRPr="006C6D24">
              <w:rPr>
                <w:sz w:val="24"/>
                <w:lang w:val="ru-RU"/>
              </w:rPr>
              <w:t>составление</w:t>
            </w:r>
            <w:r w:rsidRPr="006C6D24">
              <w:rPr>
                <w:spacing w:val="-1"/>
                <w:sz w:val="24"/>
                <w:lang w:val="ru-RU"/>
              </w:rPr>
              <w:t xml:space="preserve"> </w:t>
            </w:r>
            <w:r w:rsidRPr="006C6D24">
              <w:rPr>
                <w:sz w:val="24"/>
                <w:lang w:val="ru-RU"/>
              </w:rPr>
              <w:t>вопросного</w:t>
            </w:r>
            <w:r w:rsidRPr="006C6D24">
              <w:rPr>
                <w:spacing w:val="-1"/>
                <w:sz w:val="24"/>
                <w:lang w:val="ru-RU"/>
              </w:rPr>
              <w:t xml:space="preserve"> </w:t>
            </w:r>
            <w:r w:rsidRPr="006C6D24">
              <w:rPr>
                <w:sz w:val="24"/>
                <w:lang w:val="ru-RU"/>
              </w:rPr>
              <w:t>плана</w:t>
            </w:r>
            <w:r w:rsidRPr="006C6D24">
              <w:rPr>
                <w:spacing w:val="-1"/>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с</w:t>
            </w:r>
          </w:p>
          <w:p w:rsidR="006C6D24" w:rsidRPr="006C6D24" w:rsidRDefault="006C6D24">
            <w:pPr>
              <w:spacing w:line="276" w:lineRule="exact"/>
              <w:ind w:right="115"/>
              <w:rPr>
                <w:sz w:val="24"/>
                <w:lang w:val="ru-RU"/>
              </w:rPr>
            </w:pPr>
            <w:r w:rsidRPr="006C6D24">
              <w:rPr>
                <w:sz w:val="24"/>
                <w:lang w:val="ru-RU"/>
              </w:rPr>
              <w:t>выделением отдельных эпизодов, смысловых</w:t>
            </w:r>
            <w:r w:rsidRPr="006C6D24">
              <w:rPr>
                <w:spacing w:val="1"/>
                <w:sz w:val="24"/>
                <w:lang w:val="ru-RU"/>
              </w:rPr>
              <w:t xml:space="preserve"> </w:t>
            </w:r>
            <w:r w:rsidRPr="006C6D24">
              <w:rPr>
                <w:sz w:val="24"/>
                <w:lang w:val="ru-RU"/>
              </w:rPr>
              <w:t>частей, определение завязки, кульминации,</w:t>
            </w:r>
            <w:r w:rsidRPr="006C6D24">
              <w:rPr>
                <w:spacing w:val="1"/>
                <w:sz w:val="24"/>
                <w:lang w:val="ru-RU"/>
              </w:rPr>
              <w:t xml:space="preserve"> </w:t>
            </w:r>
            <w:r w:rsidRPr="006C6D24">
              <w:rPr>
                <w:sz w:val="24"/>
                <w:lang w:val="ru-RU"/>
              </w:rPr>
              <w:t>развязки (композиция произведения). Работа в</w:t>
            </w:r>
            <w:r w:rsidRPr="006C6D24">
              <w:rPr>
                <w:spacing w:val="-57"/>
                <w:sz w:val="24"/>
                <w:lang w:val="ru-RU"/>
              </w:rPr>
              <w:t xml:space="preserve"> </w:t>
            </w:r>
            <w:r w:rsidRPr="006C6D24">
              <w:rPr>
                <w:sz w:val="24"/>
                <w:lang w:val="ru-RU"/>
              </w:rPr>
              <w:t>парах: составление цитатного плана, оценка</w:t>
            </w:r>
            <w:r w:rsidRPr="006C6D24">
              <w:rPr>
                <w:spacing w:val="1"/>
                <w:sz w:val="24"/>
                <w:lang w:val="ru-RU"/>
              </w:rPr>
              <w:t xml:space="preserve"> </w:t>
            </w:r>
            <w:r w:rsidRPr="006C6D24">
              <w:rPr>
                <w:sz w:val="24"/>
                <w:lang w:val="ru-RU"/>
              </w:rPr>
              <w:t>совместной деятельности. Упражнения в</w:t>
            </w:r>
            <w:r w:rsidRPr="006C6D24">
              <w:rPr>
                <w:spacing w:val="1"/>
                <w:sz w:val="24"/>
                <w:lang w:val="ru-RU"/>
              </w:rPr>
              <w:t xml:space="preserve"> </w:t>
            </w:r>
            <w:r w:rsidRPr="006C6D24">
              <w:rPr>
                <w:sz w:val="24"/>
                <w:lang w:val="ru-RU"/>
              </w:rPr>
              <w:t>выразительном</w:t>
            </w:r>
            <w:r w:rsidRPr="006C6D24">
              <w:rPr>
                <w:spacing w:val="-3"/>
                <w:sz w:val="24"/>
                <w:lang w:val="ru-RU"/>
              </w:rPr>
              <w:t xml:space="preserve"> </w:t>
            </w:r>
            <w:r w:rsidRPr="006C6D24">
              <w:rPr>
                <w:sz w:val="24"/>
                <w:lang w:val="ru-RU"/>
              </w:rPr>
              <w:t>чтении</w:t>
            </w:r>
            <w:r w:rsidRPr="006C6D24">
              <w:rPr>
                <w:spacing w:val="-4"/>
                <w:sz w:val="24"/>
                <w:lang w:val="ru-RU"/>
              </w:rPr>
              <w:t xml:space="preserve"> </w:t>
            </w:r>
            <w:r w:rsidRPr="006C6D24">
              <w:rPr>
                <w:sz w:val="24"/>
                <w:lang w:val="ru-RU"/>
              </w:rPr>
              <w:t>небольших</w:t>
            </w:r>
            <w:r w:rsidRPr="006C6D24">
              <w:rPr>
                <w:spacing w:val="-2"/>
                <w:sz w:val="24"/>
                <w:lang w:val="ru-RU"/>
              </w:rPr>
              <w:t xml:space="preserve"> </w:t>
            </w:r>
            <w:r w:rsidRPr="006C6D24">
              <w:rPr>
                <w:sz w:val="24"/>
                <w:lang w:val="ru-RU"/>
              </w:rPr>
              <w:t>эпизодов с</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3312"/>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2"/>
              <w:rPr>
                <w:sz w:val="24"/>
                <w:lang w:val="ru-RU"/>
              </w:rPr>
            </w:pPr>
            <w:r w:rsidRPr="006C6D24">
              <w:rPr>
                <w:sz w:val="24"/>
                <w:lang w:val="ru-RU"/>
              </w:rPr>
              <w:t>соблюдением орфоэпических и</w:t>
            </w:r>
            <w:r w:rsidRPr="006C6D24">
              <w:rPr>
                <w:spacing w:val="1"/>
                <w:sz w:val="24"/>
                <w:lang w:val="ru-RU"/>
              </w:rPr>
              <w:t xml:space="preserve"> </w:t>
            </w:r>
            <w:r w:rsidRPr="006C6D24">
              <w:rPr>
                <w:sz w:val="24"/>
                <w:lang w:val="ru-RU"/>
              </w:rPr>
              <w:t>интонационных норм при чтении вслух.</w:t>
            </w:r>
            <w:r w:rsidRPr="006C6D24">
              <w:rPr>
                <w:spacing w:val="1"/>
                <w:sz w:val="24"/>
                <w:lang w:val="ru-RU"/>
              </w:rPr>
              <w:t xml:space="preserve"> </w:t>
            </w:r>
            <w:r w:rsidRPr="006C6D24">
              <w:rPr>
                <w:sz w:val="24"/>
                <w:lang w:val="ru-RU"/>
              </w:rPr>
              <w:t>Пересказ (устно) произведения от лица героя</w:t>
            </w:r>
            <w:r w:rsidRPr="006C6D24">
              <w:rPr>
                <w:spacing w:val="1"/>
                <w:sz w:val="24"/>
                <w:lang w:val="ru-RU"/>
              </w:rPr>
              <w:t xml:space="preserve"> </w:t>
            </w:r>
            <w:r w:rsidRPr="006C6D24">
              <w:rPr>
                <w:sz w:val="24"/>
                <w:lang w:val="ru-RU"/>
              </w:rPr>
              <w:t>или от третьего лица. Дифференцированная</w:t>
            </w:r>
            <w:r w:rsidRPr="006C6D24">
              <w:rPr>
                <w:spacing w:val="1"/>
                <w:sz w:val="24"/>
                <w:lang w:val="ru-RU"/>
              </w:rPr>
              <w:t xml:space="preserve"> </w:t>
            </w:r>
            <w:r w:rsidRPr="006C6D24">
              <w:rPr>
                <w:sz w:val="24"/>
                <w:lang w:val="ru-RU"/>
              </w:rPr>
              <w:t>работа: составление рассказа от имени одного</w:t>
            </w:r>
            <w:r w:rsidRPr="006C6D24">
              <w:rPr>
                <w:spacing w:val="-57"/>
                <w:sz w:val="24"/>
                <w:lang w:val="ru-RU"/>
              </w:rPr>
              <w:t xml:space="preserve"> </w:t>
            </w:r>
            <w:r w:rsidRPr="006C6D24">
              <w:rPr>
                <w:sz w:val="24"/>
                <w:lang w:val="ru-RU"/>
              </w:rPr>
              <w:t>из героев. Работа в группе: выбор книги по</w:t>
            </w:r>
            <w:r w:rsidRPr="006C6D24">
              <w:rPr>
                <w:spacing w:val="1"/>
                <w:sz w:val="24"/>
                <w:lang w:val="ru-RU"/>
              </w:rPr>
              <w:t xml:space="preserve"> </w:t>
            </w:r>
            <w:r w:rsidRPr="006C6D24">
              <w:rPr>
                <w:sz w:val="24"/>
                <w:lang w:val="ru-RU"/>
              </w:rPr>
              <w:t>теме «Дети на войне», представление</w:t>
            </w:r>
            <w:r w:rsidRPr="006C6D24">
              <w:rPr>
                <w:spacing w:val="1"/>
                <w:sz w:val="24"/>
                <w:lang w:val="ru-RU"/>
              </w:rPr>
              <w:t xml:space="preserve"> </w:t>
            </w:r>
            <w:r w:rsidRPr="006C6D24">
              <w:rPr>
                <w:sz w:val="24"/>
                <w:lang w:val="ru-RU"/>
              </w:rPr>
              <w:t>самостоятельно</w:t>
            </w:r>
            <w:r w:rsidRPr="006C6D24">
              <w:rPr>
                <w:spacing w:val="-5"/>
                <w:sz w:val="24"/>
                <w:lang w:val="ru-RU"/>
              </w:rPr>
              <w:t xml:space="preserve"> </w:t>
            </w:r>
            <w:r w:rsidRPr="006C6D24">
              <w:rPr>
                <w:sz w:val="24"/>
                <w:lang w:val="ru-RU"/>
              </w:rPr>
              <w:t>прочитанного</w:t>
            </w:r>
            <w:r w:rsidRPr="006C6D24">
              <w:rPr>
                <w:spacing w:val="-4"/>
                <w:sz w:val="24"/>
                <w:lang w:val="ru-RU"/>
              </w:rPr>
              <w:t xml:space="preserve"> </w:t>
            </w:r>
            <w:r w:rsidRPr="006C6D24">
              <w:rPr>
                <w:sz w:val="24"/>
                <w:lang w:val="ru-RU"/>
              </w:rPr>
              <w:t>произведения</w:t>
            </w:r>
            <w:r w:rsidRPr="006C6D24">
              <w:rPr>
                <w:spacing w:val="-7"/>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выбранной книги с использованием аппарата</w:t>
            </w:r>
            <w:r w:rsidRPr="006C6D24">
              <w:rPr>
                <w:spacing w:val="1"/>
                <w:sz w:val="24"/>
                <w:lang w:val="ru-RU"/>
              </w:rPr>
              <w:t xml:space="preserve"> </w:t>
            </w:r>
            <w:r w:rsidRPr="006C6D24">
              <w:rPr>
                <w:sz w:val="24"/>
                <w:lang w:val="ru-RU"/>
              </w:rPr>
              <w:t>издания</w:t>
            </w:r>
            <w:r w:rsidRPr="006C6D24">
              <w:rPr>
                <w:spacing w:val="-1"/>
                <w:sz w:val="24"/>
                <w:lang w:val="ru-RU"/>
              </w:rPr>
              <w:t xml:space="preserve"> </w:t>
            </w:r>
            <w:r w:rsidRPr="006C6D24">
              <w:rPr>
                <w:sz w:val="24"/>
                <w:lang w:val="ru-RU"/>
              </w:rPr>
              <w:t>(обложка,</w:t>
            </w:r>
            <w:r w:rsidRPr="006C6D24">
              <w:rPr>
                <w:spacing w:val="-1"/>
                <w:sz w:val="24"/>
                <w:lang w:val="ru-RU"/>
              </w:rPr>
              <w:t xml:space="preserve"> </w:t>
            </w:r>
            <w:r w:rsidRPr="006C6D24">
              <w:rPr>
                <w:sz w:val="24"/>
                <w:lang w:val="ru-RU"/>
              </w:rPr>
              <w:t>оглавление,</w:t>
            </w:r>
            <w:r w:rsidRPr="006C6D24">
              <w:rPr>
                <w:spacing w:val="-1"/>
                <w:sz w:val="24"/>
                <w:lang w:val="ru-RU"/>
              </w:rPr>
              <w:t xml:space="preserve"> </w:t>
            </w:r>
            <w:r w:rsidRPr="006C6D24">
              <w:rPr>
                <w:sz w:val="24"/>
                <w:lang w:val="ru-RU"/>
              </w:rPr>
              <w:t>аннотация,</w:t>
            </w:r>
          </w:p>
          <w:p w:rsidR="006C6D24" w:rsidRDefault="006C6D24">
            <w:pPr>
              <w:spacing w:line="270" w:lineRule="atLeast"/>
              <w:ind w:right="1234"/>
              <w:rPr>
                <w:sz w:val="24"/>
              </w:rPr>
            </w:pPr>
            <w:r>
              <w:rPr>
                <w:sz w:val="24"/>
              </w:rPr>
              <w:t>предисловие,</w:t>
            </w:r>
            <w:r>
              <w:rPr>
                <w:spacing w:val="-5"/>
                <w:sz w:val="24"/>
              </w:rPr>
              <w:t xml:space="preserve"> </w:t>
            </w:r>
            <w:r>
              <w:rPr>
                <w:sz w:val="24"/>
              </w:rPr>
              <w:t>иллюстрации,</w:t>
            </w:r>
            <w:r>
              <w:rPr>
                <w:spacing w:val="-5"/>
                <w:sz w:val="24"/>
              </w:rPr>
              <w:t xml:space="preserve"> </w:t>
            </w:r>
            <w:r>
              <w:rPr>
                <w:sz w:val="24"/>
              </w:rPr>
              <w:t>сноски,</w:t>
            </w:r>
            <w:r>
              <w:rPr>
                <w:spacing w:val="-57"/>
                <w:sz w:val="24"/>
              </w:rPr>
              <w:t xml:space="preserve"> </w:t>
            </w:r>
            <w:r>
              <w:rPr>
                <w:sz w:val="24"/>
              </w:rPr>
              <w:t>примечания)</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r w:rsidR="006C6D24" w:rsidTr="006C6D24">
        <w:trPr>
          <w:trHeight w:val="6348"/>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11.</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309"/>
              <w:jc w:val="center"/>
              <w:rPr>
                <w:sz w:val="24"/>
              </w:rPr>
            </w:pPr>
            <w:r>
              <w:rPr>
                <w:sz w:val="24"/>
              </w:rPr>
              <w:t>Юмористические</w:t>
            </w:r>
            <w:r>
              <w:rPr>
                <w:spacing w:val="-57"/>
                <w:sz w:val="24"/>
              </w:rPr>
              <w:t xml:space="preserve"> </w:t>
            </w:r>
            <w:r>
              <w:rPr>
                <w:sz w:val="24"/>
              </w:rPr>
              <w:t>произведения</w:t>
            </w:r>
          </w:p>
          <w:p w:rsidR="006C6D24" w:rsidRDefault="006C6D24">
            <w:pPr>
              <w:ind w:right="309"/>
              <w:jc w:val="center"/>
              <w:rPr>
                <w:sz w:val="24"/>
              </w:rPr>
            </w:pPr>
            <w:r>
              <w:rPr>
                <w:sz w:val="24"/>
              </w:rPr>
              <w:t>(5</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95"/>
              <w:rPr>
                <w:sz w:val="24"/>
                <w:lang w:val="ru-RU"/>
              </w:rPr>
            </w:pPr>
            <w:r w:rsidRPr="006C6D24">
              <w:rPr>
                <w:sz w:val="24"/>
                <w:lang w:val="ru-RU"/>
              </w:rPr>
              <w:t>Комичность</w:t>
            </w:r>
            <w:r w:rsidRPr="006C6D24">
              <w:rPr>
                <w:spacing w:val="-2"/>
                <w:sz w:val="24"/>
                <w:lang w:val="ru-RU"/>
              </w:rPr>
              <w:t xml:space="preserve"> </w:t>
            </w:r>
            <w:r w:rsidRPr="006C6D24">
              <w:rPr>
                <w:sz w:val="24"/>
                <w:lang w:val="ru-RU"/>
              </w:rPr>
              <w:t>как</w:t>
            </w:r>
            <w:r w:rsidRPr="006C6D24">
              <w:rPr>
                <w:spacing w:val="-1"/>
                <w:sz w:val="24"/>
                <w:lang w:val="ru-RU"/>
              </w:rPr>
              <w:t xml:space="preserve"> </w:t>
            </w:r>
            <w:r w:rsidRPr="006C6D24">
              <w:rPr>
                <w:sz w:val="24"/>
                <w:lang w:val="ru-RU"/>
              </w:rPr>
              <w:t>основа</w:t>
            </w:r>
            <w:r w:rsidRPr="006C6D24">
              <w:rPr>
                <w:spacing w:val="-6"/>
                <w:sz w:val="24"/>
                <w:lang w:val="ru-RU"/>
              </w:rPr>
              <w:t xml:space="preserve"> </w:t>
            </w:r>
            <w:r w:rsidRPr="006C6D24">
              <w:rPr>
                <w:sz w:val="24"/>
                <w:lang w:val="ru-RU"/>
              </w:rPr>
              <w:t>сюжета.</w:t>
            </w:r>
            <w:r w:rsidRPr="006C6D24">
              <w:rPr>
                <w:spacing w:val="-57"/>
                <w:sz w:val="24"/>
                <w:lang w:val="ru-RU"/>
              </w:rPr>
              <w:t xml:space="preserve"> </w:t>
            </w:r>
            <w:r w:rsidRPr="006C6D24">
              <w:rPr>
                <w:sz w:val="24"/>
                <w:lang w:val="ru-RU"/>
              </w:rPr>
              <w:t>Герой юмористического</w:t>
            </w:r>
            <w:r w:rsidRPr="006C6D24">
              <w:rPr>
                <w:spacing w:val="1"/>
                <w:sz w:val="24"/>
                <w:lang w:val="ru-RU"/>
              </w:rPr>
              <w:t xml:space="preserve"> </w:t>
            </w:r>
            <w:r w:rsidRPr="006C6D24">
              <w:rPr>
                <w:sz w:val="24"/>
                <w:lang w:val="ru-RU"/>
              </w:rPr>
              <w:t>произведения. Средства</w:t>
            </w:r>
            <w:r w:rsidRPr="006C6D24">
              <w:rPr>
                <w:spacing w:val="1"/>
                <w:sz w:val="24"/>
                <w:lang w:val="ru-RU"/>
              </w:rPr>
              <w:t xml:space="preserve"> </w:t>
            </w:r>
            <w:r w:rsidRPr="006C6D24">
              <w:rPr>
                <w:sz w:val="24"/>
                <w:lang w:val="ru-RU"/>
              </w:rPr>
              <w:t>выразительности текста</w:t>
            </w:r>
            <w:r w:rsidRPr="006C6D24">
              <w:rPr>
                <w:spacing w:val="1"/>
                <w:sz w:val="24"/>
                <w:lang w:val="ru-RU"/>
              </w:rPr>
              <w:t xml:space="preserve"> </w:t>
            </w:r>
            <w:r w:rsidRPr="006C6D24">
              <w:rPr>
                <w:sz w:val="24"/>
                <w:lang w:val="ru-RU"/>
              </w:rPr>
              <w:t>юмористического содержания:</w:t>
            </w:r>
            <w:r w:rsidRPr="006C6D24">
              <w:rPr>
                <w:spacing w:val="1"/>
                <w:sz w:val="24"/>
                <w:lang w:val="ru-RU"/>
              </w:rPr>
              <w:t xml:space="preserve"> </w:t>
            </w:r>
            <w:r w:rsidRPr="006C6D24">
              <w:rPr>
                <w:sz w:val="24"/>
                <w:lang w:val="ru-RU"/>
              </w:rPr>
              <w:t>преувеличение.</w:t>
            </w:r>
          </w:p>
          <w:p w:rsidR="006C6D24" w:rsidRPr="006C6D24" w:rsidRDefault="006C6D24">
            <w:pPr>
              <w:ind w:right="940"/>
              <w:rPr>
                <w:sz w:val="24"/>
                <w:lang w:val="ru-RU"/>
              </w:rPr>
            </w:pPr>
            <w:r w:rsidRPr="006C6D24">
              <w:rPr>
                <w:sz w:val="24"/>
                <w:lang w:val="ru-RU"/>
              </w:rPr>
              <w:t>Авторы юмористических</w:t>
            </w:r>
            <w:r w:rsidRPr="006C6D24">
              <w:rPr>
                <w:spacing w:val="1"/>
                <w:sz w:val="24"/>
                <w:lang w:val="ru-RU"/>
              </w:rPr>
              <w:t xml:space="preserve"> </w:t>
            </w:r>
            <w:r w:rsidRPr="006C6D24">
              <w:rPr>
                <w:sz w:val="24"/>
                <w:lang w:val="ru-RU"/>
              </w:rPr>
              <w:t>рассказов: М. М. Зощенко,</w:t>
            </w:r>
            <w:r w:rsidRPr="006C6D24">
              <w:rPr>
                <w:spacing w:val="-57"/>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 Носов</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53"/>
              <w:rPr>
                <w:sz w:val="24"/>
                <w:lang w:val="ru-RU"/>
              </w:rPr>
            </w:pPr>
            <w:r w:rsidRPr="006C6D24">
              <w:rPr>
                <w:sz w:val="24"/>
                <w:lang w:val="ru-RU"/>
              </w:rPr>
              <w:t>Учебный диалог: анализ юмористических</w:t>
            </w:r>
            <w:r w:rsidRPr="006C6D24">
              <w:rPr>
                <w:spacing w:val="1"/>
                <w:sz w:val="24"/>
                <w:lang w:val="ru-RU"/>
              </w:rPr>
              <w:t xml:space="preserve"> </w:t>
            </w:r>
            <w:r w:rsidRPr="006C6D24">
              <w:rPr>
                <w:sz w:val="24"/>
                <w:lang w:val="ru-RU"/>
              </w:rPr>
              <w:t>ситуаций (с опорой на текст), постановка</w:t>
            </w:r>
            <w:r w:rsidRPr="006C6D24">
              <w:rPr>
                <w:spacing w:val="1"/>
                <w:sz w:val="24"/>
                <w:lang w:val="ru-RU"/>
              </w:rPr>
              <w:t xml:space="preserve"> </w:t>
            </w:r>
            <w:r w:rsidRPr="006C6D24">
              <w:rPr>
                <w:sz w:val="24"/>
                <w:lang w:val="ru-RU"/>
              </w:rPr>
              <w:t>мотива и цели чтения. Слушание чтения</w:t>
            </w:r>
            <w:r w:rsidRPr="006C6D24">
              <w:rPr>
                <w:spacing w:val="1"/>
                <w:sz w:val="24"/>
                <w:lang w:val="ru-RU"/>
              </w:rPr>
              <w:t xml:space="preserve"> </w:t>
            </w:r>
            <w:r w:rsidRPr="006C6D24">
              <w:rPr>
                <w:sz w:val="24"/>
                <w:lang w:val="ru-RU"/>
              </w:rPr>
              <w:t>художественных произведений, оценка</w:t>
            </w:r>
            <w:r w:rsidRPr="006C6D24">
              <w:rPr>
                <w:spacing w:val="1"/>
                <w:sz w:val="24"/>
                <w:lang w:val="ru-RU"/>
              </w:rPr>
              <w:t xml:space="preserve"> </w:t>
            </w:r>
            <w:r w:rsidRPr="006C6D24">
              <w:rPr>
                <w:sz w:val="24"/>
                <w:lang w:val="ru-RU"/>
              </w:rPr>
              <w:t>эмоционального</w:t>
            </w:r>
            <w:r w:rsidRPr="006C6D24">
              <w:rPr>
                <w:spacing w:val="-6"/>
                <w:sz w:val="24"/>
                <w:lang w:val="ru-RU"/>
              </w:rPr>
              <w:t xml:space="preserve"> </w:t>
            </w:r>
            <w:r w:rsidRPr="006C6D24">
              <w:rPr>
                <w:sz w:val="24"/>
                <w:lang w:val="ru-RU"/>
              </w:rPr>
              <w:t>состояния</w:t>
            </w:r>
            <w:r w:rsidRPr="006C6D24">
              <w:rPr>
                <w:spacing w:val="-5"/>
                <w:sz w:val="24"/>
                <w:lang w:val="ru-RU"/>
              </w:rPr>
              <w:t xml:space="preserve"> </w:t>
            </w:r>
            <w:r w:rsidRPr="006C6D24">
              <w:rPr>
                <w:sz w:val="24"/>
                <w:lang w:val="ru-RU"/>
              </w:rPr>
              <w:t>при</w:t>
            </w:r>
            <w:r w:rsidRPr="006C6D24">
              <w:rPr>
                <w:spacing w:val="-5"/>
                <w:sz w:val="24"/>
                <w:lang w:val="ru-RU"/>
              </w:rPr>
              <w:t xml:space="preserve"> </w:t>
            </w:r>
            <w:r w:rsidRPr="006C6D24">
              <w:rPr>
                <w:sz w:val="24"/>
                <w:lang w:val="ru-RU"/>
              </w:rPr>
              <w:t>восприятии</w:t>
            </w:r>
            <w:r w:rsidRPr="006C6D24">
              <w:rPr>
                <w:spacing w:val="-57"/>
                <w:sz w:val="24"/>
                <w:lang w:val="ru-RU"/>
              </w:rPr>
              <w:t xml:space="preserve"> </w:t>
            </w:r>
            <w:r w:rsidRPr="006C6D24">
              <w:rPr>
                <w:sz w:val="24"/>
                <w:lang w:val="ru-RU"/>
              </w:rPr>
              <w:t>юмористического произведения, ответ на</w:t>
            </w:r>
            <w:r w:rsidRPr="006C6D24">
              <w:rPr>
                <w:spacing w:val="1"/>
                <w:sz w:val="24"/>
                <w:lang w:val="ru-RU"/>
              </w:rPr>
              <w:t xml:space="preserve"> </w:t>
            </w:r>
            <w:r w:rsidRPr="006C6D24">
              <w:rPr>
                <w:sz w:val="24"/>
                <w:lang w:val="ru-RU"/>
              </w:rPr>
              <w:t>вопрос «Какое чувство вызывает сюжет</w:t>
            </w:r>
            <w:r w:rsidRPr="006C6D24">
              <w:rPr>
                <w:spacing w:val="1"/>
                <w:sz w:val="24"/>
                <w:lang w:val="ru-RU"/>
              </w:rPr>
              <w:t xml:space="preserve"> </w:t>
            </w:r>
            <w:r w:rsidRPr="006C6D24">
              <w:rPr>
                <w:sz w:val="24"/>
                <w:lang w:val="ru-RU"/>
              </w:rPr>
              <w:t>рассказа?</w:t>
            </w:r>
            <w:r w:rsidRPr="006C6D24">
              <w:rPr>
                <w:spacing w:val="1"/>
                <w:sz w:val="24"/>
                <w:lang w:val="ru-RU"/>
              </w:rPr>
              <w:t xml:space="preserve"> </w:t>
            </w:r>
            <w:r w:rsidRPr="006C6D24">
              <w:rPr>
                <w:sz w:val="24"/>
                <w:lang w:val="ru-RU"/>
              </w:rPr>
              <w:t>Почему?».</w:t>
            </w:r>
            <w:r w:rsidRPr="006C6D24">
              <w:rPr>
                <w:spacing w:val="-1"/>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примере</w:t>
            </w:r>
          </w:p>
          <w:p w:rsidR="006C6D24" w:rsidRPr="006C6D24" w:rsidRDefault="006C6D24">
            <w:pPr>
              <w:rPr>
                <w:sz w:val="24"/>
                <w:lang w:val="ru-RU"/>
              </w:rPr>
            </w:pPr>
            <w:r w:rsidRPr="006C6D24">
              <w:rPr>
                <w:sz w:val="24"/>
                <w:lang w:val="ru-RU"/>
              </w:rPr>
              <w:t>произведений</w:t>
            </w:r>
            <w:r w:rsidRPr="006C6D24">
              <w:rPr>
                <w:spacing w:val="-3"/>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Носова</w:t>
            </w:r>
            <w:r w:rsidRPr="006C6D24">
              <w:rPr>
                <w:spacing w:val="-4"/>
                <w:sz w:val="24"/>
                <w:lang w:val="ru-RU"/>
              </w:rPr>
              <w:t xml:space="preserve"> </w:t>
            </w:r>
            <w:r w:rsidRPr="006C6D24">
              <w:rPr>
                <w:sz w:val="24"/>
                <w:lang w:val="ru-RU"/>
              </w:rPr>
              <w:t>«Федина</w:t>
            </w:r>
            <w:r w:rsidRPr="006C6D24">
              <w:rPr>
                <w:spacing w:val="-2"/>
                <w:sz w:val="24"/>
                <w:lang w:val="ru-RU"/>
              </w:rPr>
              <w:t xml:space="preserve"> </w:t>
            </w:r>
            <w:r w:rsidRPr="006C6D24">
              <w:rPr>
                <w:sz w:val="24"/>
                <w:lang w:val="ru-RU"/>
              </w:rPr>
              <w:t>задача»,</w:t>
            </w:r>
          </w:p>
          <w:p w:rsidR="006C6D24" w:rsidRPr="006C6D24" w:rsidRDefault="006C6D24">
            <w:pPr>
              <w:ind w:right="158"/>
              <w:rPr>
                <w:sz w:val="24"/>
                <w:lang w:val="ru-RU"/>
              </w:rPr>
            </w:pPr>
            <w:r w:rsidRPr="006C6D24">
              <w:rPr>
                <w:sz w:val="24"/>
                <w:lang w:val="ru-RU"/>
              </w:rPr>
              <w:t>«Телефон», М. М. Зощенко «Великие</w:t>
            </w:r>
            <w:r w:rsidRPr="006C6D24">
              <w:rPr>
                <w:spacing w:val="1"/>
                <w:sz w:val="24"/>
                <w:lang w:val="ru-RU"/>
              </w:rPr>
              <w:t xml:space="preserve"> </w:t>
            </w:r>
            <w:r w:rsidRPr="006C6D24">
              <w:rPr>
                <w:sz w:val="24"/>
                <w:lang w:val="ru-RU"/>
              </w:rPr>
              <w:t>путешественники», «Пора вставать!» и др. (не</w:t>
            </w:r>
            <w:r w:rsidRPr="006C6D24">
              <w:rPr>
                <w:spacing w:val="-58"/>
                <w:sz w:val="24"/>
                <w:lang w:val="ru-RU"/>
              </w:rPr>
              <w:t xml:space="preserve"> </w:t>
            </w:r>
            <w:r w:rsidRPr="006C6D24">
              <w:rPr>
                <w:sz w:val="24"/>
                <w:lang w:val="ru-RU"/>
              </w:rPr>
              <w:t>менее двух произведений). Обсуждение</w:t>
            </w:r>
            <w:r w:rsidRPr="006C6D24">
              <w:rPr>
                <w:spacing w:val="1"/>
                <w:sz w:val="24"/>
                <w:lang w:val="ru-RU"/>
              </w:rPr>
              <w:t xml:space="preserve"> </w:t>
            </w:r>
            <w:r w:rsidRPr="006C6D24">
              <w:rPr>
                <w:sz w:val="24"/>
                <w:lang w:val="ru-RU"/>
              </w:rPr>
              <w:t>комичности сюжета, дифференциация</w:t>
            </w:r>
            <w:r w:rsidRPr="006C6D24">
              <w:rPr>
                <w:spacing w:val="1"/>
                <w:sz w:val="24"/>
                <w:lang w:val="ru-RU"/>
              </w:rPr>
              <w:t xml:space="preserve"> </w:t>
            </w:r>
            <w:r w:rsidRPr="006C6D24">
              <w:rPr>
                <w:sz w:val="24"/>
                <w:lang w:val="ru-RU"/>
              </w:rPr>
              <w:t>этических</w:t>
            </w:r>
            <w:r w:rsidRPr="006C6D24">
              <w:rPr>
                <w:spacing w:val="-1"/>
                <w:sz w:val="24"/>
                <w:lang w:val="ru-RU"/>
              </w:rPr>
              <w:t xml:space="preserve"> </w:t>
            </w:r>
            <w:r w:rsidRPr="006C6D24">
              <w:rPr>
                <w:sz w:val="24"/>
                <w:lang w:val="ru-RU"/>
              </w:rPr>
              <w:t>понятий</w:t>
            </w:r>
            <w:r w:rsidRPr="006C6D24">
              <w:rPr>
                <w:spacing w:val="-1"/>
                <w:sz w:val="24"/>
                <w:lang w:val="ru-RU"/>
              </w:rPr>
              <w:t xml:space="preserve"> </w:t>
            </w:r>
            <w:r w:rsidRPr="006C6D24">
              <w:rPr>
                <w:sz w:val="24"/>
                <w:lang w:val="ru-RU"/>
              </w:rPr>
              <w:t>«врать,</w:t>
            </w:r>
            <w:r w:rsidRPr="006C6D24">
              <w:rPr>
                <w:spacing w:val="-1"/>
                <w:sz w:val="24"/>
                <w:lang w:val="ru-RU"/>
              </w:rPr>
              <w:t xml:space="preserve"> </w:t>
            </w:r>
            <w:r w:rsidRPr="006C6D24">
              <w:rPr>
                <w:sz w:val="24"/>
                <w:lang w:val="ru-RU"/>
              </w:rPr>
              <w:t>обманывать»</w:t>
            </w:r>
            <w:r w:rsidRPr="006C6D24">
              <w:rPr>
                <w:spacing w:val="-1"/>
                <w:sz w:val="24"/>
                <w:lang w:val="ru-RU"/>
              </w:rPr>
              <w:t xml:space="preserve"> </w:t>
            </w:r>
            <w:r w:rsidRPr="006C6D24">
              <w:rPr>
                <w:sz w:val="24"/>
                <w:lang w:val="ru-RU"/>
              </w:rPr>
              <w:t>и</w:t>
            </w:r>
          </w:p>
          <w:p w:rsidR="006C6D24" w:rsidRPr="006C6D24" w:rsidRDefault="006C6D24">
            <w:pPr>
              <w:rPr>
                <w:sz w:val="24"/>
                <w:lang w:val="ru-RU"/>
              </w:rPr>
            </w:pPr>
            <w:r w:rsidRPr="006C6D24">
              <w:rPr>
                <w:sz w:val="24"/>
                <w:lang w:val="ru-RU"/>
              </w:rPr>
              <w:t>«фантазировать».</w:t>
            </w:r>
          </w:p>
          <w:p w:rsidR="006C6D24" w:rsidRPr="006C6D24" w:rsidRDefault="006C6D24">
            <w:pPr>
              <w:ind w:right="170"/>
              <w:rPr>
                <w:sz w:val="24"/>
                <w:lang w:val="ru-RU"/>
              </w:rPr>
            </w:pPr>
            <w:r w:rsidRPr="006C6D24">
              <w:rPr>
                <w:sz w:val="24"/>
                <w:lang w:val="ru-RU"/>
              </w:rPr>
              <w:t>Работа с текстом произведения: составление</w:t>
            </w:r>
            <w:r w:rsidRPr="006C6D24">
              <w:rPr>
                <w:spacing w:val="1"/>
                <w:sz w:val="24"/>
                <w:lang w:val="ru-RU"/>
              </w:rPr>
              <w:t xml:space="preserve"> </w:t>
            </w:r>
            <w:r w:rsidRPr="006C6D24">
              <w:rPr>
                <w:sz w:val="24"/>
                <w:lang w:val="ru-RU"/>
              </w:rPr>
              <w:t>портретной характеристики персонажей с</w:t>
            </w:r>
            <w:r w:rsidRPr="006C6D24">
              <w:rPr>
                <w:spacing w:val="1"/>
                <w:sz w:val="24"/>
                <w:lang w:val="ru-RU"/>
              </w:rPr>
              <w:t xml:space="preserve"> </w:t>
            </w:r>
            <w:r w:rsidRPr="006C6D24">
              <w:rPr>
                <w:sz w:val="24"/>
                <w:lang w:val="ru-RU"/>
              </w:rPr>
              <w:t>приведением примеров из текста, нахождение</w:t>
            </w:r>
            <w:r w:rsidRPr="006C6D24">
              <w:rPr>
                <w:spacing w:val="-57"/>
                <w:sz w:val="24"/>
                <w:lang w:val="ru-RU"/>
              </w:rPr>
              <w:t xml:space="preserve"> </w:t>
            </w:r>
            <w:r w:rsidRPr="006C6D24">
              <w:rPr>
                <w:sz w:val="24"/>
                <w:lang w:val="ru-RU"/>
              </w:rPr>
              <w:t>в тексте средства изображения героев и</w:t>
            </w:r>
            <w:r w:rsidRPr="006C6D24">
              <w:rPr>
                <w:spacing w:val="1"/>
                <w:sz w:val="24"/>
                <w:lang w:val="ru-RU"/>
              </w:rPr>
              <w:t xml:space="preserve"> </w:t>
            </w:r>
            <w:r w:rsidRPr="006C6D24">
              <w:rPr>
                <w:sz w:val="24"/>
                <w:lang w:val="ru-RU"/>
              </w:rPr>
              <w:t>выражения их чувств. Работа в парах: чтение</w:t>
            </w:r>
            <w:r w:rsidRPr="006C6D24">
              <w:rPr>
                <w:spacing w:val="1"/>
                <w:sz w:val="24"/>
                <w:lang w:val="ru-RU"/>
              </w:rPr>
              <w:t xml:space="preserve"> </w:t>
            </w:r>
            <w:r w:rsidRPr="006C6D24">
              <w:rPr>
                <w:sz w:val="24"/>
                <w:lang w:val="ru-RU"/>
              </w:rPr>
              <w:t>диалогов по ролям, выбор интонации,</w:t>
            </w:r>
            <w:r w:rsidRPr="006C6D24">
              <w:rPr>
                <w:spacing w:val="1"/>
                <w:sz w:val="24"/>
                <w:lang w:val="ru-RU"/>
              </w:rPr>
              <w:t xml:space="preserve"> </w:t>
            </w:r>
            <w:r w:rsidRPr="006C6D24">
              <w:rPr>
                <w:sz w:val="24"/>
                <w:lang w:val="ru-RU"/>
              </w:rPr>
              <w:t>отражающей</w:t>
            </w:r>
            <w:r w:rsidRPr="006C6D24">
              <w:rPr>
                <w:spacing w:val="-1"/>
                <w:sz w:val="24"/>
                <w:lang w:val="ru-RU"/>
              </w:rPr>
              <w:t xml:space="preserve"> </w:t>
            </w:r>
            <w:r w:rsidRPr="006C6D24">
              <w:rPr>
                <w:sz w:val="24"/>
                <w:lang w:val="ru-RU"/>
              </w:rPr>
              <w:t>комичность</w:t>
            </w:r>
            <w:r w:rsidRPr="006C6D24">
              <w:rPr>
                <w:spacing w:val="1"/>
                <w:sz w:val="24"/>
                <w:lang w:val="ru-RU"/>
              </w:rPr>
              <w:t xml:space="preserve"> </w:t>
            </w:r>
            <w:r w:rsidRPr="006C6D24">
              <w:rPr>
                <w:sz w:val="24"/>
                <w:lang w:val="ru-RU"/>
              </w:rPr>
              <w:t>ситуации.</w:t>
            </w:r>
          </w:p>
          <w:p w:rsidR="006C6D24" w:rsidRDefault="006C6D24">
            <w:pPr>
              <w:spacing w:line="257" w:lineRule="exact"/>
              <w:rPr>
                <w:sz w:val="24"/>
              </w:rPr>
            </w:pPr>
            <w:r>
              <w:rPr>
                <w:sz w:val="24"/>
              </w:rPr>
              <w:t>Дифференцированная</w:t>
            </w:r>
            <w:r>
              <w:rPr>
                <w:spacing w:val="-4"/>
                <w:sz w:val="24"/>
              </w:rPr>
              <w:t xml:space="preserve"> </w:t>
            </w:r>
            <w:r>
              <w:rPr>
                <w:sz w:val="24"/>
              </w:rPr>
              <w:t>работа:</w:t>
            </w:r>
            <w:r>
              <w:rPr>
                <w:spacing w:val="-4"/>
                <w:sz w:val="24"/>
              </w:rPr>
              <w:t xml:space="preserve"> </w:t>
            </w:r>
            <w:r>
              <w:rPr>
                <w:sz w:val="24"/>
              </w:rPr>
              <w:t>придумывание</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3864"/>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19"/>
              <w:rPr>
                <w:sz w:val="24"/>
                <w:lang w:val="ru-RU"/>
              </w:rPr>
            </w:pPr>
            <w:r w:rsidRPr="006C6D24">
              <w:rPr>
                <w:sz w:val="24"/>
                <w:lang w:val="ru-RU"/>
              </w:rPr>
              <w:t>продолжения прослушанного/прочитанного</w:t>
            </w:r>
            <w:r w:rsidRPr="006C6D24">
              <w:rPr>
                <w:spacing w:val="1"/>
                <w:sz w:val="24"/>
                <w:lang w:val="ru-RU"/>
              </w:rPr>
              <w:t xml:space="preserve"> </w:t>
            </w:r>
            <w:r w:rsidRPr="006C6D24">
              <w:rPr>
                <w:sz w:val="24"/>
                <w:lang w:val="ru-RU"/>
              </w:rPr>
              <w:t>рассказа. Проверочная работа по итогам</w:t>
            </w:r>
            <w:r w:rsidRPr="006C6D24">
              <w:rPr>
                <w:spacing w:val="1"/>
                <w:sz w:val="24"/>
                <w:lang w:val="ru-RU"/>
              </w:rPr>
              <w:t xml:space="preserve"> </w:t>
            </w:r>
            <w:r w:rsidRPr="006C6D24">
              <w:rPr>
                <w:sz w:val="24"/>
                <w:lang w:val="ru-RU"/>
              </w:rPr>
              <w:t>изученного раздела: демонстрация</w:t>
            </w:r>
            <w:r w:rsidRPr="006C6D24">
              <w:rPr>
                <w:spacing w:val="1"/>
                <w:sz w:val="24"/>
                <w:lang w:val="ru-RU"/>
              </w:rPr>
              <w:t xml:space="preserve"> </w:t>
            </w:r>
            <w:r w:rsidRPr="006C6D24">
              <w:rPr>
                <w:sz w:val="24"/>
                <w:lang w:val="ru-RU"/>
              </w:rPr>
              <w:t>начитанности и сформированности</w:t>
            </w:r>
            <w:r w:rsidRPr="006C6D24">
              <w:rPr>
                <w:spacing w:val="1"/>
                <w:sz w:val="24"/>
                <w:lang w:val="ru-RU"/>
              </w:rPr>
              <w:t xml:space="preserve"> </w:t>
            </w:r>
            <w:r w:rsidRPr="006C6D24">
              <w:rPr>
                <w:sz w:val="24"/>
                <w:lang w:val="ru-RU"/>
              </w:rPr>
              <w:t>специальных</w:t>
            </w:r>
            <w:r w:rsidRPr="006C6D24">
              <w:rPr>
                <w:spacing w:val="-5"/>
                <w:sz w:val="24"/>
                <w:lang w:val="ru-RU"/>
              </w:rPr>
              <w:t xml:space="preserve"> </w:t>
            </w:r>
            <w:r w:rsidRPr="006C6D24">
              <w:rPr>
                <w:sz w:val="24"/>
                <w:lang w:val="ru-RU"/>
              </w:rPr>
              <w:t>читательских</w:t>
            </w:r>
            <w:r w:rsidRPr="006C6D24">
              <w:rPr>
                <w:spacing w:val="-5"/>
                <w:sz w:val="24"/>
                <w:lang w:val="ru-RU"/>
              </w:rPr>
              <w:t xml:space="preserve"> </w:t>
            </w:r>
            <w:r w:rsidRPr="006C6D24">
              <w:rPr>
                <w:sz w:val="24"/>
                <w:lang w:val="ru-RU"/>
              </w:rPr>
              <w:t>умений.</w:t>
            </w:r>
            <w:r w:rsidRPr="006C6D24">
              <w:rPr>
                <w:spacing w:val="-4"/>
                <w:sz w:val="24"/>
                <w:lang w:val="ru-RU"/>
              </w:rPr>
              <w:t xml:space="preserve"> </w:t>
            </w:r>
            <w:r w:rsidRPr="006C6D24">
              <w:rPr>
                <w:sz w:val="24"/>
                <w:lang w:val="ru-RU"/>
              </w:rPr>
              <w:t>Проверка</w:t>
            </w:r>
            <w:r w:rsidRPr="006C6D24">
              <w:rPr>
                <w:spacing w:val="-57"/>
                <w:sz w:val="24"/>
                <w:lang w:val="ru-RU"/>
              </w:rPr>
              <w:t xml:space="preserve"> </w:t>
            </w:r>
            <w:r w:rsidRPr="006C6D24">
              <w:rPr>
                <w:sz w:val="24"/>
                <w:lang w:val="ru-RU"/>
              </w:rPr>
              <w:t>и оценка своей работы по предложенным</w:t>
            </w:r>
            <w:r w:rsidRPr="006C6D24">
              <w:rPr>
                <w:spacing w:val="1"/>
                <w:sz w:val="24"/>
                <w:lang w:val="ru-RU"/>
              </w:rPr>
              <w:t xml:space="preserve"> </w:t>
            </w:r>
            <w:r w:rsidRPr="006C6D24">
              <w:rPr>
                <w:sz w:val="24"/>
                <w:lang w:val="ru-RU"/>
              </w:rPr>
              <w:t>критериям.</w:t>
            </w:r>
          </w:p>
          <w:p w:rsidR="006C6D24" w:rsidRPr="006C6D24" w:rsidRDefault="006C6D24">
            <w:pPr>
              <w:ind w:right="355"/>
              <w:rPr>
                <w:sz w:val="24"/>
                <w:lang w:val="ru-RU"/>
              </w:rPr>
            </w:pPr>
            <w:r w:rsidRPr="006C6D24">
              <w:rPr>
                <w:sz w:val="24"/>
                <w:lang w:val="ru-RU"/>
              </w:rPr>
              <w:t>Составление</w:t>
            </w:r>
            <w:r w:rsidRPr="006C6D24">
              <w:rPr>
                <w:spacing w:val="-3"/>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тему</w:t>
            </w:r>
            <w:r w:rsidRPr="006C6D24">
              <w:rPr>
                <w:spacing w:val="-2"/>
                <w:sz w:val="24"/>
                <w:lang w:val="ru-RU"/>
              </w:rPr>
              <w:t xml:space="preserve"> </w:t>
            </w:r>
            <w:r w:rsidRPr="006C6D24">
              <w:rPr>
                <w:sz w:val="24"/>
                <w:lang w:val="ru-RU"/>
              </w:rPr>
              <w:t>«Книги</w:t>
            </w:r>
            <w:r w:rsidRPr="006C6D24">
              <w:rPr>
                <w:spacing w:val="-1"/>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Н.</w:t>
            </w:r>
            <w:r w:rsidRPr="006C6D24">
              <w:rPr>
                <w:spacing w:val="-57"/>
                <w:sz w:val="24"/>
                <w:lang w:val="ru-RU"/>
              </w:rPr>
              <w:t xml:space="preserve"> </w:t>
            </w:r>
            <w:r w:rsidRPr="006C6D24">
              <w:rPr>
                <w:sz w:val="24"/>
                <w:lang w:val="ru-RU"/>
              </w:rPr>
              <w:t>Носова», написание краткого отзыва о</w:t>
            </w:r>
            <w:r w:rsidRPr="006C6D24">
              <w:rPr>
                <w:spacing w:val="1"/>
                <w:sz w:val="24"/>
                <w:lang w:val="ru-RU"/>
              </w:rPr>
              <w:t xml:space="preserve"> </w:t>
            </w:r>
            <w:r w:rsidRPr="006C6D24">
              <w:rPr>
                <w:sz w:val="24"/>
                <w:lang w:val="ru-RU"/>
              </w:rPr>
              <w:t>самостоятельно прочитанном произведении</w:t>
            </w:r>
            <w:r w:rsidRPr="006C6D24">
              <w:rPr>
                <w:spacing w:val="-57"/>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заданному образцу.</w:t>
            </w:r>
          </w:p>
          <w:p w:rsidR="006C6D24" w:rsidRPr="006C6D24" w:rsidRDefault="006C6D24">
            <w:pPr>
              <w:ind w:right="809"/>
              <w:rPr>
                <w:sz w:val="24"/>
                <w:lang w:val="ru-RU"/>
              </w:rPr>
            </w:pPr>
            <w:r w:rsidRPr="006C6D24">
              <w:rPr>
                <w:sz w:val="24"/>
                <w:lang w:val="ru-RU"/>
              </w:rPr>
              <w:t>Поиск дополнительной справочной</w:t>
            </w:r>
            <w:r w:rsidRPr="006C6D24">
              <w:rPr>
                <w:spacing w:val="1"/>
                <w:sz w:val="24"/>
                <w:lang w:val="ru-RU"/>
              </w:rPr>
              <w:t xml:space="preserve"> </w:t>
            </w:r>
            <w:r w:rsidRPr="006C6D24">
              <w:rPr>
                <w:sz w:val="24"/>
                <w:lang w:val="ru-RU"/>
              </w:rPr>
              <w:t>информации</w:t>
            </w:r>
            <w:r w:rsidRPr="006C6D24">
              <w:rPr>
                <w:spacing w:val="-3"/>
                <w:sz w:val="24"/>
                <w:lang w:val="ru-RU"/>
              </w:rPr>
              <w:t xml:space="preserve"> </w:t>
            </w:r>
            <w:r w:rsidRPr="006C6D24">
              <w:rPr>
                <w:sz w:val="24"/>
                <w:lang w:val="ru-RU"/>
              </w:rPr>
              <w:t>о</w:t>
            </w:r>
            <w:r w:rsidRPr="006C6D24">
              <w:rPr>
                <w:spacing w:val="-2"/>
                <w:sz w:val="24"/>
                <w:lang w:val="ru-RU"/>
              </w:rPr>
              <w:t xml:space="preserve"> </w:t>
            </w:r>
            <w:r w:rsidRPr="006C6D24">
              <w:rPr>
                <w:sz w:val="24"/>
                <w:lang w:val="ru-RU"/>
              </w:rPr>
              <w:t>творчестве</w:t>
            </w:r>
            <w:r w:rsidRPr="006C6D24">
              <w:rPr>
                <w:spacing w:val="-2"/>
                <w:sz w:val="24"/>
                <w:lang w:val="ru-RU"/>
              </w:rPr>
              <w:t xml:space="preserve"> </w:t>
            </w:r>
            <w:r w:rsidRPr="006C6D24">
              <w:rPr>
                <w:sz w:val="24"/>
                <w:lang w:val="ru-RU"/>
              </w:rPr>
              <w:t>Н.</w:t>
            </w:r>
            <w:r w:rsidRPr="006C6D24">
              <w:rPr>
                <w:spacing w:val="-4"/>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Носова:</w:t>
            </w:r>
          </w:p>
          <w:p w:rsidR="006C6D24" w:rsidRPr="006C6D24" w:rsidRDefault="006C6D24">
            <w:pPr>
              <w:spacing w:line="257" w:lineRule="exact"/>
              <w:rPr>
                <w:sz w:val="24"/>
                <w:lang w:val="ru-RU"/>
              </w:rPr>
            </w:pPr>
            <w:r w:rsidRPr="006C6D24">
              <w:rPr>
                <w:sz w:val="24"/>
                <w:lang w:val="ru-RU"/>
              </w:rPr>
              <w:t>представление</w:t>
            </w:r>
            <w:r w:rsidRPr="006C6D24">
              <w:rPr>
                <w:spacing w:val="-4"/>
                <w:sz w:val="24"/>
                <w:lang w:val="ru-RU"/>
              </w:rPr>
              <w:t xml:space="preserve"> </w:t>
            </w:r>
            <w:r w:rsidRPr="006C6D24">
              <w:rPr>
                <w:sz w:val="24"/>
                <w:lang w:val="ru-RU"/>
              </w:rPr>
              <w:t>своего сообщения</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классе</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5796"/>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12.</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ind w:right="638"/>
              <w:jc w:val="center"/>
              <w:rPr>
                <w:sz w:val="24"/>
              </w:rPr>
            </w:pPr>
            <w:r>
              <w:rPr>
                <w:spacing w:val="-1"/>
                <w:sz w:val="24"/>
              </w:rPr>
              <w:t>Зарубежная</w:t>
            </w:r>
            <w:r>
              <w:rPr>
                <w:spacing w:val="-57"/>
                <w:sz w:val="24"/>
              </w:rPr>
              <w:t xml:space="preserve"> </w:t>
            </w:r>
            <w:r>
              <w:rPr>
                <w:sz w:val="24"/>
              </w:rPr>
              <w:t>литература</w:t>
            </w:r>
            <w:r>
              <w:rPr>
                <w:spacing w:val="1"/>
                <w:sz w:val="24"/>
              </w:rPr>
              <w:t xml:space="preserve"> </w:t>
            </w:r>
            <w:r>
              <w:rPr>
                <w:sz w:val="24"/>
              </w:rPr>
              <w:t>(8</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39"/>
              <w:rPr>
                <w:sz w:val="24"/>
                <w:lang w:val="ru-RU"/>
              </w:rPr>
            </w:pPr>
            <w:r w:rsidRPr="006C6D24">
              <w:rPr>
                <w:sz w:val="24"/>
                <w:lang w:val="ru-RU"/>
              </w:rPr>
              <w:t>Круг чтения: литературные сказки</w:t>
            </w:r>
            <w:r w:rsidRPr="006C6D24">
              <w:rPr>
                <w:spacing w:val="-58"/>
                <w:sz w:val="24"/>
                <w:lang w:val="ru-RU"/>
              </w:rPr>
              <w:t xml:space="preserve"> </w:t>
            </w:r>
            <w:r w:rsidRPr="006C6D24">
              <w:rPr>
                <w:sz w:val="24"/>
                <w:lang w:val="ru-RU"/>
              </w:rPr>
              <w:t>Ш.</w:t>
            </w:r>
            <w:r w:rsidRPr="006C6D24">
              <w:rPr>
                <w:spacing w:val="-1"/>
                <w:sz w:val="24"/>
                <w:lang w:val="ru-RU"/>
              </w:rPr>
              <w:t xml:space="preserve"> </w:t>
            </w:r>
            <w:r w:rsidRPr="006C6D24">
              <w:rPr>
                <w:sz w:val="24"/>
                <w:lang w:val="ru-RU"/>
              </w:rPr>
              <w:t>Перро,</w:t>
            </w:r>
            <w:r w:rsidRPr="006C6D24">
              <w:rPr>
                <w:spacing w:val="-2"/>
                <w:sz w:val="24"/>
                <w:lang w:val="ru-RU"/>
              </w:rPr>
              <w:t xml:space="preserve"> </w:t>
            </w:r>
            <w:r w:rsidRPr="006C6D24">
              <w:rPr>
                <w:sz w:val="24"/>
                <w:lang w:val="ru-RU"/>
              </w:rPr>
              <w:t>Х.-К. Андерсена,</w:t>
            </w:r>
          </w:p>
          <w:p w:rsidR="006C6D24" w:rsidRPr="006C6D24" w:rsidRDefault="006C6D24">
            <w:pPr>
              <w:ind w:right="883"/>
              <w:rPr>
                <w:sz w:val="24"/>
                <w:lang w:val="ru-RU"/>
              </w:rPr>
            </w:pPr>
            <w:r w:rsidRPr="006C6D24">
              <w:rPr>
                <w:sz w:val="24"/>
                <w:lang w:val="ru-RU"/>
              </w:rPr>
              <w:t>Ц.</w:t>
            </w:r>
            <w:r w:rsidRPr="006C6D24">
              <w:rPr>
                <w:spacing w:val="-5"/>
                <w:sz w:val="24"/>
                <w:lang w:val="ru-RU"/>
              </w:rPr>
              <w:t xml:space="preserve"> </w:t>
            </w:r>
            <w:r w:rsidRPr="006C6D24">
              <w:rPr>
                <w:sz w:val="24"/>
                <w:lang w:val="ru-RU"/>
              </w:rPr>
              <w:t>Топелиуса,</w:t>
            </w:r>
            <w:r w:rsidRPr="006C6D24">
              <w:rPr>
                <w:spacing w:val="-2"/>
                <w:sz w:val="24"/>
                <w:lang w:val="ru-RU"/>
              </w:rPr>
              <w:t xml:space="preserve"> </w:t>
            </w:r>
            <w:r w:rsidRPr="006C6D24">
              <w:rPr>
                <w:sz w:val="24"/>
                <w:lang w:val="ru-RU"/>
              </w:rPr>
              <w:t>Р.</w:t>
            </w:r>
            <w:r w:rsidRPr="006C6D24">
              <w:rPr>
                <w:spacing w:val="-4"/>
                <w:sz w:val="24"/>
                <w:lang w:val="ru-RU"/>
              </w:rPr>
              <w:t xml:space="preserve"> </w:t>
            </w:r>
            <w:r w:rsidRPr="006C6D24">
              <w:rPr>
                <w:sz w:val="24"/>
                <w:lang w:val="ru-RU"/>
              </w:rPr>
              <w:t>Киплинга,</w:t>
            </w:r>
            <w:r w:rsidRPr="006C6D24">
              <w:rPr>
                <w:spacing w:val="-57"/>
                <w:sz w:val="24"/>
                <w:lang w:val="ru-RU"/>
              </w:rPr>
              <w:t xml:space="preserve"> </w:t>
            </w:r>
            <w:r w:rsidRPr="006C6D24">
              <w:rPr>
                <w:sz w:val="24"/>
                <w:lang w:val="ru-RU"/>
              </w:rPr>
              <w:t>Дж.</w:t>
            </w:r>
            <w:r w:rsidRPr="006C6D24">
              <w:rPr>
                <w:spacing w:val="-2"/>
                <w:sz w:val="24"/>
                <w:lang w:val="ru-RU"/>
              </w:rPr>
              <w:t xml:space="preserve"> </w:t>
            </w:r>
            <w:r w:rsidRPr="006C6D24">
              <w:rPr>
                <w:sz w:val="24"/>
                <w:lang w:val="ru-RU"/>
              </w:rPr>
              <w:t>Родари.</w:t>
            </w:r>
          </w:p>
          <w:p w:rsidR="006C6D24" w:rsidRPr="006C6D24" w:rsidRDefault="006C6D24">
            <w:pPr>
              <w:ind w:right="530"/>
              <w:rPr>
                <w:sz w:val="24"/>
                <w:lang w:val="ru-RU"/>
              </w:rPr>
            </w:pPr>
            <w:r w:rsidRPr="006C6D24">
              <w:rPr>
                <w:sz w:val="24"/>
                <w:lang w:val="ru-RU"/>
              </w:rPr>
              <w:t>Особенности</w:t>
            </w:r>
            <w:r w:rsidRPr="006C6D24">
              <w:rPr>
                <w:spacing w:val="-4"/>
                <w:sz w:val="24"/>
                <w:lang w:val="ru-RU"/>
              </w:rPr>
              <w:t xml:space="preserve"> </w:t>
            </w:r>
            <w:r w:rsidRPr="006C6D24">
              <w:rPr>
                <w:sz w:val="24"/>
                <w:lang w:val="ru-RU"/>
              </w:rPr>
              <w:t>авторских</w:t>
            </w:r>
            <w:r w:rsidRPr="006C6D24">
              <w:rPr>
                <w:spacing w:val="-8"/>
                <w:sz w:val="24"/>
                <w:lang w:val="ru-RU"/>
              </w:rPr>
              <w:t xml:space="preserve"> </w:t>
            </w:r>
            <w:r w:rsidRPr="006C6D24">
              <w:rPr>
                <w:sz w:val="24"/>
                <w:lang w:val="ru-RU"/>
              </w:rPr>
              <w:t>сказок</w:t>
            </w:r>
            <w:r w:rsidRPr="006C6D24">
              <w:rPr>
                <w:spacing w:val="-57"/>
                <w:sz w:val="24"/>
                <w:lang w:val="ru-RU"/>
              </w:rPr>
              <w:t xml:space="preserve"> </w:t>
            </w:r>
            <w:r w:rsidRPr="006C6D24">
              <w:rPr>
                <w:sz w:val="24"/>
                <w:lang w:val="ru-RU"/>
              </w:rPr>
              <w:t>(сюжет,</w:t>
            </w:r>
            <w:r w:rsidRPr="006C6D24">
              <w:rPr>
                <w:spacing w:val="-1"/>
                <w:sz w:val="24"/>
                <w:lang w:val="ru-RU"/>
              </w:rPr>
              <w:t xml:space="preserve"> </w:t>
            </w:r>
            <w:r w:rsidRPr="006C6D24">
              <w:rPr>
                <w:sz w:val="24"/>
                <w:lang w:val="ru-RU"/>
              </w:rPr>
              <w:t>язык, герои).</w:t>
            </w:r>
          </w:p>
          <w:p w:rsidR="006C6D24" w:rsidRPr="006C6D24" w:rsidRDefault="006C6D24">
            <w:pPr>
              <w:ind w:right="1163"/>
              <w:rPr>
                <w:sz w:val="24"/>
                <w:lang w:val="ru-RU"/>
              </w:rPr>
            </w:pPr>
            <w:r w:rsidRPr="006C6D24">
              <w:rPr>
                <w:sz w:val="24"/>
                <w:lang w:val="ru-RU"/>
              </w:rPr>
              <w:t>Рассказы о животных</w:t>
            </w:r>
            <w:r w:rsidRPr="006C6D24">
              <w:rPr>
                <w:spacing w:val="1"/>
                <w:sz w:val="24"/>
                <w:lang w:val="ru-RU"/>
              </w:rPr>
              <w:t xml:space="preserve"> </w:t>
            </w:r>
            <w:r w:rsidRPr="006C6D24">
              <w:rPr>
                <w:sz w:val="24"/>
                <w:lang w:val="ru-RU"/>
              </w:rPr>
              <w:t>зарубежных писателей.</w:t>
            </w:r>
            <w:r w:rsidRPr="006C6D24">
              <w:rPr>
                <w:spacing w:val="1"/>
                <w:sz w:val="24"/>
                <w:lang w:val="ru-RU"/>
              </w:rPr>
              <w:t xml:space="preserve"> </w:t>
            </w:r>
            <w:r w:rsidRPr="006C6D24">
              <w:rPr>
                <w:sz w:val="24"/>
                <w:lang w:val="ru-RU"/>
              </w:rPr>
              <w:t>Известные переводчики</w:t>
            </w:r>
            <w:r w:rsidRPr="006C6D24">
              <w:rPr>
                <w:spacing w:val="1"/>
                <w:sz w:val="24"/>
                <w:lang w:val="ru-RU"/>
              </w:rPr>
              <w:t xml:space="preserve"> </w:t>
            </w:r>
            <w:r w:rsidRPr="006C6D24">
              <w:rPr>
                <w:sz w:val="24"/>
                <w:lang w:val="ru-RU"/>
              </w:rPr>
              <w:t>зарубежной</w:t>
            </w:r>
            <w:r w:rsidRPr="006C6D24">
              <w:rPr>
                <w:spacing w:val="-14"/>
                <w:sz w:val="24"/>
                <w:lang w:val="ru-RU"/>
              </w:rPr>
              <w:t xml:space="preserve"> </w:t>
            </w:r>
            <w:r w:rsidRPr="006C6D24">
              <w:rPr>
                <w:sz w:val="24"/>
                <w:lang w:val="ru-RU"/>
              </w:rPr>
              <w:t>литературы:</w:t>
            </w:r>
          </w:p>
          <w:p w:rsidR="006C6D24" w:rsidRPr="006C6D24" w:rsidRDefault="006C6D24">
            <w:pPr>
              <w:ind w:right="413"/>
              <w:rPr>
                <w:sz w:val="24"/>
                <w:lang w:val="ru-RU"/>
              </w:rPr>
            </w:pPr>
            <w:r w:rsidRPr="006C6D24">
              <w:rPr>
                <w:sz w:val="24"/>
                <w:lang w:val="ru-RU"/>
              </w:rPr>
              <w:t>С. Я. Маршак, К. И. Чуковский,</w:t>
            </w:r>
            <w:r w:rsidRPr="006C6D24">
              <w:rPr>
                <w:spacing w:val="-57"/>
                <w:sz w:val="24"/>
                <w:lang w:val="ru-RU"/>
              </w:rPr>
              <w:t xml:space="preserve"> </w:t>
            </w:r>
            <w:r w:rsidRPr="006C6D24">
              <w:rPr>
                <w:sz w:val="24"/>
                <w:lang w:val="ru-RU"/>
              </w:rPr>
              <w:t>Б.</w:t>
            </w:r>
            <w:r w:rsidRPr="006C6D24">
              <w:rPr>
                <w:spacing w:val="-1"/>
                <w:sz w:val="24"/>
                <w:lang w:val="ru-RU"/>
              </w:rPr>
              <w:t xml:space="preserve"> </w:t>
            </w:r>
            <w:r w:rsidRPr="006C6D24">
              <w:rPr>
                <w:sz w:val="24"/>
                <w:lang w:val="ru-RU"/>
              </w:rPr>
              <w:t>В. Заходер</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названием</w:t>
            </w:r>
          </w:p>
          <w:p w:rsidR="006C6D24" w:rsidRPr="006C6D24" w:rsidRDefault="006C6D24">
            <w:pPr>
              <w:ind w:right="178"/>
              <w:rPr>
                <w:sz w:val="24"/>
                <w:lang w:val="ru-RU"/>
              </w:rPr>
            </w:pPr>
            <w:r w:rsidRPr="006C6D24">
              <w:rPr>
                <w:sz w:val="24"/>
                <w:lang w:val="ru-RU"/>
              </w:rPr>
              <w:t>темы/раздела: прогнозирование содержания,</w:t>
            </w:r>
            <w:r w:rsidRPr="006C6D24">
              <w:rPr>
                <w:spacing w:val="1"/>
                <w:sz w:val="24"/>
                <w:lang w:val="ru-RU"/>
              </w:rPr>
              <w:t xml:space="preserve"> </w:t>
            </w:r>
            <w:r w:rsidRPr="006C6D24">
              <w:rPr>
                <w:sz w:val="24"/>
                <w:lang w:val="ru-RU"/>
              </w:rPr>
              <w:t>установление мотива изучения и цели чтения,</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85"/>
              <w:rPr>
                <w:sz w:val="24"/>
                <w:lang w:val="ru-RU"/>
              </w:rPr>
            </w:pPr>
            <w:r w:rsidRPr="006C6D24">
              <w:rPr>
                <w:sz w:val="24"/>
                <w:lang w:val="ru-RU"/>
              </w:rPr>
              <w:t>Чтение литературных сказок зарубежных</w:t>
            </w:r>
            <w:r w:rsidRPr="006C6D24">
              <w:rPr>
                <w:spacing w:val="1"/>
                <w:sz w:val="24"/>
                <w:lang w:val="ru-RU"/>
              </w:rPr>
              <w:t xml:space="preserve"> </w:t>
            </w:r>
            <w:r w:rsidRPr="006C6D24">
              <w:rPr>
                <w:sz w:val="24"/>
                <w:lang w:val="ru-RU"/>
              </w:rPr>
              <w:t>писателей (произведения двух-трёх авторов по</w:t>
            </w:r>
            <w:r w:rsidRPr="006C6D24">
              <w:rPr>
                <w:spacing w:val="-58"/>
                <w:sz w:val="24"/>
                <w:lang w:val="ru-RU"/>
              </w:rPr>
              <w:t xml:space="preserve"> </w:t>
            </w:r>
            <w:r w:rsidRPr="006C6D24">
              <w:rPr>
                <w:sz w:val="24"/>
                <w:lang w:val="ru-RU"/>
              </w:rPr>
              <w:t>выбору).</w:t>
            </w:r>
            <w:r w:rsidRPr="006C6D24">
              <w:rPr>
                <w:spacing w:val="-2"/>
                <w:sz w:val="24"/>
                <w:lang w:val="ru-RU"/>
              </w:rPr>
              <w:t xml:space="preserve"> </w:t>
            </w:r>
            <w:r w:rsidRPr="006C6D24">
              <w:rPr>
                <w:sz w:val="24"/>
                <w:lang w:val="ru-RU"/>
              </w:rPr>
              <w:t>Например,</w:t>
            </w:r>
            <w:r w:rsidRPr="006C6D24">
              <w:rPr>
                <w:spacing w:val="-2"/>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Ш.</w:t>
            </w:r>
            <w:r w:rsidRPr="006C6D24">
              <w:rPr>
                <w:spacing w:val="-1"/>
                <w:sz w:val="24"/>
                <w:lang w:val="ru-RU"/>
              </w:rPr>
              <w:t xml:space="preserve"> </w:t>
            </w:r>
            <w:r w:rsidRPr="006C6D24">
              <w:rPr>
                <w:sz w:val="24"/>
                <w:lang w:val="ru-RU"/>
              </w:rPr>
              <w:t>Перро</w:t>
            </w:r>
          </w:p>
          <w:p w:rsidR="006C6D24" w:rsidRPr="006C6D24" w:rsidRDefault="006C6D24">
            <w:pPr>
              <w:ind w:right="330"/>
              <w:rPr>
                <w:sz w:val="24"/>
                <w:lang w:val="ru-RU"/>
              </w:rPr>
            </w:pPr>
            <w:r w:rsidRPr="006C6D24">
              <w:rPr>
                <w:sz w:val="24"/>
                <w:lang w:val="ru-RU"/>
              </w:rPr>
              <w:t>«Подарки феи», Х.-К. Андерсена «Гадкий</w:t>
            </w:r>
            <w:r w:rsidRPr="006C6D24">
              <w:rPr>
                <w:spacing w:val="1"/>
                <w:sz w:val="24"/>
                <w:lang w:val="ru-RU"/>
              </w:rPr>
              <w:t xml:space="preserve"> </w:t>
            </w:r>
            <w:r w:rsidRPr="006C6D24">
              <w:rPr>
                <w:sz w:val="24"/>
                <w:lang w:val="ru-RU"/>
              </w:rPr>
              <w:t>утёнок», Ц. Топелиуса «Солнечный Луч в</w:t>
            </w:r>
            <w:r w:rsidRPr="006C6D24">
              <w:rPr>
                <w:spacing w:val="1"/>
                <w:sz w:val="24"/>
                <w:lang w:val="ru-RU"/>
              </w:rPr>
              <w:t xml:space="preserve"> </w:t>
            </w:r>
            <w:r w:rsidRPr="006C6D24">
              <w:rPr>
                <w:sz w:val="24"/>
                <w:lang w:val="ru-RU"/>
              </w:rPr>
              <w:t>ноябре»,</w:t>
            </w:r>
            <w:r w:rsidRPr="006C6D24">
              <w:rPr>
                <w:spacing w:val="-3"/>
                <w:sz w:val="24"/>
                <w:lang w:val="ru-RU"/>
              </w:rPr>
              <w:t xml:space="preserve"> </w:t>
            </w:r>
            <w:r w:rsidRPr="006C6D24">
              <w:rPr>
                <w:sz w:val="24"/>
                <w:lang w:val="ru-RU"/>
              </w:rPr>
              <w:t>Р.</w:t>
            </w:r>
            <w:r w:rsidRPr="006C6D24">
              <w:rPr>
                <w:spacing w:val="-3"/>
                <w:sz w:val="24"/>
                <w:lang w:val="ru-RU"/>
              </w:rPr>
              <w:t xml:space="preserve"> </w:t>
            </w:r>
            <w:r w:rsidRPr="006C6D24">
              <w:rPr>
                <w:sz w:val="24"/>
                <w:lang w:val="ru-RU"/>
              </w:rPr>
              <w:t>Киплинга</w:t>
            </w:r>
            <w:r w:rsidRPr="006C6D24">
              <w:rPr>
                <w:spacing w:val="-3"/>
                <w:sz w:val="24"/>
                <w:lang w:val="ru-RU"/>
              </w:rPr>
              <w:t xml:space="preserve"> </w:t>
            </w:r>
            <w:r w:rsidRPr="006C6D24">
              <w:rPr>
                <w:sz w:val="24"/>
                <w:lang w:val="ru-RU"/>
              </w:rPr>
              <w:t>«Маугли»,</w:t>
            </w:r>
            <w:r w:rsidRPr="006C6D24">
              <w:rPr>
                <w:spacing w:val="-3"/>
                <w:sz w:val="24"/>
                <w:lang w:val="ru-RU"/>
              </w:rPr>
              <w:t xml:space="preserve"> </w:t>
            </w:r>
            <w:r w:rsidRPr="006C6D24">
              <w:rPr>
                <w:sz w:val="24"/>
                <w:lang w:val="ru-RU"/>
              </w:rPr>
              <w:t>Дж.</w:t>
            </w:r>
            <w:r w:rsidRPr="006C6D24">
              <w:rPr>
                <w:spacing w:val="-3"/>
                <w:sz w:val="24"/>
                <w:lang w:val="ru-RU"/>
              </w:rPr>
              <w:t xml:space="preserve"> </w:t>
            </w:r>
            <w:r w:rsidRPr="006C6D24">
              <w:rPr>
                <w:sz w:val="24"/>
                <w:lang w:val="ru-RU"/>
              </w:rPr>
              <w:t>Родари</w:t>
            </w:r>
          </w:p>
          <w:p w:rsidR="006C6D24" w:rsidRPr="006C6D24" w:rsidRDefault="006C6D24">
            <w:pPr>
              <w:rPr>
                <w:sz w:val="24"/>
                <w:lang w:val="ru-RU"/>
              </w:rPr>
            </w:pPr>
            <w:r w:rsidRPr="006C6D24">
              <w:rPr>
                <w:sz w:val="24"/>
                <w:lang w:val="ru-RU"/>
              </w:rPr>
              <w:t>«Волшебный</w:t>
            </w:r>
            <w:r w:rsidRPr="006C6D24">
              <w:rPr>
                <w:spacing w:val="-2"/>
                <w:sz w:val="24"/>
                <w:lang w:val="ru-RU"/>
              </w:rPr>
              <w:t xml:space="preserve"> </w:t>
            </w:r>
            <w:r w:rsidRPr="006C6D24">
              <w:rPr>
                <w:sz w:val="24"/>
                <w:lang w:val="ru-RU"/>
              </w:rPr>
              <w:t>барабан».</w:t>
            </w:r>
          </w:p>
          <w:p w:rsidR="006C6D24" w:rsidRPr="006C6D24" w:rsidRDefault="006C6D24">
            <w:pPr>
              <w:ind w:right="157"/>
              <w:rPr>
                <w:sz w:val="24"/>
                <w:lang w:val="ru-RU"/>
              </w:rPr>
            </w:pPr>
            <w:r w:rsidRPr="006C6D24">
              <w:rPr>
                <w:sz w:val="24"/>
                <w:lang w:val="ru-RU"/>
              </w:rPr>
              <w:t>Работа с текстом произведения</w:t>
            </w:r>
            <w:r w:rsidRPr="006C6D24">
              <w:rPr>
                <w:spacing w:val="1"/>
                <w:sz w:val="24"/>
                <w:lang w:val="ru-RU"/>
              </w:rPr>
              <w:t xml:space="preserve"> </w:t>
            </w:r>
            <w:r w:rsidRPr="006C6D24">
              <w:rPr>
                <w:sz w:val="24"/>
                <w:lang w:val="ru-RU"/>
              </w:rPr>
              <w:t>(характеристика героя): нахождение описания</w:t>
            </w:r>
            <w:r w:rsidRPr="006C6D24">
              <w:rPr>
                <w:spacing w:val="-58"/>
                <w:sz w:val="24"/>
                <w:lang w:val="ru-RU"/>
              </w:rPr>
              <w:t xml:space="preserve"> </w:t>
            </w:r>
            <w:r w:rsidRPr="006C6D24">
              <w:rPr>
                <w:sz w:val="24"/>
                <w:lang w:val="ru-RU"/>
              </w:rPr>
              <w:t>героя, определение взаимосвязи между</w:t>
            </w:r>
            <w:r w:rsidRPr="006C6D24">
              <w:rPr>
                <w:spacing w:val="1"/>
                <w:sz w:val="24"/>
                <w:lang w:val="ru-RU"/>
              </w:rPr>
              <w:t xml:space="preserve"> </w:t>
            </w:r>
            <w:r w:rsidRPr="006C6D24">
              <w:rPr>
                <w:sz w:val="24"/>
                <w:lang w:val="ru-RU"/>
              </w:rPr>
              <w:t>поступками героев, сравнение героев по</w:t>
            </w:r>
            <w:r w:rsidRPr="006C6D24">
              <w:rPr>
                <w:spacing w:val="1"/>
                <w:sz w:val="24"/>
                <w:lang w:val="ru-RU"/>
              </w:rPr>
              <w:t xml:space="preserve"> </w:t>
            </w:r>
            <w:r w:rsidRPr="006C6D24">
              <w:rPr>
                <w:sz w:val="24"/>
                <w:lang w:val="ru-RU"/>
              </w:rPr>
              <w:t>аналогии или по контрасту, оценка поступков</w:t>
            </w:r>
            <w:r w:rsidRPr="006C6D24">
              <w:rPr>
                <w:spacing w:val="-57"/>
                <w:sz w:val="24"/>
                <w:lang w:val="ru-RU"/>
              </w:rPr>
              <w:t xml:space="preserve"> </w:t>
            </w:r>
            <w:r w:rsidRPr="006C6D24">
              <w:rPr>
                <w:sz w:val="24"/>
                <w:lang w:val="ru-RU"/>
              </w:rPr>
              <w:t>героев.</w:t>
            </w:r>
            <w:r w:rsidRPr="006C6D24">
              <w:rPr>
                <w:spacing w:val="1"/>
                <w:sz w:val="24"/>
                <w:lang w:val="ru-RU"/>
              </w:rPr>
              <w:t xml:space="preserve"> </w:t>
            </w:r>
            <w:r w:rsidRPr="006C6D24">
              <w:rPr>
                <w:sz w:val="24"/>
                <w:lang w:val="ru-RU"/>
              </w:rPr>
              <w:t>Учебный диалог: обсуждение</w:t>
            </w:r>
            <w:r w:rsidRPr="006C6D24">
              <w:rPr>
                <w:spacing w:val="1"/>
                <w:sz w:val="24"/>
                <w:lang w:val="ru-RU"/>
              </w:rPr>
              <w:t xml:space="preserve"> </w:t>
            </w:r>
            <w:r w:rsidRPr="006C6D24">
              <w:rPr>
                <w:sz w:val="24"/>
                <w:lang w:val="ru-RU"/>
              </w:rPr>
              <w:t>отношения автора к героям, поступкам,</w:t>
            </w:r>
            <w:r w:rsidRPr="006C6D24">
              <w:rPr>
                <w:spacing w:val="1"/>
                <w:sz w:val="24"/>
                <w:lang w:val="ru-RU"/>
              </w:rPr>
              <w:t xml:space="preserve"> </w:t>
            </w:r>
            <w:r w:rsidRPr="006C6D24">
              <w:rPr>
                <w:sz w:val="24"/>
                <w:lang w:val="ru-RU"/>
              </w:rPr>
              <w:t>описанным</w:t>
            </w:r>
            <w:r w:rsidRPr="006C6D24">
              <w:rPr>
                <w:spacing w:val="-3"/>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сказках.</w:t>
            </w:r>
          </w:p>
          <w:p w:rsidR="006C6D24" w:rsidRDefault="006C6D24">
            <w:pPr>
              <w:spacing w:before="1" w:line="257" w:lineRule="exact"/>
              <w:rPr>
                <w:sz w:val="24"/>
              </w:rPr>
            </w:pPr>
            <w:r>
              <w:rPr>
                <w:sz w:val="24"/>
              </w:rPr>
              <w:t>Анализ</w:t>
            </w:r>
            <w:r>
              <w:rPr>
                <w:spacing w:val="-3"/>
                <w:sz w:val="24"/>
              </w:rPr>
              <w:t xml:space="preserve"> </w:t>
            </w:r>
            <w:r>
              <w:rPr>
                <w:sz w:val="24"/>
              </w:rPr>
              <w:t>сюжета</w:t>
            </w:r>
            <w:r>
              <w:rPr>
                <w:spacing w:val="-2"/>
                <w:sz w:val="24"/>
              </w:rPr>
              <w:t xml:space="preserve"> </w:t>
            </w:r>
            <w:r>
              <w:rPr>
                <w:sz w:val="24"/>
              </w:rPr>
              <w:t>сказки:</w:t>
            </w:r>
            <w:r>
              <w:rPr>
                <w:spacing w:val="-4"/>
                <w:sz w:val="24"/>
              </w:rPr>
              <w:t xml:space="preserve"> </w:t>
            </w:r>
            <w:r>
              <w:rPr>
                <w:sz w:val="24"/>
              </w:rPr>
              <w:t>определение</w:t>
            </w:r>
          </w:p>
        </w:tc>
        <w:tc>
          <w:tcPr>
            <w:tcW w:w="297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107"/>
        </w:trPr>
        <w:tc>
          <w:tcPr>
            <w:tcW w:w="650"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506"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3819"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последовательности</w:t>
            </w:r>
            <w:r w:rsidRPr="006C6D24">
              <w:rPr>
                <w:spacing w:val="-1"/>
                <w:sz w:val="24"/>
                <w:lang w:val="ru-RU"/>
              </w:rPr>
              <w:t xml:space="preserve"> </w:t>
            </w:r>
            <w:r w:rsidRPr="006C6D24">
              <w:rPr>
                <w:sz w:val="24"/>
                <w:lang w:val="ru-RU"/>
              </w:rPr>
              <w:t>событий,</w:t>
            </w:r>
          </w:p>
          <w:p w:rsidR="006C6D24" w:rsidRPr="006C6D24" w:rsidRDefault="006C6D24">
            <w:pPr>
              <w:ind w:right="506"/>
              <w:rPr>
                <w:sz w:val="24"/>
                <w:lang w:val="ru-RU"/>
              </w:rPr>
            </w:pPr>
            <w:r w:rsidRPr="006C6D24">
              <w:rPr>
                <w:sz w:val="24"/>
                <w:lang w:val="ru-RU"/>
              </w:rPr>
              <w:t>формулирование вопросов по основным</w:t>
            </w:r>
            <w:r w:rsidRPr="006C6D24">
              <w:rPr>
                <w:spacing w:val="1"/>
                <w:sz w:val="24"/>
                <w:lang w:val="ru-RU"/>
              </w:rPr>
              <w:t xml:space="preserve"> </w:t>
            </w:r>
            <w:r w:rsidRPr="006C6D24">
              <w:rPr>
                <w:sz w:val="24"/>
                <w:lang w:val="ru-RU"/>
              </w:rPr>
              <w:t>событиям сюжета, восстановление</w:t>
            </w:r>
            <w:r w:rsidRPr="006C6D24">
              <w:rPr>
                <w:spacing w:val="1"/>
                <w:sz w:val="24"/>
                <w:lang w:val="ru-RU"/>
              </w:rPr>
              <w:t xml:space="preserve"> </w:t>
            </w:r>
            <w:r w:rsidRPr="006C6D24">
              <w:rPr>
                <w:sz w:val="24"/>
                <w:lang w:val="ru-RU"/>
              </w:rPr>
              <w:t>нарушенной последовательности событий,</w:t>
            </w:r>
            <w:r w:rsidRPr="006C6D24">
              <w:rPr>
                <w:spacing w:val="-57"/>
                <w:sz w:val="24"/>
                <w:lang w:val="ru-RU"/>
              </w:rPr>
              <w:t xml:space="preserve"> </w:t>
            </w:r>
            <w:r w:rsidRPr="006C6D24">
              <w:rPr>
                <w:sz w:val="24"/>
                <w:lang w:val="ru-RU"/>
              </w:rPr>
              <w:t>нахождение в тексте заданного эпизода,</w:t>
            </w:r>
            <w:r w:rsidRPr="006C6D24">
              <w:rPr>
                <w:spacing w:val="1"/>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цитатного</w:t>
            </w:r>
            <w:r w:rsidRPr="006C6D24">
              <w:rPr>
                <w:spacing w:val="-3"/>
                <w:sz w:val="24"/>
                <w:lang w:val="ru-RU"/>
              </w:rPr>
              <w:t xml:space="preserve"> </w:t>
            </w:r>
            <w:r w:rsidRPr="006C6D24">
              <w:rPr>
                <w:sz w:val="24"/>
                <w:lang w:val="ru-RU"/>
              </w:rPr>
              <w:t>плана</w:t>
            </w:r>
            <w:r w:rsidRPr="006C6D24">
              <w:rPr>
                <w:spacing w:val="1"/>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с</w:t>
            </w:r>
          </w:p>
          <w:p w:rsidR="006C6D24" w:rsidRPr="006C6D24" w:rsidRDefault="006C6D24">
            <w:pPr>
              <w:ind w:right="232"/>
              <w:jc w:val="both"/>
              <w:rPr>
                <w:sz w:val="24"/>
                <w:lang w:val="ru-RU"/>
              </w:rPr>
            </w:pPr>
            <w:r w:rsidRPr="006C6D24">
              <w:rPr>
                <w:sz w:val="24"/>
                <w:lang w:val="ru-RU"/>
              </w:rPr>
              <w:t>выделением отдельных эпизодов, смысловых</w:t>
            </w:r>
            <w:r w:rsidRPr="006C6D24">
              <w:rPr>
                <w:spacing w:val="-57"/>
                <w:sz w:val="24"/>
                <w:lang w:val="ru-RU"/>
              </w:rPr>
              <w:t xml:space="preserve"> </w:t>
            </w:r>
            <w:r w:rsidRPr="006C6D24">
              <w:rPr>
                <w:sz w:val="24"/>
                <w:lang w:val="ru-RU"/>
              </w:rPr>
              <w:t>частей. Составление вопросного плана текста</w:t>
            </w:r>
            <w:r w:rsidRPr="006C6D24">
              <w:rPr>
                <w:spacing w:val="-57"/>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выделением</w:t>
            </w:r>
            <w:r w:rsidRPr="006C6D24">
              <w:rPr>
                <w:spacing w:val="-2"/>
                <w:sz w:val="24"/>
                <w:lang w:val="ru-RU"/>
              </w:rPr>
              <w:t xml:space="preserve"> </w:t>
            </w:r>
            <w:r w:rsidRPr="006C6D24">
              <w:rPr>
                <w:sz w:val="24"/>
                <w:lang w:val="ru-RU"/>
              </w:rPr>
              <w:t>эпизодов, смысловых</w:t>
            </w:r>
            <w:r w:rsidRPr="006C6D24">
              <w:rPr>
                <w:spacing w:val="-2"/>
                <w:sz w:val="24"/>
                <w:lang w:val="ru-RU"/>
              </w:rPr>
              <w:t xml:space="preserve"> </w:t>
            </w:r>
            <w:r w:rsidRPr="006C6D24">
              <w:rPr>
                <w:sz w:val="24"/>
                <w:lang w:val="ru-RU"/>
              </w:rPr>
              <w:t>частей.</w:t>
            </w:r>
          </w:p>
          <w:p w:rsidR="006C6D24" w:rsidRPr="006C6D24" w:rsidRDefault="006C6D24">
            <w:pPr>
              <w:ind w:right="337"/>
              <w:rPr>
                <w:sz w:val="24"/>
                <w:lang w:val="ru-RU"/>
              </w:rPr>
            </w:pPr>
            <w:r w:rsidRPr="006C6D24">
              <w:rPr>
                <w:sz w:val="24"/>
                <w:lang w:val="ru-RU"/>
              </w:rPr>
              <w:t>Пересказ (устно) содержания произведения</w:t>
            </w:r>
            <w:r w:rsidRPr="006C6D24">
              <w:rPr>
                <w:spacing w:val="1"/>
                <w:sz w:val="24"/>
                <w:lang w:val="ru-RU"/>
              </w:rPr>
              <w:t xml:space="preserve"> </w:t>
            </w:r>
            <w:r w:rsidRPr="006C6D24">
              <w:rPr>
                <w:sz w:val="24"/>
                <w:lang w:val="ru-RU"/>
              </w:rPr>
              <w:t>выборочно. Работа в парах: чтение диалогов</w:t>
            </w:r>
            <w:r w:rsidRPr="006C6D24">
              <w:rPr>
                <w:spacing w:val="-58"/>
                <w:sz w:val="24"/>
                <w:lang w:val="ru-RU"/>
              </w:rPr>
              <w:t xml:space="preserve"> </w:t>
            </w:r>
            <w:r w:rsidRPr="006C6D24">
              <w:rPr>
                <w:sz w:val="24"/>
                <w:lang w:val="ru-RU"/>
              </w:rPr>
              <w:t>по ролям.</w:t>
            </w:r>
          </w:p>
          <w:p w:rsidR="006C6D24" w:rsidRPr="006C6D24" w:rsidRDefault="006C6D24">
            <w:pPr>
              <w:spacing w:before="1"/>
              <w:ind w:right="403"/>
              <w:rPr>
                <w:sz w:val="24"/>
                <w:lang w:val="ru-RU"/>
              </w:rPr>
            </w:pPr>
            <w:r w:rsidRPr="006C6D24">
              <w:rPr>
                <w:sz w:val="24"/>
                <w:lang w:val="ru-RU"/>
              </w:rPr>
              <w:t>Слушание произведений зарубежных</w:t>
            </w:r>
            <w:r w:rsidRPr="006C6D24">
              <w:rPr>
                <w:spacing w:val="1"/>
                <w:sz w:val="24"/>
                <w:lang w:val="ru-RU"/>
              </w:rPr>
              <w:t xml:space="preserve"> </w:t>
            </w:r>
            <w:r w:rsidRPr="006C6D24">
              <w:rPr>
                <w:sz w:val="24"/>
                <w:lang w:val="ru-RU"/>
              </w:rPr>
              <w:t>писателей</w:t>
            </w:r>
            <w:r w:rsidRPr="006C6D24">
              <w:rPr>
                <w:spacing w:val="-3"/>
                <w:sz w:val="24"/>
                <w:lang w:val="ru-RU"/>
              </w:rPr>
              <w:t xml:space="preserve"> </w:t>
            </w:r>
            <w:r w:rsidRPr="006C6D24">
              <w:rPr>
                <w:sz w:val="24"/>
                <w:lang w:val="ru-RU"/>
              </w:rPr>
              <w:t>о</w:t>
            </w:r>
            <w:r w:rsidRPr="006C6D24">
              <w:rPr>
                <w:spacing w:val="-3"/>
                <w:sz w:val="24"/>
                <w:lang w:val="ru-RU"/>
              </w:rPr>
              <w:t xml:space="preserve"> </w:t>
            </w:r>
            <w:r w:rsidRPr="006C6D24">
              <w:rPr>
                <w:sz w:val="24"/>
                <w:lang w:val="ru-RU"/>
              </w:rPr>
              <w:t>животных.</w:t>
            </w:r>
            <w:r w:rsidRPr="006C6D24">
              <w:rPr>
                <w:spacing w:val="-5"/>
                <w:sz w:val="24"/>
                <w:lang w:val="ru-RU"/>
              </w:rPr>
              <w:t xml:space="preserve"> </w:t>
            </w:r>
            <w:r w:rsidRPr="006C6D24">
              <w:rPr>
                <w:sz w:val="24"/>
                <w:lang w:val="ru-RU"/>
              </w:rPr>
              <w:t>Например,</w:t>
            </w:r>
            <w:r w:rsidRPr="006C6D24">
              <w:rPr>
                <w:spacing w:val="-3"/>
                <w:sz w:val="24"/>
                <w:lang w:val="ru-RU"/>
              </w:rPr>
              <w:t xml:space="preserve"> </w:t>
            </w:r>
            <w:r w:rsidRPr="006C6D24">
              <w:rPr>
                <w:sz w:val="24"/>
                <w:lang w:val="ru-RU"/>
              </w:rPr>
              <w:t>рассказы</w:t>
            </w:r>
            <w:r w:rsidRPr="006C6D24">
              <w:rPr>
                <w:spacing w:val="-57"/>
                <w:sz w:val="24"/>
                <w:lang w:val="ru-RU"/>
              </w:rPr>
              <w:t xml:space="preserve"> </w:t>
            </w:r>
            <w:r w:rsidRPr="006C6D24">
              <w:rPr>
                <w:sz w:val="24"/>
                <w:lang w:val="ru-RU"/>
              </w:rPr>
              <w:t>Дж.</w:t>
            </w:r>
            <w:r w:rsidRPr="006C6D24">
              <w:rPr>
                <w:spacing w:val="-2"/>
                <w:sz w:val="24"/>
                <w:lang w:val="ru-RU"/>
              </w:rPr>
              <w:t xml:space="preserve"> </w:t>
            </w:r>
            <w:r w:rsidRPr="006C6D24">
              <w:rPr>
                <w:sz w:val="24"/>
                <w:lang w:val="ru-RU"/>
              </w:rPr>
              <w:t>Лондона</w:t>
            </w:r>
            <w:r w:rsidRPr="006C6D24">
              <w:rPr>
                <w:spacing w:val="-1"/>
                <w:sz w:val="24"/>
                <w:lang w:val="ru-RU"/>
              </w:rPr>
              <w:t xml:space="preserve"> </w:t>
            </w:r>
            <w:r w:rsidRPr="006C6D24">
              <w:rPr>
                <w:sz w:val="24"/>
                <w:lang w:val="ru-RU"/>
              </w:rPr>
              <w:t>«Бурый</w:t>
            </w:r>
            <w:r w:rsidRPr="006C6D24">
              <w:rPr>
                <w:spacing w:val="-1"/>
                <w:sz w:val="24"/>
                <w:lang w:val="ru-RU"/>
              </w:rPr>
              <w:t xml:space="preserve"> </w:t>
            </w:r>
            <w:r w:rsidRPr="006C6D24">
              <w:rPr>
                <w:sz w:val="24"/>
                <w:lang w:val="ru-RU"/>
              </w:rPr>
              <w:t>волк»,</w:t>
            </w:r>
            <w:r w:rsidRPr="006C6D24">
              <w:rPr>
                <w:spacing w:val="1"/>
                <w:sz w:val="24"/>
                <w:lang w:val="ru-RU"/>
              </w:rPr>
              <w:t xml:space="preserve"> </w:t>
            </w:r>
            <w:r w:rsidRPr="006C6D24">
              <w:rPr>
                <w:sz w:val="24"/>
                <w:lang w:val="ru-RU"/>
              </w:rPr>
              <w:t>Э.</w:t>
            </w:r>
            <w:r w:rsidRPr="006C6D24">
              <w:rPr>
                <w:spacing w:val="-2"/>
                <w:sz w:val="24"/>
                <w:lang w:val="ru-RU"/>
              </w:rPr>
              <w:t xml:space="preserve"> </w:t>
            </w:r>
            <w:r w:rsidRPr="006C6D24">
              <w:rPr>
                <w:sz w:val="24"/>
                <w:lang w:val="ru-RU"/>
              </w:rPr>
              <w:t>Сетон-</w:t>
            </w:r>
          </w:p>
          <w:p w:rsidR="006C6D24" w:rsidRPr="006C6D24" w:rsidRDefault="006C6D24">
            <w:pPr>
              <w:rPr>
                <w:sz w:val="24"/>
                <w:lang w:val="ru-RU"/>
              </w:rPr>
            </w:pPr>
            <w:r w:rsidRPr="006C6D24">
              <w:rPr>
                <w:sz w:val="24"/>
                <w:lang w:val="ru-RU"/>
              </w:rPr>
              <w:t>Томпсона</w:t>
            </w:r>
            <w:r w:rsidRPr="006C6D24">
              <w:rPr>
                <w:spacing w:val="-2"/>
                <w:sz w:val="24"/>
                <w:lang w:val="ru-RU"/>
              </w:rPr>
              <w:t xml:space="preserve"> </w:t>
            </w:r>
            <w:r w:rsidRPr="006C6D24">
              <w:rPr>
                <w:sz w:val="24"/>
                <w:lang w:val="ru-RU"/>
              </w:rPr>
              <w:t>«Чинк».</w:t>
            </w:r>
          </w:p>
          <w:p w:rsidR="006C6D24" w:rsidRPr="006C6D24" w:rsidRDefault="006C6D24">
            <w:pPr>
              <w:ind w:right="157"/>
              <w:rPr>
                <w:sz w:val="24"/>
                <w:lang w:val="ru-RU"/>
              </w:rPr>
            </w:pPr>
            <w:r w:rsidRPr="006C6D24">
              <w:rPr>
                <w:sz w:val="24"/>
                <w:lang w:val="ru-RU"/>
              </w:rPr>
              <w:t>Работа с текстом произведения</w:t>
            </w:r>
            <w:r w:rsidRPr="006C6D24">
              <w:rPr>
                <w:spacing w:val="1"/>
                <w:sz w:val="24"/>
                <w:lang w:val="ru-RU"/>
              </w:rPr>
              <w:t xml:space="preserve"> </w:t>
            </w:r>
            <w:r w:rsidRPr="006C6D24">
              <w:rPr>
                <w:sz w:val="24"/>
                <w:lang w:val="ru-RU"/>
              </w:rPr>
              <w:t>(характеристика героя): нахождение описания</w:t>
            </w:r>
            <w:r w:rsidRPr="006C6D24">
              <w:rPr>
                <w:spacing w:val="-58"/>
                <w:sz w:val="24"/>
                <w:lang w:val="ru-RU"/>
              </w:rPr>
              <w:t xml:space="preserve"> </w:t>
            </w:r>
            <w:r w:rsidRPr="006C6D24">
              <w:rPr>
                <w:sz w:val="24"/>
                <w:lang w:val="ru-RU"/>
              </w:rPr>
              <w:t>героя, определение взаимосвязи между</w:t>
            </w:r>
            <w:r w:rsidRPr="006C6D24">
              <w:rPr>
                <w:spacing w:val="1"/>
                <w:sz w:val="24"/>
                <w:lang w:val="ru-RU"/>
              </w:rPr>
              <w:t xml:space="preserve"> </w:t>
            </w:r>
            <w:r w:rsidRPr="006C6D24">
              <w:rPr>
                <w:sz w:val="24"/>
                <w:lang w:val="ru-RU"/>
              </w:rPr>
              <w:t>поступками героев, сравнение героев по</w:t>
            </w:r>
            <w:r w:rsidRPr="006C6D24">
              <w:rPr>
                <w:spacing w:val="1"/>
                <w:sz w:val="24"/>
                <w:lang w:val="ru-RU"/>
              </w:rPr>
              <w:t xml:space="preserve"> </w:t>
            </w:r>
            <w:r w:rsidRPr="006C6D24">
              <w:rPr>
                <w:sz w:val="24"/>
                <w:lang w:val="ru-RU"/>
              </w:rPr>
              <w:t>аналогии или по контрасту, оценка поступков</w:t>
            </w:r>
            <w:r w:rsidRPr="006C6D24">
              <w:rPr>
                <w:spacing w:val="-57"/>
                <w:sz w:val="24"/>
                <w:lang w:val="ru-RU"/>
              </w:rPr>
              <w:t xml:space="preserve"> </w:t>
            </w:r>
            <w:r w:rsidRPr="006C6D24">
              <w:rPr>
                <w:sz w:val="24"/>
                <w:lang w:val="ru-RU"/>
              </w:rPr>
              <w:t>героев, определение завязки, кульминации,</w:t>
            </w:r>
            <w:r w:rsidRPr="006C6D24">
              <w:rPr>
                <w:spacing w:val="1"/>
                <w:sz w:val="24"/>
                <w:lang w:val="ru-RU"/>
              </w:rPr>
              <w:t xml:space="preserve"> </w:t>
            </w:r>
            <w:r w:rsidRPr="006C6D24">
              <w:rPr>
                <w:sz w:val="24"/>
                <w:lang w:val="ru-RU"/>
              </w:rPr>
              <w:t>развязки</w:t>
            </w:r>
            <w:r w:rsidRPr="006C6D24">
              <w:rPr>
                <w:spacing w:val="-1"/>
                <w:sz w:val="24"/>
                <w:lang w:val="ru-RU"/>
              </w:rPr>
              <w:t xml:space="preserve"> </w:t>
            </w:r>
            <w:r w:rsidRPr="006C6D24">
              <w:rPr>
                <w:sz w:val="24"/>
                <w:lang w:val="ru-RU"/>
              </w:rPr>
              <w:t>(композиция</w:t>
            </w:r>
            <w:r w:rsidRPr="006C6D24">
              <w:rPr>
                <w:spacing w:val="-4"/>
                <w:sz w:val="24"/>
                <w:lang w:val="ru-RU"/>
              </w:rPr>
              <w:t xml:space="preserve"> </w:t>
            </w:r>
            <w:r w:rsidRPr="006C6D24">
              <w:rPr>
                <w:sz w:val="24"/>
                <w:lang w:val="ru-RU"/>
              </w:rPr>
              <w:t>произведения).</w:t>
            </w:r>
          </w:p>
          <w:p w:rsidR="006C6D24" w:rsidRPr="006C6D24" w:rsidRDefault="006C6D24">
            <w:pPr>
              <w:spacing w:before="1"/>
              <w:rPr>
                <w:sz w:val="24"/>
                <w:lang w:val="ru-RU"/>
              </w:rPr>
            </w:pPr>
            <w:r w:rsidRPr="006C6D24">
              <w:rPr>
                <w:sz w:val="24"/>
                <w:lang w:val="ru-RU"/>
              </w:rPr>
              <w:t>Поиск</w:t>
            </w:r>
            <w:r w:rsidRPr="006C6D24">
              <w:rPr>
                <w:spacing w:val="-4"/>
                <w:sz w:val="24"/>
                <w:lang w:val="ru-RU"/>
              </w:rPr>
              <w:t xml:space="preserve"> </w:t>
            </w:r>
            <w:r w:rsidRPr="006C6D24">
              <w:rPr>
                <w:sz w:val="24"/>
                <w:lang w:val="ru-RU"/>
              </w:rPr>
              <w:t>дополнительной</w:t>
            </w:r>
            <w:r w:rsidRPr="006C6D24">
              <w:rPr>
                <w:spacing w:val="-5"/>
                <w:sz w:val="24"/>
                <w:lang w:val="ru-RU"/>
              </w:rPr>
              <w:t xml:space="preserve"> </w:t>
            </w:r>
            <w:r w:rsidRPr="006C6D24">
              <w:rPr>
                <w:sz w:val="24"/>
                <w:lang w:val="ru-RU"/>
              </w:rPr>
              <w:t>справочной</w:t>
            </w:r>
          </w:p>
          <w:p w:rsidR="006C6D24" w:rsidRPr="006C6D24" w:rsidRDefault="006C6D24">
            <w:pPr>
              <w:ind w:right="218"/>
              <w:rPr>
                <w:sz w:val="24"/>
                <w:lang w:val="ru-RU"/>
              </w:rPr>
            </w:pPr>
            <w:r w:rsidRPr="006C6D24">
              <w:rPr>
                <w:sz w:val="24"/>
                <w:lang w:val="ru-RU"/>
              </w:rPr>
              <w:t>информации о писателях-переводчиках: С. Я.</w:t>
            </w:r>
            <w:r w:rsidRPr="006C6D24">
              <w:rPr>
                <w:spacing w:val="-58"/>
                <w:sz w:val="24"/>
                <w:lang w:val="ru-RU"/>
              </w:rPr>
              <w:t xml:space="preserve"> </w:t>
            </w:r>
            <w:r w:rsidRPr="006C6D24">
              <w:rPr>
                <w:sz w:val="24"/>
                <w:lang w:val="ru-RU"/>
              </w:rPr>
              <w:t>Маршаке, К. И. Чуковском, Б. В. Заходере,</w:t>
            </w:r>
            <w:r w:rsidRPr="006C6D24">
              <w:rPr>
                <w:spacing w:val="1"/>
                <w:sz w:val="24"/>
                <w:lang w:val="ru-RU"/>
              </w:rPr>
              <w:t xml:space="preserve"> </w:t>
            </w:r>
            <w:r w:rsidRPr="006C6D24">
              <w:rPr>
                <w:sz w:val="24"/>
                <w:lang w:val="ru-RU"/>
              </w:rPr>
              <w:t>представление своего сообщения в классе,</w:t>
            </w:r>
            <w:r w:rsidRPr="006C6D24">
              <w:rPr>
                <w:spacing w:val="1"/>
                <w:sz w:val="24"/>
                <w:lang w:val="ru-RU"/>
              </w:rPr>
              <w:t xml:space="preserve"> </w:t>
            </w:r>
            <w:r w:rsidRPr="006C6D24">
              <w:rPr>
                <w:sz w:val="24"/>
                <w:lang w:val="ru-RU"/>
              </w:rPr>
              <w:t>составление выставки книг зарубежных</w:t>
            </w:r>
            <w:r w:rsidRPr="006C6D24">
              <w:rPr>
                <w:spacing w:val="1"/>
                <w:sz w:val="24"/>
                <w:lang w:val="ru-RU"/>
              </w:rPr>
              <w:t xml:space="preserve"> </w:t>
            </w:r>
            <w:r w:rsidRPr="006C6D24">
              <w:rPr>
                <w:sz w:val="24"/>
                <w:lang w:val="ru-RU"/>
              </w:rPr>
              <w:t>сказок,</w:t>
            </w:r>
            <w:r w:rsidRPr="006C6D24">
              <w:rPr>
                <w:spacing w:val="-1"/>
                <w:sz w:val="24"/>
                <w:lang w:val="ru-RU"/>
              </w:rPr>
              <w:t xml:space="preserve"> </w:t>
            </w:r>
            <w:r w:rsidRPr="006C6D24">
              <w:rPr>
                <w:sz w:val="24"/>
                <w:lang w:val="ru-RU"/>
              </w:rPr>
              <w:t>книг</w:t>
            </w:r>
            <w:r w:rsidRPr="006C6D24">
              <w:rPr>
                <w:spacing w:val="-1"/>
                <w:sz w:val="24"/>
                <w:lang w:val="ru-RU"/>
              </w:rPr>
              <w:t xml:space="preserve"> </w:t>
            </w:r>
            <w:r w:rsidRPr="006C6D24">
              <w:rPr>
                <w:sz w:val="24"/>
                <w:lang w:val="ru-RU"/>
              </w:rPr>
              <w:t>о животных.</w:t>
            </w:r>
          </w:p>
          <w:p w:rsidR="006C6D24" w:rsidRPr="006C6D24" w:rsidRDefault="006C6D24">
            <w:pPr>
              <w:spacing w:line="276" w:lineRule="exact"/>
              <w:ind w:right="190"/>
              <w:rPr>
                <w:sz w:val="24"/>
                <w:lang w:val="ru-RU"/>
              </w:rPr>
            </w:pPr>
            <w:r w:rsidRPr="006C6D24">
              <w:rPr>
                <w:sz w:val="24"/>
                <w:lang w:val="ru-RU"/>
              </w:rPr>
              <w:t>Выбор книги для самостоятельного чтения с</w:t>
            </w:r>
            <w:r w:rsidRPr="006C6D24">
              <w:rPr>
                <w:spacing w:val="1"/>
                <w:sz w:val="24"/>
                <w:lang w:val="ru-RU"/>
              </w:rPr>
              <w:t xml:space="preserve"> </w:t>
            </w:r>
            <w:r w:rsidRPr="006C6D24">
              <w:rPr>
                <w:sz w:val="24"/>
                <w:lang w:val="ru-RU"/>
              </w:rPr>
              <w:t>учётом рекомендательного списка, написание</w:t>
            </w:r>
            <w:r w:rsidRPr="006C6D24">
              <w:rPr>
                <w:spacing w:val="-58"/>
                <w:sz w:val="24"/>
                <w:lang w:val="ru-RU"/>
              </w:rPr>
              <w:t xml:space="preserve"> </w:t>
            </w:r>
            <w:r w:rsidRPr="006C6D24">
              <w:rPr>
                <w:sz w:val="24"/>
                <w:lang w:val="ru-RU"/>
              </w:rPr>
              <w:t>аннотации к самостоятельно прочитанному</w:t>
            </w:r>
            <w:r w:rsidRPr="006C6D24">
              <w:rPr>
                <w:spacing w:val="1"/>
                <w:sz w:val="24"/>
                <w:lang w:val="ru-RU"/>
              </w:rPr>
              <w:t xml:space="preserve"> </w:t>
            </w:r>
            <w:r w:rsidRPr="006C6D24">
              <w:rPr>
                <w:sz w:val="24"/>
                <w:lang w:val="ru-RU"/>
              </w:rPr>
              <w:t>произведению</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553"/>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rPr>
                <w:sz w:val="24"/>
              </w:rPr>
            </w:pPr>
            <w:r>
              <w:rPr>
                <w:sz w:val="24"/>
              </w:rPr>
              <w:t>13.</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0" w:lineRule="atLeast"/>
              <w:ind w:right="225"/>
              <w:rPr>
                <w:sz w:val="24"/>
              </w:rPr>
            </w:pPr>
            <w:r>
              <w:rPr>
                <w:spacing w:val="-1"/>
                <w:sz w:val="24"/>
              </w:rPr>
              <w:t>Библиографическая</w:t>
            </w:r>
            <w:r>
              <w:rPr>
                <w:spacing w:val="-57"/>
                <w:sz w:val="24"/>
              </w:rPr>
              <w:t xml:space="preserve"> </w:t>
            </w:r>
            <w:r>
              <w:rPr>
                <w:sz w:val="24"/>
              </w:rPr>
              <w:t>культура</w:t>
            </w:r>
            <w:r>
              <w:rPr>
                <w:spacing w:val="-1"/>
                <w:sz w:val="24"/>
              </w:rPr>
              <w:t xml:space="preserve"> </w:t>
            </w:r>
            <w:r>
              <w:rPr>
                <w:sz w:val="24"/>
              </w:rPr>
              <w:t>(работа</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0" w:lineRule="atLeast"/>
              <w:ind w:right="193"/>
              <w:rPr>
                <w:sz w:val="24"/>
                <w:lang w:val="ru-RU"/>
              </w:rPr>
            </w:pPr>
            <w:r w:rsidRPr="006C6D24">
              <w:rPr>
                <w:sz w:val="24"/>
                <w:lang w:val="ru-RU"/>
              </w:rPr>
              <w:t>Ценность чтения художественной</w:t>
            </w:r>
            <w:r w:rsidRPr="006C6D24">
              <w:rPr>
                <w:spacing w:val="-57"/>
                <w:sz w:val="24"/>
                <w:lang w:val="ru-RU"/>
              </w:rPr>
              <w:t xml:space="preserve"> </w:t>
            </w:r>
            <w:r w:rsidRPr="006C6D24">
              <w:rPr>
                <w:sz w:val="24"/>
                <w:lang w:val="ru-RU"/>
              </w:rPr>
              <w:t>литературы</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фольклора,</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rPr>
                <w:sz w:val="24"/>
                <w:lang w:val="ru-RU"/>
              </w:rPr>
            </w:pPr>
            <w:r w:rsidRPr="006C6D24">
              <w:rPr>
                <w:sz w:val="24"/>
                <w:lang w:val="ru-RU"/>
              </w:rPr>
              <w:t>Экскурсия</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школьную</w:t>
            </w:r>
            <w:r w:rsidRPr="006C6D24">
              <w:rPr>
                <w:spacing w:val="-4"/>
                <w:sz w:val="24"/>
                <w:lang w:val="ru-RU"/>
              </w:rPr>
              <w:t xml:space="preserve"> </w:t>
            </w:r>
            <w:r w:rsidRPr="006C6D24">
              <w:rPr>
                <w:sz w:val="24"/>
                <w:lang w:val="ru-RU"/>
              </w:rPr>
              <w:t>или ближайшую</w:t>
            </w:r>
          </w:p>
          <w:p w:rsidR="006C6D24" w:rsidRPr="006C6D24" w:rsidRDefault="006C6D24">
            <w:pPr>
              <w:spacing w:line="257" w:lineRule="exact"/>
              <w:rPr>
                <w:sz w:val="24"/>
                <w:lang w:val="ru-RU"/>
              </w:rPr>
            </w:pPr>
            <w:r w:rsidRPr="006C6D24">
              <w:rPr>
                <w:sz w:val="24"/>
                <w:lang w:val="ru-RU"/>
              </w:rPr>
              <w:t>детскую</w:t>
            </w:r>
            <w:r w:rsidRPr="006C6D24">
              <w:rPr>
                <w:spacing w:val="-2"/>
                <w:sz w:val="24"/>
                <w:lang w:val="ru-RU"/>
              </w:rPr>
              <w:t xml:space="preserve"> </w:t>
            </w:r>
            <w:r w:rsidRPr="006C6D24">
              <w:rPr>
                <w:sz w:val="24"/>
                <w:lang w:val="ru-RU"/>
              </w:rPr>
              <w:t>библиотеку:</w:t>
            </w:r>
            <w:r w:rsidRPr="006C6D24">
              <w:rPr>
                <w:spacing w:val="-3"/>
                <w:sz w:val="24"/>
                <w:lang w:val="ru-RU"/>
              </w:rPr>
              <w:t xml:space="preserve"> </w:t>
            </w:r>
            <w:r w:rsidRPr="006C6D24">
              <w:rPr>
                <w:sz w:val="24"/>
                <w:lang w:val="ru-RU"/>
              </w:rPr>
              <w:t>знакомство</w:t>
            </w:r>
            <w:r w:rsidRPr="006C6D24">
              <w:rPr>
                <w:spacing w:val="-2"/>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правилами</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9661"/>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63"/>
              <w:jc w:val="center"/>
              <w:rPr>
                <w:sz w:val="24"/>
                <w:lang w:val="ru-RU"/>
              </w:rPr>
            </w:pPr>
            <w:r w:rsidRPr="006C6D24">
              <w:rPr>
                <w:sz w:val="24"/>
                <w:lang w:val="ru-RU"/>
              </w:rPr>
              <w:t>с детской книгой</w:t>
            </w:r>
            <w:r w:rsidRPr="006C6D24">
              <w:rPr>
                <w:spacing w:val="-57"/>
                <w:sz w:val="24"/>
                <w:lang w:val="ru-RU"/>
              </w:rPr>
              <w:t xml:space="preserve"> </w:t>
            </w:r>
            <w:r w:rsidRPr="006C6D24">
              <w:rPr>
                <w:sz w:val="24"/>
                <w:lang w:val="ru-RU"/>
              </w:rPr>
              <w:t>и справочной</w:t>
            </w:r>
            <w:r w:rsidRPr="006C6D24">
              <w:rPr>
                <w:spacing w:val="1"/>
                <w:sz w:val="24"/>
                <w:lang w:val="ru-RU"/>
              </w:rPr>
              <w:t xml:space="preserve"> </w:t>
            </w:r>
            <w:r w:rsidRPr="006C6D24">
              <w:rPr>
                <w:sz w:val="24"/>
                <w:lang w:val="ru-RU"/>
              </w:rPr>
              <w:t>литературой)</w:t>
            </w:r>
          </w:p>
          <w:p w:rsidR="006C6D24" w:rsidRDefault="006C6D24">
            <w:pPr>
              <w:ind w:right="309"/>
              <w:jc w:val="center"/>
              <w:rPr>
                <w:sz w:val="24"/>
              </w:rPr>
            </w:pPr>
            <w:r>
              <w:rPr>
                <w:sz w:val="24"/>
              </w:rPr>
              <w:t>(3</w:t>
            </w:r>
            <w:r>
              <w:rPr>
                <w:spacing w:val="-1"/>
                <w:sz w:val="24"/>
              </w:rPr>
              <w:t xml:space="preserve"> </w:t>
            </w:r>
            <w:r>
              <w:rPr>
                <w:sz w:val="24"/>
              </w:rPr>
              <w:t>ч.)</w:t>
            </w:r>
          </w:p>
        </w:tc>
        <w:tc>
          <w:tcPr>
            <w:tcW w:w="3819"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92"/>
              <w:jc w:val="both"/>
              <w:rPr>
                <w:sz w:val="24"/>
                <w:lang w:val="ru-RU"/>
              </w:rPr>
            </w:pPr>
            <w:r w:rsidRPr="006C6D24">
              <w:rPr>
                <w:sz w:val="24"/>
                <w:lang w:val="ru-RU"/>
              </w:rPr>
              <w:t>осознание важности читательской</w:t>
            </w:r>
            <w:r w:rsidRPr="006C6D24">
              <w:rPr>
                <w:spacing w:val="-58"/>
                <w:sz w:val="24"/>
                <w:lang w:val="ru-RU"/>
              </w:rPr>
              <w:t xml:space="preserve"> </w:t>
            </w:r>
            <w:r w:rsidRPr="006C6D24">
              <w:rPr>
                <w:sz w:val="24"/>
                <w:lang w:val="ru-RU"/>
              </w:rPr>
              <w:t>деятельности.</w:t>
            </w:r>
          </w:p>
          <w:p w:rsidR="006C6D24" w:rsidRPr="006C6D24" w:rsidRDefault="006C6D24">
            <w:pPr>
              <w:ind w:right="232"/>
              <w:jc w:val="both"/>
              <w:rPr>
                <w:sz w:val="24"/>
                <w:lang w:val="ru-RU"/>
              </w:rPr>
            </w:pPr>
            <w:r w:rsidRPr="006C6D24">
              <w:rPr>
                <w:sz w:val="24"/>
                <w:lang w:val="ru-RU"/>
              </w:rPr>
              <w:t>Использование с учётом учебных</w:t>
            </w:r>
            <w:r w:rsidRPr="006C6D24">
              <w:rPr>
                <w:spacing w:val="-57"/>
                <w:sz w:val="24"/>
                <w:lang w:val="ru-RU"/>
              </w:rPr>
              <w:t xml:space="preserve"> </w:t>
            </w:r>
            <w:r w:rsidRPr="006C6D24">
              <w:rPr>
                <w:sz w:val="24"/>
                <w:lang w:val="ru-RU"/>
              </w:rPr>
              <w:t>задач аппарата издания (обложка,</w:t>
            </w:r>
            <w:r w:rsidRPr="006C6D24">
              <w:rPr>
                <w:spacing w:val="-58"/>
                <w:sz w:val="24"/>
                <w:lang w:val="ru-RU"/>
              </w:rPr>
              <w:t xml:space="preserve"> </w:t>
            </w:r>
            <w:r w:rsidRPr="006C6D24">
              <w:rPr>
                <w:sz w:val="24"/>
                <w:lang w:val="ru-RU"/>
              </w:rPr>
              <w:t>оглавление,</w:t>
            </w:r>
            <w:r w:rsidRPr="006C6D24">
              <w:rPr>
                <w:spacing w:val="-1"/>
                <w:sz w:val="24"/>
                <w:lang w:val="ru-RU"/>
              </w:rPr>
              <w:t xml:space="preserve"> </w:t>
            </w:r>
            <w:r w:rsidRPr="006C6D24">
              <w:rPr>
                <w:sz w:val="24"/>
                <w:lang w:val="ru-RU"/>
              </w:rPr>
              <w:t>аннотация,</w:t>
            </w:r>
          </w:p>
          <w:p w:rsidR="006C6D24" w:rsidRPr="006C6D24" w:rsidRDefault="006C6D24">
            <w:pPr>
              <w:ind w:right="402"/>
              <w:rPr>
                <w:sz w:val="24"/>
                <w:lang w:val="ru-RU"/>
              </w:rPr>
            </w:pPr>
            <w:r w:rsidRPr="006C6D24">
              <w:rPr>
                <w:sz w:val="24"/>
                <w:lang w:val="ru-RU"/>
              </w:rPr>
              <w:t>предисловие, иллюстрации).</w:t>
            </w:r>
            <w:r w:rsidRPr="006C6D24">
              <w:rPr>
                <w:spacing w:val="1"/>
                <w:sz w:val="24"/>
                <w:lang w:val="ru-RU"/>
              </w:rPr>
              <w:t xml:space="preserve"> </w:t>
            </w:r>
            <w:r w:rsidRPr="006C6D24">
              <w:rPr>
                <w:sz w:val="24"/>
                <w:lang w:val="ru-RU"/>
              </w:rPr>
              <w:t>Правила юного читателя. Книга</w:t>
            </w:r>
            <w:r w:rsidRPr="006C6D24">
              <w:rPr>
                <w:spacing w:val="-57"/>
                <w:sz w:val="24"/>
                <w:lang w:val="ru-RU"/>
              </w:rPr>
              <w:t xml:space="preserve"> </w:t>
            </w:r>
            <w:r w:rsidRPr="006C6D24">
              <w:rPr>
                <w:sz w:val="24"/>
                <w:lang w:val="ru-RU"/>
              </w:rPr>
              <w:t>как особый</w:t>
            </w:r>
            <w:r w:rsidRPr="006C6D24">
              <w:rPr>
                <w:spacing w:val="-1"/>
                <w:sz w:val="24"/>
                <w:lang w:val="ru-RU"/>
              </w:rPr>
              <w:t xml:space="preserve"> </w:t>
            </w:r>
            <w:r w:rsidRPr="006C6D24">
              <w:rPr>
                <w:sz w:val="24"/>
                <w:lang w:val="ru-RU"/>
              </w:rPr>
              <w:t>вид</w:t>
            </w:r>
            <w:r w:rsidRPr="006C6D24">
              <w:rPr>
                <w:spacing w:val="-1"/>
                <w:sz w:val="24"/>
                <w:lang w:val="ru-RU"/>
              </w:rPr>
              <w:t xml:space="preserve"> </w:t>
            </w:r>
            <w:r w:rsidRPr="006C6D24">
              <w:rPr>
                <w:sz w:val="24"/>
                <w:lang w:val="ru-RU"/>
              </w:rPr>
              <w:t>искусства.</w:t>
            </w:r>
          </w:p>
          <w:p w:rsidR="006C6D24" w:rsidRPr="006C6D24" w:rsidRDefault="006C6D24">
            <w:pPr>
              <w:rPr>
                <w:sz w:val="24"/>
                <w:lang w:val="ru-RU"/>
              </w:rPr>
            </w:pPr>
            <w:r w:rsidRPr="006C6D24">
              <w:rPr>
                <w:sz w:val="24"/>
                <w:lang w:val="ru-RU"/>
              </w:rPr>
              <w:t>Общее</w:t>
            </w:r>
            <w:r w:rsidRPr="006C6D24">
              <w:rPr>
                <w:spacing w:val="-4"/>
                <w:sz w:val="24"/>
                <w:lang w:val="ru-RU"/>
              </w:rPr>
              <w:t xml:space="preserve"> </w:t>
            </w:r>
            <w:r w:rsidRPr="006C6D24">
              <w:rPr>
                <w:sz w:val="24"/>
                <w:lang w:val="ru-RU"/>
              </w:rPr>
              <w:t>представление</w:t>
            </w:r>
          </w:p>
          <w:p w:rsidR="006C6D24" w:rsidRPr="006C6D24" w:rsidRDefault="006C6D24">
            <w:pPr>
              <w:ind w:right="881"/>
              <w:rPr>
                <w:sz w:val="24"/>
                <w:lang w:val="ru-RU"/>
              </w:rPr>
            </w:pPr>
            <w:r w:rsidRPr="006C6D24">
              <w:rPr>
                <w:sz w:val="24"/>
                <w:lang w:val="ru-RU"/>
              </w:rPr>
              <w:t>о первых книгах на Руси,</w:t>
            </w:r>
            <w:r w:rsidRPr="006C6D24">
              <w:rPr>
                <w:spacing w:val="1"/>
                <w:sz w:val="24"/>
                <w:lang w:val="ru-RU"/>
              </w:rPr>
              <w:t xml:space="preserve"> </w:t>
            </w:r>
            <w:r w:rsidRPr="006C6D24">
              <w:rPr>
                <w:sz w:val="24"/>
                <w:lang w:val="ru-RU"/>
              </w:rPr>
              <w:t>знакомство с рукописными</w:t>
            </w:r>
            <w:r w:rsidRPr="006C6D24">
              <w:rPr>
                <w:spacing w:val="-58"/>
                <w:sz w:val="24"/>
                <w:lang w:val="ru-RU"/>
              </w:rPr>
              <w:t xml:space="preserve"> </w:t>
            </w:r>
            <w:r w:rsidRPr="006C6D24">
              <w:rPr>
                <w:sz w:val="24"/>
                <w:lang w:val="ru-RU"/>
              </w:rPr>
              <w:t>книгами</w:t>
            </w: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72"/>
              <w:rPr>
                <w:sz w:val="24"/>
                <w:lang w:val="ru-RU"/>
              </w:rPr>
            </w:pPr>
            <w:r w:rsidRPr="006C6D24">
              <w:rPr>
                <w:sz w:val="24"/>
                <w:lang w:val="ru-RU"/>
              </w:rPr>
              <w:t>и способами выбора необходимой книги,</w:t>
            </w:r>
            <w:r w:rsidRPr="006C6D24">
              <w:rPr>
                <w:spacing w:val="1"/>
                <w:sz w:val="24"/>
                <w:lang w:val="ru-RU"/>
              </w:rPr>
              <w:t xml:space="preserve"> </w:t>
            </w:r>
            <w:r w:rsidRPr="006C6D24">
              <w:rPr>
                <w:sz w:val="24"/>
                <w:lang w:val="ru-RU"/>
              </w:rPr>
              <w:t>выполнение правил юного читателя: культура</w:t>
            </w:r>
            <w:r w:rsidRPr="006C6D24">
              <w:rPr>
                <w:spacing w:val="-57"/>
                <w:sz w:val="24"/>
                <w:lang w:val="ru-RU"/>
              </w:rPr>
              <w:t xml:space="preserve"> </w:t>
            </w:r>
            <w:r w:rsidRPr="006C6D24">
              <w:rPr>
                <w:sz w:val="24"/>
                <w:lang w:val="ru-RU"/>
              </w:rPr>
              <w:t>поведения в библиотеке, работа с каталогом.</w:t>
            </w:r>
            <w:r w:rsidRPr="006C6D24">
              <w:rPr>
                <w:spacing w:val="1"/>
                <w:sz w:val="24"/>
                <w:lang w:val="ru-RU"/>
              </w:rPr>
              <w:t xml:space="preserve"> </w:t>
            </w:r>
            <w:r w:rsidRPr="006C6D24">
              <w:rPr>
                <w:sz w:val="24"/>
                <w:lang w:val="ru-RU"/>
              </w:rPr>
              <w:t>Учебный диалог: обсуждение проблем</w:t>
            </w:r>
            <w:r w:rsidRPr="006C6D24">
              <w:rPr>
                <w:spacing w:val="1"/>
                <w:sz w:val="24"/>
                <w:lang w:val="ru-RU"/>
              </w:rPr>
              <w:t xml:space="preserve"> </w:t>
            </w:r>
            <w:r w:rsidRPr="006C6D24">
              <w:rPr>
                <w:sz w:val="24"/>
                <w:lang w:val="ru-RU"/>
              </w:rPr>
              <w:t>значения чтения для развития личности, роли</w:t>
            </w:r>
            <w:r w:rsidRPr="006C6D24">
              <w:rPr>
                <w:spacing w:val="-57"/>
                <w:sz w:val="24"/>
                <w:lang w:val="ru-RU"/>
              </w:rPr>
              <w:t xml:space="preserve"> </w:t>
            </w:r>
            <w:r w:rsidRPr="006C6D24">
              <w:rPr>
                <w:sz w:val="24"/>
                <w:lang w:val="ru-RU"/>
              </w:rPr>
              <w:t>книги в жизни человека.</w:t>
            </w:r>
            <w:r w:rsidRPr="006C6D24">
              <w:rPr>
                <w:spacing w:val="1"/>
                <w:sz w:val="24"/>
                <w:lang w:val="ru-RU"/>
              </w:rPr>
              <w:t xml:space="preserve"> </w:t>
            </w:r>
            <w:r w:rsidRPr="006C6D24">
              <w:rPr>
                <w:sz w:val="24"/>
                <w:lang w:val="ru-RU"/>
              </w:rPr>
              <w:t>Работа в парах:</w:t>
            </w:r>
            <w:r w:rsidRPr="006C6D24">
              <w:rPr>
                <w:spacing w:val="1"/>
                <w:sz w:val="24"/>
                <w:lang w:val="ru-RU"/>
              </w:rPr>
              <w:t xml:space="preserve"> </w:t>
            </w:r>
            <w:r w:rsidRPr="006C6D24">
              <w:rPr>
                <w:sz w:val="24"/>
                <w:lang w:val="ru-RU"/>
              </w:rPr>
              <w:t>сравнение художественного и научно-</w:t>
            </w:r>
            <w:r w:rsidRPr="006C6D24">
              <w:rPr>
                <w:spacing w:val="1"/>
                <w:sz w:val="24"/>
                <w:lang w:val="ru-RU"/>
              </w:rPr>
              <w:t xml:space="preserve"> </w:t>
            </w:r>
            <w:r w:rsidRPr="006C6D24">
              <w:rPr>
                <w:sz w:val="24"/>
                <w:lang w:val="ru-RU"/>
              </w:rPr>
              <w:t>познавательного текстов. Например,</w:t>
            </w:r>
            <w:r w:rsidRPr="006C6D24">
              <w:rPr>
                <w:spacing w:val="1"/>
                <w:sz w:val="24"/>
                <w:lang w:val="ru-RU"/>
              </w:rPr>
              <w:t xml:space="preserve"> </w:t>
            </w:r>
            <w:r w:rsidRPr="006C6D24">
              <w:rPr>
                <w:sz w:val="24"/>
                <w:lang w:val="ru-RU"/>
              </w:rPr>
              <w:t>используя отрывок из произведения Н. П.</w:t>
            </w:r>
            <w:r w:rsidRPr="006C6D24">
              <w:rPr>
                <w:spacing w:val="1"/>
                <w:sz w:val="24"/>
                <w:lang w:val="ru-RU"/>
              </w:rPr>
              <w:t xml:space="preserve"> </w:t>
            </w:r>
            <w:r w:rsidRPr="006C6D24">
              <w:rPr>
                <w:sz w:val="24"/>
                <w:lang w:val="ru-RU"/>
              </w:rPr>
              <w:t>Кончаловской «Наша древняя столица» и</w:t>
            </w:r>
            <w:r w:rsidRPr="006C6D24">
              <w:rPr>
                <w:spacing w:val="1"/>
                <w:sz w:val="24"/>
                <w:lang w:val="ru-RU"/>
              </w:rPr>
              <w:t xml:space="preserve"> </w:t>
            </w:r>
            <w:r w:rsidRPr="006C6D24">
              <w:rPr>
                <w:sz w:val="24"/>
                <w:lang w:val="ru-RU"/>
              </w:rPr>
              <w:t>информационный текст из справочника или</w:t>
            </w:r>
            <w:r w:rsidRPr="006C6D24">
              <w:rPr>
                <w:spacing w:val="1"/>
                <w:sz w:val="24"/>
                <w:lang w:val="ru-RU"/>
              </w:rPr>
              <w:t xml:space="preserve"> </w:t>
            </w:r>
            <w:r w:rsidRPr="006C6D24">
              <w:rPr>
                <w:sz w:val="24"/>
                <w:lang w:val="ru-RU"/>
              </w:rPr>
              <w:t>энциклопедии о первом книгопечатнике</w:t>
            </w:r>
            <w:r w:rsidRPr="006C6D24">
              <w:rPr>
                <w:spacing w:val="1"/>
                <w:sz w:val="24"/>
                <w:lang w:val="ru-RU"/>
              </w:rPr>
              <w:t xml:space="preserve"> </w:t>
            </w:r>
            <w:r w:rsidRPr="006C6D24">
              <w:rPr>
                <w:sz w:val="24"/>
                <w:lang w:val="ru-RU"/>
              </w:rPr>
              <w:t>Иване</w:t>
            </w:r>
            <w:r w:rsidRPr="006C6D24">
              <w:rPr>
                <w:spacing w:val="-2"/>
                <w:sz w:val="24"/>
                <w:lang w:val="ru-RU"/>
              </w:rPr>
              <w:t xml:space="preserve"> </w:t>
            </w:r>
            <w:r w:rsidRPr="006C6D24">
              <w:rPr>
                <w:sz w:val="24"/>
                <w:lang w:val="ru-RU"/>
              </w:rPr>
              <w:t>Фёдорове.</w:t>
            </w:r>
          </w:p>
          <w:p w:rsidR="006C6D24" w:rsidRPr="006C6D24" w:rsidRDefault="006C6D24">
            <w:pPr>
              <w:ind w:right="482"/>
              <w:rPr>
                <w:sz w:val="24"/>
                <w:lang w:val="ru-RU"/>
              </w:rPr>
            </w:pPr>
            <w:r w:rsidRPr="006C6D24">
              <w:rPr>
                <w:sz w:val="24"/>
                <w:lang w:val="ru-RU"/>
              </w:rPr>
              <w:t>Обсуждение</w:t>
            </w:r>
            <w:r w:rsidRPr="006C6D24">
              <w:rPr>
                <w:spacing w:val="-3"/>
                <w:sz w:val="24"/>
                <w:lang w:val="ru-RU"/>
              </w:rPr>
              <w:t xml:space="preserve"> </w:t>
            </w:r>
            <w:r w:rsidRPr="006C6D24">
              <w:rPr>
                <w:sz w:val="24"/>
                <w:lang w:val="ru-RU"/>
              </w:rPr>
              <w:t>(устно)</w:t>
            </w:r>
            <w:r w:rsidRPr="006C6D24">
              <w:rPr>
                <w:spacing w:val="-2"/>
                <w:sz w:val="24"/>
                <w:lang w:val="ru-RU"/>
              </w:rPr>
              <w:t xml:space="preserve"> </w:t>
            </w:r>
            <w:r w:rsidRPr="006C6D24">
              <w:rPr>
                <w:sz w:val="24"/>
                <w:lang w:val="ru-RU"/>
              </w:rPr>
              <w:t>ответа</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вопрос</w:t>
            </w:r>
            <w:r w:rsidRPr="006C6D24">
              <w:rPr>
                <w:spacing w:val="-3"/>
                <w:sz w:val="24"/>
                <w:lang w:val="ru-RU"/>
              </w:rPr>
              <w:t xml:space="preserve"> </w:t>
            </w:r>
            <w:r w:rsidRPr="006C6D24">
              <w:rPr>
                <w:sz w:val="24"/>
                <w:lang w:val="ru-RU"/>
              </w:rPr>
              <w:t>«Для</w:t>
            </w:r>
            <w:r w:rsidRPr="006C6D24">
              <w:rPr>
                <w:spacing w:val="-57"/>
                <w:sz w:val="24"/>
                <w:lang w:val="ru-RU"/>
              </w:rPr>
              <w:t xml:space="preserve"> </w:t>
            </w:r>
            <w:r w:rsidRPr="006C6D24">
              <w:rPr>
                <w:sz w:val="24"/>
                <w:lang w:val="ru-RU"/>
              </w:rPr>
              <w:t>чего</w:t>
            </w:r>
            <w:r w:rsidRPr="006C6D24">
              <w:rPr>
                <w:spacing w:val="-2"/>
                <w:sz w:val="24"/>
                <w:lang w:val="ru-RU"/>
              </w:rPr>
              <w:t xml:space="preserve"> </w:t>
            </w:r>
            <w:r w:rsidRPr="006C6D24">
              <w:rPr>
                <w:sz w:val="24"/>
                <w:lang w:val="ru-RU"/>
              </w:rPr>
              <w:t>нужна</w:t>
            </w:r>
            <w:r w:rsidRPr="006C6D24">
              <w:rPr>
                <w:spacing w:val="-1"/>
                <w:sz w:val="24"/>
                <w:lang w:val="ru-RU"/>
              </w:rPr>
              <w:t xml:space="preserve"> </w:t>
            </w:r>
            <w:r w:rsidRPr="006C6D24">
              <w:rPr>
                <w:sz w:val="24"/>
                <w:lang w:val="ru-RU"/>
              </w:rPr>
              <w:t>книга?»</w:t>
            </w:r>
          </w:p>
          <w:p w:rsidR="006C6D24" w:rsidRPr="006C6D24" w:rsidRDefault="006C6D24">
            <w:pPr>
              <w:ind w:right="248"/>
              <w:rPr>
                <w:sz w:val="24"/>
                <w:lang w:val="ru-RU"/>
              </w:rPr>
            </w:pPr>
            <w:r w:rsidRPr="006C6D24">
              <w:rPr>
                <w:sz w:val="24"/>
                <w:lang w:val="ru-RU"/>
              </w:rPr>
              <w:t>и написание небольшого текста-рассуждения</w:t>
            </w:r>
            <w:r w:rsidRPr="006C6D24">
              <w:rPr>
                <w:spacing w:val="-58"/>
                <w:sz w:val="24"/>
                <w:lang w:val="ru-RU"/>
              </w:rPr>
              <w:t xml:space="preserve"> </w:t>
            </w:r>
            <w:r w:rsidRPr="006C6D24">
              <w:rPr>
                <w:sz w:val="24"/>
                <w:lang w:val="ru-RU"/>
              </w:rPr>
              <w:t>на тему «Почему так важно читать?»,</w:t>
            </w:r>
            <w:r w:rsidRPr="006C6D24">
              <w:rPr>
                <w:spacing w:val="1"/>
                <w:sz w:val="24"/>
                <w:lang w:val="ru-RU"/>
              </w:rPr>
              <w:t xml:space="preserve"> </w:t>
            </w:r>
            <w:r w:rsidRPr="006C6D24">
              <w:rPr>
                <w:sz w:val="24"/>
                <w:lang w:val="ru-RU"/>
              </w:rPr>
              <w:t>корректирование (редактирование)</w:t>
            </w:r>
            <w:r w:rsidRPr="006C6D24">
              <w:rPr>
                <w:spacing w:val="1"/>
                <w:sz w:val="24"/>
                <w:lang w:val="ru-RU"/>
              </w:rPr>
              <w:t xml:space="preserve"> </w:t>
            </w:r>
            <w:r w:rsidRPr="006C6D24">
              <w:rPr>
                <w:sz w:val="24"/>
                <w:lang w:val="ru-RU"/>
              </w:rPr>
              <w:t>собственного текста с использованием</w:t>
            </w:r>
            <w:r w:rsidRPr="006C6D24">
              <w:rPr>
                <w:spacing w:val="1"/>
                <w:sz w:val="24"/>
                <w:lang w:val="ru-RU"/>
              </w:rPr>
              <w:t xml:space="preserve"> </w:t>
            </w:r>
            <w:r w:rsidRPr="006C6D24">
              <w:rPr>
                <w:sz w:val="24"/>
                <w:lang w:val="ru-RU"/>
              </w:rPr>
              <w:t>словаря.</w:t>
            </w:r>
            <w:r w:rsidRPr="006C6D24">
              <w:rPr>
                <w:spacing w:val="-1"/>
                <w:sz w:val="24"/>
                <w:lang w:val="ru-RU"/>
              </w:rPr>
              <w:t xml:space="preserve"> </w:t>
            </w:r>
            <w:r w:rsidRPr="006C6D24">
              <w:rPr>
                <w:sz w:val="24"/>
                <w:lang w:val="ru-RU"/>
              </w:rPr>
              <w:t>Выбор</w:t>
            </w:r>
            <w:r w:rsidRPr="006C6D24">
              <w:rPr>
                <w:spacing w:val="-1"/>
                <w:sz w:val="24"/>
                <w:lang w:val="ru-RU"/>
              </w:rPr>
              <w:t xml:space="preserve"> </w:t>
            </w:r>
            <w:r w:rsidRPr="006C6D24">
              <w:rPr>
                <w:sz w:val="24"/>
                <w:lang w:val="ru-RU"/>
              </w:rPr>
              <w:t>книги с</w:t>
            </w:r>
            <w:r w:rsidRPr="006C6D24">
              <w:rPr>
                <w:spacing w:val="-5"/>
                <w:sz w:val="24"/>
                <w:lang w:val="ru-RU"/>
              </w:rPr>
              <w:t xml:space="preserve"> </w:t>
            </w:r>
            <w:r w:rsidRPr="006C6D24">
              <w:rPr>
                <w:sz w:val="24"/>
                <w:lang w:val="ru-RU"/>
              </w:rPr>
              <w:t>учётом учебных</w:t>
            </w:r>
          </w:p>
          <w:p w:rsidR="006C6D24" w:rsidRPr="006C6D24" w:rsidRDefault="006C6D24">
            <w:pPr>
              <w:spacing w:before="1"/>
              <w:rPr>
                <w:sz w:val="24"/>
                <w:lang w:val="ru-RU"/>
              </w:rPr>
            </w:pPr>
            <w:r w:rsidRPr="006C6D24">
              <w:rPr>
                <w:sz w:val="24"/>
                <w:lang w:val="ru-RU"/>
              </w:rPr>
              <w:t>задач:</w:t>
            </w:r>
            <w:r w:rsidRPr="006C6D24">
              <w:rPr>
                <w:spacing w:val="-2"/>
                <w:sz w:val="24"/>
                <w:lang w:val="ru-RU"/>
              </w:rPr>
              <w:t xml:space="preserve"> </w:t>
            </w:r>
            <w:r w:rsidRPr="006C6D24">
              <w:rPr>
                <w:sz w:val="24"/>
                <w:lang w:val="ru-RU"/>
              </w:rPr>
              <w:t>ориентировка</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аппарате</w:t>
            </w:r>
          </w:p>
          <w:p w:rsidR="006C6D24" w:rsidRPr="006C6D24" w:rsidRDefault="006C6D24">
            <w:pPr>
              <w:ind w:right="224"/>
              <w:rPr>
                <w:sz w:val="24"/>
                <w:lang w:val="ru-RU"/>
              </w:rPr>
            </w:pPr>
            <w:r w:rsidRPr="006C6D24">
              <w:rPr>
                <w:sz w:val="24"/>
                <w:lang w:val="ru-RU"/>
              </w:rPr>
              <w:t>учебника/книги (обложка, оглавление</w:t>
            </w:r>
            <w:r w:rsidRPr="006C6D24">
              <w:rPr>
                <w:spacing w:val="1"/>
                <w:sz w:val="24"/>
                <w:lang w:val="ru-RU"/>
              </w:rPr>
              <w:t xml:space="preserve"> </w:t>
            </w:r>
            <w:r w:rsidRPr="006C6D24">
              <w:rPr>
                <w:sz w:val="24"/>
                <w:lang w:val="ru-RU"/>
              </w:rPr>
              <w:t>(содержание), аннотация, предисловие,</w:t>
            </w:r>
            <w:r w:rsidRPr="006C6D24">
              <w:rPr>
                <w:spacing w:val="1"/>
                <w:sz w:val="24"/>
                <w:lang w:val="ru-RU"/>
              </w:rPr>
              <w:t xml:space="preserve"> </w:t>
            </w:r>
            <w:r w:rsidRPr="006C6D24">
              <w:rPr>
                <w:sz w:val="24"/>
                <w:lang w:val="ru-RU"/>
              </w:rPr>
              <w:t>иллюстрации). Упражнения в выразительном</w:t>
            </w:r>
            <w:r w:rsidRPr="006C6D24">
              <w:rPr>
                <w:spacing w:val="-57"/>
                <w:sz w:val="24"/>
                <w:lang w:val="ru-RU"/>
              </w:rPr>
              <w:t xml:space="preserve"> </w:t>
            </w:r>
            <w:r w:rsidRPr="006C6D24">
              <w:rPr>
                <w:sz w:val="24"/>
                <w:lang w:val="ru-RU"/>
              </w:rPr>
              <w:t>чтении стихотворных и прозаических</w:t>
            </w:r>
            <w:r w:rsidRPr="006C6D24">
              <w:rPr>
                <w:spacing w:val="1"/>
                <w:sz w:val="24"/>
                <w:lang w:val="ru-RU"/>
              </w:rPr>
              <w:t xml:space="preserve"> </w:t>
            </w:r>
            <w:r w:rsidRPr="006C6D24">
              <w:rPr>
                <w:sz w:val="24"/>
                <w:lang w:val="ru-RU"/>
              </w:rPr>
              <w:t>произведений с соблюдением орфоэпических</w:t>
            </w:r>
            <w:r w:rsidRPr="006C6D24">
              <w:rPr>
                <w:spacing w:val="-58"/>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интонационных</w:t>
            </w:r>
            <w:r w:rsidRPr="006C6D24">
              <w:rPr>
                <w:spacing w:val="-1"/>
                <w:sz w:val="24"/>
                <w:lang w:val="ru-RU"/>
              </w:rPr>
              <w:t xml:space="preserve"> </w:t>
            </w:r>
            <w:r w:rsidRPr="006C6D24">
              <w:rPr>
                <w:sz w:val="24"/>
                <w:lang w:val="ru-RU"/>
              </w:rPr>
              <w:t>норм</w:t>
            </w:r>
            <w:r w:rsidRPr="006C6D24">
              <w:rPr>
                <w:spacing w:val="-6"/>
                <w:sz w:val="24"/>
                <w:lang w:val="ru-RU"/>
              </w:rPr>
              <w:t xml:space="preserve"> </w:t>
            </w:r>
            <w:r w:rsidRPr="006C6D24">
              <w:rPr>
                <w:sz w:val="24"/>
                <w:lang w:val="ru-RU"/>
              </w:rPr>
              <w:t>при</w:t>
            </w:r>
            <w:r w:rsidRPr="006C6D24">
              <w:rPr>
                <w:spacing w:val="-1"/>
                <w:sz w:val="24"/>
                <w:lang w:val="ru-RU"/>
              </w:rPr>
              <w:t xml:space="preserve"> </w:t>
            </w:r>
            <w:r w:rsidRPr="006C6D24">
              <w:rPr>
                <w:sz w:val="24"/>
                <w:lang w:val="ru-RU"/>
              </w:rPr>
              <w:t>чтении</w:t>
            </w:r>
            <w:r w:rsidRPr="006C6D24">
              <w:rPr>
                <w:spacing w:val="-1"/>
                <w:sz w:val="24"/>
                <w:lang w:val="ru-RU"/>
              </w:rPr>
              <w:t xml:space="preserve"> </w:t>
            </w:r>
            <w:r w:rsidRPr="006C6D24">
              <w:rPr>
                <w:sz w:val="24"/>
                <w:lang w:val="ru-RU"/>
              </w:rPr>
              <w:t>вслух.</w:t>
            </w:r>
          </w:p>
          <w:p w:rsidR="006C6D24" w:rsidRPr="006C6D24" w:rsidRDefault="006C6D24">
            <w:pPr>
              <w:spacing w:line="274" w:lineRule="exact"/>
              <w:rPr>
                <w:sz w:val="24"/>
                <w:lang w:val="ru-RU"/>
              </w:rPr>
            </w:pPr>
            <w:r w:rsidRPr="006C6D24">
              <w:rPr>
                <w:sz w:val="24"/>
                <w:lang w:val="ru-RU"/>
              </w:rPr>
              <w:t>Например,</w:t>
            </w:r>
            <w:r w:rsidRPr="006C6D24">
              <w:rPr>
                <w:spacing w:val="-3"/>
                <w:sz w:val="24"/>
                <w:lang w:val="ru-RU"/>
              </w:rPr>
              <w:t xml:space="preserve"> </w:t>
            </w:r>
            <w:r w:rsidRPr="006C6D24">
              <w:rPr>
                <w:sz w:val="24"/>
                <w:lang w:val="ru-RU"/>
              </w:rPr>
              <w:t>произведения</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Я.</w:t>
            </w:r>
            <w:r w:rsidRPr="006C6D24">
              <w:rPr>
                <w:spacing w:val="-3"/>
                <w:sz w:val="24"/>
                <w:lang w:val="ru-RU"/>
              </w:rPr>
              <w:t xml:space="preserve"> </w:t>
            </w:r>
            <w:r w:rsidRPr="006C6D24">
              <w:rPr>
                <w:sz w:val="24"/>
                <w:lang w:val="ru-RU"/>
              </w:rPr>
              <w:t>Маршака</w:t>
            </w:r>
          </w:p>
          <w:p w:rsidR="006C6D24" w:rsidRPr="006C6D24" w:rsidRDefault="006C6D24">
            <w:pPr>
              <w:rPr>
                <w:sz w:val="24"/>
                <w:lang w:val="ru-RU"/>
              </w:rPr>
            </w:pPr>
            <w:r w:rsidRPr="006C6D24">
              <w:rPr>
                <w:sz w:val="24"/>
                <w:lang w:val="ru-RU"/>
              </w:rPr>
              <w:t>«Книжка</w:t>
            </w:r>
            <w:r w:rsidRPr="006C6D24">
              <w:rPr>
                <w:spacing w:val="-3"/>
                <w:sz w:val="24"/>
                <w:lang w:val="ru-RU"/>
              </w:rPr>
              <w:t xml:space="preserve"> </w:t>
            </w:r>
            <w:r w:rsidRPr="006C6D24">
              <w:rPr>
                <w:sz w:val="24"/>
                <w:lang w:val="ru-RU"/>
              </w:rPr>
              <w:t>про</w:t>
            </w:r>
            <w:r w:rsidRPr="006C6D24">
              <w:rPr>
                <w:spacing w:val="-2"/>
                <w:sz w:val="24"/>
                <w:lang w:val="ru-RU"/>
              </w:rPr>
              <w:t xml:space="preserve"> </w:t>
            </w:r>
            <w:r w:rsidRPr="006C6D24">
              <w:rPr>
                <w:sz w:val="24"/>
                <w:lang w:val="ru-RU"/>
              </w:rPr>
              <w:t>книжку»,</w:t>
            </w:r>
            <w:r w:rsidRPr="006C6D24">
              <w:rPr>
                <w:spacing w:val="-4"/>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Найдёновой</w:t>
            </w:r>
          </w:p>
          <w:p w:rsidR="006C6D24" w:rsidRPr="006C6D24" w:rsidRDefault="006C6D24">
            <w:pPr>
              <w:ind w:right="156"/>
              <w:rPr>
                <w:sz w:val="24"/>
                <w:lang w:val="ru-RU"/>
              </w:rPr>
            </w:pPr>
            <w:r w:rsidRPr="006C6D24">
              <w:rPr>
                <w:sz w:val="24"/>
                <w:lang w:val="ru-RU"/>
              </w:rPr>
              <w:t>«Мой друг», Б. В. Заходера «Что такое стихи»</w:t>
            </w:r>
            <w:r w:rsidRPr="006C6D24">
              <w:rPr>
                <w:spacing w:val="-57"/>
                <w:sz w:val="24"/>
                <w:lang w:val="ru-RU"/>
              </w:rPr>
              <w:t xml:space="preserve"> </w:t>
            </w:r>
            <w:r w:rsidRPr="006C6D24">
              <w:rPr>
                <w:sz w:val="24"/>
                <w:lang w:val="ru-RU"/>
              </w:rPr>
              <w:t>(по выбору). Составление аннотации</w:t>
            </w:r>
            <w:r w:rsidRPr="006C6D24">
              <w:rPr>
                <w:spacing w:val="1"/>
                <w:sz w:val="24"/>
                <w:lang w:val="ru-RU"/>
              </w:rPr>
              <w:t xml:space="preserve"> </w:t>
            </w:r>
            <w:r w:rsidRPr="006C6D24">
              <w:rPr>
                <w:sz w:val="24"/>
                <w:lang w:val="ru-RU"/>
              </w:rPr>
              <w:t>(письменно)</w:t>
            </w:r>
            <w:r w:rsidRPr="006C6D24">
              <w:rPr>
                <w:spacing w:val="-1"/>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любимое</w:t>
            </w:r>
            <w:r w:rsidRPr="006C6D24">
              <w:rPr>
                <w:spacing w:val="-2"/>
                <w:sz w:val="24"/>
                <w:lang w:val="ru-RU"/>
              </w:rPr>
              <w:t xml:space="preserve"> </w:t>
            </w:r>
            <w:r w:rsidRPr="006C6D24">
              <w:rPr>
                <w:sz w:val="24"/>
                <w:lang w:val="ru-RU"/>
              </w:rPr>
              <w:t>произведение.</w:t>
            </w:r>
          </w:p>
          <w:p w:rsidR="006C6D24" w:rsidRPr="006C6D24" w:rsidRDefault="006C6D24">
            <w:pPr>
              <w:spacing w:line="270" w:lineRule="atLeast"/>
              <w:ind w:right="569"/>
              <w:rPr>
                <w:sz w:val="24"/>
                <w:lang w:val="ru-RU"/>
              </w:rPr>
            </w:pPr>
            <w:r w:rsidRPr="006C6D24">
              <w:rPr>
                <w:sz w:val="24"/>
                <w:lang w:val="ru-RU"/>
              </w:rPr>
              <w:t>Экскурсия в музей (при наличии условий)</w:t>
            </w:r>
            <w:r w:rsidRPr="006C6D24">
              <w:rPr>
                <w:spacing w:val="-58"/>
                <w:sz w:val="24"/>
                <w:lang w:val="ru-RU"/>
              </w:rPr>
              <w:t xml:space="preserve"> </w:t>
            </w:r>
            <w:r w:rsidRPr="006C6D24">
              <w:rPr>
                <w:sz w:val="24"/>
                <w:lang w:val="ru-RU"/>
              </w:rPr>
              <w:t>рукописной книги. Коллективная работа:</w:t>
            </w:r>
            <w:r w:rsidRPr="006C6D24">
              <w:rPr>
                <w:spacing w:val="1"/>
                <w:sz w:val="24"/>
                <w:lang w:val="ru-RU"/>
              </w:rPr>
              <w:t xml:space="preserve"> </w:t>
            </w:r>
            <w:r w:rsidRPr="006C6D24">
              <w:rPr>
                <w:sz w:val="24"/>
                <w:lang w:val="ru-RU"/>
              </w:rPr>
              <w:t>подготовка</w:t>
            </w:r>
            <w:r w:rsidRPr="006C6D24">
              <w:rPr>
                <w:spacing w:val="-1"/>
                <w:sz w:val="24"/>
                <w:lang w:val="ru-RU"/>
              </w:rPr>
              <w:t xml:space="preserve"> </w:t>
            </w:r>
            <w:r w:rsidRPr="006C6D24">
              <w:rPr>
                <w:sz w:val="24"/>
                <w:lang w:val="ru-RU"/>
              </w:rPr>
              <w:t>творческого</w:t>
            </w:r>
            <w:r w:rsidRPr="006C6D24">
              <w:rPr>
                <w:spacing w:val="-1"/>
                <w:sz w:val="24"/>
                <w:lang w:val="ru-RU"/>
              </w:rPr>
              <w:t xml:space="preserve"> </w:t>
            </w:r>
            <w:r w:rsidRPr="006C6D24">
              <w:rPr>
                <w:sz w:val="24"/>
                <w:lang w:val="ru-RU"/>
              </w:rPr>
              <w:t>проекта</w:t>
            </w:r>
            <w:r w:rsidRPr="006C6D24">
              <w:rPr>
                <w:spacing w:val="-1"/>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темы</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
        <w:gridCol w:w="2506"/>
        <w:gridCol w:w="3819"/>
        <w:gridCol w:w="5040"/>
        <w:gridCol w:w="2979"/>
      </w:tblGrid>
      <w:tr w:rsidR="006C6D24" w:rsidTr="006C6D24">
        <w:trPr>
          <w:trHeight w:val="1656"/>
        </w:trPr>
        <w:tc>
          <w:tcPr>
            <w:tcW w:w="65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2506"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5040"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«Русские</w:t>
            </w:r>
            <w:r w:rsidRPr="006C6D24">
              <w:rPr>
                <w:spacing w:val="-3"/>
                <w:sz w:val="24"/>
                <w:lang w:val="ru-RU"/>
              </w:rPr>
              <w:t xml:space="preserve"> </w:t>
            </w:r>
            <w:r w:rsidRPr="006C6D24">
              <w:rPr>
                <w:sz w:val="24"/>
                <w:lang w:val="ru-RU"/>
              </w:rPr>
              <w:t>писатели</w:t>
            </w:r>
            <w:r w:rsidRPr="006C6D24">
              <w:rPr>
                <w:spacing w:val="-2"/>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их</w:t>
            </w:r>
            <w:r w:rsidRPr="006C6D24">
              <w:rPr>
                <w:spacing w:val="-5"/>
                <w:sz w:val="24"/>
                <w:lang w:val="ru-RU"/>
              </w:rPr>
              <w:t xml:space="preserve"> </w:t>
            </w:r>
            <w:r w:rsidRPr="006C6D24">
              <w:rPr>
                <w:sz w:val="24"/>
                <w:lang w:val="ru-RU"/>
              </w:rPr>
              <w:t>произведения»,</w:t>
            </w:r>
          </w:p>
          <w:p w:rsidR="006C6D24" w:rsidRPr="006C6D24" w:rsidRDefault="006C6D24">
            <w:pPr>
              <w:rPr>
                <w:sz w:val="24"/>
                <w:lang w:val="ru-RU"/>
              </w:rPr>
            </w:pPr>
            <w:r w:rsidRPr="006C6D24">
              <w:rPr>
                <w:sz w:val="24"/>
                <w:lang w:val="ru-RU"/>
              </w:rPr>
              <w:t>«Сказки</w:t>
            </w:r>
            <w:r w:rsidRPr="006C6D24">
              <w:rPr>
                <w:spacing w:val="-3"/>
                <w:sz w:val="24"/>
                <w:lang w:val="ru-RU"/>
              </w:rPr>
              <w:t xml:space="preserve"> </w:t>
            </w:r>
            <w:r w:rsidRPr="006C6D24">
              <w:rPr>
                <w:sz w:val="24"/>
                <w:lang w:val="ru-RU"/>
              </w:rPr>
              <w:t>народные</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литературные»,</w:t>
            </w:r>
          </w:p>
          <w:p w:rsidR="006C6D24" w:rsidRPr="006C6D24" w:rsidRDefault="006C6D24">
            <w:pPr>
              <w:rPr>
                <w:sz w:val="24"/>
                <w:lang w:val="ru-RU"/>
              </w:rPr>
            </w:pPr>
            <w:r w:rsidRPr="006C6D24">
              <w:rPr>
                <w:sz w:val="24"/>
                <w:lang w:val="ru-RU"/>
              </w:rPr>
              <w:t>«Картины</w:t>
            </w:r>
            <w:r w:rsidRPr="006C6D24">
              <w:rPr>
                <w:spacing w:val="-2"/>
                <w:sz w:val="24"/>
                <w:lang w:val="ru-RU"/>
              </w:rPr>
              <w:t xml:space="preserve"> </w:t>
            </w:r>
            <w:r w:rsidRPr="006C6D24">
              <w:rPr>
                <w:sz w:val="24"/>
                <w:lang w:val="ru-RU"/>
              </w:rPr>
              <w:t>природы</w:t>
            </w:r>
            <w:r w:rsidRPr="006C6D24">
              <w:rPr>
                <w:spacing w:val="-2"/>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творчестве</w:t>
            </w:r>
            <w:r w:rsidRPr="006C6D24">
              <w:rPr>
                <w:spacing w:val="-2"/>
                <w:sz w:val="24"/>
                <w:lang w:val="ru-RU"/>
              </w:rPr>
              <w:t xml:space="preserve"> </w:t>
            </w:r>
            <w:r w:rsidRPr="006C6D24">
              <w:rPr>
                <w:sz w:val="24"/>
                <w:lang w:val="ru-RU"/>
              </w:rPr>
              <w:t>поэтов»,</w:t>
            </w:r>
          </w:p>
          <w:p w:rsidR="006C6D24" w:rsidRPr="006C6D24" w:rsidRDefault="006C6D24">
            <w:pPr>
              <w:rPr>
                <w:sz w:val="24"/>
                <w:lang w:val="ru-RU"/>
              </w:rPr>
            </w:pPr>
            <w:r w:rsidRPr="006C6D24">
              <w:rPr>
                <w:sz w:val="24"/>
                <w:lang w:val="ru-RU"/>
              </w:rPr>
              <w:t>«Моя</w:t>
            </w:r>
            <w:r w:rsidRPr="006C6D24">
              <w:rPr>
                <w:spacing w:val="-2"/>
                <w:sz w:val="24"/>
                <w:lang w:val="ru-RU"/>
              </w:rPr>
              <w:t xml:space="preserve"> </w:t>
            </w:r>
            <w:r w:rsidRPr="006C6D24">
              <w:rPr>
                <w:sz w:val="24"/>
                <w:lang w:val="ru-RU"/>
              </w:rPr>
              <w:t>любимая</w:t>
            </w:r>
            <w:r w:rsidRPr="006C6D24">
              <w:rPr>
                <w:spacing w:val="-1"/>
                <w:sz w:val="24"/>
                <w:lang w:val="ru-RU"/>
              </w:rPr>
              <w:t xml:space="preserve"> </w:t>
            </w:r>
            <w:r w:rsidRPr="006C6D24">
              <w:rPr>
                <w:sz w:val="24"/>
                <w:lang w:val="ru-RU"/>
              </w:rPr>
              <w:t>книга».</w:t>
            </w:r>
          </w:p>
          <w:p w:rsidR="006C6D24" w:rsidRPr="006C6D24" w:rsidRDefault="006C6D24">
            <w:pPr>
              <w:spacing w:line="270" w:lineRule="atLeast"/>
              <w:ind w:right="967"/>
              <w:rPr>
                <w:sz w:val="24"/>
                <w:lang w:val="ru-RU"/>
              </w:rPr>
            </w:pPr>
            <w:r w:rsidRPr="006C6D24">
              <w:rPr>
                <w:sz w:val="24"/>
                <w:lang w:val="ru-RU"/>
              </w:rPr>
              <w:t>Рекомендации по летнему чтению,</w:t>
            </w:r>
            <w:r w:rsidRPr="006C6D24">
              <w:rPr>
                <w:spacing w:val="1"/>
                <w:sz w:val="24"/>
                <w:lang w:val="ru-RU"/>
              </w:rPr>
              <w:t xml:space="preserve"> </w:t>
            </w:r>
            <w:r w:rsidRPr="006C6D24">
              <w:rPr>
                <w:sz w:val="24"/>
                <w:lang w:val="ru-RU"/>
              </w:rPr>
              <w:t>оформлению</w:t>
            </w:r>
            <w:r w:rsidRPr="006C6D24">
              <w:rPr>
                <w:spacing w:val="-3"/>
                <w:sz w:val="24"/>
                <w:lang w:val="ru-RU"/>
              </w:rPr>
              <w:t xml:space="preserve"> </w:t>
            </w:r>
            <w:r w:rsidRPr="006C6D24">
              <w:rPr>
                <w:sz w:val="24"/>
                <w:lang w:val="ru-RU"/>
              </w:rPr>
              <w:t>дневника</w:t>
            </w:r>
            <w:r w:rsidRPr="006C6D24">
              <w:rPr>
                <w:spacing w:val="-4"/>
                <w:sz w:val="24"/>
                <w:lang w:val="ru-RU"/>
              </w:rPr>
              <w:t xml:space="preserve"> </w:t>
            </w:r>
            <w:r w:rsidRPr="006C6D24">
              <w:rPr>
                <w:sz w:val="24"/>
                <w:lang w:val="ru-RU"/>
              </w:rPr>
              <w:t>летнего</w:t>
            </w:r>
            <w:r w:rsidRPr="006C6D24">
              <w:rPr>
                <w:spacing w:val="-3"/>
                <w:sz w:val="24"/>
                <w:lang w:val="ru-RU"/>
              </w:rPr>
              <w:t xml:space="preserve"> </w:t>
            </w:r>
            <w:r w:rsidRPr="006C6D24">
              <w:rPr>
                <w:sz w:val="24"/>
                <w:lang w:val="ru-RU"/>
              </w:rPr>
              <w:t>чтения</w:t>
            </w: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r>
      <w:tr w:rsidR="006C6D24" w:rsidTr="006C6D24">
        <w:trPr>
          <w:trHeight w:val="1380"/>
        </w:trPr>
        <w:tc>
          <w:tcPr>
            <w:tcW w:w="650"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14.</w:t>
            </w:r>
          </w:p>
        </w:tc>
        <w:tc>
          <w:tcPr>
            <w:tcW w:w="2506"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ind w:right="309"/>
              <w:jc w:val="center"/>
              <w:rPr>
                <w:sz w:val="24"/>
                <w:lang w:val="ru-RU"/>
              </w:rPr>
            </w:pPr>
            <w:r w:rsidRPr="006C6D24">
              <w:rPr>
                <w:sz w:val="24"/>
                <w:lang w:val="ru-RU"/>
              </w:rPr>
              <w:t>Резерв.</w:t>
            </w:r>
          </w:p>
          <w:p w:rsidR="006C6D24" w:rsidRPr="006C6D24" w:rsidRDefault="006C6D24">
            <w:pPr>
              <w:ind w:right="581"/>
              <w:jc w:val="both"/>
              <w:rPr>
                <w:sz w:val="24"/>
                <w:lang w:val="ru-RU"/>
              </w:rPr>
            </w:pPr>
            <w:r w:rsidRPr="006C6D24">
              <w:rPr>
                <w:sz w:val="24"/>
                <w:lang w:val="ru-RU"/>
              </w:rPr>
              <w:t>Повторение</w:t>
            </w:r>
            <w:r w:rsidRPr="006C6D24">
              <w:rPr>
                <w:spacing w:val="-58"/>
                <w:sz w:val="24"/>
                <w:lang w:val="ru-RU"/>
              </w:rPr>
              <w:t xml:space="preserve"> </w:t>
            </w:r>
            <w:r w:rsidRPr="006C6D24">
              <w:rPr>
                <w:sz w:val="24"/>
                <w:lang w:val="ru-RU"/>
              </w:rPr>
              <w:t>пройденного</w:t>
            </w:r>
            <w:r w:rsidRPr="006C6D24">
              <w:rPr>
                <w:spacing w:val="-58"/>
                <w:sz w:val="24"/>
                <w:lang w:val="ru-RU"/>
              </w:rPr>
              <w:t xml:space="preserve"> </w:t>
            </w:r>
            <w:r w:rsidRPr="006C6D24">
              <w:rPr>
                <w:sz w:val="24"/>
                <w:lang w:val="ru-RU"/>
              </w:rPr>
              <w:t>материала</w:t>
            </w:r>
          </w:p>
          <w:p w:rsidR="006C6D24" w:rsidRPr="006C6D24" w:rsidRDefault="006C6D24">
            <w:pPr>
              <w:spacing w:line="257" w:lineRule="exact"/>
              <w:jc w:val="both"/>
              <w:rPr>
                <w:sz w:val="24"/>
                <w:lang w:val="ru-RU"/>
              </w:rPr>
            </w:pPr>
            <w:r w:rsidRPr="006C6D24">
              <w:rPr>
                <w:sz w:val="24"/>
                <w:lang w:val="ru-RU"/>
              </w:rPr>
              <w:t>(4</w:t>
            </w:r>
            <w:r w:rsidRPr="006C6D24">
              <w:rPr>
                <w:spacing w:val="-2"/>
                <w:sz w:val="24"/>
                <w:lang w:val="ru-RU"/>
              </w:rPr>
              <w:t xml:space="preserve"> </w:t>
            </w:r>
            <w:r w:rsidRPr="006C6D24">
              <w:rPr>
                <w:sz w:val="24"/>
                <w:lang w:val="ru-RU"/>
              </w:rPr>
              <w:t>ч.)</w:t>
            </w:r>
          </w:p>
        </w:tc>
        <w:tc>
          <w:tcPr>
            <w:tcW w:w="381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5040"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c>
          <w:tcPr>
            <w:tcW w:w="2979"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lang w:val="ru-RU"/>
              </w:rPr>
            </w:pPr>
          </w:p>
        </w:tc>
      </w:tr>
    </w:tbl>
    <w:p w:rsidR="006C6D24" w:rsidRDefault="006C6D24" w:rsidP="006C6D24">
      <w:pPr>
        <w:spacing w:before="6"/>
        <w:rPr>
          <w:b/>
          <w:sz w:val="16"/>
          <w:szCs w:val="26"/>
        </w:rPr>
      </w:pPr>
    </w:p>
    <w:p w:rsidR="006C6D24" w:rsidRDefault="006C6D24" w:rsidP="006C6D24">
      <w:pPr>
        <w:numPr>
          <w:ilvl w:val="0"/>
          <w:numId w:val="28"/>
        </w:numPr>
        <w:tabs>
          <w:tab w:val="left" w:pos="393"/>
        </w:tabs>
        <w:spacing w:before="90"/>
        <w:ind w:hanging="181"/>
        <w:rPr>
          <w:b/>
          <w:sz w:val="24"/>
        </w:rPr>
      </w:pPr>
      <w:r>
        <w:rPr>
          <w:b/>
          <w:sz w:val="24"/>
        </w:rPr>
        <w:t>КЛАСС</w:t>
      </w:r>
      <w:r>
        <w:rPr>
          <w:b/>
          <w:spacing w:val="-1"/>
          <w:sz w:val="24"/>
        </w:rPr>
        <w:t xml:space="preserve"> </w:t>
      </w:r>
      <w:r>
        <w:rPr>
          <w:b/>
          <w:sz w:val="24"/>
        </w:rPr>
        <w:t>(102</w:t>
      </w:r>
      <w:r>
        <w:rPr>
          <w:b/>
          <w:spacing w:val="-2"/>
          <w:sz w:val="24"/>
        </w:rPr>
        <w:t xml:space="preserve"> </w:t>
      </w:r>
      <w:r>
        <w:rPr>
          <w:b/>
          <w:sz w:val="24"/>
        </w:rPr>
        <w:t>Ч.)</w:t>
      </w:r>
    </w:p>
    <w:p w:rsidR="006C6D24" w:rsidRDefault="006C6D24" w:rsidP="006C6D24">
      <w:pPr>
        <w:rPr>
          <w:b/>
          <w:sz w:val="24"/>
        </w:rPr>
      </w:pPr>
      <w:r>
        <w:rPr>
          <w:noProof/>
          <w:lang w:eastAsia="ru-RU"/>
        </w:rPr>
        <mc:AlternateContent>
          <mc:Choice Requires="wps">
            <w:drawing>
              <wp:anchor distT="0" distB="0" distL="114300" distR="114300" simplePos="0" relativeHeight="251663360" behindDoc="1" locked="0" layoutInCell="1" allowOverlap="1">
                <wp:simplePos x="0" y="0"/>
                <wp:positionH relativeFrom="page">
                  <wp:posOffset>8531225</wp:posOffset>
                </wp:positionH>
                <wp:positionV relativeFrom="paragraph">
                  <wp:posOffset>1193800</wp:posOffset>
                </wp:positionV>
                <wp:extent cx="38100" cy="7620"/>
                <wp:effectExtent l="0" t="0" r="0" b="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67365" id="Прямоугольник 29" o:spid="_x0000_s1026" style="position:absolute;margin-left:671.75pt;margin-top:94pt;width:3pt;height:.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" fillcolor="#333" stroked="f">
                <w10:wrap anchorx="page"/>
              </v:rect>
            </w:pict>
          </mc:Fallback>
        </mc:AlternateContent>
      </w:r>
      <w:r>
        <w:rPr>
          <w:b/>
          <w:sz w:val="24"/>
        </w:rPr>
        <w:t>Тематическое</w:t>
      </w:r>
      <w:r>
        <w:rPr>
          <w:b/>
          <w:spacing w:val="-4"/>
          <w:sz w:val="24"/>
        </w:rPr>
        <w:t xml:space="preserve"> </w:t>
      </w:r>
      <w:r>
        <w:rPr>
          <w:b/>
          <w:sz w:val="24"/>
        </w:rPr>
        <w:t>планирование</w:t>
      </w:r>
      <w:r>
        <w:rPr>
          <w:b/>
          <w:spacing w:val="-2"/>
          <w:sz w:val="24"/>
        </w:rPr>
        <w:t xml:space="preserve"> </w:t>
      </w:r>
      <w:r>
        <w:rPr>
          <w:b/>
          <w:sz w:val="24"/>
        </w:rPr>
        <w:t>рассчитано</w:t>
      </w:r>
      <w:r>
        <w:rPr>
          <w:b/>
          <w:spacing w:val="-2"/>
          <w:sz w:val="24"/>
        </w:rPr>
        <w:t xml:space="preserve"> </w:t>
      </w:r>
      <w:r>
        <w:rPr>
          <w:b/>
          <w:sz w:val="24"/>
        </w:rPr>
        <w:t>на</w:t>
      </w:r>
      <w:r>
        <w:rPr>
          <w:b/>
          <w:spacing w:val="-6"/>
          <w:sz w:val="24"/>
        </w:rPr>
        <w:t xml:space="preserve"> </w:t>
      </w:r>
      <w:r>
        <w:rPr>
          <w:b/>
          <w:sz w:val="24"/>
        </w:rPr>
        <w:t>изучение</w:t>
      </w:r>
      <w:r>
        <w:rPr>
          <w:b/>
          <w:spacing w:val="-3"/>
          <w:sz w:val="24"/>
        </w:rPr>
        <w:t xml:space="preserve"> </w:t>
      </w:r>
      <w:r>
        <w:rPr>
          <w:b/>
          <w:sz w:val="24"/>
        </w:rPr>
        <w:t>предмета</w:t>
      </w:r>
      <w:r>
        <w:rPr>
          <w:b/>
          <w:spacing w:val="-4"/>
          <w:sz w:val="24"/>
        </w:rPr>
        <w:t xml:space="preserve"> </w:t>
      </w:r>
      <w:r>
        <w:rPr>
          <w:b/>
          <w:sz w:val="24"/>
        </w:rPr>
        <w:t>«Литературное</w:t>
      </w:r>
      <w:r>
        <w:rPr>
          <w:b/>
          <w:spacing w:val="-3"/>
          <w:sz w:val="24"/>
        </w:rPr>
        <w:t xml:space="preserve"> </w:t>
      </w:r>
      <w:r>
        <w:rPr>
          <w:b/>
          <w:sz w:val="24"/>
        </w:rPr>
        <w:t>чтение»</w:t>
      </w:r>
      <w:r>
        <w:rPr>
          <w:b/>
          <w:spacing w:val="-3"/>
          <w:sz w:val="24"/>
        </w:rPr>
        <w:t xml:space="preserve"> </w:t>
      </w:r>
      <w:r>
        <w:rPr>
          <w:b/>
          <w:sz w:val="24"/>
        </w:rPr>
        <w:t>в</w:t>
      </w:r>
      <w:r>
        <w:rPr>
          <w:b/>
          <w:spacing w:val="-3"/>
          <w:sz w:val="24"/>
        </w:rPr>
        <w:t xml:space="preserve"> </w:t>
      </w:r>
      <w:r>
        <w:rPr>
          <w:b/>
          <w:sz w:val="24"/>
        </w:rPr>
        <w:t>течение</w:t>
      </w:r>
      <w:r>
        <w:rPr>
          <w:b/>
          <w:spacing w:val="2"/>
          <w:sz w:val="24"/>
        </w:rPr>
        <w:t xml:space="preserve"> </w:t>
      </w:r>
      <w:r>
        <w:rPr>
          <w:b/>
          <w:sz w:val="24"/>
        </w:rPr>
        <w:t>34</w:t>
      </w:r>
      <w:r>
        <w:rPr>
          <w:b/>
          <w:spacing w:val="-3"/>
          <w:sz w:val="24"/>
        </w:rPr>
        <w:t xml:space="preserve"> </w:t>
      </w:r>
      <w:r>
        <w:rPr>
          <w:b/>
          <w:sz w:val="24"/>
        </w:rPr>
        <w:t>недель</w:t>
      </w:r>
      <w:r>
        <w:rPr>
          <w:b/>
          <w:spacing w:val="-2"/>
          <w:sz w:val="24"/>
        </w:rPr>
        <w:t xml:space="preserve"> </w:t>
      </w:r>
      <w:r>
        <w:rPr>
          <w:b/>
          <w:sz w:val="24"/>
        </w:rPr>
        <w:t>(3 ч.</w:t>
      </w:r>
      <w:r>
        <w:rPr>
          <w:b/>
          <w:spacing w:val="-3"/>
          <w:sz w:val="24"/>
        </w:rPr>
        <w:t xml:space="preserve"> </w:t>
      </w:r>
      <w:r>
        <w:rPr>
          <w:b/>
          <w:sz w:val="24"/>
        </w:rPr>
        <w:t>в</w:t>
      </w:r>
      <w:r>
        <w:rPr>
          <w:b/>
          <w:spacing w:val="-3"/>
          <w:sz w:val="24"/>
        </w:rPr>
        <w:t xml:space="preserve"> </w:t>
      </w:r>
      <w:r>
        <w:rPr>
          <w:b/>
          <w:sz w:val="24"/>
        </w:rPr>
        <w:t>неделю).</w:t>
      </w:r>
    </w:p>
    <w:p w:rsidR="006C6D24" w:rsidRDefault="006C6D24" w:rsidP="006C6D24">
      <w:pPr>
        <w:spacing w:before="1"/>
        <w:rPr>
          <w:b/>
          <w:sz w:val="24"/>
          <w:szCs w:val="26"/>
        </w:r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506"/>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5"/>
              <w:rPr>
                <w:b/>
              </w:rPr>
            </w:pPr>
            <w:r>
              <w:rPr>
                <w:b/>
              </w:rPr>
              <w:t>№</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5"/>
              <w:rPr>
                <w:b/>
              </w:rPr>
            </w:pPr>
            <w:r>
              <w:rPr>
                <w:b/>
              </w:rPr>
              <w:t>Тема,</w:t>
            </w:r>
            <w:r>
              <w:rPr>
                <w:b/>
                <w:spacing w:val="51"/>
              </w:rPr>
              <w:t xml:space="preserve"> </w:t>
            </w:r>
            <w:r>
              <w:rPr>
                <w:b/>
              </w:rPr>
              <w:t>раздел</w:t>
            </w:r>
            <w:r>
              <w:rPr>
                <w:b/>
                <w:spacing w:val="-1"/>
              </w:rPr>
              <w:t xml:space="preserve"> </w:t>
            </w:r>
            <w:r>
              <w:rPr>
                <w:b/>
              </w:rPr>
              <w:t>курса</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25"/>
              <w:rPr>
                <w:b/>
              </w:rPr>
            </w:pPr>
            <w:r>
              <w:rPr>
                <w:b/>
              </w:rPr>
              <w:t>Программное</w:t>
            </w:r>
            <w:r>
              <w:rPr>
                <w:b/>
                <w:spacing w:val="-7"/>
              </w:rPr>
              <w:t xml:space="preserve"> </w:t>
            </w:r>
            <w:r>
              <w:rPr>
                <w:b/>
              </w:rPr>
              <w:t>содержание</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4" w:lineRule="exact"/>
              <w:ind w:right="368"/>
              <w:rPr>
                <w:b/>
              </w:rPr>
            </w:pPr>
            <w:r w:rsidRPr="006C6D24">
              <w:rPr>
                <w:b/>
                <w:lang w:val="ru-RU"/>
              </w:rPr>
              <w:t>Методы и формы организации обучения.</w:t>
            </w:r>
            <w:r w:rsidRPr="006C6D24">
              <w:rPr>
                <w:b/>
                <w:spacing w:val="1"/>
                <w:lang w:val="ru-RU"/>
              </w:rPr>
              <w:t xml:space="preserve"> </w:t>
            </w:r>
            <w:r>
              <w:rPr>
                <w:b/>
              </w:rPr>
              <w:t>Характеристика</w:t>
            </w:r>
            <w:r>
              <w:rPr>
                <w:b/>
                <w:spacing w:val="-5"/>
              </w:rPr>
              <w:t xml:space="preserve"> </w:t>
            </w:r>
            <w:r>
              <w:rPr>
                <w:b/>
              </w:rPr>
              <w:t>деятельности</w:t>
            </w:r>
            <w:r>
              <w:rPr>
                <w:b/>
                <w:spacing w:val="-6"/>
              </w:rPr>
              <w:t xml:space="preserve"> </w:t>
            </w:r>
            <w:r>
              <w:rPr>
                <w:b/>
              </w:rPr>
              <w:t>обучающихся</w:t>
            </w:r>
          </w:p>
        </w:tc>
        <w:tc>
          <w:tcPr>
            <w:tcW w:w="3117"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1" w:lineRule="exact"/>
              <w:rPr>
                <w:b/>
              </w:rPr>
            </w:pPr>
            <w:r>
              <w:rPr>
                <w:b/>
              </w:rPr>
              <w:t>Используемые</w:t>
            </w:r>
            <w:r>
              <w:rPr>
                <w:b/>
                <w:spacing w:val="-2"/>
              </w:rPr>
              <w:t xml:space="preserve"> </w:t>
            </w:r>
            <w:r>
              <w:rPr>
                <w:b/>
              </w:rPr>
              <w:t>ЭОР</w:t>
            </w:r>
          </w:p>
        </w:tc>
      </w:tr>
      <w:tr w:rsidR="006C6D24" w:rsidRPr="006C6D24" w:rsidTr="006C6D24">
        <w:trPr>
          <w:trHeight w:val="4966"/>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3" w:lineRule="exact"/>
              <w:rPr>
                <w:sz w:val="24"/>
              </w:rPr>
            </w:pPr>
            <w:r>
              <w:rPr>
                <w:sz w:val="24"/>
              </w:rPr>
              <w:t>1.</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41"/>
              <w:jc w:val="center"/>
              <w:rPr>
                <w:sz w:val="24"/>
                <w:lang w:val="ru-RU"/>
              </w:rPr>
            </w:pPr>
            <w:r w:rsidRPr="006C6D24">
              <w:rPr>
                <w:sz w:val="24"/>
                <w:lang w:val="ru-RU"/>
              </w:rPr>
              <w:t>О Родине,</w:t>
            </w:r>
            <w:r w:rsidRPr="006C6D24">
              <w:rPr>
                <w:spacing w:val="1"/>
                <w:sz w:val="24"/>
                <w:lang w:val="ru-RU"/>
              </w:rPr>
              <w:t xml:space="preserve"> </w:t>
            </w:r>
            <w:r w:rsidRPr="006C6D24">
              <w:rPr>
                <w:spacing w:val="-1"/>
                <w:sz w:val="24"/>
                <w:lang w:val="ru-RU"/>
              </w:rPr>
              <w:t>Героические</w:t>
            </w:r>
            <w:r w:rsidRPr="006C6D24">
              <w:rPr>
                <w:spacing w:val="-57"/>
                <w:sz w:val="24"/>
                <w:lang w:val="ru-RU"/>
              </w:rPr>
              <w:t xml:space="preserve"> </w:t>
            </w:r>
            <w:r w:rsidRPr="006C6D24">
              <w:rPr>
                <w:sz w:val="24"/>
                <w:lang w:val="ru-RU"/>
              </w:rPr>
              <w:t>страницы</w:t>
            </w:r>
            <w:r w:rsidRPr="006C6D24">
              <w:rPr>
                <w:spacing w:val="1"/>
                <w:sz w:val="24"/>
                <w:lang w:val="ru-RU"/>
              </w:rPr>
              <w:t xml:space="preserve"> </w:t>
            </w:r>
            <w:r w:rsidRPr="006C6D24">
              <w:rPr>
                <w:sz w:val="24"/>
                <w:lang w:val="ru-RU"/>
              </w:rPr>
              <w:t>истории</w:t>
            </w:r>
          </w:p>
          <w:p w:rsidR="006C6D24" w:rsidRPr="006C6D24" w:rsidRDefault="006C6D24">
            <w:pPr>
              <w:ind w:right="170"/>
              <w:jc w:val="center"/>
              <w:rPr>
                <w:sz w:val="24"/>
                <w:lang w:val="ru-RU"/>
              </w:rPr>
            </w:pPr>
            <w:r w:rsidRPr="006C6D24">
              <w:rPr>
                <w:sz w:val="24"/>
                <w:lang w:val="ru-RU"/>
              </w:rPr>
              <w:t>(9</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34"/>
              <w:rPr>
                <w:sz w:val="24"/>
                <w:lang w:val="ru-RU"/>
              </w:rPr>
            </w:pPr>
            <w:r w:rsidRPr="006C6D24">
              <w:rPr>
                <w:sz w:val="24"/>
                <w:lang w:val="ru-RU"/>
              </w:rPr>
              <w:t>Наше Отечество, образ родной земли</w:t>
            </w:r>
            <w:r w:rsidRPr="006C6D24">
              <w:rPr>
                <w:spacing w:val="-58"/>
                <w:sz w:val="24"/>
                <w:lang w:val="ru-RU"/>
              </w:rPr>
              <w:t xml:space="preserve"> </w:t>
            </w:r>
            <w:r w:rsidRPr="006C6D24">
              <w:rPr>
                <w:sz w:val="24"/>
                <w:lang w:val="ru-RU"/>
              </w:rPr>
              <w:t>в стихотворных и прозаических</w:t>
            </w:r>
            <w:r w:rsidRPr="006C6D24">
              <w:rPr>
                <w:spacing w:val="1"/>
                <w:sz w:val="24"/>
                <w:lang w:val="ru-RU"/>
              </w:rPr>
              <w:t xml:space="preserve"> </w:t>
            </w:r>
            <w:r w:rsidRPr="006C6D24">
              <w:rPr>
                <w:sz w:val="24"/>
                <w:lang w:val="ru-RU"/>
              </w:rPr>
              <w:t>произведениях писателей и поэтов</w:t>
            </w:r>
            <w:r w:rsidRPr="006C6D24">
              <w:rPr>
                <w:spacing w:val="1"/>
                <w:sz w:val="24"/>
                <w:lang w:val="ru-RU"/>
              </w:rPr>
              <w:t xml:space="preserve"> </w:t>
            </w:r>
            <w:r w:rsidRPr="006C6D24">
              <w:rPr>
                <w:sz w:val="24"/>
                <w:lang w:val="ru-RU"/>
              </w:rPr>
              <w:t>Х</w:t>
            </w:r>
            <w:r>
              <w:rPr>
                <w:sz w:val="24"/>
              </w:rPr>
              <w:t>I</w:t>
            </w:r>
            <w:r w:rsidRPr="006C6D24">
              <w:rPr>
                <w:sz w:val="24"/>
                <w:lang w:val="ru-RU"/>
              </w:rPr>
              <w:t>Х</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ХХ</w:t>
            </w:r>
            <w:r w:rsidRPr="006C6D24">
              <w:rPr>
                <w:spacing w:val="-2"/>
                <w:sz w:val="24"/>
                <w:lang w:val="ru-RU"/>
              </w:rPr>
              <w:t xml:space="preserve"> </w:t>
            </w:r>
            <w:r w:rsidRPr="006C6D24">
              <w:rPr>
                <w:sz w:val="24"/>
                <w:lang w:val="ru-RU"/>
              </w:rPr>
              <w:t>веков (произведения</w:t>
            </w:r>
          </w:p>
          <w:p w:rsidR="006C6D24" w:rsidRPr="006C6D24" w:rsidRDefault="006C6D24">
            <w:pPr>
              <w:ind w:right="698"/>
              <w:rPr>
                <w:sz w:val="24"/>
                <w:lang w:val="ru-RU"/>
              </w:rPr>
            </w:pPr>
            <w:r w:rsidRPr="006C6D24">
              <w:rPr>
                <w:sz w:val="24"/>
                <w:lang w:val="ru-RU"/>
              </w:rPr>
              <w:t>И. С. Никитина, Н. М. Языкова,</w:t>
            </w:r>
            <w:r w:rsidRPr="006C6D24">
              <w:rPr>
                <w:spacing w:val="-57"/>
                <w:sz w:val="24"/>
                <w:lang w:val="ru-RU"/>
              </w:rPr>
              <w:t xml:space="preserve"> </w:t>
            </w:r>
            <w:r w:rsidRPr="006C6D24">
              <w:rPr>
                <w:sz w:val="24"/>
                <w:lang w:val="ru-RU"/>
              </w:rPr>
              <w:t>С.</w:t>
            </w:r>
            <w:r w:rsidRPr="006C6D24">
              <w:rPr>
                <w:spacing w:val="-1"/>
                <w:sz w:val="24"/>
                <w:lang w:val="ru-RU"/>
              </w:rPr>
              <w:t xml:space="preserve"> </w:t>
            </w:r>
            <w:r w:rsidRPr="006C6D24">
              <w:rPr>
                <w:sz w:val="24"/>
                <w:lang w:val="ru-RU"/>
              </w:rPr>
              <w:t>Т. Романовского,</w:t>
            </w:r>
            <w:r w:rsidRPr="006C6D24">
              <w:rPr>
                <w:spacing w:val="1"/>
                <w:sz w:val="24"/>
                <w:lang w:val="ru-RU"/>
              </w:rPr>
              <w:t xml:space="preserve"> </w:t>
            </w:r>
            <w:r w:rsidRPr="006C6D24">
              <w:rPr>
                <w:sz w:val="24"/>
                <w:lang w:val="ru-RU"/>
              </w:rPr>
              <w:t>А.</w:t>
            </w:r>
            <w:r w:rsidRPr="006C6D24">
              <w:rPr>
                <w:spacing w:val="-1"/>
                <w:sz w:val="24"/>
                <w:lang w:val="ru-RU"/>
              </w:rPr>
              <w:t xml:space="preserve"> </w:t>
            </w:r>
            <w:r w:rsidRPr="006C6D24">
              <w:rPr>
                <w:sz w:val="24"/>
                <w:lang w:val="ru-RU"/>
              </w:rPr>
              <w:t>Т.</w:t>
            </w:r>
          </w:p>
          <w:p w:rsidR="006C6D24" w:rsidRPr="006C6D24" w:rsidRDefault="006C6D24">
            <w:pPr>
              <w:ind w:right="720"/>
              <w:rPr>
                <w:sz w:val="24"/>
                <w:lang w:val="ru-RU"/>
              </w:rPr>
            </w:pPr>
            <w:r w:rsidRPr="006C6D24">
              <w:rPr>
                <w:sz w:val="24"/>
                <w:lang w:val="ru-RU"/>
              </w:rPr>
              <w:t>Твардовского, С. Д. Дрожжина,</w:t>
            </w:r>
            <w:r w:rsidRPr="006C6D24">
              <w:rPr>
                <w:spacing w:val="-57"/>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М.</w:t>
            </w:r>
            <w:r w:rsidRPr="006C6D24">
              <w:rPr>
                <w:spacing w:val="-1"/>
                <w:sz w:val="24"/>
                <w:lang w:val="ru-RU"/>
              </w:rPr>
              <w:t xml:space="preserve"> </w:t>
            </w:r>
            <w:r w:rsidRPr="006C6D24">
              <w:rPr>
                <w:sz w:val="24"/>
                <w:lang w:val="ru-RU"/>
              </w:rPr>
              <w:t>Пескова</w:t>
            </w:r>
            <w:r w:rsidRPr="006C6D24">
              <w:rPr>
                <w:spacing w:val="-2"/>
                <w:sz w:val="24"/>
                <w:lang w:val="ru-RU"/>
              </w:rPr>
              <w:t xml:space="preserve"> </w:t>
            </w:r>
            <w:r w:rsidRPr="006C6D24">
              <w:rPr>
                <w:sz w:val="24"/>
                <w:lang w:val="ru-RU"/>
              </w:rPr>
              <w:t>и др.).</w:t>
            </w:r>
          </w:p>
          <w:p w:rsidR="006C6D24" w:rsidRPr="006C6D24" w:rsidRDefault="006C6D24">
            <w:pPr>
              <w:ind w:right="249"/>
              <w:rPr>
                <w:sz w:val="24"/>
                <w:lang w:val="ru-RU"/>
              </w:rPr>
            </w:pPr>
            <w:r w:rsidRPr="006C6D24">
              <w:rPr>
                <w:sz w:val="24"/>
                <w:lang w:val="ru-RU"/>
              </w:rPr>
              <w:t>Представление о проявлении любви</w:t>
            </w:r>
            <w:r w:rsidRPr="006C6D24">
              <w:rPr>
                <w:spacing w:val="-57"/>
                <w:sz w:val="24"/>
                <w:lang w:val="ru-RU"/>
              </w:rPr>
              <w:t xml:space="preserve"> </w:t>
            </w:r>
            <w:r w:rsidRPr="006C6D24">
              <w:rPr>
                <w:sz w:val="24"/>
                <w:lang w:val="ru-RU"/>
              </w:rPr>
              <w:t>к родной земле в литературе разных</w:t>
            </w:r>
            <w:r w:rsidRPr="006C6D24">
              <w:rPr>
                <w:spacing w:val="-57"/>
                <w:sz w:val="24"/>
                <w:lang w:val="ru-RU"/>
              </w:rPr>
              <w:t xml:space="preserve"> </w:t>
            </w:r>
            <w:r w:rsidRPr="006C6D24">
              <w:rPr>
                <w:sz w:val="24"/>
                <w:lang w:val="ru-RU"/>
              </w:rPr>
              <w:t>народов (на примере писателей</w:t>
            </w:r>
            <w:r w:rsidRPr="006C6D24">
              <w:rPr>
                <w:spacing w:val="1"/>
                <w:sz w:val="24"/>
                <w:lang w:val="ru-RU"/>
              </w:rPr>
              <w:t xml:space="preserve"> </w:t>
            </w:r>
            <w:r w:rsidRPr="006C6D24">
              <w:rPr>
                <w:sz w:val="24"/>
                <w:lang w:val="ru-RU"/>
              </w:rPr>
              <w:t>родного</w:t>
            </w:r>
            <w:r w:rsidRPr="006C6D24">
              <w:rPr>
                <w:spacing w:val="-1"/>
                <w:sz w:val="24"/>
                <w:lang w:val="ru-RU"/>
              </w:rPr>
              <w:t xml:space="preserve"> </w:t>
            </w:r>
            <w:r w:rsidRPr="006C6D24">
              <w:rPr>
                <w:sz w:val="24"/>
                <w:lang w:val="ru-RU"/>
              </w:rPr>
              <w:t>края1, народов</w:t>
            </w:r>
            <w:r w:rsidRPr="006C6D24">
              <w:rPr>
                <w:spacing w:val="-3"/>
                <w:sz w:val="24"/>
                <w:lang w:val="ru-RU"/>
              </w:rPr>
              <w:t xml:space="preserve"> </w:t>
            </w:r>
            <w:r w:rsidRPr="006C6D24">
              <w:rPr>
                <w:sz w:val="24"/>
                <w:lang w:val="ru-RU"/>
              </w:rPr>
              <w:t>Рос</w:t>
            </w:r>
            <w:r w:rsidRPr="006C6D24">
              <w:rPr>
                <w:spacing w:val="-1"/>
                <w:sz w:val="24"/>
                <w:lang w:val="ru-RU"/>
              </w:rPr>
              <w:t xml:space="preserve"> </w:t>
            </w:r>
            <w:r w:rsidRPr="006C6D24">
              <w:rPr>
                <w:sz w:val="24"/>
                <w:lang w:val="ru-RU"/>
              </w:rPr>
              <w:t>сии).</w:t>
            </w:r>
          </w:p>
          <w:p w:rsidR="006C6D24" w:rsidRPr="006C6D24" w:rsidRDefault="006C6D24">
            <w:pPr>
              <w:ind w:right="1404"/>
              <w:rPr>
                <w:sz w:val="24"/>
                <w:lang w:val="ru-RU"/>
              </w:rPr>
            </w:pPr>
            <w:r w:rsidRPr="006C6D24">
              <w:rPr>
                <w:sz w:val="24"/>
                <w:lang w:val="ru-RU"/>
              </w:rPr>
              <w:t>Знакомство с культурно-</w:t>
            </w:r>
            <w:r w:rsidRPr="006C6D24">
              <w:rPr>
                <w:spacing w:val="-57"/>
                <w:sz w:val="24"/>
                <w:lang w:val="ru-RU"/>
              </w:rPr>
              <w:t xml:space="preserve"> </w:t>
            </w:r>
            <w:r w:rsidRPr="006C6D24">
              <w:rPr>
                <w:sz w:val="24"/>
                <w:lang w:val="ru-RU"/>
              </w:rPr>
              <w:t>историческим</w:t>
            </w:r>
            <w:r w:rsidRPr="006C6D24">
              <w:rPr>
                <w:spacing w:val="-14"/>
                <w:sz w:val="24"/>
                <w:lang w:val="ru-RU"/>
              </w:rPr>
              <w:t xml:space="preserve"> </w:t>
            </w:r>
            <w:r w:rsidRPr="006C6D24">
              <w:rPr>
                <w:sz w:val="24"/>
                <w:lang w:val="ru-RU"/>
              </w:rPr>
              <w:t>наследием</w:t>
            </w:r>
          </w:p>
          <w:p w:rsidR="006C6D24" w:rsidRPr="006C6D24" w:rsidRDefault="006C6D24">
            <w:pPr>
              <w:ind w:right="524"/>
              <w:rPr>
                <w:sz w:val="24"/>
                <w:lang w:val="ru-RU"/>
              </w:rPr>
            </w:pPr>
            <w:r w:rsidRPr="006C6D24">
              <w:rPr>
                <w:sz w:val="24"/>
                <w:lang w:val="ru-RU"/>
              </w:rPr>
              <w:t>России, великие люди и события:</w:t>
            </w:r>
            <w:r w:rsidRPr="006C6D24">
              <w:rPr>
                <w:spacing w:val="-57"/>
                <w:sz w:val="24"/>
                <w:lang w:val="ru-RU"/>
              </w:rPr>
              <w:t xml:space="preserve"> </w:t>
            </w:r>
            <w:r w:rsidRPr="006C6D24">
              <w:rPr>
                <w:sz w:val="24"/>
                <w:lang w:val="ru-RU"/>
              </w:rPr>
              <w:t>образы Александра Невского,</w:t>
            </w:r>
            <w:r w:rsidRPr="006C6D24">
              <w:rPr>
                <w:spacing w:val="1"/>
                <w:sz w:val="24"/>
                <w:lang w:val="ru-RU"/>
              </w:rPr>
              <w:t xml:space="preserve"> </w:t>
            </w:r>
            <w:r w:rsidRPr="006C6D24">
              <w:rPr>
                <w:sz w:val="24"/>
                <w:lang w:val="ru-RU"/>
              </w:rPr>
              <w:t>Дмитрия</w:t>
            </w:r>
            <w:r w:rsidRPr="006C6D24">
              <w:rPr>
                <w:spacing w:val="-1"/>
                <w:sz w:val="24"/>
                <w:lang w:val="ru-RU"/>
              </w:rPr>
              <w:t xml:space="preserve"> </w:t>
            </w:r>
            <w:r w:rsidRPr="006C6D24">
              <w:rPr>
                <w:sz w:val="24"/>
                <w:lang w:val="ru-RU"/>
              </w:rPr>
              <w:t>Пожарского,</w:t>
            </w:r>
          </w:p>
          <w:p w:rsidR="006C6D24" w:rsidRDefault="006C6D24">
            <w:pPr>
              <w:spacing w:line="257" w:lineRule="exact"/>
              <w:rPr>
                <w:sz w:val="24"/>
              </w:rPr>
            </w:pPr>
            <w:r>
              <w:rPr>
                <w:sz w:val="24"/>
              </w:rPr>
              <w:t>Дмитрия</w:t>
            </w:r>
            <w:r>
              <w:rPr>
                <w:spacing w:val="-4"/>
                <w:sz w:val="24"/>
              </w:rPr>
              <w:t xml:space="preserve"> </w:t>
            </w:r>
            <w:r>
              <w:rPr>
                <w:sz w:val="24"/>
              </w:rPr>
              <w:t>Донского,</w:t>
            </w:r>
            <w:r>
              <w:rPr>
                <w:spacing w:val="-3"/>
                <w:sz w:val="24"/>
              </w:rPr>
              <w:t xml:space="preserve"> </w:t>
            </w:r>
            <w:r>
              <w:rPr>
                <w:sz w:val="24"/>
              </w:rPr>
              <w:t>Александра</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44"/>
              <w:rPr>
                <w:sz w:val="24"/>
                <w:lang w:val="ru-RU"/>
              </w:rPr>
            </w:pPr>
            <w:r w:rsidRPr="006C6D24">
              <w:rPr>
                <w:sz w:val="24"/>
                <w:lang w:val="ru-RU"/>
              </w:rPr>
              <w:t>Разговор перед чтением: страницы истории</w:t>
            </w:r>
            <w:r w:rsidRPr="006C6D24">
              <w:rPr>
                <w:spacing w:val="1"/>
                <w:sz w:val="24"/>
                <w:lang w:val="ru-RU"/>
              </w:rPr>
              <w:t xml:space="preserve"> </w:t>
            </w:r>
            <w:r w:rsidRPr="006C6D24">
              <w:rPr>
                <w:sz w:val="24"/>
                <w:lang w:val="ru-RU"/>
              </w:rPr>
              <w:t>родной страны — тема фольклорных и</w:t>
            </w:r>
            <w:r w:rsidRPr="006C6D24">
              <w:rPr>
                <w:spacing w:val="1"/>
                <w:sz w:val="24"/>
                <w:lang w:val="ru-RU"/>
              </w:rPr>
              <w:t xml:space="preserve"> </w:t>
            </w:r>
            <w:r w:rsidRPr="006C6D24">
              <w:rPr>
                <w:sz w:val="24"/>
                <w:lang w:val="ru-RU"/>
              </w:rPr>
              <w:t>авторских произведений (не менее четырёх по</w:t>
            </w:r>
            <w:r w:rsidRPr="006C6D24">
              <w:rPr>
                <w:spacing w:val="-57"/>
                <w:sz w:val="24"/>
                <w:lang w:val="ru-RU"/>
              </w:rPr>
              <w:t xml:space="preserve"> </w:t>
            </w:r>
            <w:r w:rsidRPr="006C6D24">
              <w:rPr>
                <w:sz w:val="24"/>
                <w:lang w:val="ru-RU"/>
              </w:rPr>
              <w:t>выбору),</w:t>
            </w:r>
            <w:r w:rsidRPr="006C6D24">
              <w:rPr>
                <w:spacing w:val="-4"/>
                <w:sz w:val="24"/>
                <w:lang w:val="ru-RU"/>
              </w:rPr>
              <w:t xml:space="preserve"> </w:t>
            </w:r>
            <w:r w:rsidRPr="006C6D24">
              <w:rPr>
                <w:sz w:val="24"/>
                <w:lang w:val="ru-RU"/>
              </w:rPr>
              <w:t>объяснение</w:t>
            </w:r>
            <w:r w:rsidRPr="006C6D24">
              <w:rPr>
                <w:spacing w:val="-4"/>
                <w:sz w:val="24"/>
                <w:lang w:val="ru-RU"/>
              </w:rPr>
              <w:t xml:space="preserve"> </w:t>
            </w:r>
            <w:r w:rsidRPr="006C6D24">
              <w:rPr>
                <w:sz w:val="24"/>
                <w:lang w:val="ru-RU"/>
              </w:rPr>
              <w:t>пословицы</w:t>
            </w:r>
            <w:r w:rsidRPr="006C6D24">
              <w:rPr>
                <w:spacing w:val="-3"/>
                <w:sz w:val="24"/>
                <w:lang w:val="ru-RU"/>
              </w:rPr>
              <w:t xml:space="preserve"> </w:t>
            </w:r>
            <w:r w:rsidRPr="006C6D24">
              <w:rPr>
                <w:sz w:val="24"/>
                <w:lang w:val="ru-RU"/>
              </w:rPr>
              <w:t>«Родной</w:t>
            </w:r>
            <w:r w:rsidRPr="006C6D24">
              <w:rPr>
                <w:spacing w:val="-3"/>
                <w:sz w:val="24"/>
                <w:lang w:val="ru-RU"/>
              </w:rPr>
              <w:t xml:space="preserve"> </w:t>
            </w:r>
            <w:r w:rsidRPr="006C6D24">
              <w:rPr>
                <w:sz w:val="24"/>
                <w:lang w:val="ru-RU"/>
              </w:rPr>
              <w:t>свой</w:t>
            </w:r>
            <w:r w:rsidRPr="006C6D24">
              <w:rPr>
                <w:spacing w:val="-57"/>
                <w:sz w:val="24"/>
                <w:lang w:val="ru-RU"/>
              </w:rPr>
              <w:t xml:space="preserve"> </w:t>
            </w:r>
            <w:r w:rsidRPr="006C6D24">
              <w:rPr>
                <w:sz w:val="24"/>
                <w:lang w:val="ru-RU"/>
              </w:rPr>
              <w:t>край</w:t>
            </w:r>
            <w:r w:rsidRPr="006C6D24">
              <w:rPr>
                <w:spacing w:val="-1"/>
                <w:sz w:val="24"/>
                <w:lang w:val="ru-RU"/>
              </w:rPr>
              <w:t xml:space="preserve"> </w:t>
            </w:r>
            <w:r w:rsidRPr="006C6D24">
              <w:rPr>
                <w:sz w:val="24"/>
                <w:lang w:val="ru-RU"/>
              </w:rPr>
              <w:t>делами</w:t>
            </w:r>
            <w:r w:rsidRPr="006C6D24">
              <w:rPr>
                <w:spacing w:val="2"/>
                <w:sz w:val="24"/>
                <w:lang w:val="ru-RU"/>
              </w:rPr>
              <w:t xml:space="preserve"> </w:t>
            </w:r>
            <w:r w:rsidRPr="006C6D24">
              <w:rPr>
                <w:sz w:val="24"/>
                <w:lang w:val="ru-RU"/>
              </w:rPr>
              <w:t>прославляй».</w:t>
            </w:r>
          </w:p>
          <w:p w:rsidR="006C6D24" w:rsidRPr="006C6D24" w:rsidRDefault="006C6D24">
            <w:pPr>
              <w:rPr>
                <w:sz w:val="24"/>
                <w:lang w:val="ru-RU"/>
              </w:rPr>
            </w:pPr>
            <w:r w:rsidRPr="006C6D24">
              <w:rPr>
                <w:sz w:val="24"/>
                <w:lang w:val="ru-RU"/>
              </w:rPr>
              <w:t>Восприятие</w:t>
            </w:r>
            <w:r w:rsidRPr="006C6D24">
              <w:rPr>
                <w:spacing w:val="-4"/>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слух</w:t>
            </w:r>
            <w:r w:rsidRPr="006C6D24">
              <w:rPr>
                <w:spacing w:val="-3"/>
                <w:sz w:val="24"/>
                <w:lang w:val="ru-RU"/>
              </w:rPr>
              <w:t xml:space="preserve"> </w:t>
            </w:r>
            <w:r w:rsidRPr="006C6D24">
              <w:rPr>
                <w:sz w:val="24"/>
                <w:lang w:val="ru-RU"/>
              </w:rPr>
              <w:t>поэтических</w:t>
            </w:r>
            <w:r w:rsidRPr="006C6D24">
              <w:rPr>
                <w:spacing w:val="-3"/>
                <w:sz w:val="24"/>
                <w:lang w:val="ru-RU"/>
              </w:rPr>
              <w:t xml:space="preserve"> </w:t>
            </w:r>
            <w:r w:rsidRPr="006C6D24">
              <w:rPr>
                <w:sz w:val="24"/>
                <w:lang w:val="ru-RU"/>
              </w:rPr>
              <w:t>и</w:t>
            </w:r>
            <w:r w:rsidRPr="006C6D24">
              <w:rPr>
                <w:spacing w:val="-5"/>
                <w:sz w:val="24"/>
                <w:lang w:val="ru-RU"/>
              </w:rPr>
              <w:t xml:space="preserve"> </w:t>
            </w:r>
            <w:r w:rsidRPr="006C6D24">
              <w:rPr>
                <w:sz w:val="24"/>
                <w:lang w:val="ru-RU"/>
              </w:rPr>
              <w:t>прозаических</w:t>
            </w:r>
            <w:r w:rsidRPr="006C6D24">
              <w:rPr>
                <w:spacing w:val="-57"/>
                <w:sz w:val="24"/>
                <w:lang w:val="ru-RU"/>
              </w:rPr>
              <w:t xml:space="preserve"> </w:t>
            </w:r>
            <w:r w:rsidRPr="006C6D24">
              <w:rPr>
                <w:sz w:val="24"/>
                <w:lang w:val="ru-RU"/>
              </w:rPr>
              <w:t>произведений, выражающих нравственно-</w:t>
            </w:r>
            <w:r w:rsidRPr="006C6D24">
              <w:rPr>
                <w:spacing w:val="1"/>
                <w:sz w:val="24"/>
                <w:lang w:val="ru-RU"/>
              </w:rPr>
              <w:t xml:space="preserve"> </w:t>
            </w:r>
            <w:r w:rsidRPr="006C6D24">
              <w:rPr>
                <w:sz w:val="24"/>
                <w:lang w:val="ru-RU"/>
              </w:rPr>
              <w:t>этические понятия: любовь к Отчизне, родной</w:t>
            </w:r>
            <w:r w:rsidRPr="006C6D24">
              <w:rPr>
                <w:spacing w:val="1"/>
                <w:sz w:val="24"/>
                <w:lang w:val="ru-RU"/>
              </w:rPr>
              <w:t xml:space="preserve"> </w:t>
            </w:r>
            <w:r w:rsidRPr="006C6D24">
              <w:rPr>
                <w:sz w:val="24"/>
                <w:lang w:val="ru-RU"/>
              </w:rPr>
              <w:t>земле. Например, Н. М. Языков «Мой друг! Что</w:t>
            </w:r>
            <w:r w:rsidRPr="006C6D24">
              <w:rPr>
                <w:spacing w:val="1"/>
                <w:sz w:val="24"/>
                <w:lang w:val="ru-RU"/>
              </w:rPr>
              <w:t xml:space="preserve"> </w:t>
            </w:r>
            <w:r w:rsidRPr="006C6D24">
              <w:rPr>
                <w:sz w:val="24"/>
                <w:lang w:val="ru-RU"/>
              </w:rPr>
              <w:t>может быть милей…», А. Т. Твардовский «О</w:t>
            </w:r>
            <w:r w:rsidRPr="006C6D24">
              <w:rPr>
                <w:spacing w:val="1"/>
                <w:sz w:val="24"/>
                <w:lang w:val="ru-RU"/>
              </w:rPr>
              <w:t xml:space="preserve"> </w:t>
            </w:r>
            <w:r w:rsidRPr="006C6D24">
              <w:rPr>
                <w:sz w:val="24"/>
                <w:lang w:val="ru-RU"/>
              </w:rPr>
              <w:t>родине большой и малой», А. В. Жигулин «О,</w:t>
            </w:r>
            <w:r w:rsidRPr="006C6D24">
              <w:rPr>
                <w:spacing w:val="1"/>
                <w:sz w:val="24"/>
                <w:lang w:val="ru-RU"/>
              </w:rPr>
              <w:t xml:space="preserve"> </w:t>
            </w:r>
            <w:r w:rsidRPr="006C6D24">
              <w:rPr>
                <w:sz w:val="24"/>
                <w:lang w:val="ru-RU"/>
              </w:rPr>
              <w:t>Родина!</w:t>
            </w:r>
            <w:r w:rsidRPr="006C6D24">
              <w:rPr>
                <w:spacing w:val="-1"/>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неярком</w:t>
            </w:r>
            <w:r w:rsidRPr="006C6D24">
              <w:rPr>
                <w:spacing w:val="-1"/>
                <w:sz w:val="24"/>
                <w:lang w:val="ru-RU"/>
              </w:rPr>
              <w:t xml:space="preserve"> </w:t>
            </w:r>
            <w:r w:rsidRPr="006C6D24">
              <w:rPr>
                <w:sz w:val="24"/>
                <w:lang w:val="ru-RU"/>
              </w:rPr>
              <w:t>блеске…»,</w:t>
            </w:r>
          </w:p>
          <w:p w:rsidR="006C6D24" w:rsidRPr="006C6D24" w:rsidRDefault="006C6D24">
            <w:pPr>
              <w:rPr>
                <w:sz w:val="24"/>
                <w:lang w:val="ru-RU"/>
              </w:rPr>
            </w:pPr>
            <w:r w:rsidRPr="006C6D24">
              <w:rPr>
                <w:sz w:val="24"/>
                <w:lang w:val="ru-RU"/>
              </w:rPr>
              <w:t>В.</w:t>
            </w:r>
            <w:r w:rsidRPr="006C6D24">
              <w:rPr>
                <w:spacing w:val="-2"/>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Песков</w:t>
            </w:r>
            <w:r w:rsidRPr="006C6D24">
              <w:rPr>
                <w:spacing w:val="-2"/>
                <w:sz w:val="24"/>
                <w:lang w:val="ru-RU"/>
              </w:rPr>
              <w:t xml:space="preserve"> </w:t>
            </w:r>
            <w:r w:rsidRPr="006C6D24">
              <w:rPr>
                <w:sz w:val="24"/>
                <w:lang w:val="ru-RU"/>
              </w:rPr>
              <w:t>«Отечество»,</w:t>
            </w:r>
            <w:r w:rsidRPr="006C6D24">
              <w:rPr>
                <w:spacing w:val="-2"/>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Д.</w:t>
            </w:r>
            <w:r w:rsidRPr="006C6D24">
              <w:rPr>
                <w:spacing w:val="-3"/>
                <w:sz w:val="24"/>
                <w:lang w:val="ru-RU"/>
              </w:rPr>
              <w:t xml:space="preserve"> </w:t>
            </w:r>
            <w:r w:rsidRPr="006C6D24">
              <w:rPr>
                <w:sz w:val="24"/>
                <w:lang w:val="ru-RU"/>
              </w:rPr>
              <w:t>Дрожжин</w:t>
            </w:r>
          </w:p>
          <w:p w:rsidR="006C6D24" w:rsidRPr="006C6D24" w:rsidRDefault="006C6D24">
            <w:pPr>
              <w:ind w:right="424"/>
              <w:rPr>
                <w:sz w:val="24"/>
                <w:lang w:val="ru-RU"/>
              </w:rPr>
            </w:pPr>
            <w:r w:rsidRPr="006C6D24">
              <w:rPr>
                <w:sz w:val="24"/>
                <w:lang w:val="ru-RU"/>
              </w:rPr>
              <w:t>«Родине», Р. Г. Гамзатов «О Родине, только о</w:t>
            </w:r>
            <w:r w:rsidRPr="006C6D24">
              <w:rPr>
                <w:spacing w:val="-58"/>
                <w:sz w:val="24"/>
                <w:lang w:val="ru-RU"/>
              </w:rPr>
              <w:t xml:space="preserve"> </w:t>
            </w:r>
            <w:r w:rsidRPr="006C6D24">
              <w:rPr>
                <w:sz w:val="24"/>
                <w:lang w:val="ru-RU"/>
              </w:rPr>
              <w:t>Родине»,</w:t>
            </w:r>
            <w:r w:rsidRPr="006C6D24">
              <w:rPr>
                <w:spacing w:val="-1"/>
                <w:sz w:val="24"/>
                <w:lang w:val="ru-RU"/>
              </w:rPr>
              <w:t xml:space="preserve"> </w:t>
            </w:r>
            <w:r w:rsidRPr="006C6D24">
              <w:rPr>
                <w:sz w:val="24"/>
                <w:lang w:val="ru-RU"/>
              </w:rPr>
              <w:t>«Журавли».</w:t>
            </w:r>
          </w:p>
          <w:p w:rsidR="006C6D24" w:rsidRPr="006C6D24" w:rsidRDefault="006C6D24">
            <w:pPr>
              <w:rPr>
                <w:sz w:val="24"/>
                <w:lang w:val="ru-RU"/>
              </w:rPr>
            </w:pPr>
            <w:r w:rsidRPr="006C6D24">
              <w:rPr>
                <w:sz w:val="24"/>
                <w:lang w:val="ru-RU"/>
              </w:rPr>
              <w:t>Учебный</w:t>
            </w:r>
            <w:r w:rsidRPr="006C6D24">
              <w:rPr>
                <w:spacing w:val="-3"/>
                <w:sz w:val="24"/>
                <w:lang w:val="ru-RU"/>
              </w:rPr>
              <w:t xml:space="preserve"> </w:t>
            </w:r>
            <w:r w:rsidRPr="006C6D24">
              <w:rPr>
                <w:sz w:val="24"/>
                <w:lang w:val="ru-RU"/>
              </w:rPr>
              <w:t>диалог:</w:t>
            </w:r>
            <w:r w:rsidRPr="006C6D24">
              <w:rPr>
                <w:spacing w:val="-4"/>
                <w:sz w:val="24"/>
                <w:lang w:val="ru-RU"/>
              </w:rPr>
              <w:t xml:space="preserve"> </w:t>
            </w:r>
            <w:r w:rsidRPr="006C6D24">
              <w:rPr>
                <w:sz w:val="24"/>
                <w:lang w:val="ru-RU"/>
              </w:rPr>
              <w:t>обсуждение</w:t>
            </w:r>
            <w:r w:rsidRPr="006C6D24">
              <w:rPr>
                <w:spacing w:val="-3"/>
                <w:sz w:val="24"/>
                <w:lang w:val="ru-RU"/>
              </w:rPr>
              <w:t xml:space="preserve"> </w:t>
            </w:r>
            <w:r w:rsidRPr="006C6D24">
              <w:rPr>
                <w:sz w:val="24"/>
                <w:lang w:val="ru-RU"/>
              </w:rPr>
              <w:t>проблемы</w:t>
            </w:r>
          </w:p>
          <w:p w:rsidR="006C6D24" w:rsidRPr="006C6D24" w:rsidRDefault="006C6D24">
            <w:pPr>
              <w:spacing w:line="270" w:lineRule="atLeast"/>
              <w:ind w:right="368"/>
              <w:rPr>
                <w:sz w:val="24"/>
                <w:lang w:val="ru-RU"/>
              </w:rPr>
            </w:pPr>
            <w:r w:rsidRPr="006C6D24">
              <w:rPr>
                <w:sz w:val="24"/>
                <w:lang w:val="ru-RU"/>
              </w:rPr>
              <w:t>«Понятие Родины для каждого из нас»,</w:t>
            </w:r>
            <w:r w:rsidRPr="006C6D24">
              <w:rPr>
                <w:spacing w:val="1"/>
                <w:sz w:val="24"/>
                <w:lang w:val="ru-RU"/>
              </w:rPr>
              <w:t xml:space="preserve"> </w:t>
            </w:r>
            <w:r w:rsidRPr="006C6D24">
              <w:rPr>
                <w:sz w:val="24"/>
                <w:lang w:val="ru-RU"/>
              </w:rPr>
              <w:t>объяснение</w:t>
            </w:r>
            <w:r w:rsidRPr="006C6D24">
              <w:rPr>
                <w:spacing w:val="-5"/>
                <w:sz w:val="24"/>
                <w:lang w:val="ru-RU"/>
              </w:rPr>
              <w:t xml:space="preserve"> </w:t>
            </w:r>
            <w:r w:rsidRPr="006C6D24">
              <w:rPr>
                <w:sz w:val="24"/>
                <w:lang w:val="ru-RU"/>
              </w:rPr>
              <w:t>своей</w:t>
            </w:r>
            <w:r w:rsidRPr="006C6D24">
              <w:rPr>
                <w:spacing w:val="-4"/>
                <w:sz w:val="24"/>
                <w:lang w:val="ru-RU"/>
              </w:rPr>
              <w:t xml:space="preserve"> </w:t>
            </w:r>
            <w:r w:rsidRPr="006C6D24">
              <w:rPr>
                <w:sz w:val="24"/>
                <w:lang w:val="ru-RU"/>
              </w:rPr>
              <w:t>позиции</w:t>
            </w:r>
            <w:r w:rsidRPr="006C6D24">
              <w:rPr>
                <w:spacing w:val="-4"/>
                <w:sz w:val="24"/>
                <w:lang w:val="ru-RU"/>
              </w:rPr>
              <w:t xml:space="preserve"> </w:t>
            </w:r>
            <w:r w:rsidRPr="006C6D24">
              <w:rPr>
                <w:sz w:val="24"/>
                <w:lang w:val="ru-RU"/>
              </w:rPr>
              <w:t>с</w:t>
            </w:r>
            <w:r w:rsidRPr="006C6D24">
              <w:rPr>
                <w:spacing w:val="-7"/>
                <w:sz w:val="24"/>
                <w:lang w:val="ru-RU"/>
              </w:rPr>
              <w:t xml:space="preserve"> </w:t>
            </w:r>
            <w:r w:rsidRPr="006C6D24">
              <w:rPr>
                <w:sz w:val="24"/>
                <w:lang w:val="ru-RU"/>
              </w:rPr>
              <w:t>приведением</w:t>
            </w:r>
          </w:p>
        </w:tc>
        <w:tc>
          <w:tcPr>
            <w:tcW w:w="311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42"/>
              <w:rPr>
                <w:sz w:val="24"/>
                <w:lang w:val="ru-RU"/>
              </w:rPr>
            </w:pPr>
            <w:hyperlink r:id="rId130"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elementy</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email</w:t>
              </w:r>
            </w:hyperlink>
            <w:r w:rsidRPr="006C6D24">
              <w:rPr>
                <w:color w:val="0087CC"/>
                <w:spacing w:val="1"/>
                <w:sz w:val="24"/>
                <w:lang w:val="ru-RU"/>
              </w:rPr>
              <w:t xml:space="preserve"> </w:t>
            </w:r>
            <w:hyperlink r:id="rId131"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clow</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32"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33"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nation</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34"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animal</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35"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apus</w:t>
              </w:r>
              <w:r w:rsidRPr="006C6D24">
                <w:rPr>
                  <w:rStyle w:val="a5"/>
                  <w:rFonts w:eastAsiaTheme="majorEastAsia"/>
                  <w:color w:val="0087CC"/>
                  <w:sz w:val="24"/>
                  <w:lang w:val="ru-RU"/>
                </w:rPr>
                <w:t>.</w:t>
              </w:r>
              <w:r>
                <w:rPr>
                  <w:rStyle w:val="a5"/>
                  <w:rFonts w:eastAsiaTheme="majorEastAsia"/>
                  <w:color w:val="0087CC"/>
                  <w:sz w:val="24"/>
                </w:rPr>
                <w:t>ru</w:t>
              </w:r>
              <w:r w:rsidRPr="006C6D24">
                <w:rPr>
                  <w:rStyle w:val="a5"/>
                  <w:rFonts w:eastAsiaTheme="majorEastAsia"/>
                  <w:color w:val="0087CC"/>
                  <w:sz w:val="24"/>
                  <w:lang w:val="ru-RU"/>
                </w:rPr>
                <w:t>/</w:t>
              </w:r>
              <w:r>
                <w:rPr>
                  <w:rStyle w:val="a5"/>
                  <w:rFonts w:eastAsiaTheme="majorEastAsia"/>
                  <w:color w:val="0087CC"/>
                  <w:sz w:val="24"/>
                </w:rPr>
                <w:t>site</w:t>
              </w:r>
              <w:r w:rsidRPr="006C6D24">
                <w:rPr>
                  <w:rStyle w:val="a5"/>
                  <w:rFonts w:eastAsiaTheme="majorEastAsia"/>
                  <w:color w:val="0087CC"/>
                  <w:sz w:val="24"/>
                  <w:lang w:val="ru-RU"/>
                </w:rPr>
                <w:t>.</w:t>
              </w:r>
              <w:r>
                <w:rPr>
                  <w:rStyle w:val="a5"/>
                  <w:rFonts w:eastAsiaTheme="majorEastAsia"/>
                  <w:color w:val="0087CC"/>
                  <w:sz w:val="24"/>
                </w:rPr>
                <w:t>xp</w:t>
              </w:r>
            </w:hyperlink>
            <w:r w:rsidRPr="006C6D24">
              <w:rPr>
                <w:color w:val="0087CC"/>
                <w:spacing w:val="-58"/>
                <w:sz w:val="24"/>
                <w:lang w:val="ru-RU"/>
              </w:rPr>
              <w:t xml:space="preserve"> </w:t>
            </w:r>
            <w:hyperlink r:id="rId136"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bird</w:t>
              </w:r>
              <w:r w:rsidRPr="006C6D24">
                <w:rPr>
                  <w:rStyle w:val="a5"/>
                  <w:rFonts w:eastAsiaTheme="majorEastAsia"/>
                  <w:color w:val="0087CC"/>
                  <w:sz w:val="24"/>
                  <w:lang w:val="ru-RU"/>
                </w:rPr>
                <w:t>.</w:t>
              </w:r>
              <w:r>
                <w:rPr>
                  <w:rStyle w:val="a5"/>
                  <w:rFonts w:eastAsiaTheme="majorEastAsia"/>
                  <w:color w:val="0087CC"/>
                  <w:sz w:val="24"/>
                </w:rPr>
                <w:t>geoman</w:t>
              </w:r>
              <w:r w:rsidRPr="006C6D24">
                <w:rPr>
                  <w:rStyle w:val="a5"/>
                  <w:rFonts w:eastAsiaTheme="majorEastAsia"/>
                  <w:color w:val="0087CC"/>
                  <w:sz w:val="24"/>
                  <w:lang w:val="ru-RU"/>
                </w:rPr>
                <w:t>.</w:t>
              </w:r>
              <w:r>
                <w:rPr>
                  <w:rStyle w:val="a5"/>
                  <w:rFonts w:eastAsiaTheme="majorEastAsia"/>
                  <w:color w:val="0087CC"/>
                  <w:sz w:val="24"/>
                </w:rPr>
                <w:t>ru</w:t>
              </w:r>
            </w:hyperlink>
            <w:r w:rsidRPr="006C6D24">
              <w:rPr>
                <w:color w:val="0087CC"/>
                <w:spacing w:val="1"/>
                <w:sz w:val="24"/>
                <w:lang w:val="ru-RU"/>
              </w:rPr>
              <w:t xml:space="preserve"> </w:t>
            </w:r>
            <w:hyperlink r:id="rId137"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laddition</w:t>
              </w:r>
              <w:r w:rsidRPr="006C6D24">
                <w:rPr>
                  <w:rStyle w:val="a5"/>
                  <w:rFonts w:eastAsiaTheme="majorEastAsia"/>
                  <w:color w:val="0087CC"/>
                  <w:sz w:val="24"/>
                  <w:lang w:val="ru-RU"/>
                </w:rPr>
                <w:t>.</w:t>
              </w:r>
              <w:r>
                <w:rPr>
                  <w:rStyle w:val="a5"/>
                  <w:rFonts w:eastAsiaTheme="majorEastAsia"/>
                  <w:color w:val="0087CC"/>
                  <w:sz w:val="24"/>
                </w:rPr>
                <w:t>com</w:t>
              </w:r>
            </w:hyperlink>
            <w:r w:rsidRPr="006C6D24">
              <w:rPr>
                <w:color w:val="0087CC"/>
                <w:spacing w:val="1"/>
                <w:sz w:val="24"/>
                <w:lang w:val="ru-RU"/>
              </w:rPr>
              <w:t xml:space="preserve"> </w:t>
            </w:r>
            <w:hyperlink r:id="rId138" w:history="1">
              <w:r>
                <w:rPr>
                  <w:rStyle w:val="a5"/>
                  <w:rFonts w:eastAsiaTheme="majorEastAsia"/>
                  <w:color w:val="0087CC"/>
                  <w:sz w:val="24"/>
                </w:rPr>
                <w:t>http</w:t>
              </w:r>
              <w:r w:rsidRPr="006C6D24">
                <w:rPr>
                  <w:rStyle w:val="a5"/>
                  <w:rFonts w:eastAsiaTheme="majorEastAsia"/>
                  <w:color w:val="0087CC"/>
                  <w:sz w:val="24"/>
                  <w:lang w:val="ru-RU"/>
                </w:rPr>
                <w:t>://</w:t>
              </w:r>
              <w:r>
                <w:rPr>
                  <w:rStyle w:val="a5"/>
                  <w:rFonts w:eastAsiaTheme="majorEastAsia"/>
                  <w:color w:val="0087CC"/>
                  <w:sz w:val="24"/>
                </w:rPr>
                <w:t>www</w:t>
              </w:r>
              <w:r w:rsidRPr="006C6D24">
                <w:rPr>
                  <w:rStyle w:val="a5"/>
                  <w:rFonts w:eastAsiaTheme="majorEastAsia"/>
                  <w:color w:val="0087CC"/>
                  <w:sz w:val="24"/>
                  <w:lang w:val="ru-RU"/>
                </w:rPr>
                <w:t>.</w:t>
              </w:r>
              <w:r>
                <w:rPr>
                  <w:rStyle w:val="a5"/>
                  <w:rFonts w:eastAsiaTheme="majorEastAsia"/>
                  <w:color w:val="0087CC"/>
                  <w:sz w:val="24"/>
                </w:rPr>
                <w:t>n</w:t>
              </w:r>
              <w:r w:rsidRPr="006C6D24">
                <w:rPr>
                  <w:rStyle w:val="a5"/>
                  <w:rFonts w:eastAsiaTheme="majorEastAsia"/>
                  <w:color w:val="0087CC"/>
                  <w:sz w:val="24"/>
                  <w:lang w:val="ru-RU"/>
                </w:rPr>
                <w:t>-</w:t>
              </w:r>
            </w:hyperlink>
          </w:p>
          <w:p w:rsidR="006C6D24" w:rsidRDefault="006C6D24">
            <w:pPr>
              <w:ind w:right="1712"/>
              <w:rPr>
                <w:sz w:val="24"/>
              </w:rPr>
            </w:pPr>
            <w:hyperlink r:id="rId139" w:history="1">
              <w:r>
                <w:rPr>
                  <w:rStyle w:val="a5"/>
                  <w:rFonts w:eastAsiaTheme="majorEastAsia"/>
                  <w:color w:val="0087CC"/>
                  <w:sz w:val="24"/>
                </w:rPr>
                <w:t>hkola.ru</w:t>
              </w:r>
            </w:hyperlink>
            <w:r>
              <w:rPr>
                <w:color w:val="0087CC"/>
                <w:spacing w:val="1"/>
                <w:sz w:val="24"/>
              </w:rPr>
              <w:t xml:space="preserve"> </w:t>
            </w:r>
            <w:hyperlink r:id="rId140" w:history="1">
              <w:r>
                <w:rPr>
                  <w:rStyle w:val="a5"/>
                  <w:rFonts w:eastAsiaTheme="majorEastAsia"/>
                  <w:color w:val="0087CC"/>
                  <w:sz w:val="24"/>
                </w:rPr>
                <w:t>http://school-</w:t>
              </w:r>
            </w:hyperlink>
          </w:p>
          <w:p w:rsidR="006C6D24" w:rsidRDefault="006C6D24">
            <w:pPr>
              <w:ind w:right="677"/>
              <w:rPr>
                <w:sz w:val="24"/>
              </w:rPr>
            </w:pPr>
            <w:hyperlink r:id="rId141" w:history="1">
              <w:r>
                <w:rPr>
                  <w:rStyle w:val="a5"/>
                  <w:rFonts w:eastAsiaTheme="majorEastAsia"/>
                  <w:color w:val="0087CC"/>
                  <w:spacing w:val="-22"/>
                  <w:sz w:val="24"/>
                </w:rPr>
                <w:t xml:space="preserve"> </w:t>
              </w:r>
              <w:r>
                <w:rPr>
                  <w:rStyle w:val="a5"/>
                  <w:rFonts w:eastAsiaTheme="majorEastAsia"/>
                  <w:color w:val="0087CC"/>
                  <w:sz w:val="24"/>
                </w:rPr>
                <w:t>ollection.edu.ru</w:t>
              </w:r>
            </w:hyperlink>
            <w:r>
              <w:rPr>
                <w:color w:val="0087CC"/>
                <w:spacing w:val="1"/>
                <w:sz w:val="24"/>
              </w:rPr>
              <w:t xml:space="preserve"> </w:t>
            </w:r>
            <w:hyperlink r:id="rId142" w:history="1">
              <w:r>
                <w:rPr>
                  <w:rStyle w:val="a5"/>
                  <w:rFonts w:eastAsiaTheme="majorEastAsia"/>
                  <w:color w:val="0087CC"/>
                  <w:spacing w:val="-1"/>
                  <w:sz w:val="24"/>
                </w:rPr>
                <w:t>http://www.uchportal.ru</w:t>
              </w:r>
            </w:hyperlink>
            <w:r>
              <w:rPr>
                <w:color w:val="0087CC"/>
                <w:spacing w:val="-57"/>
                <w:sz w:val="24"/>
              </w:rPr>
              <w:t xml:space="preserve"> </w:t>
            </w:r>
            <w:hyperlink r:id="rId143" w:history="1">
              <w:r>
                <w:rPr>
                  <w:rStyle w:val="a5"/>
                  <w:rFonts w:eastAsiaTheme="majorEastAsia"/>
                  <w:color w:val="0087CC"/>
                  <w:sz w:val="24"/>
                </w:rPr>
                <w:t>http://school-</w:t>
              </w:r>
            </w:hyperlink>
          </w:p>
          <w:p w:rsidR="006C6D24" w:rsidRDefault="006C6D24">
            <w:pPr>
              <w:spacing w:line="270" w:lineRule="atLeast"/>
              <w:rPr>
                <w:sz w:val="24"/>
              </w:rPr>
            </w:pPr>
            <w:hyperlink r:id="rId144" w:history="1">
              <w:r>
                <w:rPr>
                  <w:rStyle w:val="a5"/>
                  <w:rFonts w:eastAsiaTheme="majorEastAsia"/>
                  <w:color w:val="0087CC"/>
                  <w:spacing w:val="-22"/>
                  <w:sz w:val="24"/>
                </w:rPr>
                <w:t xml:space="preserve"> </w:t>
              </w:r>
              <w:r>
                <w:rPr>
                  <w:rStyle w:val="a5"/>
                  <w:rFonts w:eastAsiaTheme="majorEastAsia"/>
                  <w:color w:val="0087CC"/>
                  <w:sz w:val="24"/>
                </w:rPr>
                <w:t>ollection.edu.ru</w:t>
              </w:r>
            </w:hyperlink>
            <w:r>
              <w:rPr>
                <w:color w:val="0087CC"/>
                <w:spacing w:val="1"/>
                <w:sz w:val="24"/>
              </w:rPr>
              <w:t xml:space="preserve"> </w:t>
            </w:r>
            <w:hyperlink r:id="rId145" w:history="1">
              <w:r>
                <w:rPr>
                  <w:rStyle w:val="a5"/>
                  <w:rFonts w:eastAsiaTheme="majorEastAsia"/>
                  <w:color w:val="0087CC"/>
                  <w:sz w:val="24"/>
                </w:rPr>
                <w:t>http://nachalka.info</w:t>
              </w:r>
            </w:hyperlink>
            <w:r>
              <w:rPr>
                <w:color w:val="0087CC"/>
                <w:spacing w:val="1"/>
                <w:sz w:val="24"/>
              </w:rPr>
              <w:t xml:space="preserve"> </w:t>
            </w:r>
            <w:hyperlink r:id="rId146" w:history="1">
              <w:r>
                <w:rPr>
                  <w:rStyle w:val="a5"/>
                  <w:rFonts w:eastAsiaTheme="majorEastAsia"/>
                  <w:color w:val="0087CC"/>
                  <w:sz w:val="24"/>
                </w:rPr>
                <w:t>http://www.openclass.ru</w:t>
              </w:r>
            </w:hyperlink>
            <w:r>
              <w:rPr>
                <w:color w:val="0087CC"/>
                <w:spacing w:val="1"/>
                <w:sz w:val="24"/>
              </w:rPr>
              <w:t xml:space="preserve"> </w:t>
            </w:r>
            <w:hyperlink r:id="rId147" w:history="1">
              <w:r>
                <w:rPr>
                  <w:rStyle w:val="a5"/>
                  <w:rFonts w:eastAsiaTheme="majorEastAsia"/>
                  <w:color w:val="0087CC"/>
                  <w:sz w:val="24"/>
                </w:rPr>
                <w:t>http://www.classmag.ru</w:t>
              </w:r>
            </w:hyperlink>
          </w:p>
        </w:tc>
      </w:tr>
    </w:tbl>
    <w:p w:rsidR="006C6D24" w:rsidRDefault="006C6D24" w:rsidP="006C6D24">
      <w:pPr>
        <w:widowControl/>
        <w:autoSpaceDE/>
        <w:autoSpaceDN/>
        <w:rPr>
          <w:sz w:val="24"/>
          <w:lang w:val="en-US"/>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RPr="006C6D24" w:rsidTr="006C6D24">
        <w:trPr>
          <w:trHeight w:val="9661"/>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Суворова,</w:t>
            </w:r>
            <w:r w:rsidRPr="006C6D24">
              <w:rPr>
                <w:spacing w:val="-1"/>
                <w:sz w:val="24"/>
                <w:lang w:val="ru-RU"/>
              </w:rPr>
              <w:t xml:space="preserve"> </w:t>
            </w:r>
            <w:r w:rsidRPr="006C6D24">
              <w:rPr>
                <w:sz w:val="24"/>
                <w:lang w:val="ru-RU"/>
              </w:rPr>
              <w:t>Михаила</w:t>
            </w:r>
            <w:r w:rsidRPr="006C6D24">
              <w:rPr>
                <w:spacing w:val="-2"/>
                <w:sz w:val="24"/>
                <w:lang w:val="ru-RU"/>
              </w:rPr>
              <w:t xml:space="preserve"> </w:t>
            </w:r>
            <w:r w:rsidRPr="006C6D24">
              <w:rPr>
                <w:sz w:val="24"/>
                <w:lang w:val="ru-RU"/>
              </w:rPr>
              <w:t>Кутузова</w:t>
            </w:r>
          </w:p>
          <w:p w:rsidR="006C6D24" w:rsidRPr="006C6D24" w:rsidRDefault="006C6D24">
            <w:pPr>
              <w:ind w:right="389"/>
              <w:rPr>
                <w:sz w:val="24"/>
                <w:lang w:val="ru-RU"/>
              </w:rPr>
            </w:pPr>
            <w:r w:rsidRPr="006C6D24">
              <w:rPr>
                <w:sz w:val="24"/>
                <w:lang w:val="ru-RU"/>
              </w:rPr>
              <w:t>и других выдающихся защитников</w:t>
            </w:r>
            <w:r w:rsidRPr="006C6D24">
              <w:rPr>
                <w:spacing w:val="-57"/>
                <w:sz w:val="24"/>
                <w:lang w:val="ru-RU"/>
              </w:rPr>
              <w:t xml:space="preserve"> </w:t>
            </w:r>
            <w:r w:rsidRPr="006C6D24">
              <w:rPr>
                <w:sz w:val="24"/>
                <w:lang w:val="ru-RU"/>
              </w:rPr>
              <w:t>Отечества</w:t>
            </w:r>
            <w:r w:rsidRPr="006C6D24">
              <w:rPr>
                <w:spacing w:val="-2"/>
                <w:sz w:val="24"/>
                <w:lang w:val="ru-RU"/>
              </w:rPr>
              <w:t xml:space="preserve"> </w:t>
            </w:r>
            <w:r w:rsidRPr="006C6D24">
              <w:rPr>
                <w:sz w:val="24"/>
                <w:lang w:val="ru-RU"/>
              </w:rPr>
              <w:t>(по выбору).</w:t>
            </w:r>
          </w:p>
          <w:p w:rsidR="006C6D24" w:rsidRPr="006C6D24" w:rsidRDefault="006C6D24">
            <w:pPr>
              <w:rPr>
                <w:sz w:val="24"/>
                <w:lang w:val="ru-RU"/>
              </w:rPr>
            </w:pPr>
            <w:r w:rsidRPr="006C6D24">
              <w:rPr>
                <w:sz w:val="24"/>
                <w:lang w:val="ru-RU"/>
              </w:rPr>
              <w:t>Отражение</w:t>
            </w:r>
            <w:r w:rsidRPr="006C6D24">
              <w:rPr>
                <w:spacing w:val="-6"/>
                <w:sz w:val="24"/>
                <w:lang w:val="ru-RU"/>
              </w:rPr>
              <w:t xml:space="preserve"> </w:t>
            </w:r>
            <w:r w:rsidRPr="006C6D24">
              <w:rPr>
                <w:sz w:val="24"/>
                <w:lang w:val="ru-RU"/>
              </w:rPr>
              <w:t>нравственной</w:t>
            </w:r>
          </w:p>
          <w:p w:rsidR="006C6D24" w:rsidRPr="006C6D24" w:rsidRDefault="006C6D24">
            <w:pPr>
              <w:ind w:right="219"/>
              <w:rPr>
                <w:sz w:val="24"/>
                <w:lang w:val="ru-RU"/>
              </w:rPr>
            </w:pPr>
            <w:r w:rsidRPr="006C6D24">
              <w:rPr>
                <w:sz w:val="24"/>
                <w:lang w:val="ru-RU"/>
              </w:rPr>
              <w:t>идеи:</w:t>
            </w:r>
            <w:r w:rsidRPr="006C6D24">
              <w:rPr>
                <w:spacing w:val="-4"/>
                <w:sz w:val="24"/>
                <w:lang w:val="ru-RU"/>
              </w:rPr>
              <w:t xml:space="preserve"> </w:t>
            </w:r>
            <w:r w:rsidRPr="006C6D24">
              <w:rPr>
                <w:sz w:val="24"/>
                <w:lang w:val="ru-RU"/>
              </w:rPr>
              <w:t>любовь</w:t>
            </w:r>
            <w:r w:rsidRPr="006C6D24">
              <w:rPr>
                <w:spacing w:val="-4"/>
                <w:sz w:val="24"/>
                <w:lang w:val="ru-RU"/>
              </w:rPr>
              <w:t xml:space="preserve"> </w:t>
            </w:r>
            <w:r w:rsidRPr="006C6D24">
              <w:rPr>
                <w:sz w:val="24"/>
                <w:lang w:val="ru-RU"/>
              </w:rPr>
              <w:t>к</w:t>
            </w:r>
            <w:r w:rsidRPr="006C6D24">
              <w:rPr>
                <w:spacing w:val="-2"/>
                <w:sz w:val="24"/>
                <w:lang w:val="ru-RU"/>
              </w:rPr>
              <w:t xml:space="preserve"> </w:t>
            </w:r>
            <w:r w:rsidRPr="006C6D24">
              <w:rPr>
                <w:sz w:val="24"/>
                <w:lang w:val="ru-RU"/>
              </w:rPr>
              <w:t>Родине.</w:t>
            </w:r>
            <w:r w:rsidRPr="006C6D24">
              <w:rPr>
                <w:spacing w:val="-6"/>
                <w:sz w:val="24"/>
                <w:lang w:val="ru-RU"/>
              </w:rPr>
              <w:t xml:space="preserve"> </w:t>
            </w:r>
            <w:r w:rsidRPr="006C6D24">
              <w:rPr>
                <w:sz w:val="24"/>
                <w:lang w:val="ru-RU"/>
              </w:rPr>
              <w:t>Героическое</w:t>
            </w:r>
            <w:r w:rsidRPr="006C6D24">
              <w:rPr>
                <w:spacing w:val="-57"/>
                <w:sz w:val="24"/>
                <w:lang w:val="ru-RU"/>
              </w:rPr>
              <w:t xml:space="preserve"> </w:t>
            </w:r>
            <w:r w:rsidRPr="006C6D24">
              <w:rPr>
                <w:sz w:val="24"/>
                <w:lang w:val="ru-RU"/>
              </w:rPr>
              <w:t>прошлое России, тема Великой</w:t>
            </w:r>
            <w:r w:rsidRPr="006C6D24">
              <w:rPr>
                <w:spacing w:val="1"/>
                <w:sz w:val="24"/>
                <w:lang w:val="ru-RU"/>
              </w:rPr>
              <w:t xml:space="preserve"> </w:t>
            </w:r>
            <w:r w:rsidRPr="006C6D24">
              <w:rPr>
                <w:sz w:val="24"/>
                <w:lang w:val="ru-RU"/>
              </w:rPr>
              <w:t>Отечественной</w:t>
            </w:r>
            <w:r w:rsidRPr="006C6D24">
              <w:rPr>
                <w:spacing w:val="-1"/>
                <w:sz w:val="24"/>
                <w:lang w:val="ru-RU"/>
              </w:rPr>
              <w:t xml:space="preserve"> </w:t>
            </w:r>
            <w:r w:rsidRPr="006C6D24">
              <w:rPr>
                <w:sz w:val="24"/>
                <w:lang w:val="ru-RU"/>
              </w:rPr>
              <w:t>войны в</w:t>
            </w:r>
          </w:p>
          <w:p w:rsidR="006C6D24" w:rsidRPr="006C6D24" w:rsidRDefault="006C6D24">
            <w:pPr>
              <w:ind w:right="832"/>
              <w:rPr>
                <w:sz w:val="24"/>
                <w:lang w:val="ru-RU"/>
              </w:rPr>
            </w:pPr>
            <w:r w:rsidRPr="006C6D24">
              <w:rPr>
                <w:sz w:val="24"/>
                <w:lang w:val="ru-RU"/>
              </w:rPr>
              <w:t>произведениях литературы.</w:t>
            </w:r>
            <w:r w:rsidRPr="006C6D24">
              <w:rPr>
                <w:spacing w:val="1"/>
                <w:sz w:val="24"/>
                <w:lang w:val="ru-RU"/>
              </w:rPr>
              <w:t xml:space="preserve"> </w:t>
            </w:r>
            <w:r w:rsidRPr="006C6D24">
              <w:rPr>
                <w:sz w:val="24"/>
                <w:lang w:val="ru-RU"/>
              </w:rPr>
              <w:t>Осознание понятий: поступок,</w:t>
            </w:r>
            <w:r w:rsidRPr="006C6D24">
              <w:rPr>
                <w:spacing w:val="-57"/>
                <w:sz w:val="24"/>
                <w:lang w:val="ru-RU"/>
              </w:rPr>
              <w:t xml:space="preserve"> </w:t>
            </w:r>
            <w:r w:rsidRPr="006C6D24">
              <w:rPr>
                <w:sz w:val="24"/>
                <w:lang w:val="ru-RU"/>
              </w:rPr>
              <w:t>подвиг.</w:t>
            </w:r>
          </w:p>
          <w:p w:rsidR="006C6D24" w:rsidRPr="006C6D24" w:rsidRDefault="006C6D24">
            <w:pPr>
              <w:spacing w:before="1"/>
              <w:ind w:right="763"/>
              <w:rPr>
                <w:sz w:val="24"/>
                <w:lang w:val="ru-RU"/>
              </w:rPr>
            </w:pPr>
            <w:r w:rsidRPr="006C6D24">
              <w:rPr>
                <w:sz w:val="24"/>
                <w:lang w:val="ru-RU"/>
              </w:rPr>
              <w:t>Расширение представлений о</w:t>
            </w:r>
            <w:r w:rsidRPr="006C6D24">
              <w:rPr>
                <w:spacing w:val="1"/>
                <w:sz w:val="24"/>
                <w:lang w:val="ru-RU"/>
              </w:rPr>
              <w:t xml:space="preserve"> </w:t>
            </w:r>
            <w:r w:rsidRPr="006C6D24">
              <w:rPr>
                <w:sz w:val="24"/>
                <w:lang w:val="ru-RU"/>
              </w:rPr>
              <w:t>народной и авторской песне:</w:t>
            </w:r>
            <w:r w:rsidRPr="006C6D24">
              <w:rPr>
                <w:spacing w:val="1"/>
                <w:sz w:val="24"/>
                <w:lang w:val="ru-RU"/>
              </w:rPr>
              <w:t xml:space="preserve"> </w:t>
            </w:r>
            <w:r w:rsidRPr="006C6D24">
              <w:rPr>
                <w:sz w:val="24"/>
                <w:lang w:val="ru-RU"/>
              </w:rPr>
              <w:t>понятие «историческая песня»,</w:t>
            </w:r>
            <w:r w:rsidRPr="006C6D24">
              <w:rPr>
                <w:spacing w:val="-58"/>
                <w:sz w:val="24"/>
                <w:lang w:val="ru-RU"/>
              </w:rPr>
              <w:t xml:space="preserve"> </w:t>
            </w:r>
            <w:r w:rsidRPr="006C6D24">
              <w:rPr>
                <w:sz w:val="24"/>
                <w:lang w:val="ru-RU"/>
              </w:rPr>
              <w:t>знакомство с песнями на тему</w:t>
            </w:r>
            <w:r w:rsidRPr="006C6D24">
              <w:rPr>
                <w:spacing w:val="1"/>
                <w:sz w:val="24"/>
                <w:lang w:val="ru-RU"/>
              </w:rPr>
              <w:t xml:space="preserve"> </w:t>
            </w:r>
            <w:r w:rsidRPr="006C6D24">
              <w:rPr>
                <w:sz w:val="24"/>
                <w:lang w:val="ru-RU"/>
              </w:rPr>
              <w:t>Великой</w:t>
            </w:r>
            <w:r w:rsidRPr="006C6D24">
              <w:rPr>
                <w:spacing w:val="-6"/>
                <w:sz w:val="24"/>
                <w:lang w:val="ru-RU"/>
              </w:rPr>
              <w:t xml:space="preserve"> </w:t>
            </w:r>
            <w:r w:rsidRPr="006C6D24">
              <w:rPr>
                <w:sz w:val="24"/>
                <w:lang w:val="ru-RU"/>
              </w:rPr>
              <w:t>Отечественной</w:t>
            </w:r>
            <w:r w:rsidRPr="006C6D24">
              <w:rPr>
                <w:spacing w:val="-5"/>
                <w:sz w:val="24"/>
                <w:lang w:val="ru-RU"/>
              </w:rPr>
              <w:t xml:space="preserve"> </w:t>
            </w:r>
            <w:r w:rsidRPr="006C6D24">
              <w:rPr>
                <w:sz w:val="24"/>
                <w:lang w:val="ru-RU"/>
              </w:rPr>
              <w:t>войны</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28"/>
              <w:rPr>
                <w:sz w:val="24"/>
                <w:lang w:val="ru-RU"/>
              </w:rPr>
            </w:pPr>
            <w:r w:rsidRPr="006C6D24">
              <w:rPr>
                <w:sz w:val="24"/>
                <w:lang w:val="ru-RU"/>
              </w:rPr>
              <w:t>примеров</w:t>
            </w:r>
            <w:r w:rsidRPr="006C6D24">
              <w:rPr>
                <w:spacing w:val="-5"/>
                <w:sz w:val="24"/>
                <w:lang w:val="ru-RU"/>
              </w:rPr>
              <w:t xml:space="preserve"> </w:t>
            </w:r>
            <w:r w:rsidRPr="006C6D24">
              <w:rPr>
                <w:sz w:val="24"/>
                <w:lang w:val="ru-RU"/>
              </w:rPr>
              <w:t>из</w:t>
            </w:r>
            <w:r w:rsidRPr="006C6D24">
              <w:rPr>
                <w:spacing w:val="-5"/>
                <w:sz w:val="24"/>
                <w:lang w:val="ru-RU"/>
              </w:rPr>
              <w:t xml:space="preserve"> </w:t>
            </w:r>
            <w:r w:rsidRPr="006C6D24">
              <w:rPr>
                <w:sz w:val="24"/>
                <w:lang w:val="ru-RU"/>
              </w:rPr>
              <w:t>текстов,</w:t>
            </w:r>
            <w:r w:rsidRPr="006C6D24">
              <w:rPr>
                <w:spacing w:val="-5"/>
                <w:sz w:val="24"/>
                <w:lang w:val="ru-RU"/>
              </w:rPr>
              <w:t xml:space="preserve"> </w:t>
            </w:r>
            <w:r w:rsidRPr="006C6D24">
              <w:rPr>
                <w:sz w:val="24"/>
                <w:lang w:val="ru-RU"/>
              </w:rPr>
              <w:t>раскрытие</w:t>
            </w:r>
            <w:r w:rsidRPr="006C6D24">
              <w:rPr>
                <w:spacing w:val="-6"/>
                <w:sz w:val="24"/>
                <w:lang w:val="ru-RU"/>
              </w:rPr>
              <w:t xml:space="preserve"> </w:t>
            </w:r>
            <w:r w:rsidRPr="006C6D24">
              <w:rPr>
                <w:sz w:val="24"/>
                <w:lang w:val="ru-RU"/>
              </w:rPr>
              <w:t>смысла</w:t>
            </w:r>
            <w:r w:rsidRPr="006C6D24">
              <w:rPr>
                <w:spacing w:val="-57"/>
                <w:sz w:val="24"/>
                <w:lang w:val="ru-RU"/>
              </w:rPr>
              <w:t xml:space="preserve"> </w:t>
            </w:r>
            <w:r w:rsidRPr="006C6D24">
              <w:rPr>
                <w:sz w:val="24"/>
                <w:lang w:val="ru-RU"/>
              </w:rPr>
              <w:t>пословиц о Родине, соотнесение их с</w:t>
            </w:r>
            <w:r w:rsidRPr="006C6D24">
              <w:rPr>
                <w:spacing w:val="1"/>
                <w:sz w:val="24"/>
                <w:lang w:val="ru-RU"/>
              </w:rPr>
              <w:t xml:space="preserve"> </w:t>
            </w:r>
            <w:r w:rsidRPr="006C6D24">
              <w:rPr>
                <w:sz w:val="24"/>
                <w:lang w:val="ru-RU"/>
              </w:rPr>
              <w:t>прослушанными/прочитанными</w:t>
            </w:r>
            <w:r w:rsidRPr="006C6D24">
              <w:rPr>
                <w:spacing w:val="1"/>
                <w:sz w:val="24"/>
                <w:lang w:val="ru-RU"/>
              </w:rPr>
              <w:t xml:space="preserve"> </w:t>
            </w:r>
            <w:r w:rsidRPr="006C6D24">
              <w:rPr>
                <w:sz w:val="24"/>
                <w:lang w:val="ru-RU"/>
              </w:rPr>
              <w:t>произведениями.</w:t>
            </w:r>
          </w:p>
          <w:p w:rsidR="006C6D24" w:rsidRPr="006C6D24" w:rsidRDefault="006C6D24">
            <w:pPr>
              <w:ind w:right="956"/>
              <w:rPr>
                <w:sz w:val="24"/>
                <w:lang w:val="ru-RU"/>
              </w:rPr>
            </w:pPr>
            <w:r w:rsidRPr="006C6D24">
              <w:rPr>
                <w:sz w:val="24"/>
                <w:lang w:val="ru-RU"/>
              </w:rPr>
              <w:t>Чтение произведений о героях России.</w:t>
            </w:r>
            <w:r w:rsidRPr="006C6D24">
              <w:rPr>
                <w:spacing w:val="1"/>
                <w:sz w:val="24"/>
                <w:lang w:val="ru-RU"/>
              </w:rPr>
              <w:t xml:space="preserve"> </w:t>
            </w:r>
            <w:r w:rsidRPr="006C6D24">
              <w:rPr>
                <w:sz w:val="24"/>
                <w:lang w:val="ru-RU"/>
              </w:rPr>
              <w:t>Например, С. Т. Романовский «Ледовое</w:t>
            </w:r>
            <w:r w:rsidRPr="006C6D24">
              <w:rPr>
                <w:spacing w:val="1"/>
                <w:sz w:val="24"/>
                <w:lang w:val="ru-RU"/>
              </w:rPr>
              <w:t xml:space="preserve"> </w:t>
            </w:r>
            <w:r w:rsidRPr="006C6D24">
              <w:rPr>
                <w:sz w:val="24"/>
                <w:lang w:val="ru-RU"/>
              </w:rPr>
              <w:t>побоище», Н. П. Кончаловская «Слово о</w:t>
            </w:r>
            <w:r w:rsidRPr="006C6D24">
              <w:rPr>
                <w:spacing w:val="-57"/>
                <w:sz w:val="24"/>
                <w:lang w:val="ru-RU"/>
              </w:rPr>
              <w:t xml:space="preserve"> </w:t>
            </w:r>
            <w:r w:rsidRPr="006C6D24">
              <w:rPr>
                <w:sz w:val="24"/>
                <w:lang w:val="ru-RU"/>
              </w:rPr>
              <w:t>побоище</w:t>
            </w:r>
            <w:r w:rsidRPr="006C6D24">
              <w:rPr>
                <w:spacing w:val="-4"/>
                <w:sz w:val="24"/>
                <w:lang w:val="ru-RU"/>
              </w:rPr>
              <w:t xml:space="preserve"> </w:t>
            </w:r>
            <w:r w:rsidRPr="006C6D24">
              <w:rPr>
                <w:sz w:val="24"/>
                <w:lang w:val="ru-RU"/>
              </w:rPr>
              <w:t>Ледовом»,</w:t>
            </w:r>
            <w:r w:rsidRPr="006C6D24">
              <w:rPr>
                <w:spacing w:val="-3"/>
                <w:sz w:val="24"/>
                <w:lang w:val="ru-RU"/>
              </w:rPr>
              <w:t xml:space="preserve"> </w:t>
            </w:r>
            <w:r w:rsidRPr="006C6D24">
              <w:rPr>
                <w:sz w:val="24"/>
                <w:lang w:val="ru-RU"/>
              </w:rPr>
              <w:t>историческая</w:t>
            </w:r>
            <w:r w:rsidRPr="006C6D24">
              <w:rPr>
                <w:spacing w:val="-3"/>
                <w:sz w:val="24"/>
                <w:lang w:val="ru-RU"/>
              </w:rPr>
              <w:t xml:space="preserve"> </w:t>
            </w:r>
            <w:r w:rsidRPr="006C6D24">
              <w:rPr>
                <w:sz w:val="24"/>
                <w:lang w:val="ru-RU"/>
              </w:rPr>
              <w:t>песня</w:t>
            </w:r>
          </w:p>
          <w:p w:rsidR="006C6D24" w:rsidRPr="006C6D24" w:rsidRDefault="006C6D24">
            <w:pPr>
              <w:ind w:right="167"/>
              <w:rPr>
                <w:sz w:val="24"/>
                <w:lang w:val="ru-RU"/>
              </w:rPr>
            </w:pPr>
            <w:r w:rsidRPr="006C6D24">
              <w:rPr>
                <w:sz w:val="24"/>
                <w:lang w:val="ru-RU"/>
              </w:rPr>
              <w:t>«Кузьма Минин и Дмитрий Пожарский во главе</w:t>
            </w:r>
            <w:r w:rsidRPr="006C6D24">
              <w:rPr>
                <w:spacing w:val="-57"/>
                <w:sz w:val="24"/>
                <w:lang w:val="ru-RU"/>
              </w:rPr>
              <w:t xml:space="preserve"> </w:t>
            </w:r>
            <w:r w:rsidRPr="006C6D24">
              <w:rPr>
                <w:sz w:val="24"/>
                <w:lang w:val="ru-RU"/>
              </w:rPr>
              <w:t>ополчения»,</w:t>
            </w:r>
            <w:r w:rsidRPr="006C6D24">
              <w:rPr>
                <w:spacing w:val="-1"/>
                <w:sz w:val="24"/>
                <w:lang w:val="ru-RU"/>
              </w:rPr>
              <w:t xml:space="preserve"> </w:t>
            </w:r>
            <w:r w:rsidRPr="006C6D24">
              <w:rPr>
                <w:sz w:val="24"/>
                <w:lang w:val="ru-RU"/>
              </w:rPr>
              <w:t>Ф.</w:t>
            </w:r>
            <w:r w:rsidRPr="006C6D24">
              <w:rPr>
                <w:spacing w:val="-1"/>
                <w:sz w:val="24"/>
                <w:lang w:val="ru-RU"/>
              </w:rPr>
              <w:t xml:space="preserve"> </w:t>
            </w:r>
            <w:r w:rsidRPr="006C6D24">
              <w:rPr>
                <w:sz w:val="24"/>
                <w:lang w:val="ru-RU"/>
              </w:rPr>
              <w:t>Н.</w:t>
            </w:r>
            <w:r w:rsidRPr="006C6D24">
              <w:rPr>
                <w:spacing w:val="-1"/>
                <w:sz w:val="24"/>
                <w:lang w:val="ru-RU"/>
              </w:rPr>
              <w:t xml:space="preserve"> </w:t>
            </w:r>
            <w:r w:rsidRPr="006C6D24">
              <w:rPr>
                <w:sz w:val="24"/>
                <w:lang w:val="ru-RU"/>
              </w:rPr>
              <w:t>Глинка</w:t>
            </w:r>
          </w:p>
          <w:p w:rsidR="006C6D24" w:rsidRPr="006C6D24" w:rsidRDefault="006C6D24">
            <w:pPr>
              <w:ind w:right="603"/>
              <w:rPr>
                <w:sz w:val="24"/>
                <w:lang w:val="ru-RU"/>
              </w:rPr>
            </w:pPr>
            <w:r w:rsidRPr="006C6D24">
              <w:rPr>
                <w:sz w:val="24"/>
                <w:lang w:val="ru-RU"/>
              </w:rPr>
              <w:t>«Солдатская</w:t>
            </w:r>
            <w:r w:rsidRPr="006C6D24">
              <w:rPr>
                <w:spacing w:val="-4"/>
                <w:sz w:val="24"/>
                <w:lang w:val="ru-RU"/>
              </w:rPr>
              <w:t xml:space="preserve"> </w:t>
            </w:r>
            <w:r w:rsidRPr="006C6D24">
              <w:rPr>
                <w:sz w:val="24"/>
                <w:lang w:val="ru-RU"/>
              </w:rPr>
              <w:t>песня»</w:t>
            </w:r>
            <w:r w:rsidRPr="006C6D24">
              <w:rPr>
                <w:spacing w:val="-3"/>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другие</w:t>
            </w:r>
            <w:r w:rsidRPr="006C6D24">
              <w:rPr>
                <w:spacing w:val="-4"/>
                <w:sz w:val="24"/>
                <w:lang w:val="ru-RU"/>
              </w:rPr>
              <w:t xml:space="preserve"> </w:t>
            </w:r>
            <w:r w:rsidRPr="006C6D24">
              <w:rPr>
                <w:sz w:val="24"/>
                <w:lang w:val="ru-RU"/>
              </w:rPr>
              <w:t>произведения.</w:t>
            </w:r>
            <w:r w:rsidRPr="006C6D24">
              <w:rPr>
                <w:spacing w:val="-57"/>
                <w:sz w:val="24"/>
                <w:lang w:val="ru-RU"/>
              </w:rPr>
              <w:t xml:space="preserve"> </w:t>
            </w:r>
            <w:r w:rsidRPr="006C6D24">
              <w:rPr>
                <w:sz w:val="24"/>
                <w:lang w:val="ru-RU"/>
              </w:rPr>
              <w:t>Работа с текстом произведения: анализ</w:t>
            </w:r>
            <w:r w:rsidRPr="006C6D24">
              <w:rPr>
                <w:spacing w:val="1"/>
                <w:sz w:val="24"/>
                <w:lang w:val="ru-RU"/>
              </w:rPr>
              <w:t xml:space="preserve"> </w:t>
            </w:r>
            <w:r w:rsidRPr="006C6D24">
              <w:rPr>
                <w:sz w:val="24"/>
                <w:lang w:val="ru-RU"/>
              </w:rPr>
              <w:t>заголовка, определение темы, выделение</w:t>
            </w:r>
            <w:r w:rsidRPr="006C6D24">
              <w:rPr>
                <w:spacing w:val="1"/>
                <w:sz w:val="24"/>
                <w:lang w:val="ru-RU"/>
              </w:rPr>
              <w:t xml:space="preserve"> </w:t>
            </w:r>
            <w:r w:rsidRPr="006C6D24">
              <w:rPr>
                <w:sz w:val="24"/>
                <w:lang w:val="ru-RU"/>
              </w:rPr>
              <w:t>главной</w:t>
            </w:r>
            <w:r w:rsidRPr="006C6D24">
              <w:rPr>
                <w:spacing w:val="-1"/>
                <w:sz w:val="24"/>
                <w:lang w:val="ru-RU"/>
              </w:rPr>
              <w:t xml:space="preserve"> </w:t>
            </w:r>
            <w:r w:rsidRPr="006C6D24">
              <w:rPr>
                <w:sz w:val="24"/>
                <w:lang w:val="ru-RU"/>
              </w:rPr>
              <w:t>мысли,</w:t>
            </w:r>
            <w:r w:rsidRPr="006C6D24">
              <w:rPr>
                <w:spacing w:val="-1"/>
                <w:sz w:val="24"/>
                <w:lang w:val="ru-RU"/>
              </w:rPr>
              <w:t xml:space="preserve"> </w:t>
            </w:r>
            <w:r w:rsidRPr="006C6D24">
              <w:rPr>
                <w:sz w:val="24"/>
                <w:lang w:val="ru-RU"/>
              </w:rPr>
              <w:t>осознание</w:t>
            </w:r>
            <w:r w:rsidRPr="006C6D24">
              <w:rPr>
                <w:spacing w:val="-2"/>
                <w:sz w:val="24"/>
                <w:lang w:val="ru-RU"/>
              </w:rPr>
              <w:t xml:space="preserve"> </w:t>
            </w:r>
            <w:r w:rsidRPr="006C6D24">
              <w:rPr>
                <w:sz w:val="24"/>
                <w:lang w:val="ru-RU"/>
              </w:rPr>
              <w:t>идеи</w:t>
            </w:r>
            <w:r w:rsidRPr="006C6D24">
              <w:rPr>
                <w:spacing w:val="-2"/>
                <w:sz w:val="24"/>
                <w:lang w:val="ru-RU"/>
              </w:rPr>
              <w:t xml:space="preserve"> </w:t>
            </w:r>
            <w:r w:rsidRPr="006C6D24">
              <w:rPr>
                <w:sz w:val="24"/>
                <w:lang w:val="ru-RU"/>
              </w:rPr>
              <w:t>текста,</w:t>
            </w:r>
          </w:p>
          <w:p w:rsidR="006C6D24" w:rsidRPr="006C6D24" w:rsidRDefault="006C6D24">
            <w:pPr>
              <w:ind w:right="120"/>
              <w:rPr>
                <w:sz w:val="24"/>
                <w:lang w:val="ru-RU"/>
              </w:rPr>
            </w:pPr>
            <w:r w:rsidRPr="006C6D24">
              <w:rPr>
                <w:sz w:val="24"/>
                <w:lang w:val="ru-RU"/>
              </w:rPr>
              <w:t>нахождение</w:t>
            </w:r>
            <w:r w:rsidRPr="006C6D24">
              <w:rPr>
                <w:spacing w:val="-4"/>
                <w:sz w:val="24"/>
                <w:lang w:val="ru-RU"/>
              </w:rPr>
              <w:t xml:space="preserve"> </w:t>
            </w:r>
            <w:r w:rsidRPr="006C6D24">
              <w:rPr>
                <w:sz w:val="24"/>
                <w:lang w:val="ru-RU"/>
              </w:rPr>
              <w:t>доказательства</w:t>
            </w:r>
            <w:r w:rsidRPr="006C6D24">
              <w:rPr>
                <w:spacing w:val="-4"/>
                <w:sz w:val="24"/>
                <w:lang w:val="ru-RU"/>
              </w:rPr>
              <w:t xml:space="preserve"> </w:t>
            </w:r>
            <w:r w:rsidRPr="006C6D24">
              <w:rPr>
                <w:sz w:val="24"/>
                <w:lang w:val="ru-RU"/>
              </w:rPr>
              <w:t>отражения</w:t>
            </w:r>
            <w:r w:rsidRPr="006C6D24">
              <w:rPr>
                <w:spacing w:val="-3"/>
                <w:sz w:val="24"/>
                <w:lang w:val="ru-RU"/>
              </w:rPr>
              <w:t xml:space="preserve"> </w:t>
            </w:r>
            <w:r w:rsidRPr="006C6D24">
              <w:rPr>
                <w:sz w:val="24"/>
                <w:lang w:val="ru-RU"/>
              </w:rPr>
              <w:t>мыслей и</w:t>
            </w:r>
            <w:r w:rsidRPr="006C6D24">
              <w:rPr>
                <w:spacing w:val="-57"/>
                <w:sz w:val="24"/>
                <w:lang w:val="ru-RU"/>
              </w:rPr>
              <w:t xml:space="preserve"> </w:t>
            </w:r>
            <w:r w:rsidRPr="006C6D24">
              <w:rPr>
                <w:sz w:val="24"/>
                <w:lang w:val="ru-RU"/>
              </w:rPr>
              <w:t>чувств автора, наблюдение и рассматривание</w:t>
            </w:r>
            <w:r w:rsidRPr="006C6D24">
              <w:rPr>
                <w:spacing w:val="1"/>
                <w:sz w:val="24"/>
                <w:lang w:val="ru-RU"/>
              </w:rPr>
              <w:t xml:space="preserve"> </w:t>
            </w:r>
            <w:r w:rsidRPr="006C6D24">
              <w:rPr>
                <w:sz w:val="24"/>
                <w:lang w:val="ru-RU"/>
              </w:rPr>
              <w:t>иллюстраций и репродукций картин (например,</w:t>
            </w:r>
            <w:r w:rsidRPr="006C6D24">
              <w:rPr>
                <w:spacing w:val="1"/>
                <w:sz w:val="24"/>
                <w:lang w:val="ru-RU"/>
              </w:rPr>
              <w:t xml:space="preserve"> </w:t>
            </w:r>
            <w:r w:rsidRPr="006C6D24">
              <w:rPr>
                <w:sz w:val="24"/>
                <w:lang w:val="ru-RU"/>
              </w:rPr>
              <w:t>П.</w:t>
            </w:r>
            <w:r w:rsidRPr="006C6D24">
              <w:rPr>
                <w:spacing w:val="-2"/>
                <w:sz w:val="24"/>
                <w:lang w:val="ru-RU"/>
              </w:rPr>
              <w:t xml:space="preserve"> </w:t>
            </w:r>
            <w:r w:rsidRPr="006C6D24">
              <w:rPr>
                <w:sz w:val="24"/>
                <w:lang w:val="ru-RU"/>
              </w:rPr>
              <w:t>Д.</w:t>
            </w:r>
            <w:r w:rsidRPr="006C6D24">
              <w:rPr>
                <w:spacing w:val="-1"/>
                <w:sz w:val="24"/>
                <w:lang w:val="ru-RU"/>
              </w:rPr>
              <w:t xml:space="preserve"> </w:t>
            </w:r>
            <w:r w:rsidRPr="006C6D24">
              <w:rPr>
                <w:sz w:val="24"/>
                <w:lang w:val="ru-RU"/>
              </w:rPr>
              <w:t>Корин «Александр</w:t>
            </w:r>
            <w:r w:rsidRPr="006C6D24">
              <w:rPr>
                <w:spacing w:val="-1"/>
                <w:sz w:val="24"/>
                <w:lang w:val="ru-RU"/>
              </w:rPr>
              <w:t xml:space="preserve"> </w:t>
            </w:r>
            <w:r w:rsidRPr="006C6D24">
              <w:rPr>
                <w:sz w:val="24"/>
                <w:lang w:val="ru-RU"/>
              </w:rPr>
              <w:t>Невский»,</w:t>
            </w:r>
          </w:p>
          <w:p w:rsidR="006C6D24" w:rsidRPr="006C6D24" w:rsidRDefault="006C6D24">
            <w:pPr>
              <w:ind w:right="513"/>
              <w:rPr>
                <w:sz w:val="24"/>
                <w:lang w:val="ru-RU"/>
              </w:rPr>
            </w:pPr>
            <w:r w:rsidRPr="006C6D24">
              <w:rPr>
                <w:sz w:val="24"/>
                <w:lang w:val="ru-RU"/>
              </w:rPr>
              <w:t>И. С. Глазунов «Дмитрий Донской»),</w:t>
            </w:r>
            <w:r w:rsidRPr="006C6D24">
              <w:rPr>
                <w:spacing w:val="1"/>
                <w:sz w:val="24"/>
                <w:lang w:val="ru-RU"/>
              </w:rPr>
              <w:t xml:space="preserve"> </w:t>
            </w:r>
            <w:r w:rsidRPr="006C6D24">
              <w:rPr>
                <w:sz w:val="24"/>
                <w:lang w:val="ru-RU"/>
              </w:rPr>
              <w:t>соотнесение</w:t>
            </w:r>
            <w:r w:rsidRPr="006C6D24">
              <w:rPr>
                <w:spacing w:val="-6"/>
                <w:sz w:val="24"/>
                <w:lang w:val="ru-RU"/>
              </w:rPr>
              <w:t xml:space="preserve"> </w:t>
            </w:r>
            <w:r w:rsidRPr="006C6D24">
              <w:rPr>
                <w:sz w:val="24"/>
                <w:lang w:val="ru-RU"/>
              </w:rPr>
              <w:t>их</w:t>
            </w:r>
            <w:r w:rsidRPr="006C6D24">
              <w:rPr>
                <w:spacing w:val="-5"/>
                <w:sz w:val="24"/>
                <w:lang w:val="ru-RU"/>
              </w:rPr>
              <w:t xml:space="preserve"> </w:t>
            </w:r>
            <w:r w:rsidRPr="006C6D24">
              <w:rPr>
                <w:sz w:val="24"/>
                <w:lang w:val="ru-RU"/>
              </w:rPr>
              <w:t>сюжета</w:t>
            </w:r>
            <w:r w:rsidRPr="006C6D24">
              <w:rPr>
                <w:spacing w:val="-4"/>
                <w:sz w:val="24"/>
                <w:lang w:val="ru-RU"/>
              </w:rPr>
              <w:t xml:space="preserve"> </w:t>
            </w:r>
            <w:r w:rsidRPr="006C6D24">
              <w:rPr>
                <w:sz w:val="24"/>
                <w:lang w:val="ru-RU"/>
              </w:rPr>
              <w:t>с</w:t>
            </w:r>
            <w:r w:rsidRPr="006C6D24">
              <w:rPr>
                <w:spacing w:val="-5"/>
                <w:sz w:val="24"/>
                <w:lang w:val="ru-RU"/>
              </w:rPr>
              <w:t xml:space="preserve"> </w:t>
            </w:r>
            <w:r w:rsidRPr="006C6D24">
              <w:rPr>
                <w:sz w:val="24"/>
                <w:lang w:val="ru-RU"/>
              </w:rPr>
              <w:t>соответствующими</w:t>
            </w:r>
            <w:r w:rsidRPr="006C6D24">
              <w:rPr>
                <w:spacing w:val="-57"/>
                <w:sz w:val="24"/>
                <w:lang w:val="ru-RU"/>
              </w:rPr>
              <w:t xml:space="preserve"> </w:t>
            </w:r>
            <w:r w:rsidRPr="006C6D24">
              <w:rPr>
                <w:sz w:val="24"/>
                <w:lang w:val="ru-RU"/>
              </w:rPr>
              <w:t>фрагментами</w:t>
            </w:r>
            <w:r w:rsidRPr="006C6D24">
              <w:rPr>
                <w:spacing w:val="-1"/>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озаглавливание.</w:t>
            </w:r>
          </w:p>
          <w:p w:rsidR="006C6D24" w:rsidRPr="006C6D24" w:rsidRDefault="006C6D24">
            <w:pPr>
              <w:spacing w:before="1"/>
              <w:ind w:right="239"/>
              <w:rPr>
                <w:sz w:val="24"/>
                <w:lang w:val="ru-RU"/>
              </w:rPr>
            </w:pPr>
            <w:r w:rsidRPr="006C6D24">
              <w:rPr>
                <w:sz w:val="24"/>
                <w:lang w:val="ru-RU"/>
              </w:rPr>
              <w:t>Обсуждение вопросов, например, «Какие слова</w:t>
            </w:r>
            <w:r w:rsidRPr="006C6D24">
              <w:rPr>
                <w:spacing w:val="-58"/>
                <w:sz w:val="24"/>
                <w:lang w:val="ru-RU"/>
              </w:rPr>
              <w:t xml:space="preserve"> </w:t>
            </w:r>
            <w:r w:rsidRPr="006C6D24">
              <w:rPr>
                <w:sz w:val="24"/>
                <w:lang w:val="ru-RU"/>
              </w:rPr>
              <w:t>из произведения подходят для описания</w:t>
            </w:r>
            <w:r w:rsidRPr="006C6D24">
              <w:rPr>
                <w:spacing w:val="1"/>
                <w:sz w:val="24"/>
                <w:lang w:val="ru-RU"/>
              </w:rPr>
              <w:t xml:space="preserve"> </w:t>
            </w:r>
            <w:r w:rsidRPr="006C6D24">
              <w:rPr>
                <w:sz w:val="24"/>
                <w:lang w:val="ru-RU"/>
              </w:rPr>
              <w:t>картины?», «Какие слова могли бы стать</w:t>
            </w:r>
            <w:r w:rsidRPr="006C6D24">
              <w:rPr>
                <w:spacing w:val="1"/>
                <w:sz w:val="24"/>
                <w:lang w:val="ru-RU"/>
              </w:rPr>
              <w:t xml:space="preserve"> </w:t>
            </w:r>
            <w:r w:rsidRPr="006C6D24">
              <w:rPr>
                <w:sz w:val="24"/>
                <w:lang w:val="ru-RU"/>
              </w:rPr>
              <w:t>названием</w:t>
            </w:r>
            <w:r w:rsidRPr="006C6D24">
              <w:rPr>
                <w:spacing w:val="-2"/>
                <w:sz w:val="24"/>
                <w:lang w:val="ru-RU"/>
              </w:rPr>
              <w:t xml:space="preserve"> </w:t>
            </w:r>
            <w:r w:rsidRPr="006C6D24">
              <w:rPr>
                <w:sz w:val="24"/>
                <w:lang w:val="ru-RU"/>
              </w:rPr>
              <w:t>картины?».</w:t>
            </w:r>
          </w:p>
          <w:p w:rsidR="006C6D24" w:rsidRPr="006C6D24" w:rsidRDefault="006C6D24">
            <w:pPr>
              <w:ind w:right="295"/>
              <w:rPr>
                <w:sz w:val="24"/>
                <w:lang w:val="ru-RU"/>
              </w:rPr>
            </w:pPr>
            <w:r w:rsidRPr="006C6D24">
              <w:rPr>
                <w:sz w:val="24"/>
                <w:lang w:val="ru-RU"/>
              </w:rPr>
              <w:t>Поиск дополнительной информации о</w:t>
            </w:r>
            <w:r w:rsidRPr="006C6D24">
              <w:rPr>
                <w:spacing w:val="1"/>
                <w:sz w:val="24"/>
                <w:lang w:val="ru-RU"/>
              </w:rPr>
              <w:t xml:space="preserve"> </w:t>
            </w:r>
            <w:r w:rsidRPr="006C6D24">
              <w:rPr>
                <w:sz w:val="24"/>
                <w:lang w:val="ru-RU"/>
              </w:rPr>
              <w:t>защитниках</w:t>
            </w:r>
            <w:r w:rsidRPr="006C6D24">
              <w:rPr>
                <w:spacing w:val="-1"/>
                <w:sz w:val="24"/>
                <w:lang w:val="ru-RU"/>
              </w:rPr>
              <w:t xml:space="preserve"> </w:t>
            </w:r>
            <w:r w:rsidRPr="006C6D24">
              <w:rPr>
                <w:sz w:val="24"/>
                <w:lang w:val="ru-RU"/>
              </w:rPr>
              <w:t>Отечества,</w:t>
            </w:r>
            <w:r w:rsidRPr="006C6D24">
              <w:rPr>
                <w:spacing w:val="3"/>
                <w:sz w:val="24"/>
                <w:lang w:val="ru-RU"/>
              </w:rPr>
              <w:t xml:space="preserve"> </w:t>
            </w:r>
            <w:r w:rsidRPr="006C6D24">
              <w:rPr>
                <w:sz w:val="24"/>
                <w:lang w:val="ru-RU"/>
              </w:rPr>
              <w:t>подготовка</w:t>
            </w:r>
            <w:r w:rsidRPr="006C6D24">
              <w:rPr>
                <w:spacing w:val="1"/>
                <w:sz w:val="24"/>
                <w:lang w:val="ru-RU"/>
              </w:rPr>
              <w:t xml:space="preserve"> </w:t>
            </w:r>
            <w:r w:rsidRPr="006C6D24">
              <w:rPr>
                <w:sz w:val="24"/>
                <w:lang w:val="ru-RU"/>
              </w:rPr>
              <w:t>монологического высказывания, составление</w:t>
            </w:r>
            <w:r w:rsidRPr="006C6D24">
              <w:rPr>
                <w:spacing w:val="1"/>
                <w:sz w:val="24"/>
                <w:lang w:val="ru-RU"/>
              </w:rPr>
              <w:t xml:space="preserve"> </w:t>
            </w:r>
            <w:r w:rsidRPr="006C6D24">
              <w:rPr>
                <w:sz w:val="24"/>
                <w:lang w:val="ru-RU"/>
              </w:rPr>
              <w:t>письменного высказывания на основе</w:t>
            </w:r>
            <w:r w:rsidRPr="006C6D24">
              <w:rPr>
                <w:spacing w:val="1"/>
                <w:sz w:val="24"/>
                <w:lang w:val="ru-RU"/>
              </w:rPr>
              <w:t xml:space="preserve"> </w:t>
            </w:r>
            <w:r w:rsidRPr="006C6D24">
              <w:rPr>
                <w:sz w:val="24"/>
                <w:lang w:val="ru-RU"/>
              </w:rPr>
              <w:t>прочитанного/прослушанного</w:t>
            </w:r>
            <w:r w:rsidRPr="006C6D24">
              <w:rPr>
                <w:spacing w:val="-5"/>
                <w:sz w:val="24"/>
                <w:lang w:val="ru-RU"/>
              </w:rPr>
              <w:t xml:space="preserve"> </w:t>
            </w:r>
            <w:r w:rsidRPr="006C6D24">
              <w:rPr>
                <w:sz w:val="24"/>
                <w:lang w:val="ru-RU"/>
              </w:rPr>
              <w:t>текста</w:t>
            </w:r>
            <w:r w:rsidRPr="006C6D24">
              <w:rPr>
                <w:spacing w:val="-4"/>
                <w:sz w:val="24"/>
                <w:lang w:val="ru-RU"/>
              </w:rPr>
              <w:t xml:space="preserve"> </w:t>
            </w:r>
            <w:r w:rsidRPr="006C6D24">
              <w:rPr>
                <w:sz w:val="24"/>
                <w:lang w:val="ru-RU"/>
              </w:rPr>
              <w:t>(не</w:t>
            </w:r>
            <w:r w:rsidRPr="006C6D24">
              <w:rPr>
                <w:spacing w:val="-5"/>
                <w:sz w:val="24"/>
                <w:lang w:val="ru-RU"/>
              </w:rPr>
              <w:t xml:space="preserve"> </w:t>
            </w:r>
            <w:r w:rsidRPr="006C6D24">
              <w:rPr>
                <w:sz w:val="24"/>
                <w:lang w:val="ru-RU"/>
              </w:rPr>
              <w:t>менее</w:t>
            </w:r>
            <w:r w:rsidRPr="006C6D24">
              <w:rPr>
                <w:spacing w:val="-57"/>
                <w:sz w:val="24"/>
                <w:lang w:val="ru-RU"/>
              </w:rPr>
              <w:t xml:space="preserve"> </w:t>
            </w:r>
            <w:r w:rsidRPr="006C6D24">
              <w:rPr>
                <w:sz w:val="24"/>
                <w:lang w:val="ru-RU"/>
              </w:rPr>
              <w:t>10 предложений).</w:t>
            </w:r>
          </w:p>
          <w:p w:rsidR="006C6D24" w:rsidRPr="006C6D24" w:rsidRDefault="006C6D24">
            <w:pPr>
              <w:spacing w:line="270" w:lineRule="atLeast"/>
              <w:ind w:right="346"/>
              <w:rPr>
                <w:sz w:val="24"/>
                <w:lang w:val="ru-RU"/>
              </w:rPr>
            </w:pPr>
            <w:r w:rsidRPr="006C6D24">
              <w:rPr>
                <w:sz w:val="24"/>
                <w:lang w:val="ru-RU"/>
              </w:rPr>
              <w:t>Работа в парах: сравнение произведений,</w:t>
            </w:r>
            <w:r w:rsidRPr="006C6D24">
              <w:rPr>
                <w:spacing w:val="1"/>
                <w:sz w:val="24"/>
                <w:lang w:val="ru-RU"/>
              </w:rPr>
              <w:t xml:space="preserve"> </w:t>
            </w:r>
            <w:r w:rsidRPr="006C6D24">
              <w:rPr>
                <w:sz w:val="24"/>
                <w:lang w:val="ru-RU"/>
              </w:rPr>
              <w:t>относящихся к одной теме, но разным жанрам</w:t>
            </w:r>
            <w:r w:rsidRPr="006C6D24">
              <w:rPr>
                <w:spacing w:val="-57"/>
                <w:sz w:val="24"/>
                <w:lang w:val="ru-RU"/>
              </w:rPr>
              <w:t xml:space="preserve"> </w:t>
            </w:r>
            <w:r w:rsidRPr="006C6D24">
              <w:rPr>
                <w:sz w:val="24"/>
                <w:lang w:val="ru-RU"/>
              </w:rPr>
              <w:t>(рассказ,</w:t>
            </w:r>
            <w:r w:rsidRPr="006C6D24">
              <w:rPr>
                <w:spacing w:val="-4"/>
                <w:sz w:val="24"/>
                <w:lang w:val="ru-RU"/>
              </w:rPr>
              <w:t xml:space="preserve"> </w:t>
            </w:r>
            <w:r w:rsidRPr="006C6D24">
              <w:rPr>
                <w:sz w:val="24"/>
                <w:lang w:val="ru-RU"/>
              </w:rPr>
              <w:t>стихотворение,</w:t>
            </w:r>
            <w:r w:rsidRPr="006C6D24">
              <w:rPr>
                <w:spacing w:val="-3"/>
                <w:sz w:val="24"/>
                <w:lang w:val="ru-RU"/>
              </w:rPr>
              <w:t xml:space="preserve"> </w:t>
            </w:r>
            <w:r w:rsidRPr="006C6D24">
              <w:rPr>
                <w:sz w:val="24"/>
                <w:lang w:val="ru-RU"/>
              </w:rPr>
              <w:t>народная</w:t>
            </w:r>
            <w:r w:rsidRPr="006C6D24">
              <w:rPr>
                <w:spacing w:val="-2"/>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авторская</w:t>
            </w:r>
            <w:r w:rsidRPr="006C6D24">
              <w:rPr>
                <w:spacing w:val="-57"/>
                <w:sz w:val="24"/>
                <w:lang w:val="ru-RU"/>
              </w:rPr>
              <w:t xml:space="preserve"> </w:t>
            </w:r>
            <w:r w:rsidRPr="006C6D24">
              <w:rPr>
                <w:sz w:val="24"/>
                <w:lang w:val="ru-RU"/>
              </w:rPr>
              <w:t>песня).</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ind w:right="178"/>
              <w:rPr>
                <w:sz w:val="24"/>
              </w:rPr>
            </w:pPr>
            <w:hyperlink r:id="rId148" w:history="1">
              <w:r>
                <w:rPr>
                  <w:rStyle w:val="a5"/>
                  <w:rFonts w:eastAsiaTheme="majorEastAsia"/>
                  <w:color w:val="0087CC"/>
                  <w:sz w:val="24"/>
                </w:rPr>
                <w:t>http://www.zavuch.info</w:t>
              </w:r>
            </w:hyperlink>
            <w:r>
              <w:rPr>
                <w:color w:val="0087CC"/>
                <w:spacing w:val="1"/>
                <w:sz w:val="24"/>
              </w:rPr>
              <w:t xml:space="preserve"> </w:t>
            </w:r>
            <w:hyperlink r:id="rId149" w:history="1">
              <w:r>
                <w:rPr>
                  <w:rStyle w:val="a5"/>
                  <w:rFonts w:eastAsiaTheme="majorEastAsia"/>
                  <w:color w:val="0087CC"/>
                  <w:sz w:val="24"/>
                </w:rPr>
                <w:t>http://www.mat-reshka.com</w:t>
              </w:r>
            </w:hyperlink>
            <w:r>
              <w:rPr>
                <w:color w:val="0087CC"/>
                <w:spacing w:val="1"/>
                <w:sz w:val="24"/>
              </w:rPr>
              <w:t xml:space="preserve"> </w:t>
            </w:r>
            <w:hyperlink r:id="rId150" w:history="1">
              <w:r>
                <w:rPr>
                  <w:rStyle w:val="a5"/>
                  <w:rFonts w:eastAsiaTheme="majorEastAsia"/>
                  <w:color w:val="0087CC"/>
                  <w:sz w:val="24"/>
                </w:rPr>
                <w:t>http://www.solnet.ee</w:t>
              </w:r>
            </w:hyperlink>
            <w:r>
              <w:rPr>
                <w:color w:val="0087CC"/>
                <w:spacing w:val="1"/>
                <w:sz w:val="24"/>
              </w:rPr>
              <w:t xml:space="preserve"> </w:t>
            </w:r>
            <w:hyperlink r:id="rId151" w:history="1">
              <w:r>
                <w:rPr>
                  <w:rStyle w:val="a5"/>
                  <w:rFonts w:eastAsiaTheme="majorEastAsia"/>
                  <w:color w:val="0087CC"/>
                  <w:sz w:val="24"/>
                </w:rPr>
                <w:t>http://nsc.1september.ru</w:t>
              </w:r>
            </w:hyperlink>
            <w:r>
              <w:rPr>
                <w:color w:val="0087CC"/>
                <w:spacing w:val="1"/>
                <w:sz w:val="24"/>
              </w:rPr>
              <w:t xml:space="preserve"> </w:t>
            </w:r>
            <w:hyperlink r:id="rId152" w:history="1">
              <w:r>
                <w:rPr>
                  <w:rStyle w:val="a5"/>
                  <w:rFonts w:eastAsiaTheme="majorEastAsia"/>
                  <w:color w:val="0087CC"/>
                  <w:sz w:val="24"/>
                </w:rPr>
                <w:t>http://viki.rdf.ru</w:t>
              </w:r>
            </w:hyperlink>
            <w:r>
              <w:rPr>
                <w:color w:val="0087CC"/>
                <w:spacing w:val="1"/>
                <w:sz w:val="24"/>
              </w:rPr>
              <w:t xml:space="preserve"> </w:t>
            </w:r>
            <w:hyperlink r:id="rId153" w:history="1">
              <w:r>
                <w:rPr>
                  <w:rStyle w:val="a5"/>
                  <w:rFonts w:eastAsiaTheme="majorEastAsia"/>
                  <w:color w:val="0087CC"/>
                  <w:sz w:val="24"/>
                </w:rPr>
                <w:t>http://www.nachalka.com/ph</w:t>
              </w:r>
            </w:hyperlink>
            <w:r>
              <w:rPr>
                <w:color w:val="0087CC"/>
                <w:spacing w:val="-57"/>
                <w:sz w:val="24"/>
              </w:rPr>
              <w:t xml:space="preserve"> </w:t>
            </w:r>
            <w:hyperlink r:id="rId154" w:history="1">
              <w:r>
                <w:rPr>
                  <w:rStyle w:val="a5"/>
                  <w:rFonts w:eastAsiaTheme="majorEastAsia"/>
                  <w:color w:val="0087CC"/>
                  <w:sz w:val="24"/>
                </w:rPr>
                <w:t>oto</w:t>
              </w:r>
            </w:hyperlink>
            <w:r>
              <w:rPr>
                <w:color w:val="0087CC"/>
                <w:spacing w:val="1"/>
                <w:sz w:val="24"/>
              </w:rPr>
              <w:t xml:space="preserve"> </w:t>
            </w:r>
            <w:hyperlink r:id="rId155" w:history="1">
              <w:r>
                <w:rPr>
                  <w:rStyle w:val="a5"/>
                  <w:rFonts w:eastAsiaTheme="majorEastAsia"/>
                  <w:color w:val="0087CC"/>
                  <w:sz w:val="24"/>
                </w:rPr>
                <w:t>http://bomoonlight.ru/azbuka</w:t>
              </w:r>
            </w:hyperlink>
            <w:r>
              <w:rPr>
                <w:color w:val="0087CC"/>
                <w:spacing w:val="-57"/>
                <w:sz w:val="24"/>
              </w:rPr>
              <w:t xml:space="preserve"> </w:t>
            </w:r>
            <w:hyperlink r:id="rId156" w:history="1">
              <w:r>
                <w:rPr>
                  <w:rStyle w:val="a5"/>
                  <w:rFonts w:eastAsiaTheme="majorEastAsia"/>
                  <w:color w:val="0087CC"/>
                  <w:sz w:val="24"/>
                </w:rPr>
                <w:t>http://stranamasterov.ru</w:t>
              </w:r>
            </w:hyperlink>
            <w:r>
              <w:rPr>
                <w:color w:val="0087CC"/>
                <w:spacing w:val="1"/>
                <w:sz w:val="24"/>
              </w:rPr>
              <w:t xml:space="preserve"> </w:t>
            </w:r>
            <w:hyperlink r:id="rId157" w:history="1">
              <w:r>
                <w:rPr>
                  <w:rStyle w:val="a5"/>
                  <w:rFonts w:eastAsiaTheme="majorEastAsia"/>
                  <w:color w:val="0087CC"/>
                  <w:sz w:val="24"/>
                </w:rPr>
                <w:t>http://www.it-n.ru</w:t>
              </w:r>
            </w:hyperlink>
            <w:r>
              <w:rPr>
                <w:color w:val="0087CC"/>
                <w:spacing w:val="1"/>
                <w:sz w:val="24"/>
              </w:rPr>
              <w:t xml:space="preserve"> </w:t>
            </w:r>
            <w:hyperlink r:id="rId158" w:history="1">
              <w:r>
                <w:rPr>
                  <w:rStyle w:val="a5"/>
                  <w:rFonts w:eastAsiaTheme="majorEastAsia"/>
                  <w:color w:val="0087CC"/>
                  <w:sz w:val="24"/>
                </w:rPr>
                <w:t>http://interneturok.ru</w:t>
              </w:r>
            </w:hyperlink>
            <w:r>
              <w:rPr>
                <w:color w:val="0087CC"/>
                <w:spacing w:val="1"/>
                <w:sz w:val="24"/>
              </w:rPr>
              <w:t xml:space="preserve"> </w:t>
            </w:r>
            <w:hyperlink r:id="rId159" w:history="1">
              <w:r>
                <w:rPr>
                  <w:rStyle w:val="a5"/>
                  <w:rFonts w:eastAsiaTheme="majorEastAsia"/>
                  <w:color w:val="0087CC"/>
                  <w:sz w:val="24"/>
                </w:rPr>
                <w:t>http://eor-np.ru</w:t>
              </w:r>
            </w:hyperlink>
            <w:r>
              <w:rPr>
                <w:color w:val="0087CC"/>
                <w:spacing w:val="1"/>
                <w:sz w:val="24"/>
              </w:rPr>
              <w:t xml:space="preserve"> </w:t>
            </w:r>
            <w:hyperlink r:id="rId160" w:history="1">
              <w:r>
                <w:rPr>
                  <w:rStyle w:val="a5"/>
                  <w:rFonts w:eastAsiaTheme="majorEastAsia"/>
                  <w:color w:val="0087CC"/>
                  <w:sz w:val="24"/>
                </w:rPr>
                <w:t>http://www.mobintech.ru</w:t>
              </w:r>
            </w:hyperlink>
          </w:p>
          <w:p w:rsidR="006C6D24" w:rsidRDefault="006C6D24">
            <w:pPr>
              <w:rPr>
                <w:b/>
                <w:sz w:val="24"/>
              </w:rPr>
            </w:pPr>
          </w:p>
          <w:p w:rsidR="006C6D24" w:rsidRDefault="006C6D24">
            <w:pPr>
              <w:ind w:right="123"/>
              <w:rPr>
                <w:sz w:val="24"/>
              </w:rPr>
            </w:pPr>
            <w:hyperlink r:id="rId161" w:history="1">
              <w:r>
                <w:rPr>
                  <w:rStyle w:val="a5"/>
                  <w:rFonts w:eastAsiaTheme="majorEastAsia"/>
                  <w:color w:val="0087CC"/>
                  <w:sz w:val="24"/>
                </w:rPr>
                <w:t>http://window.edu.ru</w:t>
              </w:r>
            </w:hyperlink>
            <w:r>
              <w:rPr>
                <w:color w:val="0087CC"/>
                <w:spacing w:val="1"/>
                <w:sz w:val="24"/>
              </w:rPr>
              <w:t xml:space="preserve"> </w:t>
            </w:r>
            <w:hyperlink r:id="rId162" w:history="1">
              <w:r>
                <w:rPr>
                  <w:rStyle w:val="a5"/>
                  <w:rFonts w:eastAsiaTheme="majorEastAsia"/>
                  <w:color w:val="0087CC"/>
                  <w:sz w:val="24"/>
                </w:rPr>
                <w:t>http://avtatuzova.ru</w:t>
              </w:r>
            </w:hyperlink>
            <w:r>
              <w:rPr>
                <w:color w:val="0087CC"/>
                <w:spacing w:val="1"/>
                <w:sz w:val="24"/>
              </w:rPr>
              <w:t xml:space="preserve"> </w:t>
            </w:r>
            <w:hyperlink r:id="rId163" w:history="1">
              <w:r>
                <w:rPr>
                  <w:rStyle w:val="a5"/>
                  <w:rFonts w:eastAsiaTheme="majorEastAsia"/>
                  <w:color w:val="0087CC"/>
                  <w:sz w:val="24"/>
                </w:rPr>
                <w:t>http://numi.ru/3130</w:t>
              </w:r>
            </w:hyperlink>
            <w:r>
              <w:rPr>
                <w:color w:val="0087CC"/>
                <w:spacing w:val="1"/>
                <w:sz w:val="24"/>
              </w:rPr>
              <w:t xml:space="preserve"> </w:t>
            </w:r>
            <w:hyperlink r:id="rId164" w:history="1">
              <w:r>
                <w:rPr>
                  <w:rStyle w:val="a5"/>
                  <w:rFonts w:eastAsiaTheme="majorEastAsia"/>
                  <w:color w:val="0087CC"/>
                  <w:sz w:val="24"/>
                </w:rPr>
                <w:t>http://www.metodkabinet.eu</w:t>
              </w:r>
            </w:hyperlink>
            <w:r>
              <w:rPr>
                <w:color w:val="0087CC"/>
                <w:spacing w:val="1"/>
                <w:sz w:val="24"/>
              </w:rPr>
              <w:t xml:space="preserve"> </w:t>
            </w:r>
            <w:hyperlink r:id="rId165" w:history="1">
              <w:r>
                <w:rPr>
                  <w:rStyle w:val="a5"/>
                  <w:rFonts w:eastAsiaTheme="majorEastAsia"/>
                  <w:color w:val="0087CC"/>
                  <w:sz w:val="24"/>
                </w:rPr>
                <w:t>http://pedsovet.su</w:t>
              </w:r>
            </w:hyperlink>
            <w:r>
              <w:rPr>
                <w:color w:val="0087CC"/>
                <w:spacing w:val="1"/>
                <w:sz w:val="24"/>
              </w:rPr>
              <w:t xml:space="preserve"> </w:t>
            </w:r>
            <w:hyperlink r:id="rId166" w:history="1">
              <w:r>
                <w:rPr>
                  <w:rStyle w:val="a5"/>
                  <w:rFonts w:eastAsiaTheme="majorEastAsia"/>
                  <w:color w:val="0087CC"/>
                  <w:sz w:val="24"/>
                </w:rPr>
                <w:t>http://musabiqe.edu.az</w:t>
              </w:r>
            </w:hyperlink>
            <w:r>
              <w:rPr>
                <w:color w:val="0087CC"/>
                <w:spacing w:val="1"/>
                <w:sz w:val="24"/>
              </w:rPr>
              <w:t xml:space="preserve"> </w:t>
            </w:r>
            <w:hyperlink r:id="rId167" w:history="1">
              <w:r>
                <w:rPr>
                  <w:rStyle w:val="a5"/>
                  <w:rFonts w:eastAsiaTheme="majorEastAsia"/>
                  <w:color w:val="0087CC"/>
                  <w:sz w:val="24"/>
                </w:rPr>
                <w:t>http://www.4stupeni.ru</w:t>
              </w:r>
            </w:hyperlink>
            <w:r>
              <w:rPr>
                <w:color w:val="0087CC"/>
                <w:spacing w:val="1"/>
                <w:sz w:val="24"/>
              </w:rPr>
              <w:t xml:space="preserve"> </w:t>
            </w:r>
            <w:hyperlink r:id="rId168" w:history="1">
              <w:r>
                <w:rPr>
                  <w:rStyle w:val="a5"/>
                  <w:rFonts w:eastAsiaTheme="majorEastAsia"/>
                  <w:color w:val="0087CC"/>
                  <w:sz w:val="24"/>
                </w:rPr>
                <w:t>http://trudovik.ucoz.ua</w:t>
              </w:r>
            </w:hyperlink>
            <w:r>
              <w:rPr>
                <w:color w:val="0087CC"/>
                <w:spacing w:val="1"/>
                <w:sz w:val="24"/>
              </w:rPr>
              <w:t xml:space="preserve"> </w:t>
            </w:r>
            <w:hyperlink r:id="rId169" w:history="1">
              <w:r>
                <w:rPr>
                  <w:rStyle w:val="a5"/>
                  <w:rFonts w:eastAsiaTheme="majorEastAsia"/>
                  <w:color w:val="0087CC"/>
                  <w:sz w:val="24"/>
                </w:rPr>
                <w:t>http://www.proshkolu.ru</w:t>
              </w:r>
            </w:hyperlink>
            <w:r>
              <w:rPr>
                <w:color w:val="0087CC"/>
                <w:spacing w:val="1"/>
                <w:sz w:val="24"/>
              </w:rPr>
              <w:t xml:space="preserve"> </w:t>
            </w:r>
            <w:hyperlink r:id="rId170" w:history="1">
              <w:r>
                <w:rPr>
                  <w:rStyle w:val="a5"/>
                  <w:rFonts w:eastAsiaTheme="majorEastAsia"/>
                  <w:color w:val="0087CC"/>
                  <w:sz w:val="24"/>
                </w:rPr>
                <w:t>http://suhin.narod.ru</w:t>
              </w:r>
            </w:hyperlink>
            <w:r>
              <w:rPr>
                <w:color w:val="0087CC"/>
                <w:spacing w:val="1"/>
                <w:sz w:val="24"/>
              </w:rPr>
              <w:t xml:space="preserve"> </w:t>
            </w:r>
            <w:hyperlink r:id="rId171" w:history="1">
              <w:r>
                <w:rPr>
                  <w:rStyle w:val="a5"/>
                  <w:rFonts w:eastAsiaTheme="majorEastAsia"/>
                  <w:color w:val="0087CC"/>
                  <w:sz w:val="24"/>
                </w:rPr>
                <w:t>http://www.advise.ru</w:t>
              </w:r>
            </w:hyperlink>
            <w:r>
              <w:rPr>
                <w:color w:val="0087CC"/>
                <w:spacing w:val="1"/>
                <w:sz w:val="24"/>
              </w:rPr>
              <w:t xml:space="preserve"> </w:t>
            </w:r>
            <w:hyperlink r:id="rId172" w:history="1">
              <w:r>
                <w:rPr>
                  <w:rStyle w:val="a5"/>
                  <w:rFonts w:eastAsiaTheme="majorEastAsia"/>
                  <w:color w:val="0087CC"/>
                  <w:sz w:val="24"/>
                </w:rPr>
                <w:t>http://www.umk-</w:t>
              </w:r>
            </w:hyperlink>
            <w:r>
              <w:rPr>
                <w:color w:val="0087CC"/>
                <w:spacing w:val="1"/>
                <w:sz w:val="24"/>
              </w:rPr>
              <w:t xml:space="preserve"> </w:t>
            </w:r>
            <w:hyperlink r:id="rId173" w:history="1">
              <w:r>
                <w:rPr>
                  <w:rStyle w:val="a5"/>
                  <w:rFonts w:eastAsiaTheme="majorEastAsia"/>
                  <w:color w:val="0087CC"/>
                  <w:sz w:val="24"/>
                </w:rPr>
                <w:t>garmoniya.ru/electronic_supp</w:t>
              </w:r>
            </w:hyperlink>
            <w:r>
              <w:rPr>
                <w:color w:val="0087CC"/>
                <w:spacing w:val="-57"/>
                <w:sz w:val="24"/>
              </w:rPr>
              <w:t xml:space="preserve"> </w:t>
            </w:r>
            <w:hyperlink r:id="rId174" w:history="1">
              <w:r>
                <w:rPr>
                  <w:rStyle w:val="a5"/>
                  <w:rFonts w:eastAsiaTheme="majorEastAsia"/>
                  <w:color w:val="0087CC"/>
                  <w:sz w:val="24"/>
                </w:rPr>
                <w:t>ort/russ_electron.php</w:t>
              </w:r>
            </w:hyperlink>
          </w:p>
        </w:tc>
      </w:tr>
    </w:tbl>
    <w:p w:rsidR="006C6D24" w:rsidRDefault="006C6D24" w:rsidP="006C6D24">
      <w:pPr>
        <w:widowControl/>
        <w:autoSpaceDE/>
        <w:autoSpaceDN/>
        <w:rPr>
          <w:sz w:val="24"/>
          <w:lang w:val="en-US"/>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7450"/>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6"/>
              <w:rPr>
                <w:sz w:val="24"/>
                <w:lang w:val="ru-RU"/>
              </w:rPr>
            </w:pPr>
            <w:r w:rsidRPr="006C6D24">
              <w:rPr>
                <w:sz w:val="24"/>
                <w:lang w:val="ru-RU"/>
              </w:rPr>
              <w:t>Слушание произведений о народном подвиге в</w:t>
            </w:r>
            <w:r w:rsidRPr="006C6D24">
              <w:rPr>
                <w:spacing w:val="1"/>
                <w:sz w:val="24"/>
                <w:lang w:val="ru-RU"/>
              </w:rPr>
              <w:t xml:space="preserve"> </w:t>
            </w:r>
            <w:r w:rsidRPr="006C6D24">
              <w:rPr>
                <w:sz w:val="24"/>
                <w:lang w:val="ru-RU"/>
              </w:rPr>
              <w:t>Великой Отечественной войне: Р. И.</w:t>
            </w:r>
            <w:r w:rsidRPr="006C6D24">
              <w:rPr>
                <w:spacing w:val="1"/>
                <w:sz w:val="24"/>
                <w:lang w:val="ru-RU"/>
              </w:rPr>
              <w:t xml:space="preserve"> </w:t>
            </w:r>
            <w:r w:rsidRPr="006C6D24">
              <w:rPr>
                <w:sz w:val="24"/>
                <w:lang w:val="ru-RU"/>
              </w:rPr>
              <w:t>Рождественский «Если б камни могли</w:t>
            </w:r>
            <w:r w:rsidRPr="006C6D24">
              <w:rPr>
                <w:spacing w:val="1"/>
                <w:sz w:val="24"/>
                <w:lang w:val="ru-RU"/>
              </w:rPr>
              <w:t xml:space="preserve"> </w:t>
            </w:r>
            <w:r w:rsidRPr="006C6D24">
              <w:rPr>
                <w:sz w:val="24"/>
                <w:lang w:val="ru-RU"/>
              </w:rPr>
              <w:t>говорить…», «Реквием», Е. А. Благинина «Папе</w:t>
            </w:r>
            <w:r w:rsidRPr="006C6D24">
              <w:rPr>
                <w:spacing w:val="-57"/>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фронте» и др.</w:t>
            </w:r>
          </w:p>
          <w:p w:rsidR="006C6D24" w:rsidRPr="006C6D24" w:rsidRDefault="006C6D24">
            <w:pPr>
              <w:ind w:right="195"/>
              <w:rPr>
                <w:sz w:val="24"/>
                <w:lang w:val="ru-RU"/>
              </w:rPr>
            </w:pPr>
            <w:r w:rsidRPr="006C6D24">
              <w:rPr>
                <w:sz w:val="24"/>
                <w:lang w:val="ru-RU"/>
              </w:rPr>
              <w:t>Учебный диалог: обсуждение проблемного</w:t>
            </w:r>
            <w:r w:rsidRPr="006C6D24">
              <w:rPr>
                <w:spacing w:val="1"/>
                <w:sz w:val="24"/>
                <w:lang w:val="ru-RU"/>
              </w:rPr>
              <w:t xml:space="preserve"> </w:t>
            </w:r>
            <w:r w:rsidRPr="006C6D24">
              <w:rPr>
                <w:sz w:val="24"/>
                <w:lang w:val="ru-RU"/>
              </w:rPr>
              <w:t>вопроса «Почему говорят, что День Победы —</w:t>
            </w:r>
            <w:r w:rsidRPr="006C6D24">
              <w:rPr>
                <w:spacing w:val="1"/>
                <w:sz w:val="24"/>
                <w:lang w:val="ru-RU"/>
              </w:rPr>
              <w:t xml:space="preserve"> </w:t>
            </w:r>
            <w:r w:rsidRPr="006C6D24">
              <w:rPr>
                <w:sz w:val="24"/>
                <w:lang w:val="ru-RU"/>
              </w:rPr>
              <w:t>это</w:t>
            </w:r>
            <w:r w:rsidRPr="006C6D24">
              <w:rPr>
                <w:spacing w:val="-3"/>
                <w:sz w:val="24"/>
                <w:lang w:val="ru-RU"/>
              </w:rPr>
              <w:t xml:space="preserve"> </w:t>
            </w:r>
            <w:r w:rsidRPr="006C6D24">
              <w:rPr>
                <w:sz w:val="24"/>
                <w:lang w:val="ru-RU"/>
              </w:rPr>
              <w:t>„радость</w:t>
            </w:r>
            <w:r w:rsidRPr="006C6D24">
              <w:rPr>
                <w:spacing w:val="-2"/>
                <w:sz w:val="24"/>
                <w:lang w:val="ru-RU"/>
              </w:rPr>
              <w:t xml:space="preserve"> </w:t>
            </w:r>
            <w:r w:rsidRPr="006C6D24">
              <w:rPr>
                <w:sz w:val="24"/>
                <w:lang w:val="ru-RU"/>
              </w:rPr>
              <w:t>со</w:t>
            </w:r>
            <w:r w:rsidRPr="006C6D24">
              <w:rPr>
                <w:spacing w:val="-3"/>
                <w:sz w:val="24"/>
                <w:lang w:val="ru-RU"/>
              </w:rPr>
              <w:t xml:space="preserve"> </w:t>
            </w:r>
            <w:r w:rsidRPr="006C6D24">
              <w:rPr>
                <w:sz w:val="24"/>
                <w:lang w:val="ru-RU"/>
              </w:rPr>
              <w:t>слезами</w:t>
            </w:r>
            <w:r w:rsidRPr="006C6D24">
              <w:rPr>
                <w:spacing w:val="1"/>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глазах“?»,</w:t>
            </w:r>
            <w:r w:rsidRPr="006C6D24">
              <w:rPr>
                <w:spacing w:val="-3"/>
                <w:sz w:val="24"/>
                <w:lang w:val="ru-RU"/>
              </w:rPr>
              <w:t xml:space="preserve"> </w:t>
            </w:r>
            <w:r w:rsidRPr="006C6D24">
              <w:rPr>
                <w:sz w:val="24"/>
                <w:lang w:val="ru-RU"/>
              </w:rPr>
              <w:t>осознание</w:t>
            </w:r>
            <w:r w:rsidRPr="006C6D24">
              <w:rPr>
                <w:spacing w:val="-57"/>
                <w:sz w:val="24"/>
                <w:lang w:val="ru-RU"/>
              </w:rPr>
              <w:t xml:space="preserve"> </w:t>
            </w:r>
            <w:r w:rsidRPr="006C6D24">
              <w:rPr>
                <w:sz w:val="24"/>
                <w:lang w:val="ru-RU"/>
              </w:rPr>
              <w:t>нравственно-этических</w:t>
            </w:r>
            <w:r w:rsidRPr="006C6D24">
              <w:rPr>
                <w:spacing w:val="-2"/>
                <w:sz w:val="24"/>
                <w:lang w:val="ru-RU"/>
              </w:rPr>
              <w:t xml:space="preserve"> </w:t>
            </w:r>
            <w:r w:rsidRPr="006C6D24">
              <w:rPr>
                <w:sz w:val="24"/>
                <w:lang w:val="ru-RU"/>
              </w:rPr>
              <w:t>понятий</w:t>
            </w:r>
            <w:r w:rsidRPr="006C6D24">
              <w:rPr>
                <w:spacing w:val="-2"/>
                <w:sz w:val="24"/>
                <w:lang w:val="ru-RU"/>
              </w:rPr>
              <w:t xml:space="preserve"> </w:t>
            </w:r>
            <w:r w:rsidRPr="006C6D24">
              <w:rPr>
                <w:sz w:val="24"/>
                <w:lang w:val="ru-RU"/>
              </w:rPr>
              <w:t>«поступок»,</w:t>
            </w:r>
          </w:p>
          <w:p w:rsidR="006C6D24" w:rsidRPr="006C6D24" w:rsidRDefault="006C6D24">
            <w:pPr>
              <w:rPr>
                <w:sz w:val="24"/>
                <w:lang w:val="ru-RU"/>
              </w:rPr>
            </w:pPr>
            <w:r w:rsidRPr="006C6D24">
              <w:rPr>
                <w:sz w:val="24"/>
                <w:lang w:val="ru-RU"/>
              </w:rPr>
              <w:t>«подвиг».</w:t>
            </w:r>
          </w:p>
          <w:p w:rsidR="006C6D24" w:rsidRPr="006C6D24" w:rsidRDefault="006C6D24">
            <w:pPr>
              <w:ind w:right="590"/>
              <w:rPr>
                <w:sz w:val="24"/>
                <w:lang w:val="ru-RU"/>
              </w:rPr>
            </w:pPr>
            <w:r w:rsidRPr="006C6D24">
              <w:rPr>
                <w:sz w:val="24"/>
                <w:lang w:val="ru-RU"/>
              </w:rPr>
              <w:t>Упражнение в выразительном чтении,</w:t>
            </w:r>
            <w:r w:rsidRPr="006C6D24">
              <w:rPr>
                <w:spacing w:val="1"/>
                <w:sz w:val="24"/>
                <w:lang w:val="ru-RU"/>
              </w:rPr>
              <w:t xml:space="preserve"> </w:t>
            </w:r>
            <w:r w:rsidRPr="006C6D24">
              <w:rPr>
                <w:sz w:val="24"/>
                <w:lang w:val="ru-RU"/>
              </w:rPr>
              <w:t>соблюдение интонационного рисунка (пауз,</w:t>
            </w:r>
            <w:r w:rsidRPr="006C6D24">
              <w:rPr>
                <w:spacing w:val="-57"/>
                <w:sz w:val="24"/>
                <w:lang w:val="ru-RU"/>
              </w:rPr>
              <w:t xml:space="preserve"> </w:t>
            </w:r>
            <w:r w:rsidRPr="006C6D24">
              <w:rPr>
                <w:sz w:val="24"/>
                <w:lang w:val="ru-RU"/>
              </w:rPr>
              <w:t>темпа, ритма, логических ударений) в</w:t>
            </w:r>
            <w:r w:rsidRPr="006C6D24">
              <w:rPr>
                <w:spacing w:val="1"/>
                <w:sz w:val="24"/>
                <w:lang w:val="ru-RU"/>
              </w:rPr>
              <w:t xml:space="preserve"> </w:t>
            </w:r>
            <w:r w:rsidRPr="006C6D24">
              <w:rPr>
                <w:sz w:val="24"/>
                <w:lang w:val="ru-RU"/>
              </w:rPr>
              <w:t>соответствии с особенностями текста для</w:t>
            </w:r>
            <w:r w:rsidRPr="006C6D24">
              <w:rPr>
                <w:spacing w:val="1"/>
                <w:sz w:val="24"/>
                <w:lang w:val="ru-RU"/>
              </w:rPr>
              <w:t xml:space="preserve"> </w:t>
            </w:r>
            <w:r w:rsidRPr="006C6D24">
              <w:rPr>
                <w:sz w:val="24"/>
                <w:lang w:val="ru-RU"/>
              </w:rPr>
              <w:t>передачи эмоционального настроя</w:t>
            </w:r>
            <w:r w:rsidRPr="006C6D24">
              <w:rPr>
                <w:spacing w:val="1"/>
                <w:sz w:val="24"/>
                <w:lang w:val="ru-RU"/>
              </w:rPr>
              <w:t xml:space="preserve"> </w:t>
            </w:r>
            <w:r w:rsidRPr="006C6D24">
              <w:rPr>
                <w:sz w:val="24"/>
                <w:lang w:val="ru-RU"/>
              </w:rPr>
              <w:t>произведения.</w:t>
            </w:r>
          </w:p>
          <w:p w:rsidR="006C6D24" w:rsidRPr="006C6D24" w:rsidRDefault="006C6D24">
            <w:pPr>
              <w:rPr>
                <w:sz w:val="24"/>
                <w:lang w:val="ru-RU"/>
              </w:rPr>
            </w:pPr>
            <w:r w:rsidRPr="006C6D24">
              <w:rPr>
                <w:sz w:val="24"/>
                <w:lang w:val="ru-RU"/>
              </w:rPr>
              <w:t>Поиск</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слушание</w:t>
            </w:r>
            <w:r w:rsidRPr="006C6D24">
              <w:rPr>
                <w:spacing w:val="-3"/>
                <w:sz w:val="24"/>
                <w:lang w:val="ru-RU"/>
              </w:rPr>
              <w:t xml:space="preserve"> </w:t>
            </w:r>
            <w:r w:rsidRPr="006C6D24">
              <w:rPr>
                <w:sz w:val="24"/>
                <w:lang w:val="ru-RU"/>
              </w:rPr>
              <w:t>песен</w:t>
            </w:r>
            <w:r w:rsidRPr="006C6D24">
              <w:rPr>
                <w:spacing w:val="-1"/>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войне</w:t>
            </w:r>
            <w:r w:rsidRPr="006C6D24">
              <w:rPr>
                <w:spacing w:val="-3"/>
                <w:sz w:val="24"/>
                <w:lang w:val="ru-RU"/>
              </w:rPr>
              <w:t xml:space="preserve"> </w:t>
            </w:r>
            <w:r w:rsidRPr="006C6D24">
              <w:rPr>
                <w:sz w:val="24"/>
                <w:lang w:val="ru-RU"/>
              </w:rPr>
              <w:t>(поиск</w:t>
            </w:r>
          </w:p>
          <w:p w:rsidR="006C6D24" w:rsidRPr="006C6D24" w:rsidRDefault="006C6D24">
            <w:pPr>
              <w:ind w:right="459"/>
              <w:rPr>
                <w:sz w:val="24"/>
                <w:lang w:val="ru-RU"/>
              </w:rPr>
            </w:pPr>
            <w:r w:rsidRPr="006C6D24">
              <w:rPr>
                <w:sz w:val="24"/>
                <w:lang w:val="ru-RU"/>
              </w:rPr>
              <w:t>информации об авторе слов, композиторе) на</w:t>
            </w:r>
            <w:r w:rsidRPr="006C6D24">
              <w:rPr>
                <w:spacing w:val="-57"/>
                <w:sz w:val="24"/>
                <w:lang w:val="ru-RU"/>
              </w:rPr>
              <w:t xml:space="preserve"> </w:t>
            </w:r>
            <w:r w:rsidRPr="006C6D24">
              <w:rPr>
                <w:sz w:val="24"/>
                <w:lang w:val="ru-RU"/>
              </w:rPr>
              <w:t>контролируемых</w:t>
            </w:r>
            <w:r w:rsidRPr="006C6D24">
              <w:rPr>
                <w:spacing w:val="-1"/>
                <w:sz w:val="24"/>
                <w:lang w:val="ru-RU"/>
              </w:rPr>
              <w:t xml:space="preserve"> </w:t>
            </w:r>
            <w:r w:rsidRPr="006C6D24">
              <w:rPr>
                <w:sz w:val="24"/>
                <w:lang w:val="ru-RU"/>
              </w:rPr>
              <w:t>ресурсах</w:t>
            </w:r>
            <w:r w:rsidRPr="006C6D24">
              <w:rPr>
                <w:spacing w:val="-1"/>
                <w:sz w:val="24"/>
                <w:lang w:val="ru-RU"/>
              </w:rPr>
              <w:t xml:space="preserve"> </w:t>
            </w:r>
            <w:r w:rsidRPr="006C6D24">
              <w:rPr>
                <w:sz w:val="24"/>
                <w:lang w:val="ru-RU"/>
              </w:rPr>
              <w:t>сети Интернет.</w:t>
            </w:r>
          </w:p>
          <w:p w:rsidR="006C6D24" w:rsidRPr="006C6D24" w:rsidRDefault="006C6D24">
            <w:pPr>
              <w:ind w:right="596"/>
              <w:rPr>
                <w:sz w:val="24"/>
                <w:lang w:val="ru-RU"/>
              </w:rPr>
            </w:pPr>
            <w:r w:rsidRPr="006C6D24">
              <w:rPr>
                <w:sz w:val="24"/>
                <w:lang w:val="ru-RU"/>
              </w:rPr>
              <w:t>Учить</w:t>
            </w:r>
            <w:r w:rsidRPr="006C6D24">
              <w:rPr>
                <w:spacing w:val="-4"/>
                <w:sz w:val="24"/>
                <w:lang w:val="ru-RU"/>
              </w:rPr>
              <w:t xml:space="preserve"> </w:t>
            </w:r>
            <w:r w:rsidRPr="006C6D24">
              <w:rPr>
                <w:sz w:val="24"/>
                <w:lang w:val="ru-RU"/>
              </w:rPr>
              <w:t>наизусть</w:t>
            </w:r>
            <w:r w:rsidRPr="006C6D24">
              <w:rPr>
                <w:spacing w:val="-1"/>
                <w:sz w:val="24"/>
                <w:lang w:val="ru-RU"/>
              </w:rPr>
              <w:t xml:space="preserve"> </w:t>
            </w:r>
            <w:r w:rsidRPr="006C6D24">
              <w:rPr>
                <w:sz w:val="24"/>
                <w:lang w:val="ru-RU"/>
              </w:rPr>
              <w:t>стихотворения</w:t>
            </w:r>
            <w:r w:rsidRPr="006C6D24">
              <w:rPr>
                <w:spacing w:val="-2"/>
                <w:sz w:val="24"/>
                <w:lang w:val="ru-RU"/>
              </w:rPr>
              <w:t xml:space="preserve"> </w:t>
            </w:r>
            <w:r w:rsidRPr="006C6D24">
              <w:rPr>
                <w:sz w:val="24"/>
                <w:lang w:val="ru-RU"/>
              </w:rPr>
              <w:t>о</w:t>
            </w:r>
            <w:r w:rsidRPr="006C6D24">
              <w:rPr>
                <w:spacing w:val="-3"/>
                <w:sz w:val="24"/>
                <w:lang w:val="ru-RU"/>
              </w:rPr>
              <w:t xml:space="preserve"> </w:t>
            </w:r>
            <w:r w:rsidRPr="006C6D24">
              <w:rPr>
                <w:sz w:val="24"/>
                <w:lang w:val="ru-RU"/>
              </w:rPr>
              <w:t>Родине</w:t>
            </w:r>
            <w:r w:rsidRPr="006C6D24">
              <w:rPr>
                <w:spacing w:val="-3"/>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выбору).</w:t>
            </w:r>
          </w:p>
          <w:p w:rsidR="006C6D24" w:rsidRPr="006C6D24" w:rsidRDefault="006C6D24">
            <w:pPr>
              <w:spacing w:before="1"/>
              <w:ind w:right="330"/>
              <w:rPr>
                <w:sz w:val="24"/>
                <w:lang w:val="ru-RU"/>
              </w:rPr>
            </w:pPr>
            <w:r w:rsidRPr="006C6D24">
              <w:rPr>
                <w:sz w:val="24"/>
                <w:lang w:val="ru-RU"/>
              </w:rPr>
              <w:t>Групповая работа: коллективный проект «Нам</w:t>
            </w:r>
            <w:r w:rsidRPr="006C6D24">
              <w:rPr>
                <w:spacing w:val="-58"/>
                <w:sz w:val="24"/>
                <w:lang w:val="ru-RU"/>
              </w:rPr>
              <w:t xml:space="preserve"> </w:t>
            </w:r>
            <w:r w:rsidRPr="006C6D24">
              <w:rPr>
                <w:sz w:val="24"/>
                <w:lang w:val="ru-RU"/>
              </w:rPr>
              <w:t>не нужна война» (в форме литературного</w:t>
            </w:r>
            <w:r w:rsidRPr="006C6D24">
              <w:rPr>
                <w:spacing w:val="1"/>
                <w:sz w:val="24"/>
                <w:lang w:val="ru-RU"/>
              </w:rPr>
              <w:t xml:space="preserve"> </w:t>
            </w:r>
            <w:r w:rsidRPr="006C6D24">
              <w:rPr>
                <w:sz w:val="24"/>
                <w:lang w:val="ru-RU"/>
              </w:rPr>
              <w:t>вечера, вечера песни, книги воспоминаний</w:t>
            </w:r>
            <w:r w:rsidRPr="006C6D24">
              <w:rPr>
                <w:spacing w:val="1"/>
                <w:sz w:val="24"/>
                <w:lang w:val="ru-RU"/>
              </w:rPr>
              <w:t xml:space="preserve"> </w:t>
            </w:r>
            <w:r w:rsidRPr="006C6D24">
              <w:rPr>
                <w:sz w:val="24"/>
                <w:lang w:val="ru-RU"/>
              </w:rPr>
              <w:t>родных,</w:t>
            </w:r>
            <w:r w:rsidRPr="006C6D24">
              <w:rPr>
                <w:spacing w:val="-1"/>
                <w:sz w:val="24"/>
                <w:lang w:val="ru-RU"/>
              </w:rPr>
              <w:t xml:space="preserve"> </w:t>
            </w:r>
            <w:r w:rsidRPr="006C6D24">
              <w:rPr>
                <w:sz w:val="24"/>
                <w:lang w:val="ru-RU"/>
              </w:rPr>
              <w:t>книги</w:t>
            </w:r>
            <w:r w:rsidRPr="006C6D24">
              <w:rPr>
                <w:spacing w:val="-3"/>
                <w:sz w:val="24"/>
                <w:lang w:val="ru-RU"/>
              </w:rPr>
              <w:t xml:space="preserve"> </w:t>
            </w:r>
            <w:r w:rsidRPr="006C6D24">
              <w:rPr>
                <w:sz w:val="24"/>
                <w:lang w:val="ru-RU"/>
              </w:rPr>
              <w:t>памяти</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другие</w:t>
            </w:r>
            <w:r w:rsidRPr="006C6D24">
              <w:rPr>
                <w:spacing w:val="-1"/>
                <w:sz w:val="24"/>
                <w:lang w:val="ru-RU"/>
              </w:rPr>
              <w:t xml:space="preserve"> </w:t>
            </w:r>
            <w:r w:rsidRPr="006C6D24">
              <w:rPr>
                <w:sz w:val="24"/>
                <w:lang w:val="ru-RU"/>
              </w:rPr>
              <w:t>варианты).</w:t>
            </w:r>
          </w:p>
          <w:p w:rsidR="006C6D24" w:rsidRPr="006C6D24" w:rsidRDefault="006C6D24">
            <w:pPr>
              <w:spacing w:line="276" w:lineRule="exact"/>
              <w:ind w:right="381"/>
              <w:rPr>
                <w:sz w:val="24"/>
                <w:lang w:val="ru-RU"/>
              </w:rPr>
            </w:pPr>
            <w:r w:rsidRPr="006C6D24">
              <w:rPr>
                <w:sz w:val="24"/>
                <w:lang w:val="ru-RU"/>
              </w:rPr>
              <w:t>Дифференцированная работа: подготовка</w:t>
            </w:r>
            <w:r w:rsidRPr="006C6D24">
              <w:rPr>
                <w:spacing w:val="1"/>
                <w:sz w:val="24"/>
                <w:lang w:val="ru-RU"/>
              </w:rPr>
              <w:t xml:space="preserve"> </w:t>
            </w:r>
            <w:r w:rsidRPr="006C6D24">
              <w:rPr>
                <w:sz w:val="24"/>
                <w:lang w:val="ru-RU"/>
              </w:rPr>
              <w:t>сообщения</w:t>
            </w:r>
            <w:r w:rsidRPr="006C6D24">
              <w:rPr>
                <w:spacing w:val="-4"/>
                <w:sz w:val="24"/>
                <w:lang w:val="ru-RU"/>
              </w:rPr>
              <w:t xml:space="preserve"> </w:t>
            </w:r>
            <w:r w:rsidRPr="006C6D24">
              <w:rPr>
                <w:sz w:val="24"/>
                <w:lang w:val="ru-RU"/>
              </w:rPr>
              <w:t>об</w:t>
            </w:r>
            <w:r w:rsidRPr="006C6D24">
              <w:rPr>
                <w:spacing w:val="-3"/>
                <w:sz w:val="24"/>
                <w:lang w:val="ru-RU"/>
              </w:rPr>
              <w:t xml:space="preserve"> </w:t>
            </w:r>
            <w:r w:rsidRPr="006C6D24">
              <w:rPr>
                <w:sz w:val="24"/>
                <w:lang w:val="ru-RU"/>
              </w:rPr>
              <w:t>известном</w:t>
            </w:r>
            <w:r w:rsidRPr="006C6D24">
              <w:rPr>
                <w:spacing w:val="-5"/>
                <w:sz w:val="24"/>
                <w:lang w:val="ru-RU"/>
              </w:rPr>
              <w:t xml:space="preserve"> </w:t>
            </w:r>
            <w:r w:rsidRPr="006C6D24">
              <w:rPr>
                <w:sz w:val="24"/>
                <w:lang w:val="ru-RU"/>
              </w:rPr>
              <w:t>человеке</w:t>
            </w:r>
            <w:r w:rsidRPr="006C6D24">
              <w:rPr>
                <w:spacing w:val="-2"/>
                <w:sz w:val="24"/>
                <w:lang w:val="ru-RU"/>
              </w:rPr>
              <w:t xml:space="preserve"> </w:t>
            </w:r>
            <w:r w:rsidRPr="006C6D24">
              <w:rPr>
                <w:sz w:val="24"/>
                <w:lang w:val="ru-RU"/>
              </w:rPr>
              <w:t>своего</w:t>
            </w:r>
            <w:r w:rsidRPr="006C6D24">
              <w:rPr>
                <w:spacing w:val="-5"/>
                <w:sz w:val="24"/>
                <w:lang w:val="ru-RU"/>
              </w:rPr>
              <w:t xml:space="preserve"> </w:t>
            </w:r>
            <w:r w:rsidRPr="006C6D24">
              <w:rPr>
                <w:sz w:val="24"/>
                <w:lang w:val="ru-RU"/>
              </w:rPr>
              <w:t>края</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208"/>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6" w:lineRule="exact"/>
              <w:rPr>
                <w:sz w:val="24"/>
              </w:rPr>
            </w:pPr>
            <w:r>
              <w:rPr>
                <w:sz w:val="24"/>
              </w:rPr>
              <w:t>2.</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4"/>
              <w:jc w:val="center"/>
              <w:rPr>
                <w:sz w:val="24"/>
                <w:lang w:val="ru-RU"/>
              </w:rPr>
            </w:pPr>
            <w:r w:rsidRPr="006C6D24">
              <w:rPr>
                <w:sz w:val="24"/>
                <w:lang w:val="ru-RU"/>
              </w:rPr>
              <w:t>Фольклор (устное</w:t>
            </w:r>
            <w:r w:rsidRPr="006C6D24">
              <w:rPr>
                <w:spacing w:val="-57"/>
                <w:sz w:val="24"/>
                <w:lang w:val="ru-RU"/>
              </w:rPr>
              <w:t xml:space="preserve"> </w:t>
            </w:r>
            <w:r w:rsidRPr="006C6D24">
              <w:rPr>
                <w:sz w:val="24"/>
                <w:lang w:val="ru-RU"/>
              </w:rPr>
              <w:t>народное</w:t>
            </w:r>
            <w:r w:rsidRPr="006C6D24">
              <w:rPr>
                <w:spacing w:val="1"/>
                <w:sz w:val="24"/>
                <w:lang w:val="ru-RU"/>
              </w:rPr>
              <w:t xml:space="preserve"> </w:t>
            </w:r>
            <w:r w:rsidRPr="006C6D24">
              <w:rPr>
                <w:sz w:val="24"/>
                <w:lang w:val="ru-RU"/>
              </w:rPr>
              <w:t>творчество)</w:t>
            </w:r>
          </w:p>
          <w:p w:rsidR="006C6D24" w:rsidRPr="006C6D24" w:rsidRDefault="006C6D24">
            <w:pPr>
              <w:ind w:right="170"/>
              <w:jc w:val="center"/>
              <w:rPr>
                <w:sz w:val="24"/>
                <w:lang w:val="ru-RU"/>
              </w:rPr>
            </w:pPr>
            <w:r w:rsidRPr="006C6D24">
              <w:rPr>
                <w:sz w:val="24"/>
                <w:lang w:val="ru-RU"/>
              </w:rPr>
              <w:t>(8</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57"/>
              <w:rPr>
                <w:sz w:val="24"/>
                <w:lang w:val="ru-RU"/>
              </w:rPr>
            </w:pPr>
            <w:r w:rsidRPr="006C6D24">
              <w:rPr>
                <w:sz w:val="24"/>
                <w:lang w:val="ru-RU"/>
              </w:rPr>
              <w:t>Фольклор</w:t>
            </w:r>
            <w:r w:rsidRPr="006C6D24">
              <w:rPr>
                <w:spacing w:val="-3"/>
                <w:sz w:val="24"/>
                <w:lang w:val="ru-RU"/>
              </w:rPr>
              <w:t xml:space="preserve"> </w:t>
            </w:r>
            <w:r w:rsidRPr="006C6D24">
              <w:rPr>
                <w:sz w:val="24"/>
                <w:lang w:val="ru-RU"/>
              </w:rPr>
              <w:t>как</w:t>
            </w:r>
            <w:r w:rsidRPr="006C6D24">
              <w:rPr>
                <w:spacing w:val="-3"/>
                <w:sz w:val="24"/>
                <w:lang w:val="ru-RU"/>
              </w:rPr>
              <w:t xml:space="preserve"> </w:t>
            </w:r>
            <w:r w:rsidRPr="006C6D24">
              <w:rPr>
                <w:sz w:val="24"/>
                <w:lang w:val="ru-RU"/>
              </w:rPr>
              <w:t>народная</w:t>
            </w:r>
            <w:r w:rsidRPr="006C6D24">
              <w:rPr>
                <w:spacing w:val="-4"/>
                <w:sz w:val="24"/>
                <w:lang w:val="ru-RU"/>
              </w:rPr>
              <w:t xml:space="preserve"> </w:t>
            </w:r>
            <w:r w:rsidRPr="006C6D24">
              <w:rPr>
                <w:sz w:val="24"/>
                <w:lang w:val="ru-RU"/>
              </w:rPr>
              <w:t>духовная</w:t>
            </w:r>
            <w:r w:rsidRPr="006C6D24">
              <w:rPr>
                <w:spacing w:val="-57"/>
                <w:sz w:val="24"/>
                <w:lang w:val="ru-RU"/>
              </w:rPr>
              <w:t xml:space="preserve"> </w:t>
            </w:r>
            <w:r w:rsidRPr="006C6D24">
              <w:rPr>
                <w:sz w:val="24"/>
                <w:lang w:val="ru-RU"/>
              </w:rPr>
              <w:t>культура.</w:t>
            </w:r>
            <w:r w:rsidRPr="006C6D24">
              <w:rPr>
                <w:spacing w:val="-1"/>
                <w:sz w:val="24"/>
                <w:lang w:val="ru-RU"/>
              </w:rPr>
              <w:t xml:space="preserve"> </w:t>
            </w:r>
            <w:r w:rsidRPr="006C6D24">
              <w:rPr>
                <w:sz w:val="24"/>
                <w:lang w:val="ru-RU"/>
              </w:rPr>
              <w:t>Представление</w:t>
            </w:r>
          </w:p>
          <w:p w:rsidR="006C6D24" w:rsidRPr="006C6D24" w:rsidRDefault="006C6D24">
            <w:pPr>
              <w:ind w:right="475"/>
              <w:rPr>
                <w:sz w:val="24"/>
                <w:lang w:val="ru-RU"/>
              </w:rPr>
            </w:pPr>
            <w:r w:rsidRPr="006C6D24">
              <w:rPr>
                <w:sz w:val="24"/>
                <w:lang w:val="ru-RU"/>
              </w:rPr>
              <w:t>о многообразии видов фольклора:</w:t>
            </w:r>
            <w:r w:rsidRPr="006C6D24">
              <w:rPr>
                <w:spacing w:val="-57"/>
                <w:sz w:val="24"/>
                <w:lang w:val="ru-RU"/>
              </w:rPr>
              <w:t xml:space="preserve"> </w:t>
            </w:r>
            <w:r w:rsidRPr="006C6D24">
              <w:rPr>
                <w:sz w:val="24"/>
                <w:lang w:val="ru-RU"/>
              </w:rPr>
              <w:t>словесный, музыкальный,</w:t>
            </w:r>
            <w:r w:rsidRPr="006C6D24">
              <w:rPr>
                <w:spacing w:val="1"/>
                <w:sz w:val="24"/>
                <w:lang w:val="ru-RU"/>
              </w:rPr>
              <w:t xml:space="preserve"> </w:t>
            </w:r>
            <w:r w:rsidRPr="006C6D24">
              <w:rPr>
                <w:sz w:val="24"/>
                <w:lang w:val="ru-RU"/>
              </w:rPr>
              <w:t>обрядовый</w:t>
            </w:r>
            <w:r w:rsidRPr="006C6D24">
              <w:rPr>
                <w:spacing w:val="-1"/>
                <w:sz w:val="24"/>
                <w:lang w:val="ru-RU"/>
              </w:rPr>
              <w:t xml:space="preserve"> </w:t>
            </w:r>
            <w:r w:rsidRPr="006C6D24">
              <w:rPr>
                <w:sz w:val="24"/>
                <w:lang w:val="ru-RU"/>
              </w:rPr>
              <w:t>(календарный).</w:t>
            </w:r>
          </w:p>
          <w:p w:rsidR="006C6D24" w:rsidRPr="006C6D24" w:rsidRDefault="006C6D24">
            <w:pPr>
              <w:spacing w:line="270" w:lineRule="atLeast"/>
              <w:ind w:right="472"/>
              <w:rPr>
                <w:sz w:val="24"/>
                <w:lang w:val="ru-RU"/>
              </w:rPr>
            </w:pPr>
            <w:r w:rsidRPr="006C6D24">
              <w:rPr>
                <w:sz w:val="24"/>
                <w:lang w:val="ru-RU"/>
              </w:rPr>
              <w:t>Понимание культурного значения</w:t>
            </w:r>
            <w:r w:rsidRPr="006C6D24">
              <w:rPr>
                <w:spacing w:val="-57"/>
                <w:sz w:val="24"/>
                <w:lang w:val="ru-RU"/>
              </w:rPr>
              <w:t xml:space="preserve"> </w:t>
            </w:r>
            <w:r w:rsidRPr="006C6D24">
              <w:rPr>
                <w:sz w:val="24"/>
                <w:lang w:val="ru-RU"/>
              </w:rPr>
              <w:t>фольклора для появления</w:t>
            </w:r>
            <w:r w:rsidRPr="006C6D24">
              <w:rPr>
                <w:spacing w:val="1"/>
                <w:sz w:val="24"/>
                <w:lang w:val="ru-RU"/>
              </w:rPr>
              <w:t xml:space="preserve"> </w:t>
            </w:r>
            <w:r w:rsidRPr="006C6D24">
              <w:rPr>
                <w:sz w:val="24"/>
                <w:lang w:val="ru-RU"/>
              </w:rPr>
              <w:t>художественной</w:t>
            </w:r>
            <w:r w:rsidRPr="006C6D24">
              <w:rPr>
                <w:spacing w:val="-1"/>
                <w:sz w:val="24"/>
                <w:lang w:val="ru-RU"/>
              </w:rPr>
              <w:t xml:space="preserve"> </w:t>
            </w:r>
            <w:r w:rsidRPr="006C6D24">
              <w:rPr>
                <w:sz w:val="24"/>
                <w:lang w:val="ru-RU"/>
              </w:rPr>
              <w:t>литературы.</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6" w:lineRule="exact"/>
              <w:rPr>
                <w:sz w:val="24"/>
                <w:lang w:val="ru-RU"/>
              </w:rPr>
            </w:pPr>
            <w:r w:rsidRPr="006C6D24">
              <w:rPr>
                <w:sz w:val="24"/>
                <w:lang w:val="ru-RU"/>
              </w:rPr>
              <w:t>Разговор</w:t>
            </w:r>
            <w:r w:rsidRPr="006C6D24">
              <w:rPr>
                <w:spacing w:val="-4"/>
                <w:sz w:val="24"/>
                <w:lang w:val="ru-RU"/>
              </w:rPr>
              <w:t xml:space="preserve"> </w:t>
            </w:r>
            <w:r w:rsidRPr="006C6D24">
              <w:rPr>
                <w:sz w:val="24"/>
                <w:lang w:val="ru-RU"/>
              </w:rPr>
              <w:t>перед</w:t>
            </w:r>
            <w:r w:rsidRPr="006C6D24">
              <w:rPr>
                <w:spacing w:val="-3"/>
                <w:sz w:val="24"/>
                <w:lang w:val="ru-RU"/>
              </w:rPr>
              <w:t xml:space="preserve"> </w:t>
            </w:r>
            <w:r w:rsidRPr="006C6D24">
              <w:rPr>
                <w:sz w:val="24"/>
                <w:lang w:val="ru-RU"/>
              </w:rPr>
              <w:t>чтением:</w:t>
            </w:r>
            <w:r w:rsidRPr="006C6D24">
              <w:rPr>
                <w:spacing w:val="-3"/>
                <w:sz w:val="24"/>
                <w:lang w:val="ru-RU"/>
              </w:rPr>
              <w:t xml:space="preserve"> </w:t>
            </w:r>
            <w:r w:rsidRPr="006C6D24">
              <w:rPr>
                <w:sz w:val="24"/>
                <w:lang w:val="ru-RU"/>
              </w:rPr>
              <w:t>обсуждение</w:t>
            </w:r>
            <w:r w:rsidRPr="006C6D24">
              <w:rPr>
                <w:spacing w:val="-4"/>
                <w:sz w:val="24"/>
                <w:lang w:val="ru-RU"/>
              </w:rPr>
              <w:t xml:space="preserve"> </w:t>
            </w:r>
            <w:r w:rsidRPr="006C6D24">
              <w:rPr>
                <w:sz w:val="24"/>
                <w:lang w:val="ru-RU"/>
              </w:rPr>
              <w:t>вопросов:</w:t>
            </w:r>
          </w:p>
          <w:p w:rsidR="006C6D24" w:rsidRPr="006C6D24" w:rsidRDefault="006C6D24">
            <w:pPr>
              <w:ind w:right="406"/>
              <w:rPr>
                <w:sz w:val="24"/>
                <w:lang w:val="ru-RU"/>
              </w:rPr>
            </w:pPr>
            <w:r w:rsidRPr="006C6D24">
              <w:rPr>
                <w:sz w:val="24"/>
                <w:lang w:val="ru-RU"/>
              </w:rPr>
              <w:t>«Что такое фольклор?», «Какие произведения</w:t>
            </w:r>
            <w:r w:rsidRPr="006C6D24">
              <w:rPr>
                <w:spacing w:val="-57"/>
                <w:sz w:val="24"/>
                <w:lang w:val="ru-RU"/>
              </w:rPr>
              <w:t xml:space="preserve"> </w:t>
            </w:r>
            <w:r w:rsidRPr="006C6D24">
              <w:rPr>
                <w:sz w:val="24"/>
                <w:lang w:val="ru-RU"/>
              </w:rPr>
              <w:t>относятся к фольклору?», объяснение,</w:t>
            </w:r>
            <w:r w:rsidRPr="006C6D24">
              <w:rPr>
                <w:spacing w:val="1"/>
                <w:sz w:val="24"/>
                <w:lang w:val="ru-RU"/>
              </w:rPr>
              <w:t xml:space="preserve"> </w:t>
            </w:r>
            <w:r w:rsidRPr="006C6D24">
              <w:rPr>
                <w:sz w:val="24"/>
                <w:lang w:val="ru-RU"/>
              </w:rPr>
              <w:t>приведение</w:t>
            </w:r>
            <w:r w:rsidRPr="006C6D24">
              <w:rPr>
                <w:spacing w:val="-2"/>
                <w:sz w:val="24"/>
                <w:lang w:val="ru-RU"/>
              </w:rPr>
              <w:t xml:space="preserve"> </w:t>
            </w:r>
            <w:r w:rsidRPr="006C6D24">
              <w:rPr>
                <w:sz w:val="24"/>
                <w:lang w:val="ru-RU"/>
              </w:rPr>
              <w:t>примеров.</w:t>
            </w:r>
          </w:p>
          <w:p w:rsidR="006C6D24" w:rsidRPr="006C6D24" w:rsidRDefault="006C6D24">
            <w:pPr>
              <w:rPr>
                <w:sz w:val="24"/>
                <w:lang w:val="ru-RU"/>
              </w:rPr>
            </w:pPr>
            <w:r w:rsidRPr="006C6D24">
              <w:rPr>
                <w:sz w:val="24"/>
                <w:lang w:val="ru-RU"/>
              </w:rPr>
              <w:t>Игра</w:t>
            </w:r>
            <w:r w:rsidRPr="006C6D24">
              <w:rPr>
                <w:spacing w:val="-4"/>
                <w:sz w:val="24"/>
                <w:lang w:val="ru-RU"/>
              </w:rPr>
              <w:t xml:space="preserve"> </w:t>
            </w:r>
            <w:r w:rsidRPr="006C6D24">
              <w:rPr>
                <w:sz w:val="24"/>
                <w:lang w:val="ru-RU"/>
              </w:rPr>
              <w:t>«Вспомни</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назови»:</w:t>
            </w:r>
            <w:r w:rsidRPr="006C6D24">
              <w:rPr>
                <w:spacing w:val="-1"/>
                <w:sz w:val="24"/>
                <w:lang w:val="ru-RU"/>
              </w:rPr>
              <w:t xml:space="preserve"> </w:t>
            </w:r>
            <w:r w:rsidRPr="006C6D24">
              <w:rPr>
                <w:sz w:val="24"/>
                <w:lang w:val="ru-RU"/>
              </w:rPr>
              <w:t>анализ</w:t>
            </w:r>
          </w:p>
          <w:p w:rsidR="006C6D24" w:rsidRPr="006C6D24" w:rsidRDefault="006C6D24">
            <w:pPr>
              <w:ind w:right="446"/>
              <w:rPr>
                <w:sz w:val="24"/>
                <w:lang w:val="ru-RU"/>
              </w:rPr>
            </w:pPr>
            <w:r w:rsidRPr="006C6D24">
              <w:rPr>
                <w:sz w:val="24"/>
                <w:lang w:val="ru-RU"/>
              </w:rPr>
              <w:t>предложенных произведений малых жанров</w:t>
            </w:r>
            <w:r w:rsidRPr="006C6D24">
              <w:rPr>
                <w:spacing w:val="1"/>
                <w:sz w:val="24"/>
                <w:lang w:val="ru-RU"/>
              </w:rPr>
              <w:t xml:space="preserve"> </w:t>
            </w:r>
            <w:r w:rsidRPr="006C6D24">
              <w:rPr>
                <w:sz w:val="24"/>
                <w:lang w:val="ru-RU"/>
              </w:rPr>
              <w:t>фольклора,</w:t>
            </w:r>
            <w:r w:rsidRPr="006C6D24">
              <w:rPr>
                <w:spacing w:val="-3"/>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жанра,</w:t>
            </w:r>
            <w:r w:rsidRPr="006C6D24">
              <w:rPr>
                <w:spacing w:val="-2"/>
                <w:sz w:val="24"/>
                <w:lang w:val="ru-RU"/>
              </w:rPr>
              <w:t xml:space="preserve"> </w:t>
            </w:r>
            <w:r w:rsidRPr="006C6D24">
              <w:rPr>
                <w:sz w:val="24"/>
                <w:lang w:val="ru-RU"/>
              </w:rPr>
              <w:t>объяснение</w:t>
            </w:r>
            <w:r w:rsidRPr="006C6D24">
              <w:rPr>
                <w:spacing w:val="-1"/>
                <w:sz w:val="24"/>
                <w:lang w:val="ru-RU"/>
              </w:rPr>
              <w:t xml:space="preserve"> </w:t>
            </w:r>
            <w:r w:rsidRPr="006C6D24">
              <w:rPr>
                <w:sz w:val="24"/>
                <w:lang w:val="ru-RU"/>
              </w:rPr>
              <w:t>и</w:t>
            </w:r>
          </w:p>
          <w:p w:rsidR="006C6D24" w:rsidRPr="006C6D24" w:rsidRDefault="006C6D24">
            <w:pPr>
              <w:spacing w:line="257" w:lineRule="exact"/>
              <w:rPr>
                <w:sz w:val="24"/>
                <w:lang w:val="ru-RU"/>
              </w:rPr>
            </w:pPr>
            <w:r w:rsidRPr="006C6D24">
              <w:rPr>
                <w:sz w:val="24"/>
                <w:lang w:val="ru-RU"/>
              </w:rPr>
              <w:t>ответ</w:t>
            </w:r>
            <w:r w:rsidRPr="006C6D24">
              <w:rPr>
                <w:spacing w:val="-2"/>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вопрос</w:t>
            </w:r>
            <w:r w:rsidRPr="006C6D24">
              <w:rPr>
                <w:spacing w:val="-2"/>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каким</w:t>
            </w:r>
            <w:r w:rsidRPr="006C6D24">
              <w:rPr>
                <w:spacing w:val="-2"/>
                <w:sz w:val="24"/>
                <w:lang w:val="ru-RU"/>
              </w:rPr>
              <w:t xml:space="preserve"> </w:t>
            </w:r>
            <w:r w:rsidRPr="006C6D24">
              <w:rPr>
                <w:sz w:val="24"/>
                <w:lang w:val="ru-RU"/>
              </w:rPr>
              <w:t>жанрам</w:t>
            </w:r>
            <w:r w:rsidRPr="006C6D24">
              <w:rPr>
                <w:spacing w:val="-2"/>
                <w:sz w:val="24"/>
                <w:lang w:val="ru-RU"/>
              </w:rPr>
              <w:t xml:space="preserve"> </w:t>
            </w:r>
            <w:r w:rsidRPr="006C6D24">
              <w:rPr>
                <w:sz w:val="24"/>
                <w:lang w:val="ru-RU"/>
              </w:rPr>
              <w:t>относятся</w:t>
            </w:r>
            <w:r w:rsidRPr="006C6D24">
              <w:rPr>
                <w:spacing w:val="-1"/>
                <w:sz w:val="24"/>
                <w:lang w:val="ru-RU"/>
              </w:rPr>
              <w:t xml:space="preserve"> </w:t>
            </w:r>
            <w:r w:rsidRPr="006C6D24">
              <w:rPr>
                <w:sz w:val="24"/>
                <w:lang w:val="ru-RU"/>
              </w:rPr>
              <w:t>эти</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9699"/>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94"/>
              <w:rPr>
                <w:sz w:val="24"/>
                <w:lang w:val="ru-RU"/>
              </w:rPr>
            </w:pPr>
            <w:r w:rsidRPr="006C6D24">
              <w:rPr>
                <w:sz w:val="24"/>
                <w:lang w:val="ru-RU"/>
              </w:rPr>
              <w:t>Обобщение представлений о малых</w:t>
            </w:r>
            <w:r w:rsidRPr="006C6D24">
              <w:rPr>
                <w:spacing w:val="-57"/>
                <w:sz w:val="24"/>
                <w:lang w:val="ru-RU"/>
              </w:rPr>
              <w:t xml:space="preserve"> </w:t>
            </w:r>
            <w:r w:rsidRPr="006C6D24">
              <w:rPr>
                <w:sz w:val="24"/>
                <w:lang w:val="ru-RU"/>
              </w:rPr>
              <w:t>жанрах</w:t>
            </w:r>
            <w:r w:rsidRPr="006C6D24">
              <w:rPr>
                <w:spacing w:val="-1"/>
                <w:sz w:val="24"/>
                <w:lang w:val="ru-RU"/>
              </w:rPr>
              <w:t xml:space="preserve"> </w:t>
            </w:r>
            <w:r w:rsidRPr="006C6D24">
              <w:rPr>
                <w:sz w:val="24"/>
                <w:lang w:val="ru-RU"/>
              </w:rPr>
              <w:t>фольклора.</w:t>
            </w:r>
          </w:p>
          <w:p w:rsidR="006C6D24" w:rsidRPr="006C6D24" w:rsidRDefault="006C6D24">
            <w:pPr>
              <w:ind w:right="261"/>
              <w:rPr>
                <w:sz w:val="24"/>
                <w:lang w:val="ru-RU"/>
              </w:rPr>
            </w:pPr>
            <w:r w:rsidRPr="006C6D24">
              <w:rPr>
                <w:sz w:val="24"/>
                <w:lang w:val="ru-RU"/>
              </w:rPr>
              <w:t>Сказочники. Собиратели фольклора</w:t>
            </w:r>
            <w:r w:rsidRPr="006C6D24">
              <w:rPr>
                <w:spacing w:val="-57"/>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Афанасьев, В.</w:t>
            </w:r>
            <w:r w:rsidRPr="006C6D24">
              <w:rPr>
                <w:spacing w:val="-1"/>
                <w:sz w:val="24"/>
                <w:lang w:val="ru-RU"/>
              </w:rPr>
              <w:t xml:space="preserve"> </w:t>
            </w:r>
            <w:r w:rsidRPr="006C6D24">
              <w:rPr>
                <w:sz w:val="24"/>
                <w:lang w:val="ru-RU"/>
              </w:rPr>
              <w:t>И. Даль).</w:t>
            </w:r>
          </w:p>
          <w:p w:rsidR="006C6D24" w:rsidRPr="006C6D24" w:rsidRDefault="006C6D24">
            <w:pPr>
              <w:ind w:right="345"/>
              <w:rPr>
                <w:sz w:val="24"/>
                <w:lang w:val="ru-RU"/>
              </w:rPr>
            </w:pPr>
            <w:r w:rsidRPr="006C6D24">
              <w:rPr>
                <w:sz w:val="24"/>
                <w:lang w:val="ru-RU"/>
              </w:rPr>
              <w:t>Углубление</w:t>
            </w:r>
            <w:r w:rsidRPr="006C6D24">
              <w:rPr>
                <w:spacing w:val="-4"/>
                <w:sz w:val="24"/>
                <w:lang w:val="ru-RU"/>
              </w:rPr>
              <w:t xml:space="preserve"> </w:t>
            </w:r>
            <w:r w:rsidRPr="006C6D24">
              <w:rPr>
                <w:sz w:val="24"/>
                <w:lang w:val="ru-RU"/>
              </w:rPr>
              <w:t>представлений</w:t>
            </w:r>
            <w:r w:rsidRPr="006C6D24">
              <w:rPr>
                <w:spacing w:val="-3"/>
                <w:sz w:val="24"/>
                <w:lang w:val="ru-RU"/>
              </w:rPr>
              <w:t xml:space="preserve"> </w:t>
            </w:r>
            <w:r w:rsidRPr="006C6D24">
              <w:rPr>
                <w:sz w:val="24"/>
                <w:lang w:val="ru-RU"/>
              </w:rPr>
              <w:t>о</w:t>
            </w:r>
            <w:r w:rsidRPr="006C6D24">
              <w:rPr>
                <w:spacing w:val="-3"/>
                <w:sz w:val="24"/>
                <w:lang w:val="ru-RU"/>
              </w:rPr>
              <w:t xml:space="preserve"> </w:t>
            </w:r>
            <w:r w:rsidRPr="006C6D24">
              <w:rPr>
                <w:sz w:val="24"/>
                <w:lang w:val="ru-RU"/>
              </w:rPr>
              <w:t>видах</w:t>
            </w:r>
            <w:r w:rsidRPr="006C6D24">
              <w:rPr>
                <w:spacing w:val="-57"/>
                <w:sz w:val="24"/>
                <w:lang w:val="ru-RU"/>
              </w:rPr>
              <w:t xml:space="preserve"> </w:t>
            </w:r>
            <w:r w:rsidRPr="006C6D24">
              <w:rPr>
                <w:sz w:val="24"/>
                <w:lang w:val="ru-RU"/>
              </w:rPr>
              <w:t>сказок:</w:t>
            </w:r>
          </w:p>
          <w:p w:rsidR="006C6D24" w:rsidRPr="006C6D24" w:rsidRDefault="006C6D24">
            <w:pPr>
              <w:rPr>
                <w:sz w:val="24"/>
                <w:lang w:val="ru-RU"/>
              </w:rPr>
            </w:pPr>
            <w:r w:rsidRPr="006C6D24">
              <w:rPr>
                <w:sz w:val="24"/>
                <w:lang w:val="ru-RU"/>
              </w:rPr>
              <w:t>о</w:t>
            </w:r>
            <w:r w:rsidRPr="006C6D24">
              <w:rPr>
                <w:spacing w:val="-3"/>
                <w:sz w:val="24"/>
                <w:lang w:val="ru-RU"/>
              </w:rPr>
              <w:t xml:space="preserve"> </w:t>
            </w:r>
            <w:r w:rsidRPr="006C6D24">
              <w:rPr>
                <w:sz w:val="24"/>
                <w:lang w:val="ru-RU"/>
              </w:rPr>
              <w:t>животных,</w:t>
            </w:r>
            <w:r w:rsidRPr="006C6D24">
              <w:rPr>
                <w:spacing w:val="-3"/>
                <w:sz w:val="24"/>
                <w:lang w:val="ru-RU"/>
              </w:rPr>
              <w:t xml:space="preserve"> </w:t>
            </w:r>
            <w:r w:rsidRPr="006C6D24">
              <w:rPr>
                <w:sz w:val="24"/>
                <w:lang w:val="ru-RU"/>
              </w:rPr>
              <w:t>бытовые,</w:t>
            </w:r>
            <w:r w:rsidRPr="006C6D24">
              <w:rPr>
                <w:spacing w:val="-2"/>
                <w:sz w:val="24"/>
                <w:lang w:val="ru-RU"/>
              </w:rPr>
              <w:t xml:space="preserve"> </w:t>
            </w:r>
            <w:r w:rsidRPr="006C6D24">
              <w:rPr>
                <w:sz w:val="24"/>
                <w:lang w:val="ru-RU"/>
              </w:rPr>
              <w:t>волшебные.</w:t>
            </w:r>
          </w:p>
          <w:p w:rsidR="006C6D24" w:rsidRPr="006C6D24" w:rsidRDefault="006C6D24">
            <w:pPr>
              <w:rPr>
                <w:sz w:val="24"/>
                <w:lang w:val="ru-RU"/>
              </w:rPr>
            </w:pPr>
            <w:r w:rsidRPr="006C6D24">
              <w:rPr>
                <w:sz w:val="24"/>
                <w:lang w:val="ru-RU"/>
              </w:rPr>
              <w:t>Отражение</w:t>
            </w:r>
            <w:r w:rsidRPr="006C6D24">
              <w:rPr>
                <w:spacing w:val="-4"/>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произведениях</w:t>
            </w:r>
          </w:p>
          <w:p w:rsidR="006C6D24" w:rsidRPr="006C6D24" w:rsidRDefault="006C6D24">
            <w:pPr>
              <w:ind w:right="202"/>
              <w:rPr>
                <w:sz w:val="24"/>
                <w:lang w:val="ru-RU"/>
              </w:rPr>
            </w:pPr>
            <w:r w:rsidRPr="006C6D24">
              <w:rPr>
                <w:sz w:val="24"/>
                <w:lang w:val="ru-RU"/>
              </w:rPr>
              <w:t>фольклора нравственных ценностей,</w:t>
            </w:r>
            <w:r w:rsidRPr="006C6D24">
              <w:rPr>
                <w:spacing w:val="-58"/>
                <w:sz w:val="24"/>
                <w:lang w:val="ru-RU"/>
              </w:rPr>
              <w:t xml:space="preserve"> </w:t>
            </w:r>
            <w:r w:rsidRPr="006C6D24">
              <w:rPr>
                <w:sz w:val="24"/>
                <w:lang w:val="ru-RU"/>
              </w:rPr>
              <w:t>быта</w:t>
            </w:r>
            <w:r w:rsidRPr="006C6D24">
              <w:rPr>
                <w:spacing w:val="-2"/>
                <w:sz w:val="24"/>
                <w:lang w:val="ru-RU"/>
              </w:rPr>
              <w:t xml:space="preserve"> </w:t>
            </w:r>
            <w:r w:rsidRPr="006C6D24">
              <w:rPr>
                <w:sz w:val="24"/>
                <w:lang w:val="ru-RU"/>
              </w:rPr>
              <w:t>и культуры</w:t>
            </w:r>
            <w:r w:rsidRPr="006C6D24">
              <w:rPr>
                <w:spacing w:val="-3"/>
                <w:sz w:val="24"/>
                <w:lang w:val="ru-RU"/>
              </w:rPr>
              <w:t xml:space="preserve"> </w:t>
            </w:r>
            <w:r w:rsidRPr="006C6D24">
              <w:rPr>
                <w:sz w:val="24"/>
                <w:lang w:val="ru-RU"/>
              </w:rPr>
              <w:t>народов</w:t>
            </w:r>
          </w:p>
          <w:p w:rsidR="006C6D24" w:rsidRPr="006C6D24" w:rsidRDefault="006C6D24">
            <w:pPr>
              <w:ind w:right="550"/>
              <w:rPr>
                <w:sz w:val="24"/>
                <w:lang w:val="ru-RU"/>
              </w:rPr>
            </w:pPr>
            <w:r w:rsidRPr="006C6D24">
              <w:rPr>
                <w:sz w:val="24"/>
                <w:lang w:val="ru-RU"/>
              </w:rPr>
              <w:t>мира. Сходство фольклорных</w:t>
            </w:r>
            <w:r w:rsidRPr="006C6D24">
              <w:rPr>
                <w:spacing w:val="1"/>
                <w:sz w:val="24"/>
                <w:lang w:val="ru-RU"/>
              </w:rPr>
              <w:t xml:space="preserve"> </w:t>
            </w:r>
            <w:r w:rsidRPr="006C6D24">
              <w:rPr>
                <w:sz w:val="24"/>
                <w:lang w:val="ru-RU"/>
              </w:rPr>
              <w:t>произведений разных народов по</w:t>
            </w:r>
            <w:r w:rsidRPr="006C6D24">
              <w:rPr>
                <w:spacing w:val="-57"/>
                <w:sz w:val="24"/>
                <w:lang w:val="ru-RU"/>
              </w:rPr>
              <w:t xml:space="preserve"> </w:t>
            </w:r>
            <w:r w:rsidRPr="006C6D24">
              <w:rPr>
                <w:sz w:val="24"/>
                <w:lang w:val="ru-RU"/>
              </w:rPr>
              <w:t>тематике, художественным</w:t>
            </w:r>
            <w:r w:rsidRPr="006C6D24">
              <w:rPr>
                <w:spacing w:val="1"/>
                <w:sz w:val="24"/>
                <w:lang w:val="ru-RU"/>
              </w:rPr>
              <w:t xml:space="preserve"> </w:t>
            </w:r>
            <w:r w:rsidRPr="006C6D24">
              <w:rPr>
                <w:sz w:val="24"/>
                <w:lang w:val="ru-RU"/>
              </w:rPr>
              <w:t>образам и форме («бродячие»</w:t>
            </w:r>
            <w:r w:rsidRPr="006C6D24">
              <w:rPr>
                <w:spacing w:val="1"/>
                <w:sz w:val="24"/>
                <w:lang w:val="ru-RU"/>
              </w:rPr>
              <w:t xml:space="preserve"> </w:t>
            </w:r>
            <w:r w:rsidRPr="006C6D24">
              <w:rPr>
                <w:sz w:val="24"/>
                <w:lang w:val="ru-RU"/>
              </w:rPr>
              <w:t>сюжеты)</w:t>
            </w:r>
          </w:p>
        </w:tc>
        <w:tc>
          <w:tcPr>
            <w:tcW w:w="5254" w:type="dxa"/>
            <w:tcBorders>
              <w:top w:val="single" w:sz="4" w:space="0" w:color="000000"/>
              <w:left w:val="single" w:sz="4" w:space="0" w:color="000000"/>
              <w:bottom w:val="single" w:sz="4" w:space="0" w:color="000000"/>
              <w:right w:val="single" w:sz="4" w:space="0" w:color="000000"/>
            </w:tcBorders>
          </w:tcPr>
          <w:p w:rsidR="006C6D24" w:rsidRPr="006C6D24" w:rsidRDefault="006C6D24">
            <w:pPr>
              <w:spacing w:line="275" w:lineRule="exact"/>
              <w:rPr>
                <w:sz w:val="24"/>
                <w:lang w:val="ru-RU"/>
              </w:rPr>
            </w:pPr>
            <w:r w:rsidRPr="006C6D24">
              <w:rPr>
                <w:sz w:val="24"/>
                <w:lang w:val="ru-RU"/>
              </w:rPr>
              <w:t>тексты?»,</w:t>
            </w:r>
            <w:r w:rsidRPr="006C6D24">
              <w:rPr>
                <w:spacing w:val="-3"/>
                <w:sz w:val="24"/>
                <w:lang w:val="ru-RU"/>
              </w:rPr>
              <w:t xml:space="preserve"> </w:t>
            </w:r>
            <w:r w:rsidRPr="006C6D24">
              <w:rPr>
                <w:sz w:val="24"/>
                <w:lang w:val="ru-RU"/>
              </w:rPr>
              <w:t>аргументация</w:t>
            </w:r>
            <w:r w:rsidRPr="006C6D24">
              <w:rPr>
                <w:spacing w:val="-3"/>
                <w:sz w:val="24"/>
                <w:lang w:val="ru-RU"/>
              </w:rPr>
              <w:t xml:space="preserve"> </w:t>
            </w:r>
            <w:r w:rsidRPr="006C6D24">
              <w:rPr>
                <w:sz w:val="24"/>
                <w:lang w:val="ru-RU"/>
              </w:rPr>
              <w:t>своего</w:t>
            </w:r>
            <w:r w:rsidRPr="006C6D24">
              <w:rPr>
                <w:spacing w:val="-4"/>
                <w:sz w:val="24"/>
                <w:lang w:val="ru-RU"/>
              </w:rPr>
              <w:t xml:space="preserve"> </w:t>
            </w:r>
            <w:r w:rsidRPr="006C6D24">
              <w:rPr>
                <w:sz w:val="24"/>
                <w:lang w:val="ru-RU"/>
              </w:rPr>
              <w:t>мнения.</w:t>
            </w:r>
          </w:p>
          <w:p w:rsidR="006C6D24" w:rsidRPr="006C6D24" w:rsidRDefault="006C6D24">
            <w:pPr>
              <w:ind w:right="348"/>
              <w:rPr>
                <w:sz w:val="24"/>
                <w:lang w:val="ru-RU"/>
              </w:rPr>
            </w:pPr>
            <w:r w:rsidRPr="006C6D24">
              <w:rPr>
                <w:sz w:val="24"/>
                <w:lang w:val="ru-RU"/>
              </w:rPr>
              <w:t>Чтение произведений малого фольклора (по</w:t>
            </w:r>
            <w:r w:rsidRPr="006C6D24">
              <w:rPr>
                <w:spacing w:val="1"/>
                <w:sz w:val="24"/>
                <w:lang w:val="ru-RU"/>
              </w:rPr>
              <w:t xml:space="preserve"> </w:t>
            </w:r>
            <w:r w:rsidRPr="006C6D24">
              <w:rPr>
                <w:sz w:val="24"/>
                <w:lang w:val="ru-RU"/>
              </w:rPr>
              <w:t>выбору): загадок, пословиц, скороговорок,</w:t>
            </w:r>
            <w:r w:rsidRPr="006C6D24">
              <w:rPr>
                <w:spacing w:val="1"/>
                <w:sz w:val="24"/>
                <w:lang w:val="ru-RU"/>
              </w:rPr>
              <w:t xml:space="preserve"> </w:t>
            </w:r>
            <w:r w:rsidRPr="006C6D24">
              <w:rPr>
                <w:sz w:val="24"/>
                <w:lang w:val="ru-RU"/>
              </w:rPr>
              <w:t>потешек, песен, небылиц, закличек, используя</w:t>
            </w:r>
            <w:r w:rsidRPr="006C6D24">
              <w:rPr>
                <w:spacing w:val="-57"/>
                <w:sz w:val="24"/>
                <w:lang w:val="ru-RU"/>
              </w:rPr>
              <w:t xml:space="preserve"> </w:t>
            </w:r>
            <w:r w:rsidRPr="006C6D24">
              <w:rPr>
                <w:sz w:val="24"/>
                <w:lang w:val="ru-RU"/>
              </w:rPr>
              <w:t>интонацию,</w:t>
            </w:r>
            <w:r w:rsidRPr="006C6D24">
              <w:rPr>
                <w:spacing w:val="-2"/>
                <w:sz w:val="24"/>
                <w:lang w:val="ru-RU"/>
              </w:rPr>
              <w:t xml:space="preserve"> </w:t>
            </w:r>
            <w:r w:rsidRPr="006C6D24">
              <w:rPr>
                <w:sz w:val="24"/>
                <w:lang w:val="ru-RU"/>
              </w:rPr>
              <w:t>паузы,</w:t>
            </w:r>
            <w:r w:rsidRPr="006C6D24">
              <w:rPr>
                <w:spacing w:val="-2"/>
                <w:sz w:val="24"/>
                <w:lang w:val="ru-RU"/>
              </w:rPr>
              <w:t xml:space="preserve"> </w:t>
            </w:r>
            <w:r w:rsidRPr="006C6D24">
              <w:rPr>
                <w:sz w:val="24"/>
                <w:lang w:val="ru-RU"/>
              </w:rPr>
              <w:t>темп,</w:t>
            </w:r>
            <w:r w:rsidRPr="006C6D24">
              <w:rPr>
                <w:spacing w:val="-1"/>
                <w:sz w:val="24"/>
                <w:lang w:val="ru-RU"/>
              </w:rPr>
              <w:t xml:space="preserve"> </w:t>
            </w:r>
            <w:r w:rsidRPr="006C6D24">
              <w:rPr>
                <w:sz w:val="24"/>
                <w:lang w:val="ru-RU"/>
              </w:rPr>
              <w:t>ритм,</w:t>
            </w:r>
            <w:r w:rsidRPr="006C6D24">
              <w:rPr>
                <w:spacing w:val="-2"/>
                <w:sz w:val="24"/>
                <w:lang w:val="ru-RU"/>
              </w:rPr>
              <w:t xml:space="preserve"> </w:t>
            </w:r>
            <w:r w:rsidRPr="006C6D24">
              <w:rPr>
                <w:sz w:val="24"/>
                <w:lang w:val="ru-RU"/>
              </w:rPr>
              <w:t>логические</w:t>
            </w:r>
          </w:p>
          <w:p w:rsidR="006C6D24" w:rsidRPr="006C6D24" w:rsidRDefault="006C6D24">
            <w:pPr>
              <w:ind w:right="104"/>
              <w:rPr>
                <w:sz w:val="24"/>
                <w:lang w:val="ru-RU"/>
              </w:rPr>
            </w:pPr>
            <w:r w:rsidRPr="006C6D24">
              <w:rPr>
                <w:sz w:val="24"/>
                <w:lang w:val="ru-RU"/>
              </w:rPr>
              <w:t>ударения</w:t>
            </w:r>
            <w:r w:rsidRPr="006C6D24">
              <w:rPr>
                <w:spacing w:val="-2"/>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соответствии</w:t>
            </w:r>
            <w:r w:rsidRPr="006C6D24">
              <w:rPr>
                <w:spacing w:val="-1"/>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особенностями</w:t>
            </w:r>
            <w:r w:rsidRPr="006C6D24">
              <w:rPr>
                <w:spacing w:val="-1"/>
                <w:sz w:val="24"/>
                <w:lang w:val="ru-RU"/>
              </w:rPr>
              <w:t xml:space="preserve"> </w:t>
            </w:r>
            <w:r w:rsidRPr="006C6D24">
              <w:rPr>
                <w:sz w:val="24"/>
                <w:lang w:val="ru-RU"/>
              </w:rPr>
              <w:t>текста</w:t>
            </w:r>
            <w:r w:rsidRPr="006C6D24">
              <w:rPr>
                <w:spacing w:val="-57"/>
                <w:sz w:val="24"/>
                <w:lang w:val="ru-RU"/>
              </w:rPr>
              <w:t xml:space="preserve"> </w:t>
            </w:r>
            <w:r w:rsidRPr="006C6D24">
              <w:rPr>
                <w:sz w:val="24"/>
                <w:lang w:val="ru-RU"/>
              </w:rPr>
              <w:t>для</w:t>
            </w:r>
            <w:r w:rsidRPr="006C6D24">
              <w:rPr>
                <w:spacing w:val="-1"/>
                <w:sz w:val="24"/>
                <w:lang w:val="ru-RU"/>
              </w:rPr>
              <w:t xml:space="preserve"> </w:t>
            </w:r>
            <w:r w:rsidRPr="006C6D24">
              <w:rPr>
                <w:sz w:val="24"/>
                <w:lang w:val="ru-RU"/>
              </w:rPr>
              <w:t>передачи</w:t>
            </w:r>
            <w:r w:rsidRPr="006C6D24">
              <w:rPr>
                <w:spacing w:val="-1"/>
                <w:sz w:val="24"/>
                <w:lang w:val="ru-RU"/>
              </w:rPr>
              <w:t xml:space="preserve"> </w:t>
            </w:r>
            <w:r w:rsidRPr="006C6D24">
              <w:rPr>
                <w:sz w:val="24"/>
                <w:lang w:val="ru-RU"/>
              </w:rPr>
              <w:t>эмоционального настроя</w:t>
            </w:r>
          </w:p>
          <w:p w:rsidR="006C6D24" w:rsidRPr="006C6D24" w:rsidRDefault="006C6D24">
            <w:pPr>
              <w:rPr>
                <w:sz w:val="24"/>
                <w:lang w:val="ru-RU"/>
              </w:rPr>
            </w:pPr>
            <w:r w:rsidRPr="006C6D24">
              <w:rPr>
                <w:sz w:val="24"/>
                <w:lang w:val="ru-RU"/>
              </w:rPr>
              <w:t>произведения.</w:t>
            </w:r>
          </w:p>
          <w:p w:rsidR="006C6D24" w:rsidRPr="006C6D24" w:rsidRDefault="006C6D24">
            <w:pPr>
              <w:ind w:right="321"/>
              <w:rPr>
                <w:sz w:val="24"/>
                <w:lang w:val="ru-RU"/>
              </w:rPr>
            </w:pPr>
            <w:r w:rsidRPr="006C6D24">
              <w:rPr>
                <w:sz w:val="24"/>
                <w:lang w:val="ru-RU"/>
              </w:rPr>
              <w:t>Учебный диалог: обсуждение цитаты А. С.</w:t>
            </w:r>
            <w:r w:rsidRPr="006C6D24">
              <w:rPr>
                <w:spacing w:val="1"/>
                <w:sz w:val="24"/>
                <w:lang w:val="ru-RU"/>
              </w:rPr>
              <w:t xml:space="preserve"> </w:t>
            </w:r>
            <w:r w:rsidRPr="006C6D24">
              <w:rPr>
                <w:sz w:val="24"/>
                <w:lang w:val="ru-RU"/>
              </w:rPr>
              <w:t>Пушкина о пословицах «Что за золото!.. А что</w:t>
            </w:r>
            <w:r w:rsidRPr="006C6D24">
              <w:rPr>
                <w:spacing w:val="-57"/>
                <w:sz w:val="24"/>
                <w:lang w:val="ru-RU"/>
              </w:rPr>
              <w:t xml:space="preserve"> </w:t>
            </w:r>
            <w:r w:rsidRPr="006C6D24">
              <w:rPr>
                <w:sz w:val="24"/>
                <w:lang w:val="ru-RU"/>
              </w:rPr>
              <w:t>за роскошь, что за смысл, какой толк в каждой</w:t>
            </w:r>
            <w:r w:rsidRPr="006C6D24">
              <w:rPr>
                <w:spacing w:val="-57"/>
                <w:sz w:val="24"/>
                <w:lang w:val="ru-RU"/>
              </w:rPr>
              <w:t xml:space="preserve"> </w:t>
            </w:r>
            <w:r w:rsidRPr="006C6D24">
              <w:rPr>
                <w:sz w:val="24"/>
                <w:lang w:val="ru-RU"/>
              </w:rPr>
              <w:t>пословице нашей!..», составление</w:t>
            </w:r>
            <w:r w:rsidRPr="006C6D24">
              <w:rPr>
                <w:spacing w:val="1"/>
                <w:sz w:val="24"/>
                <w:lang w:val="ru-RU"/>
              </w:rPr>
              <w:t xml:space="preserve"> </w:t>
            </w:r>
            <w:r w:rsidRPr="006C6D24">
              <w:rPr>
                <w:sz w:val="24"/>
                <w:lang w:val="ru-RU"/>
              </w:rPr>
              <w:t>монологического</w:t>
            </w:r>
            <w:r w:rsidRPr="006C6D24">
              <w:rPr>
                <w:spacing w:val="-1"/>
                <w:sz w:val="24"/>
                <w:lang w:val="ru-RU"/>
              </w:rPr>
              <w:t xml:space="preserve"> </w:t>
            </w:r>
            <w:r w:rsidRPr="006C6D24">
              <w:rPr>
                <w:sz w:val="24"/>
                <w:lang w:val="ru-RU"/>
              </w:rPr>
              <w:t>высказывания.</w:t>
            </w:r>
          </w:p>
          <w:p w:rsidR="006C6D24" w:rsidRPr="006C6D24" w:rsidRDefault="006C6D24">
            <w:pPr>
              <w:spacing w:before="1"/>
              <w:ind w:right="489"/>
              <w:rPr>
                <w:sz w:val="24"/>
                <w:lang w:val="ru-RU"/>
              </w:rPr>
            </w:pPr>
            <w:r w:rsidRPr="006C6D24">
              <w:rPr>
                <w:sz w:val="24"/>
                <w:lang w:val="ru-RU"/>
              </w:rPr>
              <w:t>Работа в парах: сравнение пословиц разных</w:t>
            </w:r>
            <w:r w:rsidRPr="006C6D24">
              <w:rPr>
                <w:spacing w:val="1"/>
                <w:sz w:val="24"/>
                <w:lang w:val="ru-RU"/>
              </w:rPr>
              <w:t xml:space="preserve"> </w:t>
            </w:r>
            <w:r w:rsidRPr="006C6D24">
              <w:rPr>
                <w:sz w:val="24"/>
                <w:lang w:val="ru-RU"/>
              </w:rPr>
              <w:t>народов, объяснение значения, установление</w:t>
            </w:r>
            <w:r w:rsidRPr="006C6D24">
              <w:rPr>
                <w:spacing w:val="-58"/>
                <w:sz w:val="24"/>
                <w:lang w:val="ru-RU"/>
              </w:rPr>
              <w:t xml:space="preserve"> </w:t>
            </w:r>
            <w:r w:rsidRPr="006C6D24">
              <w:rPr>
                <w:sz w:val="24"/>
                <w:lang w:val="ru-RU"/>
              </w:rPr>
              <w:t>тем,</w:t>
            </w:r>
            <w:r w:rsidRPr="006C6D24">
              <w:rPr>
                <w:spacing w:val="-1"/>
                <w:sz w:val="24"/>
                <w:lang w:val="ru-RU"/>
              </w:rPr>
              <w:t xml:space="preserve"> </w:t>
            </w:r>
            <w:r w:rsidRPr="006C6D24">
              <w:rPr>
                <w:sz w:val="24"/>
                <w:lang w:val="ru-RU"/>
              </w:rPr>
              <w:t>группировка</w:t>
            </w:r>
            <w:r w:rsidRPr="006C6D24">
              <w:rPr>
                <w:spacing w:val="-1"/>
                <w:sz w:val="24"/>
                <w:lang w:val="ru-RU"/>
              </w:rPr>
              <w:t xml:space="preserve"> </w:t>
            </w:r>
            <w:r w:rsidRPr="006C6D24">
              <w:rPr>
                <w:sz w:val="24"/>
                <w:lang w:val="ru-RU"/>
              </w:rPr>
              <w:t>пословиц</w:t>
            </w:r>
            <w:r w:rsidRPr="006C6D24">
              <w:rPr>
                <w:spacing w:val="-1"/>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одну</w:t>
            </w:r>
            <w:r w:rsidRPr="006C6D24">
              <w:rPr>
                <w:spacing w:val="-3"/>
                <w:sz w:val="24"/>
                <w:lang w:val="ru-RU"/>
              </w:rPr>
              <w:t xml:space="preserve"> </w:t>
            </w:r>
            <w:r w:rsidRPr="006C6D24">
              <w:rPr>
                <w:sz w:val="24"/>
                <w:lang w:val="ru-RU"/>
              </w:rPr>
              <w:t>тему,</w:t>
            </w:r>
          </w:p>
          <w:p w:rsidR="006C6D24" w:rsidRPr="006C6D24" w:rsidRDefault="006C6D24">
            <w:pPr>
              <w:ind w:right="116"/>
              <w:rPr>
                <w:sz w:val="24"/>
                <w:lang w:val="ru-RU"/>
              </w:rPr>
            </w:pPr>
            <w:r w:rsidRPr="006C6D24">
              <w:rPr>
                <w:sz w:val="24"/>
                <w:lang w:val="ru-RU"/>
              </w:rPr>
              <w:t>упражнения на восстановление текста пословиц,</w:t>
            </w:r>
            <w:r w:rsidRPr="006C6D24">
              <w:rPr>
                <w:spacing w:val="-57"/>
                <w:sz w:val="24"/>
                <w:lang w:val="ru-RU"/>
              </w:rPr>
              <w:t xml:space="preserve"> </w:t>
            </w:r>
            <w:r w:rsidRPr="006C6D24">
              <w:rPr>
                <w:sz w:val="24"/>
                <w:lang w:val="ru-RU"/>
              </w:rPr>
              <w:t>соотнесение пословиц с текстом произведения</w:t>
            </w:r>
            <w:r w:rsidRPr="006C6D24">
              <w:rPr>
                <w:spacing w:val="1"/>
                <w:sz w:val="24"/>
                <w:lang w:val="ru-RU"/>
              </w:rPr>
              <w:t xml:space="preserve"> </w:t>
            </w:r>
            <w:r w:rsidRPr="006C6D24">
              <w:rPr>
                <w:sz w:val="24"/>
                <w:lang w:val="ru-RU"/>
              </w:rPr>
              <w:t>(темой</w:t>
            </w:r>
            <w:r w:rsidRPr="006C6D24">
              <w:rPr>
                <w:spacing w:val="-1"/>
                <w:sz w:val="24"/>
                <w:lang w:val="ru-RU"/>
              </w:rPr>
              <w:t xml:space="preserve"> </w:t>
            </w:r>
            <w:r w:rsidRPr="006C6D24">
              <w:rPr>
                <w:sz w:val="24"/>
                <w:lang w:val="ru-RU"/>
              </w:rPr>
              <w:t>и главной мыслью).</w:t>
            </w:r>
          </w:p>
          <w:p w:rsidR="006C6D24" w:rsidRPr="006C6D24" w:rsidRDefault="006C6D24">
            <w:pPr>
              <w:spacing w:before="1"/>
              <w:ind w:right="550"/>
              <w:rPr>
                <w:sz w:val="24"/>
                <w:lang w:val="ru-RU"/>
              </w:rPr>
            </w:pPr>
            <w:r w:rsidRPr="006C6D24">
              <w:rPr>
                <w:sz w:val="24"/>
                <w:lang w:val="ru-RU"/>
              </w:rPr>
              <w:t>Работа со схемой: «чтение» информации,</w:t>
            </w:r>
            <w:r w:rsidRPr="006C6D24">
              <w:rPr>
                <w:spacing w:val="1"/>
                <w:sz w:val="24"/>
                <w:lang w:val="ru-RU"/>
              </w:rPr>
              <w:t xml:space="preserve"> </w:t>
            </w:r>
            <w:r w:rsidRPr="006C6D24">
              <w:rPr>
                <w:sz w:val="24"/>
                <w:lang w:val="ru-RU"/>
              </w:rPr>
              <w:t>представленной в схематическом виде,</w:t>
            </w:r>
            <w:r w:rsidRPr="006C6D24">
              <w:rPr>
                <w:spacing w:val="1"/>
                <w:sz w:val="24"/>
                <w:lang w:val="ru-RU"/>
              </w:rPr>
              <w:t xml:space="preserve"> </w:t>
            </w:r>
            <w:r w:rsidRPr="006C6D24">
              <w:rPr>
                <w:sz w:val="24"/>
                <w:lang w:val="ru-RU"/>
              </w:rPr>
              <w:t>обобщение представлений о видах сказок,</w:t>
            </w:r>
            <w:r w:rsidRPr="006C6D24">
              <w:rPr>
                <w:spacing w:val="1"/>
                <w:sz w:val="24"/>
                <w:lang w:val="ru-RU"/>
              </w:rPr>
              <w:t xml:space="preserve"> </w:t>
            </w:r>
            <w:r w:rsidRPr="006C6D24">
              <w:rPr>
                <w:sz w:val="24"/>
                <w:lang w:val="ru-RU"/>
              </w:rPr>
              <w:t>выполнение задания «Вспомните и назовите</w:t>
            </w:r>
            <w:r w:rsidRPr="006C6D24">
              <w:rPr>
                <w:spacing w:val="-58"/>
                <w:sz w:val="24"/>
                <w:lang w:val="ru-RU"/>
              </w:rPr>
              <w:t xml:space="preserve"> </w:t>
            </w:r>
            <w:r w:rsidRPr="006C6D24">
              <w:rPr>
                <w:sz w:val="24"/>
                <w:lang w:val="ru-RU"/>
              </w:rPr>
              <w:t>произведения».</w:t>
            </w:r>
          </w:p>
          <w:p w:rsidR="006C6D24" w:rsidRPr="006C6D24" w:rsidRDefault="006C6D24">
            <w:pPr>
              <w:spacing w:before="9"/>
              <w:rPr>
                <w:sz w:val="24"/>
                <w:lang w:val="ru-RU"/>
              </w:rPr>
            </w:pPr>
            <w:r w:rsidRPr="006C6D24">
              <w:rPr>
                <w:sz w:val="24"/>
                <w:lang w:val="ru-RU"/>
              </w:rPr>
              <w:t>Сказки</w:t>
            </w:r>
          </w:p>
          <w:p w:rsidR="006C6D24" w:rsidRPr="006C6D24" w:rsidRDefault="006C6D24">
            <w:pPr>
              <w:rPr>
                <w:b/>
                <w:sz w:val="26"/>
                <w:lang w:val="ru-RU"/>
              </w:rPr>
            </w:pPr>
          </w:p>
          <w:p w:rsidR="006C6D24" w:rsidRPr="006C6D24" w:rsidRDefault="006C6D24">
            <w:pPr>
              <w:rPr>
                <w:b/>
                <w:sz w:val="26"/>
                <w:lang w:val="ru-RU"/>
              </w:rPr>
            </w:pPr>
          </w:p>
          <w:p w:rsidR="006C6D24" w:rsidRPr="006C6D24" w:rsidRDefault="006C6D24">
            <w:pPr>
              <w:spacing w:before="10"/>
              <w:rPr>
                <w:b/>
                <w:sz w:val="20"/>
                <w:lang w:val="ru-RU"/>
              </w:rPr>
            </w:pPr>
          </w:p>
          <w:p w:rsidR="006C6D24" w:rsidRDefault="006C6D24">
            <w:pPr>
              <w:spacing w:before="1" w:line="270" w:lineRule="atLeast"/>
              <w:ind w:right="237"/>
              <w:rPr>
                <w:sz w:val="24"/>
              </w:rPr>
            </w:pPr>
            <w:r w:rsidRPr="006C6D24">
              <w:rPr>
                <w:sz w:val="24"/>
                <w:lang w:val="ru-RU"/>
              </w:rPr>
              <w:t>Чтение вслух и про себя (молча) фольклорных</w:t>
            </w:r>
            <w:r w:rsidRPr="006C6D24">
              <w:rPr>
                <w:spacing w:val="1"/>
                <w:sz w:val="24"/>
                <w:lang w:val="ru-RU"/>
              </w:rPr>
              <w:t xml:space="preserve"> </w:t>
            </w:r>
            <w:r w:rsidRPr="006C6D24">
              <w:rPr>
                <w:sz w:val="24"/>
                <w:lang w:val="ru-RU"/>
              </w:rPr>
              <w:t>произведений (народных сказок), определяя</w:t>
            </w:r>
            <w:r w:rsidRPr="006C6D24">
              <w:rPr>
                <w:spacing w:val="1"/>
                <w:sz w:val="24"/>
                <w:lang w:val="ru-RU"/>
              </w:rPr>
              <w:t xml:space="preserve"> </w:t>
            </w:r>
            <w:r w:rsidRPr="006C6D24">
              <w:rPr>
                <w:sz w:val="24"/>
                <w:lang w:val="ru-RU"/>
              </w:rPr>
              <w:t>мотив и цель чтения, отвечая на вопрос: «На</w:t>
            </w:r>
            <w:r w:rsidRPr="006C6D24">
              <w:rPr>
                <w:spacing w:val="1"/>
                <w:sz w:val="24"/>
                <w:lang w:val="ru-RU"/>
              </w:rPr>
              <w:t xml:space="preserve"> </w:t>
            </w:r>
            <w:r w:rsidRPr="006C6D24">
              <w:rPr>
                <w:sz w:val="24"/>
                <w:lang w:val="ru-RU"/>
              </w:rPr>
              <w:t>какой вопрос хочу получить ответ, читая</w:t>
            </w:r>
            <w:r w:rsidRPr="006C6D24">
              <w:rPr>
                <w:spacing w:val="1"/>
                <w:sz w:val="24"/>
                <w:lang w:val="ru-RU"/>
              </w:rPr>
              <w:t xml:space="preserve"> </w:t>
            </w:r>
            <w:r w:rsidRPr="006C6D24">
              <w:rPr>
                <w:sz w:val="24"/>
                <w:lang w:val="ru-RU"/>
              </w:rPr>
              <w:t>произведение?», различение реальных и</w:t>
            </w:r>
            <w:r w:rsidRPr="006C6D24">
              <w:rPr>
                <w:spacing w:val="1"/>
                <w:sz w:val="24"/>
                <w:lang w:val="ru-RU"/>
              </w:rPr>
              <w:t xml:space="preserve"> </w:t>
            </w:r>
            <w:r w:rsidRPr="006C6D24">
              <w:rPr>
                <w:sz w:val="24"/>
                <w:lang w:val="ru-RU"/>
              </w:rPr>
              <w:t>сказочных</w:t>
            </w:r>
            <w:r w:rsidRPr="006C6D24">
              <w:rPr>
                <w:spacing w:val="-4"/>
                <w:sz w:val="24"/>
                <w:lang w:val="ru-RU"/>
              </w:rPr>
              <w:t xml:space="preserve"> </w:t>
            </w:r>
            <w:r w:rsidRPr="006C6D24">
              <w:rPr>
                <w:sz w:val="24"/>
                <w:lang w:val="ru-RU"/>
              </w:rPr>
              <w:t>событий</w:t>
            </w:r>
            <w:r w:rsidRPr="006C6D24">
              <w:rPr>
                <w:spacing w:val="-4"/>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народных</w:t>
            </w:r>
            <w:r w:rsidRPr="006C6D24">
              <w:rPr>
                <w:spacing w:val="-4"/>
                <w:sz w:val="24"/>
                <w:lang w:val="ru-RU"/>
              </w:rPr>
              <w:t xml:space="preserve"> </w:t>
            </w:r>
            <w:r w:rsidRPr="006C6D24">
              <w:rPr>
                <w:sz w:val="24"/>
                <w:lang w:val="ru-RU"/>
              </w:rPr>
              <w:t>произведениях.</w:t>
            </w:r>
            <w:r w:rsidRPr="006C6D24">
              <w:rPr>
                <w:spacing w:val="-57"/>
                <w:sz w:val="24"/>
                <w:lang w:val="ru-RU"/>
              </w:rPr>
              <w:t xml:space="preserve"> </w:t>
            </w:r>
            <w:r>
              <w:rPr>
                <w:sz w:val="24"/>
              </w:rPr>
              <w:t>Учебный</w:t>
            </w:r>
            <w:r>
              <w:rPr>
                <w:spacing w:val="-1"/>
                <w:sz w:val="24"/>
              </w:rPr>
              <w:t xml:space="preserve"> </w:t>
            </w:r>
            <w:r>
              <w:rPr>
                <w:sz w:val="24"/>
              </w:rPr>
              <w:t>диалог:</w:t>
            </w:r>
            <w:r>
              <w:rPr>
                <w:spacing w:val="-2"/>
                <w:sz w:val="24"/>
              </w:rPr>
              <w:t xml:space="preserve"> </w:t>
            </w:r>
            <w:r>
              <w:rPr>
                <w:sz w:val="24"/>
              </w:rPr>
              <w:t>осознание</w:t>
            </w:r>
            <w:r>
              <w:rPr>
                <w:spacing w:val="-1"/>
                <w:sz w:val="24"/>
              </w:rPr>
              <w:t xml:space="preserve"> </w:t>
            </w:r>
            <w:r>
              <w:rPr>
                <w:sz w:val="24"/>
              </w:rPr>
              <w:t>ценности</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rPr>
          <w:sz w:val="2"/>
          <w:szCs w:val="2"/>
        </w:rPr>
      </w:pPr>
      <w:r>
        <w:rPr>
          <w:noProof/>
          <w:lang w:eastAsia="ru-RU"/>
        </w:rPr>
        <mc:AlternateContent>
          <mc:Choice Requires="wpg">
            <w:drawing>
              <wp:anchor distT="0" distB="0" distL="114300" distR="114300" simplePos="0" relativeHeight="251664384" behindDoc="1" locked="0" layoutInCell="1" allowOverlap="1">
                <wp:simplePos x="0" y="0"/>
                <wp:positionH relativeFrom="page">
                  <wp:posOffset>5194300</wp:posOffset>
                </wp:positionH>
                <wp:positionV relativeFrom="page">
                  <wp:posOffset>4754245</wp:posOffset>
                </wp:positionV>
                <wp:extent cx="3184525" cy="360680"/>
                <wp:effectExtent l="0" t="0" r="0" b="1270"/>
                <wp:wrapNone/>
                <wp:docPr id="21" name="Группа 21"/>
                <wp:cNvGraphicFramePr/>
                <a:graphic xmlns:a="http://schemas.openxmlformats.org/drawingml/2006/main">
                  <a:graphicData uri="http://schemas.microsoft.com/office/word/2010/wordprocessingGroup">
                    <wpg:wgp>
                      <wpg:cNvGrpSpPr/>
                      <wpg:grpSpPr bwMode="auto">
                        <a:xfrm>
                          <a:off x="0" y="0"/>
                          <a:ext cx="3184525" cy="360680"/>
                          <a:chOff x="0" y="0"/>
                          <a:chExt cx="5015" cy="567"/>
                        </a:xfrm>
                      </wpg:grpSpPr>
                      <wps:wsp>
                        <wps:cNvPr id="22" name="AutoShape 8"/>
                        <wps:cNvSpPr>
                          <a:spLocks/>
                        </wps:cNvSpPr>
                        <wps:spPr bwMode="auto">
                          <a:xfrm>
                            <a:off x="0" y="0"/>
                            <a:ext cx="5015" cy="296"/>
                          </a:xfrm>
                          <a:custGeom>
                            <a:avLst/>
                            <a:gdLst>
                              <a:gd name="T0" fmla="+- 0 12952 8180"/>
                              <a:gd name="T1" fmla="*/ T0 w 5015"/>
                              <a:gd name="T2" fmla="+- 0 7773 7487"/>
                              <a:gd name="T3" fmla="*/ 7773 h 296"/>
                              <a:gd name="T4" fmla="+- 0 12942 8180"/>
                              <a:gd name="T5" fmla="*/ T4 w 5015"/>
                              <a:gd name="T6" fmla="+- 0 7773 7487"/>
                              <a:gd name="T7" fmla="*/ 7773 h 296"/>
                              <a:gd name="T8" fmla="+- 0 11730 8180"/>
                              <a:gd name="T9" fmla="*/ T8 w 5015"/>
                              <a:gd name="T10" fmla="+- 0 7773 7487"/>
                              <a:gd name="T11" fmla="*/ 7773 h 296"/>
                              <a:gd name="T12" fmla="+- 0 11721 8180"/>
                              <a:gd name="T13" fmla="*/ T12 w 5015"/>
                              <a:gd name="T14" fmla="+- 0 7773 7487"/>
                              <a:gd name="T15" fmla="*/ 7773 h 296"/>
                              <a:gd name="T16" fmla="+- 0 10509 8180"/>
                              <a:gd name="T17" fmla="*/ T16 w 5015"/>
                              <a:gd name="T18" fmla="+- 0 7773 7487"/>
                              <a:gd name="T19" fmla="*/ 7773 h 296"/>
                              <a:gd name="T20" fmla="+- 0 10509 8180"/>
                              <a:gd name="T21" fmla="*/ T20 w 5015"/>
                              <a:gd name="T22" fmla="+- 0 7782 7487"/>
                              <a:gd name="T23" fmla="*/ 7782 h 296"/>
                              <a:gd name="T24" fmla="+- 0 11721 8180"/>
                              <a:gd name="T25" fmla="*/ T24 w 5015"/>
                              <a:gd name="T26" fmla="+- 0 7782 7487"/>
                              <a:gd name="T27" fmla="*/ 7782 h 296"/>
                              <a:gd name="T28" fmla="+- 0 11730 8180"/>
                              <a:gd name="T29" fmla="*/ T28 w 5015"/>
                              <a:gd name="T30" fmla="+- 0 7782 7487"/>
                              <a:gd name="T31" fmla="*/ 7782 h 296"/>
                              <a:gd name="T32" fmla="+- 0 12942 8180"/>
                              <a:gd name="T33" fmla="*/ T32 w 5015"/>
                              <a:gd name="T34" fmla="+- 0 7782 7487"/>
                              <a:gd name="T35" fmla="*/ 7782 h 296"/>
                              <a:gd name="T36" fmla="+- 0 12952 8180"/>
                              <a:gd name="T37" fmla="*/ T36 w 5015"/>
                              <a:gd name="T38" fmla="+- 0 7782 7487"/>
                              <a:gd name="T39" fmla="*/ 7782 h 296"/>
                              <a:gd name="T40" fmla="+- 0 12952 8180"/>
                              <a:gd name="T41" fmla="*/ T40 w 5015"/>
                              <a:gd name="T42" fmla="+- 0 7773 7487"/>
                              <a:gd name="T43" fmla="*/ 7773 h 296"/>
                              <a:gd name="T44" fmla="+- 0 13180 8180"/>
                              <a:gd name="T45" fmla="*/ T44 w 5015"/>
                              <a:gd name="T46" fmla="+- 0 7773 7487"/>
                              <a:gd name="T47" fmla="*/ 7773 h 296"/>
                              <a:gd name="T48" fmla="+- 0 12952 8180"/>
                              <a:gd name="T49" fmla="*/ T48 w 5015"/>
                              <a:gd name="T50" fmla="+- 0 7773 7487"/>
                              <a:gd name="T51" fmla="*/ 7773 h 296"/>
                              <a:gd name="T52" fmla="+- 0 12952 8180"/>
                              <a:gd name="T53" fmla="*/ T52 w 5015"/>
                              <a:gd name="T54" fmla="+- 0 7782 7487"/>
                              <a:gd name="T55" fmla="*/ 7782 h 296"/>
                              <a:gd name="T56" fmla="+- 0 13180 8180"/>
                              <a:gd name="T57" fmla="*/ T56 w 5015"/>
                              <a:gd name="T58" fmla="+- 0 7782 7487"/>
                              <a:gd name="T59" fmla="*/ 7782 h 296"/>
                              <a:gd name="T60" fmla="+- 0 13180 8180"/>
                              <a:gd name="T61" fmla="*/ T60 w 5015"/>
                              <a:gd name="T62" fmla="+- 0 7773 7487"/>
                              <a:gd name="T63" fmla="*/ 7773 h 296"/>
                              <a:gd name="T64" fmla="+- 0 13195 8180"/>
                              <a:gd name="T65" fmla="*/ T64 w 5015"/>
                              <a:gd name="T66" fmla="+- 0 7487 7487"/>
                              <a:gd name="T67" fmla="*/ 7487 h 296"/>
                              <a:gd name="T68" fmla="+- 0 13185 8180"/>
                              <a:gd name="T69" fmla="*/ T68 w 5015"/>
                              <a:gd name="T70" fmla="+- 0 7487 7487"/>
                              <a:gd name="T71" fmla="*/ 7487 h 296"/>
                              <a:gd name="T72" fmla="+- 0 8190 8180"/>
                              <a:gd name="T73" fmla="*/ T72 w 5015"/>
                              <a:gd name="T74" fmla="+- 0 7487 7487"/>
                              <a:gd name="T75" fmla="*/ 7487 h 296"/>
                              <a:gd name="T76" fmla="+- 0 8180 8180"/>
                              <a:gd name="T77" fmla="*/ T76 w 5015"/>
                              <a:gd name="T78" fmla="+- 0 7487 7487"/>
                              <a:gd name="T79" fmla="*/ 7487 h 296"/>
                              <a:gd name="T80" fmla="+- 0 8180 8180"/>
                              <a:gd name="T81" fmla="*/ T80 w 5015"/>
                              <a:gd name="T82" fmla="+- 0 7497 7487"/>
                              <a:gd name="T83" fmla="*/ 7497 h 296"/>
                              <a:gd name="T84" fmla="+- 0 8180 8180"/>
                              <a:gd name="T85" fmla="*/ T84 w 5015"/>
                              <a:gd name="T86" fmla="+- 0 7773 7487"/>
                              <a:gd name="T87" fmla="*/ 7773 h 296"/>
                              <a:gd name="T88" fmla="+- 0 8180 8180"/>
                              <a:gd name="T89" fmla="*/ T88 w 5015"/>
                              <a:gd name="T90" fmla="+- 0 7782 7487"/>
                              <a:gd name="T91" fmla="*/ 7782 h 296"/>
                              <a:gd name="T92" fmla="+- 0 8190 8180"/>
                              <a:gd name="T93" fmla="*/ T92 w 5015"/>
                              <a:gd name="T94" fmla="+- 0 7782 7487"/>
                              <a:gd name="T95" fmla="*/ 7782 h 296"/>
                              <a:gd name="T96" fmla="+- 0 8199 8180"/>
                              <a:gd name="T97" fmla="*/ T96 w 5015"/>
                              <a:gd name="T98" fmla="+- 0 7782 7487"/>
                              <a:gd name="T99" fmla="*/ 7782 h 296"/>
                              <a:gd name="T100" fmla="+- 0 9277 8180"/>
                              <a:gd name="T101" fmla="*/ T100 w 5015"/>
                              <a:gd name="T102" fmla="+- 0 7782 7487"/>
                              <a:gd name="T103" fmla="*/ 7782 h 296"/>
                              <a:gd name="T104" fmla="+- 0 9287 8180"/>
                              <a:gd name="T105" fmla="*/ T104 w 5015"/>
                              <a:gd name="T106" fmla="+- 0 7782 7487"/>
                              <a:gd name="T107" fmla="*/ 7782 h 296"/>
                              <a:gd name="T108" fmla="+- 0 10499 8180"/>
                              <a:gd name="T109" fmla="*/ T108 w 5015"/>
                              <a:gd name="T110" fmla="+- 0 7782 7487"/>
                              <a:gd name="T111" fmla="*/ 7782 h 296"/>
                              <a:gd name="T112" fmla="+- 0 10499 8180"/>
                              <a:gd name="T113" fmla="*/ T112 w 5015"/>
                              <a:gd name="T114" fmla="+- 0 7782 7487"/>
                              <a:gd name="T115" fmla="*/ 7782 h 296"/>
                              <a:gd name="T116" fmla="+- 0 10509 8180"/>
                              <a:gd name="T117" fmla="*/ T116 w 5015"/>
                              <a:gd name="T118" fmla="+- 0 7782 7487"/>
                              <a:gd name="T119" fmla="*/ 7782 h 296"/>
                              <a:gd name="T120" fmla="+- 0 10509 8180"/>
                              <a:gd name="T121" fmla="*/ T120 w 5015"/>
                              <a:gd name="T122" fmla="+- 0 7773 7487"/>
                              <a:gd name="T123" fmla="*/ 7773 h 296"/>
                              <a:gd name="T124" fmla="+- 0 10499 8180"/>
                              <a:gd name="T125" fmla="*/ T124 w 5015"/>
                              <a:gd name="T126" fmla="+- 0 7773 7487"/>
                              <a:gd name="T127" fmla="*/ 7773 h 296"/>
                              <a:gd name="T128" fmla="+- 0 10499 8180"/>
                              <a:gd name="T129" fmla="*/ T128 w 5015"/>
                              <a:gd name="T130" fmla="+- 0 7773 7487"/>
                              <a:gd name="T131" fmla="*/ 7773 h 296"/>
                              <a:gd name="T132" fmla="+- 0 9287 8180"/>
                              <a:gd name="T133" fmla="*/ T132 w 5015"/>
                              <a:gd name="T134" fmla="+- 0 7773 7487"/>
                              <a:gd name="T135" fmla="*/ 7773 h 296"/>
                              <a:gd name="T136" fmla="+- 0 9277 8180"/>
                              <a:gd name="T137" fmla="*/ T136 w 5015"/>
                              <a:gd name="T138" fmla="+- 0 7773 7487"/>
                              <a:gd name="T139" fmla="*/ 7773 h 296"/>
                              <a:gd name="T140" fmla="+- 0 8199 8180"/>
                              <a:gd name="T141" fmla="*/ T140 w 5015"/>
                              <a:gd name="T142" fmla="+- 0 7773 7487"/>
                              <a:gd name="T143" fmla="*/ 7773 h 296"/>
                              <a:gd name="T144" fmla="+- 0 8190 8180"/>
                              <a:gd name="T145" fmla="*/ T144 w 5015"/>
                              <a:gd name="T146" fmla="+- 0 7773 7487"/>
                              <a:gd name="T147" fmla="*/ 7773 h 296"/>
                              <a:gd name="T148" fmla="+- 0 8190 8180"/>
                              <a:gd name="T149" fmla="*/ T148 w 5015"/>
                              <a:gd name="T150" fmla="+- 0 7497 7487"/>
                              <a:gd name="T151" fmla="*/ 7497 h 296"/>
                              <a:gd name="T152" fmla="+- 0 13185 8180"/>
                              <a:gd name="T153" fmla="*/ T152 w 5015"/>
                              <a:gd name="T154" fmla="+- 0 7497 7487"/>
                              <a:gd name="T155" fmla="*/ 7497 h 296"/>
                              <a:gd name="T156" fmla="+- 0 13185 8180"/>
                              <a:gd name="T157" fmla="*/ T156 w 5015"/>
                              <a:gd name="T158" fmla="+- 0 7773 7487"/>
                              <a:gd name="T159" fmla="*/ 7773 h 296"/>
                              <a:gd name="T160" fmla="+- 0 13180 8180"/>
                              <a:gd name="T161" fmla="*/ T160 w 5015"/>
                              <a:gd name="T162" fmla="+- 0 7773 7487"/>
                              <a:gd name="T163" fmla="*/ 7773 h 296"/>
                              <a:gd name="T164" fmla="+- 0 13180 8180"/>
                              <a:gd name="T165" fmla="*/ T164 w 5015"/>
                              <a:gd name="T166" fmla="+- 0 7782 7487"/>
                              <a:gd name="T167" fmla="*/ 7782 h 296"/>
                              <a:gd name="T168" fmla="+- 0 13185 8180"/>
                              <a:gd name="T169" fmla="*/ T168 w 5015"/>
                              <a:gd name="T170" fmla="+- 0 7782 7487"/>
                              <a:gd name="T171" fmla="*/ 7782 h 296"/>
                              <a:gd name="T172" fmla="+- 0 13190 8180"/>
                              <a:gd name="T173" fmla="*/ T172 w 5015"/>
                              <a:gd name="T174" fmla="+- 0 7782 7487"/>
                              <a:gd name="T175" fmla="*/ 7782 h 296"/>
                              <a:gd name="T176" fmla="+- 0 13195 8180"/>
                              <a:gd name="T177" fmla="*/ T176 w 5015"/>
                              <a:gd name="T178" fmla="+- 0 7782 7487"/>
                              <a:gd name="T179" fmla="*/ 7782 h 296"/>
                              <a:gd name="T180" fmla="+- 0 13195 8180"/>
                              <a:gd name="T181" fmla="*/ T180 w 5015"/>
                              <a:gd name="T182" fmla="+- 0 7773 7487"/>
                              <a:gd name="T183" fmla="*/ 7773 h 296"/>
                              <a:gd name="T184" fmla="+- 0 13195 8180"/>
                              <a:gd name="T185" fmla="*/ T184 w 5015"/>
                              <a:gd name="T186" fmla="+- 0 7497 7487"/>
                              <a:gd name="T187" fmla="*/ 7497 h 296"/>
                              <a:gd name="T188" fmla="+- 0 13195 8180"/>
                              <a:gd name="T189" fmla="*/ T188 w 5015"/>
                              <a:gd name="T190" fmla="+- 0 7487 7487"/>
                              <a:gd name="T191" fmla="*/ 7487 h 2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5015" h="296">
                                <a:moveTo>
                                  <a:pt x="4772" y="286"/>
                                </a:moveTo>
                                <a:lnTo>
                                  <a:pt x="4762" y="286"/>
                                </a:lnTo>
                                <a:lnTo>
                                  <a:pt x="3550" y="286"/>
                                </a:lnTo>
                                <a:lnTo>
                                  <a:pt x="3541" y="286"/>
                                </a:lnTo>
                                <a:lnTo>
                                  <a:pt x="2329" y="286"/>
                                </a:lnTo>
                                <a:lnTo>
                                  <a:pt x="2329" y="295"/>
                                </a:lnTo>
                                <a:lnTo>
                                  <a:pt x="3541" y="295"/>
                                </a:lnTo>
                                <a:lnTo>
                                  <a:pt x="3550" y="295"/>
                                </a:lnTo>
                                <a:lnTo>
                                  <a:pt x="4762" y="295"/>
                                </a:lnTo>
                                <a:lnTo>
                                  <a:pt x="4772" y="295"/>
                                </a:lnTo>
                                <a:lnTo>
                                  <a:pt x="4772" y="286"/>
                                </a:lnTo>
                                <a:close/>
                                <a:moveTo>
                                  <a:pt x="5000" y="286"/>
                                </a:moveTo>
                                <a:lnTo>
                                  <a:pt x="4772" y="286"/>
                                </a:lnTo>
                                <a:lnTo>
                                  <a:pt x="4772" y="295"/>
                                </a:lnTo>
                                <a:lnTo>
                                  <a:pt x="5000" y="295"/>
                                </a:lnTo>
                                <a:lnTo>
                                  <a:pt x="5000" y="286"/>
                                </a:lnTo>
                                <a:close/>
                                <a:moveTo>
                                  <a:pt x="5015" y="0"/>
                                </a:moveTo>
                                <a:lnTo>
                                  <a:pt x="5005" y="0"/>
                                </a:lnTo>
                                <a:lnTo>
                                  <a:pt x="10" y="0"/>
                                </a:lnTo>
                                <a:lnTo>
                                  <a:pt x="0" y="0"/>
                                </a:lnTo>
                                <a:lnTo>
                                  <a:pt x="0" y="10"/>
                                </a:lnTo>
                                <a:lnTo>
                                  <a:pt x="0" y="286"/>
                                </a:lnTo>
                                <a:lnTo>
                                  <a:pt x="0" y="295"/>
                                </a:lnTo>
                                <a:lnTo>
                                  <a:pt x="10" y="295"/>
                                </a:lnTo>
                                <a:lnTo>
                                  <a:pt x="19" y="295"/>
                                </a:lnTo>
                                <a:lnTo>
                                  <a:pt x="1097" y="295"/>
                                </a:lnTo>
                                <a:lnTo>
                                  <a:pt x="1107" y="295"/>
                                </a:lnTo>
                                <a:lnTo>
                                  <a:pt x="2319" y="295"/>
                                </a:lnTo>
                                <a:lnTo>
                                  <a:pt x="2329" y="295"/>
                                </a:lnTo>
                                <a:lnTo>
                                  <a:pt x="2329" y="286"/>
                                </a:lnTo>
                                <a:lnTo>
                                  <a:pt x="2319" y="286"/>
                                </a:lnTo>
                                <a:lnTo>
                                  <a:pt x="1107" y="286"/>
                                </a:lnTo>
                                <a:lnTo>
                                  <a:pt x="1097" y="286"/>
                                </a:lnTo>
                                <a:lnTo>
                                  <a:pt x="19" y="286"/>
                                </a:lnTo>
                                <a:lnTo>
                                  <a:pt x="10" y="286"/>
                                </a:lnTo>
                                <a:lnTo>
                                  <a:pt x="10" y="10"/>
                                </a:lnTo>
                                <a:lnTo>
                                  <a:pt x="5005" y="10"/>
                                </a:lnTo>
                                <a:lnTo>
                                  <a:pt x="5005" y="286"/>
                                </a:lnTo>
                                <a:lnTo>
                                  <a:pt x="5000" y="286"/>
                                </a:lnTo>
                                <a:lnTo>
                                  <a:pt x="5000" y="295"/>
                                </a:lnTo>
                                <a:lnTo>
                                  <a:pt x="5005" y="295"/>
                                </a:lnTo>
                                <a:lnTo>
                                  <a:pt x="5010" y="295"/>
                                </a:lnTo>
                                <a:lnTo>
                                  <a:pt x="5015" y="295"/>
                                </a:lnTo>
                                <a:lnTo>
                                  <a:pt x="5015" y="286"/>
                                </a:lnTo>
                                <a:lnTo>
                                  <a:pt x="5015" y="10"/>
                                </a:lnTo>
                                <a:lnTo>
                                  <a:pt x="50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 name="Picture 9"/>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1059" y="315"/>
                            <a:ext cx="120"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0"/>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3625" y="337"/>
                            <a:ext cx="120"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 name="Picture 11"/>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2490" y="315"/>
                            <a:ext cx="120" cy="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6719D49" id="Группа 21" o:spid="_x0000_s1026" style="position:absolute;margin-left:409pt;margin-top:374.35pt;width:250.75pt;height:28.4pt;z-index:-251652096;mso-position-horizontal-relative:page;mso-position-vertical-relative:page" coordsize="5015,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">
                <v:shape id="AutoShape 8" o:spid="_x0000_s1027" style="position:absolute;width:5015;height:296;visibility:visible;mso-wrap-style:square;v-text-anchor:top" coordsize="501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" path="m4772,286r-10,l3550,286r-9,l2329,286r,9l3541,295r9,l4762,295r10,l4772,286xm5000,286r-228,l4772,295r228,l5000,286xm5015,r-10,l10,,,,,10,,286r,9l10,295r9,l1097,295r10,l2319,295r10,l2329,286r-10,l1107,286r-10,l19,286r-9,l10,10r4995,l5005,286r-5,l5000,295r5,l5010,295r5,l5015,286r,-276l5015,xe" fillcolor="black" stroked="f">
                  <v:path arrowok="t" o:connecttype="custom" o:connectlocs="4772,7773;4762,7773;3550,7773;3541,7773;2329,7773;2329,7782;3541,7782;3550,7782;4762,7782;4772,7782;4772,7773;5000,7773;4772,7773;4772,7782;5000,7782;5000,7773;5015,7487;5005,7487;10,7487;0,7487;0,7497;0,7773;0,7782;10,7782;19,7782;1097,7782;1107,7782;2319,7782;2319,7782;2329,7782;2329,7773;2319,7773;2319,7773;1107,7773;1097,7773;19,7773;10,7773;10,7497;5005,7497;5005,7773;5000,7773;5000,7782;5005,7782;5010,7782;5015,7782;5015,7773;5015,7497;5015,7487" o:connectangles="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left:1059;top:315;width:120;height: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">
                  <v:imagedata r:id="rId176" o:title=""/>
                </v:shape>
                <v:shape id="Picture 10" o:spid="_x0000_s1029" type="#_x0000_t75" style="position:absolute;left:3625;top:337;width:120;height: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">
                  <v:imagedata r:id="rId176" o:title=""/>
                </v:shape>
                <v:shape id="Picture 11" o:spid="_x0000_s1030" type="#_x0000_t75" style="position:absolute;left:2490;top:315;width:120;height:2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">
                  <v:imagedata r:id="rId176" o:title=""/>
                </v:shape>
                <w10:wrap anchorx="page" anchory="page"/>
              </v:group>
            </w:pict>
          </mc:Fallback>
        </mc:AlternateContent>
      </w:r>
      <w:r>
        <w:rPr>
          <w:noProof/>
          <w:lang w:eastAsia="ru-RU"/>
        </w:rPr>
        <mc:AlternateContent>
          <mc:Choice Requires="wps">
            <w:drawing>
              <wp:anchor distT="0" distB="0" distL="114300" distR="114300" simplePos="0" relativeHeight="251659264" behindDoc="0" locked="0" layoutInCell="1" allowOverlap="1">
                <wp:simplePos x="0" y="0"/>
                <wp:positionH relativeFrom="page">
                  <wp:posOffset>5194300</wp:posOffset>
                </wp:positionH>
                <wp:positionV relativeFrom="page">
                  <wp:posOffset>5116830</wp:posOffset>
                </wp:positionV>
                <wp:extent cx="3187700" cy="187960"/>
                <wp:effectExtent l="0" t="0" r="12700" b="254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5"/>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0"/>
                              <w:gridCol w:w="1390"/>
                              <w:gridCol w:w="1986"/>
                            </w:tblGrid>
                            <w:tr w:rsidR="006C6D24">
                              <w:trPr>
                                <w:trHeight w:val="275"/>
                              </w:trPr>
                              <w:tc>
                                <w:tcPr>
                                  <w:tcW w:w="1630" w:type="dxa"/>
                                  <w:tcBorders>
                                    <w:top w:val="single" w:sz="4" w:space="0" w:color="000000"/>
                                    <w:left w:val="single" w:sz="4" w:space="0" w:color="000000"/>
                                    <w:bottom w:val="single" w:sz="4" w:space="0" w:color="000000"/>
                                    <w:right w:val="single" w:sz="4" w:space="0" w:color="000000"/>
                                  </w:tcBorders>
                                  <w:hideMark/>
                                </w:tcPr>
                                <w:p w:rsidR="006C6D24" w:rsidRDefault="006C6D24">
                                  <w:pPr>
                                    <w:pStyle w:val="TableParagraph"/>
                                    <w:spacing w:line="256" w:lineRule="exact"/>
                                    <w:ind w:left="0"/>
                                    <w:rPr>
                                      <w:sz w:val="24"/>
                                    </w:rPr>
                                  </w:pPr>
                                  <w:r>
                                    <w:rPr>
                                      <w:sz w:val="24"/>
                                    </w:rPr>
                                    <w:t>О</w:t>
                                  </w:r>
                                  <w:r>
                                    <w:rPr>
                                      <w:spacing w:val="-3"/>
                                      <w:sz w:val="24"/>
                                    </w:rPr>
                                    <w:t xml:space="preserve"> </w:t>
                                  </w:r>
                                  <w:r>
                                    <w:rPr>
                                      <w:sz w:val="24"/>
                                    </w:rPr>
                                    <w:t>животных</w:t>
                                  </w:r>
                                </w:p>
                              </w:tc>
                              <w:tc>
                                <w:tcPr>
                                  <w:tcW w:w="1390" w:type="dxa"/>
                                  <w:tcBorders>
                                    <w:top w:val="single" w:sz="4" w:space="0" w:color="000000"/>
                                    <w:left w:val="single" w:sz="4" w:space="0" w:color="000000"/>
                                    <w:bottom w:val="single" w:sz="4" w:space="0" w:color="000000"/>
                                    <w:right w:val="single" w:sz="4" w:space="0" w:color="000000"/>
                                  </w:tcBorders>
                                  <w:hideMark/>
                                </w:tcPr>
                                <w:p w:rsidR="006C6D24" w:rsidRDefault="006C6D24">
                                  <w:pPr>
                                    <w:pStyle w:val="TableParagraph"/>
                                    <w:spacing w:line="256" w:lineRule="exact"/>
                                    <w:ind w:left="0"/>
                                    <w:rPr>
                                      <w:sz w:val="24"/>
                                    </w:rPr>
                                  </w:pPr>
                                  <w:r>
                                    <w:rPr>
                                      <w:sz w:val="24"/>
                                    </w:rPr>
                                    <w:t>Бытовые</w:t>
                                  </w:r>
                                </w:p>
                              </w:tc>
                              <w:tc>
                                <w:tcPr>
                                  <w:tcW w:w="1986" w:type="dxa"/>
                                  <w:tcBorders>
                                    <w:top w:val="single" w:sz="4" w:space="0" w:color="000000"/>
                                    <w:left w:val="single" w:sz="4" w:space="0" w:color="000000"/>
                                    <w:bottom w:val="single" w:sz="4" w:space="0" w:color="000000"/>
                                    <w:right w:val="single" w:sz="4" w:space="0" w:color="000000"/>
                                  </w:tcBorders>
                                  <w:hideMark/>
                                </w:tcPr>
                                <w:p w:rsidR="006C6D24" w:rsidRDefault="006C6D24">
                                  <w:pPr>
                                    <w:pStyle w:val="TableParagraph"/>
                                    <w:spacing w:line="256" w:lineRule="exact"/>
                                    <w:ind w:left="0"/>
                                    <w:rPr>
                                      <w:sz w:val="24"/>
                                    </w:rPr>
                                  </w:pPr>
                                  <w:r>
                                    <w:rPr>
                                      <w:sz w:val="24"/>
                                    </w:rPr>
                                    <w:t>Волшебные</w:t>
                                  </w:r>
                                </w:p>
                              </w:tc>
                            </w:tr>
                          </w:tbl>
                          <w:p w:rsidR="006C6D24" w:rsidRDefault="006C6D24" w:rsidP="006C6D24">
                            <w:pPr>
                              <w:pStyle w:val="a7"/>
                              <w:keepLines w:val="0"/>
                              <w:widowControl w:val="0"/>
                              <w:autoSpaceDE w:val="0"/>
                              <w:autoSpaceDN w:val="0"/>
                              <w:spacing w:before="0"/>
                              <w:rPr>
                                <w:rFonts w:ascii="Times New Roman" w:eastAsia="Times New Roman" w:hAnsi="Times New Roman" w:cs="Times New Roman"/>
                                <w:b w:val="0"/>
                                <w:bCs w:val="0"/>
                                <w:color w:val="auto"/>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0" o:spid="_x0000_s1026" type="#_x0000_t202" style="position:absolute;margin-left:409pt;margin-top:402.9pt;width:251pt;height:1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" filled="f" stroked="f">
                <v:textbox inset="0,0,0,0">
                  <w:txbxContent>
                    <w:tbl>
                      <w:tblPr>
                        <w:tblStyle w:val="TableNormal5"/>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0"/>
                        <w:gridCol w:w="1390"/>
                        <w:gridCol w:w="1986"/>
                      </w:tblGrid>
                      <w:tr w:rsidR="006C6D24">
                        <w:trPr>
                          <w:trHeight w:val="275"/>
                        </w:trPr>
                        <w:tc>
                          <w:tcPr>
                            <w:tcW w:w="1630" w:type="dxa"/>
                            <w:tcBorders>
                              <w:top w:val="single" w:sz="4" w:space="0" w:color="000000"/>
                              <w:left w:val="single" w:sz="4" w:space="0" w:color="000000"/>
                              <w:bottom w:val="single" w:sz="4" w:space="0" w:color="000000"/>
                              <w:right w:val="single" w:sz="4" w:space="0" w:color="000000"/>
                            </w:tcBorders>
                            <w:hideMark/>
                          </w:tcPr>
                          <w:p w:rsidR="006C6D24" w:rsidRDefault="006C6D24">
                            <w:pPr>
                              <w:pStyle w:val="TableParagraph"/>
                              <w:spacing w:line="256" w:lineRule="exact"/>
                              <w:ind w:left="0"/>
                              <w:rPr>
                                <w:sz w:val="24"/>
                              </w:rPr>
                            </w:pPr>
                            <w:r>
                              <w:rPr>
                                <w:sz w:val="24"/>
                              </w:rPr>
                              <w:t>О</w:t>
                            </w:r>
                            <w:r>
                              <w:rPr>
                                <w:spacing w:val="-3"/>
                                <w:sz w:val="24"/>
                              </w:rPr>
                              <w:t xml:space="preserve"> </w:t>
                            </w:r>
                            <w:r>
                              <w:rPr>
                                <w:sz w:val="24"/>
                              </w:rPr>
                              <w:t>животных</w:t>
                            </w:r>
                          </w:p>
                        </w:tc>
                        <w:tc>
                          <w:tcPr>
                            <w:tcW w:w="1390" w:type="dxa"/>
                            <w:tcBorders>
                              <w:top w:val="single" w:sz="4" w:space="0" w:color="000000"/>
                              <w:left w:val="single" w:sz="4" w:space="0" w:color="000000"/>
                              <w:bottom w:val="single" w:sz="4" w:space="0" w:color="000000"/>
                              <w:right w:val="single" w:sz="4" w:space="0" w:color="000000"/>
                            </w:tcBorders>
                            <w:hideMark/>
                          </w:tcPr>
                          <w:p w:rsidR="006C6D24" w:rsidRDefault="006C6D24">
                            <w:pPr>
                              <w:pStyle w:val="TableParagraph"/>
                              <w:spacing w:line="256" w:lineRule="exact"/>
                              <w:ind w:left="0"/>
                              <w:rPr>
                                <w:sz w:val="24"/>
                              </w:rPr>
                            </w:pPr>
                            <w:r>
                              <w:rPr>
                                <w:sz w:val="24"/>
                              </w:rPr>
                              <w:t>Бытовые</w:t>
                            </w:r>
                          </w:p>
                        </w:tc>
                        <w:tc>
                          <w:tcPr>
                            <w:tcW w:w="1986" w:type="dxa"/>
                            <w:tcBorders>
                              <w:top w:val="single" w:sz="4" w:space="0" w:color="000000"/>
                              <w:left w:val="single" w:sz="4" w:space="0" w:color="000000"/>
                              <w:bottom w:val="single" w:sz="4" w:space="0" w:color="000000"/>
                              <w:right w:val="single" w:sz="4" w:space="0" w:color="000000"/>
                            </w:tcBorders>
                            <w:hideMark/>
                          </w:tcPr>
                          <w:p w:rsidR="006C6D24" w:rsidRDefault="006C6D24">
                            <w:pPr>
                              <w:pStyle w:val="TableParagraph"/>
                              <w:spacing w:line="256" w:lineRule="exact"/>
                              <w:ind w:left="0"/>
                              <w:rPr>
                                <w:sz w:val="24"/>
                              </w:rPr>
                            </w:pPr>
                            <w:r>
                              <w:rPr>
                                <w:sz w:val="24"/>
                              </w:rPr>
                              <w:t>Волшебные</w:t>
                            </w:r>
                          </w:p>
                        </w:tc>
                      </w:tr>
                    </w:tbl>
                    <w:p w:rsidR="006C6D24" w:rsidRDefault="006C6D24" w:rsidP="006C6D24">
                      <w:pPr>
                        <w:pStyle w:val="a7"/>
                        <w:keepLines w:val="0"/>
                        <w:widowControl w:val="0"/>
                        <w:autoSpaceDE w:val="0"/>
                        <w:autoSpaceDN w:val="0"/>
                        <w:spacing w:before="0"/>
                        <w:rPr>
                          <w:rFonts w:ascii="Times New Roman" w:eastAsia="Times New Roman" w:hAnsi="Times New Roman" w:cs="Times New Roman"/>
                          <w:b w:val="0"/>
                          <w:bCs w:val="0"/>
                          <w:color w:val="auto"/>
                          <w:sz w:val="18"/>
                          <w:szCs w:val="18"/>
                        </w:rPr>
                      </w:pPr>
                    </w:p>
                  </w:txbxContent>
                </v:textbox>
                <w10:wrap anchorx="page" anchory="page"/>
              </v:shape>
            </w:pict>
          </mc:Fallback>
        </mc:AlternateContent>
      </w:r>
    </w:p>
    <w:p w:rsidR="006C6D24" w:rsidRDefault="006C6D24" w:rsidP="006C6D24">
      <w:pPr>
        <w:widowControl/>
        <w:autoSpaceDE/>
        <w:autoSpaceDN/>
        <w:rPr>
          <w:sz w:val="2"/>
          <w:szCs w:val="2"/>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6901"/>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68"/>
              <w:rPr>
                <w:sz w:val="24"/>
                <w:lang w:val="ru-RU"/>
              </w:rPr>
            </w:pPr>
            <w:r w:rsidRPr="006C6D24">
              <w:rPr>
                <w:sz w:val="24"/>
                <w:lang w:val="ru-RU"/>
              </w:rPr>
              <w:t>нравственно-этических понятий для всех</w:t>
            </w:r>
            <w:r w:rsidRPr="006C6D24">
              <w:rPr>
                <w:spacing w:val="1"/>
                <w:sz w:val="24"/>
                <w:lang w:val="ru-RU"/>
              </w:rPr>
              <w:t xml:space="preserve"> </w:t>
            </w:r>
            <w:r w:rsidRPr="006C6D24">
              <w:rPr>
                <w:sz w:val="24"/>
                <w:lang w:val="ru-RU"/>
              </w:rPr>
              <w:t>народов:</w:t>
            </w:r>
            <w:r w:rsidRPr="006C6D24">
              <w:rPr>
                <w:spacing w:val="-2"/>
                <w:sz w:val="24"/>
                <w:lang w:val="ru-RU"/>
              </w:rPr>
              <w:t xml:space="preserve"> </w:t>
            </w:r>
            <w:r w:rsidRPr="006C6D24">
              <w:rPr>
                <w:sz w:val="24"/>
                <w:lang w:val="ru-RU"/>
              </w:rPr>
              <w:t>трудолюбие,</w:t>
            </w:r>
            <w:r w:rsidRPr="006C6D24">
              <w:rPr>
                <w:spacing w:val="-1"/>
                <w:sz w:val="24"/>
                <w:lang w:val="ru-RU"/>
              </w:rPr>
              <w:t xml:space="preserve"> </w:t>
            </w:r>
            <w:r w:rsidRPr="006C6D24">
              <w:rPr>
                <w:sz w:val="24"/>
                <w:lang w:val="ru-RU"/>
              </w:rPr>
              <w:t>дружба,</w:t>
            </w:r>
            <w:r w:rsidRPr="006C6D24">
              <w:rPr>
                <w:spacing w:val="-2"/>
                <w:sz w:val="24"/>
                <w:lang w:val="ru-RU"/>
              </w:rPr>
              <w:t xml:space="preserve"> </w:t>
            </w:r>
            <w:r w:rsidRPr="006C6D24">
              <w:rPr>
                <w:sz w:val="24"/>
                <w:lang w:val="ru-RU"/>
              </w:rPr>
              <w:t>честность.</w:t>
            </w:r>
          </w:p>
          <w:p w:rsidR="006C6D24" w:rsidRPr="006C6D24" w:rsidRDefault="006C6D24">
            <w:pPr>
              <w:ind w:right="134"/>
              <w:rPr>
                <w:sz w:val="24"/>
                <w:lang w:val="ru-RU"/>
              </w:rPr>
            </w:pPr>
            <w:r w:rsidRPr="006C6D24">
              <w:rPr>
                <w:sz w:val="24"/>
                <w:lang w:val="ru-RU"/>
              </w:rPr>
              <w:t>Наблюдение за особенностями построения</w:t>
            </w:r>
            <w:r w:rsidRPr="006C6D24">
              <w:rPr>
                <w:spacing w:val="1"/>
                <w:sz w:val="24"/>
                <w:lang w:val="ru-RU"/>
              </w:rPr>
              <w:t xml:space="preserve"> </w:t>
            </w:r>
            <w:r w:rsidRPr="006C6D24">
              <w:rPr>
                <w:sz w:val="24"/>
                <w:lang w:val="ru-RU"/>
              </w:rPr>
              <w:t>волшебной</w:t>
            </w:r>
            <w:r w:rsidRPr="006C6D24">
              <w:rPr>
                <w:spacing w:val="-4"/>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(зачин,</w:t>
            </w:r>
            <w:r w:rsidRPr="006C6D24">
              <w:rPr>
                <w:spacing w:val="-4"/>
                <w:sz w:val="24"/>
                <w:lang w:val="ru-RU"/>
              </w:rPr>
              <w:t xml:space="preserve"> </w:t>
            </w:r>
            <w:r w:rsidRPr="006C6D24">
              <w:rPr>
                <w:sz w:val="24"/>
                <w:lang w:val="ru-RU"/>
              </w:rPr>
              <w:t>троекратные</w:t>
            </w:r>
            <w:r w:rsidRPr="006C6D24">
              <w:rPr>
                <w:spacing w:val="-5"/>
                <w:sz w:val="24"/>
                <w:lang w:val="ru-RU"/>
              </w:rPr>
              <w:t xml:space="preserve"> </w:t>
            </w:r>
            <w:r w:rsidRPr="006C6D24">
              <w:rPr>
                <w:sz w:val="24"/>
                <w:lang w:val="ru-RU"/>
              </w:rPr>
              <w:t>повторы,</w:t>
            </w:r>
            <w:r w:rsidRPr="006C6D24">
              <w:rPr>
                <w:spacing w:val="-57"/>
                <w:sz w:val="24"/>
                <w:lang w:val="ru-RU"/>
              </w:rPr>
              <w:t xml:space="preserve"> </w:t>
            </w:r>
            <w:r w:rsidRPr="006C6D24">
              <w:rPr>
                <w:sz w:val="24"/>
                <w:lang w:val="ru-RU"/>
              </w:rPr>
              <w:t>концовка), выделение смысловых частей сказки</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соответствии с</w:t>
            </w:r>
            <w:r w:rsidRPr="006C6D24">
              <w:rPr>
                <w:spacing w:val="-2"/>
                <w:sz w:val="24"/>
                <w:lang w:val="ru-RU"/>
              </w:rPr>
              <w:t xml:space="preserve"> </w:t>
            </w:r>
            <w:r w:rsidRPr="006C6D24">
              <w:rPr>
                <w:sz w:val="24"/>
                <w:lang w:val="ru-RU"/>
              </w:rPr>
              <w:t>сюжетом, определение</w:t>
            </w:r>
          </w:p>
          <w:p w:rsidR="006C6D24" w:rsidRPr="006C6D24" w:rsidRDefault="006C6D24">
            <w:pPr>
              <w:ind w:right="392"/>
              <w:rPr>
                <w:sz w:val="24"/>
                <w:lang w:val="ru-RU"/>
              </w:rPr>
            </w:pPr>
            <w:r w:rsidRPr="006C6D24">
              <w:rPr>
                <w:sz w:val="24"/>
                <w:lang w:val="ru-RU"/>
              </w:rPr>
              <w:t>последовательности событий в произведении,</w:t>
            </w:r>
            <w:r w:rsidRPr="006C6D24">
              <w:rPr>
                <w:spacing w:val="-57"/>
                <w:sz w:val="24"/>
                <w:lang w:val="ru-RU"/>
              </w:rPr>
              <w:t xml:space="preserve"> </w:t>
            </w:r>
            <w:r w:rsidRPr="006C6D24">
              <w:rPr>
                <w:sz w:val="24"/>
                <w:lang w:val="ru-RU"/>
              </w:rPr>
              <w:t>поиск</w:t>
            </w:r>
            <w:r w:rsidRPr="006C6D24">
              <w:rPr>
                <w:spacing w:val="-1"/>
                <w:sz w:val="24"/>
                <w:lang w:val="ru-RU"/>
              </w:rPr>
              <w:t xml:space="preserve"> </w:t>
            </w:r>
            <w:r w:rsidRPr="006C6D24">
              <w:rPr>
                <w:sz w:val="24"/>
                <w:lang w:val="ru-RU"/>
              </w:rPr>
              <w:t>устойчивых</w:t>
            </w:r>
            <w:r w:rsidRPr="006C6D24">
              <w:rPr>
                <w:spacing w:val="1"/>
                <w:sz w:val="24"/>
                <w:lang w:val="ru-RU"/>
              </w:rPr>
              <w:t xml:space="preserve"> </w:t>
            </w:r>
            <w:r w:rsidRPr="006C6D24">
              <w:rPr>
                <w:sz w:val="24"/>
                <w:lang w:val="ru-RU"/>
              </w:rPr>
              <w:t>выражений.</w:t>
            </w:r>
          </w:p>
          <w:p w:rsidR="006C6D24" w:rsidRPr="006C6D24" w:rsidRDefault="006C6D24">
            <w:pPr>
              <w:ind w:right="476"/>
              <w:rPr>
                <w:sz w:val="24"/>
                <w:lang w:val="ru-RU"/>
              </w:rPr>
            </w:pPr>
            <w:r w:rsidRPr="006C6D24">
              <w:rPr>
                <w:sz w:val="24"/>
                <w:lang w:val="ru-RU"/>
              </w:rPr>
              <w:t>Составление номинативного плана. Пересказ</w:t>
            </w:r>
            <w:r w:rsidRPr="006C6D24">
              <w:rPr>
                <w:spacing w:val="-58"/>
                <w:sz w:val="24"/>
                <w:lang w:val="ru-RU"/>
              </w:rPr>
              <w:t xml:space="preserve"> </w:t>
            </w:r>
            <w:r w:rsidRPr="006C6D24">
              <w:rPr>
                <w:sz w:val="24"/>
                <w:lang w:val="ru-RU"/>
              </w:rPr>
              <w:t>(устно)</w:t>
            </w:r>
            <w:r w:rsidRPr="006C6D24">
              <w:rPr>
                <w:spacing w:val="-1"/>
                <w:sz w:val="24"/>
                <w:lang w:val="ru-RU"/>
              </w:rPr>
              <w:t xml:space="preserve"> </w:t>
            </w:r>
            <w:r w:rsidRPr="006C6D24">
              <w:rPr>
                <w:sz w:val="24"/>
                <w:lang w:val="ru-RU"/>
              </w:rPr>
              <w:t>содержания подробно.</w:t>
            </w:r>
          </w:p>
          <w:p w:rsidR="006C6D24" w:rsidRPr="006C6D24" w:rsidRDefault="006C6D24">
            <w:pPr>
              <w:ind w:right="669"/>
              <w:rPr>
                <w:sz w:val="24"/>
                <w:lang w:val="ru-RU"/>
              </w:rPr>
            </w:pPr>
            <w:r w:rsidRPr="006C6D24">
              <w:rPr>
                <w:sz w:val="24"/>
                <w:lang w:val="ru-RU"/>
              </w:rPr>
              <w:t>Рассказ о собирателях фольклора (А. Н.</w:t>
            </w:r>
            <w:r w:rsidRPr="006C6D24">
              <w:rPr>
                <w:spacing w:val="1"/>
                <w:sz w:val="24"/>
                <w:lang w:val="ru-RU"/>
              </w:rPr>
              <w:t xml:space="preserve"> </w:t>
            </w:r>
            <w:r w:rsidRPr="006C6D24">
              <w:rPr>
                <w:sz w:val="24"/>
                <w:lang w:val="ru-RU"/>
              </w:rPr>
              <w:t>Афанасьев, В. И. Даль, братья Гримм),</w:t>
            </w:r>
            <w:r w:rsidRPr="006C6D24">
              <w:rPr>
                <w:spacing w:val="1"/>
                <w:sz w:val="24"/>
                <w:lang w:val="ru-RU"/>
              </w:rPr>
              <w:t xml:space="preserve"> </w:t>
            </w:r>
            <w:r w:rsidRPr="006C6D24">
              <w:rPr>
                <w:sz w:val="24"/>
                <w:lang w:val="ru-RU"/>
              </w:rPr>
              <w:t>знакомство с их книгами, составление</w:t>
            </w:r>
            <w:r w:rsidRPr="006C6D24">
              <w:rPr>
                <w:spacing w:val="1"/>
                <w:sz w:val="24"/>
                <w:lang w:val="ru-RU"/>
              </w:rPr>
              <w:t xml:space="preserve"> </w:t>
            </w:r>
            <w:r w:rsidRPr="006C6D24">
              <w:rPr>
                <w:sz w:val="24"/>
                <w:lang w:val="ru-RU"/>
              </w:rPr>
              <w:t>высказывания о культурной значимости</w:t>
            </w:r>
            <w:r w:rsidRPr="006C6D24">
              <w:rPr>
                <w:spacing w:val="1"/>
                <w:sz w:val="24"/>
                <w:lang w:val="ru-RU"/>
              </w:rPr>
              <w:t xml:space="preserve"> </w:t>
            </w:r>
            <w:r w:rsidRPr="006C6D24">
              <w:rPr>
                <w:sz w:val="24"/>
                <w:lang w:val="ru-RU"/>
              </w:rPr>
              <w:t>художественной литературы и фольклора с</w:t>
            </w:r>
            <w:r w:rsidRPr="006C6D24">
              <w:rPr>
                <w:spacing w:val="-57"/>
                <w:sz w:val="24"/>
                <w:lang w:val="ru-RU"/>
              </w:rPr>
              <w:t xml:space="preserve"> </w:t>
            </w:r>
            <w:r w:rsidRPr="006C6D24">
              <w:rPr>
                <w:sz w:val="24"/>
                <w:lang w:val="ru-RU"/>
              </w:rPr>
              <w:t>включением</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собственную</w:t>
            </w:r>
            <w:r w:rsidRPr="006C6D24">
              <w:rPr>
                <w:spacing w:val="-1"/>
                <w:sz w:val="24"/>
                <w:lang w:val="ru-RU"/>
              </w:rPr>
              <w:t xml:space="preserve"> </w:t>
            </w:r>
            <w:r w:rsidRPr="006C6D24">
              <w:rPr>
                <w:sz w:val="24"/>
                <w:lang w:val="ru-RU"/>
              </w:rPr>
              <w:t>речь</w:t>
            </w:r>
          </w:p>
          <w:p w:rsidR="006C6D24" w:rsidRPr="006C6D24" w:rsidRDefault="006C6D24">
            <w:pPr>
              <w:ind w:right="857"/>
              <w:rPr>
                <w:sz w:val="24"/>
                <w:lang w:val="ru-RU"/>
              </w:rPr>
            </w:pPr>
            <w:r w:rsidRPr="006C6D24">
              <w:rPr>
                <w:sz w:val="24"/>
                <w:lang w:val="ru-RU"/>
              </w:rPr>
              <w:t>пословиц,</w:t>
            </w:r>
            <w:r w:rsidRPr="006C6D24">
              <w:rPr>
                <w:spacing w:val="-4"/>
                <w:sz w:val="24"/>
                <w:lang w:val="ru-RU"/>
              </w:rPr>
              <w:t xml:space="preserve"> </w:t>
            </w:r>
            <w:r w:rsidRPr="006C6D24">
              <w:rPr>
                <w:sz w:val="24"/>
                <w:lang w:val="ru-RU"/>
              </w:rPr>
              <w:t>крылатых</w:t>
            </w:r>
            <w:r w:rsidRPr="006C6D24">
              <w:rPr>
                <w:spacing w:val="-3"/>
                <w:sz w:val="24"/>
                <w:lang w:val="ru-RU"/>
              </w:rPr>
              <w:t xml:space="preserve"> </w:t>
            </w:r>
            <w:r w:rsidRPr="006C6D24">
              <w:rPr>
                <w:sz w:val="24"/>
                <w:lang w:val="ru-RU"/>
              </w:rPr>
              <w:t>выражений</w:t>
            </w:r>
            <w:r w:rsidRPr="006C6D24">
              <w:rPr>
                <w:spacing w:val="-3"/>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других</w:t>
            </w:r>
            <w:r w:rsidRPr="006C6D24">
              <w:rPr>
                <w:spacing w:val="-57"/>
                <w:sz w:val="24"/>
                <w:lang w:val="ru-RU"/>
              </w:rPr>
              <w:t xml:space="preserve"> </w:t>
            </w:r>
            <w:r w:rsidRPr="006C6D24">
              <w:rPr>
                <w:sz w:val="24"/>
                <w:lang w:val="ru-RU"/>
              </w:rPr>
              <w:t>средств</w:t>
            </w:r>
            <w:r w:rsidRPr="006C6D24">
              <w:rPr>
                <w:spacing w:val="-1"/>
                <w:sz w:val="24"/>
                <w:lang w:val="ru-RU"/>
              </w:rPr>
              <w:t xml:space="preserve"> </w:t>
            </w:r>
            <w:r w:rsidRPr="006C6D24">
              <w:rPr>
                <w:sz w:val="24"/>
                <w:lang w:val="ru-RU"/>
              </w:rPr>
              <w:t>выразительности.</w:t>
            </w:r>
          </w:p>
          <w:p w:rsidR="006C6D24" w:rsidRPr="006C6D24" w:rsidRDefault="006C6D24">
            <w:pPr>
              <w:ind w:right="554"/>
              <w:rPr>
                <w:sz w:val="24"/>
                <w:lang w:val="ru-RU"/>
              </w:rPr>
            </w:pPr>
            <w:r w:rsidRPr="006C6D24">
              <w:rPr>
                <w:sz w:val="24"/>
                <w:lang w:val="ru-RU"/>
              </w:rPr>
              <w:t>Работа в группе (совместная деятельность):</w:t>
            </w:r>
            <w:r w:rsidRPr="006C6D24">
              <w:rPr>
                <w:spacing w:val="1"/>
                <w:sz w:val="24"/>
                <w:lang w:val="ru-RU"/>
              </w:rPr>
              <w:t xml:space="preserve"> </w:t>
            </w:r>
            <w:r w:rsidRPr="006C6D24">
              <w:rPr>
                <w:sz w:val="24"/>
                <w:lang w:val="ru-RU"/>
              </w:rPr>
              <w:t>сочинение сказок (по аналогии), проведение</w:t>
            </w:r>
            <w:r w:rsidRPr="006C6D24">
              <w:rPr>
                <w:spacing w:val="-57"/>
                <w:sz w:val="24"/>
                <w:lang w:val="ru-RU"/>
              </w:rPr>
              <w:t xml:space="preserve"> </w:t>
            </w:r>
            <w:r w:rsidRPr="006C6D24">
              <w:rPr>
                <w:sz w:val="24"/>
                <w:lang w:val="ru-RU"/>
              </w:rPr>
              <w:t>конкурса на лучшего знатока фольклорных</w:t>
            </w:r>
            <w:r w:rsidRPr="006C6D24">
              <w:rPr>
                <w:spacing w:val="1"/>
                <w:sz w:val="24"/>
                <w:lang w:val="ru-RU"/>
              </w:rPr>
              <w:t xml:space="preserve"> </w:t>
            </w:r>
            <w:r w:rsidRPr="006C6D24">
              <w:rPr>
                <w:sz w:val="24"/>
                <w:lang w:val="ru-RU"/>
              </w:rPr>
              <w:t>жанров.</w:t>
            </w:r>
          </w:p>
          <w:p w:rsidR="006C6D24" w:rsidRPr="006C6D24" w:rsidRDefault="006C6D24">
            <w:pPr>
              <w:spacing w:line="270" w:lineRule="atLeast"/>
              <w:ind w:right="373"/>
              <w:rPr>
                <w:sz w:val="24"/>
                <w:lang w:val="ru-RU"/>
              </w:rPr>
            </w:pPr>
            <w:r w:rsidRPr="006C6D24">
              <w:rPr>
                <w:sz w:val="24"/>
                <w:lang w:val="ru-RU"/>
              </w:rPr>
              <w:t>Поиск дополнительной информации о</w:t>
            </w:r>
            <w:r w:rsidRPr="006C6D24">
              <w:rPr>
                <w:spacing w:val="1"/>
                <w:sz w:val="24"/>
                <w:lang w:val="ru-RU"/>
              </w:rPr>
              <w:t xml:space="preserve"> </w:t>
            </w:r>
            <w:r w:rsidRPr="006C6D24">
              <w:rPr>
                <w:sz w:val="24"/>
                <w:lang w:val="ru-RU"/>
              </w:rPr>
              <w:t>собирателях</w:t>
            </w:r>
            <w:r w:rsidRPr="006C6D24">
              <w:rPr>
                <w:spacing w:val="-5"/>
                <w:sz w:val="24"/>
                <w:lang w:val="ru-RU"/>
              </w:rPr>
              <w:t xml:space="preserve"> </w:t>
            </w:r>
            <w:r w:rsidRPr="006C6D24">
              <w:rPr>
                <w:sz w:val="24"/>
                <w:lang w:val="ru-RU"/>
              </w:rPr>
              <w:t>фольклора,</w:t>
            </w:r>
            <w:r w:rsidRPr="006C6D24">
              <w:rPr>
                <w:spacing w:val="-4"/>
                <w:sz w:val="24"/>
                <w:lang w:val="ru-RU"/>
              </w:rPr>
              <w:t xml:space="preserve"> </w:t>
            </w:r>
            <w:r w:rsidRPr="006C6D24">
              <w:rPr>
                <w:sz w:val="24"/>
                <w:lang w:val="ru-RU"/>
              </w:rPr>
              <w:t>представление</w:t>
            </w:r>
            <w:r w:rsidRPr="006C6D24">
              <w:rPr>
                <w:spacing w:val="-5"/>
                <w:sz w:val="24"/>
                <w:lang w:val="ru-RU"/>
              </w:rPr>
              <w:t xml:space="preserve"> </w:t>
            </w:r>
            <w:r w:rsidRPr="006C6D24">
              <w:rPr>
                <w:sz w:val="24"/>
                <w:lang w:val="ru-RU"/>
              </w:rPr>
              <w:t>своего</w:t>
            </w:r>
            <w:r w:rsidRPr="006C6D24">
              <w:rPr>
                <w:spacing w:val="-57"/>
                <w:sz w:val="24"/>
                <w:lang w:val="ru-RU"/>
              </w:rPr>
              <w:t xml:space="preserve"> </w:t>
            </w:r>
            <w:r w:rsidRPr="006C6D24">
              <w:rPr>
                <w:sz w:val="24"/>
                <w:lang w:val="ru-RU"/>
              </w:rPr>
              <w:t>сообщения</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классе</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760"/>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6"/>
              <w:rPr>
                <w:sz w:val="24"/>
                <w:lang w:val="ru-RU"/>
              </w:rPr>
            </w:pPr>
            <w:r w:rsidRPr="006C6D24">
              <w:rPr>
                <w:sz w:val="24"/>
                <w:lang w:val="ru-RU"/>
              </w:rPr>
              <w:t>Расширение представлений о былине</w:t>
            </w:r>
            <w:r w:rsidRPr="006C6D24">
              <w:rPr>
                <w:spacing w:val="-57"/>
                <w:sz w:val="24"/>
                <w:lang w:val="ru-RU"/>
              </w:rPr>
              <w:t xml:space="preserve"> </w:t>
            </w:r>
            <w:r w:rsidRPr="006C6D24">
              <w:rPr>
                <w:sz w:val="24"/>
                <w:lang w:val="ru-RU"/>
              </w:rPr>
              <w:t>как эпической песне о героическом</w:t>
            </w:r>
            <w:r w:rsidRPr="006C6D24">
              <w:rPr>
                <w:spacing w:val="1"/>
                <w:sz w:val="24"/>
                <w:lang w:val="ru-RU"/>
              </w:rPr>
              <w:t xml:space="preserve"> </w:t>
            </w:r>
            <w:r w:rsidRPr="006C6D24">
              <w:rPr>
                <w:sz w:val="24"/>
                <w:lang w:val="ru-RU"/>
              </w:rPr>
              <w:t>событии. Герой былины — защитник</w:t>
            </w:r>
            <w:r w:rsidRPr="006C6D24">
              <w:rPr>
                <w:spacing w:val="-57"/>
                <w:sz w:val="24"/>
                <w:lang w:val="ru-RU"/>
              </w:rPr>
              <w:t xml:space="preserve"> </w:t>
            </w:r>
            <w:r w:rsidRPr="006C6D24">
              <w:rPr>
                <w:sz w:val="24"/>
                <w:lang w:val="ru-RU"/>
              </w:rPr>
              <w:t>страны. Образы русских богатырей:</w:t>
            </w:r>
            <w:r w:rsidRPr="006C6D24">
              <w:rPr>
                <w:spacing w:val="1"/>
                <w:sz w:val="24"/>
                <w:lang w:val="ru-RU"/>
              </w:rPr>
              <w:t xml:space="preserve"> </w:t>
            </w:r>
            <w:r w:rsidRPr="006C6D24">
              <w:rPr>
                <w:sz w:val="24"/>
                <w:lang w:val="ru-RU"/>
              </w:rPr>
              <w:t>Ильи Муромца, Алёши Поповича,</w:t>
            </w:r>
            <w:r w:rsidRPr="006C6D24">
              <w:rPr>
                <w:spacing w:val="1"/>
                <w:sz w:val="24"/>
                <w:lang w:val="ru-RU"/>
              </w:rPr>
              <w:t xml:space="preserve"> </w:t>
            </w:r>
            <w:r w:rsidRPr="006C6D24">
              <w:rPr>
                <w:sz w:val="24"/>
                <w:lang w:val="ru-RU"/>
              </w:rPr>
              <w:t>Добрыни Никитича</w:t>
            </w:r>
            <w:r w:rsidRPr="006C6D24">
              <w:rPr>
                <w:spacing w:val="-2"/>
                <w:sz w:val="24"/>
                <w:lang w:val="ru-RU"/>
              </w:rPr>
              <w:t xml:space="preserve"> </w:t>
            </w:r>
            <w:r w:rsidRPr="006C6D24">
              <w:rPr>
                <w:sz w:val="24"/>
                <w:lang w:val="ru-RU"/>
              </w:rPr>
              <w:t>(где</w:t>
            </w:r>
            <w:r w:rsidRPr="006C6D24">
              <w:rPr>
                <w:spacing w:val="-2"/>
                <w:sz w:val="24"/>
                <w:lang w:val="ru-RU"/>
              </w:rPr>
              <w:t xml:space="preserve"> </w:t>
            </w:r>
            <w:r w:rsidRPr="006C6D24">
              <w:rPr>
                <w:sz w:val="24"/>
                <w:lang w:val="ru-RU"/>
              </w:rPr>
              <w:t>жил,</w:t>
            </w:r>
          </w:p>
          <w:p w:rsidR="006C6D24" w:rsidRPr="006C6D24" w:rsidRDefault="006C6D24">
            <w:pPr>
              <w:spacing w:line="270" w:lineRule="atLeast"/>
              <w:ind w:right="258"/>
              <w:rPr>
                <w:sz w:val="24"/>
                <w:lang w:val="ru-RU"/>
              </w:rPr>
            </w:pPr>
            <w:r w:rsidRPr="006C6D24">
              <w:rPr>
                <w:sz w:val="24"/>
                <w:lang w:val="ru-RU"/>
              </w:rPr>
              <w:t>чем занимался, какими качествами</w:t>
            </w:r>
            <w:r w:rsidRPr="006C6D24">
              <w:rPr>
                <w:spacing w:val="1"/>
                <w:sz w:val="24"/>
                <w:lang w:val="ru-RU"/>
              </w:rPr>
              <w:t xml:space="preserve"> </w:t>
            </w:r>
            <w:r w:rsidRPr="006C6D24">
              <w:rPr>
                <w:sz w:val="24"/>
                <w:lang w:val="ru-RU"/>
              </w:rPr>
              <w:t>обладал). Средства художественной</w:t>
            </w:r>
            <w:r w:rsidRPr="006C6D24">
              <w:rPr>
                <w:spacing w:val="-58"/>
                <w:sz w:val="24"/>
                <w:lang w:val="ru-RU"/>
              </w:rPr>
              <w:t xml:space="preserve"> </w:t>
            </w:r>
            <w:r w:rsidRPr="006C6D24">
              <w:rPr>
                <w:sz w:val="24"/>
                <w:lang w:val="ru-RU"/>
              </w:rPr>
              <w:t>выразительности</w:t>
            </w:r>
            <w:r w:rsidRPr="006C6D24">
              <w:rPr>
                <w:spacing w:val="2"/>
                <w:sz w:val="24"/>
                <w:lang w:val="ru-RU"/>
              </w:rPr>
              <w:t xml:space="preserve"> </w:t>
            </w:r>
            <w:r w:rsidRPr="006C6D24">
              <w:rPr>
                <w:sz w:val="24"/>
                <w:lang w:val="ru-RU"/>
              </w:rPr>
              <w:t>в</w:t>
            </w:r>
            <w:r w:rsidRPr="006C6D24">
              <w:rPr>
                <w:spacing w:val="-1"/>
                <w:sz w:val="24"/>
                <w:lang w:val="ru-RU"/>
              </w:rPr>
              <w:t xml:space="preserve"> </w:t>
            </w:r>
            <w:r w:rsidRPr="006C6D24">
              <w:rPr>
                <w:sz w:val="24"/>
                <w:lang w:val="ru-RU"/>
              </w:rPr>
              <w:t>былине:</w:t>
            </w:r>
            <w:r w:rsidRPr="006C6D24">
              <w:rPr>
                <w:spacing w:val="1"/>
                <w:sz w:val="24"/>
                <w:lang w:val="ru-RU"/>
              </w:rPr>
              <w:t xml:space="preserve"> </w:t>
            </w:r>
            <w:r w:rsidRPr="006C6D24">
              <w:rPr>
                <w:sz w:val="24"/>
                <w:lang w:val="ru-RU"/>
              </w:rPr>
              <w:t>устойчивые</w:t>
            </w:r>
            <w:r w:rsidRPr="006C6D24">
              <w:rPr>
                <w:spacing w:val="-2"/>
                <w:sz w:val="24"/>
                <w:lang w:val="ru-RU"/>
              </w:rPr>
              <w:t xml:space="preserve"> </w:t>
            </w:r>
            <w:r w:rsidRPr="006C6D24">
              <w:rPr>
                <w:sz w:val="24"/>
                <w:lang w:val="ru-RU"/>
              </w:rPr>
              <w:t>выражения,</w:t>
            </w:r>
            <w:r w:rsidRPr="006C6D24">
              <w:rPr>
                <w:spacing w:val="-1"/>
                <w:sz w:val="24"/>
                <w:lang w:val="ru-RU"/>
              </w:rPr>
              <w:t xml:space="preserve"> </w:t>
            </w:r>
            <w:r w:rsidRPr="006C6D24">
              <w:rPr>
                <w:sz w:val="24"/>
                <w:lang w:val="ru-RU"/>
              </w:rPr>
              <w:t>повторы,</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6"/>
              <w:rPr>
                <w:sz w:val="24"/>
                <w:lang w:val="ru-RU"/>
              </w:rPr>
            </w:pPr>
            <w:r w:rsidRPr="006C6D24">
              <w:rPr>
                <w:sz w:val="24"/>
                <w:lang w:val="ru-RU"/>
              </w:rPr>
              <w:t>Разговор перед чтением: история возникновения</w:t>
            </w:r>
            <w:r w:rsidRPr="006C6D24">
              <w:rPr>
                <w:spacing w:val="-57"/>
                <w:sz w:val="24"/>
                <w:lang w:val="ru-RU"/>
              </w:rPr>
              <w:t xml:space="preserve"> </w:t>
            </w:r>
            <w:r w:rsidRPr="006C6D24">
              <w:rPr>
                <w:sz w:val="24"/>
                <w:lang w:val="ru-RU"/>
              </w:rPr>
              <w:t>былин, их особенностей (напевность,</w:t>
            </w:r>
            <w:r w:rsidRPr="006C6D24">
              <w:rPr>
                <w:spacing w:val="1"/>
                <w:sz w:val="24"/>
                <w:lang w:val="ru-RU"/>
              </w:rPr>
              <w:t xml:space="preserve"> </w:t>
            </w:r>
            <w:r w:rsidRPr="006C6D24">
              <w:rPr>
                <w:sz w:val="24"/>
                <w:lang w:val="ru-RU"/>
              </w:rPr>
              <w:t>протяжность исполнения). Слушание былин об</w:t>
            </w:r>
            <w:r w:rsidRPr="006C6D24">
              <w:rPr>
                <w:spacing w:val="1"/>
                <w:sz w:val="24"/>
                <w:lang w:val="ru-RU"/>
              </w:rPr>
              <w:t xml:space="preserve"> </w:t>
            </w:r>
            <w:r w:rsidRPr="006C6D24">
              <w:rPr>
                <w:sz w:val="24"/>
                <w:lang w:val="ru-RU"/>
              </w:rPr>
              <w:t>Илье Муромце, Алёше Поповиче, Добрыне</w:t>
            </w:r>
            <w:r w:rsidRPr="006C6D24">
              <w:rPr>
                <w:spacing w:val="1"/>
                <w:sz w:val="24"/>
                <w:lang w:val="ru-RU"/>
              </w:rPr>
              <w:t xml:space="preserve"> </w:t>
            </w:r>
            <w:r w:rsidRPr="006C6D24">
              <w:rPr>
                <w:sz w:val="24"/>
                <w:lang w:val="ru-RU"/>
              </w:rPr>
              <w:t>Никитиче и других богатырях, контроль</w:t>
            </w:r>
            <w:r w:rsidRPr="006C6D24">
              <w:rPr>
                <w:spacing w:val="1"/>
                <w:sz w:val="24"/>
                <w:lang w:val="ru-RU"/>
              </w:rPr>
              <w:t xml:space="preserve"> </w:t>
            </w:r>
            <w:r w:rsidRPr="006C6D24">
              <w:rPr>
                <w:sz w:val="24"/>
                <w:lang w:val="ru-RU"/>
              </w:rPr>
              <w:t>восприятия произведения: ответы на вопросы по</w:t>
            </w:r>
            <w:r w:rsidRPr="006C6D24">
              <w:rPr>
                <w:spacing w:val="-58"/>
                <w:sz w:val="24"/>
                <w:lang w:val="ru-RU"/>
              </w:rPr>
              <w:t xml:space="preserve"> </w:t>
            </w:r>
            <w:r w:rsidRPr="006C6D24">
              <w:rPr>
                <w:sz w:val="24"/>
                <w:lang w:val="ru-RU"/>
              </w:rPr>
              <w:t>фактическому</w:t>
            </w:r>
            <w:r w:rsidRPr="006C6D24">
              <w:rPr>
                <w:spacing w:val="-1"/>
                <w:sz w:val="24"/>
                <w:lang w:val="ru-RU"/>
              </w:rPr>
              <w:t xml:space="preserve"> </w:t>
            </w:r>
            <w:r w:rsidRPr="006C6D24">
              <w:rPr>
                <w:sz w:val="24"/>
                <w:lang w:val="ru-RU"/>
              </w:rPr>
              <w:t>содержанию</w:t>
            </w:r>
            <w:r w:rsidRPr="006C6D24">
              <w:rPr>
                <w:spacing w:val="-2"/>
                <w:sz w:val="24"/>
                <w:lang w:val="ru-RU"/>
              </w:rPr>
              <w:t xml:space="preserve"> </w:t>
            </w:r>
            <w:r w:rsidRPr="006C6D24">
              <w:rPr>
                <w:sz w:val="24"/>
                <w:lang w:val="ru-RU"/>
              </w:rPr>
              <w:t>текста.</w:t>
            </w:r>
          </w:p>
          <w:p w:rsidR="006C6D24" w:rsidRPr="006C6D24" w:rsidRDefault="006C6D24">
            <w:pPr>
              <w:spacing w:line="270" w:lineRule="atLeast"/>
              <w:ind w:right="157"/>
              <w:rPr>
                <w:sz w:val="24"/>
                <w:lang w:val="ru-RU"/>
              </w:rPr>
            </w:pPr>
            <w:r w:rsidRPr="006C6D24">
              <w:rPr>
                <w:sz w:val="24"/>
                <w:lang w:val="ru-RU"/>
              </w:rPr>
              <w:t>Например, былины «Исцеление Ильи</w:t>
            </w:r>
            <w:r w:rsidRPr="006C6D24">
              <w:rPr>
                <w:spacing w:val="1"/>
                <w:sz w:val="24"/>
                <w:lang w:val="ru-RU"/>
              </w:rPr>
              <w:t xml:space="preserve"> </w:t>
            </w:r>
            <w:r w:rsidRPr="006C6D24">
              <w:rPr>
                <w:sz w:val="24"/>
                <w:lang w:val="ru-RU"/>
              </w:rPr>
              <w:t>Муромца», «Ильины три поездочки», «Добрыня</w:t>
            </w:r>
            <w:r w:rsidRPr="006C6D24">
              <w:rPr>
                <w:spacing w:val="-57"/>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Змей», «Вольга</w:t>
            </w:r>
            <w:r w:rsidRPr="006C6D24">
              <w:rPr>
                <w:spacing w:val="-1"/>
                <w:sz w:val="24"/>
                <w:lang w:val="ru-RU"/>
              </w:rPr>
              <w:t xml:space="preserve"> </w:t>
            </w:r>
            <w:r w:rsidRPr="006C6D24">
              <w:rPr>
                <w:sz w:val="24"/>
                <w:lang w:val="ru-RU"/>
              </w:rPr>
              <w:t>и Микула».</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7450"/>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Default="006C6D24">
            <w:pPr>
              <w:ind w:right="475"/>
              <w:rPr>
                <w:sz w:val="24"/>
              </w:rPr>
            </w:pPr>
            <w:r w:rsidRPr="006C6D24">
              <w:rPr>
                <w:sz w:val="24"/>
                <w:lang w:val="ru-RU"/>
              </w:rPr>
              <w:t>гипербола. Устаревшие слова, их</w:t>
            </w:r>
            <w:r w:rsidRPr="006C6D24">
              <w:rPr>
                <w:spacing w:val="1"/>
                <w:sz w:val="24"/>
                <w:lang w:val="ru-RU"/>
              </w:rPr>
              <w:t xml:space="preserve"> </w:t>
            </w:r>
            <w:r w:rsidRPr="006C6D24">
              <w:rPr>
                <w:sz w:val="24"/>
                <w:lang w:val="ru-RU"/>
              </w:rPr>
              <w:t>место</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былине</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представление</w:t>
            </w:r>
            <w:r w:rsidRPr="006C6D24">
              <w:rPr>
                <w:spacing w:val="-2"/>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 xml:space="preserve">современной лексике. </w:t>
            </w:r>
            <w:r>
              <w:rPr>
                <w:sz w:val="24"/>
              </w:rPr>
              <w:t>Народные</w:t>
            </w:r>
            <w:r>
              <w:rPr>
                <w:spacing w:val="1"/>
                <w:sz w:val="24"/>
              </w:rPr>
              <w:t xml:space="preserve"> </w:t>
            </w:r>
            <w:r>
              <w:rPr>
                <w:sz w:val="24"/>
              </w:rPr>
              <w:t>былинно-сказочные темы в</w:t>
            </w:r>
            <w:r>
              <w:rPr>
                <w:spacing w:val="1"/>
                <w:sz w:val="24"/>
              </w:rPr>
              <w:t xml:space="preserve"> </w:t>
            </w:r>
            <w:r>
              <w:rPr>
                <w:sz w:val="24"/>
              </w:rPr>
              <w:t>творчестве</w:t>
            </w:r>
            <w:r>
              <w:rPr>
                <w:spacing w:val="-2"/>
                <w:sz w:val="24"/>
              </w:rPr>
              <w:t xml:space="preserve"> </w:t>
            </w:r>
            <w:r>
              <w:rPr>
                <w:sz w:val="24"/>
              </w:rPr>
              <w:t>В. М.</w:t>
            </w:r>
            <w:r>
              <w:rPr>
                <w:spacing w:val="-2"/>
                <w:sz w:val="24"/>
              </w:rPr>
              <w:t xml:space="preserve"> </w:t>
            </w:r>
            <w:r>
              <w:rPr>
                <w:sz w:val="24"/>
              </w:rPr>
              <w:t>Васнецова</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83"/>
              <w:rPr>
                <w:sz w:val="24"/>
                <w:lang w:val="ru-RU"/>
              </w:rPr>
            </w:pPr>
            <w:r w:rsidRPr="006C6D24">
              <w:rPr>
                <w:sz w:val="24"/>
                <w:lang w:val="ru-RU"/>
              </w:rPr>
              <w:t>Учебный</w:t>
            </w:r>
            <w:r w:rsidRPr="006C6D24">
              <w:rPr>
                <w:spacing w:val="-4"/>
                <w:sz w:val="24"/>
                <w:lang w:val="ru-RU"/>
              </w:rPr>
              <w:t xml:space="preserve"> </w:t>
            </w:r>
            <w:r w:rsidRPr="006C6D24">
              <w:rPr>
                <w:sz w:val="24"/>
                <w:lang w:val="ru-RU"/>
              </w:rPr>
              <w:t>диалог:</w:t>
            </w:r>
            <w:r w:rsidRPr="006C6D24">
              <w:rPr>
                <w:spacing w:val="-5"/>
                <w:sz w:val="24"/>
                <w:lang w:val="ru-RU"/>
              </w:rPr>
              <w:t xml:space="preserve"> </w:t>
            </w:r>
            <w:r w:rsidRPr="006C6D24">
              <w:rPr>
                <w:sz w:val="24"/>
                <w:lang w:val="ru-RU"/>
              </w:rPr>
              <w:t>обсуждение</w:t>
            </w:r>
            <w:r w:rsidRPr="006C6D24">
              <w:rPr>
                <w:spacing w:val="-5"/>
                <w:sz w:val="24"/>
                <w:lang w:val="ru-RU"/>
              </w:rPr>
              <w:t xml:space="preserve"> </w:t>
            </w:r>
            <w:r w:rsidRPr="006C6D24">
              <w:rPr>
                <w:sz w:val="24"/>
                <w:lang w:val="ru-RU"/>
              </w:rPr>
              <w:t>главной</w:t>
            </w:r>
            <w:r w:rsidRPr="006C6D24">
              <w:rPr>
                <w:spacing w:val="-3"/>
                <w:sz w:val="24"/>
                <w:lang w:val="ru-RU"/>
              </w:rPr>
              <w:t xml:space="preserve"> </w:t>
            </w:r>
            <w:r w:rsidRPr="006C6D24">
              <w:rPr>
                <w:sz w:val="24"/>
                <w:lang w:val="ru-RU"/>
              </w:rPr>
              <w:t>мысли</w:t>
            </w:r>
            <w:r w:rsidRPr="006C6D24">
              <w:rPr>
                <w:spacing w:val="-57"/>
                <w:sz w:val="24"/>
                <w:lang w:val="ru-RU"/>
              </w:rPr>
              <w:t xml:space="preserve"> </w:t>
            </w:r>
            <w:r w:rsidRPr="006C6D24">
              <w:rPr>
                <w:sz w:val="24"/>
                <w:lang w:val="ru-RU"/>
              </w:rPr>
              <w:t>былинного эпоса —стремление богатырей</w:t>
            </w:r>
            <w:r w:rsidRPr="006C6D24">
              <w:rPr>
                <w:spacing w:val="1"/>
                <w:sz w:val="24"/>
                <w:lang w:val="ru-RU"/>
              </w:rPr>
              <w:t xml:space="preserve"> </w:t>
            </w:r>
            <w:r w:rsidRPr="006C6D24">
              <w:rPr>
                <w:sz w:val="24"/>
                <w:lang w:val="ru-RU"/>
              </w:rPr>
              <w:t>защищать родную землю.</w:t>
            </w:r>
          </w:p>
          <w:p w:rsidR="006C6D24" w:rsidRPr="006C6D24" w:rsidRDefault="006C6D24">
            <w:pPr>
              <w:ind w:right="289"/>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текстом</w:t>
            </w:r>
            <w:r w:rsidRPr="006C6D24">
              <w:rPr>
                <w:spacing w:val="-2"/>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анализ</w:t>
            </w:r>
            <w:r w:rsidRPr="006C6D24">
              <w:rPr>
                <w:spacing w:val="-2"/>
                <w:sz w:val="24"/>
                <w:lang w:val="ru-RU"/>
              </w:rPr>
              <w:t xml:space="preserve"> </w:t>
            </w:r>
            <w:r w:rsidRPr="006C6D24">
              <w:rPr>
                <w:sz w:val="24"/>
                <w:lang w:val="ru-RU"/>
              </w:rPr>
              <w:t>сюжета</w:t>
            </w:r>
            <w:r w:rsidRPr="006C6D24">
              <w:rPr>
                <w:spacing w:val="-57"/>
                <w:sz w:val="24"/>
                <w:lang w:val="ru-RU"/>
              </w:rPr>
              <w:t xml:space="preserve"> </w:t>
            </w:r>
            <w:r w:rsidRPr="006C6D24">
              <w:rPr>
                <w:sz w:val="24"/>
                <w:lang w:val="ru-RU"/>
              </w:rPr>
              <w:t>былины (реальность и сказочность событий),</w:t>
            </w:r>
            <w:r w:rsidRPr="006C6D24">
              <w:rPr>
                <w:spacing w:val="1"/>
                <w:sz w:val="24"/>
                <w:lang w:val="ru-RU"/>
              </w:rPr>
              <w:t xml:space="preserve"> </w:t>
            </w:r>
            <w:r w:rsidRPr="006C6D24">
              <w:rPr>
                <w:sz w:val="24"/>
                <w:lang w:val="ru-RU"/>
              </w:rPr>
              <w:t>ответы на вопросы, наблюдение за</w:t>
            </w:r>
            <w:r w:rsidRPr="006C6D24">
              <w:rPr>
                <w:spacing w:val="1"/>
                <w:sz w:val="24"/>
                <w:lang w:val="ru-RU"/>
              </w:rPr>
              <w:t xml:space="preserve"> </w:t>
            </w:r>
            <w:r w:rsidRPr="006C6D24">
              <w:rPr>
                <w:sz w:val="24"/>
                <w:lang w:val="ru-RU"/>
              </w:rPr>
              <w:t>особенностями языка (устаревшие слова,</w:t>
            </w:r>
            <w:r w:rsidRPr="006C6D24">
              <w:rPr>
                <w:spacing w:val="1"/>
                <w:sz w:val="24"/>
                <w:lang w:val="ru-RU"/>
              </w:rPr>
              <w:t xml:space="preserve"> </w:t>
            </w:r>
            <w:r w:rsidRPr="006C6D24">
              <w:rPr>
                <w:sz w:val="24"/>
                <w:lang w:val="ru-RU"/>
              </w:rPr>
              <w:t>повторы, эпитеты, гиперболы), нахождение</w:t>
            </w:r>
            <w:r w:rsidRPr="006C6D24">
              <w:rPr>
                <w:spacing w:val="1"/>
                <w:sz w:val="24"/>
                <w:lang w:val="ru-RU"/>
              </w:rPr>
              <w:t xml:space="preserve"> </w:t>
            </w:r>
            <w:r w:rsidRPr="006C6D24">
              <w:rPr>
                <w:sz w:val="24"/>
                <w:lang w:val="ru-RU"/>
              </w:rPr>
              <w:t>устаревших слов (архаизмов), подбор к ним</w:t>
            </w:r>
            <w:r w:rsidRPr="006C6D24">
              <w:rPr>
                <w:spacing w:val="1"/>
                <w:sz w:val="24"/>
                <w:lang w:val="ru-RU"/>
              </w:rPr>
              <w:t xml:space="preserve"> </w:t>
            </w:r>
            <w:r w:rsidRPr="006C6D24">
              <w:rPr>
                <w:sz w:val="24"/>
                <w:lang w:val="ru-RU"/>
              </w:rPr>
              <w:t>синонимов.</w:t>
            </w:r>
          </w:p>
          <w:p w:rsidR="006C6D24" w:rsidRPr="006C6D24" w:rsidRDefault="006C6D24">
            <w:pPr>
              <w:ind w:right="90"/>
              <w:rPr>
                <w:sz w:val="24"/>
                <w:lang w:val="ru-RU"/>
              </w:rPr>
            </w:pPr>
            <w:r w:rsidRPr="006C6D24">
              <w:rPr>
                <w:sz w:val="24"/>
                <w:lang w:val="ru-RU"/>
              </w:rPr>
              <w:t>Работа в парах (поисковое выборочное чтение):</w:t>
            </w:r>
            <w:r w:rsidRPr="006C6D24">
              <w:rPr>
                <w:spacing w:val="1"/>
                <w:sz w:val="24"/>
                <w:lang w:val="ru-RU"/>
              </w:rPr>
              <w:t xml:space="preserve"> </w:t>
            </w:r>
            <w:r w:rsidRPr="006C6D24">
              <w:rPr>
                <w:sz w:val="24"/>
                <w:lang w:val="ru-RU"/>
              </w:rPr>
              <w:t>характеристика русского богатыря (реальность и</w:t>
            </w:r>
            <w:r w:rsidRPr="006C6D24">
              <w:rPr>
                <w:spacing w:val="-58"/>
                <w:sz w:val="24"/>
                <w:lang w:val="ru-RU"/>
              </w:rPr>
              <w:t xml:space="preserve"> </w:t>
            </w:r>
            <w:r w:rsidRPr="006C6D24">
              <w:rPr>
                <w:sz w:val="24"/>
                <w:lang w:val="ru-RU"/>
              </w:rPr>
              <w:t>сказочность героя).</w:t>
            </w:r>
          </w:p>
          <w:p w:rsidR="006C6D24" w:rsidRPr="006C6D24" w:rsidRDefault="006C6D24">
            <w:pPr>
              <w:ind w:right="611"/>
              <w:rPr>
                <w:sz w:val="24"/>
                <w:lang w:val="ru-RU"/>
              </w:rPr>
            </w:pPr>
            <w:r w:rsidRPr="006C6D24">
              <w:rPr>
                <w:sz w:val="24"/>
                <w:lang w:val="ru-RU"/>
              </w:rPr>
              <w:t>Пересказ</w:t>
            </w:r>
            <w:r w:rsidRPr="006C6D24">
              <w:rPr>
                <w:spacing w:val="-2"/>
                <w:sz w:val="24"/>
                <w:lang w:val="ru-RU"/>
              </w:rPr>
              <w:t xml:space="preserve"> </w:t>
            </w:r>
            <w:r w:rsidRPr="006C6D24">
              <w:rPr>
                <w:sz w:val="24"/>
                <w:lang w:val="ru-RU"/>
              </w:rPr>
              <w:t>былины</w:t>
            </w:r>
            <w:r w:rsidRPr="006C6D24">
              <w:rPr>
                <w:spacing w:val="-1"/>
                <w:sz w:val="24"/>
                <w:lang w:val="ru-RU"/>
              </w:rPr>
              <w:t xml:space="preserve"> </w:t>
            </w:r>
            <w:r w:rsidRPr="006C6D24">
              <w:rPr>
                <w:sz w:val="24"/>
                <w:lang w:val="ru-RU"/>
              </w:rPr>
              <w:t>от</w:t>
            </w:r>
            <w:r w:rsidRPr="006C6D24">
              <w:rPr>
                <w:spacing w:val="-2"/>
                <w:sz w:val="24"/>
                <w:lang w:val="ru-RU"/>
              </w:rPr>
              <w:t xml:space="preserve"> </w:t>
            </w:r>
            <w:r w:rsidRPr="006C6D24">
              <w:rPr>
                <w:sz w:val="24"/>
                <w:lang w:val="ru-RU"/>
              </w:rPr>
              <w:t>лица</w:t>
            </w:r>
            <w:r w:rsidRPr="006C6D24">
              <w:rPr>
                <w:spacing w:val="-2"/>
                <w:sz w:val="24"/>
                <w:lang w:val="ru-RU"/>
              </w:rPr>
              <w:t xml:space="preserve"> </w:t>
            </w:r>
            <w:r w:rsidRPr="006C6D24">
              <w:rPr>
                <w:sz w:val="24"/>
                <w:lang w:val="ru-RU"/>
              </w:rPr>
              <w:t>её</w:t>
            </w:r>
            <w:r w:rsidRPr="006C6D24">
              <w:rPr>
                <w:spacing w:val="-2"/>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Работа</w:t>
            </w:r>
            <w:r w:rsidRPr="006C6D24">
              <w:rPr>
                <w:spacing w:val="-2"/>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группе (совместная работа): сравнение</w:t>
            </w:r>
            <w:r w:rsidRPr="006C6D24">
              <w:rPr>
                <w:spacing w:val="1"/>
                <w:sz w:val="24"/>
                <w:lang w:val="ru-RU"/>
              </w:rPr>
              <w:t xml:space="preserve"> </w:t>
            </w:r>
            <w:r w:rsidRPr="006C6D24">
              <w:rPr>
                <w:sz w:val="24"/>
                <w:lang w:val="ru-RU"/>
              </w:rPr>
              <w:t>волшебной сказки и былины (тема, герои,</w:t>
            </w:r>
            <w:r w:rsidRPr="006C6D24">
              <w:rPr>
                <w:spacing w:val="1"/>
                <w:sz w:val="24"/>
                <w:lang w:val="ru-RU"/>
              </w:rPr>
              <w:t xml:space="preserve"> </w:t>
            </w:r>
            <w:r w:rsidRPr="006C6D24">
              <w:rPr>
                <w:sz w:val="24"/>
                <w:lang w:val="ru-RU"/>
              </w:rPr>
              <w:t>наличие волшебства), оценка результатов</w:t>
            </w:r>
            <w:r w:rsidRPr="006C6D24">
              <w:rPr>
                <w:spacing w:val="1"/>
                <w:sz w:val="24"/>
                <w:lang w:val="ru-RU"/>
              </w:rPr>
              <w:t xml:space="preserve"> </w:t>
            </w:r>
            <w:r w:rsidRPr="006C6D24">
              <w:rPr>
                <w:sz w:val="24"/>
                <w:lang w:val="ru-RU"/>
              </w:rPr>
              <w:t>работы</w:t>
            </w:r>
            <w:r w:rsidRPr="006C6D24">
              <w:rPr>
                <w:spacing w:val="-1"/>
                <w:sz w:val="24"/>
                <w:lang w:val="ru-RU"/>
              </w:rPr>
              <w:t xml:space="preserve"> </w:t>
            </w:r>
            <w:r w:rsidRPr="006C6D24">
              <w:rPr>
                <w:sz w:val="24"/>
                <w:lang w:val="ru-RU"/>
              </w:rPr>
              <w:t>группы.</w:t>
            </w:r>
          </w:p>
          <w:p w:rsidR="006C6D24" w:rsidRPr="006C6D24" w:rsidRDefault="006C6D24">
            <w:pPr>
              <w:ind w:right="144"/>
              <w:rPr>
                <w:sz w:val="24"/>
                <w:lang w:val="ru-RU"/>
              </w:rPr>
            </w:pPr>
            <w:r w:rsidRPr="006C6D24">
              <w:rPr>
                <w:sz w:val="24"/>
                <w:lang w:val="ru-RU"/>
              </w:rPr>
              <w:t>Рассказ о творчестве В. М. Васнецова,</w:t>
            </w:r>
            <w:r w:rsidRPr="006C6D24">
              <w:rPr>
                <w:spacing w:val="1"/>
                <w:sz w:val="24"/>
                <w:lang w:val="ru-RU"/>
              </w:rPr>
              <w:t xml:space="preserve"> </w:t>
            </w:r>
            <w:r w:rsidRPr="006C6D24">
              <w:rPr>
                <w:sz w:val="24"/>
                <w:lang w:val="ru-RU"/>
              </w:rPr>
              <w:t>рассматривание</w:t>
            </w:r>
            <w:r w:rsidRPr="006C6D24">
              <w:rPr>
                <w:spacing w:val="-6"/>
                <w:sz w:val="24"/>
                <w:lang w:val="ru-RU"/>
              </w:rPr>
              <w:t xml:space="preserve"> </w:t>
            </w:r>
            <w:r w:rsidRPr="006C6D24">
              <w:rPr>
                <w:sz w:val="24"/>
                <w:lang w:val="ru-RU"/>
              </w:rPr>
              <w:t>репродукций</w:t>
            </w:r>
            <w:r w:rsidRPr="006C6D24">
              <w:rPr>
                <w:spacing w:val="-5"/>
                <w:sz w:val="24"/>
                <w:lang w:val="ru-RU"/>
              </w:rPr>
              <w:t xml:space="preserve"> </w:t>
            </w:r>
            <w:r w:rsidRPr="006C6D24">
              <w:rPr>
                <w:sz w:val="24"/>
                <w:lang w:val="ru-RU"/>
              </w:rPr>
              <w:t>картин</w:t>
            </w:r>
            <w:r w:rsidRPr="006C6D24">
              <w:rPr>
                <w:spacing w:val="-5"/>
                <w:sz w:val="24"/>
                <w:lang w:val="ru-RU"/>
              </w:rPr>
              <w:t xml:space="preserve"> </w:t>
            </w:r>
            <w:r w:rsidRPr="006C6D24">
              <w:rPr>
                <w:sz w:val="24"/>
                <w:lang w:val="ru-RU"/>
              </w:rPr>
              <w:t>художника</w:t>
            </w:r>
          </w:p>
          <w:p w:rsidR="006C6D24" w:rsidRPr="006C6D24" w:rsidRDefault="006C6D24">
            <w:pPr>
              <w:spacing w:before="1"/>
              <w:rPr>
                <w:sz w:val="24"/>
                <w:lang w:val="ru-RU"/>
              </w:rPr>
            </w:pPr>
            <w:r w:rsidRPr="006C6D24">
              <w:rPr>
                <w:sz w:val="24"/>
                <w:lang w:val="ru-RU"/>
              </w:rPr>
              <w:t>«Три</w:t>
            </w:r>
            <w:r w:rsidRPr="006C6D24">
              <w:rPr>
                <w:spacing w:val="-1"/>
                <w:sz w:val="24"/>
                <w:lang w:val="ru-RU"/>
              </w:rPr>
              <w:t xml:space="preserve"> </w:t>
            </w:r>
            <w:r w:rsidRPr="006C6D24">
              <w:rPr>
                <w:sz w:val="24"/>
                <w:lang w:val="ru-RU"/>
              </w:rPr>
              <w:t>богатыря»,</w:t>
            </w:r>
            <w:r w:rsidRPr="006C6D24">
              <w:rPr>
                <w:spacing w:val="-1"/>
                <w:sz w:val="24"/>
                <w:lang w:val="ru-RU"/>
              </w:rPr>
              <w:t xml:space="preserve"> </w:t>
            </w:r>
            <w:r w:rsidRPr="006C6D24">
              <w:rPr>
                <w:sz w:val="24"/>
                <w:lang w:val="ru-RU"/>
              </w:rPr>
              <w:t>«Витязь</w:t>
            </w:r>
            <w:r w:rsidRPr="006C6D24">
              <w:rPr>
                <w:spacing w:val="-1"/>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распутье»,</w:t>
            </w:r>
          </w:p>
          <w:p w:rsidR="006C6D24" w:rsidRPr="006C6D24" w:rsidRDefault="006C6D24">
            <w:pPr>
              <w:ind w:right="802"/>
              <w:rPr>
                <w:sz w:val="24"/>
                <w:lang w:val="ru-RU"/>
              </w:rPr>
            </w:pPr>
            <w:r w:rsidRPr="006C6D24">
              <w:rPr>
                <w:sz w:val="24"/>
                <w:lang w:val="ru-RU"/>
              </w:rPr>
              <w:t>«Гусляры»,</w:t>
            </w:r>
            <w:r w:rsidRPr="006C6D24">
              <w:rPr>
                <w:spacing w:val="-6"/>
                <w:sz w:val="24"/>
                <w:lang w:val="ru-RU"/>
              </w:rPr>
              <w:t xml:space="preserve"> </w:t>
            </w:r>
            <w:r w:rsidRPr="006C6D24">
              <w:rPr>
                <w:sz w:val="24"/>
                <w:lang w:val="ru-RU"/>
              </w:rPr>
              <w:t>«Баян»,</w:t>
            </w:r>
            <w:r w:rsidRPr="006C6D24">
              <w:rPr>
                <w:spacing w:val="-6"/>
                <w:sz w:val="24"/>
                <w:lang w:val="ru-RU"/>
              </w:rPr>
              <w:t xml:space="preserve"> </w:t>
            </w:r>
            <w:r w:rsidRPr="006C6D24">
              <w:rPr>
                <w:sz w:val="24"/>
                <w:lang w:val="ru-RU"/>
              </w:rPr>
              <w:t>составление</w:t>
            </w:r>
            <w:r w:rsidRPr="006C6D24">
              <w:rPr>
                <w:spacing w:val="-7"/>
                <w:sz w:val="24"/>
                <w:lang w:val="ru-RU"/>
              </w:rPr>
              <w:t xml:space="preserve"> </w:t>
            </w:r>
            <w:r w:rsidRPr="006C6D24">
              <w:rPr>
                <w:sz w:val="24"/>
                <w:lang w:val="ru-RU"/>
              </w:rPr>
              <w:t>рассказа-</w:t>
            </w:r>
            <w:r w:rsidRPr="006C6D24">
              <w:rPr>
                <w:spacing w:val="-57"/>
                <w:sz w:val="24"/>
                <w:lang w:val="ru-RU"/>
              </w:rPr>
              <w:t xml:space="preserve"> </w:t>
            </w:r>
            <w:r w:rsidRPr="006C6D24">
              <w:rPr>
                <w:sz w:val="24"/>
                <w:lang w:val="ru-RU"/>
              </w:rPr>
              <w:t>описания</w:t>
            </w:r>
            <w:r w:rsidRPr="006C6D24">
              <w:rPr>
                <w:spacing w:val="-2"/>
                <w:sz w:val="24"/>
                <w:lang w:val="ru-RU"/>
              </w:rPr>
              <w:t xml:space="preserve"> </w:t>
            </w:r>
            <w:r w:rsidRPr="006C6D24">
              <w:rPr>
                <w:sz w:val="24"/>
                <w:lang w:val="ru-RU"/>
              </w:rPr>
              <w:t>(словесный</w:t>
            </w:r>
            <w:r w:rsidRPr="006C6D24">
              <w:rPr>
                <w:spacing w:val="-1"/>
                <w:sz w:val="24"/>
                <w:lang w:val="ru-RU"/>
              </w:rPr>
              <w:t xml:space="preserve"> </w:t>
            </w:r>
            <w:r w:rsidRPr="006C6D24">
              <w:rPr>
                <w:sz w:val="24"/>
                <w:lang w:val="ru-RU"/>
              </w:rPr>
              <w:t>портрет</w:t>
            </w:r>
            <w:r w:rsidRPr="006C6D24">
              <w:rPr>
                <w:spacing w:val="-1"/>
                <w:sz w:val="24"/>
                <w:lang w:val="ru-RU"/>
              </w:rPr>
              <w:t xml:space="preserve"> </w:t>
            </w:r>
            <w:r w:rsidRPr="006C6D24">
              <w:rPr>
                <w:sz w:val="24"/>
                <w:lang w:val="ru-RU"/>
              </w:rPr>
              <w:t>одного</w:t>
            </w:r>
            <w:r w:rsidRPr="006C6D24">
              <w:rPr>
                <w:spacing w:val="-2"/>
                <w:sz w:val="24"/>
                <w:lang w:val="ru-RU"/>
              </w:rPr>
              <w:t xml:space="preserve"> </w:t>
            </w:r>
            <w:r w:rsidRPr="006C6D24">
              <w:rPr>
                <w:sz w:val="24"/>
                <w:lang w:val="ru-RU"/>
              </w:rPr>
              <w:t>из</w:t>
            </w:r>
          </w:p>
          <w:p w:rsidR="006C6D24" w:rsidRPr="006C6D24" w:rsidRDefault="006C6D24">
            <w:pPr>
              <w:ind w:right="255"/>
              <w:rPr>
                <w:sz w:val="24"/>
                <w:lang w:val="ru-RU"/>
              </w:rPr>
            </w:pPr>
            <w:r w:rsidRPr="006C6D24">
              <w:rPr>
                <w:sz w:val="24"/>
                <w:lang w:val="ru-RU"/>
              </w:rPr>
              <w:t>богатырей)</w:t>
            </w:r>
            <w:r w:rsidRPr="006C6D24">
              <w:rPr>
                <w:spacing w:val="-3"/>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использованием</w:t>
            </w:r>
            <w:r w:rsidRPr="006C6D24">
              <w:rPr>
                <w:spacing w:val="-1"/>
                <w:sz w:val="24"/>
                <w:lang w:val="ru-RU"/>
              </w:rPr>
              <w:t xml:space="preserve"> </w:t>
            </w:r>
            <w:r w:rsidRPr="006C6D24">
              <w:rPr>
                <w:sz w:val="24"/>
                <w:lang w:val="ru-RU"/>
              </w:rPr>
              <w:t>былинных</w:t>
            </w:r>
            <w:r w:rsidRPr="006C6D24">
              <w:rPr>
                <w:spacing w:val="-2"/>
                <w:sz w:val="24"/>
                <w:lang w:val="ru-RU"/>
              </w:rPr>
              <w:t xml:space="preserve"> </w:t>
            </w:r>
            <w:r w:rsidRPr="006C6D24">
              <w:rPr>
                <w:sz w:val="24"/>
                <w:lang w:val="ru-RU"/>
              </w:rPr>
              <w:t>слов</w:t>
            </w:r>
            <w:r w:rsidRPr="006C6D24">
              <w:rPr>
                <w:spacing w:val="-5"/>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выражений.</w:t>
            </w:r>
          </w:p>
          <w:p w:rsidR="006C6D24" w:rsidRPr="006C6D24" w:rsidRDefault="006C6D24">
            <w:pPr>
              <w:spacing w:line="276" w:lineRule="exact"/>
              <w:ind w:right="745"/>
              <w:rPr>
                <w:sz w:val="24"/>
                <w:lang w:val="ru-RU"/>
              </w:rPr>
            </w:pPr>
            <w:r w:rsidRPr="006C6D24">
              <w:rPr>
                <w:sz w:val="24"/>
                <w:lang w:val="ru-RU"/>
              </w:rPr>
              <w:t>Дифференцированная работа: составление</w:t>
            </w:r>
            <w:r w:rsidRPr="006C6D24">
              <w:rPr>
                <w:spacing w:val="-58"/>
                <w:sz w:val="24"/>
                <w:lang w:val="ru-RU"/>
              </w:rPr>
              <w:t xml:space="preserve"> </w:t>
            </w:r>
            <w:r w:rsidRPr="006C6D24">
              <w:rPr>
                <w:sz w:val="24"/>
                <w:lang w:val="ru-RU"/>
              </w:rPr>
              <w:t>словаря</w:t>
            </w:r>
            <w:r w:rsidRPr="006C6D24">
              <w:rPr>
                <w:spacing w:val="-1"/>
                <w:sz w:val="24"/>
                <w:lang w:val="ru-RU"/>
              </w:rPr>
              <w:t xml:space="preserve"> </w:t>
            </w:r>
            <w:r w:rsidRPr="006C6D24">
              <w:rPr>
                <w:sz w:val="24"/>
                <w:lang w:val="ru-RU"/>
              </w:rPr>
              <w:t>устаревших</w:t>
            </w:r>
            <w:r w:rsidRPr="006C6D24">
              <w:rPr>
                <w:spacing w:val="1"/>
                <w:sz w:val="24"/>
                <w:lang w:val="ru-RU"/>
              </w:rPr>
              <w:t xml:space="preserve"> </w:t>
            </w:r>
            <w:r w:rsidRPr="006C6D24">
              <w:rPr>
                <w:sz w:val="24"/>
                <w:lang w:val="ru-RU"/>
              </w:rPr>
              <w:t>слов</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208"/>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6" w:lineRule="exact"/>
              <w:rPr>
                <w:sz w:val="24"/>
              </w:rPr>
            </w:pPr>
            <w:r>
              <w:rPr>
                <w:sz w:val="24"/>
              </w:rPr>
              <w:t>3.</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13"/>
              <w:rPr>
                <w:sz w:val="24"/>
                <w:lang w:val="ru-RU"/>
              </w:rPr>
            </w:pPr>
            <w:r w:rsidRPr="006C6D24">
              <w:rPr>
                <w:sz w:val="24"/>
                <w:lang w:val="ru-RU"/>
              </w:rPr>
              <w:t>Творчество</w:t>
            </w:r>
            <w:r w:rsidRPr="006C6D24">
              <w:rPr>
                <w:spacing w:val="1"/>
                <w:sz w:val="24"/>
                <w:lang w:val="ru-RU"/>
              </w:rPr>
              <w:t xml:space="preserve"> </w:t>
            </w:r>
            <w:r w:rsidRPr="006C6D24">
              <w:rPr>
                <w:sz w:val="24"/>
                <w:lang w:val="ru-RU"/>
              </w:rPr>
              <w:t>А.</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Пушкина</w:t>
            </w:r>
          </w:p>
          <w:p w:rsidR="006C6D24" w:rsidRPr="006C6D24" w:rsidRDefault="006C6D24">
            <w:pPr>
              <w:rPr>
                <w:sz w:val="24"/>
                <w:lang w:val="ru-RU"/>
              </w:rPr>
            </w:pPr>
            <w:r w:rsidRPr="006C6D24">
              <w:rPr>
                <w:sz w:val="24"/>
                <w:lang w:val="ru-RU"/>
              </w:rPr>
              <w:t>(9</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667"/>
              <w:rPr>
                <w:sz w:val="24"/>
                <w:lang w:val="ru-RU"/>
              </w:rPr>
            </w:pPr>
            <w:r w:rsidRPr="006C6D24">
              <w:rPr>
                <w:sz w:val="24"/>
                <w:lang w:val="ru-RU"/>
              </w:rPr>
              <w:t>Картины природы в лирических</w:t>
            </w:r>
            <w:r w:rsidRPr="006C6D24">
              <w:rPr>
                <w:spacing w:val="-57"/>
                <w:sz w:val="24"/>
                <w:lang w:val="ru-RU"/>
              </w:rPr>
              <w:t xml:space="preserve"> </w:t>
            </w:r>
            <w:r w:rsidRPr="006C6D24">
              <w:rPr>
                <w:sz w:val="24"/>
                <w:lang w:val="ru-RU"/>
              </w:rPr>
              <w:t>произведениях</w:t>
            </w:r>
            <w:r w:rsidRPr="006C6D24">
              <w:rPr>
                <w:spacing w:val="-3"/>
                <w:sz w:val="24"/>
                <w:lang w:val="ru-RU"/>
              </w:rPr>
              <w:t xml:space="preserve"> </w:t>
            </w:r>
            <w:r w:rsidRPr="006C6D24">
              <w:rPr>
                <w:sz w:val="24"/>
                <w:lang w:val="ru-RU"/>
              </w:rPr>
              <w:t>А.</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Пушкина.</w:t>
            </w:r>
          </w:p>
          <w:p w:rsidR="006C6D24" w:rsidRPr="006C6D24" w:rsidRDefault="006C6D24">
            <w:pPr>
              <w:ind w:right="1043"/>
              <w:rPr>
                <w:sz w:val="24"/>
                <w:lang w:val="ru-RU"/>
              </w:rPr>
            </w:pPr>
            <w:r w:rsidRPr="006C6D24">
              <w:rPr>
                <w:sz w:val="24"/>
                <w:lang w:val="ru-RU"/>
              </w:rPr>
              <w:t>Углубление</w:t>
            </w:r>
            <w:r w:rsidRPr="006C6D24">
              <w:rPr>
                <w:spacing w:val="60"/>
                <w:sz w:val="24"/>
                <w:lang w:val="ru-RU"/>
              </w:rPr>
              <w:t xml:space="preserve"> </w:t>
            </w:r>
            <w:r w:rsidRPr="006C6D24">
              <w:rPr>
                <w:sz w:val="24"/>
                <w:lang w:val="ru-RU"/>
              </w:rPr>
              <w:t>представления</w:t>
            </w:r>
            <w:r w:rsidRPr="006C6D24">
              <w:rPr>
                <w:spacing w:val="1"/>
                <w:sz w:val="24"/>
                <w:lang w:val="ru-RU"/>
              </w:rPr>
              <w:t xml:space="preserve"> </w:t>
            </w:r>
            <w:r w:rsidRPr="006C6D24">
              <w:rPr>
                <w:sz w:val="24"/>
                <w:lang w:val="ru-RU"/>
              </w:rPr>
              <w:t>о</w:t>
            </w:r>
            <w:r w:rsidRPr="006C6D24">
              <w:rPr>
                <w:spacing w:val="-8"/>
                <w:sz w:val="24"/>
                <w:lang w:val="ru-RU"/>
              </w:rPr>
              <w:t xml:space="preserve"> </w:t>
            </w:r>
            <w:r w:rsidRPr="006C6D24">
              <w:rPr>
                <w:sz w:val="24"/>
                <w:lang w:val="ru-RU"/>
              </w:rPr>
              <w:t>средствах</w:t>
            </w:r>
            <w:r w:rsidRPr="006C6D24">
              <w:rPr>
                <w:spacing w:val="-7"/>
                <w:sz w:val="24"/>
                <w:lang w:val="ru-RU"/>
              </w:rPr>
              <w:t xml:space="preserve"> </w:t>
            </w:r>
            <w:r w:rsidRPr="006C6D24">
              <w:rPr>
                <w:sz w:val="24"/>
                <w:lang w:val="ru-RU"/>
              </w:rPr>
              <w:t>художественной</w:t>
            </w:r>
          </w:p>
          <w:p w:rsidR="006C6D24" w:rsidRPr="006C6D24" w:rsidRDefault="006C6D24">
            <w:pPr>
              <w:ind w:right="516"/>
              <w:jc w:val="both"/>
              <w:rPr>
                <w:sz w:val="24"/>
                <w:lang w:val="ru-RU"/>
              </w:rPr>
            </w:pPr>
            <w:r w:rsidRPr="006C6D24">
              <w:rPr>
                <w:sz w:val="24"/>
                <w:lang w:val="ru-RU"/>
              </w:rPr>
              <w:t>выразительности в стихотворном</w:t>
            </w:r>
            <w:r w:rsidRPr="006C6D24">
              <w:rPr>
                <w:spacing w:val="-57"/>
                <w:sz w:val="24"/>
                <w:lang w:val="ru-RU"/>
              </w:rPr>
              <w:t xml:space="preserve"> </w:t>
            </w:r>
            <w:r w:rsidRPr="006C6D24">
              <w:rPr>
                <w:sz w:val="24"/>
                <w:lang w:val="ru-RU"/>
              </w:rPr>
              <w:t>произведении (сравнение, эпитет,</w:t>
            </w:r>
            <w:r w:rsidRPr="006C6D24">
              <w:rPr>
                <w:spacing w:val="-57"/>
                <w:sz w:val="24"/>
                <w:lang w:val="ru-RU"/>
              </w:rPr>
              <w:t xml:space="preserve"> </w:t>
            </w:r>
            <w:r w:rsidRPr="006C6D24">
              <w:rPr>
                <w:sz w:val="24"/>
                <w:lang w:val="ru-RU"/>
              </w:rPr>
              <w:t>олицетворение,</w:t>
            </w:r>
            <w:r w:rsidRPr="006C6D24">
              <w:rPr>
                <w:spacing w:val="-1"/>
                <w:sz w:val="24"/>
                <w:lang w:val="ru-RU"/>
              </w:rPr>
              <w:t xml:space="preserve"> </w:t>
            </w:r>
            <w:r w:rsidRPr="006C6D24">
              <w:rPr>
                <w:sz w:val="24"/>
                <w:lang w:val="ru-RU"/>
              </w:rPr>
              <w:t>метафора).</w:t>
            </w:r>
          </w:p>
          <w:p w:rsidR="006C6D24" w:rsidRDefault="006C6D24">
            <w:pPr>
              <w:spacing w:line="257" w:lineRule="exact"/>
              <w:jc w:val="both"/>
              <w:rPr>
                <w:sz w:val="24"/>
              </w:rPr>
            </w:pPr>
            <w:r>
              <w:rPr>
                <w:sz w:val="24"/>
              </w:rPr>
              <w:t>Расширение</w:t>
            </w:r>
            <w:r>
              <w:rPr>
                <w:spacing w:val="-3"/>
                <w:sz w:val="24"/>
              </w:rPr>
              <w:t xml:space="preserve"> </w:t>
            </w:r>
            <w:r>
              <w:rPr>
                <w:sz w:val="24"/>
              </w:rPr>
              <w:t>представления</w:t>
            </w:r>
            <w:r>
              <w:rPr>
                <w:spacing w:val="-1"/>
                <w:sz w:val="24"/>
              </w:rPr>
              <w:t xml:space="preserve"> </w:t>
            </w:r>
            <w:r>
              <w:rPr>
                <w:sz w:val="24"/>
              </w:rPr>
              <w:t>о</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608"/>
              <w:rPr>
                <w:sz w:val="24"/>
                <w:lang w:val="ru-RU"/>
              </w:rPr>
            </w:pPr>
            <w:r w:rsidRPr="006C6D24">
              <w:rPr>
                <w:sz w:val="24"/>
                <w:lang w:val="ru-RU"/>
              </w:rPr>
              <w:t>Разговор</w:t>
            </w:r>
            <w:r w:rsidRPr="006C6D24">
              <w:rPr>
                <w:spacing w:val="-5"/>
                <w:sz w:val="24"/>
                <w:lang w:val="ru-RU"/>
              </w:rPr>
              <w:t xml:space="preserve"> </w:t>
            </w:r>
            <w:r w:rsidRPr="006C6D24">
              <w:rPr>
                <w:sz w:val="24"/>
                <w:lang w:val="ru-RU"/>
              </w:rPr>
              <w:t>перед</w:t>
            </w:r>
            <w:r w:rsidRPr="006C6D24">
              <w:rPr>
                <w:spacing w:val="-4"/>
                <w:sz w:val="24"/>
                <w:lang w:val="ru-RU"/>
              </w:rPr>
              <w:t xml:space="preserve"> </w:t>
            </w:r>
            <w:r w:rsidRPr="006C6D24">
              <w:rPr>
                <w:sz w:val="24"/>
                <w:lang w:val="ru-RU"/>
              </w:rPr>
              <w:t>чтением:</w:t>
            </w:r>
            <w:r w:rsidRPr="006C6D24">
              <w:rPr>
                <w:spacing w:val="-4"/>
                <w:sz w:val="24"/>
                <w:lang w:val="ru-RU"/>
              </w:rPr>
              <w:t xml:space="preserve"> </w:t>
            </w:r>
            <w:r w:rsidRPr="006C6D24">
              <w:rPr>
                <w:sz w:val="24"/>
                <w:lang w:val="ru-RU"/>
              </w:rPr>
              <w:t>понимание</w:t>
            </w:r>
            <w:r w:rsidRPr="006C6D24">
              <w:rPr>
                <w:spacing w:val="-4"/>
                <w:sz w:val="24"/>
                <w:lang w:val="ru-RU"/>
              </w:rPr>
              <w:t xml:space="preserve"> </w:t>
            </w:r>
            <w:r w:rsidRPr="006C6D24">
              <w:rPr>
                <w:sz w:val="24"/>
                <w:lang w:val="ru-RU"/>
              </w:rPr>
              <w:t>общего</w:t>
            </w:r>
            <w:r w:rsidRPr="006C6D24">
              <w:rPr>
                <w:spacing w:val="-57"/>
                <w:sz w:val="24"/>
                <w:lang w:val="ru-RU"/>
              </w:rPr>
              <w:t xml:space="preserve"> </w:t>
            </w:r>
            <w:r w:rsidRPr="006C6D24">
              <w:rPr>
                <w:sz w:val="24"/>
                <w:lang w:val="ru-RU"/>
              </w:rPr>
              <w:t>настроения</w:t>
            </w:r>
            <w:r w:rsidRPr="006C6D24">
              <w:rPr>
                <w:spacing w:val="-2"/>
                <w:sz w:val="24"/>
                <w:lang w:val="ru-RU"/>
              </w:rPr>
              <w:t xml:space="preserve"> </w:t>
            </w:r>
            <w:r w:rsidRPr="006C6D24">
              <w:rPr>
                <w:sz w:val="24"/>
                <w:lang w:val="ru-RU"/>
              </w:rPr>
              <w:t>лирического</w:t>
            </w:r>
            <w:r w:rsidRPr="006C6D24">
              <w:rPr>
                <w:spacing w:val="-1"/>
                <w:sz w:val="24"/>
                <w:lang w:val="ru-RU"/>
              </w:rPr>
              <w:t xml:space="preserve"> </w:t>
            </w:r>
            <w:r w:rsidRPr="006C6D24">
              <w:rPr>
                <w:sz w:val="24"/>
                <w:lang w:val="ru-RU"/>
              </w:rPr>
              <w:t>произведения.</w:t>
            </w:r>
          </w:p>
          <w:p w:rsidR="006C6D24" w:rsidRPr="006C6D24" w:rsidRDefault="006C6D24">
            <w:pPr>
              <w:rPr>
                <w:sz w:val="24"/>
                <w:lang w:val="ru-RU"/>
              </w:rPr>
            </w:pPr>
            <w:r w:rsidRPr="006C6D24">
              <w:rPr>
                <w:sz w:val="24"/>
                <w:lang w:val="ru-RU"/>
              </w:rPr>
              <w:t>Слушание</w:t>
            </w:r>
            <w:r w:rsidRPr="006C6D24">
              <w:rPr>
                <w:spacing w:val="-3"/>
                <w:sz w:val="24"/>
                <w:lang w:val="ru-RU"/>
              </w:rPr>
              <w:t xml:space="preserve"> </w:t>
            </w:r>
            <w:r w:rsidRPr="006C6D24">
              <w:rPr>
                <w:sz w:val="24"/>
                <w:lang w:val="ru-RU"/>
              </w:rPr>
              <w:t>стихотворных</w:t>
            </w:r>
            <w:r w:rsidRPr="006C6D24">
              <w:rPr>
                <w:spacing w:val="-2"/>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А.</w:t>
            </w:r>
            <w:r w:rsidRPr="006C6D24">
              <w:rPr>
                <w:spacing w:val="-3"/>
                <w:sz w:val="24"/>
                <w:lang w:val="ru-RU"/>
              </w:rPr>
              <w:t xml:space="preserve"> </w:t>
            </w:r>
            <w:r w:rsidRPr="006C6D24">
              <w:rPr>
                <w:sz w:val="24"/>
                <w:lang w:val="ru-RU"/>
              </w:rPr>
              <w:t>С.</w:t>
            </w:r>
          </w:p>
          <w:p w:rsidR="006C6D24" w:rsidRPr="006C6D24" w:rsidRDefault="006C6D24">
            <w:pPr>
              <w:rPr>
                <w:sz w:val="24"/>
                <w:lang w:val="ru-RU"/>
              </w:rPr>
            </w:pPr>
            <w:r w:rsidRPr="006C6D24">
              <w:rPr>
                <w:sz w:val="24"/>
                <w:lang w:val="ru-RU"/>
              </w:rPr>
              <w:t>Пушкина</w:t>
            </w:r>
          </w:p>
          <w:p w:rsidR="006C6D24" w:rsidRPr="006C6D24" w:rsidRDefault="006C6D24">
            <w:pPr>
              <w:ind w:right="789"/>
              <w:rPr>
                <w:sz w:val="24"/>
                <w:lang w:val="ru-RU"/>
              </w:rPr>
            </w:pPr>
            <w:r w:rsidRPr="006C6D24">
              <w:rPr>
                <w:sz w:val="24"/>
                <w:lang w:val="ru-RU"/>
              </w:rPr>
              <w:t>(«Осень» (отрывки): «Унылая пора! Очей</w:t>
            </w:r>
            <w:r w:rsidRPr="006C6D24">
              <w:rPr>
                <w:spacing w:val="1"/>
                <w:sz w:val="24"/>
                <w:lang w:val="ru-RU"/>
              </w:rPr>
              <w:t xml:space="preserve"> </w:t>
            </w:r>
            <w:r w:rsidRPr="006C6D24">
              <w:rPr>
                <w:sz w:val="24"/>
                <w:lang w:val="ru-RU"/>
              </w:rPr>
              <w:t>очарованье!..»,</w:t>
            </w:r>
            <w:r w:rsidRPr="006C6D24">
              <w:rPr>
                <w:spacing w:val="-4"/>
                <w:sz w:val="24"/>
                <w:lang w:val="ru-RU"/>
              </w:rPr>
              <w:t xml:space="preserve"> </w:t>
            </w:r>
            <w:r w:rsidRPr="006C6D24">
              <w:rPr>
                <w:sz w:val="24"/>
                <w:lang w:val="ru-RU"/>
              </w:rPr>
              <w:t>«Октябрь</w:t>
            </w:r>
            <w:r w:rsidRPr="006C6D24">
              <w:rPr>
                <w:spacing w:val="-3"/>
                <w:sz w:val="24"/>
                <w:lang w:val="ru-RU"/>
              </w:rPr>
              <w:t xml:space="preserve"> </w:t>
            </w:r>
            <w:r w:rsidRPr="006C6D24">
              <w:rPr>
                <w:sz w:val="24"/>
                <w:lang w:val="ru-RU"/>
              </w:rPr>
              <w:t>уж</w:t>
            </w:r>
            <w:r w:rsidRPr="006C6D24">
              <w:rPr>
                <w:spacing w:val="-4"/>
                <w:sz w:val="24"/>
                <w:lang w:val="ru-RU"/>
              </w:rPr>
              <w:t xml:space="preserve"> </w:t>
            </w:r>
            <w:r w:rsidRPr="006C6D24">
              <w:rPr>
                <w:sz w:val="24"/>
                <w:lang w:val="ru-RU"/>
              </w:rPr>
              <w:t>наступил…»,</w:t>
            </w:r>
          </w:p>
          <w:p w:rsidR="006C6D24" w:rsidRPr="006C6D24" w:rsidRDefault="006C6D24">
            <w:pPr>
              <w:spacing w:line="270" w:lineRule="atLeast"/>
              <w:ind w:right="164"/>
              <w:rPr>
                <w:sz w:val="24"/>
                <w:lang w:val="ru-RU"/>
              </w:rPr>
            </w:pPr>
            <w:r w:rsidRPr="006C6D24">
              <w:rPr>
                <w:sz w:val="24"/>
                <w:lang w:val="ru-RU"/>
              </w:rPr>
              <w:t>«Туча»,</w:t>
            </w:r>
            <w:r w:rsidRPr="006C6D24">
              <w:rPr>
                <w:spacing w:val="-3"/>
                <w:sz w:val="24"/>
                <w:lang w:val="ru-RU"/>
              </w:rPr>
              <w:t xml:space="preserve"> </w:t>
            </w:r>
            <w:r w:rsidRPr="006C6D24">
              <w:rPr>
                <w:sz w:val="24"/>
                <w:lang w:val="ru-RU"/>
              </w:rPr>
              <w:t>«Гонимы</w:t>
            </w:r>
            <w:r w:rsidRPr="006C6D24">
              <w:rPr>
                <w:spacing w:val="-3"/>
                <w:sz w:val="24"/>
                <w:lang w:val="ru-RU"/>
              </w:rPr>
              <w:t xml:space="preserve"> </w:t>
            </w:r>
            <w:r w:rsidRPr="006C6D24">
              <w:rPr>
                <w:sz w:val="24"/>
                <w:lang w:val="ru-RU"/>
              </w:rPr>
              <w:t>вешними</w:t>
            </w:r>
            <w:r w:rsidRPr="006C6D24">
              <w:rPr>
                <w:spacing w:val="-3"/>
                <w:sz w:val="24"/>
                <w:lang w:val="ru-RU"/>
              </w:rPr>
              <w:t xml:space="preserve"> </w:t>
            </w:r>
            <w:r w:rsidRPr="006C6D24">
              <w:rPr>
                <w:sz w:val="24"/>
                <w:lang w:val="ru-RU"/>
              </w:rPr>
              <w:t>лучами…»,</w:t>
            </w:r>
            <w:r w:rsidRPr="006C6D24">
              <w:rPr>
                <w:spacing w:val="-2"/>
                <w:sz w:val="24"/>
                <w:lang w:val="ru-RU"/>
              </w:rPr>
              <w:t xml:space="preserve"> </w:t>
            </w:r>
            <w:r w:rsidRPr="006C6D24">
              <w:rPr>
                <w:sz w:val="24"/>
                <w:lang w:val="ru-RU"/>
              </w:rPr>
              <w:t>«Зимняя</w:t>
            </w:r>
            <w:r w:rsidRPr="006C6D24">
              <w:rPr>
                <w:spacing w:val="-57"/>
                <w:sz w:val="24"/>
                <w:lang w:val="ru-RU"/>
              </w:rPr>
              <w:t xml:space="preserve"> </w:t>
            </w:r>
            <w:r w:rsidRPr="006C6D24">
              <w:rPr>
                <w:sz w:val="24"/>
                <w:lang w:val="ru-RU"/>
              </w:rPr>
              <w:t>дорога»,</w:t>
            </w:r>
            <w:r w:rsidRPr="006C6D24">
              <w:rPr>
                <w:spacing w:val="-1"/>
                <w:sz w:val="24"/>
                <w:lang w:val="ru-RU"/>
              </w:rPr>
              <w:t xml:space="preserve"> </w:t>
            </w:r>
            <w:r w:rsidRPr="006C6D24">
              <w:rPr>
                <w:sz w:val="24"/>
                <w:lang w:val="ru-RU"/>
              </w:rPr>
              <w:t>«Зимнее</w:t>
            </w:r>
            <w:r w:rsidRPr="006C6D24">
              <w:rPr>
                <w:spacing w:val="-1"/>
                <w:sz w:val="24"/>
                <w:lang w:val="ru-RU"/>
              </w:rPr>
              <w:t xml:space="preserve"> </w:t>
            </w:r>
            <w:r w:rsidRPr="006C6D24">
              <w:rPr>
                <w:sz w:val="24"/>
                <w:lang w:val="ru-RU"/>
              </w:rPr>
              <w:t>утро»</w:t>
            </w:r>
            <w:r w:rsidRPr="006C6D24">
              <w:rPr>
                <w:spacing w:val="-1"/>
                <w:sz w:val="24"/>
                <w:lang w:val="ru-RU"/>
              </w:rPr>
              <w:t xml:space="preserve"> </w:t>
            </w:r>
            <w:r w:rsidRPr="006C6D24">
              <w:rPr>
                <w:sz w:val="24"/>
                <w:lang w:val="ru-RU"/>
              </w:rPr>
              <w:t>(по выбору),</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9661"/>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6"/>
              <w:rPr>
                <w:sz w:val="24"/>
                <w:lang w:val="ru-RU"/>
              </w:rPr>
            </w:pPr>
            <w:r w:rsidRPr="006C6D24">
              <w:rPr>
                <w:sz w:val="24"/>
                <w:lang w:val="ru-RU"/>
              </w:rPr>
              <w:t>литературных сказках А. С. Пушкина</w:t>
            </w:r>
            <w:r w:rsidRPr="006C6D24">
              <w:rPr>
                <w:spacing w:val="-57"/>
                <w:sz w:val="24"/>
                <w:lang w:val="ru-RU"/>
              </w:rPr>
              <w:t xml:space="preserve"> </w:t>
            </w:r>
            <w:r w:rsidRPr="006C6D24">
              <w:rPr>
                <w:sz w:val="24"/>
                <w:lang w:val="ru-RU"/>
              </w:rPr>
              <w:t>в стихах: «Сказка о мёртвой царевне</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о семи богатырях».</w:t>
            </w:r>
          </w:p>
          <w:p w:rsidR="006C6D24" w:rsidRPr="006C6D24" w:rsidRDefault="006C6D24">
            <w:pPr>
              <w:ind w:right="754"/>
              <w:rPr>
                <w:sz w:val="24"/>
                <w:lang w:val="ru-RU"/>
              </w:rPr>
            </w:pPr>
            <w:r w:rsidRPr="006C6D24">
              <w:rPr>
                <w:sz w:val="24"/>
                <w:lang w:val="ru-RU"/>
              </w:rPr>
              <w:t>Фольклорная основа авторской</w:t>
            </w:r>
            <w:r w:rsidRPr="006C6D24">
              <w:rPr>
                <w:spacing w:val="-57"/>
                <w:sz w:val="24"/>
                <w:lang w:val="ru-RU"/>
              </w:rPr>
              <w:t xml:space="preserve"> </w:t>
            </w:r>
            <w:r w:rsidRPr="006C6D24">
              <w:rPr>
                <w:sz w:val="24"/>
                <w:lang w:val="ru-RU"/>
              </w:rPr>
              <w:t>сказки.</w:t>
            </w:r>
            <w:r w:rsidRPr="006C6D24">
              <w:rPr>
                <w:spacing w:val="-1"/>
                <w:sz w:val="24"/>
                <w:lang w:val="ru-RU"/>
              </w:rPr>
              <w:t xml:space="preserve"> </w:t>
            </w:r>
            <w:r w:rsidRPr="006C6D24">
              <w:rPr>
                <w:sz w:val="24"/>
                <w:lang w:val="ru-RU"/>
              </w:rPr>
              <w:t>Положительные</w:t>
            </w:r>
          </w:p>
          <w:p w:rsidR="006C6D24" w:rsidRPr="006C6D24" w:rsidRDefault="006C6D24">
            <w:pPr>
              <w:ind w:right="316"/>
              <w:rPr>
                <w:sz w:val="24"/>
                <w:lang w:val="ru-RU"/>
              </w:rPr>
            </w:pPr>
            <w:r w:rsidRPr="006C6D24">
              <w:rPr>
                <w:sz w:val="24"/>
                <w:lang w:val="ru-RU"/>
              </w:rPr>
              <w:t>и отрицательные герои, волшебные</w:t>
            </w:r>
            <w:r w:rsidRPr="006C6D24">
              <w:rPr>
                <w:spacing w:val="-57"/>
                <w:sz w:val="24"/>
                <w:lang w:val="ru-RU"/>
              </w:rPr>
              <w:t xml:space="preserve"> </w:t>
            </w:r>
            <w:r w:rsidRPr="006C6D24">
              <w:rPr>
                <w:sz w:val="24"/>
                <w:lang w:val="ru-RU"/>
              </w:rPr>
              <w:t>помощники,</w:t>
            </w:r>
            <w:r w:rsidRPr="006C6D24">
              <w:rPr>
                <w:spacing w:val="-5"/>
                <w:sz w:val="24"/>
                <w:lang w:val="ru-RU"/>
              </w:rPr>
              <w:t xml:space="preserve"> </w:t>
            </w:r>
            <w:r w:rsidRPr="006C6D24">
              <w:rPr>
                <w:sz w:val="24"/>
                <w:lang w:val="ru-RU"/>
              </w:rPr>
              <w:t>язык</w:t>
            </w:r>
            <w:r w:rsidRPr="006C6D24">
              <w:rPr>
                <w:spacing w:val="-3"/>
                <w:sz w:val="24"/>
                <w:lang w:val="ru-RU"/>
              </w:rPr>
              <w:t xml:space="preserve"> </w:t>
            </w:r>
            <w:r w:rsidRPr="006C6D24">
              <w:rPr>
                <w:sz w:val="24"/>
                <w:lang w:val="ru-RU"/>
              </w:rPr>
              <w:t>авторской</w:t>
            </w:r>
            <w:r w:rsidRPr="006C6D24">
              <w:rPr>
                <w:spacing w:val="-3"/>
                <w:sz w:val="24"/>
                <w:lang w:val="ru-RU"/>
              </w:rPr>
              <w:t xml:space="preserve"> </w:t>
            </w:r>
            <w:r w:rsidRPr="006C6D24">
              <w:rPr>
                <w:sz w:val="24"/>
                <w:lang w:val="ru-RU"/>
              </w:rPr>
              <w:t>сказки</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43"/>
              <w:rPr>
                <w:sz w:val="24"/>
                <w:lang w:val="ru-RU"/>
              </w:rPr>
            </w:pPr>
            <w:r w:rsidRPr="006C6D24">
              <w:rPr>
                <w:sz w:val="24"/>
                <w:lang w:val="ru-RU"/>
              </w:rPr>
              <w:t>обсуждение эмоционального состояния при</w:t>
            </w:r>
            <w:r w:rsidRPr="006C6D24">
              <w:rPr>
                <w:spacing w:val="1"/>
                <w:sz w:val="24"/>
                <w:lang w:val="ru-RU"/>
              </w:rPr>
              <w:t xml:space="preserve"> </w:t>
            </w:r>
            <w:r w:rsidRPr="006C6D24">
              <w:rPr>
                <w:sz w:val="24"/>
                <w:lang w:val="ru-RU"/>
              </w:rPr>
              <w:t>восприятии описанных картин природы, ответ</w:t>
            </w:r>
            <w:r w:rsidRPr="006C6D24">
              <w:rPr>
                <w:spacing w:val="-57"/>
                <w:sz w:val="24"/>
                <w:lang w:val="ru-RU"/>
              </w:rPr>
              <w:t xml:space="preserve"> </w:t>
            </w:r>
            <w:r w:rsidRPr="006C6D24">
              <w:rPr>
                <w:sz w:val="24"/>
                <w:lang w:val="ru-RU"/>
              </w:rPr>
              <w:t>на вопрос «Какое настроение создаёт</w:t>
            </w:r>
            <w:r w:rsidRPr="006C6D24">
              <w:rPr>
                <w:spacing w:val="1"/>
                <w:sz w:val="24"/>
                <w:lang w:val="ru-RU"/>
              </w:rPr>
              <w:t xml:space="preserve"> </w:t>
            </w:r>
            <w:r w:rsidRPr="006C6D24">
              <w:rPr>
                <w:sz w:val="24"/>
                <w:lang w:val="ru-RU"/>
              </w:rPr>
              <w:t>произведение?</w:t>
            </w:r>
            <w:r w:rsidRPr="006C6D24">
              <w:rPr>
                <w:spacing w:val="-2"/>
                <w:sz w:val="24"/>
                <w:lang w:val="ru-RU"/>
              </w:rPr>
              <w:t xml:space="preserve"> </w:t>
            </w:r>
            <w:r w:rsidRPr="006C6D24">
              <w:rPr>
                <w:sz w:val="24"/>
                <w:lang w:val="ru-RU"/>
              </w:rPr>
              <w:t>Почему?».</w:t>
            </w:r>
          </w:p>
          <w:p w:rsidR="006C6D24" w:rsidRPr="006C6D24" w:rsidRDefault="006C6D24">
            <w:pPr>
              <w:ind w:right="117"/>
              <w:rPr>
                <w:sz w:val="24"/>
                <w:lang w:val="ru-RU"/>
              </w:rPr>
            </w:pPr>
            <w:r w:rsidRPr="006C6D24">
              <w:rPr>
                <w:sz w:val="24"/>
                <w:lang w:val="ru-RU"/>
              </w:rPr>
              <w:t>Работа с текстом произведения: упражнение в</w:t>
            </w:r>
            <w:r w:rsidRPr="006C6D24">
              <w:rPr>
                <w:spacing w:val="1"/>
                <w:sz w:val="24"/>
                <w:lang w:val="ru-RU"/>
              </w:rPr>
              <w:t xml:space="preserve"> </w:t>
            </w:r>
            <w:r w:rsidRPr="006C6D24">
              <w:rPr>
                <w:sz w:val="24"/>
                <w:lang w:val="ru-RU"/>
              </w:rPr>
              <w:t>нахождении сравнений, эпитетов,</w:t>
            </w:r>
            <w:r w:rsidRPr="006C6D24">
              <w:rPr>
                <w:spacing w:val="1"/>
                <w:sz w:val="24"/>
                <w:lang w:val="ru-RU"/>
              </w:rPr>
              <w:t xml:space="preserve"> </w:t>
            </w:r>
            <w:r w:rsidRPr="006C6D24">
              <w:rPr>
                <w:sz w:val="24"/>
                <w:lang w:val="ru-RU"/>
              </w:rPr>
              <w:t>олицетворений, выделение в тексте слов,</w:t>
            </w:r>
            <w:r w:rsidRPr="006C6D24">
              <w:rPr>
                <w:spacing w:val="1"/>
                <w:sz w:val="24"/>
                <w:lang w:val="ru-RU"/>
              </w:rPr>
              <w:t xml:space="preserve"> </w:t>
            </w:r>
            <w:r w:rsidRPr="006C6D24">
              <w:rPr>
                <w:sz w:val="24"/>
                <w:lang w:val="ru-RU"/>
              </w:rPr>
              <w:t>использованных в прямом и переносном</w:t>
            </w:r>
            <w:r w:rsidRPr="006C6D24">
              <w:rPr>
                <w:spacing w:val="1"/>
                <w:sz w:val="24"/>
                <w:lang w:val="ru-RU"/>
              </w:rPr>
              <w:t xml:space="preserve"> </w:t>
            </w:r>
            <w:r w:rsidRPr="006C6D24">
              <w:rPr>
                <w:sz w:val="24"/>
                <w:lang w:val="ru-RU"/>
              </w:rPr>
              <w:t>значении, наблюдение за рифмой и ритмом</w:t>
            </w:r>
            <w:r w:rsidRPr="006C6D24">
              <w:rPr>
                <w:spacing w:val="1"/>
                <w:sz w:val="24"/>
                <w:lang w:val="ru-RU"/>
              </w:rPr>
              <w:t xml:space="preserve"> </w:t>
            </w:r>
            <w:r w:rsidRPr="006C6D24">
              <w:rPr>
                <w:sz w:val="24"/>
                <w:lang w:val="ru-RU"/>
              </w:rPr>
              <w:t>стихотворения, нахождение образных слов и</w:t>
            </w:r>
            <w:r w:rsidRPr="006C6D24">
              <w:rPr>
                <w:spacing w:val="1"/>
                <w:sz w:val="24"/>
                <w:lang w:val="ru-RU"/>
              </w:rPr>
              <w:t xml:space="preserve"> </w:t>
            </w:r>
            <w:r w:rsidRPr="006C6D24">
              <w:rPr>
                <w:sz w:val="24"/>
                <w:lang w:val="ru-RU"/>
              </w:rPr>
              <w:t>выражений,</w:t>
            </w:r>
            <w:r w:rsidRPr="006C6D24">
              <w:rPr>
                <w:spacing w:val="-3"/>
                <w:sz w:val="24"/>
                <w:lang w:val="ru-RU"/>
              </w:rPr>
              <w:t xml:space="preserve"> </w:t>
            </w:r>
            <w:r w:rsidRPr="006C6D24">
              <w:rPr>
                <w:sz w:val="24"/>
                <w:lang w:val="ru-RU"/>
              </w:rPr>
              <w:t>поиск</w:t>
            </w:r>
            <w:r w:rsidRPr="006C6D24">
              <w:rPr>
                <w:spacing w:val="-5"/>
                <w:sz w:val="24"/>
                <w:lang w:val="ru-RU"/>
              </w:rPr>
              <w:t xml:space="preserve"> </w:t>
            </w:r>
            <w:r w:rsidRPr="006C6D24">
              <w:rPr>
                <w:sz w:val="24"/>
                <w:lang w:val="ru-RU"/>
              </w:rPr>
              <w:t>значения</w:t>
            </w:r>
            <w:r w:rsidRPr="006C6D24">
              <w:rPr>
                <w:spacing w:val="-3"/>
                <w:sz w:val="24"/>
                <w:lang w:val="ru-RU"/>
              </w:rPr>
              <w:t xml:space="preserve"> </w:t>
            </w:r>
            <w:r w:rsidRPr="006C6D24">
              <w:rPr>
                <w:sz w:val="24"/>
                <w:lang w:val="ru-RU"/>
              </w:rPr>
              <w:t>незнакомого</w:t>
            </w:r>
            <w:r w:rsidRPr="006C6D24">
              <w:rPr>
                <w:spacing w:val="-3"/>
                <w:sz w:val="24"/>
                <w:lang w:val="ru-RU"/>
              </w:rPr>
              <w:t xml:space="preserve"> </w:t>
            </w:r>
            <w:r w:rsidRPr="006C6D24">
              <w:rPr>
                <w:sz w:val="24"/>
                <w:lang w:val="ru-RU"/>
              </w:rPr>
              <w:t>слова</w:t>
            </w:r>
            <w:r w:rsidRPr="006C6D24">
              <w:rPr>
                <w:spacing w:val="-3"/>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словаре.</w:t>
            </w:r>
          </w:p>
          <w:p w:rsidR="006C6D24" w:rsidRPr="006C6D24" w:rsidRDefault="006C6D24">
            <w:pPr>
              <w:ind w:right="121"/>
              <w:rPr>
                <w:sz w:val="24"/>
                <w:lang w:val="ru-RU"/>
              </w:rPr>
            </w:pPr>
            <w:r w:rsidRPr="006C6D24">
              <w:rPr>
                <w:sz w:val="24"/>
                <w:lang w:val="ru-RU"/>
              </w:rPr>
              <w:t>Выразительное чтение и чтение наизусть</w:t>
            </w:r>
            <w:r w:rsidRPr="006C6D24">
              <w:rPr>
                <w:spacing w:val="1"/>
                <w:sz w:val="24"/>
                <w:lang w:val="ru-RU"/>
              </w:rPr>
              <w:t xml:space="preserve"> </w:t>
            </w:r>
            <w:r w:rsidRPr="006C6D24">
              <w:rPr>
                <w:sz w:val="24"/>
                <w:lang w:val="ru-RU"/>
              </w:rPr>
              <w:t>лирических произведений с интонационным</w:t>
            </w:r>
            <w:r w:rsidRPr="006C6D24">
              <w:rPr>
                <w:spacing w:val="1"/>
                <w:sz w:val="24"/>
                <w:lang w:val="ru-RU"/>
              </w:rPr>
              <w:t xml:space="preserve"> </w:t>
            </w:r>
            <w:r w:rsidRPr="006C6D24">
              <w:rPr>
                <w:sz w:val="24"/>
                <w:lang w:val="ru-RU"/>
              </w:rPr>
              <w:t>выделением знаков препинания, с соблюдением</w:t>
            </w:r>
            <w:r w:rsidRPr="006C6D24">
              <w:rPr>
                <w:spacing w:val="1"/>
                <w:sz w:val="24"/>
                <w:lang w:val="ru-RU"/>
              </w:rPr>
              <w:t xml:space="preserve"> </w:t>
            </w:r>
            <w:r w:rsidRPr="006C6D24">
              <w:rPr>
                <w:sz w:val="24"/>
                <w:lang w:val="ru-RU"/>
              </w:rPr>
              <w:t>орфоэпических и пунктуационных норм. Чтение</w:t>
            </w:r>
            <w:r w:rsidRPr="006C6D24">
              <w:rPr>
                <w:spacing w:val="-57"/>
                <w:sz w:val="24"/>
                <w:lang w:val="ru-RU"/>
              </w:rPr>
              <w:t xml:space="preserve"> </w:t>
            </w:r>
            <w:r w:rsidRPr="006C6D24">
              <w:rPr>
                <w:sz w:val="24"/>
                <w:lang w:val="ru-RU"/>
              </w:rPr>
              <w:t>наизусть лирических произведений А. С.</w:t>
            </w:r>
            <w:r w:rsidRPr="006C6D24">
              <w:rPr>
                <w:spacing w:val="1"/>
                <w:sz w:val="24"/>
                <w:lang w:val="ru-RU"/>
              </w:rPr>
              <w:t xml:space="preserve"> </w:t>
            </w:r>
            <w:r w:rsidRPr="006C6D24">
              <w:rPr>
                <w:sz w:val="24"/>
                <w:lang w:val="ru-RU"/>
              </w:rPr>
              <w:t>Пушкина</w:t>
            </w:r>
            <w:r w:rsidRPr="006C6D24">
              <w:rPr>
                <w:spacing w:val="-2"/>
                <w:sz w:val="24"/>
                <w:lang w:val="ru-RU"/>
              </w:rPr>
              <w:t xml:space="preserve"> </w:t>
            </w:r>
            <w:r w:rsidRPr="006C6D24">
              <w:rPr>
                <w:sz w:val="24"/>
                <w:lang w:val="ru-RU"/>
              </w:rPr>
              <w:t>(по выбору).</w:t>
            </w:r>
          </w:p>
          <w:p w:rsidR="006C6D24" w:rsidRPr="006C6D24" w:rsidRDefault="006C6D24">
            <w:pPr>
              <w:ind w:right="399"/>
              <w:rPr>
                <w:sz w:val="24"/>
                <w:lang w:val="ru-RU"/>
              </w:rPr>
            </w:pPr>
            <w:r w:rsidRPr="006C6D24">
              <w:rPr>
                <w:sz w:val="24"/>
                <w:lang w:val="ru-RU"/>
              </w:rPr>
              <w:t>Слушание и чтение произведения А. С.</w:t>
            </w:r>
            <w:r w:rsidRPr="006C6D24">
              <w:rPr>
                <w:spacing w:val="1"/>
                <w:sz w:val="24"/>
                <w:lang w:val="ru-RU"/>
              </w:rPr>
              <w:t xml:space="preserve"> </w:t>
            </w:r>
            <w:r w:rsidRPr="006C6D24">
              <w:rPr>
                <w:sz w:val="24"/>
                <w:lang w:val="ru-RU"/>
              </w:rPr>
              <w:t>Пушкина «Сказка о мёртвой царевне и о семи</w:t>
            </w:r>
            <w:r w:rsidRPr="006C6D24">
              <w:rPr>
                <w:spacing w:val="-58"/>
                <w:sz w:val="24"/>
                <w:lang w:val="ru-RU"/>
              </w:rPr>
              <w:t xml:space="preserve"> </w:t>
            </w:r>
            <w:r w:rsidRPr="006C6D24">
              <w:rPr>
                <w:sz w:val="24"/>
                <w:lang w:val="ru-RU"/>
              </w:rPr>
              <w:t>богатырях», удержание в памяти событий</w:t>
            </w:r>
            <w:r w:rsidRPr="006C6D24">
              <w:rPr>
                <w:spacing w:val="1"/>
                <w:sz w:val="24"/>
                <w:lang w:val="ru-RU"/>
              </w:rPr>
              <w:t xml:space="preserve"> </w:t>
            </w:r>
            <w:r w:rsidRPr="006C6D24">
              <w:rPr>
                <w:sz w:val="24"/>
                <w:lang w:val="ru-RU"/>
              </w:rPr>
              <w:t>сказки,</w:t>
            </w:r>
            <w:r w:rsidRPr="006C6D24">
              <w:rPr>
                <w:spacing w:val="-1"/>
                <w:sz w:val="24"/>
                <w:lang w:val="ru-RU"/>
              </w:rPr>
              <w:t xml:space="preserve"> </w:t>
            </w:r>
            <w:r w:rsidRPr="006C6D24">
              <w:rPr>
                <w:sz w:val="24"/>
                <w:lang w:val="ru-RU"/>
              </w:rPr>
              <w:t>обсуждение</w:t>
            </w:r>
            <w:r w:rsidRPr="006C6D24">
              <w:rPr>
                <w:spacing w:val="-1"/>
                <w:sz w:val="24"/>
                <w:lang w:val="ru-RU"/>
              </w:rPr>
              <w:t xml:space="preserve"> </w:t>
            </w:r>
            <w:r w:rsidRPr="006C6D24">
              <w:rPr>
                <w:sz w:val="24"/>
                <w:lang w:val="ru-RU"/>
              </w:rPr>
              <w:t>сюжета.</w:t>
            </w:r>
          </w:p>
          <w:p w:rsidR="006C6D24" w:rsidRPr="006C6D24" w:rsidRDefault="006C6D24">
            <w:pPr>
              <w:spacing w:before="1"/>
              <w:ind w:right="238"/>
              <w:rPr>
                <w:sz w:val="24"/>
                <w:lang w:val="ru-RU"/>
              </w:rPr>
            </w:pPr>
            <w:r w:rsidRPr="006C6D24">
              <w:rPr>
                <w:sz w:val="24"/>
                <w:lang w:val="ru-RU"/>
              </w:rPr>
              <w:t>Работа с текстом произведения (изучающее и</w:t>
            </w:r>
            <w:r w:rsidRPr="006C6D24">
              <w:rPr>
                <w:spacing w:val="1"/>
                <w:sz w:val="24"/>
                <w:lang w:val="ru-RU"/>
              </w:rPr>
              <w:t xml:space="preserve"> </w:t>
            </w:r>
            <w:r w:rsidRPr="006C6D24">
              <w:rPr>
                <w:sz w:val="24"/>
                <w:lang w:val="ru-RU"/>
              </w:rPr>
              <w:t>поисковое</w:t>
            </w:r>
            <w:r w:rsidRPr="006C6D24">
              <w:rPr>
                <w:spacing w:val="-5"/>
                <w:sz w:val="24"/>
                <w:lang w:val="ru-RU"/>
              </w:rPr>
              <w:t xml:space="preserve"> </w:t>
            </w:r>
            <w:r w:rsidRPr="006C6D24">
              <w:rPr>
                <w:sz w:val="24"/>
                <w:lang w:val="ru-RU"/>
              </w:rPr>
              <w:t>выборочное</w:t>
            </w:r>
            <w:r w:rsidRPr="006C6D24">
              <w:rPr>
                <w:spacing w:val="-2"/>
                <w:sz w:val="24"/>
                <w:lang w:val="ru-RU"/>
              </w:rPr>
              <w:t xml:space="preserve"> </w:t>
            </w:r>
            <w:r w:rsidRPr="006C6D24">
              <w:rPr>
                <w:sz w:val="24"/>
                <w:lang w:val="ru-RU"/>
              </w:rPr>
              <w:t>чтение):</w:t>
            </w:r>
            <w:r w:rsidRPr="006C6D24">
              <w:rPr>
                <w:spacing w:val="-3"/>
                <w:sz w:val="24"/>
                <w:lang w:val="ru-RU"/>
              </w:rPr>
              <w:t xml:space="preserve"> </w:t>
            </w:r>
            <w:r w:rsidRPr="006C6D24">
              <w:rPr>
                <w:sz w:val="24"/>
                <w:lang w:val="ru-RU"/>
              </w:rPr>
              <w:t>анализ</w:t>
            </w:r>
            <w:r w:rsidRPr="006C6D24">
              <w:rPr>
                <w:spacing w:val="-2"/>
                <w:sz w:val="24"/>
                <w:lang w:val="ru-RU"/>
              </w:rPr>
              <w:t xml:space="preserve"> </w:t>
            </w:r>
            <w:r w:rsidRPr="006C6D24">
              <w:rPr>
                <w:sz w:val="24"/>
                <w:lang w:val="ru-RU"/>
              </w:rPr>
              <w:t>сюжета,</w:t>
            </w:r>
            <w:r w:rsidRPr="006C6D24">
              <w:rPr>
                <w:spacing w:val="-57"/>
                <w:sz w:val="24"/>
                <w:lang w:val="ru-RU"/>
              </w:rPr>
              <w:t xml:space="preserve"> </w:t>
            </w:r>
            <w:r w:rsidRPr="006C6D24">
              <w:rPr>
                <w:sz w:val="24"/>
                <w:lang w:val="ru-RU"/>
              </w:rPr>
              <w:t>повтор как основа изменения сюжета,</w:t>
            </w:r>
            <w:r w:rsidRPr="006C6D24">
              <w:rPr>
                <w:spacing w:val="1"/>
                <w:sz w:val="24"/>
                <w:lang w:val="ru-RU"/>
              </w:rPr>
              <w:t xml:space="preserve"> </w:t>
            </w:r>
            <w:r w:rsidRPr="006C6D24">
              <w:rPr>
                <w:sz w:val="24"/>
                <w:lang w:val="ru-RU"/>
              </w:rPr>
              <w:t>характеристика героев (положительные или</w:t>
            </w:r>
            <w:r w:rsidRPr="006C6D24">
              <w:rPr>
                <w:spacing w:val="1"/>
                <w:sz w:val="24"/>
                <w:lang w:val="ru-RU"/>
              </w:rPr>
              <w:t xml:space="preserve"> </w:t>
            </w:r>
            <w:r w:rsidRPr="006C6D24">
              <w:rPr>
                <w:sz w:val="24"/>
                <w:lang w:val="ru-RU"/>
              </w:rPr>
              <w:t>отрицательные, портрет), волшебные</w:t>
            </w:r>
            <w:r w:rsidRPr="006C6D24">
              <w:rPr>
                <w:spacing w:val="1"/>
                <w:sz w:val="24"/>
                <w:lang w:val="ru-RU"/>
              </w:rPr>
              <w:t xml:space="preserve"> </w:t>
            </w:r>
            <w:r w:rsidRPr="006C6D24">
              <w:rPr>
                <w:sz w:val="24"/>
                <w:lang w:val="ru-RU"/>
              </w:rPr>
              <w:t>помощники, описание чудес в сказке, анализ</w:t>
            </w:r>
            <w:r w:rsidRPr="006C6D24">
              <w:rPr>
                <w:spacing w:val="1"/>
                <w:sz w:val="24"/>
                <w:lang w:val="ru-RU"/>
              </w:rPr>
              <w:t xml:space="preserve"> </w:t>
            </w:r>
            <w:r w:rsidRPr="006C6D24">
              <w:rPr>
                <w:sz w:val="24"/>
                <w:lang w:val="ru-RU"/>
              </w:rPr>
              <w:t>композиции.</w:t>
            </w:r>
          </w:p>
          <w:p w:rsidR="006C6D24" w:rsidRPr="006C6D24" w:rsidRDefault="006C6D24">
            <w:pPr>
              <w:ind w:right="573"/>
              <w:jc w:val="both"/>
              <w:rPr>
                <w:sz w:val="24"/>
                <w:lang w:val="ru-RU"/>
              </w:rPr>
            </w:pPr>
            <w:r w:rsidRPr="006C6D24">
              <w:rPr>
                <w:sz w:val="24"/>
                <w:lang w:val="ru-RU"/>
              </w:rPr>
              <w:t>Творческое задание: составление словесных</w:t>
            </w:r>
            <w:r w:rsidRPr="006C6D24">
              <w:rPr>
                <w:spacing w:val="-57"/>
                <w:sz w:val="24"/>
                <w:lang w:val="ru-RU"/>
              </w:rPr>
              <w:t xml:space="preserve"> </w:t>
            </w:r>
            <w:r w:rsidRPr="006C6D24">
              <w:rPr>
                <w:sz w:val="24"/>
                <w:lang w:val="ru-RU"/>
              </w:rPr>
              <w:t>портретов главных героев с использованием</w:t>
            </w:r>
            <w:r w:rsidRPr="006C6D24">
              <w:rPr>
                <w:spacing w:val="-58"/>
                <w:sz w:val="24"/>
                <w:lang w:val="ru-RU"/>
              </w:rPr>
              <w:t xml:space="preserve"> </w:t>
            </w:r>
            <w:r w:rsidRPr="006C6D24">
              <w:rPr>
                <w:sz w:val="24"/>
                <w:lang w:val="ru-RU"/>
              </w:rPr>
              <w:t>текста</w:t>
            </w:r>
            <w:r w:rsidRPr="006C6D24">
              <w:rPr>
                <w:spacing w:val="-1"/>
                <w:sz w:val="24"/>
                <w:lang w:val="ru-RU"/>
              </w:rPr>
              <w:t xml:space="preserve"> </w:t>
            </w:r>
            <w:r w:rsidRPr="006C6D24">
              <w:rPr>
                <w:sz w:val="24"/>
                <w:lang w:val="ru-RU"/>
              </w:rPr>
              <w:t>сказки.</w:t>
            </w:r>
          </w:p>
          <w:p w:rsidR="006C6D24" w:rsidRPr="006C6D24" w:rsidRDefault="006C6D24">
            <w:pPr>
              <w:spacing w:line="270" w:lineRule="atLeast"/>
              <w:ind w:right="110"/>
              <w:rPr>
                <w:sz w:val="24"/>
                <w:lang w:val="ru-RU"/>
              </w:rPr>
            </w:pPr>
            <w:r w:rsidRPr="006C6D24">
              <w:rPr>
                <w:sz w:val="24"/>
                <w:lang w:val="ru-RU"/>
              </w:rPr>
              <w:t>Работа</w:t>
            </w:r>
            <w:r w:rsidRPr="006C6D24">
              <w:rPr>
                <w:spacing w:val="-4"/>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группах:</w:t>
            </w:r>
            <w:r w:rsidRPr="006C6D24">
              <w:rPr>
                <w:spacing w:val="-2"/>
                <w:sz w:val="24"/>
                <w:lang w:val="ru-RU"/>
              </w:rPr>
              <w:t xml:space="preserve"> </w:t>
            </w:r>
            <w:r w:rsidRPr="006C6D24">
              <w:rPr>
                <w:sz w:val="24"/>
                <w:lang w:val="ru-RU"/>
              </w:rPr>
              <w:t>заполнение</w:t>
            </w:r>
            <w:r w:rsidRPr="006C6D24">
              <w:rPr>
                <w:spacing w:val="-4"/>
                <w:sz w:val="24"/>
                <w:lang w:val="ru-RU"/>
              </w:rPr>
              <w:t xml:space="preserve"> </w:t>
            </w:r>
            <w:r w:rsidRPr="006C6D24">
              <w:rPr>
                <w:sz w:val="24"/>
                <w:lang w:val="ru-RU"/>
              </w:rPr>
              <w:t>таблицы</w:t>
            </w:r>
            <w:r w:rsidRPr="006C6D24">
              <w:rPr>
                <w:spacing w:val="-2"/>
                <w:sz w:val="24"/>
                <w:lang w:val="ru-RU"/>
              </w:rPr>
              <w:t xml:space="preserve"> </w:t>
            </w:r>
            <w:r w:rsidRPr="006C6D24">
              <w:rPr>
                <w:sz w:val="24"/>
                <w:lang w:val="ru-RU"/>
              </w:rPr>
              <w:t>на</w:t>
            </w:r>
            <w:r w:rsidRPr="006C6D24">
              <w:rPr>
                <w:spacing w:val="-4"/>
                <w:sz w:val="24"/>
                <w:lang w:val="ru-RU"/>
              </w:rPr>
              <w:t xml:space="preserve"> </w:t>
            </w:r>
            <w:r w:rsidRPr="006C6D24">
              <w:rPr>
                <w:sz w:val="24"/>
                <w:lang w:val="ru-RU"/>
              </w:rPr>
              <w:t>основе</w:t>
            </w:r>
            <w:r w:rsidRPr="006C6D24">
              <w:rPr>
                <w:spacing w:val="-57"/>
                <w:sz w:val="24"/>
                <w:lang w:val="ru-RU"/>
              </w:rPr>
              <w:t xml:space="preserve"> </w:t>
            </w:r>
            <w:r w:rsidRPr="006C6D24">
              <w:rPr>
                <w:sz w:val="24"/>
                <w:lang w:val="ru-RU"/>
              </w:rPr>
              <w:t>сравнения сказок, сходных по сюжету (В. А.</w:t>
            </w:r>
            <w:r w:rsidRPr="006C6D24">
              <w:rPr>
                <w:spacing w:val="1"/>
                <w:sz w:val="24"/>
                <w:lang w:val="ru-RU"/>
              </w:rPr>
              <w:t xml:space="preserve"> </w:t>
            </w:r>
            <w:r w:rsidRPr="006C6D24">
              <w:rPr>
                <w:sz w:val="24"/>
                <w:lang w:val="ru-RU"/>
              </w:rPr>
              <w:t>Жуковский</w:t>
            </w:r>
            <w:r w:rsidRPr="006C6D24">
              <w:rPr>
                <w:spacing w:val="-2"/>
                <w:sz w:val="24"/>
                <w:lang w:val="ru-RU"/>
              </w:rPr>
              <w:t xml:space="preserve"> </w:t>
            </w:r>
            <w:r w:rsidRPr="006C6D24">
              <w:rPr>
                <w:sz w:val="24"/>
                <w:lang w:val="ru-RU"/>
              </w:rPr>
              <w:t>«Спящая</w:t>
            </w:r>
            <w:r w:rsidRPr="006C6D24">
              <w:rPr>
                <w:spacing w:val="-2"/>
                <w:sz w:val="24"/>
                <w:lang w:val="ru-RU"/>
              </w:rPr>
              <w:t xml:space="preserve"> </w:t>
            </w:r>
            <w:r w:rsidRPr="006C6D24">
              <w:rPr>
                <w:sz w:val="24"/>
                <w:lang w:val="ru-RU"/>
              </w:rPr>
              <w:t>царевна»,</w:t>
            </w:r>
            <w:r w:rsidRPr="006C6D24">
              <w:rPr>
                <w:spacing w:val="-2"/>
                <w:sz w:val="24"/>
                <w:lang w:val="ru-RU"/>
              </w:rPr>
              <w:t xml:space="preserve"> </w:t>
            </w:r>
            <w:r w:rsidRPr="006C6D24">
              <w:rPr>
                <w:sz w:val="24"/>
                <w:lang w:val="ru-RU"/>
              </w:rPr>
              <w:t>«Белоснежка</w:t>
            </w:r>
            <w:r w:rsidRPr="006C6D24">
              <w:rPr>
                <w:spacing w:val="-1"/>
                <w:sz w:val="24"/>
                <w:lang w:val="ru-RU"/>
              </w:rPr>
              <w:t xml:space="preserve"> </w:t>
            </w:r>
            <w:r w:rsidRPr="006C6D24">
              <w:rPr>
                <w:sz w:val="24"/>
                <w:lang w:val="ru-RU"/>
              </w:rPr>
              <w:t>и</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283"/>
        <w:gridCol w:w="864"/>
        <w:gridCol w:w="852"/>
        <w:gridCol w:w="849"/>
        <w:gridCol w:w="849"/>
        <w:gridCol w:w="753"/>
        <w:gridCol w:w="802"/>
        <w:gridCol w:w="3117"/>
      </w:tblGrid>
      <w:tr w:rsidR="006C6D24" w:rsidTr="006C6D24">
        <w:trPr>
          <w:trHeight w:val="2760"/>
        </w:trPr>
        <w:tc>
          <w:tcPr>
            <w:tcW w:w="535"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2" w:type="dxa"/>
            <w:gridSpan w:val="7"/>
            <w:tcBorders>
              <w:top w:val="single" w:sz="4" w:space="0" w:color="000000"/>
              <w:left w:val="single" w:sz="4" w:space="0" w:color="000000"/>
              <w:bottom w:val="nil"/>
              <w:right w:val="single" w:sz="4" w:space="0" w:color="000000"/>
            </w:tcBorders>
            <w:hideMark/>
          </w:tcPr>
          <w:p w:rsidR="006C6D24" w:rsidRPr="006C6D24" w:rsidRDefault="006C6D24">
            <w:pPr>
              <w:ind w:right="1022"/>
              <w:rPr>
                <w:sz w:val="24"/>
                <w:lang w:val="ru-RU"/>
              </w:rPr>
            </w:pPr>
            <w:r w:rsidRPr="006C6D24">
              <w:rPr>
                <w:sz w:val="24"/>
                <w:lang w:val="ru-RU"/>
              </w:rPr>
              <w:t>семь</w:t>
            </w:r>
            <w:r w:rsidRPr="006C6D24">
              <w:rPr>
                <w:spacing w:val="-3"/>
                <w:sz w:val="24"/>
                <w:lang w:val="ru-RU"/>
              </w:rPr>
              <w:t xml:space="preserve"> </w:t>
            </w:r>
            <w:r w:rsidRPr="006C6D24">
              <w:rPr>
                <w:sz w:val="24"/>
                <w:lang w:val="ru-RU"/>
              </w:rPr>
              <w:t>гномов»):</w:t>
            </w:r>
            <w:r w:rsidRPr="006C6D24">
              <w:rPr>
                <w:spacing w:val="-2"/>
                <w:sz w:val="24"/>
                <w:lang w:val="ru-RU"/>
              </w:rPr>
              <w:t xml:space="preserve"> </w:t>
            </w:r>
            <w:r w:rsidRPr="006C6D24">
              <w:rPr>
                <w:sz w:val="24"/>
                <w:lang w:val="ru-RU"/>
              </w:rPr>
              <w:t>сюжеты,</w:t>
            </w:r>
            <w:r w:rsidRPr="006C6D24">
              <w:rPr>
                <w:spacing w:val="-2"/>
                <w:sz w:val="24"/>
                <w:lang w:val="ru-RU"/>
              </w:rPr>
              <w:t xml:space="preserve"> </w:t>
            </w:r>
            <w:r w:rsidRPr="006C6D24">
              <w:rPr>
                <w:sz w:val="24"/>
                <w:lang w:val="ru-RU"/>
              </w:rPr>
              <w:t>герои,</w:t>
            </w:r>
            <w:r w:rsidRPr="006C6D24">
              <w:rPr>
                <w:spacing w:val="-2"/>
                <w:sz w:val="24"/>
                <w:lang w:val="ru-RU"/>
              </w:rPr>
              <w:t xml:space="preserve"> </w:t>
            </w:r>
            <w:r w:rsidRPr="006C6D24">
              <w:rPr>
                <w:sz w:val="24"/>
                <w:lang w:val="ru-RU"/>
              </w:rPr>
              <w:t>чудеса</w:t>
            </w:r>
            <w:r w:rsidRPr="006C6D24">
              <w:rPr>
                <w:spacing w:val="-2"/>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превращения.</w:t>
            </w:r>
          </w:p>
          <w:p w:rsidR="006C6D24" w:rsidRPr="006C6D24" w:rsidRDefault="006C6D24">
            <w:pPr>
              <w:ind w:right="278"/>
              <w:rPr>
                <w:sz w:val="24"/>
                <w:lang w:val="ru-RU"/>
              </w:rPr>
            </w:pPr>
            <w:r w:rsidRPr="006C6D24">
              <w:rPr>
                <w:sz w:val="24"/>
                <w:lang w:val="ru-RU"/>
              </w:rPr>
              <w:t>Дифференцированная</w:t>
            </w:r>
            <w:r w:rsidRPr="006C6D24">
              <w:rPr>
                <w:spacing w:val="-3"/>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чтение</w:t>
            </w:r>
            <w:r w:rsidRPr="006C6D24">
              <w:rPr>
                <w:spacing w:val="-3"/>
                <w:sz w:val="24"/>
                <w:lang w:val="ru-RU"/>
              </w:rPr>
              <w:t xml:space="preserve"> </w:t>
            </w:r>
            <w:r w:rsidRPr="006C6D24">
              <w:rPr>
                <w:sz w:val="24"/>
                <w:lang w:val="ru-RU"/>
              </w:rPr>
              <w:t>очерка</w:t>
            </w:r>
            <w:r w:rsidRPr="006C6D24">
              <w:rPr>
                <w:spacing w:val="-4"/>
                <w:sz w:val="24"/>
                <w:lang w:val="ru-RU"/>
              </w:rPr>
              <w:t xml:space="preserve"> </w:t>
            </w:r>
            <w:r w:rsidRPr="006C6D24">
              <w:rPr>
                <w:sz w:val="24"/>
                <w:lang w:val="ru-RU"/>
              </w:rPr>
              <w:t>К.</w:t>
            </w:r>
            <w:r w:rsidRPr="006C6D24">
              <w:rPr>
                <w:spacing w:val="-57"/>
                <w:sz w:val="24"/>
                <w:lang w:val="ru-RU"/>
              </w:rPr>
              <w:t xml:space="preserve"> </w:t>
            </w:r>
            <w:r w:rsidRPr="006C6D24">
              <w:rPr>
                <w:sz w:val="24"/>
                <w:lang w:val="ru-RU"/>
              </w:rPr>
              <w:t>Г.</w:t>
            </w:r>
            <w:r w:rsidRPr="006C6D24">
              <w:rPr>
                <w:spacing w:val="-2"/>
                <w:sz w:val="24"/>
                <w:lang w:val="ru-RU"/>
              </w:rPr>
              <w:t xml:space="preserve"> </w:t>
            </w:r>
            <w:r w:rsidRPr="006C6D24">
              <w:rPr>
                <w:sz w:val="24"/>
                <w:lang w:val="ru-RU"/>
              </w:rPr>
              <w:t>Паустовского</w:t>
            </w:r>
          </w:p>
          <w:p w:rsidR="006C6D24" w:rsidRPr="006C6D24" w:rsidRDefault="006C6D24">
            <w:pPr>
              <w:ind w:right="449"/>
              <w:rPr>
                <w:sz w:val="24"/>
                <w:lang w:val="ru-RU"/>
              </w:rPr>
            </w:pPr>
            <w:r w:rsidRPr="006C6D24">
              <w:rPr>
                <w:sz w:val="24"/>
                <w:lang w:val="ru-RU"/>
              </w:rPr>
              <w:t>«Сказки Пушкина», «чтение» информации,</w:t>
            </w:r>
            <w:r w:rsidRPr="006C6D24">
              <w:rPr>
                <w:spacing w:val="1"/>
                <w:sz w:val="24"/>
                <w:lang w:val="ru-RU"/>
              </w:rPr>
              <w:t xml:space="preserve"> </w:t>
            </w:r>
            <w:r w:rsidRPr="006C6D24">
              <w:rPr>
                <w:sz w:val="24"/>
                <w:lang w:val="ru-RU"/>
              </w:rPr>
              <w:t>представленной в схематическом виде,</w:t>
            </w:r>
            <w:r w:rsidRPr="006C6D24">
              <w:rPr>
                <w:spacing w:val="1"/>
                <w:sz w:val="24"/>
                <w:lang w:val="ru-RU"/>
              </w:rPr>
              <w:t xml:space="preserve"> </w:t>
            </w:r>
            <w:r w:rsidRPr="006C6D24">
              <w:rPr>
                <w:sz w:val="24"/>
                <w:lang w:val="ru-RU"/>
              </w:rPr>
              <w:t>обобщение представлений о сказках А. С.</w:t>
            </w:r>
            <w:r w:rsidRPr="006C6D24">
              <w:rPr>
                <w:spacing w:val="1"/>
                <w:sz w:val="24"/>
                <w:lang w:val="ru-RU"/>
              </w:rPr>
              <w:t xml:space="preserve"> </w:t>
            </w:r>
            <w:r w:rsidRPr="006C6D24">
              <w:rPr>
                <w:sz w:val="24"/>
                <w:lang w:val="ru-RU"/>
              </w:rPr>
              <w:t>Пушкина,</w:t>
            </w:r>
            <w:r w:rsidRPr="006C6D24">
              <w:rPr>
                <w:spacing w:val="-4"/>
                <w:sz w:val="24"/>
                <w:lang w:val="ru-RU"/>
              </w:rPr>
              <w:t xml:space="preserve"> </w:t>
            </w:r>
            <w:r w:rsidRPr="006C6D24">
              <w:rPr>
                <w:sz w:val="24"/>
                <w:lang w:val="ru-RU"/>
              </w:rPr>
              <w:t>выполнение</w:t>
            </w:r>
            <w:r w:rsidRPr="006C6D24">
              <w:rPr>
                <w:spacing w:val="-7"/>
                <w:sz w:val="24"/>
                <w:lang w:val="ru-RU"/>
              </w:rPr>
              <w:t xml:space="preserve"> </w:t>
            </w:r>
            <w:r w:rsidRPr="006C6D24">
              <w:rPr>
                <w:sz w:val="24"/>
                <w:lang w:val="ru-RU"/>
              </w:rPr>
              <w:t>задания</w:t>
            </w:r>
            <w:r w:rsidRPr="006C6D24">
              <w:rPr>
                <w:spacing w:val="-3"/>
                <w:sz w:val="24"/>
                <w:lang w:val="ru-RU"/>
              </w:rPr>
              <w:t xml:space="preserve"> </w:t>
            </w:r>
            <w:r w:rsidRPr="006C6D24">
              <w:rPr>
                <w:sz w:val="24"/>
                <w:lang w:val="ru-RU"/>
              </w:rPr>
              <w:t>«Вспомните</w:t>
            </w:r>
            <w:r w:rsidRPr="006C6D24">
              <w:rPr>
                <w:spacing w:val="-3"/>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назовите</w:t>
            </w:r>
            <w:r w:rsidRPr="006C6D24">
              <w:rPr>
                <w:spacing w:val="-1"/>
                <w:sz w:val="24"/>
                <w:lang w:val="ru-RU"/>
              </w:rPr>
              <w:t xml:space="preserve"> </w:t>
            </w:r>
            <w:r w:rsidRPr="006C6D24">
              <w:rPr>
                <w:sz w:val="24"/>
                <w:lang w:val="ru-RU"/>
              </w:rPr>
              <w:t>произведения».</w:t>
            </w:r>
          </w:p>
        </w:tc>
        <w:tc>
          <w:tcPr>
            <w:tcW w:w="3117"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76"/>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c>
          <w:tcPr>
            <w:tcW w:w="283" w:type="dxa"/>
            <w:tcBorders>
              <w:top w:val="nil"/>
              <w:left w:val="single" w:sz="4" w:space="0" w:color="000000"/>
              <w:bottom w:val="nil"/>
              <w:right w:val="single" w:sz="4" w:space="0" w:color="000000"/>
            </w:tcBorders>
          </w:tcPr>
          <w:p w:rsidR="006C6D24" w:rsidRPr="006C6D24" w:rsidRDefault="006C6D24">
            <w:pPr>
              <w:rPr>
                <w:sz w:val="20"/>
                <w:lang w:val="ru-RU"/>
              </w:rPr>
            </w:pPr>
          </w:p>
        </w:tc>
        <w:tc>
          <w:tcPr>
            <w:tcW w:w="4969" w:type="dxa"/>
            <w:gridSpan w:val="6"/>
            <w:tcBorders>
              <w:top w:val="single" w:sz="4" w:space="0" w:color="000000"/>
              <w:left w:val="single" w:sz="4" w:space="0" w:color="000000"/>
              <w:bottom w:val="single" w:sz="4" w:space="0" w:color="000000"/>
              <w:right w:val="single" w:sz="4" w:space="0" w:color="000000"/>
            </w:tcBorders>
            <w:hideMark/>
          </w:tcPr>
          <w:p w:rsidR="006C6D24" w:rsidRDefault="006C6D24">
            <w:pPr>
              <w:spacing w:line="256" w:lineRule="exact"/>
              <w:rPr>
                <w:sz w:val="24"/>
              </w:rPr>
            </w:pPr>
            <w:r>
              <w:rPr>
                <w:sz w:val="24"/>
              </w:rPr>
              <w:t>Сказки</w:t>
            </w:r>
            <w:r>
              <w:rPr>
                <w:spacing w:val="-3"/>
                <w:sz w:val="24"/>
              </w:rPr>
              <w:t xml:space="preserve"> </w:t>
            </w:r>
            <w:r>
              <w:rPr>
                <w:sz w:val="24"/>
              </w:rPr>
              <w:t>А.</w:t>
            </w:r>
            <w:r>
              <w:rPr>
                <w:spacing w:val="-4"/>
                <w:sz w:val="24"/>
              </w:rPr>
              <w:t xml:space="preserve"> </w:t>
            </w:r>
            <w:r>
              <w:rPr>
                <w:sz w:val="24"/>
              </w:rPr>
              <w:t>С.</w:t>
            </w:r>
            <w:r>
              <w:rPr>
                <w:spacing w:val="-2"/>
                <w:sz w:val="24"/>
              </w:rPr>
              <w:t xml:space="preserve"> </w:t>
            </w:r>
            <w:r>
              <w:rPr>
                <w:sz w:val="24"/>
              </w:rPr>
              <w:t>Пушкина</w:t>
            </w: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r>
      <w:tr w:rsidR="006C6D24" w:rsidTr="006C6D24">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5252" w:type="dxa"/>
            <w:gridSpan w:val="7"/>
            <w:tcBorders>
              <w:top w:val="nil"/>
              <w:left w:val="single" w:sz="4" w:space="0" w:color="000000"/>
              <w:bottom w:val="nil"/>
              <w:right w:val="single" w:sz="4" w:space="0" w:color="000000"/>
            </w:tcBorders>
            <w:hideMark/>
          </w:tcPr>
          <w:p w:rsidR="006C6D24" w:rsidRDefault="006C6D24">
            <w:pPr>
              <w:tabs>
                <w:tab w:val="left" w:pos="1446"/>
                <w:tab w:val="left" w:pos="2170"/>
                <w:tab w:val="left" w:pos="3051"/>
                <w:tab w:val="left" w:pos="3957"/>
                <w:tab w:val="left" w:pos="4841"/>
              </w:tabs>
              <w:rPr>
                <w:sz w:val="20"/>
              </w:rPr>
            </w:pPr>
            <w:r>
              <w:rPr>
                <w:noProof/>
                <w:position w:val="3"/>
                <w:sz w:val="20"/>
                <w:lang w:val="ru-RU" w:eastAsia="ru-RU"/>
              </w:rPr>
              <w:drawing>
                <wp:inline distT="0" distB="0" distL="0" distR="0">
                  <wp:extent cx="76200" cy="1428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Pr>
                <w:position w:val="3"/>
                <w:sz w:val="20"/>
              </w:rPr>
              <w:tab/>
            </w:r>
            <w:r>
              <w:rPr>
                <w:noProof/>
                <w:position w:val="5"/>
                <w:sz w:val="20"/>
                <w:lang w:val="ru-RU" w:eastAsia="ru-RU"/>
              </w:rPr>
              <w:drawing>
                <wp:inline distT="0" distB="0" distL="0" distR="0">
                  <wp:extent cx="76200" cy="1428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Pr>
                <w:position w:val="5"/>
                <w:sz w:val="20"/>
              </w:rPr>
              <w:tab/>
            </w:r>
            <w:r>
              <w:rPr>
                <w:noProof/>
                <w:sz w:val="20"/>
                <w:lang w:val="ru-RU" w:eastAsia="ru-RU"/>
              </w:rPr>
              <w:drawing>
                <wp:inline distT="0" distB="0" distL="0" distR="0">
                  <wp:extent cx="76200" cy="1428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Pr>
                <w:sz w:val="20"/>
              </w:rPr>
              <w:tab/>
            </w:r>
            <w:r>
              <w:rPr>
                <w:noProof/>
                <w:sz w:val="20"/>
                <w:lang w:val="ru-RU" w:eastAsia="ru-RU"/>
              </w:rPr>
              <w:drawing>
                <wp:inline distT="0" distB="0" distL="0" distR="0">
                  <wp:extent cx="76200" cy="133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r>
              <w:rPr>
                <w:sz w:val="20"/>
              </w:rPr>
              <w:tab/>
            </w:r>
            <w:r>
              <w:rPr>
                <w:noProof/>
                <w:position w:val="2"/>
                <w:sz w:val="20"/>
                <w:lang w:val="ru-RU" w:eastAsia="ru-RU"/>
              </w:rPr>
              <w:drawing>
                <wp:inline distT="0" distB="0" distL="0" distR="0">
                  <wp:extent cx="76200" cy="142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Pr>
                <w:position w:val="2"/>
                <w:sz w:val="20"/>
              </w:rPr>
              <w:tab/>
            </w:r>
            <w:r>
              <w:rPr>
                <w:noProof/>
                <w:position w:val="2"/>
                <w:sz w:val="20"/>
                <w:lang w:val="ru-RU" w:eastAsia="ru-RU"/>
              </w:rPr>
              <w:drawing>
                <wp:inline distT="0" distB="0" distL="0" distR="0">
                  <wp:extent cx="76200" cy="142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r>
      <w:tr w:rsidR="006C6D24" w:rsidTr="006C6D24">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83" w:type="dxa"/>
            <w:tcBorders>
              <w:top w:val="nil"/>
              <w:left w:val="single" w:sz="4" w:space="0" w:color="000000"/>
              <w:bottom w:val="nil"/>
              <w:right w:val="single" w:sz="4" w:space="0" w:color="000000"/>
            </w:tcBorders>
          </w:tcPr>
          <w:p w:rsidR="006C6D24" w:rsidRDefault="006C6D24">
            <w:pPr>
              <w:rPr>
                <w:sz w:val="20"/>
              </w:rPr>
            </w:pPr>
          </w:p>
        </w:tc>
        <w:tc>
          <w:tcPr>
            <w:tcW w:w="864"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852"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849"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849"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753"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802"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r>
      <w:tr w:rsidR="006C6D24" w:rsidTr="006C6D24">
        <w:trPr>
          <w:trHeight w:val="1103"/>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5252" w:type="dxa"/>
            <w:gridSpan w:val="7"/>
            <w:tcBorders>
              <w:top w:val="nil"/>
              <w:left w:val="single" w:sz="4" w:space="0" w:color="000000"/>
              <w:bottom w:val="single" w:sz="4" w:space="0" w:color="000000"/>
              <w:right w:val="single" w:sz="4" w:space="0" w:color="000000"/>
            </w:tcBorders>
            <w:hideMark/>
          </w:tcPr>
          <w:p w:rsidR="006C6D24" w:rsidRPr="006C6D24" w:rsidRDefault="006C6D24">
            <w:pPr>
              <w:spacing w:line="276" w:lineRule="exact"/>
              <w:ind w:right="285"/>
              <w:rPr>
                <w:sz w:val="24"/>
                <w:lang w:val="ru-RU"/>
              </w:rPr>
            </w:pPr>
            <w:r w:rsidRPr="006C6D24">
              <w:rPr>
                <w:sz w:val="24"/>
                <w:lang w:val="ru-RU"/>
              </w:rPr>
              <w:t>Составление выставки на тему «Книги А. С.</w:t>
            </w:r>
            <w:r w:rsidRPr="006C6D24">
              <w:rPr>
                <w:spacing w:val="1"/>
                <w:sz w:val="24"/>
                <w:lang w:val="ru-RU"/>
              </w:rPr>
              <w:t xml:space="preserve"> </w:t>
            </w:r>
            <w:r w:rsidRPr="006C6D24">
              <w:rPr>
                <w:sz w:val="24"/>
                <w:lang w:val="ru-RU"/>
              </w:rPr>
              <w:t>Пушкина», написание краткого отзыва о</w:t>
            </w:r>
            <w:r w:rsidRPr="006C6D24">
              <w:rPr>
                <w:spacing w:val="1"/>
                <w:sz w:val="24"/>
                <w:lang w:val="ru-RU"/>
              </w:rPr>
              <w:t xml:space="preserve"> </w:t>
            </w:r>
            <w:r w:rsidRPr="006C6D24">
              <w:rPr>
                <w:sz w:val="24"/>
                <w:lang w:val="ru-RU"/>
              </w:rPr>
              <w:t>самостоятельно прочитанном произведении по</w:t>
            </w:r>
            <w:r w:rsidRPr="006C6D24">
              <w:rPr>
                <w:spacing w:val="-58"/>
                <w:sz w:val="24"/>
                <w:lang w:val="ru-RU"/>
              </w:rPr>
              <w:t xml:space="preserve"> </w:t>
            </w:r>
            <w:r w:rsidRPr="006C6D24">
              <w:rPr>
                <w:sz w:val="24"/>
                <w:lang w:val="ru-RU"/>
              </w:rPr>
              <w:t>заданному</w:t>
            </w:r>
            <w:r w:rsidRPr="006C6D24">
              <w:rPr>
                <w:spacing w:val="-1"/>
                <w:sz w:val="24"/>
                <w:lang w:val="ru-RU"/>
              </w:rPr>
              <w:t xml:space="preserve"> </w:t>
            </w:r>
            <w:r w:rsidRPr="006C6D24">
              <w:rPr>
                <w:sz w:val="24"/>
                <w:lang w:val="ru-RU"/>
              </w:rPr>
              <w:t>образцу</w:t>
            </w: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r>
      <w:tr w:rsidR="006C6D24" w:rsidTr="006C6D24">
        <w:trPr>
          <w:trHeight w:val="4968"/>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4.</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48"/>
              <w:rPr>
                <w:sz w:val="24"/>
                <w:lang w:val="ru-RU"/>
              </w:rPr>
            </w:pPr>
            <w:r w:rsidRPr="006C6D24">
              <w:rPr>
                <w:sz w:val="24"/>
                <w:lang w:val="ru-RU"/>
              </w:rPr>
              <w:t>Творчество</w:t>
            </w:r>
            <w:r w:rsidRPr="006C6D24">
              <w:rPr>
                <w:spacing w:val="1"/>
                <w:sz w:val="24"/>
                <w:lang w:val="ru-RU"/>
              </w:rPr>
              <w:t xml:space="preserve"> </w:t>
            </w:r>
            <w:r w:rsidRPr="006C6D24">
              <w:rPr>
                <w:sz w:val="24"/>
                <w:lang w:val="ru-RU"/>
              </w:rPr>
              <w:t>И.</w:t>
            </w:r>
            <w:r w:rsidRPr="006C6D24">
              <w:rPr>
                <w:spacing w:val="-9"/>
                <w:sz w:val="24"/>
                <w:lang w:val="ru-RU"/>
              </w:rPr>
              <w:t xml:space="preserve"> </w:t>
            </w:r>
            <w:r w:rsidRPr="006C6D24">
              <w:rPr>
                <w:sz w:val="24"/>
                <w:lang w:val="ru-RU"/>
              </w:rPr>
              <w:t>А.</w:t>
            </w:r>
            <w:r w:rsidRPr="006C6D24">
              <w:rPr>
                <w:spacing w:val="-8"/>
                <w:sz w:val="24"/>
                <w:lang w:val="ru-RU"/>
              </w:rPr>
              <w:t xml:space="preserve"> </w:t>
            </w:r>
            <w:r w:rsidRPr="006C6D24">
              <w:rPr>
                <w:sz w:val="24"/>
                <w:lang w:val="ru-RU"/>
              </w:rPr>
              <w:t>Крылова</w:t>
            </w:r>
          </w:p>
          <w:p w:rsidR="006C6D24" w:rsidRPr="006C6D24" w:rsidRDefault="006C6D24">
            <w:pPr>
              <w:rPr>
                <w:sz w:val="24"/>
                <w:lang w:val="ru-RU"/>
              </w:rPr>
            </w:pPr>
            <w:r w:rsidRPr="006C6D24">
              <w:rPr>
                <w:sz w:val="24"/>
                <w:lang w:val="ru-RU"/>
              </w:rPr>
              <w:t>(3</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85"/>
              <w:rPr>
                <w:sz w:val="24"/>
                <w:lang w:val="ru-RU"/>
              </w:rPr>
            </w:pPr>
            <w:r w:rsidRPr="006C6D24">
              <w:rPr>
                <w:sz w:val="24"/>
                <w:lang w:val="ru-RU"/>
              </w:rPr>
              <w:t>Представление о басне как лиро-</w:t>
            </w:r>
            <w:r w:rsidRPr="006C6D24">
              <w:rPr>
                <w:spacing w:val="-57"/>
                <w:sz w:val="24"/>
                <w:lang w:val="ru-RU"/>
              </w:rPr>
              <w:t xml:space="preserve"> </w:t>
            </w:r>
            <w:r w:rsidRPr="006C6D24">
              <w:rPr>
                <w:sz w:val="24"/>
                <w:lang w:val="ru-RU"/>
              </w:rPr>
              <w:t>эпическом жанре. Расширение</w:t>
            </w:r>
            <w:r w:rsidRPr="006C6D24">
              <w:rPr>
                <w:spacing w:val="1"/>
                <w:sz w:val="24"/>
                <w:lang w:val="ru-RU"/>
              </w:rPr>
              <w:t xml:space="preserve"> </w:t>
            </w:r>
            <w:r w:rsidRPr="006C6D24">
              <w:rPr>
                <w:sz w:val="24"/>
                <w:lang w:val="ru-RU"/>
              </w:rPr>
              <w:t>круга чтения басен на примере</w:t>
            </w:r>
            <w:r w:rsidRPr="006C6D24">
              <w:rPr>
                <w:spacing w:val="1"/>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Крылова,</w:t>
            </w:r>
          </w:p>
          <w:p w:rsidR="006C6D24" w:rsidRPr="006C6D24" w:rsidRDefault="006C6D24">
            <w:pPr>
              <w:ind w:right="596"/>
              <w:rPr>
                <w:sz w:val="24"/>
                <w:lang w:val="ru-RU"/>
              </w:rPr>
            </w:pPr>
            <w:r w:rsidRPr="006C6D24">
              <w:rPr>
                <w:sz w:val="24"/>
                <w:lang w:val="ru-RU"/>
              </w:rPr>
              <w:t>И. И. Хемницера, Л. Н. Толстого</w:t>
            </w:r>
            <w:r w:rsidRPr="006C6D24">
              <w:rPr>
                <w:spacing w:val="-58"/>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других баснописцев.</w:t>
            </w:r>
          </w:p>
          <w:p w:rsidR="006C6D24" w:rsidRPr="006C6D24" w:rsidRDefault="006C6D24">
            <w:pPr>
              <w:ind w:right="172"/>
              <w:rPr>
                <w:sz w:val="24"/>
                <w:lang w:val="ru-RU"/>
              </w:rPr>
            </w:pPr>
            <w:r w:rsidRPr="006C6D24">
              <w:rPr>
                <w:sz w:val="24"/>
                <w:lang w:val="ru-RU"/>
              </w:rPr>
              <w:t>Басни стихотворные и прозаические.</w:t>
            </w:r>
            <w:r w:rsidRPr="006C6D24">
              <w:rPr>
                <w:spacing w:val="-57"/>
                <w:sz w:val="24"/>
                <w:lang w:val="ru-RU"/>
              </w:rPr>
              <w:t xml:space="preserve"> </w:t>
            </w:r>
            <w:r w:rsidRPr="006C6D24">
              <w:rPr>
                <w:sz w:val="24"/>
                <w:lang w:val="ru-RU"/>
              </w:rPr>
              <w:t>Развитие событий в басне, её герои</w:t>
            </w:r>
            <w:r w:rsidRPr="006C6D24">
              <w:rPr>
                <w:spacing w:val="1"/>
                <w:sz w:val="24"/>
                <w:lang w:val="ru-RU"/>
              </w:rPr>
              <w:t xml:space="preserve"> </w:t>
            </w:r>
            <w:r w:rsidRPr="006C6D24">
              <w:rPr>
                <w:sz w:val="24"/>
                <w:lang w:val="ru-RU"/>
              </w:rPr>
              <w:t>(положительные,</w:t>
            </w:r>
            <w:r w:rsidRPr="006C6D24">
              <w:rPr>
                <w:spacing w:val="-2"/>
                <w:sz w:val="24"/>
                <w:lang w:val="ru-RU"/>
              </w:rPr>
              <w:t xml:space="preserve"> </w:t>
            </w:r>
            <w:r w:rsidRPr="006C6D24">
              <w:rPr>
                <w:sz w:val="24"/>
                <w:lang w:val="ru-RU"/>
              </w:rPr>
              <w:t>отрицательные).</w:t>
            </w:r>
          </w:p>
          <w:p w:rsidR="006C6D24" w:rsidRPr="006C6D24" w:rsidRDefault="006C6D24">
            <w:pPr>
              <w:ind w:right="587"/>
              <w:rPr>
                <w:sz w:val="24"/>
                <w:lang w:val="ru-RU"/>
              </w:rPr>
            </w:pPr>
            <w:r w:rsidRPr="006C6D24">
              <w:rPr>
                <w:sz w:val="24"/>
                <w:lang w:val="ru-RU"/>
              </w:rPr>
              <w:t>Аллегория в баснях. Сравнение</w:t>
            </w:r>
            <w:r w:rsidRPr="006C6D24">
              <w:rPr>
                <w:spacing w:val="1"/>
                <w:sz w:val="24"/>
                <w:lang w:val="ru-RU"/>
              </w:rPr>
              <w:t xml:space="preserve"> </w:t>
            </w:r>
            <w:r w:rsidRPr="006C6D24">
              <w:rPr>
                <w:sz w:val="24"/>
                <w:lang w:val="ru-RU"/>
              </w:rPr>
              <w:t>басен: назначение, темы и герои,</w:t>
            </w:r>
            <w:r w:rsidRPr="006C6D24">
              <w:rPr>
                <w:spacing w:val="-57"/>
                <w:sz w:val="24"/>
                <w:lang w:val="ru-RU"/>
              </w:rPr>
              <w:t xml:space="preserve"> </w:t>
            </w:r>
            <w:r w:rsidRPr="006C6D24">
              <w:rPr>
                <w:sz w:val="24"/>
                <w:lang w:val="ru-RU"/>
              </w:rPr>
              <w:t>особенности языка</w:t>
            </w:r>
          </w:p>
        </w:tc>
        <w:tc>
          <w:tcPr>
            <w:tcW w:w="5252" w:type="dxa"/>
            <w:gridSpan w:val="7"/>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Игра</w:t>
            </w:r>
            <w:r w:rsidRPr="006C6D24">
              <w:rPr>
                <w:spacing w:val="-4"/>
                <w:sz w:val="24"/>
                <w:lang w:val="ru-RU"/>
              </w:rPr>
              <w:t xml:space="preserve"> </w:t>
            </w:r>
            <w:r w:rsidRPr="006C6D24">
              <w:rPr>
                <w:sz w:val="24"/>
                <w:lang w:val="ru-RU"/>
              </w:rPr>
              <w:t>«Вспомни</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назови»:</w:t>
            </w:r>
            <w:r w:rsidRPr="006C6D24">
              <w:rPr>
                <w:spacing w:val="-1"/>
                <w:sz w:val="24"/>
                <w:lang w:val="ru-RU"/>
              </w:rPr>
              <w:t xml:space="preserve"> </w:t>
            </w:r>
            <w:r w:rsidRPr="006C6D24">
              <w:rPr>
                <w:sz w:val="24"/>
                <w:lang w:val="ru-RU"/>
              </w:rPr>
              <w:t>анализ</w:t>
            </w:r>
          </w:p>
          <w:p w:rsidR="006C6D24" w:rsidRPr="006C6D24" w:rsidRDefault="006C6D24">
            <w:pPr>
              <w:ind w:right="634"/>
              <w:rPr>
                <w:sz w:val="24"/>
                <w:lang w:val="ru-RU"/>
              </w:rPr>
            </w:pPr>
            <w:r w:rsidRPr="006C6D24">
              <w:rPr>
                <w:sz w:val="24"/>
                <w:lang w:val="ru-RU"/>
              </w:rPr>
              <w:t>предложенных произведений, определение</w:t>
            </w:r>
            <w:r w:rsidRPr="006C6D24">
              <w:rPr>
                <w:spacing w:val="1"/>
                <w:sz w:val="24"/>
                <w:lang w:val="ru-RU"/>
              </w:rPr>
              <w:t xml:space="preserve"> </w:t>
            </w:r>
            <w:r w:rsidRPr="006C6D24">
              <w:rPr>
                <w:sz w:val="24"/>
                <w:lang w:val="ru-RU"/>
              </w:rPr>
              <w:t>жанра</w:t>
            </w:r>
            <w:r w:rsidRPr="006C6D24">
              <w:rPr>
                <w:spacing w:val="-3"/>
                <w:sz w:val="24"/>
                <w:lang w:val="ru-RU"/>
              </w:rPr>
              <w:t xml:space="preserve"> </w:t>
            </w:r>
            <w:r w:rsidRPr="006C6D24">
              <w:rPr>
                <w:sz w:val="24"/>
                <w:lang w:val="ru-RU"/>
              </w:rPr>
              <w:t>(басня)</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автора</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Крылов,</w:t>
            </w:r>
            <w:r w:rsidRPr="006C6D24">
              <w:rPr>
                <w:spacing w:val="-2"/>
                <w:sz w:val="24"/>
                <w:lang w:val="ru-RU"/>
              </w:rPr>
              <w:t xml:space="preserve"> </w:t>
            </w:r>
            <w:r w:rsidRPr="006C6D24">
              <w:rPr>
                <w:sz w:val="24"/>
                <w:lang w:val="ru-RU"/>
              </w:rPr>
              <w:t>Л.</w:t>
            </w:r>
            <w:r w:rsidRPr="006C6D24">
              <w:rPr>
                <w:spacing w:val="-3"/>
                <w:sz w:val="24"/>
                <w:lang w:val="ru-RU"/>
              </w:rPr>
              <w:t xml:space="preserve"> </w:t>
            </w:r>
            <w:r w:rsidRPr="006C6D24">
              <w:rPr>
                <w:sz w:val="24"/>
                <w:lang w:val="ru-RU"/>
              </w:rPr>
              <w:t>Н.</w:t>
            </w:r>
          </w:p>
          <w:p w:rsidR="006C6D24" w:rsidRPr="006C6D24" w:rsidRDefault="006C6D24">
            <w:pPr>
              <w:ind w:right="192"/>
              <w:rPr>
                <w:sz w:val="24"/>
                <w:lang w:val="ru-RU"/>
              </w:rPr>
            </w:pPr>
            <w:r w:rsidRPr="006C6D24">
              <w:rPr>
                <w:sz w:val="24"/>
                <w:lang w:val="ru-RU"/>
              </w:rPr>
              <w:t>Толстой), объяснение и ответ на вопрос «К</w:t>
            </w:r>
            <w:r w:rsidRPr="006C6D24">
              <w:rPr>
                <w:spacing w:val="1"/>
                <w:sz w:val="24"/>
                <w:lang w:val="ru-RU"/>
              </w:rPr>
              <w:t xml:space="preserve"> </w:t>
            </w:r>
            <w:r w:rsidRPr="006C6D24">
              <w:rPr>
                <w:sz w:val="24"/>
                <w:lang w:val="ru-RU"/>
              </w:rPr>
              <w:t>каким</w:t>
            </w:r>
            <w:r w:rsidRPr="006C6D24">
              <w:rPr>
                <w:spacing w:val="-3"/>
                <w:sz w:val="24"/>
                <w:lang w:val="ru-RU"/>
              </w:rPr>
              <w:t xml:space="preserve"> </w:t>
            </w:r>
            <w:r w:rsidRPr="006C6D24">
              <w:rPr>
                <w:sz w:val="24"/>
                <w:lang w:val="ru-RU"/>
              </w:rPr>
              <w:t>жанрам</w:t>
            </w:r>
            <w:r w:rsidRPr="006C6D24">
              <w:rPr>
                <w:spacing w:val="-3"/>
                <w:sz w:val="24"/>
                <w:lang w:val="ru-RU"/>
              </w:rPr>
              <w:t xml:space="preserve"> </w:t>
            </w:r>
            <w:r w:rsidRPr="006C6D24">
              <w:rPr>
                <w:sz w:val="24"/>
                <w:lang w:val="ru-RU"/>
              </w:rPr>
              <w:t>относятся</w:t>
            </w:r>
            <w:r w:rsidRPr="006C6D24">
              <w:rPr>
                <w:spacing w:val="-2"/>
                <w:sz w:val="24"/>
                <w:lang w:val="ru-RU"/>
              </w:rPr>
              <w:t xml:space="preserve"> </w:t>
            </w:r>
            <w:r w:rsidRPr="006C6D24">
              <w:rPr>
                <w:sz w:val="24"/>
                <w:lang w:val="ru-RU"/>
              </w:rPr>
              <w:t>эти</w:t>
            </w:r>
            <w:r w:rsidRPr="006C6D24">
              <w:rPr>
                <w:spacing w:val="-2"/>
                <w:sz w:val="24"/>
                <w:lang w:val="ru-RU"/>
              </w:rPr>
              <w:t xml:space="preserve"> </w:t>
            </w:r>
            <w:r w:rsidRPr="006C6D24">
              <w:rPr>
                <w:sz w:val="24"/>
                <w:lang w:val="ru-RU"/>
              </w:rPr>
              <w:t>тексты?</w:t>
            </w:r>
            <w:r w:rsidRPr="006C6D24">
              <w:rPr>
                <w:spacing w:val="-3"/>
                <w:sz w:val="24"/>
                <w:lang w:val="ru-RU"/>
              </w:rPr>
              <w:t xml:space="preserve"> </w:t>
            </w:r>
            <w:r w:rsidRPr="006C6D24">
              <w:rPr>
                <w:sz w:val="24"/>
                <w:lang w:val="ru-RU"/>
              </w:rPr>
              <w:t>Почему?»,</w:t>
            </w:r>
            <w:r w:rsidRPr="006C6D24">
              <w:rPr>
                <w:spacing w:val="-57"/>
                <w:sz w:val="24"/>
                <w:lang w:val="ru-RU"/>
              </w:rPr>
              <w:t xml:space="preserve"> </w:t>
            </w:r>
            <w:r w:rsidRPr="006C6D24">
              <w:rPr>
                <w:sz w:val="24"/>
                <w:lang w:val="ru-RU"/>
              </w:rPr>
              <w:t>аргументация</w:t>
            </w:r>
            <w:r w:rsidRPr="006C6D24">
              <w:rPr>
                <w:spacing w:val="-1"/>
                <w:sz w:val="24"/>
                <w:lang w:val="ru-RU"/>
              </w:rPr>
              <w:t xml:space="preserve"> </w:t>
            </w:r>
            <w:r w:rsidRPr="006C6D24">
              <w:rPr>
                <w:sz w:val="24"/>
                <w:lang w:val="ru-RU"/>
              </w:rPr>
              <w:t>своего</w:t>
            </w:r>
          </w:p>
          <w:p w:rsidR="006C6D24" w:rsidRPr="006C6D24" w:rsidRDefault="006C6D24">
            <w:pPr>
              <w:rPr>
                <w:sz w:val="24"/>
                <w:lang w:val="ru-RU"/>
              </w:rPr>
            </w:pPr>
            <w:r w:rsidRPr="006C6D24">
              <w:rPr>
                <w:sz w:val="24"/>
                <w:lang w:val="ru-RU"/>
              </w:rPr>
              <w:t>мнения.</w:t>
            </w:r>
          </w:p>
          <w:p w:rsidR="006C6D24" w:rsidRPr="006C6D24" w:rsidRDefault="006C6D24">
            <w:pPr>
              <w:ind w:right="132"/>
              <w:jc w:val="both"/>
              <w:rPr>
                <w:sz w:val="24"/>
                <w:lang w:val="ru-RU"/>
              </w:rPr>
            </w:pPr>
            <w:r w:rsidRPr="006C6D24">
              <w:rPr>
                <w:sz w:val="24"/>
                <w:lang w:val="ru-RU"/>
              </w:rPr>
              <w:t>Разговор перед чтением: история возникновения</w:t>
            </w:r>
            <w:r w:rsidRPr="006C6D24">
              <w:rPr>
                <w:spacing w:val="-58"/>
                <w:sz w:val="24"/>
                <w:lang w:val="ru-RU"/>
              </w:rPr>
              <w:t xml:space="preserve"> </w:t>
            </w:r>
            <w:r w:rsidRPr="006C6D24">
              <w:rPr>
                <w:sz w:val="24"/>
                <w:lang w:val="ru-RU"/>
              </w:rPr>
              <w:t>жанра, Эзоп —древнегреческий баснописец, его</w:t>
            </w:r>
            <w:r w:rsidRPr="006C6D24">
              <w:rPr>
                <w:spacing w:val="-57"/>
                <w:sz w:val="24"/>
                <w:lang w:val="ru-RU"/>
              </w:rPr>
              <w:t xml:space="preserve"> </w:t>
            </w:r>
            <w:r w:rsidRPr="006C6D24">
              <w:rPr>
                <w:sz w:val="24"/>
                <w:lang w:val="ru-RU"/>
              </w:rPr>
              <w:t>басни,</w:t>
            </w:r>
            <w:r w:rsidRPr="006C6D24">
              <w:rPr>
                <w:spacing w:val="-1"/>
                <w:sz w:val="24"/>
                <w:lang w:val="ru-RU"/>
              </w:rPr>
              <w:t xml:space="preserve"> </w:t>
            </w:r>
            <w:r w:rsidRPr="006C6D24">
              <w:rPr>
                <w:sz w:val="24"/>
                <w:lang w:val="ru-RU"/>
              </w:rPr>
              <w:t>рассказ</w:t>
            </w:r>
            <w:r w:rsidRPr="006C6D24">
              <w:rPr>
                <w:spacing w:val="-1"/>
                <w:sz w:val="24"/>
                <w:lang w:val="ru-RU"/>
              </w:rPr>
              <w:t xml:space="preserve"> </w:t>
            </w:r>
            <w:r w:rsidRPr="006C6D24">
              <w:rPr>
                <w:sz w:val="24"/>
                <w:lang w:val="ru-RU"/>
              </w:rPr>
              <w:t>о творчестве</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Крылова.</w:t>
            </w:r>
          </w:p>
          <w:p w:rsidR="006C6D24" w:rsidRPr="006C6D24" w:rsidRDefault="006C6D24">
            <w:pPr>
              <w:jc w:val="both"/>
              <w:rPr>
                <w:sz w:val="24"/>
                <w:lang w:val="ru-RU"/>
              </w:rPr>
            </w:pPr>
            <w:r w:rsidRPr="006C6D24">
              <w:rPr>
                <w:sz w:val="24"/>
                <w:lang w:val="ru-RU"/>
              </w:rPr>
              <w:t>Слушание</w:t>
            </w:r>
            <w:r w:rsidRPr="006C6D24">
              <w:rPr>
                <w:spacing w:val="-3"/>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чтение</w:t>
            </w:r>
            <w:r w:rsidRPr="006C6D24">
              <w:rPr>
                <w:spacing w:val="-2"/>
                <w:sz w:val="24"/>
                <w:lang w:val="ru-RU"/>
              </w:rPr>
              <w:t xml:space="preserve"> </w:t>
            </w:r>
            <w:r w:rsidRPr="006C6D24">
              <w:rPr>
                <w:sz w:val="24"/>
                <w:lang w:val="ru-RU"/>
              </w:rPr>
              <w:t>басен:</w:t>
            </w:r>
            <w:r w:rsidRPr="006C6D24">
              <w:rPr>
                <w:spacing w:val="-1"/>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Крылов</w:t>
            </w:r>
          </w:p>
          <w:p w:rsidR="006C6D24" w:rsidRPr="006C6D24" w:rsidRDefault="006C6D24">
            <w:pPr>
              <w:spacing w:before="1"/>
              <w:ind w:right="233"/>
              <w:rPr>
                <w:sz w:val="24"/>
                <w:lang w:val="ru-RU"/>
              </w:rPr>
            </w:pPr>
            <w:r w:rsidRPr="006C6D24">
              <w:rPr>
                <w:sz w:val="24"/>
                <w:lang w:val="ru-RU"/>
              </w:rPr>
              <w:t>«Стрекоза и Муравей», «Квартет», «Кукушка и</w:t>
            </w:r>
            <w:r w:rsidRPr="006C6D24">
              <w:rPr>
                <w:spacing w:val="-57"/>
                <w:sz w:val="24"/>
                <w:lang w:val="ru-RU"/>
              </w:rPr>
              <w:t xml:space="preserve"> </w:t>
            </w:r>
            <w:r w:rsidRPr="006C6D24">
              <w:rPr>
                <w:sz w:val="24"/>
                <w:lang w:val="ru-RU"/>
              </w:rPr>
              <w:t>Петух», И. И. Хемницер «Стрекоза и муравей»,</w:t>
            </w:r>
            <w:r w:rsidRPr="006C6D24">
              <w:rPr>
                <w:spacing w:val="-57"/>
                <w:sz w:val="24"/>
                <w:lang w:val="ru-RU"/>
              </w:rPr>
              <w:t xml:space="preserve"> </w:t>
            </w:r>
            <w:r w:rsidRPr="006C6D24">
              <w:rPr>
                <w:sz w:val="24"/>
                <w:lang w:val="ru-RU"/>
              </w:rPr>
              <w:t>Л. Н. Толстой «Стрекоза и муравьи» (не менее</w:t>
            </w:r>
            <w:r w:rsidRPr="006C6D24">
              <w:rPr>
                <w:spacing w:val="1"/>
                <w:sz w:val="24"/>
                <w:lang w:val="ru-RU"/>
              </w:rPr>
              <w:t xml:space="preserve"> </w:t>
            </w:r>
            <w:r w:rsidRPr="006C6D24">
              <w:rPr>
                <w:sz w:val="24"/>
                <w:lang w:val="ru-RU"/>
              </w:rPr>
              <w:t>трёх</w:t>
            </w:r>
            <w:r w:rsidRPr="006C6D24">
              <w:rPr>
                <w:spacing w:val="-3"/>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r w:rsidRPr="006C6D24">
              <w:rPr>
                <w:spacing w:val="-1"/>
                <w:sz w:val="24"/>
                <w:lang w:val="ru-RU"/>
              </w:rPr>
              <w:t xml:space="preserve"> </w:t>
            </w:r>
            <w:r w:rsidRPr="006C6D24">
              <w:rPr>
                <w:sz w:val="24"/>
                <w:lang w:val="ru-RU"/>
              </w:rPr>
              <w:t>подготовка</w:t>
            </w:r>
            <w:r w:rsidRPr="006C6D24">
              <w:rPr>
                <w:spacing w:val="-3"/>
                <w:sz w:val="24"/>
                <w:lang w:val="ru-RU"/>
              </w:rPr>
              <w:t xml:space="preserve"> </w:t>
            </w:r>
            <w:r w:rsidRPr="006C6D24">
              <w:rPr>
                <w:sz w:val="24"/>
                <w:lang w:val="ru-RU"/>
              </w:rPr>
              <w:t>ответа</w:t>
            </w:r>
            <w:r w:rsidRPr="006C6D24">
              <w:rPr>
                <w:spacing w:val="-1"/>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вопрос</w:t>
            </w:r>
          </w:p>
          <w:p w:rsidR="006C6D24" w:rsidRPr="006C6D24" w:rsidRDefault="006C6D24">
            <w:pPr>
              <w:ind w:right="772"/>
              <w:rPr>
                <w:sz w:val="24"/>
                <w:lang w:val="ru-RU"/>
              </w:rPr>
            </w:pPr>
            <w:r w:rsidRPr="006C6D24">
              <w:rPr>
                <w:sz w:val="24"/>
                <w:lang w:val="ru-RU"/>
              </w:rPr>
              <w:t>«Какое качество высмеивает автор?».</w:t>
            </w:r>
            <w:r w:rsidRPr="006C6D24">
              <w:rPr>
                <w:spacing w:val="1"/>
                <w:sz w:val="24"/>
                <w:lang w:val="ru-RU"/>
              </w:rPr>
              <w:t xml:space="preserve"> </w:t>
            </w:r>
            <w:r w:rsidRPr="006C6D24">
              <w:rPr>
                <w:sz w:val="24"/>
                <w:lang w:val="ru-RU"/>
              </w:rPr>
              <w:t>Учебный</w:t>
            </w:r>
            <w:r w:rsidRPr="006C6D24">
              <w:rPr>
                <w:spacing w:val="-4"/>
                <w:sz w:val="24"/>
                <w:lang w:val="ru-RU"/>
              </w:rPr>
              <w:t xml:space="preserve"> </w:t>
            </w:r>
            <w:r w:rsidRPr="006C6D24">
              <w:rPr>
                <w:sz w:val="24"/>
                <w:lang w:val="ru-RU"/>
              </w:rPr>
              <w:t>диалог:</w:t>
            </w:r>
            <w:r w:rsidRPr="006C6D24">
              <w:rPr>
                <w:spacing w:val="-5"/>
                <w:sz w:val="24"/>
                <w:lang w:val="ru-RU"/>
              </w:rPr>
              <w:t xml:space="preserve"> </w:t>
            </w:r>
            <w:r w:rsidRPr="006C6D24">
              <w:rPr>
                <w:sz w:val="24"/>
                <w:lang w:val="ru-RU"/>
              </w:rPr>
              <w:t>сравнение</w:t>
            </w:r>
            <w:r w:rsidRPr="006C6D24">
              <w:rPr>
                <w:spacing w:val="-4"/>
                <w:sz w:val="24"/>
                <w:lang w:val="ru-RU"/>
              </w:rPr>
              <w:t xml:space="preserve"> </w:t>
            </w:r>
            <w:r w:rsidRPr="006C6D24">
              <w:rPr>
                <w:sz w:val="24"/>
                <w:lang w:val="ru-RU"/>
              </w:rPr>
              <w:t>басен</w:t>
            </w:r>
            <w:r w:rsidRPr="006C6D24">
              <w:rPr>
                <w:spacing w:val="-4"/>
                <w:sz w:val="24"/>
                <w:lang w:val="ru-RU"/>
              </w:rPr>
              <w:t xml:space="preserve"> </w:t>
            </w:r>
            <w:r w:rsidRPr="006C6D24">
              <w:rPr>
                <w:sz w:val="24"/>
                <w:lang w:val="ru-RU"/>
              </w:rPr>
              <w:t>(сюжет,</w:t>
            </w:r>
          </w:p>
          <w:p w:rsidR="006C6D24" w:rsidRPr="006C6D24" w:rsidRDefault="006C6D24">
            <w:pPr>
              <w:spacing w:line="257" w:lineRule="exact"/>
              <w:rPr>
                <w:sz w:val="24"/>
                <w:lang w:val="ru-RU"/>
              </w:rPr>
            </w:pPr>
            <w:r w:rsidRPr="006C6D24">
              <w:rPr>
                <w:sz w:val="24"/>
                <w:lang w:val="ru-RU"/>
              </w:rPr>
              <w:t>мораль,</w:t>
            </w:r>
            <w:r w:rsidRPr="006C6D24">
              <w:rPr>
                <w:spacing w:val="-2"/>
                <w:sz w:val="24"/>
                <w:lang w:val="ru-RU"/>
              </w:rPr>
              <w:t xml:space="preserve"> </w:t>
            </w:r>
            <w:r w:rsidRPr="006C6D24">
              <w:rPr>
                <w:sz w:val="24"/>
                <w:lang w:val="ru-RU"/>
              </w:rPr>
              <w:t>форма,</w:t>
            </w:r>
            <w:r w:rsidRPr="006C6D24">
              <w:rPr>
                <w:spacing w:val="-1"/>
                <w:sz w:val="24"/>
                <w:lang w:val="ru-RU"/>
              </w:rPr>
              <w:t xml:space="preserve"> </w:t>
            </w:r>
            <w:r w:rsidRPr="006C6D24">
              <w:rPr>
                <w:sz w:val="24"/>
                <w:lang w:val="ru-RU"/>
              </w:rPr>
              <w:t>герои),</w:t>
            </w:r>
            <w:r w:rsidRPr="006C6D24">
              <w:rPr>
                <w:spacing w:val="-1"/>
                <w:sz w:val="24"/>
                <w:lang w:val="ru-RU"/>
              </w:rPr>
              <w:t xml:space="preserve"> </w:t>
            </w:r>
            <w:r w:rsidRPr="006C6D24">
              <w:rPr>
                <w:sz w:val="24"/>
                <w:lang w:val="ru-RU"/>
              </w:rPr>
              <w:t>заполнение</w:t>
            </w:r>
            <w:r w:rsidRPr="006C6D24">
              <w:rPr>
                <w:spacing w:val="-2"/>
                <w:sz w:val="24"/>
                <w:lang w:val="ru-RU"/>
              </w:rPr>
              <w:t xml:space="preserve"> </w:t>
            </w:r>
            <w:r w:rsidRPr="006C6D24">
              <w:rPr>
                <w:sz w:val="24"/>
                <w:lang w:val="ru-RU"/>
              </w:rPr>
              <w:t>таблицы.</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112"/>
        <w:gridCol w:w="1034"/>
        <w:gridCol w:w="1277"/>
        <w:gridCol w:w="849"/>
        <w:gridCol w:w="993"/>
        <w:gridCol w:w="986"/>
        <w:gridCol w:w="3117"/>
      </w:tblGrid>
      <w:tr w:rsidR="006C6D24" w:rsidTr="006C6D24">
        <w:trPr>
          <w:trHeight w:val="275"/>
        </w:trPr>
        <w:tc>
          <w:tcPr>
            <w:tcW w:w="535"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1" w:type="dxa"/>
            <w:gridSpan w:val="6"/>
            <w:tcBorders>
              <w:top w:val="single" w:sz="4" w:space="0" w:color="000000"/>
              <w:left w:val="single" w:sz="4" w:space="0" w:color="000000"/>
              <w:bottom w:val="single" w:sz="4" w:space="0" w:color="000000"/>
              <w:right w:val="single" w:sz="4" w:space="0" w:color="000000"/>
            </w:tcBorders>
          </w:tcPr>
          <w:p w:rsidR="006C6D24" w:rsidRPr="006C6D24" w:rsidRDefault="006C6D24">
            <w:pPr>
              <w:rPr>
                <w:sz w:val="20"/>
                <w:lang w:val="ru-RU"/>
              </w:rPr>
            </w:pPr>
          </w:p>
        </w:tc>
        <w:tc>
          <w:tcPr>
            <w:tcW w:w="3117" w:type="dxa"/>
            <w:vMerge w:val="restart"/>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552"/>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c>
          <w:tcPr>
            <w:tcW w:w="112" w:type="dxa"/>
            <w:vMerge w:val="restart"/>
            <w:tcBorders>
              <w:top w:val="nil"/>
              <w:left w:val="single" w:sz="4" w:space="0" w:color="000000"/>
              <w:bottom w:val="nil"/>
              <w:right w:val="single" w:sz="4" w:space="0" w:color="000000"/>
            </w:tcBorders>
          </w:tcPr>
          <w:p w:rsidR="006C6D24" w:rsidRPr="006C6D24" w:rsidRDefault="006C6D24">
            <w:pPr>
              <w:rPr>
                <w:sz w:val="24"/>
                <w:lang w:val="ru-RU"/>
              </w:rPr>
            </w:pPr>
          </w:p>
        </w:tc>
        <w:tc>
          <w:tcPr>
            <w:tcW w:w="1034"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4"/>
              </w:rPr>
            </w:pPr>
            <w:r>
              <w:rPr>
                <w:sz w:val="24"/>
              </w:rPr>
              <w:t>Автор</w:t>
            </w:r>
          </w:p>
        </w:tc>
        <w:tc>
          <w:tcPr>
            <w:tcW w:w="1277"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4"/>
              </w:rPr>
            </w:pPr>
            <w:r>
              <w:rPr>
                <w:sz w:val="24"/>
              </w:rPr>
              <w:t>Заголовок</w:t>
            </w:r>
          </w:p>
        </w:tc>
        <w:tc>
          <w:tcPr>
            <w:tcW w:w="849"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4"/>
              </w:rPr>
            </w:pPr>
            <w:r>
              <w:rPr>
                <w:sz w:val="24"/>
              </w:rPr>
              <w:t>Герои</w:t>
            </w:r>
          </w:p>
        </w:tc>
        <w:tc>
          <w:tcPr>
            <w:tcW w:w="993"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36"/>
              <w:rPr>
                <w:sz w:val="24"/>
              </w:rPr>
            </w:pPr>
            <w:r>
              <w:rPr>
                <w:sz w:val="24"/>
              </w:rPr>
              <w:t>Мораль</w:t>
            </w:r>
          </w:p>
        </w:tc>
        <w:tc>
          <w:tcPr>
            <w:tcW w:w="986"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6" w:lineRule="exact"/>
              <w:ind w:right="151"/>
              <w:rPr>
                <w:sz w:val="24"/>
              </w:rPr>
            </w:pPr>
            <w:r>
              <w:rPr>
                <w:sz w:val="24"/>
              </w:rPr>
              <w:t>Форма</w:t>
            </w:r>
            <w:r>
              <w:rPr>
                <w:spacing w:val="-57"/>
                <w:sz w:val="24"/>
              </w:rPr>
              <w:t xml:space="preserve"> </w:t>
            </w:r>
            <w:r>
              <w:rPr>
                <w:sz w:val="24"/>
              </w:rPr>
              <w:t>записи</w:t>
            </w: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r>
      <w:tr w:rsidR="006C6D24" w:rsidTr="006C6D24">
        <w:trPr>
          <w:trHeight w:val="2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5251" w:type="dxa"/>
            <w:vMerge/>
            <w:tcBorders>
              <w:top w:val="nil"/>
              <w:left w:val="single" w:sz="4" w:space="0" w:color="000000"/>
              <w:bottom w:val="nil"/>
              <w:right w:val="single" w:sz="4" w:space="0" w:color="000000"/>
            </w:tcBorders>
            <w:vAlign w:val="center"/>
            <w:hideMark/>
          </w:tcPr>
          <w:p w:rsidR="006C6D24" w:rsidRDefault="006C6D24">
            <w:pPr>
              <w:rPr>
                <w:sz w:val="24"/>
              </w:rPr>
            </w:pPr>
          </w:p>
        </w:tc>
        <w:tc>
          <w:tcPr>
            <w:tcW w:w="1034"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1277"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849"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993"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986"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r>
      <w:tr w:rsidR="006C6D24" w:rsidTr="006C6D24">
        <w:trPr>
          <w:trHeight w:val="666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2407"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4104" w:type="dxa"/>
            <w:vMerge/>
            <w:tcBorders>
              <w:top w:val="single" w:sz="4" w:space="0" w:color="000000"/>
              <w:left w:val="single" w:sz="4" w:space="0" w:color="000000"/>
              <w:bottom w:val="single" w:sz="4" w:space="0" w:color="000000"/>
              <w:right w:val="single" w:sz="4" w:space="0" w:color="000000"/>
            </w:tcBorders>
            <w:vAlign w:val="center"/>
            <w:hideMark/>
          </w:tcPr>
          <w:p w:rsidR="006C6D24" w:rsidRDefault="006C6D24">
            <w:pPr>
              <w:rPr>
                <w:sz w:val="24"/>
              </w:rPr>
            </w:pPr>
          </w:p>
        </w:tc>
        <w:tc>
          <w:tcPr>
            <w:tcW w:w="5251" w:type="dxa"/>
            <w:gridSpan w:val="6"/>
            <w:tcBorders>
              <w:top w:val="single" w:sz="4" w:space="0" w:color="000000"/>
              <w:left w:val="single" w:sz="4" w:space="0" w:color="000000"/>
              <w:bottom w:val="single" w:sz="4" w:space="0" w:color="000000"/>
              <w:right w:val="single" w:sz="4" w:space="0" w:color="000000"/>
            </w:tcBorders>
          </w:tcPr>
          <w:p w:rsidR="006C6D24" w:rsidRPr="006C6D24" w:rsidRDefault="006C6D24">
            <w:pPr>
              <w:spacing w:before="10"/>
              <w:rPr>
                <w:b/>
                <w:sz w:val="23"/>
                <w:lang w:val="ru-RU"/>
              </w:rPr>
            </w:pPr>
          </w:p>
          <w:p w:rsidR="006C6D24" w:rsidRPr="006C6D24" w:rsidRDefault="006C6D24">
            <w:pPr>
              <w:ind w:right="157"/>
              <w:rPr>
                <w:sz w:val="24"/>
                <w:lang w:val="ru-RU"/>
              </w:rPr>
            </w:pPr>
            <w:r w:rsidRPr="006C6D24">
              <w:rPr>
                <w:sz w:val="24"/>
                <w:lang w:val="ru-RU"/>
              </w:rPr>
              <w:t>Работа с текстом произведения: характеристика</w:t>
            </w:r>
            <w:r w:rsidRPr="006C6D24">
              <w:rPr>
                <w:spacing w:val="-57"/>
                <w:sz w:val="24"/>
                <w:lang w:val="ru-RU"/>
              </w:rPr>
              <w:t xml:space="preserve"> </w:t>
            </w:r>
            <w:r w:rsidRPr="006C6D24">
              <w:rPr>
                <w:sz w:val="24"/>
                <w:lang w:val="ru-RU"/>
              </w:rPr>
              <w:t>героя (положительный или отрицательный),</w:t>
            </w:r>
            <w:r w:rsidRPr="006C6D24">
              <w:rPr>
                <w:spacing w:val="1"/>
                <w:sz w:val="24"/>
                <w:lang w:val="ru-RU"/>
              </w:rPr>
              <w:t xml:space="preserve"> </w:t>
            </w:r>
            <w:r w:rsidRPr="006C6D24">
              <w:rPr>
                <w:sz w:val="24"/>
                <w:lang w:val="ru-RU"/>
              </w:rPr>
              <w:t>понимание аллегории, работа с иллюстрациями,</w:t>
            </w:r>
            <w:r w:rsidRPr="006C6D24">
              <w:rPr>
                <w:spacing w:val="-57"/>
                <w:sz w:val="24"/>
                <w:lang w:val="ru-RU"/>
              </w:rPr>
              <w:t xml:space="preserve"> </w:t>
            </w:r>
            <w:r w:rsidRPr="006C6D24">
              <w:rPr>
                <w:sz w:val="24"/>
                <w:lang w:val="ru-RU"/>
              </w:rPr>
              <w:t>поиск в тексте морали (поучения) и крылатых</w:t>
            </w:r>
            <w:r w:rsidRPr="006C6D24">
              <w:rPr>
                <w:spacing w:val="1"/>
                <w:sz w:val="24"/>
                <w:lang w:val="ru-RU"/>
              </w:rPr>
              <w:t xml:space="preserve"> </w:t>
            </w:r>
            <w:r w:rsidRPr="006C6D24">
              <w:rPr>
                <w:sz w:val="24"/>
                <w:lang w:val="ru-RU"/>
              </w:rPr>
              <w:t>выражений.</w:t>
            </w:r>
          </w:p>
          <w:p w:rsidR="006C6D24" w:rsidRPr="006C6D24" w:rsidRDefault="006C6D24">
            <w:pPr>
              <w:spacing w:before="1"/>
              <w:ind w:right="98"/>
              <w:rPr>
                <w:sz w:val="24"/>
                <w:lang w:val="ru-RU"/>
              </w:rPr>
            </w:pPr>
            <w:r w:rsidRPr="006C6D24">
              <w:rPr>
                <w:sz w:val="24"/>
                <w:lang w:val="ru-RU"/>
              </w:rPr>
              <w:t>Упражнение в выразительном чтении вслух и</w:t>
            </w:r>
            <w:r w:rsidRPr="006C6D24">
              <w:rPr>
                <w:spacing w:val="1"/>
                <w:sz w:val="24"/>
                <w:lang w:val="ru-RU"/>
              </w:rPr>
              <w:t xml:space="preserve"> </w:t>
            </w:r>
            <w:r w:rsidRPr="006C6D24">
              <w:rPr>
                <w:sz w:val="24"/>
                <w:lang w:val="ru-RU"/>
              </w:rPr>
              <w:t>наизусть</w:t>
            </w:r>
            <w:r w:rsidRPr="006C6D24">
              <w:rPr>
                <w:spacing w:val="5"/>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сохранением интонационного</w:t>
            </w:r>
            <w:r w:rsidRPr="006C6D24">
              <w:rPr>
                <w:spacing w:val="1"/>
                <w:sz w:val="24"/>
                <w:lang w:val="ru-RU"/>
              </w:rPr>
              <w:t xml:space="preserve"> </w:t>
            </w:r>
            <w:r w:rsidRPr="006C6D24">
              <w:rPr>
                <w:sz w:val="24"/>
                <w:lang w:val="ru-RU"/>
              </w:rPr>
              <w:t>рисунка произведения (конкурс чтецов «Басни</w:t>
            </w:r>
            <w:r w:rsidRPr="006C6D24">
              <w:rPr>
                <w:spacing w:val="1"/>
                <w:sz w:val="24"/>
                <w:lang w:val="ru-RU"/>
              </w:rPr>
              <w:t xml:space="preserve"> </w:t>
            </w:r>
            <w:r w:rsidRPr="006C6D24">
              <w:rPr>
                <w:sz w:val="24"/>
                <w:lang w:val="ru-RU"/>
              </w:rPr>
              <w:t>русских баснописцев»). Дифференцированная</w:t>
            </w:r>
            <w:r w:rsidRPr="006C6D24">
              <w:rPr>
                <w:spacing w:val="1"/>
                <w:sz w:val="24"/>
                <w:lang w:val="ru-RU"/>
              </w:rPr>
              <w:t xml:space="preserve"> </w:t>
            </w:r>
            <w:r w:rsidRPr="006C6D24">
              <w:rPr>
                <w:sz w:val="24"/>
                <w:lang w:val="ru-RU"/>
              </w:rPr>
              <w:t>работа: «чтение» информации, представленной в</w:t>
            </w:r>
            <w:r w:rsidRPr="006C6D24">
              <w:rPr>
                <w:spacing w:val="-58"/>
                <w:sz w:val="24"/>
                <w:lang w:val="ru-RU"/>
              </w:rPr>
              <w:t xml:space="preserve"> </w:t>
            </w:r>
            <w:r w:rsidRPr="006C6D24">
              <w:rPr>
                <w:sz w:val="24"/>
                <w:lang w:val="ru-RU"/>
              </w:rPr>
              <w:t>схематическом виде, обобщение представлений</w:t>
            </w:r>
            <w:r w:rsidRPr="006C6D24">
              <w:rPr>
                <w:spacing w:val="1"/>
                <w:sz w:val="24"/>
                <w:lang w:val="ru-RU"/>
              </w:rPr>
              <w:t xml:space="preserve"> </w:t>
            </w:r>
            <w:r w:rsidRPr="006C6D24">
              <w:rPr>
                <w:sz w:val="24"/>
                <w:lang w:val="ru-RU"/>
              </w:rPr>
              <w:t>о баснописцах, выполнение задания «Вспомните</w:t>
            </w:r>
            <w:r w:rsidRPr="006C6D24">
              <w:rPr>
                <w:spacing w:val="-57"/>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назовите».</w:t>
            </w:r>
          </w:p>
          <w:p w:rsidR="006C6D24" w:rsidRPr="006C6D24" w:rsidRDefault="006C6D24">
            <w:pPr>
              <w:spacing w:before="10"/>
              <w:rPr>
                <w:b/>
                <w:sz w:val="24"/>
                <w:lang w:val="ru-RU"/>
              </w:rPr>
            </w:pPr>
          </w:p>
          <w:p w:rsidR="006C6D24" w:rsidRPr="006C6D24" w:rsidRDefault="006C6D24">
            <w:pPr>
              <w:rPr>
                <w:sz w:val="24"/>
                <w:lang w:val="ru-RU"/>
              </w:rPr>
            </w:pPr>
            <w:r w:rsidRPr="006C6D24">
              <w:rPr>
                <w:sz w:val="24"/>
                <w:lang w:val="ru-RU"/>
              </w:rPr>
              <w:t>Басни</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Крылова</w:t>
            </w:r>
          </w:p>
          <w:p w:rsidR="006C6D24" w:rsidRPr="006C6D24" w:rsidRDefault="006C6D24">
            <w:pPr>
              <w:rPr>
                <w:b/>
                <w:sz w:val="26"/>
                <w:lang w:val="ru-RU"/>
              </w:rPr>
            </w:pPr>
          </w:p>
          <w:p w:rsidR="006C6D24" w:rsidRPr="006C6D24" w:rsidRDefault="006C6D24">
            <w:pPr>
              <w:spacing w:before="8"/>
              <w:rPr>
                <w:b/>
                <w:sz w:val="24"/>
                <w:lang w:val="ru-RU"/>
              </w:rPr>
            </w:pPr>
          </w:p>
          <w:p w:rsidR="006C6D24" w:rsidRPr="006C6D24" w:rsidRDefault="006C6D24">
            <w:pPr>
              <w:ind w:right="689"/>
              <w:rPr>
                <w:sz w:val="24"/>
                <w:lang w:val="ru-RU"/>
              </w:rPr>
            </w:pPr>
            <w:r w:rsidRPr="006C6D24">
              <w:rPr>
                <w:sz w:val="24"/>
                <w:lang w:val="ru-RU"/>
              </w:rPr>
              <w:t>Групповая работа: проведение конкурса на</w:t>
            </w:r>
            <w:r w:rsidRPr="006C6D24">
              <w:rPr>
                <w:spacing w:val="-58"/>
                <w:sz w:val="24"/>
                <w:lang w:val="ru-RU"/>
              </w:rPr>
              <w:t xml:space="preserve"> </w:t>
            </w:r>
            <w:r w:rsidRPr="006C6D24">
              <w:rPr>
                <w:sz w:val="24"/>
                <w:lang w:val="ru-RU"/>
              </w:rPr>
              <w:t>инсценирование</w:t>
            </w:r>
            <w:r w:rsidRPr="006C6D24">
              <w:rPr>
                <w:spacing w:val="-1"/>
                <w:sz w:val="24"/>
                <w:lang w:val="ru-RU"/>
              </w:rPr>
              <w:t xml:space="preserve"> </w:t>
            </w:r>
            <w:r w:rsidRPr="006C6D24">
              <w:rPr>
                <w:sz w:val="24"/>
                <w:lang w:val="ru-RU"/>
              </w:rPr>
              <w:t>басен.</w:t>
            </w:r>
          </w:p>
          <w:p w:rsidR="006C6D24" w:rsidRPr="006C6D24" w:rsidRDefault="006C6D24">
            <w:pPr>
              <w:spacing w:line="270" w:lineRule="atLeast"/>
              <w:ind w:right="149"/>
              <w:rPr>
                <w:sz w:val="24"/>
                <w:lang w:val="ru-RU"/>
              </w:rPr>
            </w:pPr>
            <w:r w:rsidRPr="006C6D24">
              <w:rPr>
                <w:sz w:val="24"/>
                <w:lang w:val="ru-RU"/>
              </w:rPr>
              <w:t>Поиск книг И. А. Крылова, рассматривание и</w:t>
            </w:r>
            <w:r w:rsidRPr="006C6D24">
              <w:rPr>
                <w:spacing w:val="1"/>
                <w:sz w:val="24"/>
                <w:lang w:val="ru-RU"/>
              </w:rPr>
              <w:t xml:space="preserve"> </w:t>
            </w:r>
            <w:r w:rsidRPr="006C6D24">
              <w:rPr>
                <w:sz w:val="24"/>
                <w:lang w:val="ru-RU"/>
              </w:rPr>
              <w:t>чтение</w:t>
            </w:r>
            <w:r w:rsidRPr="006C6D24">
              <w:rPr>
                <w:spacing w:val="-4"/>
                <w:sz w:val="24"/>
                <w:lang w:val="ru-RU"/>
              </w:rPr>
              <w:t xml:space="preserve"> </w:t>
            </w:r>
            <w:r w:rsidRPr="006C6D24">
              <w:rPr>
                <w:sz w:val="24"/>
                <w:lang w:val="ru-RU"/>
              </w:rPr>
              <w:t>их,</w:t>
            </w:r>
            <w:r w:rsidRPr="006C6D24">
              <w:rPr>
                <w:spacing w:val="-2"/>
                <w:sz w:val="24"/>
                <w:lang w:val="ru-RU"/>
              </w:rPr>
              <w:t xml:space="preserve"> </w:t>
            </w:r>
            <w:r w:rsidRPr="006C6D24">
              <w:rPr>
                <w:sz w:val="24"/>
                <w:lang w:val="ru-RU"/>
              </w:rPr>
              <w:t>анализ</w:t>
            </w:r>
            <w:r w:rsidRPr="006C6D24">
              <w:rPr>
                <w:spacing w:val="-4"/>
                <w:sz w:val="24"/>
                <w:lang w:val="ru-RU"/>
              </w:rPr>
              <w:t xml:space="preserve"> </w:t>
            </w:r>
            <w:r w:rsidRPr="006C6D24">
              <w:rPr>
                <w:sz w:val="24"/>
                <w:lang w:val="ru-RU"/>
              </w:rPr>
              <w:t>библиографического</w:t>
            </w:r>
            <w:r w:rsidRPr="006C6D24">
              <w:rPr>
                <w:spacing w:val="-2"/>
                <w:sz w:val="24"/>
                <w:lang w:val="ru-RU"/>
              </w:rPr>
              <w:t xml:space="preserve"> </w:t>
            </w:r>
            <w:r w:rsidRPr="006C6D24">
              <w:rPr>
                <w:sz w:val="24"/>
                <w:lang w:val="ru-RU"/>
              </w:rPr>
              <w:t>аппарата</w:t>
            </w:r>
            <w:r w:rsidRPr="006C6D24">
              <w:rPr>
                <w:spacing w:val="-57"/>
                <w:sz w:val="24"/>
                <w:lang w:val="ru-RU"/>
              </w:rPr>
              <w:t xml:space="preserve"> </w:t>
            </w:r>
            <w:r w:rsidRPr="006C6D24">
              <w:rPr>
                <w:sz w:val="24"/>
                <w:lang w:val="ru-RU"/>
              </w:rPr>
              <w:t>книги: обложка, оглавление, предисловие,</w:t>
            </w:r>
            <w:r w:rsidRPr="006C6D24">
              <w:rPr>
                <w:spacing w:val="1"/>
                <w:sz w:val="24"/>
                <w:lang w:val="ru-RU"/>
              </w:rPr>
              <w:t xml:space="preserve"> </w:t>
            </w:r>
            <w:r w:rsidRPr="006C6D24">
              <w:rPr>
                <w:sz w:val="24"/>
                <w:lang w:val="ru-RU"/>
              </w:rPr>
              <w:t>иллюстрации,</w:t>
            </w:r>
            <w:r w:rsidRPr="006C6D24">
              <w:rPr>
                <w:spacing w:val="-1"/>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аннотации</w:t>
            </w: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6C6D24" w:rsidRPr="006C6D24" w:rsidRDefault="006C6D24">
            <w:pPr>
              <w:rPr>
                <w:sz w:val="24"/>
                <w:lang w:val="ru-RU"/>
              </w:rPr>
            </w:pPr>
          </w:p>
        </w:tc>
      </w:tr>
      <w:tr w:rsidR="006C6D24" w:rsidTr="006C6D24">
        <w:trPr>
          <w:trHeight w:val="1932"/>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6" w:lineRule="exact"/>
              <w:rPr>
                <w:sz w:val="24"/>
              </w:rPr>
            </w:pPr>
            <w:r>
              <w:rPr>
                <w:sz w:val="24"/>
              </w:rPr>
              <w:t>5.</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6" w:lineRule="exact"/>
              <w:ind w:right="170"/>
              <w:jc w:val="center"/>
              <w:rPr>
                <w:sz w:val="24"/>
                <w:lang w:val="ru-RU"/>
              </w:rPr>
            </w:pPr>
            <w:r w:rsidRPr="006C6D24">
              <w:rPr>
                <w:sz w:val="24"/>
                <w:lang w:val="ru-RU"/>
              </w:rPr>
              <w:t>Творчество</w:t>
            </w:r>
          </w:p>
          <w:p w:rsidR="006C6D24" w:rsidRPr="006C6D24" w:rsidRDefault="006C6D24">
            <w:pPr>
              <w:ind w:right="169"/>
              <w:jc w:val="center"/>
              <w:rPr>
                <w:sz w:val="24"/>
                <w:lang w:val="ru-RU"/>
              </w:rPr>
            </w:pPr>
            <w:r w:rsidRPr="006C6D24">
              <w:rPr>
                <w:sz w:val="24"/>
                <w:lang w:val="ru-RU"/>
              </w:rPr>
              <w:t>М. Ю. Лермонтова</w:t>
            </w:r>
            <w:r w:rsidRPr="006C6D24">
              <w:rPr>
                <w:spacing w:val="-57"/>
                <w:sz w:val="24"/>
                <w:lang w:val="ru-RU"/>
              </w:rPr>
              <w:t xml:space="preserve"> </w:t>
            </w:r>
            <w:r w:rsidRPr="006C6D24">
              <w:rPr>
                <w:sz w:val="24"/>
                <w:lang w:val="ru-RU"/>
              </w:rPr>
              <w:t>(3</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47"/>
              <w:rPr>
                <w:sz w:val="24"/>
                <w:lang w:val="ru-RU"/>
              </w:rPr>
            </w:pPr>
            <w:r w:rsidRPr="006C6D24">
              <w:rPr>
                <w:sz w:val="24"/>
                <w:lang w:val="ru-RU"/>
              </w:rPr>
              <w:t>Лирические произведения М. Ю.</w:t>
            </w:r>
            <w:r w:rsidRPr="006C6D24">
              <w:rPr>
                <w:spacing w:val="1"/>
                <w:sz w:val="24"/>
                <w:lang w:val="ru-RU"/>
              </w:rPr>
              <w:t xml:space="preserve"> </w:t>
            </w:r>
            <w:r w:rsidRPr="006C6D24">
              <w:rPr>
                <w:sz w:val="24"/>
                <w:lang w:val="ru-RU"/>
              </w:rPr>
              <w:t>Лермонтова: средства</w:t>
            </w:r>
            <w:r w:rsidRPr="006C6D24">
              <w:rPr>
                <w:spacing w:val="1"/>
                <w:sz w:val="24"/>
                <w:lang w:val="ru-RU"/>
              </w:rPr>
              <w:t xml:space="preserve"> </w:t>
            </w:r>
            <w:r w:rsidRPr="006C6D24">
              <w:rPr>
                <w:sz w:val="24"/>
                <w:lang w:val="ru-RU"/>
              </w:rPr>
              <w:t>художественной выразительности</w:t>
            </w:r>
            <w:r w:rsidRPr="006C6D24">
              <w:rPr>
                <w:spacing w:val="1"/>
                <w:sz w:val="24"/>
                <w:lang w:val="ru-RU"/>
              </w:rPr>
              <w:t xml:space="preserve"> </w:t>
            </w:r>
            <w:r w:rsidRPr="006C6D24">
              <w:rPr>
                <w:sz w:val="24"/>
                <w:lang w:val="ru-RU"/>
              </w:rPr>
              <w:t>(сравнение, эпитет, олицетворение);</w:t>
            </w:r>
            <w:r w:rsidRPr="006C6D24">
              <w:rPr>
                <w:spacing w:val="-57"/>
                <w:sz w:val="24"/>
                <w:lang w:val="ru-RU"/>
              </w:rPr>
              <w:t xml:space="preserve"> </w:t>
            </w:r>
            <w:r w:rsidRPr="006C6D24">
              <w:rPr>
                <w:sz w:val="24"/>
                <w:lang w:val="ru-RU"/>
              </w:rPr>
              <w:t>рифма,</w:t>
            </w:r>
            <w:r w:rsidRPr="006C6D24">
              <w:rPr>
                <w:spacing w:val="-1"/>
                <w:sz w:val="24"/>
                <w:lang w:val="ru-RU"/>
              </w:rPr>
              <w:t xml:space="preserve"> </w:t>
            </w:r>
            <w:r w:rsidRPr="006C6D24">
              <w:rPr>
                <w:sz w:val="24"/>
                <w:lang w:val="ru-RU"/>
              </w:rPr>
              <w:t>ритм.</w:t>
            </w:r>
          </w:p>
          <w:p w:rsidR="006C6D24" w:rsidRDefault="006C6D24">
            <w:pPr>
              <w:spacing w:line="270" w:lineRule="atLeast"/>
              <w:ind w:right="1223"/>
              <w:rPr>
                <w:sz w:val="24"/>
              </w:rPr>
            </w:pPr>
            <w:r>
              <w:rPr>
                <w:sz w:val="24"/>
              </w:rPr>
              <w:t>Метафора</w:t>
            </w:r>
            <w:r>
              <w:rPr>
                <w:spacing w:val="-9"/>
                <w:sz w:val="24"/>
              </w:rPr>
              <w:t xml:space="preserve"> </w:t>
            </w:r>
            <w:r>
              <w:rPr>
                <w:sz w:val="24"/>
              </w:rPr>
              <w:t>как</w:t>
            </w:r>
            <w:r>
              <w:rPr>
                <w:spacing w:val="-8"/>
                <w:sz w:val="24"/>
              </w:rPr>
              <w:t xml:space="preserve"> </w:t>
            </w:r>
            <w:r>
              <w:rPr>
                <w:sz w:val="24"/>
              </w:rPr>
              <w:t>«свёрнутое»</w:t>
            </w:r>
            <w:r>
              <w:rPr>
                <w:spacing w:val="-57"/>
                <w:sz w:val="24"/>
              </w:rPr>
              <w:t xml:space="preserve"> </w:t>
            </w:r>
            <w:r>
              <w:rPr>
                <w:sz w:val="24"/>
              </w:rPr>
              <w:t>сравнение.</w:t>
            </w:r>
          </w:p>
        </w:tc>
        <w:tc>
          <w:tcPr>
            <w:tcW w:w="5251" w:type="dxa"/>
            <w:gridSpan w:val="6"/>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605"/>
              <w:rPr>
                <w:sz w:val="24"/>
                <w:lang w:val="ru-RU"/>
              </w:rPr>
            </w:pPr>
            <w:r w:rsidRPr="006C6D24">
              <w:rPr>
                <w:sz w:val="24"/>
                <w:lang w:val="ru-RU"/>
              </w:rPr>
              <w:t>Разговор</w:t>
            </w:r>
            <w:r w:rsidRPr="006C6D24">
              <w:rPr>
                <w:spacing w:val="-5"/>
                <w:sz w:val="24"/>
                <w:lang w:val="ru-RU"/>
              </w:rPr>
              <w:t xml:space="preserve"> </w:t>
            </w:r>
            <w:r w:rsidRPr="006C6D24">
              <w:rPr>
                <w:sz w:val="24"/>
                <w:lang w:val="ru-RU"/>
              </w:rPr>
              <w:t>перед</w:t>
            </w:r>
            <w:r w:rsidRPr="006C6D24">
              <w:rPr>
                <w:spacing w:val="-4"/>
                <w:sz w:val="24"/>
                <w:lang w:val="ru-RU"/>
              </w:rPr>
              <w:t xml:space="preserve"> </w:t>
            </w:r>
            <w:r w:rsidRPr="006C6D24">
              <w:rPr>
                <w:sz w:val="24"/>
                <w:lang w:val="ru-RU"/>
              </w:rPr>
              <w:t>чтением:</w:t>
            </w:r>
            <w:r w:rsidRPr="006C6D24">
              <w:rPr>
                <w:spacing w:val="-4"/>
                <w:sz w:val="24"/>
                <w:lang w:val="ru-RU"/>
              </w:rPr>
              <w:t xml:space="preserve"> </w:t>
            </w:r>
            <w:r w:rsidRPr="006C6D24">
              <w:rPr>
                <w:sz w:val="24"/>
                <w:lang w:val="ru-RU"/>
              </w:rPr>
              <w:t>понимание</w:t>
            </w:r>
            <w:r w:rsidRPr="006C6D24">
              <w:rPr>
                <w:spacing w:val="-4"/>
                <w:sz w:val="24"/>
                <w:lang w:val="ru-RU"/>
              </w:rPr>
              <w:t xml:space="preserve"> </w:t>
            </w:r>
            <w:r w:rsidRPr="006C6D24">
              <w:rPr>
                <w:sz w:val="24"/>
                <w:lang w:val="ru-RU"/>
              </w:rPr>
              <w:t>общего</w:t>
            </w:r>
            <w:r w:rsidRPr="006C6D24">
              <w:rPr>
                <w:spacing w:val="-57"/>
                <w:sz w:val="24"/>
                <w:lang w:val="ru-RU"/>
              </w:rPr>
              <w:t xml:space="preserve"> </w:t>
            </w:r>
            <w:r w:rsidRPr="006C6D24">
              <w:rPr>
                <w:sz w:val="24"/>
                <w:lang w:val="ru-RU"/>
              </w:rPr>
              <w:t>настроения лирического произведения,</w:t>
            </w:r>
            <w:r w:rsidRPr="006C6D24">
              <w:rPr>
                <w:spacing w:val="1"/>
                <w:sz w:val="24"/>
                <w:lang w:val="ru-RU"/>
              </w:rPr>
              <w:t xml:space="preserve"> </w:t>
            </w:r>
            <w:r w:rsidRPr="006C6D24">
              <w:rPr>
                <w:sz w:val="24"/>
                <w:lang w:val="ru-RU"/>
              </w:rPr>
              <w:t>творчество</w:t>
            </w:r>
            <w:r w:rsidRPr="006C6D24">
              <w:rPr>
                <w:spacing w:val="-1"/>
                <w:sz w:val="24"/>
                <w:lang w:val="ru-RU"/>
              </w:rPr>
              <w:t xml:space="preserve"> </w:t>
            </w:r>
            <w:r w:rsidRPr="006C6D24">
              <w:rPr>
                <w:sz w:val="24"/>
                <w:lang w:val="ru-RU"/>
              </w:rPr>
              <w:t>М.</w:t>
            </w:r>
            <w:r w:rsidRPr="006C6D24">
              <w:rPr>
                <w:spacing w:val="-1"/>
                <w:sz w:val="24"/>
                <w:lang w:val="ru-RU"/>
              </w:rPr>
              <w:t xml:space="preserve"> </w:t>
            </w:r>
            <w:r w:rsidRPr="006C6D24">
              <w:rPr>
                <w:sz w:val="24"/>
                <w:lang w:val="ru-RU"/>
              </w:rPr>
              <w:t>Ю. Лермонтова.</w:t>
            </w:r>
          </w:p>
          <w:p w:rsidR="006C6D24" w:rsidRDefault="006C6D24">
            <w:pPr>
              <w:spacing w:line="270" w:lineRule="atLeast"/>
              <w:ind w:right="689"/>
              <w:rPr>
                <w:sz w:val="24"/>
              </w:rPr>
            </w:pPr>
            <w:r w:rsidRPr="006C6D24">
              <w:rPr>
                <w:sz w:val="24"/>
                <w:lang w:val="ru-RU"/>
              </w:rPr>
              <w:t>Слушание стихотворных произведений (не</w:t>
            </w:r>
            <w:r w:rsidRPr="006C6D24">
              <w:rPr>
                <w:spacing w:val="-57"/>
                <w:sz w:val="24"/>
                <w:lang w:val="ru-RU"/>
              </w:rPr>
              <w:t xml:space="preserve"> </w:t>
            </w:r>
            <w:r w:rsidRPr="006C6D24">
              <w:rPr>
                <w:sz w:val="24"/>
                <w:lang w:val="ru-RU"/>
              </w:rPr>
              <w:t>менее трёх) М. Ю. Лермонтова: «Горные</w:t>
            </w:r>
            <w:r w:rsidRPr="006C6D24">
              <w:rPr>
                <w:spacing w:val="1"/>
                <w:sz w:val="24"/>
                <w:lang w:val="ru-RU"/>
              </w:rPr>
              <w:t xml:space="preserve"> </w:t>
            </w:r>
            <w:r w:rsidRPr="006C6D24">
              <w:rPr>
                <w:sz w:val="24"/>
                <w:lang w:val="ru-RU"/>
              </w:rPr>
              <w:t>вершины…», «Утёс», «Парус», «Москва,</w:t>
            </w:r>
            <w:r w:rsidRPr="006C6D24">
              <w:rPr>
                <w:spacing w:val="1"/>
                <w:sz w:val="24"/>
                <w:lang w:val="ru-RU"/>
              </w:rPr>
              <w:t xml:space="preserve"> </w:t>
            </w:r>
            <w:r w:rsidRPr="006C6D24">
              <w:rPr>
                <w:sz w:val="24"/>
                <w:lang w:val="ru-RU"/>
              </w:rPr>
              <w:t>Москва!..</w:t>
            </w:r>
            <w:r w:rsidRPr="006C6D24">
              <w:rPr>
                <w:spacing w:val="-1"/>
                <w:sz w:val="24"/>
                <w:lang w:val="ru-RU"/>
              </w:rPr>
              <w:t xml:space="preserve"> </w:t>
            </w:r>
            <w:r>
              <w:rPr>
                <w:sz w:val="24"/>
              </w:rPr>
              <w:t>Люблю</w:t>
            </w:r>
            <w:r>
              <w:rPr>
                <w:spacing w:val="-1"/>
                <w:sz w:val="24"/>
              </w:rPr>
              <w:t xml:space="preserve"> </w:t>
            </w:r>
            <w:r>
              <w:rPr>
                <w:sz w:val="24"/>
              </w:rPr>
              <w:t>тебя</w:t>
            </w:r>
            <w:r>
              <w:rPr>
                <w:spacing w:val="-1"/>
                <w:sz w:val="24"/>
              </w:rPr>
              <w:t xml:space="preserve"> </w:t>
            </w:r>
            <w:r>
              <w:rPr>
                <w:sz w:val="24"/>
              </w:rPr>
              <w:t>как</w:t>
            </w:r>
            <w:r>
              <w:rPr>
                <w:spacing w:val="-1"/>
                <w:sz w:val="24"/>
              </w:rPr>
              <w:t xml:space="preserve"> </w:t>
            </w:r>
            <w:r>
              <w:rPr>
                <w:sz w:val="24"/>
              </w:rPr>
              <w:t>сын…»</w:t>
            </w:r>
            <w:r>
              <w:rPr>
                <w:spacing w:val="-1"/>
                <w:sz w:val="24"/>
              </w:rPr>
              <w:t xml:space="preserve"> </w:t>
            </w:r>
            <w:r>
              <w:rPr>
                <w:sz w:val="24"/>
              </w:rPr>
              <w:t>и др.</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rPr>
          <w:sz w:val="2"/>
          <w:szCs w:val="2"/>
        </w:rPr>
      </w:pPr>
      <w:r>
        <w:rPr>
          <w:noProof/>
          <w:lang w:eastAsia="ru-RU"/>
        </w:rPr>
        <mc:AlternateContent>
          <mc:Choice Requires="wpg">
            <w:drawing>
              <wp:anchor distT="0" distB="0" distL="114300" distR="114300" simplePos="0" relativeHeight="251665408" behindDoc="1" locked="0" layoutInCell="1" allowOverlap="1">
                <wp:simplePos x="0" y="0"/>
                <wp:positionH relativeFrom="page">
                  <wp:posOffset>5302885</wp:posOffset>
                </wp:positionH>
                <wp:positionV relativeFrom="page">
                  <wp:posOffset>3895725</wp:posOffset>
                </wp:positionV>
                <wp:extent cx="3119120" cy="369570"/>
                <wp:effectExtent l="0" t="0" r="5080" b="0"/>
                <wp:wrapNone/>
                <wp:docPr id="14" name="Группа 14"/>
                <wp:cNvGraphicFramePr/>
                <a:graphic xmlns:a="http://schemas.openxmlformats.org/drawingml/2006/main">
                  <a:graphicData uri="http://schemas.microsoft.com/office/word/2010/wordprocessingGroup">
                    <wpg:wgp>
                      <wpg:cNvGrpSpPr/>
                      <wpg:grpSpPr bwMode="auto">
                        <a:xfrm>
                          <a:off x="0" y="0"/>
                          <a:ext cx="3119120" cy="369570"/>
                          <a:chOff x="-1" y="0"/>
                          <a:chExt cx="4912" cy="582"/>
                        </a:xfrm>
                      </wpg:grpSpPr>
                      <wps:wsp>
                        <wps:cNvPr id="15" name="AutoShape 13"/>
                        <wps:cNvSpPr>
                          <a:spLocks/>
                        </wps:cNvSpPr>
                        <wps:spPr bwMode="auto">
                          <a:xfrm>
                            <a:off x="-1" y="0"/>
                            <a:ext cx="4912" cy="296"/>
                          </a:xfrm>
                          <a:custGeom>
                            <a:avLst/>
                            <a:gdLst>
                              <a:gd name="T0" fmla="+- 0 8360 8351"/>
                              <a:gd name="T1" fmla="*/ T0 w 4912"/>
                              <a:gd name="T2" fmla="+- 0 6135 6135"/>
                              <a:gd name="T3" fmla="*/ 6135 h 296"/>
                              <a:gd name="T4" fmla="+- 0 8351 8351"/>
                              <a:gd name="T5" fmla="*/ T4 w 4912"/>
                              <a:gd name="T6" fmla="+- 0 6135 6135"/>
                              <a:gd name="T7" fmla="*/ 6135 h 296"/>
                              <a:gd name="T8" fmla="+- 0 8351 8351"/>
                              <a:gd name="T9" fmla="*/ T8 w 4912"/>
                              <a:gd name="T10" fmla="+- 0 6145 6135"/>
                              <a:gd name="T11" fmla="*/ 6145 h 296"/>
                              <a:gd name="T12" fmla="+- 0 8351 8351"/>
                              <a:gd name="T13" fmla="*/ T12 w 4912"/>
                              <a:gd name="T14" fmla="+- 0 6145 6135"/>
                              <a:gd name="T15" fmla="*/ 6145 h 296"/>
                              <a:gd name="T16" fmla="+- 0 8351 8351"/>
                              <a:gd name="T17" fmla="*/ T16 w 4912"/>
                              <a:gd name="T18" fmla="+- 0 6421 6135"/>
                              <a:gd name="T19" fmla="*/ 6421 h 296"/>
                              <a:gd name="T20" fmla="+- 0 8351 8351"/>
                              <a:gd name="T21" fmla="*/ T20 w 4912"/>
                              <a:gd name="T22" fmla="+- 0 6431 6135"/>
                              <a:gd name="T23" fmla="*/ 6431 h 296"/>
                              <a:gd name="T24" fmla="+- 0 8360 8351"/>
                              <a:gd name="T25" fmla="*/ T24 w 4912"/>
                              <a:gd name="T26" fmla="+- 0 6431 6135"/>
                              <a:gd name="T27" fmla="*/ 6431 h 296"/>
                              <a:gd name="T28" fmla="+- 0 8360 8351"/>
                              <a:gd name="T29" fmla="*/ T28 w 4912"/>
                              <a:gd name="T30" fmla="+- 0 6421 6135"/>
                              <a:gd name="T31" fmla="*/ 6421 h 296"/>
                              <a:gd name="T32" fmla="+- 0 8360 8351"/>
                              <a:gd name="T33" fmla="*/ T32 w 4912"/>
                              <a:gd name="T34" fmla="+- 0 6145 6135"/>
                              <a:gd name="T35" fmla="*/ 6145 h 296"/>
                              <a:gd name="T36" fmla="+- 0 8360 8351"/>
                              <a:gd name="T37" fmla="*/ T36 w 4912"/>
                              <a:gd name="T38" fmla="+- 0 6145 6135"/>
                              <a:gd name="T39" fmla="*/ 6145 h 296"/>
                              <a:gd name="T40" fmla="+- 0 8360 8351"/>
                              <a:gd name="T41" fmla="*/ T40 w 4912"/>
                              <a:gd name="T42" fmla="+- 0 6135 6135"/>
                              <a:gd name="T43" fmla="*/ 6135 h 296"/>
                              <a:gd name="T44" fmla="+- 0 11377 8351"/>
                              <a:gd name="T45" fmla="*/ T44 w 4912"/>
                              <a:gd name="T46" fmla="+- 0 6421 6135"/>
                              <a:gd name="T47" fmla="*/ 6421 h 296"/>
                              <a:gd name="T48" fmla="+- 0 11368 8351"/>
                              <a:gd name="T49" fmla="*/ T48 w 4912"/>
                              <a:gd name="T50" fmla="+- 0 6421 6135"/>
                              <a:gd name="T51" fmla="*/ 6421 h 296"/>
                              <a:gd name="T52" fmla="+- 0 10336 8351"/>
                              <a:gd name="T53" fmla="*/ T52 w 4912"/>
                              <a:gd name="T54" fmla="+- 0 6421 6135"/>
                              <a:gd name="T55" fmla="*/ 6421 h 296"/>
                              <a:gd name="T56" fmla="+- 0 10326 8351"/>
                              <a:gd name="T57" fmla="*/ T56 w 4912"/>
                              <a:gd name="T58" fmla="+- 0 6421 6135"/>
                              <a:gd name="T59" fmla="*/ 6421 h 296"/>
                              <a:gd name="T60" fmla="+- 0 10326 8351"/>
                              <a:gd name="T61" fmla="*/ T60 w 4912"/>
                              <a:gd name="T62" fmla="+- 0 6421 6135"/>
                              <a:gd name="T63" fmla="*/ 6421 h 296"/>
                              <a:gd name="T64" fmla="+- 0 9294 8351"/>
                              <a:gd name="T65" fmla="*/ T64 w 4912"/>
                              <a:gd name="T66" fmla="+- 0 6421 6135"/>
                              <a:gd name="T67" fmla="*/ 6421 h 296"/>
                              <a:gd name="T68" fmla="+- 0 9284 8351"/>
                              <a:gd name="T69" fmla="*/ T68 w 4912"/>
                              <a:gd name="T70" fmla="+- 0 6421 6135"/>
                              <a:gd name="T71" fmla="*/ 6421 h 296"/>
                              <a:gd name="T72" fmla="+- 0 8370 8351"/>
                              <a:gd name="T73" fmla="*/ T72 w 4912"/>
                              <a:gd name="T74" fmla="+- 0 6421 6135"/>
                              <a:gd name="T75" fmla="*/ 6421 h 296"/>
                              <a:gd name="T76" fmla="+- 0 8360 8351"/>
                              <a:gd name="T77" fmla="*/ T76 w 4912"/>
                              <a:gd name="T78" fmla="+- 0 6421 6135"/>
                              <a:gd name="T79" fmla="*/ 6421 h 296"/>
                              <a:gd name="T80" fmla="+- 0 8360 8351"/>
                              <a:gd name="T81" fmla="*/ T80 w 4912"/>
                              <a:gd name="T82" fmla="+- 0 6431 6135"/>
                              <a:gd name="T83" fmla="*/ 6431 h 296"/>
                              <a:gd name="T84" fmla="+- 0 8370 8351"/>
                              <a:gd name="T85" fmla="*/ T84 w 4912"/>
                              <a:gd name="T86" fmla="+- 0 6431 6135"/>
                              <a:gd name="T87" fmla="*/ 6431 h 296"/>
                              <a:gd name="T88" fmla="+- 0 9284 8351"/>
                              <a:gd name="T89" fmla="*/ T88 w 4912"/>
                              <a:gd name="T90" fmla="+- 0 6431 6135"/>
                              <a:gd name="T91" fmla="*/ 6431 h 296"/>
                              <a:gd name="T92" fmla="+- 0 9294 8351"/>
                              <a:gd name="T93" fmla="*/ T92 w 4912"/>
                              <a:gd name="T94" fmla="+- 0 6431 6135"/>
                              <a:gd name="T95" fmla="*/ 6431 h 296"/>
                              <a:gd name="T96" fmla="+- 0 10326 8351"/>
                              <a:gd name="T97" fmla="*/ T96 w 4912"/>
                              <a:gd name="T98" fmla="+- 0 6431 6135"/>
                              <a:gd name="T99" fmla="*/ 6431 h 296"/>
                              <a:gd name="T100" fmla="+- 0 10326 8351"/>
                              <a:gd name="T101" fmla="*/ T100 w 4912"/>
                              <a:gd name="T102" fmla="+- 0 6431 6135"/>
                              <a:gd name="T103" fmla="*/ 6431 h 296"/>
                              <a:gd name="T104" fmla="+- 0 10336 8351"/>
                              <a:gd name="T105" fmla="*/ T104 w 4912"/>
                              <a:gd name="T106" fmla="+- 0 6431 6135"/>
                              <a:gd name="T107" fmla="*/ 6431 h 296"/>
                              <a:gd name="T108" fmla="+- 0 11368 8351"/>
                              <a:gd name="T109" fmla="*/ T108 w 4912"/>
                              <a:gd name="T110" fmla="+- 0 6431 6135"/>
                              <a:gd name="T111" fmla="*/ 6431 h 296"/>
                              <a:gd name="T112" fmla="+- 0 11377 8351"/>
                              <a:gd name="T113" fmla="*/ T112 w 4912"/>
                              <a:gd name="T114" fmla="+- 0 6431 6135"/>
                              <a:gd name="T115" fmla="*/ 6431 h 296"/>
                              <a:gd name="T116" fmla="+- 0 11377 8351"/>
                              <a:gd name="T117" fmla="*/ T116 w 4912"/>
                              <a:gd name="T118" fmla="+- 0 6421 6135"/>
                              <a:gd name="T119" fmla="*/ 6421 h 296"/>
                              <a:gd name="T120" fmla="+- 0 13252 8351"/>
                              <a:gd name="T121" fmla="*/ T120 w 4912"/>
                              <a:gd name="T122" fmla="+- 0 6421 6135"/>
                              <a:gd name="T123" fmla="*/ 6421 h 296"/>
                              <a:gd name="T124" fmla="+- 0 12417 8351"/>
                              <a:gd name="T125" fmla="*/ T124 w 4912"/>
                              <a:gd name="T126" fmla="+- 0 6421 6135"/>
                              <a:gd name="T127" fmla="*/ 6421 h 296"/>
                              <a:gd name="T128" fmla="+- 0 12407 8351"/>
                              <a:gd name="T129" fmla="*/ T128 w 4912"/>
                              <a:gd name="T130" fmla="+- 0 6421 6135"/>
                              <a:gd name="T131" fmla="*/ 6421 h 296"/>
                              <a:gd name="T132" fmla="+- 0 11377 8351"/>
                              <a:gd name="T133" fmla="*/ T132 w 4912"/>
                              <a:gd name="T134" fmla="+- 0 6421 6135"/>
                              <a:gd name="T135" fmla="*/ 6421 h 296"/>
                              <a:gd name="T136" fmla="+- 0 11377 8351"/>
                              <a:gd name="T137" fmla="*/ T136 w 4912"/>
                              <a:gd name="T138" fmla="+- 0 6431 6135"/>
                              <a:gd name="T139" fmla="*/ 6431 h 296"/>
                              <a:gd name="T140" fmla="+- 0 12407 8351"/>
                              <a:gd name="T141" fmla="*/ T140 w 4912"/>
                              <a:gd name="T142" fmla="+- 0 6431 6135"/>
                              <a:gd name="T143" fmla="*/ 6431 h 296"/>
                              <a:gd name="T144" fmla="+- 0 12417 8351"/>
                              <a:gd name="T145" fmla="*/ T144 w 4912"/>
                              <a:gd name="T146" fmla="+- 0 6431 6135"/>
                              <a:gd name="T147" fmla="*/ 6431 h 296"/>
                              <a:gd name="T148" fmla="+- 0 13252 8351"/>
                              <a:gd name="T149" fmla="*/ T148 w 4912"/>
                              <a:gd name="T150" fmla="+- 0 6431 6135"/>
                              <a:gd name="T151" fmla="*/ 6431 h 296"/>
                              <a:gd name="T152" fmla="+- 0 13252 8351"/>
                              <a:gd name="T153" fmla="*/ T152 w 4912"/>
                              <a:gd name="T154" fmla="+- 0 6421 6135"/>
                              <a:gd name="T155" fmla="*/ 6421 h 296"/>
                              <a:gd name="T156" fmla="+- 0 13262 8351"/>
                              <a:gd name="T157" fmla="*/ T156 w 4912"/>
                              <a:gd name="T158" fmla="+- 0 6135 6135"/>
                              <a:gd name="T159" fmla="*/ 6135 h 296"/>
                              <a:gd name="T160" fmla="+- 0 13252 8351"/>
                              <a:gd name="T161" fmla="*/ T160 w 4912"/>
                              <a:gd name="T162" fmla="+- 0 6135 6135"/>
                              <a:gd name="T163" fmla="*/ 6135 h 296"/>
                              <a:gd name="T164" fmla="+- 0 8360 8351"/>
                              <a:gd name="T165" fmla="*/ T164 w 4912"/>
                              <a:gd name="T166" fmla="+- 0 6135 6135"/>
                              <a:gd name="T167" fmla="*/ 6135 h 296"/>
                              <a:gd name="T168" fmla="+- 0 8360 8351"/>
                              <a:gd name="T169" fmla="*/ T168 w 4912"/>
                              <a:gd name="T170" fmla="+- 0 6145 6135"/>
                              <a:gd name="T171" fmla="*/ 6145 h 296"/>
                              <a:gd name="T172" fmla="+- 0 13252 8351"/>
                              <a:gd name="T173" fmla="*/ T172 w 4912"/>
                              <a:gd name="T174" fmla="+- 0 6145 6135"/>
                              <a:gd name="T175" fmla="*/ 6145 h 296"/>
                              <a:gd name="T176" fmla="+- 0 13252 8351"/>
                              <a:gd name="T177" fmla="*/ T176 w 4912"/>
                              <a:gd name="T178" fmla="+- 0 6421 6135"/>
                              <a:gd name="T179" fmla="*/ 6421 h 296"/>
                              <a:gd name="T180" fmla="+- 0 13252 8351"/>
                              <a:gd name="T181" fmla="*/ T180 w 4912"/>
                              <a:gd name="T182" fmla="+- 0 6431 6135"/>
                              <a:gd name="T183" fmla="*/ 6431 h 296"/>
                              <a:gd name="T184" fmla="+- 0 13262 8351"/>
                              <a:gd name="T185" fmla="*/ T184 w 4912"/>
                              <a:gd name="T186" fmla="+- 0 6431 6135"/>
                              <a:gd name="T187" fmla="*/ 6431 h 296"/>
                              <a:gd name="T188" fmla="+- 0 13262 8351"/>
                              <a:gd name="T189" fmla="*/ T188 w 4912"/>
                              <a:gd name="T190" fmla="+- 0 6421 6135"/>
                              <a:gd name="T191" fmla="*/ 6421 h 296"/>
                              <a:gd name="T192" fmla="+- 0 13262 8351"/>
                              <a:gd name="T193" fmla="*/ T192 w 4912"/>
                              <a:gd name="T194" fmla="+- 0 6145 6135"/>
                              <a:gd name="T195" fmla="*/ 6145 h 296"/>
                              <a:gd name="T196" fmla="+- 0 13262 8351"/>
                              <a:gd name="T197" fmla="*/ T196 w 4912"/>
                              <a:gd name="T198" fmla="+- 0 6145 6135"/>
                              <a:gd name="T199" fmla="*/ 6145 h 296"/>
                              <a:gd name="T200" fmla="+- 0 13262 8351"/>
                              <a:gd name="T201" fmla="*/ T200 w 4912"/>
                              <a:gd name="T202" fmla="+- 0 6135 6135"/>
                              <a:gd name="T203" fmla="*/ 6135 h 2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4912" h="296">
                                <a:moveTo>
                                  <a:pt x="9" y="0"/>
                                </a:moveTo>
                                <a:lnTo>
                                  <a:pt x="0" y="0"/>
                                </a:lnTo>
                                <a:lnTo>
                                  <a:pt x="0" y="10"/>
                                </a:lnTo>
                                <a:lnTo>
                                  <a:pt x="0" y="286"/>
                                </a:lnTo>
                                <a:lnTo>
                                  <a:pt x="0" y="296"/>
                                </a:lnTo>
                                <a:lnTo>
                                  <a:pt x="9" y="296"/>
                                </a:lnTo>
                                <a:lnTo>
                                  <a:pt x="9" y="286"/>
                                </a:lnTo>
                                <a:lnTo>
                                  <a:pt x="9" y="10"/>
                                </a:lnTo>
                                <a:lnTo>
                                  <a:pt x="9" y="0"/>
                                </a:lnTo>
                                <a:close/>
                                <a:moveTo>
                                  <a:pt x="3026" y="286"/>
                                </a:moveTo>
                                <a:lnTo>
                                  <a:pt x="3017" y="286"/>
                                </a:lnTo>
                                <a:lnTo>
                                  <a:pt x="1985" y="286"/>
                                </a:lnTo>
                                <a:lnTo>
                                  <a:pt x="1975" y="286"/>
                                </a:lnTo>
                                <a:lnTo>
                                  <a:pt x="943" y="286"/>
                                </a:lnTo>
                                <a:lnTo>
                                  <a:pt x="933" y="286"/>
                                </a:lnTo>
                                <a:lnTo>
                                  <a:pt x="19" y="286"/>
                                </a:lnTo>
                                <a:lnTo>
                                  <a:pt x="9" y="286"/>
                                </a:lnTo>
                                <a:lnTo>
                                  <a:pt x="9" y="296"/>
                                </a:lnTo>
                                <a:lnTo>
                                  <a:pt x="19" y="296"/>
                                </a:lnTo>
                                <a:lnTo>
                                  <a:pt x="933" y="296"/>
                                </a:lnTo>
                                <a:lnTo>
                                  <a:pt x="943" y="296"/>
                                </a:lnTo>
                                <a:lnTo>
                                  <a:pt x="1975" y="296"/>
                                </a:lnTo>
                                <a:lnTo>
                                  <a:pt x="1985" y="296"/>
                                </a:lnTo>
                                <a:lnTo>
                                  <a:pt x="3017" y="296"/>
                                </a:lnTo>
                                <a:lnTo>
                                  <a:pt x="3026" y="296"/>
                                </a:lnTo>
                                <a:lnTo>
                                  <a:pt x="3026" y="286"/>
                                </a:lnTo>
                                <a:close/>
                                <a:moveTo>
                                  <a:pt x="4901" y="286"/>
                                </a:moveTo>
                                <a:lnTo>
                                  <a:pt x="4066" y="286"/>
                                </a:lnTo>
                                <a:lnTo>
                                  <a:pt x="4056" y="286"/>
                                </a:lnTo>
                                <a:lnTo>
                                  <a:pt x="3026" y="286"/>
                                </a:lnTo>
                                <a:lnTo>
                                  <a:pt x="3026" y="296"/>
                                </a:lnTo>
                                <a:lnTo>
                                  <a:pt x="4056" y="296"/>
                                </a:lnTo>
                                <a:lnTo>
                                  <a:pt x="4066" y="296"/>
                                </a:lnTo>
                                <a:lnTo>
                                  <a:pt x="4901" y="296"/>
                                </a:lnTo>
                                <a:lnTo>
                                  <a:pt x="4901" y="286"/>
                                </a:lnTo>
                                <a:close/>
                                <a:moveTo>
                                  <a:pt x="4911" y="0"/>
                                </a:moveTo>
                                <a:lnTo>
                                  <a:pt x="4901" y="0"/>
                                </a:lnTo>
                                <a:lnTo>
                                  <a:pt x="9" y="0"/>
                                </a:lnTo>
                                <a:lnTo>
                                  <a:pt x="9" y="10"/>
                                </a:lnTo>
                                <a:lnTo>
                                  <a:pt x="4901" y="10"/>
                                </a:lnTo>
                                <a:lnTo>
                                  <a:pt x="4901" y="286"/>
                                </a:lnTo>
                                <a:lnTo>
                                  <a:pt x="4901" y="296"/>
                                </a:lnTo>
                                <a:lnTo>
                                  <a:pt x="4911" y="296"/>
                                </a:lnTo>
                                <a:lnTo>
                                  <a:pt x="4911" y="286"/>
                                </a:lnTo>
                                <a:lnTo>
                                  <a:pt x="4911" y="10"/>
                                </a:lnTo>
                                <a:lnTo>
                                  <a:pt x="49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 name="Picture 14"/>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247" y="339"/>
                            <a:ext cx="120"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5"/>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2950" y="272"/>
                            <a:ext cx="120"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6"/>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4320" y="317"/>
                            <a:ext cx="120"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1517" y="351"/>
                            <a:ext cx="120" cy="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C041DF9" id="Группа 14" o:spid="_x0000_s1026" style="position:absolute;margin-left:417.55pt;margin-top:306.75pt;width:245.6pt;height:29.1pt;z-index:-251651072;mso-position-horizontal-relative:page;mso-position-vertical-relative:page" coordorigin="-1" coordsize="4912,5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">
                <v:shape id="AutoShape 13" o:spid="_x0000_s1027" style="position:absolute;left:-1;width:4912;height:296;visibility:visible;mso-wrap-style:square;v-text-anchor:top" coordsize="491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" path="m9,l,,,10,,286r,10l9,296r,-10l9,10,9,xm3026,286r-9,l1985,286r-10,l943,286r-10,l19,286r-10,l9,296r10,l933,296r10,l1975,296r10,l3017,296r9,l3026,286xm4901,286r-835,l4056,286r-1030,l3026,296r1030,l4066,296r835,l4901,286xm4911,r-10,l9,r,10l4901,10r,276l4901,296r10,l4911,286r,-276l4911,xe" fillcolor="black" stroked="f">
                  <v:path arrowok="t" o:connecttype="custom" o:connectlocs="9,6135;0,6135;0,6145;0,6145;0,6421;0,6431;9,6431;9,6421;9,6145;9,6145;9,6135;3026,6421;3017,6421;1985,6421;1975,6421;1975,6421;943,6421;933,6421;19,6421;9,6421;9,6431;19,6431;933,6431;943,6431;1975,6431;1975,6431;1985,6431;3017,6431;3026,6431;3026,6421;4901,6421;4066,6421;4056,6421;3026,6421;3026,6431;4056,6431;4066,6431;4901,6431;4901,6421;4911,6135;4901,6135;9,6135;9,6145;4901,6145;4901,6421;4901,6431;4911,6431;4911,6421;4911,6145;4911,6145;4911,6135" o:connectangles="0,0,0,0,0,0,0,0,0,0,0,0,0,0,0,0,0,0,0,0,0,0,0,0,0,0,0,0,0,0,0,0,0,0,0,0,0,0,0,0,0,0,0,0,0,0,0,0,0,0,0"/>
                </v:shape>
                <v:shape id="Picture 14" o:spid="_x0000_s1028" type="#_x0000_t75" style="position:absolute;left:247;top:339;width:120;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">
                  <v:imagedata r:id="rId180" o:title=""/>
                </v:shape>
                <v:shape id="Picture 15" o:spid="_x0000_s1029" type="#_x0000_t75" style="position:absolute;left:2950;top:272;width:120;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">
                  <v:imagedata r:id="rId180" o:title=""/>
                </v:shape>
                <v:shape id="Picture 16" o:spid="_x0000_s1030" type="#_x0000_t75" style="position:absolute;left:4320;top:317;width:120;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">
                  <v:imagedata r:id="rId180" o:title=""/>
                </v:shape>
                <v:shape id="Picture 17" o:spid="_x0000_s1031" type="#_x0000_t75" style="position:absolute;left:1517;top:351;width:120;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">
                  <v:imagedata r:id="rId181" o:title=""/>
                </v:shape>
                <w10:wrap anchorx="page" anchory="page"/>
              </v:group>
            </w:pict>
          </mc:Fallback>
        </mc:AlternateContent>
      </w:r>
      <w:r>
        <w:rPr>
          <w:noProof/>
          <w:lang w:eastAsia="ru-RU"/>
        </w:rPr>
        <mc:AlternateContent>
          <mc:Choice Requires="wps">
            <w:drawing>
              <wp:anchor distT="0" distB="0" distL="114300" distR="114300" simplePos="0" relativeHeight="251660288" behindDoc="0" locked="0" layoutInCell="1" allowOverlap="1">
                <wp:simplePos x="0" y="0"/>
                <wp:positionH relativeFrom="page">
                  <wp:posOffset>5302885</wp:posOffset>
                </wp:positionH>
                <wp:positionV relativeFrom="page">
                  <wp:posOffset>4258945</wp:posOffset>
                </wp:positionV>
                <wp:extent cx="3122295" cy="189230"/>
                <wp:effectExtent l="0" t="0" r="1905" b="12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5"/>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8"/>
                              <w:gridCol w:w="1136"/>
                              <w:gridCol w:w="1395"/>
                              <w:gridCol w:w="1225"/>
                            </w:tblGrid>
                            <w:tr w:rsidR="006C6D24">
                              <w:trPr>
                                <w:trHeight w:val="278"/>
                              </w:trPr>
                              <w:tc>
                                <w:tcPr>
                                  <w:tcW w:w="1148"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c>
                                <w:tcPr>
                                  <w:tcW w:w="1136"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c>
                                <w:tcPr>
                                  <w:tcW w:w="1395"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c>
                                <w:tcPr>
                                  <w:tcW w:w="1225"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r>
                          </w:tbl>
                          <w:p w:rsidR="006C6D24" w:rsidRDefault="006C6D24" w:rsidP="006C6D24">
                            <w:pPr>
                              <w:pStyle w:val="a7"/>
                              <w:keepLines w:val="0"/>
                              <w:widowControl w:val="0"/>
                              <w:autoSpaceDE w:val="0"/>
                              <w:autoSpaceDN w:val="0"/>
                              <w:spacing w:before="0"/>
                              <w:rPr>
                                <w:rFonts w:ascii="Times New Roman" w:eastAsia="Times New Roman" w:hAnsi="Times New Roman" w:cs="Times New Roman"/>
                                <w:b w:val="0"/>
                                <w:bCs w:val="0"/>
                                <w:color w:val="auto"/>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3" o:spid="_x0000_s1027" type="#_x0000_t202" style="position:absolute;margin-left:417.55pt;margin-top:335.35pt;width:245.85pt;height:1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" filled="f" stroked="f">
                <v:textbox inset="0,0,0,0">
                  <w:txbxContent>
                    <w:tbl>
                      <w:tblPr>
                        <w:tblStyle w:val="TableNormal5"/>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48"/>
                        <w:gridCol w:w="1136"/>
                        <w:gridCol w:w="1395"/>
                        <w:gridCol w:w="1225"/>
                      </w:tblGrid>
                      <w:tr w:rsidR="006C6D24">
                        <w:trPr>
                          <w:trHeight w:val="278"/>
                        </w:trPr>
                        <w:tc>
                          <w:tcPr>
                            <w:tcW w:w="1148"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c>
                          <w:tcPr>
                            <w:tcW w:w="1136"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c>
                          <w:tcPr>
                            <w:tcW w:w="1395"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c>
                          <w:tcPr>
                            <w:tcW w:w="1225" w:type="dxa"/>
                            <w:tcBorders>
                              <w:top w:val="single" w:sz="4" w:space="0" w:color="000000"/>
                              <w:left w:val="single" w:sz="4" w:space="0" w:color="000000"/>
                              <w:bottom w:val="single" w:sz="4" w:space="0" w:color="000000"/>
                              <w:right w:val="single" w:sz="4" w:space="0" w:color="000000"/>
                            </w:tcBorders>
                          </w:tcPr>
                          <w:p w:rsidR="006C6D24" w:rsidRDefault="006C6D24">
                            <w:pPr>
                              <w:pStyle w:val="TableParagraph"/>
                              <w:ind w:left="0"/>
                              <w:rPr>
                                <w:sz w:val="20"/>
                              </w:rPr>
                            </w:pPr>
                          </w:p>
                        </w:tc>
                      </w:tr>
                    </w:tbl>
                    <w:p w:rsidR="006C6D24" w:rsidRDefault="006C6D24" w:rsidP="006C6D24">
                      <w:pPr>
                        <w:pStyle w:val="a7"/>
                        <w:keepLines w:val="0"/>
                        <w:widowControl w:val="0"/>
                        <w:autoSpaceDE w:val="0"/>
                        <w:autoSpaceDN w:val="0"/>
                        <w:spacing w:before="0"/>
                        <w:rPr>
                          <w:rFonts w:ascii="Times New Roman" w:eastAsia="Times New Roman" w:hAnsi="Times New Roman" w:cs="Times New Roman"/>
                          <w:b w:val="0"/>
                          <w:bCs w:val="0"/>
                          <w:color w:val="auto"/>
                          <w:sz w:val="18"/>
                          <w:szCs w:val="18"/>
                        </w:rPr>
                      </w:pPr>
                    </w:p>
                  </w:txbxContent>
                </v:textbox>
                <w10:wrap anchorx="page" anchory="page"/>
              </v:shape>
            </w:pict>
          </mc:Fallback>
        </mc:AlternateContent>
      </w:r>
    </w:p>
    <w:p w:rsidR="006C6D24" w:rsidRDefault="006C6D24" w:rsidP="006C6D24">
      <w:pPr>
        <w:widowControl/>
        <w:autoSpaceDE/>
        <w:autoSpaceDN/>
        <w:rPr>
          <w:sz w:val="2"/>
          <w:szCs w:val="2"/>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5244"/>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Default="006C6D24">
            <w:pPr>
              <w:ind w:right="167"/>
              <w:rPr>
                <w:sz w:val="24"/>
              </w:rPr>
            </w:pPr>
            <w:r w:rsidRPr="006C6D24">
              <w:rPr>
                <w:sz w:val="24"/>
                <w:lang w:val="ru-RU"/>
              </w:rPr>
              <w:t>Строфа как элемент композиции</w:t>
            </w:r>
            <w:r w:rsidRPr="006C6D24">
              <w:rPr>
                <w:spacing w:val="1"/>
                <w:sz w:val="24"/>
                <w:lang w:val="ru-RU"/>
              </w:rPr>
              <w:t xml:space="preserve"> </w:t>
            </w:r>
            <w:r w:rsidRPr="006C6D24">
              <w:rPr>
                <w:sz w:val="24"/>
                <w:lang w:val="ru-RU"/>
              </w:rPr>
              <w:t>стихотворения.</w:t>
            </w:r>
            <w:r w:rsidRPr="006C6D24">
              <w:rPr>
                <w:spacing w:val="60"/>
                <w:sz w:val="24"/>
                <w:lang w:val="ru-RU"/>
              </w:rPr>
              <w:t xml:space="preserve"> </w:t>
            </w:r>
            <w:r w:rsidRPr="006C6D24">
              <w:rPr>
                <w:sz w:val="24"/>
                <w:lang w:val="ru-RU"/>
              </w:rPr>
              <w:t>Переносное</w:t>
            </w:r>
            <w:r w:rsidRPr="006C6D24">
              <w:rPr>
                <w:spacing w:val="1"/>
                <w:sz w:val="24"/>
                <w:lang w:val="ru-RU"/>
              </w:rPr>
              <w:t xml:space="preserve"> </w:t>
            </w:r>
            <w:r w:rsidRPr="006C6D24">
              <w:rPr>
                <w:sz w:val="24"/>
                <w:lang w:val="ru-RU"/>
              </w:rPr>
              <w:t xml:space="preserve">значение слов в метафоре. </w:t>
            </w:r>
            <w:r>
              <w:rPr>
                <w:sz w:val="24"/>
              </w:rPr>
              <w:t>Метафора</w:t>
            </w:r>
            <w:r>
              <w:rPr>
                <w:spacing w:val="-57"/>
                <w:sz w:val="24"/>
              </w:rPr>
              <w:t xml:space="preserve"> </w:t>
            </w:r>
            <w:r>
              <w:rPr>
                <w:sz w:val="24"/>
              </w:rPr>
              <w:t>в</w:t>
            </w:r>
            <w:r>
              <w:rPr>
                <w:spacing w:val="-4"/>
                <w:sz w:val="24"/>
              </w:rPr>
              <w:t xml:space="preserve"> </w:t>
            </w:r>
            <w:r>
              <w:rPr>
                <w:sz w:val="24"/>
              </w:rPr>
              <w:t>стихотворениях</w:t>
            </w:r>
            <w:r>
              <w:rPr>
                <w:spacing w:val="-1"/>
                <w:sz w:val="24"/>
              </w:rPr>
              <w:t xml:space="preserve"> </w:t>
            </w:r>
            <w:r>
              <w:rPr>
                <w:sz w:val="24"/>
              </w:rPr>
              <w:t>М.</w:t>
            </w:r>
            <w:r>
              <w:rPr>
                <w:spacing w:val="-4"/>
                <w:sz w:val="24"/>
              </w:rPr>
              <w:t xml:space="preserve"> </w:t>
            </w:r>
            <w:r>
              <w:rPr>
                <w:sz w:val="24"/>
              </w:rPr>
              <w:t>Ю.</w:t>
            </w:r>
            <w:r>
              <w:rPr>
                <w:spacing w:val="-2"/>
                <w:sz w:val="24"/>
              </w:rPr>
              <w:t xml:space="preserve"> </w:t>
            </w:r>
            <w:r>
              <w:rPr>
                <w:sz w:val="24"/>
              </w:rPr>
              <w:t>Лермонтова</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26"/>
              <w:rPr>
                <w:sz w:val="24"/>
                <w:lang w:val="ru-RU"/>
              </w:rPr>
            </w:pPr>
            <w:r w:rsidRPr="006C6D24">
              <w:rPr>
                <w:sz w:val="24"/>
                <w:lang w:val="ru-RU"/>
              </w:rPr>
              <w:t>Учебный диалог: обсуждение эмоционального</w:t>
            </w:r>
            <w:r w:rsidRPr="006C6D24">
              <w:rPr>
                <w:spacing w:val="-58"/>
                <w:sz w:val="24"/>
                <w:lang w:val="ru-RU"/>
              </w:rPr>
              <w:t xml:space="preserve"> </w:t>
            </w:r>
            <w:r w:rsidRPr="006C6D24">
              <w:rPr>
                <w:sz w:val="24"/>
                <w:lang w:val="ru-RU"/>
              </w:rPr>
              <w:t>состояния при восприятии описанных картин</w:t>
            </w:r>
            <w:r w:rsidRPr="006C6D24">
              <w:rPr>
                <w:spacing w:val="1"/>
                <w:sz w:val="24"/>
                <w:lang w:val="ru-RU"/>
              </w:rPr>
              <w:t xml:space="preserve"> </w:t>
            </w:r>
            <w:r w:rsidRPr="006C6D24">
              <w:rPr>
                <w:sz w:val="24"/>
                <w:lang w:val="ru-RU"/>
              </w:rPr>
              <w:t>природы,</w:t>
            </w:r>
            <w:r w:rsidRPr="006C6D24">
              <w:rPr>
                <w:spacing w:val="-1"/>
                <w:sz w:val="24"/>
                <w:lang w:val="ru-RU"/>
              </w:rPr>
              <w:t xml:space="preserve"> </w:t>
            </w:r>
            <w:r w:rsidRPr="006C6D24">
              <w:rPr>
                <w:sz w:val="24"/>
                <w:lang w:val="ru-RU"/>
              </w:rPr>
              <w:t>ответ</w:t>
            </w:r>
            <w:r w:rsidRPr="006C6D24">
              <w:rPr>
                <w:spacing w:val="-1"/>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вопрос</w:t>
            </w:r>
            <w:r w:rsidRPr="006C6D24">
              <w:rPr>
                <w:spacing w:val="-2"/>
                <w:sz w:val="24"/>
                <w:lang w:val="ru-RU"/>
              </w:rPr>
              <w:t xml:space="preserve"> </w:t>
            </w:r>
            <w:r w:rsidRPr="006C6D24">
              <w:rPr>
                <w:sz w:val="24"/>
                <w:lang w:val="ru-RU"/>
              </w:rPr>
              <w:t>«Какое чувство</w:t>
            </w:r>
          </w:p>
          <w:p w:rsidR="006C6D24" w:rsidRPr="006C6D24" w:rsidRDefault="006C6D24">
            <w:pPr>
              <w:rPr>
                <w:sz w:val="24"/>
                <w:lang w:val="ru-RU"/>
              </w:rPr>
            </w:pPr>
            <w:r w:rsidRPr="006C6D24">
              <w:rPr>
                <w:sz w:val="24"/>
                <w:lang w:val="ru-RU"/>
              </w:rPr>
              <w:t>создаёт</w:t>
            </w:r>
            <w:r w:rsidRPr="006C6D24">
              <w:rPr>
                <w:spacing w:val="-4"/>
                <w:sz w:val="24"/>
                <w:lang w:val="ru-RU"/>
              </w:rPr>
              <w:t xml:space="preserve"> </w:t>
            </w:r>
            <w:r w:rsidRPr="006C6D24">
              <w:rPr>
                <w:sz w:val="24"/>
                <w:lang w:val="ru-RU"/>
              </w:rPr>
              <w:t>произведение?».</w:t>
            </w:r>
          </w:p>
          <w:p w:rsidR="006C6D24" w:rsidRPr="006C6D24" w:rsidRDefault="006C6D24">
            <w:pPr>
              <w:ind w:right="192"/>
              <w:rPr>
                <w:sz w:val="24"/>
                <w:lang w:val="ru-RU"/>
              </w:rPr>
            </w:pPr>
            <w:r w:rsidRPr="006C6D24">
              <w:rPr>
                <w:sz w:val="24"/>
                <w:lang w:val="ru-RU"/>
              </w:rPr>
              <w:t>Работа с текстом произведения: упражнение в</w:t>
            </w:r>
            <w:r w:rsidRPr="006C6D24">
              <w:rPr>
                <w:spacing w:val="1"/>
                <w:sz w:val="24"/>
                <w:lang w:val="ru-RU"/>
              </w:rPr>
              <w:t xml:space="preserve"> </w:t>
            </w:r>
            <w:r w:rsidRPr="006C6D24">
              <w:rPr>
                <w:sz w:val="24"/>
                <w:lang w:val="ru-RU"/>
              </w:rPr>
              <w:t>нахождении</w:t>
            </w:r>
            <w:r w:rsidRPr="006C6D24">
              <w:rPr>
                <w:spacing w:val="-1"/>
                <w:sz w:val="24"/>
                <w:lang w:val="ru-RU"/>
              </w:rPr>
              <w:t xml:space="preserve"> </w:t>
            </w:r>
            <w:r w:rsidRPr="006C6D24">
              <w:rPr>
                <w:sz w:val="24"/>
                <w:lang w:val="ru-RU"/>
              </w:rPr>
              <w:t>сравнений</w:t>
            </w:r>
            <w:r w:rsidRPr="006C6D24">
              <w:rPr>
                <w:spacing w:val="-4"/>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эпитетов,</w:t>
            </w:r>
            <w:r w:rsidRPr="006C6D24">
              <w:rPr>
                <w:spacing w:val="-2"/>
                <w:sz w:val="24"/>
                <w:lang w:val="ru-RU"/>
              </w:rPr>
              <w:t xml:space="preserve"> </w:t>
            </w:r>
            <w:r w:rsidRPr="006C6D24">
              <w:rPr>
                <w:sz w:val="24"/>
                <w:lang w:val="ru-RU"/>
              </w:rPr>
              <w:t>выделение</w:t>
            </w:r>
            <w:r w:rsidRPr="006C6D24">
              <w:rPr>
                <w:spacing w:val="-4"/>
                <w:sz w:val="24"/>
                <w:lang w:val="ru-RU"/>
              </w:rPr>
              <w:t xml:space="preserve"> </w:t>
            </w:r>
            <w:r w:rsidRPr="006C6D24">
              <w:rPr>
                <w:sz w:val="24"/>
                <w:lang w:val="ru-RU"/>
              </w:rPr>
              <w:t>в</w:t>
            </w:r>
            <w:r w:rsidRPr="006C6D24">
              <w:rPr>
                <w:spacing w:val="-57"/>
                <w:sz w:val="24"/>
                <w:lang w:val="ru-RU"/>
              </w:rPr>
              <w:t xml:space="preserve"> </w:t>
            </w:r>
            <w:r w:rsidRPr="006C6D24">
              <w:rPr>
                <w:sz w:val="24"/>
                <w:lang w:val="ru-RU"/>
              </w:rPr>
              <w:t>тексте слов, использованных в прямом и</w:t>
            </w:r>
            <w:r w:rsidRPr="006C6D24">
              <w:rPr>
                <w:spacing w:val="1"/>
                <w:sz w:val="24"/>
                <w:lang w:val="ru-RU"/>
              </w:rPr>
              <w:t xml:space="preserve"> </w:t>
            </w:r>
            <w:r w:rsidRPr="006C6D24">
              <w:rPr>
                <w:sz w:val="24"/>
                <w:lang w:val="ru-RU"/>
              </w:rPr>
              <w:t>переносном значении, наблюдение за рифмой и</w:t>
            </w:r>
            <w:r w:rsidRPr="006C6D24">
              <w:rPr>
                <w:spacing w:val="-57"/>
                <w:sz w:val="24"/>
                <w:lang w:val="ru-RU"/>
              </w:rPr>
              <w:t xml:space="preserve"> </w:t>
            </w:r>
            <w:r w:rsidRPr="006C6D24">
              <w:rPr>
                <w:sz w:val="24"/>
                <w:lang w:val="ru-RU"/>
              </w:rPr>
              <w:t>ритмом стихотворения, нахождение образных</w:t>
            </w:r>
            <w:r w:rsidRPr="006C6D24">
              <w:rPr>
                <w:spacing w:val="1"/>
                <w:sz w:val="24"/>
                <w:lang w:val="ru-RU"/>
              </w:rPr>
              <w:t xml:space="preserve"> </w:t>
            </w:r>
            <w:r w:rsidRPr="006C6D24">
              <w:rPr>
                <w:sz w:val="24"/>
                <w:lang w:val="ru-RU"/>
              </w:rPr>
              <w:t>слов и выражений, поиск значения незнакомого</w:t>
            </w:r>
            <w:r w:rsidRPr="006C6D24">
              <w:rPr>
                <w:spacing w:val="-57"/>
                <w:sz w:val="24"/>
                <w:lang w:val="ru-RU"/>
              </w:rPr>
              <w:t xml:space="preserve"> </w:t>
            </w:r>
            <w:r w:rsidRPr="006C6D24">
              <w:rPr>
                <w:sz w:val="24"/>
                <w:lang w:val="ru-RU"/>
              </w:rPr>
              <w:t>слова</w:t>
            </w:r>
            <w:r w:rsidRPr="006C6D24">
              <w:rPr>
                <w:spacing w:val="-3"/>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словаре,</w:t>
            </w:r>
            <w:r w:rsidRPr="006C6D24">
              <w:rPr>
                <w:spacing w:val="-1"/>
                <w:sz w:val="24"/>
                <w:lang w:val="ru-RU"/>
              </w:rPr>
              <w:t xml:space="preserve"> </w:t>
            </w:r>
            <w:r w:rsidRPr="006C6D24">
              <w:rPr>
                <w:sz w:val="24"/>
                <w:lang w:val="ru-RU"/>
              </w:rPr>
              <w:t>поиск олицетворения</w:t>
            </w:r>
            <w:r w:rsidRPr="006C6D24">
              <w:rPr>
                <w:spacing w:val="-3"/>
                <w:sz w:val="24"/>
                <w:lang w:val="ru-RU"/>
              </w:rPr>
              <w:t xml:space="preserve"> </w:t>
            </w:r>
            <w:r w:rsidRPr="006C6D24">
              <w:rPr>
                <w:sz w:val="24"/>
                <w:lang w:val="ru-RU"/>
              </w:rPr>
              <w:t>и</w:t>
            </w:r>
          </w:p>
          <w:p w:rsidR="006C6D24" w:rsidRPr="006C6D24" w:rsidRDefault="006C6D24">
            <w:pPr>
              <w:ind w:right="161"/>
              <w:rPr>
                <w:sz w:val="24"/>
                <w:lang w:val="ru-RU"/>
              </w:rPr>
            </w:pPr>
            <w:r w:rsidRPr="006C6D24">
              <w:rPr>
                <w:sz w:val="24"/>
                <w:lang w:val="ru-RU"/>
              </w:rPr>
              <w:t>метафор, определение вида строф.</w:t>
            </w:r>
            <w:r w:rsidRPr="006C6D24">
              <w:rPr>
                <w:spacing w:val="1"/>
                <w:sz w:val="24"/>
                <w:lang w:val="ru-RU"/>
              </w:rPr>
              <w:t xml:space="preserve"> </w:t>
            </w:r>
            <w:r w:rsidRPr="006C6D24">
              <w:rPr>
                <w:sz w:val="24"/>
                <w:lang w:val="ru-RU"/>
              </w:rPr>
              <w:t>Рассматривание</w:t>
            </w:r>
            <w:r w:rsidRPr="006C6D24">
              <w:rPr>
                <w:spacing w:val="-4"/>
                <w:sz w:val="24"/>
                <w:lang w:val="ru-RU"/>
              </w:rPr>
              <w:t xml:space="preserve"> </w:t>
            </w:r>
            <w:r w:rsidRPr="006C6D24">
              <w:rPr>
                <w:sz w:val="24"/>
                <w:lang w:val="ru-RU"/>
              </w:rPr>
              <w:t>репродукций</w:t>
            </w:r>
            <w:r w:rsidRPr="006C6D24">
              <w:rPr>
                <w:spacing w:val="-2"/>
                <w:sz w:val="24"/>
                <w:lang w:val="ru-RU"/>
              </w:rPr>
              <w:t xml:space="preserve"> </w:t>
            </w:r>
            <w:r w:rsidRPr="006C6D24">
              <w:rPr>
                <w:sz w:val="24"/>
                <w:lang w:val="ru-RU"/>
              </w:rPr>
              <w:t>картин</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подбор</w:t>
            </w:r>
            <w:r w:rsidRPr="006C6D24">
              <w:rPr>
                <w:spacing w:val="-4"/>
                <w:sz w:val="24"/>
                <w:lang w:val="ru-RU"/>
              </w:rPr>
              <w:t xml:space="preserve"> </w:t>
            </w:r>
            <w:r w:rsidRPr="006C6D24">
              <w:rPr>
                <w:sz w:val="24"/>
                <w:lang w:val="ru-RU"/>
              </w:rPr>
              <w:t>к</w:t>
            </w:r>
            <w:r w:rsidRPr="006C6D24">
              <w:rPr>
                <w:spacing w:val="-57"/>
                <w:sz w:val="24"/>
                <w:lang w:val="ru-RU"/>
              </w:rPr>
              <w:t xml:space="preserve"> </w:t>
            </w:r>
            <w:r w:rsidRPr="006C6D24">
              <w:rPr>
                <w:sz w:val="24"/>
                <w:lang w:val="ru-RU"/>
              </w:rPr>
              <w:t>ним</w:t>
            </w:r>
            <w:r w:rsidRPr="006C6D24">
              <w:rPr>
                <w:spacing w:val="-2"/>
                <w:sz w:val="24"/>
                <w:lang w:val="ru-RU"/>
              </w:rPr>
              <w:t xml:space="preserve"> </w:t>
            </w:r>
            <w:r w:rsidRPr="006C6D24">
              <w:rPr>
                <w:sz w:val="24"/>
                <w:lang w:val="ru-RU"/>
              </w:rPr>
              <w:t>соответствующих</w:t>
            </w:r>
            <w:r w:rsidRPr="006C6D24">
              <w:rPr>
                <w:spacing w:val="-3"/>
                <w:sz w:val="24"/>
                <w:lang w:val="ru-RU"/>
              </w:rPr>
              <w:t xml:space="preserve"> </w:t>
            </w:r>
            <w:r w:rsidRPr="006C6D24">
              <w:rPr>
                <w:sz w:val="24"/>
                <w:lang w:val="ru-RU"/>
              </w:rPr>
              <w:t>стихотворных строк.</w:t>
            </w:r>
          </w:p>
          <w:p w:rsidR="006C6D24" w:rsidRPr="006C6D24" w:rsidRDefault="006C6D24">
            <w:pPr>
              <w:ind w:right="438"/>
              <w:rPr>
                <w:sz w:val="24"/>
                <w:lang w:val="ru-RU"/>
              </w:rPr>
            </w:pPr>
            <w:r w:rsidRPr="006C6D24">
              <w:rPr>
                <w:sz w:val="24"/>
                <w:lang w:val="ru-RU"/>
              </w:rPr>
              <w:t>Упражнение</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выразительном</w:t>
            </w:r>
            <w:r w:rsidRPr="006C6D24">
              <w:rPr>
                <w:spacing w:val="-4"/>
                <w:sz w:val="24"/>
                <w:lang w:val="ru-RU"/>
              </w:rPr>
              <w:t xml:space="preserve"> </w:t>
            </w:r>
            <w:r w:rsidRPr="006C6D24">
              <w:rPr>
                <w:sz w:val="24"/>
                <w:lang w:val="ru-RU"/>
              </w:rPr>
              <w:t>чтении</w:t>
            </w:r>
            <w:r w:rsidRPr="006C6D24">
              <w:rPr>
                <w:spacing w:val="-2"/>
                <w:sz w:val="24"/>
                <w:lang w:val="ru-RU"/>
              </w:rPr>
              <w:t xml:space="preserve"> </w:t>
            </w:r>
            <w:r w:rsidRPr="006C6D24">
              <w:rPr>
                <w:sz w:val="24"/>
                <w:lang w:val="ru-RU"/>
              </w:rPr>
              <w:t>вслух</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наизусть с сохранением интонационного</w:t>
            </w:r>
            <w:r w:rsidRPr="006C6D24">
              <w:rPr>
                <w:spacing w:val="1"/>
                <w:sz w:val="24"/>
                <w:lang w:val="ru-RU"/>
              </w:rPr>
              <w:t xml:space="preserve"> </w:t>
            </w:r>
            <w:r w:rsidRPr="006C6D24">
              <w:rPr>
                <w:sz w:val="24"/>
                <w:lang w:val="ru-RU"/>
              </w:rPr>
              <w:t>рисунка</w:t>
            </w:r>
            <w:r w:rsidRPr="006C6D24">
              <w:rPr>
                <w:spacing w:val="-2"/>
                <w:sz w:val="24"/>
                <w:lang w:val="ru-RU"/>
              </w:rPr>
              <w:t xml:space="preserve"> </w:t>
            </w:r>
            <w:r w:rsidRPr="006C6D24">
              <w:rPr>
                <w:sz w:val="24"/>
                <w:lang w:val="ru-RU"/>
              </w:rPr>
              <w:t>произведения.</w:t>
            </w:r>
          </w:p>
          <w:p w:rsidR="006C6D24" w:rsidRPr="006C6D24" w:rsidRDefault="006C6D24">
            <w:pPr>
              <w:spacing w:line="270" w:lineRule="atLeast"/>
              <w:ind w:right="112"/>
              <w:rPr>
                <w:sz w:val="24"/>
                <w:lang w:val="ru-RU"/>
              </w:rPr>
            </w:pPr>
            <w:r w:rsidRPr="006C6D24">
              <w:rPr>
                <w:sz w:val="24"/>
                <w:lang w:val="ru-RU"/>
              </w:rPr>
              <w:t>Творческое задание: воссоздание в воображении</w:t>
            </w:r>
            <w:r w:rsidRPr="006C6D24">
              <w:rPr>
                <w:spacing w:val="-57"/>
                <w:sz w:val="24"/>
                <w:lang w:val="ru-RU"/>
              </w:rPr>
              <w:t xml:space="preserve"> </w:t>
            </w:r>
            <w:r w:rsidRPr="006C6D24">
              <w:rPr>
                <w:sz w:val="24"/>
                <w:lang w:val="ru-RU"/>
              </w:rPr>
              <w:t>описанных</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стихотворении</w:t>
            </w:r>
            <w:r w:rsidRPr="006C6D24">
              <w:rPr>
                <w:spacing w:val="-1"/>
                <w:sz w:val="24"/>
                <w:lang w:val="ru-RU"/>
              </w:rPr>
              <w:t xml:space="preserve"> </w:t>
            </w:r>
            <w:r w:rsidRPr="006C6D24">
              <w:rPr>
                <w:sz w:val="24"/>
                <w:lang w:val="ru-RU"/>
              </w:rPr>
              <w:t>картин</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4416"/>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6.</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Default="006C6D24">
            <w:pPr>
              <w:ind w:right="112"/>
              <w:rPr>
                <w:sz w:val="24"/>
              </w:rPr>
            </w:pPr>
            <w:r>
              <w:rPr>
                <w:sz w:val="24"/>
              </w:rPr>
              <w:t>Литературная сказка</w:t>
            </w:r>
            <w:r>
              <w:rPr>
                <w:spacing w:val="-57"/>
                <w:sz w:val="24"/>
              </w:rPr>
              <w:t xml:space="preserve"> </w:t>
            </w:r>
            <w:r>
              <w:rPr>
                <w:sz w:val="24"/>
              </w:rPr>
              <w:t>(6</w:t>
            </w:r>
            <w:r>
              <w:rPr>
                <w:spacing w:val="-1"/>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94"/>
              <w:rPr>
                <w:sz w:val="24"/>
                <w:lang w:val="ru-RU"/>
              </w:rPr>
            </w:pPr>
            <w:r w:rsidRPr="006C6D24">
              <w:rPr>
                <w:sz w:val="24"/>
                <w:lang w:val="ru-RU"/>
              </w:rPr>
              <w:t>Тематика авторских стихотворных</w:t>
            </w:r>
            <w:r w:rsidRPr="006C6D24">
              <w:rPr>
                <w:spacing w:val="-57"/>
                <w:sz w:val="24"/>
                <w:lang w:val="ru-RU"/>
              </w:rPr>
              <w:t xml:space="preserve"> </w:t>
            </w:r>
            <w:r w:rsidRPr="006C6D24">
              <w:rPr>
                <w:sz w:val="24"/>
                <w:lang w:val="ru-RU"/>
              </w:rPr>
              <w:t>сказок.</w:t>
            </w:r>
          </w:p>
          <w:p w:rsidR="006C6D24" w:rsidRPr="006C6D24" w:rsidRDefault="006C6D24">
            <w:pPr>
              <w:ind w:right="236"/>
              <w:rPr>
                <w:sz w:val="24"/>
                <w:lang w:val="ru-RU"/>
              </w:rPr>
            </w:pPr>
            <w:r w:rsidRPr="006C6D24">
              <w:rPr>
                <w:sz w:val="24"/>
                <w:lang w:val="ru-RU"/>
              </w:rPr>
              <w:t>Расширение представлений о героях</w:t>
            </w:r>
            <w:r w:rsidRPr="006C6D24">
              <w:rPr>
                <w:spacing w:val="-57"/>
                <w:sz w:val="24"/>
                <w:lang w:val="ru-RU"/>
              </w:rPr>
              <w:t xml:space="preserve"> </w:t>
            </w:r>
            <w:r w:rsidRPr="006C6D24">
              <w:rPr>
                <w:sz w:val="24"/>
                <w:lang w:val="ru-RU"/>
              </w:rPr>
              <w:t>литературных сказок (произведения</w:t>
            </w:r>
            <w:r w:rsidRPr="006C6D24">
              <w:rPr>
                <w:spacing w:val="-57"/>
                <w:sz w:val="24"/>
                <w:lang w:val="ru-RU"/>
              </w:rPr>
              <w:t xml:space="preserve"> </w:t>
            </w:r>
            <w:r w:rsidRPr="006C6D24">
              <w:rPr>
                <w:sz w:val="24"/>
                <w:lang w:val="ru-RU"/>
              </w:rPr>
              <w:t>М.</w:t>
            </w:r>
            <w:r w:rsidRPr="006C6D24">
              <w:rPr>
                <w:spacing w:val="4"/>
                <w:sz w:val="24"/>
                <w:lang w:val="ru-RU"/>
              </w:rPr>
              <w:t xml:space="preserve"> </w:t>
            </w:r>
            <w:r w:rsidRPr="006C6D24">
              <w:rPr>
                <w:sz w:val="24"/>
                <w:lang w:val="ru-RU"/>
              </w:rPr>
              <w:t>Ю.</w:t>
            </w:r>
            <w:r w:rsidRPr="006C6D24">
              <w:rPr>
                <w:spacing w:val="5"/>
                <w:sz w:val="24"/>
                <w:lang w:val="ru-RU"/>
              </w:rPr>
              <w:t xml:space="preserve"> </w:t>
            </w:r>
            <w:r w:rsidRPr="006C6D24">
              <w:rPr>
                <w:sz w:val="24"/>
                <w:lang w:val="ru-RU"/>
              </w:rPr>
              <w:t>Лермонтова,</w:t>
            </w:r>
            <w:r w:rsidRPr="006C6D24">
              <w:rPr>
                <w:spacing w:val="6"/>
                <w:sz w:val="24"/>
                <w:lang w:val="ru-RU"/>
              </w:rPr>
              <w:t xml:space="preserve"> </w:t>
            </w:r>
            <w:r w:rsidRPr="006C6D24">
              <w:rPr>
                <w:sz w:val="24"/>
                <w:lang w:val="ru-RU"/>
              </w:rPr>
              <w:t>П.</w:t>
            </w:r>
            <w:r w:rsidRPr="006C6D24">
              <w:rPr>
                <w:spacing w:val="4"/>
                <w:sz w:val="24"/>
                <w:lang w:val="ru-RU"/>
              </w:rPr>
              <w:t xml:space="preserve"> </w:t>
            </w:r>
            <w:r w:rsidRPr="006C6D24">
              <w:rPr>
                <w:sz w:val="24"/>
                <w:lang w:val="ru-RU"/>
              </w:rPr>
              <w:t>П.</w:t>
            </w:r>
            <w:r w:rsidRPr="006C6D24">
              <w:rPr>
                <w:spacing w:val="5"/>
                <w:sz w:val="24"/>
                <w:lang w:val="ru-RU"/>
              </w:rPr>
              <w:t xml:space="preserve"> </w:t>
            </w:r>
            <w:r w:rsidRPr="006C6D24">
              <w:rPr>
                <w:sz w:val="24"/>
                <w:lang w:val="ru-RU"/>
              </w:rPr>
              <w:t>Ершова,</w:t>
            </w:r>
            <w:r w:rsidRPr="006C6D24">
              <w:rPr>
                <w:spacing w:val="1"/>
                <w:sz w:val="24"/>
                <w:lang w:val="ru-RU"/>
              </w:rPr>
              <w:t xml:space="preserve"> </w:t>
            </w:r>
            <w:r w:rsidRPr="006C6D24">
              <w:rPr>
                <w:sz w:val="24"/>
                <w:lang w:val="ru-RU"/>
              </w:rPr>
              <w:t>П.</w:t>
            </w:r>
            <w:r w:rsidRPr="006C6D24">
              <w:rPr>
                <w:spacing w:val="-2"/>
                <w:sz w:val="24"/>
                <w:lang w:val="ru-RU"/>
              </w:rPr>
              <w:t xml:space="preserve"> </w:t>
            </w:r>
            <w:r w:rsidRPr="006C6D24">
              <w:rPr>
                <w:sz w:val="24"/>
                <w:lang w:val="ru-RU"/>
              </w:rPr>
              <w:t>П.</w:t>
            </w:r>
            <w:r w:rsidRPr="006C6D24">
              <w:rPr>
                <w:spacing w:val="-1"/>
                <w:sz w:val="24"/>
                <w:lang w:val="ru-RU"/>
              </w:rPr>
              <w:t xml:space="preserve"> </w:t>
            </w:r>
            <w:r w:rsidRPr="006C6D24">
              <w:rPr>
                <w:sz w:val="24"/>
                <w:lang w:val="ru-RU"/>
              </w:rPr>
              <w:t>Бажова, С.</w:t>
            </w:r>
            <w:r w:rsidRPr="006C6D24">
              <w:rPr>
                <w:spacing w:val="-1"/>
                <w:sz w:val="24"/>
                <w:lang w:val="ru-RU"/>
              </w:rPr>
              <w:t xml:space="preserve"> </w:t>
            </w:r>
            <w:r w:rsidRPr="006C6D24">
              <w:rPr>
                <w:sz w:val="24"/>
                <w:lang w:val="ru-RU"/>
              </w:rPr>
              <w:t>Т.</w:t>
            </w:r>
            <w:r w:rsidRPr="006C6D24">
              <w:rPr>
                <w:spacing w:val="-1"/>
                <w:sz w:val="24"/>
                <w:lang w:val="ru-RU"/>
              </w:rPr>
              <w:t xml:space="preserve"> </w:t>
            </w:r>
            <w:r w:rsidRPr="006C6D24">
              <w:rPr>
                <w:sz w:val="24"/>
                <w:lang w:val="ru-RU"/>
              </w:rPr>
              <w:t>Аксакова).</w:t>
            </w:r>
          </w:p>
          <w:p w:rsidR="006C6D24" w:rsidRPr="006C6D24" w:rsidRDefault="006C6D24">
            <w:pPr>
              <w:rPr>
                <w:sz w:val="24"/>
                <w:lang w:val="ru-RU"/>
              </w:rPr>
            </w:pPr>
            <w:r w:rsidRPr="006C6D24">
              <w:rPr>
                <w:sz w:val="24"/>
                <w:lang w:val="ru-RU"/>
              </w:rPr>
              <w:t>Связь</w:t>
            </w:r>
            <w:r w:rsidRPr="006C6D24">
              <w:rPr>
                <w:spacing w:val="-3"/>
                <w:sz w:val="24"/>
                <w:lang w:val="ru-RU"/>
              </w:rPr>
              <w:t xml:space="preserve"> </w:t>
            </w:r>
            <w:r w:rsidRPr="006C6D24">
              <w:rPr>
                <w:sz w:val="24"/>
                <w:lang w:val="ru-RU"/>
              </w:rPr>
              <w:t>литературной</w:t>
            </w:r>
            <w:r w:rsidRPr="006C6D24">
              <w:rPr>
                <w:spacing w:val="-3"/>
                <w:sz w:val="24"/>
                <w:lang w:val="ru-RU"/>
              </w:rPr>
              <w:t xml:space="preserve"> </w:t>
            </w:r>
            <w:r w:rsidRPr="006C6D24">
              <w:rPr>
                <w:sz w:val="24"/>
                <w:lang w:val="ru-RU"/>
              </w:rPr>
              <w:t>сказки</w:t>
            </w:r>
          </w:p>
          <w:p w:rsidR="006C6D24" w:rsidRPr="006C6D24" w:rsidRDefault="006C6D24">
            <w:pPr>
              <w:ind w:right="564"/>
              <w:rPr>
                <w:sz w:val="24"/>
                <w:lang w:val="ru-RU"/>
              </w:rPr>
            </w:pPr>
            <w:r w:rsidRPr="006C6D24">
              <w:rPr>
                <w:sz w:val="24"/>
                <w:lang w:val="ru-RU"/>
              </w:rPr>
              <w:t>с</w:t>
            </w:r>
            <w:r w:rsidRPr="006C6D24">
              <w:rPr>
                <w:spacing w:val="-4"/>
                <w:sz w:val="24"/>
                <w:lang w:val="ru-RU"/>
              </w:rPr>
              <w:t xml:space="preserve"> </w:t>
            </w:r>
            <w:r w:rsidRPr="006C6D24">
              <w:rPr>
                <w:sz w:val="24"/>
                <w:lang w:val="ru-RU"/>
              </w:rPr>
              <w:t>фольклорной:</w:t>
            </w:r>
            <w:r w:rsidRPr="006C6D24">
              <w:rPr>
                <w:spacing w:val="-1"/>
                <w:sz w:val="24"/>
                <w:lang w:val="ru-RU"/>
              </w:rPr>
              <w:t xml:space="preserve"> </w:t>
            </w:r>
            <w:r w:rsidRPr="006C6D24">
              <w:rPr>
                <w:sz w:val="24"/>
                <w:lang w:val="ru-RU"/>
              </w:rPr>
              <w:t>народная</w:t>
            </w:r>
            <w:r w:rsidRPr="006C6D24">
              <w:rPr>
                <w:spacing w:val="-2"/>
                <w:sz w:val="24"/>
                <w:lang w:val="ru-RU"/>
              </w:rPr>
              <w:t xml:space="preserve"> </w:t>
            </w:r>
            <w:r w:rsidRPr="006C6D24">
              <w:rPr>
                <w:sz w:val="24"/>
                <w:lang w:val="ru-RU"/>
              </w:rPr>
              <w:t>речь</w:t>
            </w:r>
            <w:r w:rsidRPr="006C6D24">
              <w:rPr>
                <w:spacing w:val="-2"/>
                <w:sz w:val="24"/>
                <w:lang w:val="ru-RU"/>
              </w:rPr>
              <w:t xml:space="preserve"> </w:t>
            </w:r>
            <w:r w:rsidRPr="006C6D24">
              <w:rPr>
                <w:sz w:val="24"/>
                <w:lang w:val="ru-RU"/>
              </w:rPr>
              <w:t>—</w:t>
            </w:r>
            <w:r w:rsidRPr="006C6D24">
              <w:rPr>
                <w:spacing w:val="-57"/>
                <w:sz w:val="24"/>
                <w:lang w:val="ru-RU"/>
              </w:rPr>
              <w:t xml:space="preserve"> </w:t>
            </w:r>
            <w:r w:rsidRPr="006C6D24">
              <w:rPr>
                <w:sz w:val="24"/>
                <w:lang w:val="ru-RU"/>
              </w:rPr>
              <w:t>особенность</w:t>
            </w:r>
            <w:r w:rsidRPr="006C6D24">
              <w:rPr>
                <w:spacing w:val="-1"/>
                <w:sz w:val="24"/>
                <w:lang w:val="ru-RU"/>
              </w:rPr>
              <w:t xml:space="preserve"> </w:t>
            </w:r>
            <w:r w:rsidRPr="006C6D24">
              <w:rPr>
                <w:sz w:val="24"/>
                <w:lang w:val="ru-RU"/>
              </w:rPr>
              <w:t>авторской</w:t>
            </w:r>
            <w:r w:rsidRPr="006C6D24">
              <w:rPr>
                <w:spacing w:val="-2"/>
                <w:sz w:val="24"/>
                <w:lang w:val="ru-RU"/>
              </w:rPr>
              <w:t xml:space="preserve"> </w:t>
            </w:r>
            <w:r w:rsidRPr="006C6D24">
              <w:rPr>
                <w:sz w:val="24"/>
                <w:lang w:val="ru-RU"/>
              </w:rPr>
              <w:t>сказки.</w:t>
            </w:r>
          </w:p>
          <w:p w:rsidR="006C6D24" w:rsidRPr="006C6D24" w:rsidRDefault="006C6D24">
            <w:pPr>
              <w:ind w:right="327"/>
              <w:rPr>
                <w:sz w:val="24"/>
                <w:lang w:val="ru-RU"/>
              </w:rPr>
            </w:pPr>
            <w:r w:rsidRPr="006C6D24">
              <w:rPr>
                <w:sz w:val="24"/>
                <w:lang w:val="ru-RU"/>
              </w:rPr>
              <w:t>Иллюстрации в сказке: назначение,</w:t>
            </w:r>
            <w:r w:rsidRPr="006C6D24">
              <w:rPr>
                <w:spacing w:val="-57"/>
                <w:sz w:val="24"/>
                <w:lang w:val="ru-RU"/>
              </w:rPr>
              <w:t xml:space="preserve"> </w:t>
            </w:r>
            <w:r w:rsidRPr="006C6D24">
              <w:rPr>
                <w:sz w:val="24"/>
                <w:lang w:val="ru-RU"/>
              </w:rPr>
              <w:t>особенности</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Разговор</w:t>
            </w:r>
            <w:r w:rsidRPr="006C6D24">
              <w:rPr>
                <w:spacing w:val="-4"/>
                <w:sz w:val="24"/>
                <w:lang w:val="ru-RU"/>
              </w:rPr>
              <w:t xml:space="preserve"> </w:t>
            </w:r>
            <w:r w:rsidRPr="006C6D24">
              <w:rPr>
                <w:sz w:val="24"/>
                <w:lang w:val="ru-RU"/>
              </w:rPr>
              <w:t>перед</w:t>
            </w:r>
            <w:r w:rsidRPr="006C6D24">
              <w:rPr>
                <w:spacing w:val="-3"/>
                <w:sz w:val="24"/>
                <w:lang w:val="ru-RU"/>
              </w:rPr>
              <w:t xml:space="preserve"> </w:t>
            </w:r>
            <w:r w:rsidRPr="006C6D24">
              <w:rPr>
                <w:sz w:val="24"/>
                <w:lang w:val="ru-RU"/>
              </w:rPr>
              <w:t>чтением:</w:t>
            </w:r>
            <w:r w:rsidRPr="006C6D24">
              <w:rPr>
                <w:spacing w:val="-3"/>
                <w:sz w:val="24"/>
                <w:lang w:val="ru-RU"/>
              </w:rPr>
              <w:t xml:space="preserve"> </w:t>
            </w:r>
            <w:r w:rsidRPr="006C6D24">
              <w:rPr>
                <w:sz w:val="24"/>
                <w:lang w:val="ru-RU"/>
              </w:rPr>
              <w:t>уточнение</w:t>
            </w:r>
          </w:p>
          <w:p w:rsidR="006C6D24" w:rsidRPr="006C6D24" w:rsidRDefault="006C6D24">
            <w:pPr>
              <w:ind w:right="327"/>
              <w:rPr>
                <w:sz w:val="24"/>
                <w:lang w:val="ru-RU"/>
              </w:rPr>
            </w:pPr>
            <w:r w:rsidRPr="006C6D24">
              <w:rPr>
                <w:sz w:val="24"/>
                <w:lang w:val="ru-RU"/>
              </w:rPr>
              <w:t>представлений о жанре сказки, расширение</w:t>
            </w:r>
            <w:r w:rsidRPr="006C6D24">
              <w:rPr>
                <w:spacing w:val="1"/>
                <w:sz w:val="24"/>
                <w:lang w:val="ru-RU"/>
              </w:rPr>
              <w:t xml:space="preserve"> </w:t>
            </w:r>
            <w:r w:rsidRPr="006C6D24">
              <w:rPr>
                <w:sz w:val="24"/>
                <w:lang w:val="ru-RU"/>
              </w:rPr>
              <w:t>знаний о том, как и почему из глубины веков</w:t>
            </w:r>
            <w:r w:rsidRPr="006C6D24">
              <w:rPr>
                <w:spacing w:val="1"/>
                <w:sz w:val="24"/>
                <w:lang w:val="ru-RU"/>
              </w:rPr>
              <w:t xml:space="preserve"> </w:t>
            </w:r>
            <w:r w:rsidRPr="006C6D24">
              <w:rPr>
                <w:sz w:val="24"/>
                <w:lang w:val="ru-RU"/>
              </w:rPr>
              <w:t>дошли</w:t>
            </w:r>
            <w:r w:rsidRPr="006C6D24">
              <w:rPr>
                <w:spacing w:val="-1"/>
                <w:sz w:val="24"/>
                <w:lang w:val="ru-RU"/>
              </w:rPr>
              <w:t xml:space="preserve"> </w:t>
            </w:r>
            <w:r w:rsidRPr="006C6D24">
              <w:rPr>
                <w:sz w:val="24"/>
                <w:lang w:val="ru-RU"/>
              </w:rPr>
              <w:t>до</w:t>
            </w:r>
            <w:r w:rsidRPr="006C6D24">
              <w:rPr>
                <w:spacing w:val="-2"/>
                <w:sz w:val="24"/>
                <w:lang w:val="ru-RU"/>
              </w:rPr>
              <w:t xml:space="preserve"> </w:t>
            </w:r>
            <w:r w:rsidRPr="006C6D24">
              <w:rPr>
                <w:sz w:val="24"/>
                <w:lang w:val="ru-RU"/>
              </w:rPr>
              <w:t>нас</w:t>
            </w:r>
            <w:r w:rsidRPr="006C6D24">
              <w:rPr>
                <w:spacing w:val="-3"/>
                <w:sz w:val="24"/>
                <w:lang w:val="ru-RU"/>
              </w:rPr>
              <w:t xml:space="preserve"> </w:t>
            </w:r>
            <w:r w:rsidRPr="006C6D24">
              <w:rPr>
                <w:sz w:val="24"/>
                <w:lang w:val="ru-RU"/>
              </w:rPr>
              <w:t>народные</w:t>
            </w:r>
            <w:r w:rsidRPr="006C6D24">
              <w:rPr>
                <w:spacing w:val="-5"/>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первые</w:t>
            </w:r>
            <w:r w:rsidRPr="006C6D24">
              <w:rPr>
                <w:spacing w:val="-3"/>
                <w:sz w:val="24"/>
                <w:lang w:val="ru-RU"/>
              </w:rPr>
              <w:t xml:space="preserve"> </w:t>
            </w:r>
            <w:r w:rsidRPr="006C6D24">
              <w:rPr>
                <w:sz w:val="24"/>
                <w:lang w:val="ru-RU"/>
              </w:rPr>
              <w:t>авторы</w:t>
            </w:r>
            <w:r w:rsidRPr="006C6D24">
              <w:rPr>
                <w:spacing w:val="-57"/>
                <w:sz w:val="24"/>
                <w:lang w:val="ru-RU"/>
              </w:rPr>
              <w:t xml:space="preserve"> </w:t>
            </w:r>
            <w:r w:rsidRPr="006C6D24">
              <w:rPr>
                <w:sz w:val="24"/>
                <w:lang w:val="ru-RU"/>
              </w:rPr>
              <w:t>литературных</w:t>
            </w:r>
            <w:r w:rsidRPr="006C6D24">
              <w:rPr>
                <w:spacing w:val="-1"/>
                <w:sz w:val="24"/>
                <w:lang w:val="ru-RU"/>
              </w:rPr>
              <w:t xml:space="preserve"> </w:t>
            </w:r>
            <w:r w:rsidRPr="006C6D24">
              <w:rPr>
                <w:sz w:val="24"/>
                <w:lang w:val="ru-RU"/>
              </w:rPr>
              <w:t>сказок.</w:t>
            </w:r>
          </w:p>
          <w:p w:rsidR="006C6D24" w:rsidRPr="006C6D24" w:rsidRDefault="006C6D24">
            <w:pPr>
              <w:ind w:right="158"/>
              <w:rPr>
                <w:sz w:val="24"/>
                <w:lang w:val="ru-RU"/>
              </w:rPr>
            </w:pPr>
            <w:r w:rsidRPr="006C6D24">
              <w:rPr>
                <w:sz w:val="24"/>
                <w:lang w:val="ru-RU"/>
              </w:rPr>
              <w:t>Слушание и чтение литературных сказок.</w:t>
            </w:r>
            <w:r w:rsidRPr="006C6D24">
              <w:rPr>
                <w:spacing w:val="1"/>
                <w:sz w:val="24"/>
                <w:lang w:val="ru-RU"/>
              </w:rPr>
              <w:t xml:space="preserve"> </w:t>
            </w:r>
            <w:r w:rsidRPr="006C6D24">
              <w:rPr>
                <w:sz w:val="24"/>
                <w:lang w:val="ru-RU"/>
              </w:rPr>
              <w:t>Например, М. Ю. Лермонтов «Ашик-Кериб», П.</w:t>
            </w:r>
            <w:r w:rsidRPr="006C6D24">
              <w:rPr>
                <w:spacing w:val="-57"/>
                <w:sz w:val="24"/>
                <w:lang w:val="ru-RU"/>
              </w:rPr>
              <w:t xml:space="preserve"> </w:t>
            </w:r>
            <w:r w:rsidRPr="006C6D24">
              <w:rPr>
                <w:sz w:val="24"/>
                <w:lang w:val="ru-RU"/>
              </w:rPr>
              <w:t>П.</w:t>
            </w:r>
            <w:r w:rsidRPr="006C6D24">
              <w:rPr>
                <w:spacing w:val="-3"/>
                <w:sz w:val="24"/>
                <w:lang w:val="ru-RU"/>
              </w:rPr>
              <w:t xml:space="preserve"> </w:t>
            </w:r>
            <w:r w:rsidRPr="006C6D24">
              <w:rPr>
                <w:sz w:val="24"/>
                <w:lang w:val="ru-RU"/>
              </w:rPr>
              <w:t>Ершов</w:t>
            </w:r>
            <w:r w:rsidRPr="006C6D24">
              <w:rPr>
                <w:spacing w:val="-2"/>
                <w:sz w:val="24"/>
                <w:lang w:val="ru-RU"/>
              </w:rPr>
              <w:t xml:space="preserve"> </w:t>
            </w:r>
            <w:r w:rsidRPr="006C6D24">
              <w:rPr>
                <w:sz w:val="24"/>
                <w:lang w:val="ru-RU"/>
              </w:rPr>
              <w:t>«Конёк-Горбунок»,</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Ф.</w:t>
            </w:r>
            <w:r w:rsidRPr="006C6D24">
              <w:rPr>
                <w:spacing w:val="-3"/>
                <w:sz w:val="24"/>
                <w:lang w:val="ru-RU"/>
              </w:rPr>
              <w:t xml:space="preserve"> </w:t>
            </w:r>
            <w:r w:rsidRPr="006C6D24">
              <w:rPr>
                <w:sz w:val="24"/>
                <w:lang w:val="ru-RU"/>
              </w:rPr>
              <w:t>Одоевский</w:t>
            </w:r>
          </w:p>
          <w:p w:rsidR="006C6D24" w:rsidRPr="006C6D24" w:rsidRDefault="006C6D24">
            <w:pPr>
              <w:rPr>
                <w:sz w:val="24"/>
                <w:lang w:val="ru-RU"/>
              </w:rPr>
            </w:pPr>
            <w:r w:rsidRPr="006C6D24">
              <w:rPr>
                <w:sz w:val="24"/>
                <w:lang w:val="ru-RU"/>
              </w:rPr>
              <w:t>«Городок</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табакерке»,</w:t>
            </w:r>
            <w:r w:rsidRPr="006C6D24">
              <w:rPr>
                <w:spacing w:val="-1"/>
                <w:sz w:val="24"/>
                <w:lang w:val="ru-RU"/>
              </w:rPr>
              <w:t xml:space="preserve"> </w:t>
            </w:r>
            <w:r w:rsidRPr="006C6D24">
              <w:rPr>
                <w:sz w:val="24"/>
                <w:lang w:val="ru-RU"/>
              </w:rPr>
              <w:t>С.</w:t>
            </w:r>
            <w:r w:rsidRPr="006C6D24">
              <w:rPr>
                <w:spacing w:val="-1"/>
                <w:sz w:val="24"/>
                <w:lang w:val="ru-RU"/>
              </w:rPr>
              <w:t xml:space="preserve"> </w:t>
            </w:r>
            <w:r w:rsidRPr="006C6D24">
              <w:rPr>
                <w:sz w:val="24"/>
                <w:lang w:val="ru-RU"/>
              </w:rPr>
              <w:t>Т.</w:t>
            </w:r>
            <w:r w:rsidRPr="006C6D24">
              <w:rPr>
                <w:spacing w:val="-1"/>
                <w:sz w:val="24"/>
                <w:lang w:val="ru-RU"/>
              </w:rPr>
              <w:t xml:space="preserve"> </w:t>
            </w:r>
            <w:r w:rsidRPr="006C6D24">
              <w:rPr>
                <w:sz w:val="24"/>
                <w:lang w:val="ru-RU"/>
              </w:rPr>
              <w:t>Аксаков</w:t>
            </w:r>
          </w:p>
          <w:p w:rsidR="006C6D24" w:rsidRPr="006C6D24" w:rsidRDefault="006C6D24">
            <w:pPr>
              <w:spacing w:before="1"/>
              <w:ind w:right="446"/>
              <w:rPr>
                <w:sz w:val="24"/>
                <w:lang w:val="ru-RU"/>
              </w:rPr>
            </w:pPr>
            <w:r w:rsidRPr="006C6D24">
              <w:rPr>
                <w:sz w:val="24"/>
                <w:lang w:val="ru-RU"/>
              </w:rPr>
              <w:t>«Аленький цветочек», Е. Л. Шварц «Сказка о</w:t>
            </w:r>
            <w:r w:rsidRPr="006C6D24">
              <w:rPr>
                <w:spacing w:val="-57"/>
                <w:sz w:val="24"/>
                <w:lang w:val="ru-RU"/>
              </w:rPr>
              <w:t xml:space="preserve"> </w:t>
            </w:r>
            <w:r w:rsidRPr="006C6D24">
              <w:rPr>
                <w:sz w:val="24"/>
                <w:lang w:val="ru-RU"/>
              </w:rPr>
              <w:t>потерянном</w:t>
            </w:r>
            <w:r w:rsidRPr="006C6D24">
              <w:rPr>
                <w:spacing w:val="-1"/>
                <w:sz w:val="24"/>
                <w:lang w:val="ru-RU"/>
              </w:rPr>
              <w:t xml:space="preserve"> </w:t>
            </w:r>
            <w:r w:rsidRPr="006C6D24">
              <w:rPr>
                <w:sz w:val="24"/>
                <w:lang w:val="ru-RU"/>
              </w:rPr>
              <w:t>времени».</w:t>
            </w:r>
          </w:p>
          <w:p w:rsidR="006C6D24" w:rsidRPr="006C6D24" w:rsidRDefault="006C6D24">
            <w:pPr>
              <w:ind w:right="197"/>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текстом</w:t>
            </w:r>
            <w:r w:rsidRPr="006C6D24">
              <w:rPr>
                <w:spacing w:val="-3"/>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(характеристика</w:t>
            </w:r>
            <w:r w:rsidRPr="006C6D24">
              <w:rPr>
                <w:spacing w:val="-57"/>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нахождение</w:t>
            </w:r>
            <w:r w:rsidRPr="006C6D24">
              <w:rPr>
                <w:spacing w:val="-1"/>
                <w:sz w:val="24"/>
                <w:lang w:val="ru-RU"/>
              </w:rPr>
              <w:t xml:space="preserve"> </w:t>
            </w:r>
            <w:r w:rsidRPr="006C6D24">
              <w:rPr>
                <w:sz w:val="24"/>
                <w:lang w:val="ru-RU"/>
              </w:rPr>
              <w:t>описания</w:t>
            </w:r>
            <w:r w:rsidRPr="006C6D24">
              <w:rPr>
                <w:spacing w:val="-1"/>
                <w:sz w:val="24"/>
                <w:lang w:val="ru-RU"/>
              </w:rPr>
              <w:t xml:space="preserve"> </w:t>
            </w:r>
            <w:r w:rsidRPr="006C6D24">
              <w:rPr>
                <w:sz w:val="24"/>
                <w:lang w:val="ru-RU"/>
              </w:rPr>
              <w:t>героя,</w:t>
            </w:r>
          </w:p>
          <w:p w:rsidR="006C6D24" w:rsidRPr="006C6D24" w:rsidRDefault="006C6D24">
            <w:pPr>
              <w:spacing w:line="270" w:lineRule="atLeast"/>
              <w:ind w:right="516"/>
              <w:jc w:val="both"/>
              <w:rPr>
                <w:sz w:val="24"/>
                <w:lang w:val="ru-RU"/>
              </w:rPr>
            </w:pPr>
            <w:r w:rsidRPr="006C6D24">
              <w:rPr>
                <w:sz w:val="24"/>
                <w:lang w:val="ru-RU"/>
              </w:rPr>
              <w:t>определение</w:t>
            </w:r>
            <w:r w:rsidRPr="006C6D24">
              <w:rPr>
                <w:spacing w:val="-6"/>
                <w:sz w:val="24"/>
                <w:lang w:val="ru-RU"/>
              </w:rPr>
              <w:t xml:space="preserve"> </w:t>
            </w:r>
            <w:r w:rsidRPr="006C6D24">
              <w:rPr>
                <w:sz w:val="24"/>
                <w:lang w:val="ru-RU"/>
              </w:rPr>
              <w:t>взаимосвязи</w:t>
            </w:r>
            <w:r w:rsidRPr="006C6D24">
              <w:rPr>
                <w:spacing w:val="-4"/>
                <w:sz w:val="24"/>
                <w:lang w:val="ru-RU"/>
              </w:rPr>
              <w:t xml:space="preserve"> </w:t>
            </w:r>
            <w:r w:rsidRPr="006C6D24">
              <w:rPr>
                <w:sz w:val="24"/>
                <w:lang w:val="ru-RU"/>
              </w:rPr>
              <w:t>между</w:t>
            </w:r>
            <w:r w:rsidRPr="006C6D24">
              <w:rPr>
                <w:spacing w:val="-4"/>
                <w:sz w:val="24"/>
                <w:lang w:val="ru-RU"/>
              </w:rPr>
              <w:t xml:space="preserve"> </w:t>
            </w:r>
            <w:r w:rsidRPr="006C6D24">
              <w:rPr>
                <w:sz w:val="24"/>
                <w:lang w:val="ru-RU"/>
              </w:rPr>
              <w:t>поступками</w:t>
            </w:r>
            <w:r w:rsidRPr="006C6D24">
              <w:rPr>
                <w:spacing w:val="-58"/>
                <w:sz w:val="24"/>
                <w:lang w:val="ru-RU"/>
              </w:rPr>
              <w:t xml:space="preserve"> </w:t>
            </w:r>
            <w:r w:rsidRPr="006C6D24">
              <w:rPr>
                <w:sz w:val="24"/>
                <w:lang w:val="ru-RU"/>
              </w:rPr>
              <w:t>героев, сравнение героев по аналогии или по</w:t>
            </w:r>
            <w:r w:rsidRPr="006C6D24">
              <w:rPr>
                <w:spacing w:val="-57"/>
                <w:sz w:val="24"/>
                <w:lang w:val="ru-RU"/>
              </w:rPr>
              <w:t xml:space="preserve"> </w:t>
            </w:r>
            <w:r w:rsidRPr="006C6D24">
              <w:rPr>
                <w:sz w:val="24"/>
                <w:lang w:val="ru-RU"/>
              </w:rPr>
              <w:t>контрасту,</w:t>
            </w:r>
            <w:r w:rsidRPr="006C6D24">
              <w:rPr>
                <w:spacing w:val="-3"/>
                <w:sz w:val="24"/>
                <w:lang w:val="ru-RU"/>
              </w:rPr>
              <w:t xml:space="preserve"> </w:t>
            </w:r>
            <w:r w:rsidRPr="006C6D24">
              <w:rPr>
                <w:sz w:val="24"/>
                <w:lang w:val="ru-RU"/>
              </w:rPr>
              <w:t>оценка</w:t>
            </w:r>
            <w:r w:rsidRPr="006C6D24">
              <w:rPr>
                <w:spacing w:val="-4"/>
                <w:sz w:val="24"/>
                <w:lang w:val="ru-RU"/>
              </w:rPr>
              <w:t xml:space="preserve"> </w:t>
            </w:r>
            <w:r w:rsidRPr="006C6D24">
              <w:rPr>
                <w:sz w:val="24"/>
                <w:lang w:val="ru-RU"/>
              </w:rPr>
              <w:t>поступков</w:t>
            </w:r>
            <w:r w:rsidRPr="006C6D24">
              <w:rPr>
                <w:spacing w:val="-4"/>
                <w:sz w:val="24"/>
                <w:lang w:val="ru-RU"/>
              </w:rPr>
              <w:t xml:space="preserve"> </w:t>
            </w:r>
            <w:r w:rsidRPr="006C6D24">
              <w:rPr>
                <w:sz w:val="24"/>
                <w:lang w:val="ru-RU"/>
              </w:rPr>
              <w:t>героев</w:t>
            </w:r>
            <w:r w:rsidRPr="006C6D24">
              <w:rPr>
                <w:spacing w:val="-4"/>
                <w:sz w:val="24"/>
                <w:lang w:val="ru-RU"/>
              </w:rPr>
              <w:t xml:space="preserve"> </w:t>
            </w:r>
            <w:r w:rsidRPr="006C6D24">
              <w:rPr>
                <w:sz w:val="24"/>
                <w:lang w:val="ru-RU"/>
              </w:rPr>
              <w:t>(две-три</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9661"/>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сказки</w:t>
            </w:r>
            <w:r w:rsidRPr="006C6D24">
              <w:rPr>
                <w:spacing w:val="-4"/>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p>
          <w:p w:rsidR="006C6D24" w:rsidRPr="006C6D24" w:rsidRDefault="006C6D24">
            <w:pPr>
              <w:ind w:right="164"/>
              <w:rPr>
                <w:sz w:val="24"/>
                <w:lang w:val="ru-RU"/>
              </w:rPr>
            </w:pPr>
            <w:r w:rsidRPr="006C6D24">
              <w:rPr>
                <w:sz w:val="24"/>
                <w:lang w:val="ru-RU"/>
              </w:rPr>
              <w:t>Учебный</w:t>
            </w:r>
            <w:r w:rsidRPr="006C6D24">
              <w:rPr>
                <w:spacing w:val="-4"/>
                <w:sz w:val="24"/>
                <w:lang w:val="ru-RU"/>
              </w:rPr>
              <w:t xml:space="preserve"> </w:t>
            </w:r>
            <w:r w:rsidRPr="006C6D24">
              <w:rPr>
                <w:sz w:val="24"/>
                <w:lang w:val="ru-RU"/>
              </w:rPr>
              <w:t>диалог:</w:t>
            </w:r>
            <w:r w:rsidRPr="006C6D24">
              <w:rPr>
                <w:spacing w:val="-5"/>
                <w:sz w:val="24"/>
                <w:lang w:val="ru-RU"/>
              </w:rPr>
              <w:t xml:space="preserve"> </w:t>
            </w:r>
            <w:r w:rsidRPr="006C6D24">
              <w:rPr>
                <w:sz w:val="24"/>
                <w:lang w:val="ru-RU"/>
              </w:rPr>
              <w:t>обсуждение</w:t>
            </w:r>
            <w:r w:rsidRPr="006C6D24">
              <w:rPr>
                <w:spacing w:val="-5"/>
                <w:sz w:val="24"/>
                <w:lang w:val="ru-RU"/>
              </w:rPr>
              <w:t xml:space="preserve"> </w:t>
            </w:r>
            <w:r w:rsidRPr="006C6D24">
              <w:rPr>
                <w:sz w:val="24"/>
                <w:lang w:val="ru-RU"/>
              </w:rPr>
              <w:t>отношения</w:t>
            </w:r>
            <w:r w:rsidRPr="006C6D24">
              <w:rPr>
                <w:spacing w:val="-4"/>
                <w:sz w:val="24"/>
                <w:lang w:val="ru-RU"/>
              </w:rPr>
              <w:t xml:space="preserve"> </w:t>
            </w:r>
            <w:r w:rsidRPr="006C6D24">
              <w:rPr>
                <w:sz w:val="24"/>
                <w:lang w:val="ru-RU"/>
              </w:rPr>
              <w:t>автора</w:t>
            </w:r>
            <w:r w:rsidRPr="006C6D24">
              <w:rPr>
                <w:spacing w:val="-57"/>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героям,</w:t>
            </w:r>
            <w:r w:rsidRPr="006C6D24">
              <w:rPr>
                <w:spacing w:val="-2"/>
                <w:sz w:val="24"/>
                <w:lang w:val="ru-RU"/>
              </w:rPr>
              <w:t xml:space="preserve"> </w:t>
            </w:r>
            <w:r w:rsidRPr="006C6D24">
              <w:rPr>
                <w:sz w:val="24"/>
                <w:lang w:val="ru-RU"/>
              </w:rPr>
              <w:t>поступкам,</w:t>
            </w:r>
            <w:r w:rsidRPr="006C6D24">
              <w:rPr>
                <w:spacing w:val="-1"/>
                <w:sz w:val="24"/>
                <w:lang w:val="ru-RU"/>
              </w:rPr>
              <w:t xml:space="preserve"> </w:t>
            </w:r>
            <w:r w:rsidRPr="006C6D24">
              <w:rPr>
                <w:sz w:val="24"/>
                <w:lang w:val="ru-RU"/>
              </w:rPr>
              <w:t>описанным</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сказках.</w:t>
            </w:r>
          </w:p>
          <w:p w:rsidR="006C6D24" w:rsidRPr="006C6D24" w:rsidRDefault="006C6D24">
            <w:pPr>
              <w:rPr>
                <w:sz w:val="24"/>
                <w:lang w:val="ru-RU"/>
              </w:rPr>
            </w:pPr>
            <w:r w:rsidRPr="006C6D24">
              <w:rPr>
                <w:sz w:val="24"/>
                <w:lang w:val="ru-RU"/>
              </w:rPr>
              <w:t>Анализ</w:t>
            </w:r>
            <w:r w:rsidRPr="006C6D24">
              <w:rPr>
                <w:spacing w:val="-3"/>
                <w:sz w:val="24"/>
                <w:lang w:val="ru-RU"/>
              </w:rPr>
              <w:t xml:space="preserve"> </w:t>
            </w:r>
            <w:r w:rsidRPr="006C6D24">
              <w:rPr>
                <w:sz w:val="24"/>
                <w:lang w:val="ru-RU"/>
              </w:rPr>
              <w:t>сюжета</w:t>
            </w:r>
            <w:r w:rsidRPr="006C6D24">
              <w:rPr>
                <w:spacing w:val="-3"/>
                <w:sz w:val="24"/>
                <w:lang w:val="ru-RU"/>
              </w:rPr>
              <w:t xml:space="preserve"> </w:t>
            </w:r>
            <w:r w:rsidRPr="006C6D24">
              <w:rPr>
                <w:sz w:val="24"/>
                <w:lang w:val="ru-RU"/>
              </w:rPr>
              <w:t>рассказа:</w:t>
            </w:r>
            <w:r w:rsidRPr="006C6D24">
              <w:rPr>
                <w:spacing w:val="-3"/>
                <w:sz w:val="24"/>
                <w:lang w:val="ru-RU"/>
              </w:rPr>
              <w:t xml:space="preserve"> </w:t>
            </w:r>
            <w:r w:rsidRPr="006C6D24">
              <w:rPr>
                <w:sz w:val="24"/>
                <w:lang w:val="ru-RU"/>
              </w:rPr>
              <w:t>определение</w:t>
            </w:r>
          </w:p>
          <w:p w:rsidR="006C6D24" w:rsidRPr="006C6D24" w:rsidRDefault="006C6D24">
            <w:pPr>
              <w:ind w:right="252"/>
              <w:rPr>
                <w:sz w:val="24"/>
                <w:lang w:val="ru-RU"/>
              </w:rPr>
            </w:pPr>
            <w:r w:rsidRPr="006C6D24">
              <w:rPr>
                <w:sz w:val="24"/>
                <w:lang w:val="ru-RU"/>
              </w:rPr>
              <w:t>последовательности событий, формулирование</w:t>
            </w:r>
            <w:r w:rsidRPr="006C6D24">
              <w:rPr>
                <w:spacing w:val="-58"/>
                <w:sz w:val="24"/>
                <w:lang w:val="ru-RU"/>
              </w:rPr>
              <w:t xml:space="preserve"> </w:t>
            </w:r>
            <w:r w:rsidRPr="006C6D24">
              <w:rPr>
                <w:sz w:val="24"/>
                <w:lang w:val="ru-RU"/>
              </w:rPr>
              <w:t>вопросов (в том числе проблемных) по</w:t>
            </w:r>
            <w:r w:rsidRPr="006C6D24">
              <w:rPr>
                <w:spacing w:val="1"/>
                <w:sz w:val="24"/>
                <w:lang w:val="ru-RU"/>
              </w:rPr>
              <w:t xml:space="preserve"> </w:t>
            </w:r>
            <w:r w:rsidRPr="006C6D24">
              <w:rPr>
                <w:sz w:val="24"/>
                <w:lang w:val="ru-RU"/>
              </w:rPr>
              <w:t>основным событиям сюжета, восстановление</w:t>
            </w:r>
            <w:r w:rsidRPr="006C6D24">
              <w:rPr>
                <w:spacing w:val="1"/>
                <w:sz w:val="24"/>
                <w:lang w:val="ru-RU"/>
              </w:rPr>
              <w:t xml:space="preserve"> </w:t>
            </w:r>
            <w:r w:rsidRPr="006C6D24">
              <w:rPr>
                <w:sz w:val="24"/>
                <w:lang w:val="ru-RU"/>
              </w:rPr>
              <w:t>нарушенной последовательности событий,</w:t>
            </w:r>
            <w:r w:rsidRPr="006C6D24">
              <w:rPr>
                <w:spacing w:val="1"/>
                <w:sz w:val="24"/>
                <w:lang w:val="ru-RU"/>
              </w:rPr>
              <w:t xml:space="preserve"> </w:t>
            </w:r>
            <w:r w:rsidRPr="006C6D24">
              <w:rPr>
                <w:sz w:val="24"/>
                <w:lang w:val="ru-RU"/>
              </w:rPr>
              <w:t>нахождение в тексте заданного эпизода,</w:t>
            </w:r>
            <w:r w:rsidRPr="006C6D24">
              <w:rPr>
                <w:spacing w:val="1"/>
                <w:sz w:val="24"/>
                <w:lang w:val="ru-RU"/>
              </w:rPr>
              <w:t xml:space="preserve"> </w:t>
            </w:r>
            <w:r w:rsidRPr="006C6D24">
              <w:rPr>
                <w:sz w:val="24"/>
                <w:lang w:val="ru-RU"/>
              </w:rPr>
              <w:t>составление</w:t>
            </w:r>
            <w:r w:rsidRPr="006C6D24">
              <w:rPr>
                <w:spacing w:val="-2"/>
                <w:sz w:val="24"/>
                <w:lang w:val="ru-RU"/>
              </w:rPr>
              <w:t xml:space="preserve"> </w:t>
            </w:r>
            <w:r w:rsidRPr="006C6D24">
              <w:rPr>
                <w:sz w:val="24"/>
                <w:lang w:val="ru-RU"/>
              </w:rPr>
              <w:t>цитатного</w:t>
            </w:r>
            <w:r w:rsidRPr="006C6D24">
              <w:rPr>
                <w:spacing w:val="-3"/>
                <w:sz w:val="24"/>
                <w:lang w:val="ru-RU"/>
              </w:rPr>
              <w:t xml:space="preserve"> </w:t>
            </w:r>
            <w:r w:rsidRPr="006C6D24">
              <w:rPr>
                <w:sz w:val="24"/>
                <w:lang w:val="ru-RU"/>
              </w:rPr>
              <w:t>плана</w:t>
            </w:r>
            <w:r w:rsidRPr="006C6D24">
              <w:rPr>
                <w:spacing w:val="-1"/>
                <w:sz w:val="24"/>
                <w:lang w:val="ru-RU"/>
              </w:rPr>
              <w:t xml:space="preserve"> </w:t>
            </w:r>
            <w:r w:rsidRPr="006C6D24">
              <w:rPr>
                <w:sz w:val="24"/>
                <w:lang w:val="ru-RU"/>
              </w:rPr>
              <w:t>текста с</w:t>
            </w:r>
          </w:p>
          <w:p w:rsidR="006C6D24" w:rsidRPr="006C6D24" w:rsidRDefault="006C6D24">
            <w:pPr>
              <w:spacing w:before="1"/>
              <w:rPr>
                <w:sz w:val="24"/>
                <w:lang w:val="ru-RU"/>
              </w:rPr>
            </w:pPr>
            <w:r w:rsidRPr="006C6D24">
              <w:rPr>
                <w:sz w:val="24"/>
                <w:lang w:val="ru-RU"/>
              </w:rPr>
              <w:t>выделением</w:t>
            </w:r>
          </w:p>
          <w:p w:rsidR="006C6D24" w:rsidRPr="006C6D24" w:rsidRDefault="006C6D24">
            <w:pPr>
              <w:ind w:right="368"/>
              <w:rPr>
                <w:sz w:val="24"/>
                <w:lang w:val="ru-RU"/>
              </w:rPr>
            </w:pPr>
            <w:r w:rsidRPr="006C6D24">
              <w:rPr>
                <w:sz w:val="24"/>
                <w:lang w:val="ru-RU"/>
              </w:rPr>
              <w:t>отдельных эпизодов, смысловых частей.</w:t>
            </w:r>
            <w:r w:rsidRPr="006C6D24">
              <w:rPr>
                <w:spacing w:val="1"/>
                <w:sz w:val="24"/>
                <w:lang w:val="ru-RU"/>
              </w:rPr>
              <w:t xml:space="preserve"> </w:t>
            </w:r>
            <w:r w:rsidRPr="006C6D24">
              <w:rPr>
                <w:sz w:val="24"/>
                <w:lang w:val="ru-RU"/>
              </w:rPr>
              <w:t>Составление вопросного плана текста с</w:t>
            </w:r>
            <w:r w:rsidRPr="006C6D24">
              <w:rPr>
                <w:spacing w:val="1"/>
                <w:sz w:val="24"/>
                <w:lang w:val="ru-RU"/>
              </w:rPr>
              <w:t xml:space="preserve"> </w:t>
            </w:r>
            <w:r w:rsidRPr="006C6D24">
              <w:rPr>
                <w:sz w:val="24"/>
                <w:lang w:val="ru-RU"/>
              </w:rPr>
              <w:t>выделением</w:t>
            </w:r>
            <w:r w:rsidRPr="006C6D24">
              <w:rPr>
                <w:spacing w:val="-3"/>
                <w:sz w:val="24"/>
                <w:lang w:val="ru-RU"/>
              </w:rPr>
              <w:t xml:space="preserve"> </w:t>
            </w:r>
            <w:r w:rsidRPr="006C6D24">
              <w:rPr>
                <w:sz w:val="24"/>
                <w:lang w:val="ru-RU"/>
              </w:rPr>
              <w:t>эпизодов,</w:t>
            </w:r>
            <w:r w:rsidRPr="006C6D24">
              <w:rPr>
                <w:spacing w:val="-3"/>
                <w:sz w:val="24"/>
                <w:lang w:val="ru-RU"/>
              </w:rPr>
              <w:t xml:space="preserve"> </w:t>
            </w:r>
            <w:r w:rsidRPr="006C6D24">
              <w:rPr>
                <w:sz w:val="24"/>
                <w:lang w:val="ru-RU"/>
              </w:rPr>
              <w:t>смысловых</w:t>
            </w:r>
            <w:r w:rsidRPr="006C6D24">
              <w:rPr>
                <w:spacing w:val="-1"/>
                <w:sz w:val="24"/>
                <w:lang w:val="ru-RU"/>
              </w:rPr>
              <w:t xml:space="preserve"> </w:t>
            </w:r>
            <w:r w:rsidRPr="006C6D24">
              <w:rPr>
                <w:sz w:val="24"/>
                <w:lang w:val="ru-RU"/>
              </w:rPr>
              <w:t>частей.</w:t>
            </w:r>
          </w:p>
          <w:p w:rsidR="006C6D24" w:rsidRPr="006C6D24" w:rsidRDefault="006C6D24">
            <w:pPr>
              <w:ind w:right="255"/>
              <w:rPr>
                <w:sz w:val="24"/>
                <w:lang w:val="ru-RU"/>
              </w:rPr>
            </w:pPr>
            <w:r w:rsidRPr="006C6D24">
              <w:rPr>
                <w:sz w:val="24"/>
                <w:lang w:val="ru-RU"/>
              </w:rPr>
              <w:t>Пересказ (устно) содержания произведения</w:t>
            </w:r>
            <w:r w:rsidRPr="006C6D24">
              <w:rPr>
                <w:spacing w:val="1"/>
                <w:sz w:val="24"/>
                <w:lang w:val="ru-RU"/>
              </w:rPr>
              <w:t xml:space="preserve"> </w:t>
            </w:r>
            <w:r w:rsidRPr="006C6D24">
              <w:rPr>
                <w:sz w:val="24"/>
                <w:lang w:val="ru-RU"/>
              </w:rPr>
              <w:t>выборочно.</w:t>
            </w:r>
            <w:r w:rsidRPr="006C6D24">
              <w:rPr>
                <w:spacing w:val="-2"/>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парах:</w:t>
            </w:r>
            <w:r w:rsidRPr="006C6D24">
              <w:rPr>
                <w:spacing w:val="-2"/>
                <w:sz w:val="24"/>
                <w:lang w:val="ru-RU"/>
              </w:rPr>
              <w:t xml:space="preserve"> </w:t>
            </w:r>
            <w:r w:rsidRPr="006C6D24">
              <w:rPr>
                <w:sz w:val="24"/>
                <w:lang w:val="ru-RU"/>
              </w:rPr>
              <w:t>чтение</w:t>
            </w:r>
            <w:r w:rsidRPr="006C6D24">
              <w:rPr>
                <w:spacing w:val="-3"/>
                <w:sz w:val="24"/>
                <w:lang w:val="ru-RU"/>
              </w:rPr>
              <w:t xml:space="preserve"> </w:t>
            </w:r>
            <w:r w:rsidRPr="006C6D24">
              <w:rPr>
                <w:sz w:val="24"/>
                <w:lang w:val="ru-RU"/>
              </w:rPr>
              <w:t>диалогов</w:t>
            </w:r>
            <w:r w:rsidRPr="006C6D24">
              <w:rPr>
                <w:spacing w:val="-2"/>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ролям.</w:t>
            </w:r>
            <w:r w:rsidRPr="006C6D24">
              <w:rPr>
                <w:spacing w:val="-2"/>
                <w:sz w:val="24"/>
                <w:lang w:val="ru-RU"/>
              </w:rPr>
              <w:t xml:space="preserve"> </w:t>
            </w:r>
            <w:r w:rsidRPr="006C6D24">
              <w:rPr>
                <w:sz w:val="24"/>
                <w:lang w:val="ru-RU"/>
              </w:rPr>
              <w:t>Знакомство</w:t>
            </w:r>
            <w:r w:rsidRPr="006C6D24">
              <w:rPr>
                <w:spacing w:val="-1"/>
                <w:sz w:val="24"/>
                <w:lang w:val="ru-RU"/>
              </w:rPr>
              <w:t xml:space="preserve"> </w:t>
            </w:r>
            <w:r w:rsidRPr="006C6D24">
              <w:rPr>
                <w:sz w:val="24"/>
                <w:lang w:val="ru-RU"/>
              </w:rPr>
              <w:t>со сказом</w:t>
            </w:r>
            <w:r w:rsidRPr="006C6D24">
              <w:rPr>
                <w:spacing w:val="-2"/>
                <w:sz w:val="24"/>
                <w:lang w:val="ru-RU"/>
              </w:rPr>
              <w:t xml:space="preserve"> </w:t>
            </w:r>
            <w:r w:rsidRPr="006C6D24">
              <w:rPr>
                <w:sz w:val="24"/>
                <w:lang w:val="ru-RU"/>
              </w:rPr>
              <w:t>П.</w:t>
            </w:r>
            <w:r w:rsidRPr="006C6D24">
              <w:rPr>
                <w:spacing w:val="-1"/>
                <w:sz w:val="24"/>
                <w:lang w:val="ru-RU"/>
              </w:rPr>
              <w:t xml:space="preserve"> </w:t>
            </w:r>
            <w:r w:rsidRPr="006C6D24">
              <w:rPr>
                <w:sz w:val="24"/>
                <w:lang w:val="ru-RU"/>
              </w:rPr>
              <w:t>П.</w:t>
            </w:r>
            <w:r w:rsidRPr="006C6D24">
              <w:rPr>
                <w:spacing w:val="-1"/>
                <w:sz w:val="24"/>
                <w:lang w:val="ru-RU"/>
              </w:rPr>
              <w:t xml:space="preserve"> </w:t>
            </w:r>
            <w:r w:rsidRPr="006C6D24">
              <w:rPr>
                <w:sz w:val="24"/>
                <w:lang w:val="ru-RU"/>
              </w:rPr>
              <w:t>Бажова</w:t>
            </w:r>
          </w:p>
          <w:p w:rsidR="006C6D24" w:rsidRPr="006C6D24" w:rsidRDefault="006C6D24">
            <w:pPr>
              <w:ind w:right="1535"/>
              <w:rPr>
                <w:sz w:val="24"/>
                <w:lang w:val="ru-RU"/>
              </w:rPr>
            </w:pPr>
            <w:r w:rsidRPr="006C6D24">
              <w:rPr>
                <w:sz w:val="24"/>
                <w:lang w:val="ru-RU"/>
              </w:rPr>
              <w:t>«Серебряное копытце», выделение</w:t>
            </w:r>
            <w:r w:rsidRPr="006C6D24">
              <w:rPr>
                <w:spacing w:val="-58"/>
                <w:sz w:val="24"/>
                <w:lang w:val="ru-RU"/>
              </w:rPr>
              <w:t xml:space="preserve"> </w:t>
            </w:r>
            <w:r w:rsidRPr="006C6D24">
              <w:rPr>
                <w:sz w:val="24"/>
                <w:lang w:val="ru-RU"/>
              </w:rPr>
              <w:t>особенностей</w:t>
            </w:r>
            <w:r w:rsidRPr="006C6D24">
              <w:rPr>
                <w:spacing w:val="-1"/>
                <w:sz w:val="24"/>
                <w:lang w:val="ru-RU"/>
              </w:rPr>
              <w:t xml:space="preserve"> </w:t>
            </w:r>
            <w:r w:rsidRPr="006C6D24">
              <w:rPr>
                <w:sz w:val="24"/>
                <w:lang w:val="ru-RU"/>
              </w:rPr>
              <w:t>жанра.</w:t>
            </w:r>
          </w:p>
          <w:p w:rsidR="006C6D24" w:rsidRPr="006C6D24" w:rsidRDefault="006C6D24">
            <w:pPr>
              <w:spacing w:before="1"/>
              <w:ind w:right="377"/>
              <w:rPr>
                <w:sz w:val="24"/>
                <w:lang w:val="ru-RU"/>
              </w:rPr>
            </w:pPr>
            <w:r w:rsidRPr="006C6D24">
              <w:rPr>
                <w:sz w:val="24"/>
                <w:lang w:val="ru-RU"/>
              </w:rPr>
              <w:t>Работа с текстом произведения: упражнение в</w:t>
            </w:r>
            <w:r w:rsidRPr="006C6D24">
              <w:rPr>
                <w:spacing w:val="-57"/>
                <w:sz w:val="24"/>
                <w:lang w:val="ru-RU"/>
              </w:rPr>
              <w:t xml:space="preserve"> </w:t>
            </w:r>
            <w:r w:rsidRPr="006C6D24">
              <w:rPr>
                <w:sz w:val="24"/>
                <w:lang w:val="ru-RU"/>
              </w:rPr>
              <w:t>нахождении народной лексики, устойчивых</w:t>
            </w:r>
            <w:r w:rsidRPr="006C6D24">
              <w:rPr>
                <w:spacing w:val="1"/>
                <w:sz w:val="24"/>
                <w:lang w:val="ru-RU"/>
              </w:rPr>
              <w:t xml:space="preserve"> </w:t>
            </w:r>
            <w:r w:rsidRPr="006C6D24">
              <w:rPr>
                <w:sz w:val="24"/>
                <w:lang w:val="ru-RU"/>
              </w:rPr>
              <w:t>выражений, выделение в тексте слов,</w:t>
            </w:r>
            <w:r w:rsidRPr="006C6D24">
              <w:rPr>
                <w:spacing w:val="1"/>
                <w:sz w:val="24"/>
                <w:lang w:val="ru-RU"/>
              </w:rPr>
              <w:t xml:space="preserve"> </w:t>
            </w:r>
            <w:r w:rsidRPr="006C6D24">
              <w:rPr>
                <w:sz w:val="24"/>
                <w:lang w:val="ru-RU"/>
              </w:rPr>
              <w:t>использованных в прямом и переносном</w:t>
            </w:r>
            <w:r w:rsidRPr="006C6D24">
              <w:rPr>
                <w:spacing w:val="1"/>
                <w:sz w:val="24"/>
                <w:lang w:val="ru-RU"/>
              </w:rPr>
              <w:t xml:space="preserve"> </w:t>
            </w:r>
            <w:r w:rsidRPr="006C6D24">
              <w:rPr>
                <w:sz w:val="24"/>
                <w:lang w:val="ru-RU"/>
              </w:rPr>
              <w:t>значении, нахождение образных слов и</w:t>
            </w:r>
            <w:r w:rsidRPr="006C6D24">
              <w:rPr>
                <w:spacing w:val="1"/>
                <w:sz w:val="24"/>
                <w:lang w:val="ru-RU"/>
              </w:rPr>
              <w:t xml:space="preserve"> </w:t>
            </w:r>
            <w:r w:rsidRPr="006C6D24">
              <w:rPr>
                <w:sz w:val="24"/>
                <w:lang w:val="ru-RU"/>
              </w:rPr>
              <w:t>выражений, поиск устаревших слов,</w:t>
            </w:r>
            <w:r w:rsidRPr="006C6D24">
              <w:rPr>
                <w:spacing w:val="1"/>
                <w:sz w:val="24"/>
                <w:lang w:val="ru-RU"/>
              </w:rPr>
              <w:t xml:space="preserve"> </w:t>
            </w:r>
            <w:r w:rsidRPr="006C6D24">
              <w:rPr>
                <w:sz w:val="24"/>
                <w:lang w:val="ru-RU"/>
              </w:rPr>
              <w:t>установление значения незнакомого слова в</w:t>
            </w:r>
            <w:r w:rsidRPr="006C6D24">
              <w:rPr>
                <w:spacing w:val="1"/>
                <w:sz w:val="24"/>
                <w:lang w:val="ru-RU"/>
              </w:rPr>
              <w:t xml:space="preserve"> </w:t>
            </w:r>
            <w:r w:rsidRPr="006C6D24">
              <w:rPr>
                <w:sz w:val="24"/>
                <w:lang w:val="ru-RU"/>
              </w:rPr>
              <w:t>словаре.</w:t>
            </w:r>
          </w:p>
          <w:p w:rsidR="006C6D24" w:rsidRPr="006C6D24" w:rsidRDefault="006C6D24">
            <w:pPr>
              <w:ind w:right="584"/>
              <w:rPr>
                <w:sz w:val="24"/>
                <w:lang w:val="ru-RU"/>
              </w:rPr>
            </w:pPr>
            <w:r w:rsidRPr="006C6D24">
              <w:rPr>
                <w:sz w:val="24"/>
                <w:lang w:val="ru-RU"/>
              </w:rPr>
              <w:t>Дифференцированная работа: драматизация</w:t>
            </w:r>
            <w:r w:rsidRPr="006C6D24">
              <w:rPr>
                <w:spacing w:val="-58"/>
                <w:sz w:val="24"/>
                <w:lang w:val="ru-RU"/>
              </w:rPr>
              <w:t xml:space="preserve"> </w:t>
            </w:r>
            <w:r w:rsidRPr="006C6D24">
              <w:rPr>
                <w:sz w:val="24"/>
                <w:lang w:val="ru-RU"/>
              </w:rPr>
              <w:t>отрывков из сказки П. П. Ершова «Конёк-</w:t>
            </w:r>
            <w:r w:rsidRPr="006C6D24">
              <w:rPr>
                <w:spacing w:val="1"/>
                <w:sz w:val="24"/>
                <w:lang w:val="ru-RU"/>
              </w:rPr>
              <w:t xml:space="preserve"> </w:t>
            </w:r>
            <w:r w:rsidRPr="006C6D24">
              <w:rPr>
                <w:sz w:val="24"/>
                <w:lang w:val="ru-RU"/>
              </w:rPr>
              <w:t>Горбунок».</w:t>
            </w:r>
          </w:p>
          <w:p w:rsidR="006C6D24" w:rsidRPr="006C6D24" w:rsidRDefault="006C6D24">
            <w:pPr>
              <w:ind w:right="731"/>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spacing w:line="270" w:lineRule="atLeast"/>
              <w:ind w:right="319"/>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1931"/>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03"/>
              <w:rPr>
                <w:sz w:val="24"/>
                <w:lang w:val="ru-RU"/>
              </w:rPr>
            </w:pPr>
            <w:r w:rsidRPr="006C6D24">
              <w:rPr>
                <w:sz w:val="24"/>
                <w:lang w:val="ru-RU"/>
              </w:rPr>
              <w:t>Выбор книги для самостоятельного чтения с</w:t>
            </w:r>
            <w:r w:rsidRPr="006C6D24">
              <w:rPr>
                <w:spacing w:val="1"/>
                <w:sz w:val="24"/>
                <w:lang w:val="ru-RU"/>
              </w:rPr>
              <w:t xml:space="preserve"> </w:t>
            </w:r>
            <w:r w:rsidRPr="006C6D24">
              <w:rPr>
                <w:sz w:val="24"/>
                <w:lang w:val="ru-RU"/>
              </w:rPr>
              <w:t>учётом рекомендательного списка, написание</w:t>
            </w:r>
            <w:r w:rsidRPr="006C6D24">
              <w:rPr>
                <w:spacing w:val="-58"/>
                <w:sz w:val="24"/>
                <w:lang w:val="ru-RU"/>
              </w:rPr>
              <w:t xml:space="preserve"> </w:t>
            </w:r>
            <w:r w:rsidRPr="006C6D24">
              <w:rPr>
                <w:sz w:val="24"/>
                <w:lang w:val="ru-RU"/>
              </w:rPr>
              <w:t>аннотации к самостоятельно прочитанному</w:t>
            </w:r>
            <w:r w:rsidRPr="006C6D24">
              <w:rPr>
                <w:spacing w:val="1"/>
                <w:sz w:val="24"/>
                <w:lang w:val="ru-RU"/>
              </w:rPr>
              <w:t xml:space="preserve"> </w:t>
            </w:r>
            <w:r w:rsidRPr="006C6D24">
              <w:rPr>
                <w:sz w:val="24"/>
                <w:lang w:val="ru-RU"/>
              </w:rPr>
              <w:t>произведению.</w:t>
            </w:r>
          </w:p>
          <w:p w:rsidR="006C6D24" w:rsidRPr="006C6D24" w:rsidRDefault="006C6D24">
            <w:pPr>
              <w:rPr>
                <w:sz w:val="24"/>
                <w:lang w:val="ru-RU"/>
              </w:rPr>
            </w:pPr>
            <w:r w:rsidRPr="006C6D24">
              <w:rPr>
                <w:sz w:val="24"/>
                <w:lang w:val="ru-RU"/>
              </w:rPr>
              <w:t>Составление</w:t>
            </w:r>
            <w:r w:rsidRPr="006C6D24">
              <w:rPr>
                <w:spacing w:val="-7"/>
                <w:sz w:val="24"/>
                <w:lang w:val="ru-RU"/>
              </w:rPr>
              <w:t xml:space="preserve"> </w:t>
            </w:r>
            <w:r w:rsidRPr="006C6D24">
              <w:rPr>
                <w:sz w:val="24"/>
                <w:lang w:val="ru-RU"/>
              </w:rPr>
              <w:t>(письменно)</w:t>
            </w:r>
            <w:r w:rsidRPr="006C6D24">
              <w:rPr>
                <w:spacing w:val="-6"/>
                <w:sz w:val="24"/>
                <w:lang w:val="ru-RU"/>
              </w:rPr>
              <w:t xml:space="preserve"> </w:t>
            </w:r>
            <w:r w:rsidRPr="006C6D24">
              <w:rPr>
                <w:sz w:val="24"/>
                <w:lang w:val="ru-RU"/>
              </w:rPr>
              <w:t>рассказа-рассуждения</w:t>
            </w:r>
          </w:p>
          <w:p w:rsidR="006C6D24" w:rsidRPr="006C6D24" w:rsidRDefault="006C6D24">
            <w:pPr>
              <w:spacing w:line="270" w:lineRule="atLeast"/>
              <w:ind w:right="118"/>
              <w:rPr>
                <w:sz w:val="24"/>
                <w:lang w:val="ru-RU"/>
              </w:rPr>
            </w:pPr>
            <w:r w:rsidRPr="006C6D24">
              <w:rPr>
                <w:sz w:val="24"/>
                <w:lang w:val="ru-RU"/>
              </w:rPr>
              <w:t>«Моя любимая литературная сказка», раскрытие</w:t>
            </w:r>
            <w:r w:rsidRPr="006C6D24">
              <w:rPr>
                <w:spacing w:val="-58"/>
                <w:sz w:val="24"/>
                <w:lang w:val="ru-RU"/>
              </w:rPr>
              <w:t xml:space="preserve"> </w:t>
            </w:r>
            <w:r w:rsidRPr="006C6D24">
              <w:rPr>
                <w:sz w:val="24"/>
                <w:lang w:val="ru-RU"/>
              </w:rPr>
              <w:t>своего</w:t>
            </w:r>
            <w:r w:rsidRPr="006C6D24">
              <w:rPr>
                <w:spacing w:val="-6"/>
                <w:sz w:val="24"/>
                <w:lang w:val="ru-RU"/>
              </w:rPr>
              <w:t xml:space="preserve"> </w:t>
            </w:r>
            <w:r w:rsidRPr="006C6D24">
              <w:rPr>
                <w:sz w:val="24"/>
                <w:lang w:val="ru-RU"/>
              </w:rPr>
              <w:t>отношения</w:t>
            </w:r>
            <w:r w:rsidRPr="006C6D24">
              <w:rPr>
                <w:spacing w:val="-4"/>
                <w:sz w:val="24"/>
                <w:lang w:val="ru-RU"/>
              </w:rPr>
              <w:t xml:space="preserve"> </w:t>
            </w:r>
            <w:r w:rsidRPr="006C6D24">
              <w:rPr>
                <w:sz w:val="24"/>
                <w:lang w:val="ru-RU"/>
              </w:rPr>
              <w:t>к</w:t>
            </w:r>
            <w:r w:rsidRPr="006C6D24">
              <w:rPr>
                <w:spacing w:val="-4"/>
                <w:sz w:val="24"/>
                <w:lang w:val="ru-RU"/>
              </w:rPr>
              <w:t xml:space="preserve"> </w:t>
            </w:r>
            <w:r w:rsidRPr="006C6D24">
              <w:rPr>
                <w:sz w:val="24"/>
                <w:lang w:val="ru-RU"/>
              </w:rPr>
              <w:t>художественной</w:t>
            </w:r>
            <w:r w:rsidRPr="006C6D24">
              <w:rPr>
                <w:spacing w:val="-4"/>
                <w:sz w:val="24"/>
                <w:lang w:val="ru-RU"/>
              </w:rPr>
              <w:t xml:space="preserve"> </w:t>
            </w:r>
            <w:r w:rsidRPr="006C6D24">
              <w:rPr>
                <w:sz w:val="24"/>
                <w:lang w:val="ru-RU"/>
              </w:rPr>
              <w:t>литературе</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7729"/>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7.</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70"/>
              <w:jc w:val="center"/>
              <w:rPr>
                <w:sz w:val="24"/>
                <w:lang w:val="ru-RU"/>
              </w:rPr>
            </w:pPr>
            <w:r w:rsidRPr="006C6D24">
              <w:rPr>
                <w:sz w:val="24"/>
                <w:lang w:val="ru-RU"/>
              </w:rPr>
              <w:t>Картины природы в</w:t>
            </w:r>
            <w:r w:rsidRPr="006C6D24">
              <w:rPr>
                <w:spacing w:val="-57"/>
                <w:sz w:val="24"/>
                <w:lang w:val="ru-RU"/>
              </w:rPr>
              <w:t xml:space="preserve"> </w:t>
            </w:r>
            <w:r w:rsidRPr="006C6D24">
              <w:rPr>
                <w:sz w:val="24"/>
                <w:lang w:val="ru-RU"/>
              </w:rPr>
              <w:t>творчестве</w:t>
            </w:r>
            <w:r w:rsidRPr="006C6D24">
              <w:rPr>
                <w:spacing w:val="60"/>
                <w:sz w:val="24"/>
                <w:lang w:val="ru-RU"/>
              </w:rPr>
              <w:t xml:space="preserve"> </w:t>
            </w:r>
            <w:r w:rsidRPr="006C6D24">
              <w:rPr>
                <w:sz w:val="24"/>
                <w:lang w:val="ru-RU"/>
              </w:rPr>
              <w:t>поэтов</w:t>
            </w:r>
            <w:r w:rsidRPr="006C6D24">
              <w:rPr>
                <w:spacing w:val="1"/>
                <w:sz w:val="24"/>
                <w:lang w:val="ru-RU"/>
              </w:rPr>
              <w:t xml:space="preserve"> </w:t>
            </w:r>
            <w:r w:rsidRPr="006C6D24">
              <w:rPr>
                <w:sz w:val="24"/>
                <w:lang w:val="ru-RU"/>
              </w:rPr>
              <w:t>и писателей Х</w:t>
            </w:r>
            <w:r>
              <w:rPr>
                <w:sz w:val="24"/>
              </w:rPr>
              <w:t>I</w:t>
            </w:r>
            <w:r w:rsidRPr="006C6D24">
              <w:rPr>
                <w:sz w:val="24"/>
                <w:lang w:val="ru-RU"/>
              </w:rPr>
              <w:t>Х в.</w:t>
            </w:r>
            <w:r w:rsidRPr="006C6D24">
              <w:rPr>
                <w:spacing w:val="1"/>
                <w:sz w:val="24"/>
                <w:lang w:val="ru-RU"/>
              </w:rPr>
              <w:t xml:space="preserve"> </w:t>
            </w:r>
            <w:r w:rsidRPr="006C6D24">
              <w:rPr>
                <w:sz w:val="24"/>
                <w:lang w:val="ru-RU"/>
              </w:rPr>
              <w:t>(5</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50"/>
              <w:rPr>
                <w:sz w:val="24"/>
                <w:lang w:val="ru-RU"/>
              </w:rPr>
            </w:pPr>
            <w:r w:rsidRPr="006C6D24">
              <w:rPr>
                <w:sz w:val="24"/>
                <w:lang w:val="ru-RU"/>
              </w:rPr>
              <w:t>Лирика, лирические произведения</w:t>
            </w:r>
            <w:r w:rsidRPr="006C6D24">
              <w:rPr>
                <w:spacing w:val="1"/>
                <w:sz w:val="24"/>
                <w:lang w:val="ru-RU"/>
              </w:rPr>
              <w:t xml:space="preserve"> </w:t>
            </w:r>
            <w:r w:rsidRPr="006C6D24">
              <w:rPr>
                <w:sz w:val="24"/>
                <w:lang w:val="ru-RU"/>
              </w:rPr>
              <w:t>как описание в стихотворной форме</w:t>
            </w:r>
            <w:r w:rsidRPr="006C6D24">
              <w:rPr>
                <w:spacing w:val="-57"/>
                <w:sz w:val="24"/>
                <w:lang w:val="ru-RU"/>
              </w:rPr>
              <w:t xml:space="preserve"> </w:t>
            </w:r>
            <w:r w:rsidRPr="006C6D24">
              <w:rPr>
                <w:sz w:val="24"/>
                <w:lang w:val="ru-RU"/>
              </w:rPr>
              <w:t>чувств</w:t>
            </w:r>
            <w:r w:rsidRPr="006C6D24">
              <w:rPr>
                <w:spacing w:val="-1"/>
                <w:sz w:val="24"/>
                <w:lang w:val="ru-RU"/>
              </w:rPr>
              <w:t xml:space="preserve"> </w:t>
            </w:r>
            <w:r w:rsidRPr="006C6D24">
              <w:rPr>
                <w:sz w:val="24"/>
                <w:lang w:val="ru-RU"/>
              </w:rPr>
              <w:t>поэта, связанных</w:t>
            </w:r>
            <w:r w:rsidRPr="006C6D24">
              <w:rPr>
                <w:spacing w:val="-1"/>
                <w:sz w:val="24"/>
                <w:lang w:val="ru-RU"/>
              </w:rPr>
              <w:t xml:space="preserve"> </w:t>
            </w:r>
            <w:r w:rsidRPr="006C6D24">
              <w:rPr>
                <w:sz w:val="24"/>
                <w:lang w:val="ru-RU"/>
              </w:rPr>
              <w:t>с</w:t>
            </w:r>
          </w:p>
          <w:p w:rsidR="006C6D24" w:rsidRPr="006C6D24" w:rsidRDefault="006C6D24">
            <w:pPr>
              <w:ind w:right="1076"/>
              <w:rPr>
                <w:sz w:val="24"/>
                <w:lang w:val="ru-RU"/>
              </w:rPr>
            </w:pPr>
            <w:r w:rsidRPr="006C6D24">
              <w:rPr>
                <w:sz w:val="24"/>
                <w:lang w:val="ru-RU"/>
              </w:rPr>
              <w:t>наблюдениями, описаниями</w:t>
            </w:r>
            <w:r w:rsidRPr="006C6D24">
              <w:rPr>
                <w:spacing w:val="-57"/>
                <w:sz w:val="24"/>
                <w:lang w:val="ru-RU"/>
              </w:rPr>
              <w:t xml:space="preserve"> </w:t>
            </w:r>
            <w:r w:rsidRPr="006C6D24">
              <w:rPr>
                <w:sz w:val="24"/>
                <w:lang w:val="ru-RU"/>
              </w:rPr>
              <w:t>природы.</w:t>
            </w:r>
          </w:p>
          <w:p w:rsidR="006C6D24" w:rsidRPr="006C6D24" w:rsidRDefault="006C6D24">
            <w:pPr>
              <w:ind w:right="79"/>
              <w:rPr>
                <w:sz w:val="24"/>
                <w:lang w:val="ru-RU"/>
              </w:rPr>
            </w:pPr>
            <w:r w:rsidRPr="006C6D24">
              <w:rPr>
                <w:sz w:val="24"/>
                <w:lang w:val="ru-RU"/>
              </w:rPr>
              <w:t>Расширение круга чтения лирических</w:t>
            </w:r>
            <w:r w:rsidRPr="006C6D24">
              <w:rPr>
                <w:spacing w:val="-57"/>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поэтов Х</w:t>
            </w:r>
            <w:r>
              <w:rPr>
                <w:sz w:val="24"/>
              </w:rPr>
              <w:t>I</w:t>
            </w:r>
            <w:r w:rsidRPr="006C6D24">
              <w:rPr>
                <w:sz w:val="24"/>
                <w:lang w:val="ru-RU"/>
              </w:rPr>
              <w:t>Х</w:t>
            </w:r>
            <w:r w:rsidRPr="006C6D24">
              <w:rPr>
                <w:spacing w:val="-2"/>
                <w:sz w:val="24"/>
                <w:lang w:val="ru-RU"/>
              </w:rPr>
              <w:t xml:space="preserve"> </w:t>
            </w:r>
            <w:r w:rsidRPr="006C6D24">
              <w:rPr>
                <w:sz w:val="24"/>
                <w:lang w:val="ru-RU"/>
              </w:rPr>
              <w:t>века:</w:t>
            </w:r>
          </w:p>
          <w:p w:rsidR="006C6D24" w:rsidRPr="006C6D24" w:rsidRDefault="006C6D24">
            <w:pPr>
              <w:ind w:right="142"/>
              <w:rPr>
                <w:sz w:val="24"/>
                <w:lang w:val="ru-RU"/>
              </w:rPr>
            </w:pPr>
            <w:r w:rsidRPr="006C6D24">
              <w:rPr>
                <w:sz w:val="24"/>
                <w:lang w:val="ru-RU"/>
              </w:rPr>
              <w:t>В. А. Жуковский, Е. А. Баратынский,</w:t>
            </w:r>
            <w:r w:rsidRPr="006C6D24">
              <w:rPr>
                <w:spacing w:val="-57"/>
                <w:sz w:val="24"/>
                <w:lang w:val="ru-RU"/>
              </w:rPr>
              <w:t xml:space="preserve"> </w:t>
            </w:r>
            <w:r w:rsidRPr="006C6D24">
              <w:rPr>
                <w:sz w:val="24"/>
                <w:lang w:val="ru-RU"/>
              </w:rPr>
              <w:t>Ф.</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Тютчев, А.</w:t>
            </w:r>
            <w:r w:rsidRPr="006C6D24">
              <w:rPr>
                <w:spacing w:val="-1"/>
                <w:sz w:val="24"/>
                <w:lang w:val="ru-RU"/>
              </w:rPr>
              <w:t xml:space="preserve"> </w:t>
            </w:r>
            <w:r w:rsidRPr="006C6D24">
              <w:rPr>
                <w:sz w:val="24"/>
                <w:lang w:val="ru-RU"/>
              </w:rPr>
              <w:t>А. Фет,</w:t>
            </w:r>
          </w:p>
          <w:p w:rsidR="006C6D24" w:rsidRPr="006C6D24" w:rsidRDefault="006C6D24">
            <w:pPr>
              <w:rPr>
                <w:sz w:val="24"/>
                <w:lang w:val="ru-RU"/>
              </w:rPr>
            </w:pPr>
            <w:r w:rsidRPr="006C6D24">
              <w:rPr>
                <w:sz w:val="24"/>
                <w:lang w:val="ru-RU"/>
              </w:rPr>
              <w:t>Н.</w:t>
            </w:r>
            <w:r w:rsidRPr="006C6D24">
              <w:rPr>
                <w:spacing w:val="-4"/>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Некрасов.</w:t>
            </w:r>
          </w:p>
          <w:p w:rsidR="006C6D24" w:rsidRPr="006C6D24" w:rsidRDefault="006C6D24">
            <w:pPr>
              <w:ind w:right="346"/>
              <w:rPr>
                <w:sz w:val="24"/>
                <w:lang w:val="ru-RU"/>
              </w:rPr>
            </w:pPr>
            <w:r w:rsidRPr="006C6D24">
              <w:rPr>
                <w:sz w:val="24"/>
                <w:lang w:val="ru-RU"/>
              </w:rPr>
              <w:t>Темы стихотворных произведений,</w:t>
            </w:r>
            <w:r w:rsidRPr="006C6D24">
              <w:rPr>
                <w:spacing w:val="-57"/>
                <w:sz w:val="24"/>
                <w:lang w:val="ru-RU"/>
              </w:rPr>
              <w:t xml:space="preserve"> </w:t>
            </w:r>
            <w:r w:rsidRPr="006C6D24">
              <w:rPr>
                <w:sz w:val="24"/>
                <w:lang w:val="ru-RU"/>
              </w:rPr>
              <w:t>герой лирического произведения.</w:t>
            </w:r>
            <w:r w:rsidRPr="006C6D24">
              <w:rPr>
                <w:spacing w:val="1"/>
                <w:sz w:val="24"/>
                <w:lang w:val="ru-RU"/>
              </w:rPr>
              <w:t xml:space="preserve"> </w:t>
            </w:r>
            <w:r w:rsidRPr="006C6D24">
              <w:rPr>
                <w:sz w:val="24"/>
                <w:lang w:val="ru-RU"/>
              </w:rPr>
              <w:t>Авторские приёмы создания</w:t>
            </w:r>
            <w:r w:rsidRPr="006C6D24">
              <w:rPr>
                <w:spacing w:val="1"/>
                <w:sz w:val="24"/>
                <w:lang w:val="ru-RU"/>
              </w:rPr>
              <w:t xml:space="preserve"> </w:t>
            </w:r>
            <w:r w:rsidRPr="006C6D24">
              <w:rPr>
                <w:sz w:val="24"/>
                <w:lang w:val="ru-RU"/>
              </w:rPr>
              <w:t>Художественного</w:t>
            </w:r>
            <w:r w:rsidRPr="006C6D24">
              <w:rPr>
                <w:spacing w:val="-2"/>
                <w:sz w:val="24"/>
                <w:lang w:val="ru-RU"/>
              </w:rPr>
              <w:t xml:space="preserve"> </w:t>
            </w:r>
            <w:r w:rsidRPr="006C6D24">
              <w:rPr>
                <w:sz w:val="24"/>
                <w:lang w:val="ru-RU"/>
              </w:rPr>
              <w:t>образа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лирике.</w:t>
            </w:r>
          </w:p>
          <w:p w:rsidR="006C6D24" w:rsidRPr="006C6D24" w:rsidRDefault="006C6D24">
            <w:pPr>
              <w:ind w:right="986"/>
              <w:rPr>
                <w:sz w:val="24"/>
                <w:lang w:val="ru-RU"/>
              </w:rPr>
            </w:pPr>
            <w:r w:rsidRPr="006C6D24">
              <w:rPr>
                <w:sz w:val="24"/>
                <w:lang w:val="ru-RU"/>
              </w:rPr>
              <w:t>Углубление представлений о</w:t>
            </w:r>
            <w:r w:rsidRPr="006C6D24">
              <w:rPr>
                <w:spacing w:val="-57"/>
                <w:sz w:val="24"/>
                <w:lang w:val="ru-RU"/>
              </w:rPr>
              <w:t xml:space="preserve"> </w:t>
            </w:r>
            <w:r w:rsidRPr="006C6D24">
              <w:rPr>
                <w:sz w:val="24"/>
                <w:lang w:val="ru-RU"/>
              </w:rPr>
              <w:t>средствах</w:t>
            </w:r>
            <w:r w:rsidRPr="006C6D24">
              <w:rPr>
                <w:spacing w:val="-1"/>
                <w:sz w:val="24"/>
                <w:lang w:val="ru-RU"/>
              </w:rPr>
              <w:t xml:space="preserve"> </w:t>
            </w:r>
            <w:r w:rsidRPr="006C6D24">
              <w:rPr>
                <w:sz w:val="24"/>
                <w:lang w:val="ru-RU"/>
              </w:rPr>
              <w:t>выразительности</w:t>
            </w:r>
          </w:p>
          <w:p w:rsidR="006C6D24" w:rsidRPr="006C6D24" w:rsidRDefault="006C6D24">
            <w:pPr>
              <w:ind w:right="439"/>
              <w:rPr>
                <w:sz w:val="24"/>
                <w:lang w:val="ru-RU"/>
              </w:rPr>
            </w:pPr>
            <w:r w:rsidRPr="006C6D24">
              <w:rPr>
                <w:sz w:val="24"/>
                <w:lang w:val="ru-RU"/>
              </w:rPr>
              <w:t>в произведениях лирики: эпитеты,</w:t>
            </w:r>
            <w:r w:rsidRPr="006C6D24">
              <w:rPr>
                <w:spacing w:val="-57"/>
                <w:sz w:val="24"/>
                <w:lang w:val="ru-RU"/>
              </w:rPr>
              <w:t xml:space="preserve"> </w:t>
            </w:r>
            <w:r w:rsidRPr="006C6D24">
              <w:rPr>
                <w:sz w:val="24"/>
                <w:lang w:val="ru-RU"/>
              </w:rPr>
              <w:t>синонимы, антонимы, сравнения,</w:t>
            </w:r>
            <w:r w:rsidRPr="006C6D24">
              <w:rPr>
                <w:spacing w:val="1"/>
                <w:sz w:val="24"/>
                <w:lang w:val="ru-RU"/>
              </w:rPr>
              <w:t xml:space="preserve"> </w:t>
            </w:r>
            <w:r w:rsidRPr="006C6D24">
              <w:rPr>
                <w:sz w:val="24"/>
                <w:lang w:val="ru-RU"/>
              </w:rPr>
              <w:t>олицетворения,</w:t>
            </w:r>
            <w:r w:rsidRPr="006C6D24">
              <w:rPr>
                <w:spacing w:val="-1"/>
                <w:sz w:val="24"/>
                <w:lang w:val="ru-RU"/>
              </w:rPr>
              <w:t xml:space="preserve"> </w:t>
            </w:r>
            <w:r w:rsidRPr="006C6D24">
              <w:rPr>
                <w:sz w:val="24"/>
                <w:lang w:val="ru-RU"/>
              </w:rPr>
              <w:t>метафоры.</w:t>
            </w:r>
          </w:p>
          <w:p w:rsidR="006C6D24" w:rsidRPr="006C6D24" w:rsidRDefault="006C6D24">
            <w:pPr>
              <w:ind w:right="1038"/>
              <w:rPr>
                <w:sz w:val="24"/>
                <w:lang w:val="ru-RU"/>
              </w:rPr>
            </w:pPr>
            <w:r w:rsidRPr="006C6D24">
              <w:rPr>
                <w:sz w:val="24"/>
                <w:lang w:val="ru-RU"/>
              </w:rPr>
              <w:t>Репродукция картины как</w:t>
            </w:r>
            <w:r w:rsidRPr="006C6D24">
              <w:rPr>
                <w:spacing w:val="1"/>
                <w:sz w:val="24"/>
                <w:lang w:val="ru-RU"/>
              </w:rPr>
              <w:t xml:space="preserve"> </w:t>
            </w:r>
            <w:r w:rsidRPr="006C6D24">
              <w:rPr>
                <w:sz w:val="24"/>
                <w:lang w:val="ru-RU"/>
              </w:rPr>
              <w:t>иллюстрация к лирическому</w:t>
            </w:r>
            <w:r w:rsidRPr="006C6D24">
              <w:rPr>
                <w:spacing w:val="-58"/>
                <w:sz w:val="24"/>
                <w:lang w:val="ru-RU"/>
              </w:rPr>
              <w:t xml:space="preserve"> </w:t>
            </w:r>
            <w:r w:rsidRPr="006C6D24">
              <w:rPr>
                <w:sz w:val="24"/>
                <w:lang w:val="ru-RU"/>
              </w:rPr>
              <w:t>произведению</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14"/>
              <w:rPr>
                <w:sz w:val="24"/>
                <w:lang w:val="ru-RU"/>
              </w:rPr>
            </w:pPr>
            <w:r w:rsidRPr="006C6D24">
              <w:rPr>
                <w:sz w:val="24"/>
                <w:lang w:val="ru-RU"/>
              </w:rPr>
              <w:t>Разговор перед чтением: стихотворные</w:t>
            </w:r>
            <w:r w:rsidRPr="006C6D24">
              <w:rPr>
                <w:spacing w:val="1"/>
                <w:sz w:val="24"/>
                <w:lang w:val="ru-RU"/>
              </w:rPr>
              <w:t xml:space="preserve"> </w:t>
            </w:r>
            <w:r w:rsidRPr="006C6D24">
              <w:rPr>
                <w:sz w:val="24"/>
                <w:lang w:val="ru-RU"/>
              </w:rPr>
              <w:t>произведения как способ передачи чувств</w:t>
            </w:r>
            <w:r w:rsidRPr="006C6D24">
              <w:rPr>
                <w:spacing w:val="1"/>
                <w:sz w:val="24"/>
                <w:lang w:val="ru-RU"/>
              </w:rPr>
              <w:t xml:space="preserve"> </w:t>
            </w:r>
            <w:r w:rsidRPr="006C6D24">
              <w:rPr>
                <w:sz w:val="24"/>
                <w:lang w:val="ru-RU"/>
              </w:rPr>
              <w:t>автора, лирические и эпические произведения:</w:t>
            </w:r>
            <w:r w:rsidRPr="006C6D24">
              <w:rPr>
                <w:spacing w:val="-57"/>
                <w:sz w:val="24"/>
                <w:lang w:val="ru-RU"/>
              </w:rPr>
              <w:t xml:space="preserve"> </w:t>
            </w:r>
            <w:r w:rsidRPr="006C6D24">
              <w:rPr>
                <w:sz w:val="24"/>
                <w:lang w:val="ru-RU"/>
              </w:rPr>
              <w:t>сходство</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различия.</w:t>
            </w:r>
          </w:p>
          <w:p w:rsidR="006C6D24" w:rsidRPr="006C6D24" w:rsidRDefault="006C6D24">
            <w:pPr>
              <w:ind w:right="343"/>
              <w:rPr>
                <w:sz w:val="24"/>
                <w:lang w:val="ru-RU"/>
              </w:rPr>
            </w:pPr>
            <w:r w:rsidRPr="006C6D24">
              <w:rPr>
                <w:sz w:val="24"/>
                <w:lang w:val="ru-RU"/>
              </w:rPr>
              <w:t>Слушание лирических произведений,</w:t>
            </w:r>
            <w:r w:rsidRPr="006C6D24">
              <w:rPr>
                <w:spacing w:val="1"/>
                <w:sz w:val="24"/>
                <w:lang w:val="ru-RU"/>
              </w:rPr>
              <w:t xml:space="preserve"> </w:t>
            </w:r>
            <w:r w:rsidRPr="006C6D24">
              <w:rPr>
                <w:sz w:val="24"/>
                <w:lang w:val="ru-RU"/>
              </w:rPr>
              <w:t>обсуждение эмоционального состояния при</w:t>
            </w:r>
            <w:r w:rsidRPr="006C6D24">
              <w:rPr>
                <w:spacing w:val="1"/>
                <w:sz w:val="24"/>
                <w:lang w:val="ru-RU"/>
              </w:rPr>
              <w:t xml:space="preserve"> </w:t>
            </w:r>
            <w:r w:rsidRPr="006C6D24">
              <w:rPr>
                <w:sz w:val="24"/>
                <w:lang w:val="ru-RU"/>
              </w:rPr>
              <w:t>восприятии описанных картин природы, ответ</w:t>
            </w:r>
            <w:r w:rsidRPr="006C6D24">
              <w:rPr>
                <w:spacing w:val="-57"/>
                <w:sz w:val="24"/>
                <w:lang w:val="ru-RU"/>
              </w:rPr>
              <w:t xml:space="preserve"> </w:t>
            </w:r>
            <w:r w:rsidRPr="006C6D24">
              <w:rPr>
                <w:sz w:val="24"/>
                <w:lang w:val="ru-RU"/>
              </w:rPr>
              <w:t>на вопрос «Какое настроение создаёт</w:t>
            </w:r>
            <w:r w:rsidRPr="006C6D24">
              <w:rPr>
                <w:spacing w:val="1"/>
                <w:sz w:val="24"/>
                <w:lang w:val="ru-RU"/>
              </w:rPr>
              <w:t xml:space="preserve"> </w:t>
            </w:r>
            <w:r w:rsidRPr="006C6D24">
              <w:rPr>
                <w:sz w:val="24"/>
                <w:lang w:val="ru-RU"/>
              </w:rPr>
              <w:t>произведение? Почему?». На примере</w:t>
            </w:r>
            <w:r w:rsidRPr="006C6D24">
              <w:rPr>
                <w:spacing w:val="1"/>
                <w:sz w:val="24"/>
                <w:lang w:val="ru-RU"/>
              </w:rPr>
              <w:t xml:space="preserve"> </w:t>
            </w:r>
            <w:r w:rsidRPr="006C6D24">
              <w:rPr>
                <w:sz w:val="24"/>
                <w:lang w:val="ru-RU"/>
              </w:rPr>
              <w:t>стихотворений</w:t>
            </w:r>
            <w:r w:rsidRPr="006C6D24">
              <w:rPr>
                <w:spacing w:val="-1"/>
                <w:sz w:val="24"/>
                <w:lang w:val="ru-RU"/>
              </w:rPr>
              <w:t xml:space="preserve"> </w:t>
            </w:r>
            <w:r w:rsidRPr="006C6D24">
              <w:rPr>
                <w:sz w:val="24"/>
                <w:lang w:val="ru-RU"/>
              </w:rPr>
              <w:t>Ф.</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Тютчева</w:t>
            </w:r>
            <w:r w:rsidRPr="006C6D24">
              <w:rPr>
                <w:spacing w:val="-3"/>
                <w:sz w:val="24"/>
                <w:lang w:val="ru-RU"/>
              </w:rPr>
              <w:t xml:space="preserve"> </w:t>
            </w:r>
            <w:r w:rsidRPr="006C6D24">
              <w:rPr>
                <w:sz w:val="24"/>
                <w:lang w:val="ru-RU"/>
              </w:rPr>
              <w:t>«Ещё</w:t>
            </w:r>
            <w:r w:rsidRPr="006C6D24">
              <w:rPr>
                <w:spacing w:val="-1"/>
                <w:sz w:val="24"/>
                <w:lang w:val="ru-RU"/>
              </w:rPr>
              <w:t xml:space="preserve"> </w:t>
            </w:r>
            <w:r w:rsidRPr="006C6D24">
              <w:rPr>
                <w:sz w:val="24"/>
                <w:lang w:val="ru-RU"/>
              </w:rPr>
              <w:t>земли</w:t>
            </w:r>
          </w:p>
          <w:p w:rsidR="006C6D24" w:rsidRPr="006C6D24" w:rsidRDefault="006C6D24">
            <w:pPr>
              <w:ind w:right="165"/>
              <w:rPr>
                <w:sz w:val="24"/>
                <w:lang w:val="ru-RU"/>
              </w:rPr>
            </w:pPr>
            <w:r w:rsidRPr="006C6D24">
              <w:rPr>
                <w:sz w:val="24"/>
                <w:lang w:val="ru-RU"/>
              </w:rPr>
              <w:t>печален</w:t>
            </w:r>
            <w:r w:rsidRPr="006C6D24">
              <w:rPr>
                <w:spacing w:val="-3"/>
                <w:sz w:val="24"/>
                <w:lang w:val="ru-RU"/>
              </w:rPr>
              <w:t xml:space="preserve"> </w:t>
            </w:r>
            <w:r w:rsidRPr="006C6D24">
              <w:rPr>
                <w:sz w:val="24"/>
                <w:lang w:val="ru-RU"/>
              </w:rPr>
              <w:t>вид…»,</w:t>
            </w:r>
            <w:r w:rsidRPr="006C6D24">
              <w:rPr>
                <w:spacing w:val="-2"/>
                <w:sz w:val="24"/>
                <w:lang w:val="ru-RU"/>
              </w:rPr>
              <w:t xml:space="preserve"> </w:t>
            </w:r>
            <w:r w:rsidRPr="006C6D24">
              <w:rPr>
                <w:sz w:val="24"/>
                <w:lang w:val="ru-RU"/>
              </w:rPr>
              <w:t>«Как</w:t>
            </w:r>
            <w:r w:rsidRPr="006C6D24">
              <w:rPr>
                <w:spacing w:val="-3"/>
                <w:sz w:val="24"/>
                <w:lang w:val="ru-RU"/>
              </w:rPr>
              <w:t xml:space="preserve"> </w:t>
            </w:r>
            <w:r w:rsidRPr="006C6D24">
              <w:rPr>
                <w:sz w:val="24"/>
                <w:lang w:val="ru-RU"/>
              </w:rPr>
              <w:t>неожиданно</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ярко…»,</w:t>
            </w:r>
            <w:r w:rsidRPr="006C6D24">
              <w:rPr>
                <w:spacing w:val="-5"/>
                <w:sz w:val="24"/>
                <w:lang w:val="ru-RU"/>
              </w:rPr>
              <w:t xml:space="preserve"> </w:t>
            </w:r>
            <w:r w:rsidRPr="006C6D24">
              <w:rPr>
                <w:sz w:val="24"/>
                <w:lang w:val="ru-RU"/>
              </w:rPr>
              <w:t>А.</w:t>
            </w:r>
            <w:r w:rsidRPr="006C6D24">
              <w:rPr>
                <w:spacing w:val="-57"/>
                <w:sz w:val="24"/>
                <w:lang w:val="ru-RU"/>
              </w:rPr>
              <w:t xml:space="preserve"> </w:t>
            </w:r>
            <w:r w:rsidRPr="006C6D24">
              <w:rPr>
                <w:sz w:val="24"/>
                <w:lang w:val="ru-RU"/>
              </w:rPr>
              <w:t>А.</w:t>
            </w:r>
            <w:r w:rsidRPr="006C6D24">
              <w:rPr>
                <w:spacing w:val="-2"/>
                <w:sz w:val="24"/>
                <w:lang w:val="ru-RU"/>
              </w:rPr>
              <w:t xml:space="preserve"> </w:t>
            </w:r>
            <w:r w:rsidRPr="006C6D24">
              <w:rPr>
                <w:sz w:val="24"/>
                <w:lang w:val="ru-RU"/>
              </w:rPr>
              <w:t>Фета</w:t>
            </w:r>
          </w:p>
          <w:p w:rsidR="006C6D24" w:rsidRPr="006C6D24" w:rsidRDefault="006C6D24">
            <w:pPr>
              <w:ind w:right="175"/>
              <w:rPr>
                <w:sz w:val="24"/>
                <w:lang w:val="ru-RU"/>
              </w:rPr>
            </w:pPr>
            <w:r w:rsidRPr="006C6D24">
              <w:rPr>
                <w:sz w:val="24"/>
                <w:lang w:val="ru-RU"/>
              </w:rPr>
              <w:t>«Весенний дождь», «Бабочка», В. А.</w:t>
            </w:r>
            <w:r w:rsidRPr="006C6D24">
              <w:rPr>
                <w:spacing w:val="1"/>
                <w:sz w:val="24"/>
                <w:lang w:val="ru-RU"/>
              </w:rPr>
              <w:t xml:space="preserve"> </w:t>
            </w:r>
            <w:r w:rsidRPr="006C6D24">
              <w:rPr>
                <w:sz w:val="24"/>
                <w:lang w:val="ru-RU"/>
              </w:rPr>
              <w:t>Жуковского «Ночь», «Песня», Е. А.</w:t>
            </w:r>
            <w:r w:rsidRPr="006C6D24">
              <w:rPr>
                <w:spacing w:val="1"/>
                <w:sz w:val="24"/>
                <w:lang w:val="ru-RU"/>
              </w:rPr>
              <w:t xml:space="preserve"> </w:t>
            </w:r>
            <w:r w:rsidRPr="006C6D24">
              <w:rPr>
                <w:sz w:val="24"/>
                <w:lang w:val="ru-RU"/>
              </w:rPr>
              <w:t>Баратынского</w:t>
            </w:r>
            <w:r w:rsidRPr="006C6D24">
              <w:rPr>
                <w:spacing w:val="-3"/>
                <w:sz w:val="24"/>
                <w:lang w:val="ru-RU"/>
              </w:rPr>
              <w:t xml:space="preserve"> </w:t>
            </w:r>
            <w:r w:rsidRPr="006C6D24">
              <w:rPr>
                <w:sz w:val="24"/>
                <w:lang w:val="ru-RU"/>
              </w:rPr>
              <w:t>«Весна,</w:t>
            </w:r>
            <w:r w:rsidRPr="006C6D24">
              <w:rPr>
                <w:spacing w:val="-2"/>
                <w:sz w:val="24"/>
                <w:lang w:val="ru-RU"/>
              </w:rPr>
              <w:t xml:space="preserve"> </w:t>
            </w:r>
            <w:r w:rsidRPr="006C6D24">
              <w:rPr>
                <w:sz w:val="24"/>
                <w:lang w:val="ru-RU"/>
              </w:rPr>
              <w:t>весна!</w:t>
            </w:r>
            <w:r w:rsidRPr="006C6D24">
              <w:rPr>
                <w:spacing w:val="-2"/>
                <w:sz w:val="24"/>
                <w:lang w:val="ru-RU"/>
              </w:rPr>
              <w:t xml:space="preserve"> </w:t>
            </w:r>
            <w:r w:rsidRPr="006C6D24">
              <w:rPr>
                <w:sz w:val="24"/>
                <w:lang w:val="ru-RU"/>
              </w:rPr>
              <w:t>Как</w:t>
            </w:r>
            <w:r w:rsidRPr="006C6D24">
              <w:rPr>
                <w:spacing w:val="-2"/>
                <w:sz w:val="24"/>
                <w:lang w:val="ru-RU"/>
              </w:rPr>
              <w:t xml:space="preserve"> </w:t>
            </w:r>
            <w:r w:rsidRPr="006C6D24">
              <w:rPr>
                <w:sz w:val="24"/>
                <w:lang w:val="ru-RU"/>
              </w:rPr>
              <w:t>воздух</w:t>
            </w:r>
            <w:r w:rsidRPr="006C6D24">
              <w:rPr>
                <w:spacing w:val="-2"/>
                <w:sz w:val="24"/>
                <w:lang w:val="ru-RU"/>
              </w:rPr>
              <w:t xml:space="preserve"> </w:t>
            </w:r>
            <w:r w:rsidRPr="006C6D24">
              <w:rPr>
                <w:sz w:val="24"/>
                <w:lang w:val="ru-RU"/>
              </w:rPr>
              <w:t>чист!»,</w:t>
            </w:r>
          </w:p>
          <w:p w:rsidR="006C6D24" w:rsidRPr="006C6D24" w:rsidRDefault="006C6D24">
            <w:pPr>
              <w:ind w:right="265"/>
              <w:rPr>
                <w:sz w:val="24"/>
                <w:lang w:val="ru-RU"/>
              </w:rPr>
            </w:pPr>
            <w:r w:rsidRPr="006C6D24">
              <w:rPr>
                <w:sz w:val="24"/>
                <w:lang w:val="ru-RU"/>
              </w:rPr>
              <w:t>«Где</w:t>
            </w:r>
            <w:r w:rsidRPr="006C6D24">
              <w:rPr>
                <w:spacing w:val="-3"/>
                <w:sz w:val="24"/>
                <w:lang w:val="ru-RU"/>
              </w:rPr>
              <w:t xml:space="preserve"> </w:t>
            </w:r>
            <w:r w:rsidRPr="006C6D24">
              <w:rPr>
                <w:sz w:val="24"/>
                <w:lang w:val="ru-RU"/>
              </w:rPr>
              <w:t>сладкий</w:t>
            </w:r>
            <w:r w:rsidRPr="006C6D24">
              <w:rPr>
                <w:spacing w:val="-2"/>
                <w:sz w:val="24"/>
                <w:lang w:val="ru-RU"/>
              </w:rPr>
              <w:t xml:space="preserve"> </w:t>
            </w:r>
            <w:r w:rsidRPr="006C6D24">
              <w:rPr>
                <w:sz w:val="24"/>
                <w:lang w:val="ru-RU"/>
              </w:rPr>
              <w:t>шёпот…»</w:t>
            </w:r>
            <w:r w:rsidRPr="006C6D24">
              <w:rPr>
                <w:spacing w:val="-4"/>
                <w:sz w:val="24"/>
                <w:lang w:val="ru-RU"/>
              </w:rPr>
              <w:t xml:space="preserve"> </w:t>
            </w:r>
            <w:r w:rsidRPr="006C6D24">
              <w:rPr>
                <w:sz w:val="24"/>
                <w:lang w:val="ru-RU"/>
              </w:rPr>
              <w:t>(не</w:t>
            </w:r>
            <w:r w:rsidRPr="006C6D24">
              <w:rPr>
                <w:spacing w:val="-2"/>
                <w:sz w:val="24"/>
                <w:lang w:val="ru-RU"/>
              </w:rPr>
              <w:t xml:space="preserve"> </w:t>
            </w:r>
            <w:r w:rsidRPr="006C6D24">
              <w:rPr>
                <w:sz w:val="24"/>
                <w:lang w:val="ru-RU"/>
              </w:rPr>
              <w:t>менее</w:t>
            </w:r>
            <w:r w:rsidRPr="006C6D24">
              <w:rPr>
                <w:spacing w:val="-4"/>
                <w:sz w:val="24"/>
                <w:lang w:val="ru-RU"/>
              </w:rPr>
              <w:t xml:space="preserve"> </w:t>
            </w:r>
            <w:r w:rsidRPr="006C6D24">
              <w:rPr>
                <w:sz w:val="24"/>
                <w:lang w:val="ru-RU"/>
              </w:rPr>
              <w:t>пяти</w:t>
            </w:r>
            <w:r w:rsidRPr="006C6D24">
              <w:rPr>
                <w:spacing w:val="-1"/>
                <w:sz w:val="24"/>
                <w:lang w:val="ru-RU"/>
              </w:rPr>
              <w:t xml:space="preserve"> </w:t>
            </w:r>
            <w:r w:rsidRPr="006C6D24">
              <w:rPr>
                <w:sz w:val="24"/>
                <w:lang w:val="ru-RU"/>
              </w:rPr>
              <w:t>авторов</w:t>
            </w:r>
            <w:r w:rsidRPr="006C6D24">
              <w:rPr>
                <w:spacing w:val="-57"/>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выбору).</w:t>
            </w:r>
          </w:p>
          <w:p w:rsidR="006C6D24" w:rsidRPr="006C6D24" w:rsidRDefault="006C6D24">
            <w:pPr>
              <w:ind w:right="96"/>
              <w:rPr>
                <w:sz w:val="24"/>
                <w:lang w:val="ru-RU"/>
              </w:rPr>
            </w:pPr>
            <w:r w:rsidRPr="006C6D24">
              <w:rPr>
                <w:sz w:val="24"/>
                <w:lang w:val="ru-RU"/>
              </w:rPr>
              <w:t>Работа с текстом произведения: упражнение в</w:t>
            </w:r>
            <w:r w:rsidRPr="006C6D24">
              <w:rPr>
                <w:spacing w:val="1"/>
                <w:sz w:val="24"/>
                <w:lang w:val="ru-RU"/>
              </w:rPr>
              <w:t xml:space="preserve"> </w:t>
            </w:r>
            <w:r w:rsidRPr="006C6D24">
              <w:rPr>
                <w:sz w:val="24"/>
                <w:lang w:val="ru-RU"/>
              </w:rPr>
              <w:t>нахождении сравнений и эпитетов,</w:t>
            </w:r>
            <w:r w:rsidRPr="006C6D24">
              <w:rPr>
                <w:spacing w:val="1"/>
                <w:sz w:val="24"/>
                <w:lang w:val="ru-RU"/>
              </w:rPr>
              <w:t xml:space="preserve"> </w:t>
            </w:r>
            <w:r w:rsidRPr="006C6D24">
              <w:rPr>
                <w:sz w:val="24"/>
                <w:lang w:val="ru-RU"/>
              </w:rPr>
              <w:t>олицетворений, метафор, выделение в тексте</w:t>
            </w:r>
            <w:r w:rsidRPr="006C6D24">
              <w:rPr>
                <w:spacing w:val="1"/>
                <w:sz w:val="24"/>
                <w:lang w:val="ru-RU"/>
              </w:rPr>
              <w:t xml:space="preserve"> </w:t>
            </w:r>
            <w:r w:rsidRPr="006C6D24">
              <w:rPr>
                <w:sz w:val="24"/>
                <w:lang w:val="ru-RU"/>
              </w:rPr>
              <w:t>слов, использованных в прямом и переносном</w:t>
            </w:r>
            <w:r w:rsidRPr="006C6D24">
              <w:rPr>
                <w:spacing w:val="1"/>
                <w:sz w:val="24"/>
                <w:lang w:val="ru-RU"/>
              </w:rPr>
              <w:t xml:space="preserve"> </w:t>
            </w:r>
            <w:r w:rsidRPr="006C6D24">
              <w:rPr>
                <w:sz w:val="24"/>
                <w:lang w:val="ru-RU"/>
              </w:rPr>
              <w:t>значении, наблюдение за рифмой и ритмом</w:t>
            </w:r>
            <w:r w:rsidRPr="006C6D24">
              <w:rPr>
                <w:spacing w:val="1"/>
                <w:sz w:val="24"/>
                <w:lang w:val="ru-RU"/>
              </w:rPr>
              <w:t xml:space="preserve"> </w:t>
            </w:r>
            <w:r w:rsidRPr="006C6D24">
              <w:rPr>
                <w:sz w:val="24"/>
                <w:lang w:val="ru-RU"/>
              </w:rPr>
              <w:t>стихотворения, нахождение образных слов и</w:t>
            </w:r>
            <w:r w:rsidRPr="006C6D24">
              <w:rPr>
                <w:spacing w:val="1"/>
                <w:sz w:val="24"/>
                <w:lang w:val="ru-RU"/>
              </w:rPr>
              <w:t xml:space="preserve"> </w:t>
            </w:r>
            <w:r w:rsidRPr="006C6D24">
              <w:rPr>
                <w:sz w:val="24"/>
                <w:lang w:val="ru-RU"/>
              </w:rPr>
              <w:t>выражений, поиск значения незнакомого слова в</w:t>
            </w:r>
            <w:r w:rsidRPr="006C6D24">
              <w:rPr>
                <w:spacing w:val="-57"/>
                <w:sz w:val="24"/>
                <w:lang w:val="ru-RU"/>
              </w:rPr>
              <w:t xml:space="preserve"> </w:t>
            </w:r>
            <w:r w:rsidRPr="006C6D24">
              <w:rPr>
                <w:sz w:val="24"/>
                <w:lang w:val="ru-RU"/>
              </w:rPr>
              <w:t>словаре,</w:t>
            </w:r>
            <w:r w:rsidRPr="006C6D24">
              <w:rPr>
                <w:spacing w:val="-5"/>
                <w:sz w:val="24"/>
                <w:lang w:val="ru-RU"/>
              </w:rPr>
              <w:t xml:space="preserve"> </w:t>
            </w:r>
            <w:r w:rsidRPr="006C6D24">
              <w:rPr>
                <w:sz w:val="24"/>
                <w:lang w:val="ru-RU"/>
              </w:rPr>
              <w:t>характеристика</w:t>
            </w:r>
            <w:r w:rsidRPr="006C6D24">
              <w:rPr>
                <w:spacing w:val="-6"/>
                <w:sz w:val="24"/>
                <w:lang w:val="ru-RU"/>
              </w:rPr>
              <w:t xml:space="preserve"> </w:t>
            </w:r>
            <w:r w:rsidRPr="006C6D24">
              <w:rPr>
                <w:sz w:val="24"/>
                <w:lang w:val="ru-RU"/>
              </w:rPr>
              <w:t>звукописи,</w:t>
            </w:r>
            <w:r w:rsidRPr="006C6D24">
              <w:rPr>
                <w:spacing w:val="-5"/>
                <w:sz w:val="24"/>
                <w:lang w:val="ru-RU"/>
              </w:rPr>
              <w:t xml:space="preserve"> </w:t>
            </w:r>
            <w:r w:rsidRPr="006C6D24">
              <w:rPr>
                <w:sz w:val="24"/>
                <w:lang w:val="ru-RU"/>
              </w:rPr>
              <w:t>определение</w:t>
            </w:r>
            <w:r w:rsidRPr="006C6D24">
              <w:rPr>
                <w:spacing w:val="-57"/>
                <w:sz w:val="24"/>
                <w:lang w:val="ru-RU"/>
              </w:rPr>
              <w:t xml:space="preserve"> </w:t>
            </w:r>
            <w:r w:rsidRPr="006C6D24">
              <w:rPr>
                <w:sz w:val="24"/>
                <w:lang w:val="ru-RU"/>
              </w:rPr>
              <w:t>вида</w:t>
            </w:r>
          </w:p>
          <w:p w:rsidR="006C6D24" w:rsidRPr="006C6D24" w:rsidRDefault="006C6D24">
            <w:pPr>
              <w:spacing w:line="270" w:lineRule="atLeast"/>
              <w:ind w:right="465"/>
              <w:rPr>
                <w:sz w:val="24"/>
                <w:lang w:val="ru-RU"/>
              </w:rPr>
            </w:pPr>
            <w:r w:rsidRPr="006C6D24">
              <w:rPr>
                <w:sz w:val="24"/>
                <w:lang w:val="ru-RU"/>
              </w:rPr>
              <w:t>строф.</w:t>
            </w:r>
            <w:r w:rsidRPr="006C6D24">
              <w:rPr>
                <w:spacing w:val="-2"/>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парах:</w:t>
            </w:r>
            <w:r w:rsidRPr="006C6D24">
              <w:rPr>
                <w:spacing w:val="-2"/>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лирических</w:t>
            </w:r>
            <w:r w:rsidRPr="006C6D24">
              <w:rPr>
                <w:spacing w:val="-57"/>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по</w:t>
            </w:r>
            <w:r w:rsidRPr="006C6D24">
              <w:rPr>
                <w:spacing w:val="-6"/>
                <w:sz w:val="24"/>
                <w:lang w:val="ru-RU"/>
              </w:rPr>
              <w:t xml:space="preserve"> </w:t>
            </w:r>
            <w:r w:rsidRPr="006C6D24">
              <w:rPr>
                <w:sz w:val="24"/>
                <w:lang w:val="ru-RU"/>
              </w:rPr>
              <w:t>теме,</w:t>
            </w:r>
            <w:r w:rsidRPr="006C6D24">
              <w:rPr>
                <w:spacing w:val="-2"/>
                <w:sz w:val="24"/>
                <w:lang w:val="ru-RU"/>
              </w:rPr>
              <w:t xml:space="preserve"> </w:t>
            </w:r>
            <w:r w:rsidRPr="006C6D24">
              <w:rPr>
                <w:sz w:val="24"/>
                <w:lang w:val="ru-RU"/>
              </w:rPr>
              <w:t>созданию</w:t>
            </w:r>
            <w:r w:rsidRPr="006C6D24">
              <w:rPr>
                <w:spacing w:val="-4"/>
                <w:sz w:val="24"/>
                <w:lang w:val="ru-RU"/>
              </w:rPr>
              <w:t xml:space="preserve"> </w:t>
            </w:r>
            <w:r w:rsidRPr="006C6D24">
              <w:rPr>
                <w:sz w:val="24"/>
                <w:lang w:val="ru-RU"/>
              </w:rPr>
              <w:t>настроения;</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3036"/>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77"/>
              <w:rPr>
                <w:sz w:val="24"/>
                <w:lang w:val="ru-RU"/>
              </w:rPr>
            </w:pPr>
            <w:r w:rsidRPr="006C6D24">
              <w:rPr>
                <w:sz w:val="24"/>
                <w:lang w:val="ru-RU"/>
              </w:rPr>
              <w:t>подбор синонимов к заданным словам, анализ</w:t>
            </w:r>
            <w:r w:rsidRPr="006C6D24">
              <w:rPr>
                <w:spacing w:val="1"/>
                <w:sz w:val="24"/>
                <w:lang w:val="ru-RU"/>
              </w:rPr>
              <w:t xml:space="preserve"> </w:t>
            </w:r>
            <w:r w:rsidRPr="006C6D24">
              <w:rPr>
                <w:sz w:val="24"/>
                <w:lang w:val="ru-RU"/>
              </w:rPr>
              <w:t>поэтических</w:t>
            </w:r>
            <w:r w:rsidRPr="006C6D24">
              <w:rPr>
                <w:spacing w:val="-4"/>
                <w:sz w:val="24"/>
                <w:lang w:val="ru-RU"/>
              </w:rPr>
              <w:t xml:space="preserve"> </w:t>
            </w:r>
            <w:r w:rsidRPr="006C6D24">
              <w:rPr>
                <w:sz w:val="24"/>
                <w:lang w:val="ru-RU"/>
              </w:rPr>
              <w:t>выражений</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обоснование</w:t>
            </w:r>
            <w:r w:rsidRPr="006C6D24">
              <w:rPr>
                <w:spacing w:val="-5"/>
                <w:sz w:val="24"/>
                <w:lang w:val="ru-RU"/>
              </w:rPr>
              <w:t xml:space="preserve"> </w:t>
            </w:r>
            <w:r w:rsidRPr="006C6D24">
              <w:rPr>
                <w:sz w:val="24"/>
                <w:lang w:val="ru-RU"/>
              </w:rPr>
              <w:t>выбора</w:t>
            </w:r>
            <w:r w:rsidRPr="006C6D24">
              <w:rPr>
                <w:spacing w:val="-57"/>
                <w:sz w:val="24"/>
                <w:lang w:val="ru-RU"/>
              </w:rPr>
              <w:t xml:space="preserve"> </w:t>
            </w:r>
            <w:r w:rsidRPr="006C6D24">
              <w:rPr>
                <w:sz w:val="24"/>
                <w:lang w:val="ru-RU"/>
              </w:rPr>
              <w:t>автора.</w:t>
            </w:r>
          </w:p>
          <w:p w:rsidR="006C6D24" w:rsidRPr="006C6D24" w:rsidRDefault="006C6D24">
            <w:pPr>
              <w:ind w:right="438"/>
              <w:rPr>
                <w:sz w:val="24"/>
                <w:lang w:val="ru-RU"/>
              </w:rPr>
            </w:pPr>
            <w:r w:rsidRPr="006C6D24">
              <w:rPr>
                <w:sz w:val="24"/>
                <w:lang w:val="ru-RU"/>
              </w:rPr>
              <w:t>Упражнение</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выразительном</w:t>
            </w:r>
            <w:r w:rsidRPr="006C6D24">
              <w:rPr>
                <w:spacing w:val="-4"/>
                <w:sz w:val="24"/>
                <w:lang w:val="ru-RU"/>
              </w:rPr>
              <w:t xml:space="preserve"> </w:t>
            </w:r>
            <w:r w:rsidRPr="006C6D24">
              <w:rPr>
                <w:sz w:val="24"/>
                <w:lang w:val="ru-RU"/>
              </w:rPr>
              <w:t>чтении</w:t>
            </w:r>
            <w:r w:rsidRPr="006C6D24">
              <w:rPr>
                <w:spacing w:val="-2"/>
                <w:sz w:val="24"/>
                <w:lang w:val="ru-RU"/>
              </w:rPr>
              <w:t xml:space="preserve"> </w:t>
            </w:r>
            <w:r w:rsidRPr="006C6D24">
              <w:rPr>
                <w:sz w:val="24"/>
                <w:lang w:val="ru-RU"/>
              </w:rPr>
              <w:t>вслух</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наизусть с сохранением интонационного</w:t>
            </w:r>
            <w:r w:rsidRPr="006C6D24">
              <w:rPr>
                <w:spacing w:val="1"/>
                <w:sz w:val="24"/>
                <w:lang w:val="ru-RU"/>
              </w:rPr>
              <w:t xml:space="preserve"> </w:t>
            </w:r>
            <w:r w:rsidRPr="006C6D24">
              <w:rPr>
                <w:sz w:val="24"/>
                <w:lang w:val="ru-RU"/>
              </w:rPr>
              <w:t>рисунка произведения (конкурс чтецов</w:t>
            </w:r>
            <w:r w:rsidRPr="006C6D24">
              <w:rPr>
                <w:spacing w:val="1"/>
                <w:sz w:val="24"/>
                <w:lang w:val="ru-RU"/>
              </w:rPr>
              <w:t xml:space="preserve"> </w:t>
            </w:r>
            <w:r w:rsidRPr="006C6D24">
              <w:rPr>
                <w:sz w:val="24"/>
                <w:lang w:val="ru-RU"/>
              </w:rPr>
              <w:t>стихотворений).</w:t>
            </w:r>
          </w:p>
          <w:p w:rsidR="006C6D24" w:rsidRPr="006C6D24" w:rsidRDefault="006C6D24">
            <w:pPr>
              <w:ind w:right="161"/>
              <w:rPr>
                <w:sz w:val="24"/>
                <w:lang w:val="ru-RU"/>
              </w:rPr>
            </w:pPr>
            <w:r w:rsidRPr="006C6D24">
              <w:rPr>
                <w:sz w:val="24"/>
                <w:lang w:val="ru-RU"/>
              </w:rPr>
              <w:t>Рассматривание</w:t>
            </w:r>
            <w:r w:rsidRPr="006C6D24">
              <w:rPr>
                <w:spacing w:val="-4"/>
                <w:sz w:val="24"/>
                <w:lang w:val="ru-RU"/>
              </w:rPr>
              <w:t xml:space="preserve"> </w:t>
            </w:r>
            <w:r w:rsidRPr="006C6D24">
              <w:rPr>
                <w:sz w:val="24"/>
                <w:lang w:val="ru-RU"/>
              </w:rPr>
              <w:t>репродукций</w:t>
            </w:r>
            <w:r w:rsidRPr="006C6D24">
              <w:rPr>
                <w:spacing w:val="-2"/>
                <w:sz w:val="24"/>
                <w:lang w:val="ru-RU"/>
              </w:rPr>
              <w:t xml:space="preserve"> </w:t>
            </w:r>
            <w:r w:rsidRPr="006C6D24">
              <w:rPr>
                <w:sz w:val="24"/>
                <w:lang w:val="ru-RU"/>
              </w:rPr>
              <w:t>картин</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подбор</w:t>
            </w:r>
            <w:r w:rsidRPr="006C6D24">
              <w:rPr>
                <w:spacing w:val="-4"/>
                <w:sz w:val="24"/>
                <w:lang w:val="ru-RU"/>
              </w:rPr>
              <w:t xml:space="preserve"> </w:t>
            </w:r>
            <w:r w:rsidRPr="006C6D24">
              <w:rPr>
                <w:sz w:val="24"/>
                <w:lang w:val="ru-RU"/>
              </w:rPr>
              <w:t>к</w:t>
            </w:r>
            <w:r w:rsidRPr="006C6D24">
              <w:rPr>
                <w:spacing w:val="-57"/>
                <w:sz w:val="24"/>
                <w:lang w:val="ru-RU"/>
              </w:rPr>
              <w:t xml:space="preserve"> </w:t>
            </w:r>
            <w:r w:rsidRPr="006C6D24">
              <w:rPr>
                <w:sz w:val="24"/>
                <w:lang w:val="ru-RU"/>
              </w:rPr>
              <w:t>ним</w:t>
            </w:r>
            <w:r w:rsidRPr="006C6D24">
              <w:rPr>
                <w:spacing w:val="-2"/>
                <w:sz w:val="24"/>
                <w:lang w:val="ru-RU"/>
              </w:rPr>
              <w:t xml:space="preserve"> </w:t>
            </w:r>
            <w:r w:rsidRPr="006C6D24">
              <w:rPr>
                <w:sz w:val="24"/>
                <w:lang w:val="ru-RU"/>
              </w:rPr>
              <w:t>соответствующих</w:t>
            </w:r>
            <w:r w:rsidRPr="006C6D24">
              <w:rPr>
                <w:spacing w:val="-3"/>
                <w:sz w:val="24"/>
                <w:lang w:val="ru-RU"/>
              </w:rPr>
              <w:t xml:space="preserve"> </w:t>
            </w:r>
            <w:r w:rsidRPr="006C6D24">
              <w:rPr>
                <w:sz w:val="24"/>
                <w:lang w:val="ru-RU"/>
              </w:rPr>
              <w:t>стихотворных строк.</w:t>
            </w:r>
          </w:p>
          <w:p w:rsidR="006C6D24" w:rsidRPr="006C6D24" w:rsidRDefault="006C6D24">
            <w:pPr>
              <w:spacing w:line="276" w:lineRule="exact"/>
              <w:ind w:right="112"/>
              <w:rPr>
                <w:sz w:val="24"/>
                <w:lang w:val="ru-RU"/>
              </w:rPr>
            </w:pPr>
            <w:r w:rsidRPr="006C6D24">
              <w:rPr>
                <w:sz w:val="24"/>
                <w:lang w:val="ru-RU"/>
              </w:rPr>
              <w:t>Творческое задание: воссоздание в воображении</w:t>
            </w:r>
            <w:r w:rsidRPr="006C6D24">
              <w:rPr>
                <w:spacing w:val="-57"/>
                <w:sz w:val="24"/>
                <w:lang w:val="ru-RU"/>
              </w:rPr>
              <w:t xml:space="preserve"> </w:t>
            </w:r>
            <w:r w:rsidRPr="006C6D24">
              <w:rPr>
                <w:sz w:val="24"/>
                <w:lang w:val="ru-RU"/>
              </w:rPr>
              <w:t>описанных</w:t>
            </w:r>
            <w:r w:rsidRPr="006C6D24">
              <w:rPr>
                <w:spacing w:val="-1"/>
                <w:sz w:val="24"/>
                <w:lang w:val="ru-RU"/>
              </w:rPr>
              <w:t xml:space="preserve"> </w:t>
            </w:r>
            <w:r w:rsidRPr="006C6D24">
              <w:rPr>
                <w:sz w:val="24"/>
                <w:lang w:val="ru-RU"/>
              </w:rPr>
              <w:t>стихотворении</w:t>
            </w:r>
            <w:r w:rsidRPr="006C6D24">
              <w:rPr>
                <w:spacing w:val="-2"/>
                <w:sz w:val="24"/>
                <w:lang w:val="ru-RU"/>
              </w:rPr>
              <w:t xml:space="preserve"> </w:t>
            </w:r>
            <w:r w:rsidRPr="006C6D24">
              <w:rPr>
                <w:sz w:val="24"/>
                <w:lang w:val="ru-RU"/>
              </w:rPr>
              <w:t>картин</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6624"/>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8.</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434"/>
              <w:rPr>
                <w:sz w:val="24"/>
                <w:lang w:val="ru-RU"/>
              </w:rPr>
            </w:pPr>
            <w:r w:rsidRPr="006C6D24">
              <w:rPr>
                <w:sz w:val="24"/>
                <w:lang w:val="ru-RU"/>
              </w:rPr>
              <w:t>Творчество</w:t>
            </w:r>
            <w:r w:rsidRPr="006C6D24">
              <w:rPr>
                <w:spacing w:val="1"/>
                <w:sz w:val="24"/>
                <w:lang w:val="ru-RU"/>
              </w:rPr>
              <w:t xml:space="preserve"> </w:t>
            </w:r>
            <w:r w:rsidRPr="006C6D24">
              <w:rPr>
                <w:sz w:val="24"/>
                <w:lang w:val="ru-RU"/>
              </w:rPr>
              <w:t>Л.</w:t>
            </w:r>
            <w:r w:rsidRPr="006C6D24">
              <w:rPr>
                <w:spacing w:val="-8"/>
                <w:sz w:val="24"/>
                <w:lang w:val="ru-RU"/>
              </w:rPr>
              <w:t xml:space="preserve"> </w:t>
            </w:r>
            <w:r w:rsidRPr="006C6D24">
              <w:rPr>
                <w:sz w:val="24"/>
                <w:lang w:val="ru-RU"/>
              </w:rPr>
              <w:t>Н.</w:t>
            </w:r>
            <w:r w:rsidRPr="006C6D24">
              <w:rPr>
                <w:spacing w:val="-8"/>
                <w:sz w:val="24"/>
                <w:lang w:val="ru-RU"/>
              </w:rPr>
              <w:t xml:space="preserve"> </w:t>
            </w:r>
            <w:r w:rsidRPr="006C6D24">
              <w:rPr>
                <w:sz w:val="24"/>
                <w:lang w:val="ru-RU"/>
              </w:rPr>
              <w:t>Толстого</w:t>
            </w:r>
          </w:p>
          <w:p w:rsidR="006C6D24" w:rsidRPr="006C6D24" w:rsidRDefault="006C6D24">
            <w:pPr>
              <w:rPr>
                <w:sz w:val="24"/>
                <w:lang w:val="ru-RU"/>
              </w:rPr>
            </w:pPr>
            <w:r w:rsidRPr="006C6D24">
              <w:rPr>
                <w:sz w:val="24"/>
                <w:lang w:val="ru-RU"/>
              </w:rPr>
              <w:t>(5ч.)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56"/>
              <w:rPr>
                <w:sz w:val="24"/>
                <w:lang w:val="ru-RU"/>
              </w:rPr>
            </w:pPr>
            <w:r w:rsidRPr="006C6D24">
              <w:rPr>
                <w:sz w:val="24"/>
                <w:lang w:val="ru-RU"/>
              </w:rPr>
              <w:t>Расширение представлений о</w:t>
            </w:r>
            <w:r w:rsidRPr="006C6D24">
              <w:rPr>
                <w:spacing w:val="-57"/>
                <w:sz w:val="24"/>
                <w:lang w:val="ru-RU"/>
              </w:rPr>
              <w:t xml:space="preserve"> </w:t>
            </w:r>
            <w:r w:rsidRPr="006C6D24">
              <w:rPr>
                <w:sz w:val="24"/>
                <w:lang w:val="ru-RU"/>
              </w:rPr>
              <w:t>творчестве</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Н.</w:t>
            </w:r>
            <w:r w:rsidRPr="006C6D24">
              <w:rPr>
                <w:spacing w:val="-1"/>
                <w:sz w:val="24"/>
                <w:lang w:val="ru-RU"/>
              </w:rPr>
              <w:t xml:space="preserve"> </w:t>
            </w:r>
            <w:r w:rsidRPr="006C6D24">
              <w:rPr>
                <w:sz w:val="24"/>
                <w:lang w:val="ru-RU"/>
              </w:rPr>
              <w:t>Толстого:</w:t>
            </w:r>
          </w:p>
          <w:p w:rsidR="006C6D24" w:rsidRPr="006C6D24" w:rsidRDefault="006C6D24">
            <w:pPr>
              <w:ind w:right="283"/>
              <w:rPr>
                <w:sz w:val="24"/>
                <w:lang w:val="ru-RU"/>
              </w:rPr>
            </w:pPr>
            <w:r w:rsidRPr="006C6D24">
              <w:rPr>
                <w:sz w:val="24"/>
                <w:lang w:val="ru-RU"/>
              </w:rPr>
              <w:t>рассказ (художественный и научно-</w:t>
            </w:r>
            <w:r w:rsidRPr="006C6D24">
              <w:rPr>
                <w:spacing w:val="-57"/>
                <w:sz w:val="24"/>
                <w:lang w:val="ru-RU"/>
              </w:rPr>
              <w:t xml:space="preserve"> </w:t>
            </w:r>
            <w:r w:rsidRPr="006C6D24">
              <w:rPr>
                <w:sz w:val="24"/>
                <w:lang w:val="ru-RU"/>
              </w:rPr>
              <w:t>познавательный),</w:t>
            </w:r>
            <w:r w:rsidRPr="006C6D24">
              <w:rPr>
                <w:spacing w:val="-1"/>
                <w:sz w:val="24"/>
                <w:lang w:val="ru-RU"/>
              </w:rPr>
              <w:t xml:space="preserve"> </w:t>
            </w:r>
            <w:r w:rsidRPr="006C6D24">
              <w:rPr>
                <w:sz w:val="24"/>
                <w:lang w:val="ru-RU"/>
              </w:rPr>
              <w:t>сказки,</w:t>
            </w:r>
          </w:p>
          <w:p w:rsidR="006C6D24" w:rsidRPr="006C6D24" w:rsidRDefault="006C6D24">
            <w:pPr>
              <w:rPr>
                <w:sz w:val="24"/>
                <w:lang w:val="ru-RU"/>
              </w:rPr>
            </w:pPr>
            <w:r w:rsidRPr="006C6D24">
              <w:rPr>
                <w:sz w:val="24"/>
                <w:lang w:val="ru-RU"/>
              </w:rPr>
              <w:t>басни,</w:t>
            </w:r>
            <w:r w:rsidRPr="006C6D24">
              <w:rPr>
                <w:spacing w:val="-1"/>
                <w:sz w:val="24"/>
                <w:lang w:val="ru-RU"/>
              </w:rPr>
              <w:t xml:space="preserve"> </w:t>
            </w:r>
            <w:r w:rsidRPr="006C6D24">
              <w:rPr>
                <w:sz w:val="24"/>
                <w:lang w:val="ru-RU"/>
              </w:rPr>
              <w:t>быль.</w:t>
            </w:r>
          </w:p>
          <w:p w:rsidR="006C6D24" w:rsidRPr="006C6D24" w:rsidRDefault="006C6D24">
            <w:pPr>
              <w:ind w:right="560"/>
              <w:rPr>
                <w:sz w:val="24"/>
                <w:lang w:val="ru-RU"/>
              </w:rPr>
            </w:pPr>
            <w:r w:rsidRPr="006C6D24">
              <w:rPr>
                <w:sz w:val="24"/>
                <w:lang w:val="ru-RU"/>
              </w:rPr>
              <w:t>Первоначальное</w:t>
            </w:r>
            <w:r w:rsidRPr="006C6D24">
              <w:rPr>
                <w:spacing w:val="-6"/>
                <w:sz w:val="24"/>
                <w:lang w:val="ru-RU"/>
              </w:rPr>
              <w:t xml:space="preserve"> </w:t>
            </w:r>
            <w:r w:rsidRPr="006C6D24">
              <w:rPr>
                <w:sz w:val="24"/>
                <w:lang w:val="ru-RU"/>
              </w:rPr>
              <w:t>представление</w:t>
            </w:r>
            <w:r w:rsidRPr="006C6D24">
              <w:rPr>
                <w:spacing w:val="-6"/>
                <w:sz w:val="24"/>
                <w:lang w:val="ru-RU"/>
              </w:rPr>
              <w:t xml:space="preserve"> </w:t>
            </w:r>
            <w:r w:rsidRPr="006C6D24">
              <w:rPr>
                <w:sz w:val="24"/>
                <w:lang w:val="ru-RU"/>
              </w:rPr>
              <w:t>о</w:t>
            </w:r>
            <w:r w:rsidRPr="006C6D24">
              <w:rPr>
                <w:spacing w:val="-57"/>
                <w:sz w:val="24"/>
                <w:lang w:val="ru-RU"/>
              </w:rPr>
              <w:t xml:space="preserve"> </w:t>
            </w:r>
            <w:r w:rsidRPr="006C6D24">
              <w:rPr>
                <w:sz w:val="24"/>
                <w:lang w:val="ru-RU"/>
              </w:rPr>
              <w:t>повести</w:t>
            </w:r>
            <w:r w:rsidRPr="006C6D24">
              <w:rPr>
                <w:spacing w:val="-1"/>
                <w:sz w:val="24"/>
                <w:lang w:val="ru-RU"/>
              </w:rPr>
              <w:t xml:space="preserve"> </w:t>
            </w:r>
            <w:r w:rsidRPr="006C6D24">
              <w:rPr>
                <w:sz w:val="24"/>
                <w:lang w:val="ru-RU"/>
              </w:rPr>
              <w:t>как эпическом</w:t>
            </w:r>
            <w:r w:rsidRPr="006C6D24">
              <w:rPr>
                <w:spacing w:val="-3"/>
                <w:sz w:val="24"/>
                <w:lang w:val="ru-RU"/>
              </w:rPr>
              <w:t xml:space="preserve"> </w:t>
            </w:r>
            <w:r w:rsidRPr="006C6D24">
              <w:rPr>
                <w:sz w:val="24"/>
                <w:lang w:val="ru-RU"/>
              </w:rPr>
              <w:t>жанре.</w:t>
            </w:r>
          </w:p>
          <w:p w:rsidR="006C6D24" w:rsidRPr="006C6D24" w:rsidRDefault="006C6D24">
            <w:pPr>
              <w:ind w:right="766"/>
              <w:rPr>
                <w:sz w:val="24"/>
                <w:lang w:val="ru-RU"/>
              </w:rPr>
            </w:pPr>
            <w:r w:rsidRPr="006C6D24">
              <w:rPr>
                <w:sz w:val="24"/>
                <w:lang w:val="ru-RU"/>
              </w:rPr>
              <w:t>Значение реальных жизненных</w:t>
            </w:r>
            <w:r w:rsidRPr="006C6D24">
              <w:rPr>
                <w:spacing w:val="-57"/>
                <w:sz w:val="24"/>
                <w:lang w:val="ru-RU"/>
              </w:rPr>
              <w:t xml:space="preserve"> </w:t>
            </w:r>
            <w:r w:rsidRPr="006C6D24">
              <w:rPr>
                <w:sz w:val="24"/>
                <w:lang w:val="ru-RU"/>
              </w:rPr>
              <w:t>ситуаций в создании рассказа,</w:t>
            </w:r>
            <w:r w:rsidRPr="006C6D24">
              <w:rPr>
                <w:spacing w:val="1"/>
                <w:sz w:val="24"/>
                <w:lang w:val="ru-RU"/>
              </w:rPr>
              <w:t xml:space="preserve"> </w:t>
            </w:r>
            <w:r w:rsidRPr="006C6D24">
              <w:rPr>
                <w:sz w:val="24"/>
                <w:lang w:val="ru-RU"/>
              </w:rPr>
              <w:t>повести.</w:t>
            </w:r>
            <w:r w:rsidRPr="006C6D24">
              <w:rPr>
                <w:spacing w:val="-1"/>
                <w:sz w:val="24"/>
                <w:lang w:val="ru-RU"/>
              </w:rPr>
              <w:t xml:space="preserve"> </w:t>
            </w:r>
            <w:r w:rsidRPr="006C6D24">
              <w:rPr>
                <w:sz w:val="24"/>
                <w:lang w:val="ru-RU"/>
              </w:rPr>
              <w:t>Отрывки из</w:t>
            </w:r>
          </w:p>
          <w:p w:rsidR="006C6D24" w:rsidRPr="006C6D24" w:rsidRDefault="006C6D24">
            <w:pPr>
              <w:ind w:right="412"/>
              <w:rPr>
                <w:sz w:val="24"/>
                <w:lang w:val="ru-RU"/>
              </w:rPr>
            </w:pPr>
            <w:r w:rsidRPr="006C6D24">
              <w:rPr>
                <w:sz w:val="24"/>
                <w:lang w:val="ru-RU"/>
              </w:rPr>
              <w:t>автобиографической</w:t>
            </w:r>
            <w:r w:rsidRPr="006C6D24">
              <w:rPr>
                <w:spacing w:val="-4"/>
                <w:sz w:val="24"/>
                <w:lang w:val="ru-RU"/>
              </w:rPr>
              <w:t xml:space="preserve"> </w:t>
            </w:r>
            <w:r w:rsidRPr="006C6D24">
              <w:rPr>
                <w:sz w:val="24"/>
                <w:lang w:val="ru-RU"/>
              </w:rPr>
              <w:t>повести</w:t>
            </w:r>
            <w:r w:rsidRPr="006C6D24">
              <w:rPr>
                <w:spacing w:val="-4"/>
                <w:sz w:val="24"/>
                <w:lang w:val="ru-RU"/>
              </w:rPr>
              <w:t xml:space="preserve"> </w:t>
            </w:r>
            <w:r w:rsidRPr="006C6D24">
              <w:rPr>
                <w:sz w:val="24"/>
                <w:lang w:val="ru-RU"/>
              </w:rPr>
              <w:t>Л.</w:t>
            </w:r>
            <w:r w:rsidRPr="006C6D24">
              <w:rPr>
                <w:spacing w:val="-6"/>
                <w:sz w:val="24"/>
                <w:lang w:val="ru-RU"/>
              </w:rPr>
              <w:t xml:space="preserve"> </w:t>
            </w:r>
            <w:r w:rsidRPr="006C6D24">
              <w:rPr>
                <w:sz w:val="24"/>
                <w:lang w:val="ru-RU"/>
              </w:rPr>
              <w:t>Н.</w:t>
            </w:r>
            <w:r w:rsidRPr="006C6D24">
              <w:rPr>
                <w:spacing w:val="-57"/>
                <w:sz w:val="24"/>
                <w:lang w:val="ru-RU"/>
              </w:rPr>
              <w:t xml:space="preserve"> </w:t>
            </w:r>
            <w:r w:rsidRPr="006C6D24">
              <w:rPr>
                <w:sz w:val="24"/>
                <w:lang w:val="ru-RU"/>
              </w:rPr>
              <w:t>Толстого</w:t>
            </w:r>
            <w:r w:rsidRPr="006C6D24">
              <w:rPr>
                <w:spacing w:val="-1"/>
                <w:sz w:val="24"/>
                <w:lang w:val="ru-RU"/>
              </w:rPr>
              <w:t xml:space="preserve"> </w:t>
            </w:r>
            <w:r w:rsidRPr="006C6D24">
              <w:rPr>
                <w:sz w:val="24"/>
                <w:lang w:val="ru-RU"/>
              </w:rPr>
              <w:t>«Детство».</w:t>
            </w:r>
          </w:p>
          <w:p w:rsidR="006C6D24" w:rsidRPr="006C6D24" w:rsidRDefault="006C6D24">
            <w:pPr>
              <w:ind w:right="517"/>
              <w:rPr>
                <w:sz w:val="24"/>
                <w:lang w:val="ru-RU"/>
              </w:rPr>
            </w:pPr>
            <w:r w:rsidRPr="006C6D24">
              <w:rPr>
                <w:sz w:val="24"/>
                <w:lang w:val="ru-RU"/>
              </w:rPr>
              <w:t>Углубление представлений об</w:t>
            </w:r>
            <w:r w:rsidRPr="006C6D24">
              <w:rPr>
                <w:spacing w:val="1"/>
                <w:sz w:val="24"/>
                <w:lang w:val="ru-RU"/>
              </w:rPr>
              <w:t xml:space="preserve"> </w:t>
            </w:r>
            <w:r w:rsidRPr="006C6D24">
              <w:rPr>
                <w:sz w:val="24"/>
                <w:lang w:val="ru-RU"/>
              </w:rPr>
              <w:t>особенностях художественного</w:t>
            </w:r>
            <w:r w:rsidRPr="006C6D24">
              <w:rPr>
                <w:spacing w:val="1"/>
                <w:sz w:val="24"/>
                <w:lang w:val="ru-RU"/>
              </w:rPr>
              <w:t xml:space="preserve"> </w:t>
            </w:r>
            <w:r w:rsidRPr="006C6D24">
              <w:rPr>
                <w:sz w:val="24"/>
                <w:lang w:val="ru-RU"/>
              </w:rPr>
              <w:t>текста-описания: пейзаж, портрет</w:t>
            </w:r>
            <w:r w:rsidRPr="006C6D24">
              <w:rPr>
                <w:spacing w:val="-57"/>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интерьер.</w:t>
            </w:r>
          </w:p>
          <w:p w:rsidR="006C6D24" w:rsidRPr="006C6D24" w:rsidRDefault="006C6D24">
            <w:pPr>
              <w:ind w:right="897"/>
              <w:rPr>
                <w:sz w:val="24"/>
                <w:lang w:val="ru-RU"/>
              </w:rPr>
            </w:pPr>
            <w:r w:rsidRPr="006C6D24">
              <w:rPr>
                <w:sz w:val="24"/>
                <w:lang w:val="ru-RU"/>
              </w:rPr>
              <w:t>Примеры текста-рассуждения</w:t>
            </w:r>
            <w:r w:rsidRPr="006C6D24">
              <w:rPr>
                <w:spacing w:val="-57"/>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рассказах</w:t>
            </w:r>
            <w:r w:rsidRPr="006C6D24">
              <w:rPr>
                <w:spacing w:val="-1"/>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Н.</w:t>
            </w:r>
            <w:r w:rsidRPr="006C6D24">
              <w:rPr>
                <w:spacing w:val="-1"/>
                <w:sz w:val="24"/>
                <w:lang w:val="ru-RU"/>
              </w:rPr>
              <w:t xml:space="preserve"> </w:t>
            </w:r>
            <w:r w:rsidRPr="006C6D24">
              <w:rPr>
                <w:sz w:val="24"/>
                <w:lang w:val="ru-RU"/>
              </w:rPr>
              <w:t>Толстого</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Игра</w:t>
            </w:r>
            <w:r w:rsidRPr="006C6D24">
              <w:rPr>
                <w:spacing w:val="-4"/>
                <w:sz w:val="24"/>
                <w:lang w:val="ru-RU"/>
              </w:rPr>
              <w:t xml:space="preserve"> </w:t>
            </w:r>
            <w:r w:rsidRPr="006C6D24">
              <w:rPr>
                <w:sz w:val="24"/>
                <w:lang w:val="ru-RU"/>
              </w:rPr>
              <w:t>«Вспомни</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назови»:</w:t>
            </w:r>
            <w:r w:rsidRPr="006C6D24">
              <w:rPr>
                <w:spacing w:val="-1"/>
                <w:sz w:val="24"/>
                <w:lang w:val="ru-RU"/>
              </w:rPr>
              <w:t xml:space="preserve"> </w:t>
            </w:r>
            <w:r w:rsidRPr="006C6D24">
              <w:rPr>
                <w:sz w:val="24"/>
                <w:lang w:val="ru-RU"/>
              </w:rPr>
              <w:t>анализ</w:t>
            </w:r>
          </w:p>
          <w:p w:rsidR="006C6D24" w:rsidRPr="006C6D24" w:rsidRDefault="006C6D24">
            <w:pPr>
              <w:ind w:right="170"/>
              <w:rPr>
                <w:sz w:val="24"/>
                <w:lang w:val="ru-RU"/>
              </w:rPr>
            </w:pPr>
            <w:r w:rsidRPr="006C6D24">
              <w:rPr>
                <w:sz w:val="24"/>
                <w:lang w:val="ru-RU"/>
              </w:rPr>
              <w:t>предложенных</w:t>
            </w:r>
            <w:r w:rsidRPr="006C6D24">
              <w:rPr>
                <w:spacing w:val="-3"/>
                <w:sz w:val="24"/>
                <w:lang w:val="ru-RU"/>
              </w:rPr>
              <w:t xml:space="preserve"> </w:t>
            </w:r>
            <w:r w:rsidRPr="006C6D24">
              <w:rPr>
                <w:sz w:val="24"/>
                <w:lang w:val="ru-RU"/>
              </w:rPr>
              <w:t>отрывков</w:t>
            </w:r>
            <w:r w:rsidRPr="006C6D24">
              <w:rPr>
                <w:spacing w:val="-3"/>
                <w:sz w:val="24"/>
                <w:lang w:val="ru-RU"/>
              </w:rPr>
              <w:t xml:space="preserve"> </w:t>
            </w:r>
            <w:r w:rsidRPr="006C6D24">
              <w:rPr>
                <w:sz w:val="24"/>
                <w:lang w:val="ru-RU"/>
              </w:rPr>
              <w:t>из</w:t>
            </w:r>
            <w:r w:rsidRPr="006C6D24">
              <w:rPr>
                <w:spacing w:val="57"/>
                <w:sz w:val="24"/>
                <w:lang w:val="ru-RU"/>
              </w:rPr>
              <w:t xml:space="preserve"> </w:t>
            </w:r>
            <w:r w:rsidRPr="006C6D24">
              <w:rPr>
                <w:sz w:val="24"/>
                <w:lang w:val="ru-RU"/>
              </w:rPr>
              <w:t>произведений</w:t>
            </w:r>
            <w:r w:rsidRPr="006C6D24">
              <w:rPr>
                <w:spacing w:val="-2"/>
                <w:sz w:val="24"/>
                <w:lang w:val="ru-RU"/>
              </w:rPr>
              <w:t xml:space="preserve"> </w:t>
            </w:r>
            <w:r w:rsidRPr="006C6D24">
              <w:rPr>
                <w:sz w:val="24"/>
                <w:lang w:val="ru-RU"/>
              </w:rPr>
              <w:t>Л.</w:t>
            </w:r>
            <w:r w:rsidRPr="006C6D24">
              <w:rPr>
                <w:spacing w:val="-6"/>
                <w:sz w:val="24"/>
                <w:lang w:val="ru-RU"/>
              </w:rPr>
              <w:t xml:space="preserve"> </w:t>
            </w:r>
            <w:r w:rsidRPr="006C6D24">
              <w:rPr>
                <w:sz w:val="24"/>
                <w:lang w:val="ru-RU"/>
              </w:rPr>
              <w:t>Н.</w:t>
            </w:r>
            <w:r w:rsidRPr="006C6D24">
              <w:rPr>
                <w:spacing w:val="-57"/>
                <w:sz w:val="24"/>
                <w:lang w:val="ru-RU"/>
              </w:rPr>
              <w:t xml:space="preserve"> </w:t>
            </w:r>
            <w:r w:rsidRPr="006C6D24">
              <w:rPr>
                <w:sz w:val="24"/>
                <w:lang w:val="ru-RU"/>
              </w:rPr>
              <w:t>Толстого, определение жанра, объяснение</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ответ на вопрос «К каким жанрам относятся эти</w:t>
            </w:r>
            <w:r w:rsidRPr="006C6D24">
              <w:rPr>
                <w:spacing w:val="-57"/>
                <w:sz w:val="24"/>
                <w:lang w:val="ru-RU"/>
              </w:rPr>
              <w:t xml:space="preserve"> </w:t>
            </w:r>
            <w:r w:rsidRPr="006C6D24">
              <w:rPr>
                <w:sz w:val="24"/>
                <w:lang w:val="ru-RU"/>
              </w:rPr>
              <w:t>тексты?</w:t>
            </w:r>
            <w:r w:rsidRPr="006C6D24">
              <w:rPr>
                <w:spacing w:val="60"/>
                <w:sz w:val="24"/>
                <w:lang w:val="ru-RU"/>
              </w:rPr>
              <w:t xml:space="preserve"> </w:t>
            </w:r>
            <w:r w:rsidRPr="006C6D24">
              <w:rPr>
                <w:sz w:val="24"/>
                <w:lang w:val="ru-RU"/>
              </w:rPr>
              <w:t>Почему?», аргументация своего</w:t>
            </w:r>
            <w:r w:rsidRPr="006C6D24">
              <w:rPr>
                <w:spacing w:val="1"/>
                <w:sz w:val="24"/>
                <w:lang w:val="ru-RU"/>
              </w:rPr>
              <w:t xml:space="preserve"> </w:t>
            </w:r>
            <w:r w:rsidRPr="006C6D24">
              <w:rPr>
                <w:sz w:val="24"/>
                <w:lang w:val="ru-RU"/>
              </w:rPr>
              <w:t>мнения.</w:t>
            </w:r>
          </w:p>
          <w:p w:rsidR="006C6D24" w:rsidRPr="006C6D24" w:rsidRDefault="006C6D24">
            <w:pPr>
              <w:ind w:right="347"/>
              <w:rPr>
                <w:sz w:val="24"/>
                <w:lang w:val="ru-RU"/>
              </w:rPr>
            </w:pPr>
            <w:r w:rsidRPr="006C6D24">
              <w:rPr>
                <w:sz w:val="24"/>
                <w:lang w:val="ru-RU"/>
              </w:rPr>
              <w:t>Разговор</w:t>
            </w:r>
            <w:r w:rsidRPr="006C6D24">
              <w:rPr>
                <w:spacing w:val="-5"/>
                <w:sz w:val="24"/>
                <w:lang w:val="ru-RU"/>
              </w:rPr>
              <w:t xml:space="preserve"> </w:t>
            </w:r>
            <w:r w:rsidRPr="006C6D24">
              <w:rPr>
                <w:sz w:val="24"/>
                <w:lang w:val="ru-RU"/>
              </w:rPr>
              <w:t>перед</w:t>
            </w:r>
            <w:r w:rsidRPr="006C6D24">
              <w:rPr>
                <w:spacing w:val="-3"/>
                <w:sz w:val="24"/>
                <w:lang w:val="ru-RU"/>
              </w:rPr>
              <w:t xml:space="preserve"> </w:t>
            </w:r>
            <w:r w:rsidRPr="006C6D24">
              <w:rPr>
                <w:sz w:val="24"/>
                <w:lang w:val="ru-RU"/>
              </w:rPr>
              <w:t>чтением:</w:t>
            </w:r>
            <w:r w:rsidRPr="006C6D24">
              <w:rPr>
                <w:spacing w:val="-3"/>
                <w:sz w:val="24"/>
                <w:lang w:val="ru-RU"/>
              </w:rPr>
              <w:t xml:space="preserve"> </w:t>
            </w:r>
            <w:r w:rsidRPr="006C6D24">
              <w:rPr>
                <w:sz w:val="24"/>
                <w:lang w:val="ru-RU"/>
              </w:rPr>
              <w:t>общее</w:t>
            </w:r>
            <w:r w:rsidRPr="006C6D24">
              <w:rPr>
                <w:spacing w:val="-4"/>
                <w:sz w:val="24"/>
                <w:lang w:val="ru-RU"/>
              </w:rPr>
              <w:t xml:space="preserve"> </w:t>
            </w:r>
            <w:r w:rsidRPr="006C6D24">
              <w:rPr>
                <w:sz w:val="24"/>
                <w:lang w:val="ru-RU"/>
              </w:rPr>
              <w:t>представление</w:t>
            </w:r>
            <w:r w:rsidRPr="006C6D24">
              <w:rPr>
                <w:spacing w:val="-57"/>
                <w:sz w:val="24"/>
                <w:lang w:val="ru-RU"/>
              </w:rPr>
              <w:t xml:space="preserve"> </w:t>
            </w:r>
            <w:r w:rsidRPr="006C6D24">
              <w:rPr>
                <w:sz w:val="24"/>
                <w:lang w:val="ru-RU"/>
              </w:rPr>
              <w:t>об эпосе (на примере рассказа), знакомство с</w:t>
            </w:r>
            <w:r w:rsidRPr="006C6D24">
              <w:rPr>
                <w:spacing w:val="1"/>
                <w:sz w:val="24"/>
                <w:lang w:val="ru-RU"/>
              </w:rPr>
              <w:t xml:space="preserve"> </w:t>
            </w:r>
            <w:r w:rsidRPr="006C6D24">
              <w:rPr>
                <w:sz w:val="24"/>
                <w:lang w:val="ru-RU"/>
              </w:rPr>
              <w:t>повестью как эпическим жанром, в основе</w:t>
            </w:r>
            <w:r w:rsidRPr="006C6D24">
              <w:rPr>
                <w:spacing w:val="1"/>
                <w:sz w:val="24"/>
                <w:lang w:val="ru-RU"/>
              </w:rPr>
              <w:t xml:space="preserve"> </w:t>
            </w:r>
            <w:r w:rsidRPr="006C6D24">
              <w:rPr>
                <w:sz w:val="24"/>
                <w:lang w:val="ru-RU"/>
              </w:rPr>
              <w:t>которого лежит повествование о каком-либо</w:t>
            </w:r>
            <w:r w:rsidRPr="006C6D24">
              <w:rPr>
                <w:spacing w:val="1"/>
                <w:sz w:val="24"/>
                <w:lang w:val="ru-RU"/>
              </w:rPr>
              <w:t xml:space="preserve"> </w:t>
            </w:r>
            <w:r w:rsidRPr="006C6D24">
              <w:rPr>
                <w:sz w:val="24"/>
                <w:lang w:val="ru-RU"/>
              </w:rPr>
              <w:t>событии.</w:t>
            </w:r>
          </w:p>
          <w:p w:rsidR="006C6D24" w:rsidRPr="006C6D24" w:rsidRDefault="006C6D24">
            <w:pPr>
              <w:rPr>
                <w:sz w:val="24"/>
                <w:lang w:val="ru-RU"/>
              </w:rPr>
            </w:pPr>
            <w:r w:rsidRPr="006C6D24">
              <w:rPr>
                <w:sz w:val="24"/>
                <w:lang w:val="ru-RU"/>
              </w:rPr>
              <w:t>Слушание</w:t>
            </w:r>
            <w:r w:rsidRPr="006C6D24">
              <w:rPr>
                <w:spacing w:val="-4"/>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чтение</w:t>
            </w:r>
            <w:r w:rsidRPr="006C6D24">
              <w:rPr>
                <w:spacing w:val="-3"/>
                <w:sz w:val="24"/>
                <w:lang w:val="ru-RU"/>
              </w:rPr>
              <w:t xml:space="preserve"> </w:t>
            </w:r>
            <w:r w:rsidRPr="006C6D24">
              <w:rPr>
                <w:sz w:val="24"/>
                <w:lang w:val="ru-RU"/>
              </w:rPr>
              <w:t>произведений</w:t>
            </w:r>
            <w:r w:rsidRPr="006C6D24">
              <w:rPr>
                <w:spacing w:val="-3"/>
                <w:sz w:val="24"/>
                <w:lang w:val="ru-RU"/>
              </w:rPr>
              <w:t xml:space="preserve"> </w:t>
            </w:r>
            <w:r w:rsidRPr="006C6D24">
              <w:rPr>
                <w:sz w:val="24"/>
                <w:lang w:val="ru-RU"/>
              </w:rPr>
              <w:t>Л.</w:t>
            </w:r>
            <w:r w:rsidRPr="006C6D24">
              <w:rPr>
                <w:spacing w:val="-3"/>
                <w:sz w:val="24"/>
                <w:lang w:val="ru-RU"/>
              </w:rPr>
              <w:t xml:space="preserve"> </w:t>
            </w:r>
            <w:r w:rsidRPr="006C6D24">
              <w:rPr>
                <w:sz w:val="24"/>
                <w:lang w:val="ru-RU"/>
              </w:rPr>
              <w:t>Н.</w:t>
            </w:r>
          </w:p>
          <w:p w:rsidR="006C6D24" w:rsidRPr="006C6D24" w:rsidRDefault="006C6D24">
            <w:pPr>
              <w:rPr>
                <w:sz w:val="24"/>
                <w:lang w:val="ru-RU"/>
              </w:rPr>
            </w:pPr>
            <w:r w:rsidRPr="006C6D24">
              <w:rPr>
                <w:sz w:val="24"/>
                <w:lang w:val="ru-RU"/>
              </w:rPr>
              <w:t>Толстого</w:t>
            </w:r>
            <w:r w:rsidRPr="006C6D24">
              <w:rPr>
                <w:spacing w:val="-1"/>
                <w:sz w:val="24"/>
                <w:lang w:val="ru-RU"/>
              </w:rPr>
              <w:t xml:space="preserve"> </w:t>
            </w:r>
            <w:r w:rsidRPr="006C6D24">
              <w:rPr>
                <w:sz w:val="24"/>
                <w:lang w:val="ru-RU"/>
              </w:rPr>
              <w:t>«Детство»</w:t>
            </w:r>
            <w:r w:rsidRPr="006C6D24">
              <w:rPr>
                <w:spacing w:val="-1"/>
                <w:sz w:val="24"/>
                <w:lang w:val="ru-RU"/>
              </w:rPr>
              <w:t xml:space="preserve"> </w:t>
            </w:r>
            <w:r w:rsidRPr="006C6D24">
              <w:rPr>
                <w:sz w:val="24"/>
                <w:lang w:val="ru-RU"/>
              </w:rPr>
              <w:t>(отрывки из</w:t>
            </w:r>
            <w:r w:rsidRPr="006C6D24">
              <w:rPr>
                <w:spacing w:val="-3"/>
                <w:sz w:val="24"/>
                <w:lang w:val="ru-RU"/>
              </w:rPr>
              <w:t xml:space="preserve"> </w:t>
            </w:r>
            <w:r w:rsidRPr="006C6D24">
              <w:rPr>
                <w:sz w:val="24"/>
                <w:lang w:val="ru-RU"/>
              </w:rPr>
              <w:t>повести),</w:t>
            </w:r>
          </w:p>
          <w:p w:rsidR="006C6D24" w:rsidRPr="006C6D24" w:rsidRDefault="006C6D24">
            <w:pPr>
              <w:rPr>
                <w:sz w:val="24"/>
                <w:lang w:val="ru-RU"/>
              </w:rPr>
            </w:pPr>
            <w:r w:rsidRPr="006C6D24">
              <w:rPr>
                <w:sz w:val="24"/>
                <w:lang w:val="ru-RU"/>
              </w:rPr>
              <w:t>«Мужик</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водяной»,</w:t>
            </w:r>
            <w:r w:rsidRPr="006C6D24">
              <w:rPr>
                <w:spacing w:val="-2"/>
                <w:sz w:val="24"/>
                <w:lang w:val="ru-RU"/>
              </w:rPr>
              <w:t xml:space="preserve"> </w:t>
            </w:r>
            <w:r w:rsidRPr="006C6D24">
              <w:rPr>
                <w:sz w:val="24"/>
                <w:lang w:val="ru-RU"/>
              </w:rPr>
              <w:t>«Русак»,</w:t>
            </w:r>
            <w:r w:rsidRPr="006C6D24">
              <w:rPr>
                <w:spacing w:val="-3"/>
                <w:sz w:val="24"/>
                <w:lang w:val="ru-RU"/>
              </w:rPr>
              <w:t xml:space="preserve"> </w:t>
            </w:r>
            <w:r w:rsidRPr="006C6D24">
              <w:rPr>
                <w:sz w:val="24"/>
                <w:lang w:val="ru-RU"/>
              </w:rPr>
              <w:t>«Черепаха»</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др.</w:t>
            </w:r>
          </w:p>
          <w:p w:rsidR="006C6D24" w:rsidRPr="006C6D24" w:rsidRDefault="006C6D24">
            <w:pPr>
              <w:ind w:right="487"/>
              <w:rPr>
                <w:sz w:val="24"/>
                <w:lang w:val="ru-RU"/>
              </w:rPr>
            </w:pPr>
            <w:r w:rsidRPr="006C6D24">
              <w:rPr>
                <w:sz w:val="24"/>
                <w:lang w:val="ru-RU"/>
              </w:rPr>
              <w:t>Обсуждение темы и главной мысли</w:t>
            </w:r>
            <w:r w:rsidRPr="006C6D24">
              <w:rPr>
                <w:spacing w:val="1"/>
                <w:sz w:val="24"/>
                <w:lang w:val="ru-RU"/>
              </w:rPr>
              <w:t xml:space="preserve"> </w:t>
            </w:r>
            <w:r w:rsidRPr="006C6D24">
              <w:rPr>
                <w:sz w:val="24"/>
                <w:lang w:val="ru-RU"/>
              </w:rPr>
              <w:t>произведений,</w:t>
            </w:r>
            <w:r w:rsidRPr="006C6D24">
              <w:rPr>
                <w:spacing w:val="-6"/>
                <w:sz w:val="24"/>
                <w:lang w:val="ru-RU"/>
              </w:rPr>
              <w:t xml:space="preserve"> </w:t>
            </w:r>
            <w:r w:rsidRPr="006C6D24">
              <w:rPr>
                <w:sz w:val="24"/>
                <w:lang w:val="ru-RU"/>
              </w:rPr>
              <w:t>определение</w:t>
            </w:r>
            <w:r w:rsidRPr="006C6D24">
              <w:rPr>
                <w:spacing w:val="-4"/>
                <w:sz w:val="24"/>
                <w:lang w:val="ru-RU"/>
              </w:rPr>
              <w:t xml:space="preserve"> </w:t>
            </w:r>
            <w:r w:rsidRPr="006C6D24">
              <w:rPr>
                <w:sz w:val="24"/>
                <w:lang w:val="ru-RU"/>
              </w:rPr>
              <w:t>признаков</w:t>
            </w:r>
            <w:r w:rsidRPr="006C6D24">
              <w:rPr>
                <w:spacing w:val="-5"/>
                <w:sz w:val="24"/>
                <w:lang w:val="ru-RU"/>
              </w:rPr>
              <w:t xml:space="preserve"> </w:t>
            </w:r>
            <w:r w:rsidRPr="006C6D24">
              <w:rPr>
                <w:sz w:val="24"/>
                <w:lang w:val="ru-RU"/>
              </w:rPr>
              <w:t>жанра</w:t>
            </w:r>
          </w:p>
          <w:p w:rsidR="006C6D24" w:rsidRPr="006C6D24" w:rsidRDefault="006C6D24">
            <w:pPr>
              <w:ind w:right="215"/>
              <w:rPr>
                <w:sz w:val="24"/>
                <w:lang w:val="ru-RU"/>
              </w:rPr>
            </w:pPr>
            <w:r w:rsidRPr="006C6D24">
              <w:rPr>
                <w:sz w:val="24"/>
                <w:lang w:val="ru-RU"/>
              </w:rPr>
              <w:t>(автобиографическая повесть, рассказ, басня),</w:t>
            </w:r>
            <w:r w:rsidRPr="006C6D24">
              <w:rPr>
                <w:spacing w:val="1"/>
                <w:sz w:val="24"/>
                <w:lang w:val="ru-RU"/>
              </w:rPr>
              <w:t xml:space="preserve"> </w:t>
            </w:r>
            <w:r w:rsidRPr="006C6D24">
              <w:rPr>
                <w:sz w:val="24"/>
                <w:lang w:val="ru-RU"/>
              </w:rPr>
              <w:t>характеристика</w:t>
            </w:r>
            <w:r w:rsidRPr="006C6D24">
              <w:rPr>
                <w:spacing w:val="-4"/>
                <w:sz w:val="24"/>
                <w:lang w:val="ru-RU"/>
              </w:rPr>
              <w:t xml:space="preserve"> </w:t>
            </w:r>
            <w:r w:rsidRPr="006C6D24">
              <w:rPr>
                <w:sz w:val="24"/>
                <w:lang w:val="ru-RU"/>
              </w:rPr>
              <w:t>героев</w:t>
            </w:r>
            <w:r w:rsidRPr="006C6D24">
              <w:rPr>
                <w:spacing w:val="-2"/>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использованием</w:t>
            </w:r>
            <w:r w:rsidRPr="006C6D24">
              <w:rPr>
                <w:spacing w:val="-4"/>
                <w:sz w:val="24"/>
                <w:lang w:val="ru-RU"/>
              </w:rPr>
              <w:t xml:space="preserve"> </w:t>
            </w:r>
            <w:r w:rsidRPr="006C6D24">
              <w:rPr>
                <w:sz w:val="24"/>
                <w:lang w:val="ru-RU"/>
              </w:rPr>
              <w:t>текста</w:t>
            </w:r>
            <w:r w:rsidRPr="006C6D24">
              <w:rPr>
                <w:spacing w:val="-57"/>
                <w:sz w:val="24"/>
                <w:lang w:val="ru-RU"/>
              </w:rPr>
              <w:t xml:space="preserve"> </w:t>
            </w:r>
            <w:r w:rsidRPr="006C6D24">
              <w:rPr>
                <w:sz w:val="24"/>
                <w:lang w:val="ru-RU"/>
              </w:rPr>
              <w:t>(не</w:t>
            </w:r>
            <w:r w:rsidRPr="006C6D24">
              <w:rPr>
                <w:spacing w:val="-1"/>
                <w:sz w:val="24"/>
                <w:lang w:val="ru-RU"/>
              </w:rPr>
              <w:t xml:space="preserve"> </w:t>
            </w:r>
            <w:r w:rsidRPr="006C6D24">
              <w:rPr>
                <w:sz w:val="24"/>
                <w:lang w:val="ru-RU"/>
              </w:rPr>
              <w:t>менее</w:t>
            </w:r>
            <w:r w:rsidRPr="006C6D24">
              <w:rPr>
                <w:spacing w:val="-1"/>
                <w:sz w:val="24"/>
                <w:lang w:val="ru-RU"/>
              </w:rPr>
              <w:t xml:space="preserve"> </w:t>
            </w:r>
            <w:r w:rsidRPr="006C6D24">
              <w:rPr>
                <w:sz w:val="24"/>
                <w:lang w:val="ru-RU"/>
              </w:rPr>
              <w:t>трёх произведений).</w:t>
            </w:r>
          </w:p>
          <w:p w:rsidR="006C6D24" w:rsidRPr="006C6D24" w:rsidRDefault="006C6D24">
            <w:pPr>
              <w:spacing w:before="1"/>
              <w:rPr>
                <w:sz w:val="24"/>
                <w:lang w:val="ru-RU"/>
              </w:rPr>
            </w:pPr>
            <w:r w:rsidRPr="006C6D24">
              <w:rPr>
                <w:sz w:val="24"/>
                <w:lang w:val="ru-RU"/>
              </w:rPr>
              <w:t>Анализ</w:t>
            </w:r>
            <w:r w:rsidRPr="006C6D24">
              <w:rPr>
                <w:spacing w:val="-3"/>
                <w:sz w:val="24"/>
                <w:lang w:val="ru-RU"/>
              </w:rPr>
              <w:t xml:space="preserve"> </w:t>
            </w:r>
            <w:r w:rsidRPr="006C6D24">
              <w:rPr>
                <w:sz w:val="24"/>
                <w:lang w:val="ru-RU"/>
              </w:rPr>
              <w:t>сюжета</w:t>
            </w:r>
            <w:r w:rsidRPr="006C6D24">
              <w:rPr>
                <w:spacing w:val="-3"/>
                <w:sz w:val="24"/>
                <w:lang w:val="ru-RU"/>
              </w:rPr>
              <w:t xml:space="preserve"> </w:t>
            </w:r>
            <w:r w:rsidRPr="006C6D24">
              <w:rPr>
                <w:sz w:val="24"/>
                <w:lang w:val="ru-RU"/>
              </w:rPr>
              <w:t>рассказа:</w:t>
            </w:r>
            <w:r w:rsidRPr="006C6D24">
              <w:rPr>
                <w:spacing w:val="-3"/>
                <w:sz w:val="24"/>
                <w:lang w:val="ru-RU"/>
              </w:rPr>
              <w:t xml:space="preserve"> </w:t>
            </w:r>
            <w:r w:rsidRPr="006C6D24">
              <w:rPr>
                <w:sz w:val="24"/>
                <w:lang w:val="ru-RU"/>
              </w:rPr>
              <w:t>определение</w:t>
            </w:r>
          </w:p>
          <w:p w:rsidR="006C6D24" w:rsidRPr="006C6D24" w:rsidRDefault="006C6D24">
            <w:pPr>
              <w:ind w:right="252"/>
              <w:rPr>
                <w:sz w:val="24"/>
                <w:lang w:val="ru-RU"/>
              </w:rPr>
            </w:pPr>
            <w:r w:rsidRPr="006C6D24">
              <w:rPr>
                <w:sz w:val="24"/>
                <w:lang w:val="ru-RU"/>
              </w:rPr>
              <w:t>последовательности событий, формулирование</w:t>
            </w:r>
            <w:r w:rsidRPr="006C6D24">
              <w:rPr>
                <w:spacing w:val="-58"/>
                <w:sz w:val="24"/>
                <w:lang w:val="ru-RU"/>
              </w:rPr>
              <w:t xml:space="preserve"> </w:t>
            </w:r>
            <w:r w:rsidRPr="006C6D24">
              <w:rPr>
                <w:sz w:val="24"/>
                <w:lang w:val="ru-RU"/>
              </w:rPr>
              <w:t>вопросов по основным событиям сюжета,</w:t>
            </w:r>
            <w:r w:rsidRPr="006C6D24">
              <w:rPr>
                <w:spacing w:val="1"/>
                <w:sz w:val="24"/>
                <w:lang w:val="ru-RU"/>
              </w:rPr>
              <w:t xml:space="preserve"> </w:t>
            </w:r>
            <w:r w:rsidRPr="006C6D24">
              <w:rPr>
                <w:sz w:val="24"/>
                <w:lang w:val="ru-RU"/>
              </w:rPr>
              <w:t>восстановление</w:t>
            </w:r>
            <w:r w:rsidRPr="006C6D24">
              <w:rPr>
                <w:spacing w:val="-2"/>
                <w:sz w:val="24"/>
                <w:lang w:val="ru-RU"/>
              </w:rPr>
              <w:t xml:space="preserve"> </w:t>
            </w:r>
            <w:r w:rsidRPr="006C6D24">
              <w:rPr>
                <w:sz w:val="24"/>
                <w:lang w:val="ru-RU"/>
              </w:rPr>
              <w:t>нарушенной</w:t>
            </w:r>
          </w:p>
          <w:p w:rsidR="006C6D24" w:rsidRDefault="006C6D24">
            <w:pPr>
              <w:spacing w:line="257" w:lineRule="exact"/>
              <w:rPr>
                <w:sz w:val="24"/>
              </w:rPr>
            </w:pPr>
            <w:r>
              <w:rPr>
                <w:sz w:val="24"/>
              </w:rPr>
              <w:t>последовательности событий,</w:t>
            </w:r>
            <w:r>
              <w:rPr>
                <w:spacing w:val="-5"/>
                <w:sz w:val="24"/>
              </w:rPr>
              <w:t xml:space="preserve"> </w:t>
            </w:r>
            <w:r>
              <w:rPr>
                <w:sz w:val="24"/>
              </w:rPr>
              <w:t>нахождение</w:t>
            </w:r>
            <w:r>
              <w:rPr>
                <w:spacing w:val="-2"/>
                <w:sz w:val="24"/>
              </w:rPr>
              <w:t xml:space="preserve"> </w:t>
            </w:r>
            <w:r>
              <w:rPr>
                <w:sz w:val="24"/>
              </w:rPr>
              <w:t>в</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8279"/>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14"/>
              <w:rPr>
                <w:sz w:val="24"/>
                <w:lang w:val="ru-RU"/>
              </w:rPr>
            </w:pPr>
            <w:r w:rsidRPr="006C6D24">
              <w:rPr>
                <w:sz w:val="24"/>
                <w:lang w:val="ru-RU"/>
              </w:rPr>
              <w:t>тексте</w:t>
            </w:r>
            <w:r w:rsidRPr="006C6D24">
              <w:rPr>
                <w:spacing w:val="6"/>
                <w:sz w:val="24"/>
                <w:lang w:val="ru-RU"/>
              </w:rPr>
              <w:t xml:space="preserve"> </w:t>
            </w:r>
            <w:r w:rsidRPr="006C6D24">
              <w:rPr>
                <w:sz w:val="24"/>
                <w:lang w:val="ru-RU"/>
              </w:rPr>
              <w:t>заданного</w:t>
            </w:r>
            <w:r w:rsidRPr="006C6D24">
              <w:rPr>
                <w:spacing w:val="6"/>
                <w:sz w:val="24"/>
                <w:lang w:val="ru-RU"/>
              </w:rPr>
              <w:t xml:space="preserve"> </w:t>
            </w:r>
            <w:r w:rsidRPr="006C6D24">
              <w:rPr>
                <w:sz w:val="24"/>
                <w:lang w:val="ru-RU"/>
              </w:rPr>
              <w:t>эпизода,</w:t>
            </w:r>
            <w:r w:rsidRPr="006C6D24">
              <w:rPr>
                <w:spacing w:val="6"/>
                <w:sz w:val="24"/>
                <w:lang w:val="ru-RU"/>
              </w:rPr>
              <w:t xml:space="preserve"> </w:t>
            </w:r>
            <w:r w:rsidRPr="006C6D24">
              <w:rPr>
                <w:sz w:val="24"/>
                <w:lang w:val="ru-RU"/>
              </w:rPr>
              <w:t>составление</w:t>
            </w:r>
            <w:r w:rsidRPr="006C6D24">
              <w:rPr>
                <w:spacing w:val="1"/>
                <w:sz w:val="24"/>
                <w:lang w:val="ru-RU"/>
              </w:rPr>
              <w:t xml:space="preserve"> </w:t>
            </w:r>
            <w:r w:rsidRPr="006C6D24">
              <w:rPr>
                <w:sz w:val="24"/>
                <w:lang w:val="ru-RU"/>
              </w:rPr>
              <w:t>цитатного</w:t>
            </w:r>
            <w:r w:rsidRPr="006C6D24">
              <w:rPr>
                <w:spacing w:val="-2"/>
                <w:sz w:val="24"/>
                <w:lang w:val="ru-RU"/>
              </w:rPr>
              <w:t xml:space="preserve"> </w:t>
            </w:r>
            <w:r w:rsidRPr="006C6D24">
              <w:rPr>
                <w:sz w:val="24"/>
                <w:lang w:val="ru-RU"/>
              </w:rPr>
              <w:t>плана</w:t>
            </w:r>
            <w:r w:rsidRPr="006C6D24">
              <w:rPr>
                <w:spacing w:val="-3"/>
                <w:sz w:val="24"/>
                <w:lang w:val="ru-RU"/>
              </w:rPr>
              <w:t xml:space="preserve"> </w:t>
            </w:r>
            <w:r w:rsidRPr="006C6D24">
              <w:rPr>
                <w:sz w:val="24"/>
                <w:lang w:val="ru-RU"/>
              </w:rPr>
              <w:t>текста</w:t>
            </w:r>
            <w:r w:rsidRPr="006C6D24">
              <w:rPr>
                <w:spacing w:val="-4"/>
                <w:sz w:val="24"/>
                <w:lang w:val="ru-RU"/>
              </w:rPr>
              <w:t xml:space="preserve"> </w:t>
            </w:r>
            <w:r w:rsidRPr="006C6D24">
              <w:rPr>
                <w:sz w:val="24"/>
                <w:lang w:val="ru-RU"/>
              </w:rPr>
              <w:t>с</w:t>
            </w:r>
            <w:r w:rsidRPr="006C6D24">
              <w:rPr>
                <w:spacing w:val="-3"/>
                <w:sz w:val="24"/>
                <w:lang w:val="ru-RU"/>
              </w:rPr>
              <w:t xml:space="preserve"> </w:t>
            </w:r>
            <w:r w:rsidRPr="006C6D24">
              <w:rPr>
                <w:sz w:val="24"/>
                <w:lang w:val="ru-RU"/>
              </w:rPr>
              <w:t>выделением</w:t>
            </w:r>
            <w:r w:rsidRPr="006C6D24">
              <w:rPr>
                <w:spacing w:val="-2"/>
                <w:sz w:val="24"/>
                <w:lang w:val="ru-RU"/>
              </w:rPr>
              <w:t xml:space="preserve"> </w:t>
            </w:r>
            <w:r w:rsidRPr="006C6D24">
              <w:rPr>
                <w:sz w:val="24"/>
                <w:lang w:val="ru-RU"/>
              </w:rPr>
              <w:t>отдельных</w:t>
            </w:r>
            <w:r w:rsidRPr="006C6D24">
              <w:rPr>
                <w:spacing w:val="-57"/>
                <w:sz w:val="24"/>
                <w:lang w:val="ru-RU"/>
              </w:rPr>
              <w:t xml:space="preserve"> </w:t>
            </w:r>
            <w:r w:rsidRPr="006C6D24">
              <w:rPr>
                <w:sz w:val="24"/>
                <w:lang w:val="ru-RU"/>
              </w:rPr>
              <w:t>эпизодов,</w:t>
            </w:r>
            <w:r w:rsidRPr="006C6D24">
              <w:rPr>
                <w:spacing w:val="-1"/>
                <w:sz w:val="24"/>
                <w:lang w:val="ru-RU"/>
              </w:rPr>
              <w:t xml:space="preserve"> </w:t>
            </w:r>
            <w:r w:rsidRPr="006C6D24">
              <w:rPr>
                <w:sz w:val="24"/>
                <w:lang w:val="ru-RU"/>
              </w:rPr>
              <w:t>смысловых</w:t>
            </w:r>
            <w:r w:rsidRPr="006C6D24">
              <w:rPr>
                <w:spacing w:val="-1"/>
                <w:sz w:val="24"/>
                <w:lang w:val="ru-RU"/>
              </w:rPr>
              <w:t xml:space="preserve"> </w:t>
            </w:r>
            <w:r w:rsidRPr="006C6D24">
              <w:rPr>
                <w:sz w:val="24"/>
                <w:lang w:val="ru-RU"/>
              </w:rPr>
              <w:t>частей.</w:t>
            </w:r>
          </w:p>
          <w:p w:rsidR="006C6D24" w:rsidRPr="006C6D24" w:rsidRDefault="006C6D24">
            <w:pPr>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композицией</w:t>
            </w:r>
            <w:r w:rsidRPr="006C6D24">
              <w:rPr>
                <w:spacing w:val="-4"/>
                <w:sz w:val="24"/>
                <w:lang w:val="ru-RU"/>
              </w:rPr>
              <w:t xml:space="preserve"> </w:t>
            </w:r>
            <w:r w:rsidRPr="006C6D24">
              <w:rPr>
                <w:sz w:val="24"/>
                <w:lang w:val="ru-RU"/>
              </w:rPr>
              <w:t>произведения:</w:t>
            </w:r>
          </w:p>
          <w:p w:rsidR="006C6D24" w:rsidRPr="006C6D24" w:rsidRDefault="006C6D24">
            <w:pPr>
              <w:ind w:right="284"/>
              <w:rPr>
                <w:sz w:val="24"/>
                <w:lang w:val="ru-RU"/>
              </w:rPr>
            </w:pPr>
            <w:r w:rsidRPr="006C6D24">
              <w:rPr>
                <w:sz w:val="24"/>
                <w:lang w:val="ru-RU"/>
              </w:rPr>
              <w:t>определение завязки, кульминации, развязки.</w:t>
            </w:r>
            <w:r w:rsidRPr="006C6D24">
              <w:rPr>
                <w:spacing w:val="1"/>
                <w:sz w:val="24"/>
                <w:lang w:val="ru-RU"/>
              </w:rPr>
              <w:t xml:space="preserve"> </w:t>
            </w:r>
            <w:r w:rsidRPr="006C6D24">
              <w:rPr>
                <w:sz w:val="24"/>
                <w:lang w:val="ru-RU"/>
              </w:rPr>
              <w:t>Пересказ содержания произведения, используя</w:t>
            </w:r>
            <w:r w:rsidRPr="006C6D24">
              <w:rPr>
                <w:spacing w:val="-58"/>
                <w:sz w:val="24"/>
                <w:lang w:val="ru-RU"/>
              </w:rPr>
              <w:t xml:space="preserve"> </w:t>
            </w:r>
            <w:r w:rsidRPr="006C6D24">
              <w:rPr>
                <w:sz w:val="24"/>
                <w:lang w:val="ru-RU"/>
              </w:rPr>
              <w:t>разные типы речи (повествование, описание,</w:t>
            </w:r>
            <w:r w:rsidRPr="006C6D24">
              <w:rPr>
                <w:spacing w:val="1"/>
                <w:sz w:val="24"/>
                <w:lang w:val="ru-RU"/>
              </w:rPr>
              <w:t xml:space="preserve"> </w:t>
            </w:r>
            <w:r w:rsidRPr="006C6D24">
              <w:rPr>
                <w:sz w:val="24"/>
                <w:lang w:val="ru-RU"/>
              </w:rPr>
              <w:t>рассуждение) с учётом специфики</w:t>
            </w:r>
            <w:r w:rsidRPr="006C6D24">
              <w:rPr>
                <w:spacing w:val="1"/>
                <w:sz w:val="24"/>
                <w:lang w:val="ru-RU"/>
              </w:rPr>
              <w:t xml:space="preserve"> </w:t>
            </w:r>
            <w:r w:rsidRPr="006C6D24">
              <w:rPr>
                <w:sz w:val="24"/>
                <w:lang w:val="ru-RU"/>
              </w:rPr>
              <w:t>художественного, научно-познавательного и</w:t>
            </w:r>
            <w:r w:rsidRPr="006C6D24">
              <w:rPr>
                <w:spacing w:val="1"/>
                <w:sz w:val="24"/>
                <w:lang w:val="ru-RU"/>
              </w:rPr>
              <w:t xml:space="preserve"> </w:t>
            </w:r>
            <w:r w:rsidRPr="006C6D24">
              <w:rPr>
                <w:sz w:val="24"/>
                <w:lang w:val="ru-RU"/>
              </w:rPr>
              <w:t>учебного</w:t>
            </w:r>
            <w:r w:rsidRPr="006C6D24">
              <w:rPr>
                <w:spacing w:val="-1"/>
                <w:sz w:val="24"/>
                <w:lang w:val="ru-RU"/>
              </w:rPr>
              <w:t xml:space="preserve"> </w:t>
            </w:r>
            <w:r w:rsidRPr="006C6D24">
              <w:rPr>
                <w:sz w:val="24"/>
                <w:lang w:val="ru-RU"/>
              </w:rPr>
              <w:t>текстов.</w:t>
            </w:r>
          </w:p>
          <w:p w:rsidR="006C6D24" w:rsidRPr="006C6D24" w:rsidRDefault="006C6D24">
            <w:pPr>
              <w:ind w:right="453"/>
              <w:rPr>
                <w:sz w:val="24"/>
                <w:lang w:val="ru-RU"/>
              </w:rPr>
            </w:pPr>
            <w:r w:rsidRPr="006C6D24">
              <w:rPr>
                <w:sz w:val="24"/>
                <w:lang w:val="ru-RU"/>
              </w:rPr>
              <w:t>Работа в парах: сравнение рассказов</w:t>
            </w:r>
            <w:r w:rsidRPr="006C6D24">
              <w:rPr>
                <w:spacing w:val="1"/>
                <w:sz w:val="24"/>
                <w:lang w:val="ru-RU"/>
              </w:rPr>
              <w:t xml:space="preserve"> </w:t>
            </w:r>
            <w:r w:rsidRPr="006C6D24">
              <w:rPr>
                <w:sz w:val="24"/>
                <w:lang w:val="ru-RU"/>
              </w:rPr>
              <w:t>(художественный и научно-познавательный),</w:t>
            </w:r>
            <w:r w:rsidRPr="006C6D24">
              <w:rPr>
                <w:spacing w:val="-57"/>
                <w:sz w:val="24"/>
                <w:lang w:val="ru-RU"/>
              </w:rPr>
              <w:t xml:space="preserve"> </w:t>
            </w:r>
            <w:r w:rsidRPr="006C6D24">
              <w:rPr>
                <w:sz w:val="24"/>
                <w:lang w:val="ru-RU"/>
              </w:rPr>
              <w:t>тема,</w:t>
            </w:r>
            <w:r w:rsidRPr="006C6D24">
              <w:rPr>
                <w:spacing w:val="-1"/>
                <w:sz w:val="24"/>
                <w:lang w:val="ru-RU"/>
              </w:rPr>
              <w:t xml:space="preserve"> </w:t>
            </w:r>
            <w:r w:rsidRPr="006C6D24">
              <w:rPr>
                <w:sz w:val="24"/>
                <w:lang w:val="ru-RU"/>
              </w:rPr>
              <w:t>главная</w:t>
            </w:r>
            <w:r w:rsidRPr="006C6D24">
              <w:rPr>
                <w:spacing w:val="1"/>
                <w:sz w:val="24"/>
                <w:lang w:val="ru-RU"/>
              </w:rPr>
              <w:t xml:space="preserve"> </w:t>
            </w:r>
            <w:r w:rsidRPr="006C6D24">
              <w:rPr>
                <w:sz w:val="24"/>
                <w:lang w:val="ru-RU"/>
              </w:rPr>
              <w:t>мысль, события,</w:t>
            </w:r>
            <w:r w:rsidRPr="006C6D24">
              <w:rPr>
                <w:spacing w:val="-1"/>
                <w:sz w:val="24"/>
                <w:lang w:val="ru-RU"/>
              </w:rPr>
              <w:t xml:space="preserve"> </w:t>
            </w:r>
            <w:r w:rsidRPr="006C6D24">
              <w:rPr>
                <w:sz w:val="24"/>
                <w:lang w:val="ru-RU"/>
              </w:rPr>
              <w:t>герои:</w:t>
            </w:r>
          </w:p>
          <w:p w:rsidR="006C6D24" w:rsidRPr="006C6D24" w:rsidRDefault="006C6D24">
            <w:pPr>
              <w:rPr>
                <w:sz w:val="24"/>
                <w:lang w:val="ru-RU"/>
              </w:rPr>
            </w:pPr>
            <w:r w:rsidRPr="006C6D24">
              <w:rPr>
                <w:sz w:val="24"/>
                <w:lang w:val="ru-RU"/>
              </w:rPr>
              <w:t>«Черепаха»</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«Русак».</w:t>
            </w:r>
          </w:p>
          <w:p w:rsidR="006C6D24" w:rsidRPr="006C6D24" w:rsidRDefault="006C6D24">
            <w:pPr>
              <w:ind w:right="360"/>
              <w:rPr>
                <w:sz w:val="24"/>
                <w:lang w:val="ru-RU"/>
              </w:rPr>
            </w:pPr>
            <w:r w:rsidRPr="006C6D24">
              <w:rPr>
                <w:sz w:val="24"/>
                <w:lang w:val="ru-RU"/>
              </w:rPr>
              <w:t>Работа со схемой: «чтение» информации,</w:t>
            </w:r>
            <w:r w:rsidRPr="006C6D24">
              <w:rPr>
                <w:spacing w:val="1"/>
                <w:sz w:val="24"/>
                <w:lang w:val="ru-RU"/>
              </w:rPr>
              <w:t xml:space="preserve"> </w:t>
            </w:r>
            <w:r w:rsidRPr="006C6D24">
              <w:rPr>
                <w:sz w:val="24"/>
                <w:lang w:val="ru-RU"/>
              </w:rPr>
              <w:t>представленной в схематическом виде,</w:t>
            </w:r>
            <w:r w:rsidRPr="006C6D24">
              <w:rPr>
                <w:spacing w:val="1"/>
                <w:sz w:val="24"/>
                <w:lang w:val="ru-RU"/>
              </w:rPr>
              <w:t xml:space="preserve"> </w:t>
            </w:r>
            <w:r w:rsidRPr="006C6D24">
              <w:rPr>
                <w:sz w:val="24"/>
                <w:lang w:val="ru-RU"/>
              </w:rPr>
              <w:t>обобщение</w:t>
            </w:r>
            <w:r w:rsidRPr="006C6D24">
              <w:rPr>
                <w:spacing w:val="-4"/>
                <w:sz w:val="24"/>
                <w:lang w:val="ru-RU"/>
              </w:rPr>
              <w:t xml:space="preserve"> </w:t>
            </w:r>
            <w:r w:rsidRPr="006C6D24">
              <w:rPr>
                <w:sz w:val="24"/>
                <w:lang w:val="ru-RU"/>
              </w:rPr>
              <w:t>представлений</w:t>
            </w:r>
            <w:r w:rsidRPr="006C6D24">
              <w:rPr>
                <w:spacing w:val="-3"/>
                <w:sz w:val="24"/>
                <w:lang w:val="ru-RU"/>
              </w:rPr>
              <w:t xml:space="preserve"> </w:t>
            </w:r>
            <w:r w:rsidRPr="006C6D24">
              <w:rPr>
                <w:sz w:val="24"/>
                <w:lang w:val="ru-RU"/>
              </w:rPr>
              <w:t>о</w:t>
            </w:r>
            <w:r w:rsidRPr="006C6D24">
              <w:rPr>
                <w:spacing w:val="-5"/>
                <w:sz w:val="24"/>
                <w:lang w:val="ru-RU"/>
              </w:rPr>
              <w:t xml:space="preserve"> </w:t>
            </w:r>
            <w:r w:rsidRPr="006C6D24">
              <w:rPr>
                <w:sz w:val="24"/>
                <w:lang w:val="ru-RU"/>
              </w:rPr>
              <w:t>произведениях</w:t>
            </w:r>
            <w:r w:rsidRPr="006C6D24">
              <w:rPr>
                <w:spacing w:val="-3"/>
                <w:sz w:val="24"/>
                <w:lang w:val="ru-RU"/>
              </w:rPr>
              <w:t xml:space="preserve"> </w:t>
            </w:r>
            <w:r w:rsidRPr="006C6D24">
              <w:rPr>
                <w:sz w:val="24"/>
                <w:lang w:val="ru-RU"/>
              </w:rPr>
              <w:t>Л.</w:t>
            </w:r>
            <w:r w:rsidRPr="006C6D24">
              <w:rPr>
                <w:spacing w:val="-57"/>
                <w:sz w:val="24"/>
                <w:lang w:val="ru-RU"/>
              </w:rPr>
              <w:t xml:space="preserve"> </w:t>
            </w:r>
            <w:r w:rsidRPr="006C6D24">
              <w:rPr>
                <w:sz w:val="24"/>
                <w:lang w:val="ru-RU"/>
              </w:rPr>
              <w:t>Н.</w:t>
            </w:r>
            <w:r w:rsidRPr="006C6D24">
              <w:rPr>
                <w:spacing w:val="-2"/>
                <w:sz w:val="24"/>
                <w:lang w:val="ru-RU"/>
              </w:rPr>
              <w:t xml:space="preserve"> </w:t>
            </w:r>
            <w:r w:rsidRPr="006C6D24">
              <w:rPr>
                <w:sz w:val="24"/>
                <w:lang w:val="ru-RU"/>
              </w:rPr>
              <w:t>Толстого.</w:t>
            </w:r>
          </w:p>
          <w:p w:rsidR="006C6D24" w:rsidRPr="006C6D24" w:rsidRDefault="006C6D24">
            <w:pPr>
              <w:ind w:right="731"/>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spacing w:before="1"/>
              <w:ind w:right="319"/>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p w:rsidR="006C6D24" w:rsidRPr="006C6D24" w:rsidRDefault="006C6D24">
            <w:pPr>
              <w:ind w:right="254"/>
              <w:rPr>
                <w:sz w:val="24"/>
                <w:lang w:val="ru-RU"/>
              </w:rPr>
            </w:pPr>
            <w:r w:rsidRPr="006C6D24">
              <w:rPr>
                <w:sz w:val="24"/>
                <w:lang w:val="ru-RU"/>
              </w:rPr>
              <w:t>Дифференцированная работа: составление</w:t>
            </w:r>
            <w:r w:rsidRPr="006C6D24">
              <w:rPr>
                <w:spacing w:val="1"/>
                <w:sz w:val="24"/>
                <w:lang w:val="ru-RU"/>
              </w:rPr>
              <w:t xml:space="preserve"> </w:t>
            </w:r>
            <w:r w:rsidRPr="006C6D24">
              <w:rPr>
                <w:sz w:val="24"/>
                <w:lang w:val="ru-RU"/>
              </w:rPr>
              <w:t>устного или письменного высказывания (не</w:t>
            </w:r>
            <w:r w:rsidRPr="006C6D24">
              <w:rPr>
                <w:spacing w:val="1"/>
                <w:sz w:val="24"/>
                <w:lang w:val="ru-RU"/>
              </w:rPr>
              <w:t xml:space="preserve"> </w:t>
            </w:r>
            <w:r w:rsidRPr="006C6D24">
              <w:rPr>
                <w:sz w:val="24"/>
                <w:lang w:val="ru-RU"/>
              </w:rPr>
              <w:t>менее 10 предложений) на тему «Моё любимое</w:t>
            </w:r>
            <w:r w:rsidRPr="006C6D24">
              <w:rPr>
                <w:spacing w:val="-57"/>
                <w:sz w:val="24"/>
                <w:lang w:val="ru-RU"/>
              </w:rPr>
              <w:t xml:space="preserve"> </w:t>
            </w:r>
            <w:r w:rsidRPr="006C6D24">
              <w:rPr>
                <w:sz w:val="24"/>
                <w:lang w:val="ru-RU"/>
              </w:rPr>
              <w:t>произведение</w:t>
            </w:r>
            <w:r w:rsidRPr="006C6D24">
              <w:rPr>
                <w:spacing w:val="-2"/>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Н.</w:t>
            </w:r>
            <w:r w:rsidRPr="006C6D24">
              <w:rPr>
                <w:spacing w:val="-1"/>
                <w:sz w:val="24"/>
                <w:lang w:val="ru-RU"/>
              </w:rPr>
              <w:t xml:space="preserve"> </w:t>
            </w:r>
            <w:r w:rsidRPr="006C6D24">
              <w:rPr>
                <w:sz w:val="24"/>
                <w:lang w:val="ru-RU"/>
              </w:rPr>
              <w:t>Толстого».</w:t>
            </w:r>
            <w:r w:rsidRPr="006C6D24">
              <w:rPr>
                <w:spacing w:val="1"/>
                <w:sz w:val="24"/>
                <w:lang w:val="ru-RU"/>
              </w:rPr>
              <w:t xml:space="preserve"> </w:t>
            </w:r>
            <w:r w:rsidRPr="006C6D24">
              <w:rPr>
                <w:sz w:val="24"/>
                <w:lang w:val="ru-RU"/>
              </w:rPr>
              <w:t>Поиск</w:t>
            </w:r>
            <w:r w:rsidRPr="006C6D24">
              <w:rPr>
                <w:spacing w:val="-1"/>
                <w:sz w:val="24"/>
                <w:lang w:val="ru-RU"/>
              </w:rPr>
              <w:t xml:space="preserve"> </w:t>
            </w:r>
            <w:r w:rsidRPr="006C6D24">
              <w:rPr>
                <w:sz w:val="24"/>
                <w:lang w:val="ru-RU"/>
              </w:rPr>
              <w:t>и</w:t>
            </w:r>
          </w:p>
          <w:p w:rsidR="006C6D24" w:rsidRPr="006C6D24" w:rsidRDefault="006C6D24">
            <w:pPr>
              <w:spacing w:line="274" w:lineRule="exact"/>
              <w:rPr>
                <w:sz w:val="24"/>
                <w:lang w:val="ru-RU"/>
              </w:rPr>
            </w:pPr>
            <w:r w:rsidRPr="006C6D24">
              <w:rPr>
                <w:sz w:val="24"/>
                <w:lang w:val="ru-RU"/>
              </w:rPr>
              <w:t>представление</w:t>
            </w:r>
            <w:r w:rsidRPr="006C6D24">
              <w:rPr>
                <w:spacing w:val="-3"/>
                <w:sz w:val="24"/>
                <w:lang w:val="ru-RU"/>
              </w:rPr>
              <w:t xml:space="preserve"> </w:t>
            </w:r>
            <w:r w:rsidRPr="006C6D24">
              <w:rPr>
                <w:sz w:val="24"/>
                <w:lang w:val="ru-RU"/>
              </w:rPr>
              <w:t>книг</w:t>
            </w:r>
            <w:r w:rsidRPr="006C6D24">
              <w:rPr>
                <w:spacing w:val="-5"/>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тему</w:t>
            </w:r>
            <w:r w:rsidRPr="006C6D24">
              <w:rPr>
                <w:spacing w:val="-2"/>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Л.</w:t>
            </w:r>
          </w:p>
          <w:p w:rsidR="006C6D24" w:rsidRPr="006C6D24" w:rsidRDefault="006C6D24">
            <w:pPr>
              <w:spacing w:line="270" w:lineRule="atLeast"/>
              <w:ind w:right="175"/>
              <w:rPr>
                <w:sz w:val="24"/>
                <w:lang w:val="ru-RU"/>
              </w:rPr>
            </w:pPr>
            <w:r w:rsidRPr="006C6D24">
              <w:rPr>
                <w:sz w:val="24"/>
                <w:lang w:val="ru-RU"/>
              </w:rPr>
              <w:t>Н.</w:t>
            </w:r>
            <w:r w:rsidRPr="006C6D24">
              <w:rPr>
                <w:spacing w:val="-5"/>
                <w:sz w:val="24"/>
                <w:lang w:val="ru-RU"/>
              </w:rPr>
              <w:t xml:space="preserve"> </w:t>
            </w:r>
            <w:r w:rsidRPr="006C6D24">
              <w:rPr>
                <w:sz w:val="24"/>
                <w:lang w:val="ru-RU"/>
              </w:rPr>
              <w:t>Толстого»,</w:t>
            </w:r>
            <w:r w:rsidRPr="006C6D24">
              <w:rPr>
                <w:spacing w:val="-3"/>
                <w:sz w:val="24"/>
                <w:lang w:val="ru-RU"/>
              </w:rPr>
              <w:t xml:space="preserve"> </w:t>
            </w:r>
            <w:r w:rsidRPr="006C6D24">
              <w:rPr>
                <w:sz w:val="24"/>
                <w:lang w:val="ru-RU"/>
              </w:rPr>
              <w:t>составление</w:t>
            </w:r>
            <w:r w:rsidRPr="006C6D24">
              <w:rPr>
                <w:spacing w:val="-4"/>
                <w:sz w:val="24"/>
                <w:lang w:val="ru-RU"/>
              </w:rPr>
              <w:t xml:space="preserve"> </w:t>
            </w:r>
            <w:r w:rsidRPr="006C6D24">
              <w:rPr>
                <w:sz w:val="24"/>
                <w:lang w:val="ru-RU"/>
              </w:rPr>
              <w:t>списка</w:t>
            </w:r>
            <w:r w:rsidRPr="006C6D24">
              <w:rPr>
                <w:spacing w:val="-4"/>
                <w:sz w:val="24"/>
                <w:lang w:val="ru-RU"/>
              </w:rPr>
              <w:t xml:space="preserve"> </w:t>
            </w:r>
            <w:r w:rsidRPr="006C6D24">
              <w:rPr>
                <w:sz w:val="24"/>
                <w:lang w:val="ru-RU"/>
              </w:rPr>
              <w:t>произведений</w:t>
            </w:r>
            <w:r w:rsidRPr="006C6D24">
              <w:rPr>
                <w:spacing w:val="-57"/>
                <w:sz w:val="24"/>
                <w:lang w:val="ru-RU"/>
              </w:rPr>
              <w:t xml:space="preserve"> </w:t>
            </w:r>
            <w:r w:rsidRPr="006C6D24">
              <w:rPr>
                <w:sz w:val="24"/>
                <w:lang w:val="ru-RU"/>
              </w:rPr>
              <w:t>Л.</w:t>
            </w:r>
            <w:r w:rsidRPr="006C6D24">
              <w:rPr>
                <w:spacing w:val="-2"/>
                <w:sz w:val="24"/>
                <w:lang w:val="ru-RU"/>
              </w:rPr>
              <w:t xml:space="preserve"> </w:t>
            </w:r>
            <w:r w:rsidRPr="006C6D24">
              <w:rPr>
                <w:sz w:val="24"/>
                <w:lang w:val="ru-RU"/>
              </w:rPr>
              <w:t>Н. Толстого</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1381"/>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before="1"/>
              <w:rPr>
                <w:sz w:val="24"/>
              </w:rPr>
            </w:pPr>
            <w:r>
              <w:rPr>
                <w:sz w:val="24"/>
              </w:rPr>
              <w:t>9.</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172"/>
              <w:jc w:val="center"/>
              <w:rPr>
                <w:sz w:val="24"/>
                <w:lang w:val="ru-RU"/>
              </w:rPr>
            </w:pPr>
            <w:r w:rsidRPr="006C6D24">
              <w:rPr>
                <w:sz w:val="24"/>
                <w:lang w:val="ru-RU"/>
              </w:rPr>
              <w:t>Картины</w:t>
            </w:r>
            <w:r w:rsidRPr="006C6D24">
              <w:rPr>
                <w:spacing w:val="60"/>
                <w:sz w:val="24"/>
                <w:lang w:val="ru-RU"/>
              </w:rPr>
              <w:t xml:space="preserve"> </w:t>
            </w:r>
            <w:r w:rsidRPr="006C6D24">
              <w:rPr>
                <w:sz w:val="24"/>
                <w:lang w:val="ru-RU"/>
              </w:rPr>
              <w:t>природы</w:t>
            </w:r>
            <w:r w:rsidRPr="006C6D24">
              <w:rPr>
                <w:spacing w:val="1"/>
                <w:sz w:val="24"/>
                <w:lang w:val="ru-RU"/>
              </w:rPr>
              <w:t xml:space="preserve"> </w:t>
            </w:r>
            <w:r w:rsidRPr="006C6D24">
              <w:rPr>
                <w:sz w:val="24"/>
                <w:lang w:val="ru-RU"/>
              </w:rPr>
              <w:t>в творчестве поэтов</w:t>
            </w:r>
            <w:r w:rsidRPr="006C6D24">
              <w:rPr>
                <w:spacing w:val="-57"/>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писателей</w:t>
            </w:r>
          </w:p>
          <w:p w:rsidR="006C6D24" w:rsidRDefault="006C6D24">
            <w:pPr>
              <w:spacing w:line="270" w:lineRule="atLeast"/>
              <w:ind w:right="769"/>
              <w:jc w:val="center"/>
              <w:rPr>
                <w:sz w:val="24"/>
              </w:rPr>
            </w:pPr>
            <w:r>
              <w:rPr>
                <w:sz w:val="24"/>
              </w:rPr>
              <w:t>ХХ</w:t>
            </w:r>
            <w:r>
              <w:rPr>
                <w:spacing w:val="-15"/>
                <w:sz w:val="24"/>
              </w:rPr>
              <w:t xml:space="preserve"> </w:t>
            </w:r>
            <w:r>
              <w:rPr>
                <w:sz w:val="24"/>
              </w:rPr>
              <w:t>века</w:t>
            </w:r>
            <w:r>
              <w:rPr>
                <w:spacing w:val="-57"/>
                <w:sz w:val="24"/>
              </w:rPr>
              <w:t xml:space="preserve"> </w:t>
            </w:r>
            <w:r>
              <w:rPr>
                <w:sz w:val="24"/>
              </w:rPr>
              <w:t>(5</w:t>
            </w:r>
            <w:r>
              <w:rPr>
                <w:spacing w:val="-1"/>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250"/>
              <w:rPr>
                <w:sz w:val="24"/>
                <w:lang w:val="ru-RU"/>
              </w:rPr>
            </w:pPr>
            <w:r w:rsidRPr="006C6D24">
              <w:rPr>
                <w:sz w:val="24"/>
                <w:lang w:val="ru-RU"/>
              </w:rPr>
              <w:t>Лирика, лирические произведения</w:t>
            </w:r>
            <w:r w:rsidRPr="006C6D24">
              <w:rPr>
                <w:spacing w:val="1"/>
                <w:sz w:val="24"/>
                <w:lang w:val="ru-RU"/>
              </w:rPr>
              <w:t xml:space="preserve"> </w:t>
            </w:r>
            <w:r w:rsidRPr="006C6D24">
              <w:rPr>
                <w:sz w:val="24"/>
                <w:lang w:val="ru-RU"/>
              </w:rPr>
              <w:t>как описание в стихотворной форме</w:t>
            </w:r>
            <w:r w:rsidRPr="006C6D24">
              <w:rPr>
                <w:spacing w:val="-57"/>
                <w:sz w:val="24"/>
                <w:lang w:val="ru-RU"/>
              </w:rPr>
              <w:t xml:space="preserve"> </w:t>
            </w:r>
            <w:r w:rsidRPr="006C6D24">
              <w:rPr>
                <w:sz w:val="24"/>
                <w:lang w:val="ru-RU"/>
              </w:rPr>
              <w:t>чувств</w:t>
            </w:r>
            <w:r w:rsidRPr="006C6D24">
              <w:rPr>
                <w:spacing w:val="-1"/>
                <w:sz w:val="24"/>
                <w:lang w:val="ru-RU"/>
              </w:rPr>
              <w:t xml:space="preserve"> </w:t>
            </w:r>
            <w:r w:rsidRPr="006C6D24">
              <w:rPr>
                <w:sz w:val="24"/>
                <w:lang w:val="ru-RU"/>
              </w:rPr>
              <w:t>поэта, связанных с</w:t>
            </w:r>
          </w:p>
          <w:p w:rsidR="006C6D24" w:rsidRDefault="006C6D24">
            <w:pPr>
              <w:spacing w:line="270" w:lineRule="atLeast"/>
              <w:ind w:right="1076"/>
              <w:rPr>
                <w:sz w:val="24"/>
              </w:rPr>
            </w:pPr>
            <w:r>
              <w:rPr>
                <w:sz w:val="24"/>
              </w:rPr>
              <w:t>наблюдениями, описаниями</w:t>
            </w:r>
            <w:r>
              <w:rPr>
                <w:spacing w:val="-57"/>
                <w:sz w:val="24"/>
              </w:rPr>
              <w:t xml:space="preserve"> </w:t>
            </w:r>
            <w:r>
              <w:rPr>
                <w:sz w:val="24"/>
              </w:rPr>
              <w:t>природы.</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before="1"/>
              <w:ind w:right="167"/>
              <w:rPr>
                <w:sz w:val="24"/>
                <w:lang w:val="ru-RU"/>
              </w:rPr>
            </w:pPr>
            <w:r w:rsidRPr="006C6D24">
              <w:rPr>
                <w:sz w:val="24"/>
                <w:lang w:val="ru-RU"/>
              </w:rPr>
              <w:t>Разговор перед чтением: стихотворные</w:t>
            </w:r>
            <w:r w:rsidRPr="006C6D24">
              <w:rPr>
                <w:spacing w:val="1"/>
                <w:sz w:val="24"/>
                <w:lang w:val="ru-RU"/>
              </w:rPr>
              <w:t xml:space="preserve"> </w:t>
            </w:r>
            <w:r w:rsidRPr="006C6D24">
              <w:rPr>
                <w:sz w:val="24"/>
                <w:lang w:val="ru-RU"/>
              </w:rPr>
              <w:t>произведения как способ передачи чувств</w:t>
            </w:r>
            <w:r w:rsidRPr="006C6D24">
              <w:rPr>
                <w:spacing w:val="1"/>
                <w:sz w:val="24"/>
                <w:lang w:val="ru-RU"/>
              </w:rPr>
              <w:t xml:space="preserve"> </w:t>
            </w:r>
            <w:r w:rsidRPr="006C6D24">
              <w:rPr>
                <w:sz w:val="24"/>
                <w:lang w:val="ru-RU"/>
              </w:rPr>
              <w:t>автора,</w:t>
            </w:r>
            <w:r w:rsidRPr="006C6D24">
              <w:rPr>
                <w:spacing w:val="-5"/>
                <w:sz w:val="24"/>
                <w:lang w:val="ru-RU"/>
              </w:rPr>
              <w:t xml:space="preserve"> </w:t>
            </w:r>
            <w:r w:rsidRPr="006C6D24">
              <w:rPr>
                <w:sz w:val="24"/>
                <w:lang w:val="ru-RU"/>
              </w:rPr>
              <w:t>лирические</w:t>
            </w:r>
            <w:r w:rsidRPr="006C6D24">
              <w:rPr>
                <w:spacing w:val="-6"/>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эпические</w:t>
            </w:r>
            <w:r w:rsidRPr="006C6D24">
              <w:rPr>
                <w:spacing w:val="-6"/>
                <w:sz w:val="24"/>
                <w:lang w:val="ru-RU"/>
              </w:rPr>
              <w:t xml:space="preserve"> </w:t>
            </w:r>
            <w:r w:rsidRPr="006C6D24">
              <w:rPr>
                <w:sz w:val="24"/>
                <w:lang w:val="ru-RU"/>
              </w:rPr>
              <w:t>произведения:</w:t>
            </w:r>
            <w:r w:rsidRPr="006C6D24">
              <w:rPr>
                <w:spacing w:val="-57"/>
                <w:sz w:val="24"/>
                <w:lang w:val="ru-RU"/>
              </w:rPr>
              <w:t xml:space="preserve"> </w:t>
            </w:r>
            <w:r w:rsidRPr="006C6D24">
              <w:rPr>
                <w:sz w:val="24"/>
                <w:lang w:val="ru-RU"/>
              </w:rPr>
              <w:t>сходство</w:t>
            </w:r>
            <w:r w:rsidRPr="006C6D24">
              <w:rPr>
                <w:spacing w:val="-1"/>
                <w:sz w:val="24"/>
                <w:lang w:val="ru-RU"/>
              </w:rPr>
              <w:t xml:space="preserve"> </w:t>
            </w:r>
            <w:r w:rsidRPr="006C6D24">
              <w:rPr>
                <w:sz w:val="24"/>
                <w:lang w:val="ru-RU"/>
              </w:rPr>
              <w:t>и</w:t>
            </w:r>
            <w:r w:rsidRPr="006C6D24">
              <w:rPr>
                <w:spacing w:val="1"/>
                <w:sz w:val="24"/>
                <w:lang w:val="ru-RU"/>
              </w:rPr>
              <w:t xml:space="preserve"> </w:t>
            </w:r>
            <w:r w:rsidRPr="006C6D24">
              <w:rPr>
                <w:sz w:val="24"/>
                <w:lang w:val="ru-RU"/>
              </w:rPr>
              <w:t>различия.</w:t>
            </w:r>
          </w:p>
          <w:p w:rsidR="006C6D24" w:rsidRDefault="006C6D24">
            <w:pPr>
              <w:spacing w:line="257" w:lineRule="exact"/>
              <w:rPr>
                <w:sz w:val="24"/>
              </w:rPr>
            </w:pPr>
            <w:r>
              <w:rPr>
                <w:sz w:val="24"/>
              </w:rPr>
              <w:t>Слушание</w:t>
            </w:r>
            <w:r>
              <w:rPr>
                <w:spacing w:val="-5"/>
                <w:sz w:val="24"/>
              </w:rPr>
              <w:t xml:space="preserve"> </w:t>
            </w:r>
            <w:r>
              <w:rPr>
                <w:sz w:val="24"/>
              </w:rPr>
              <w:t>лирических</w:t>
            </w:r>
            <w:r>
              <w:rPr>
                <w:spacing w:val="-3"/>
                <w:sz w:val="24"/>
              </w:rPr>
              <w:t xml:space="preserve"> </w:t>
            </w:r>
            <w:r>
              <w:rPr>
                <w:sz w:val="24"/>
              </w:rPr>
              <w:t>произведений,</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9661"/>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9"/>
              <w:rPr>
                <w:sz w:val="24"/>
                <w:lang w:val="ru-RU"/>
              </w:rPr>
            </w:pPr>
            <w:r w:rsidRPr="006C6D24">
              <w:rPr>
                <w:sz w:val="24"/>
                <w:lang w:val="ru-RU"/>
              </w:rPr>
              <w:t>Расширение круга чтения лирических</w:t>
            </w:r>
            <w:r w:rsidRPr="006C6D24">
              <w:rPr>
                <w:spacing w:val="-57"/>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поэтов ХХ</w:t>
            </w:r>
            <w:r w:rsidRPr="006C6D24">
              <w:rPr>
                <w:spacing w:val="-2"/>
                <w:sz w:val="24"/>
                <w:lang w:val="ru-RU"/>
              </w:rPr>
              <w:t xml:space="preserve"> </w:t>
            </w:r>
            <w:r w:rsidRPr="006C6D24">
              <w:rPr>
                <w:sz w:val="24"/>
                <w:lang w:val="ru-RU"/>
              </w:rPr>
              <w:t>века:</w:t>
            </w:r>
          </w:p>
          <w:p w:rsidR="006C6D24" w:rsidRPr="006C6D24" w:rsidRDefault="006C6D24">
            <w:pPr>
              <w:rPr>
                <w:sz w:val="24"/>
                <w:lang w:val="ru-RU"/>
              </w:rPr>
            </w:pPr>
            <w:r w:rsidRPr="006C6D24">
              <w:rPr>
                <w:sz w:val="24"/>
                <w:lang w:val="ru-RU"/>
              </w:rPr>
              <w:t>И.</w:t>
            </w:r>
            <w:r w:rsidRPr="006C6D24">
              <w:rPr>
                <w:spacing w:val="-3"/>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Бунин,</w:t>
            </w:r>
            <w:r w:rsidRPr="006C6D24">
              <w:rPr>
                <w:spacing w:val="-1"/>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А.</w:t>
            </w:r>
            <w:r w:rsidRPr="006C6D24">
              <w:rPr>
                <w:spacing w:val="-1"/>
                <w:sz w:val="24"/>
                <w:lang w:val="ru-RU"/>
              </w:rPr>
              <w:t xml:space="preserve"> </w:t>
            </w:r>
            <w:r w:rsidRPr="006C6D24">
              <w:rPr>
                <w:sz w:val="24"/>
                <w:lang w:val="ru-RU"/>
              </w:rPr>
              <w:t>Блок,</w:t>
            </w:r>
          </w:p>
          <w:p w:rsidR="006C6D24" w:rsidRPr="006C6D24" w:rsidRDefault="006C6D24">
            <w:pPr>
              <w:rPr>
                <w:sz w:val="24"/>
                <w:lang w:val="ru-RU"/>
              </w:rPr>
            </w:pPr>
            <w:r w:rsidRPr="006C6D24">
              <w:rPr>
                <w:sz w:val="24"/>
                <w:lang w:val="ru-RU"/>
              </w:rPr>
              <w:t>К.</w:t>
            </w:r>
            <w:r w:rsidRPr="006C6D24">
              <w:rPr>
                <w:spacing w:val="-3"/>
                <w:sz w:val="24"/>
                <w:lang w:val="ru-RU"/>
              </w:rPr>
              <w:t xml:space="preserve"> </w:t>
            </w:r>
            <w:r w:rsidRPr="006C6D24">
              <w:rPr>
                <w:sz w:val="24"/>
                <w:lang w:val="ru-RU"/>
              </w:rPr>
              <w:t>Д.</w:t>
            </w:r>
            <w:r w:rsidRPr="006C6D24">
              <w:rPr>
                <w:spacing w:val="-3"/>
                <w:sz w:val="24"/>
                <w:lang w:val="ru-RU"/>
              </w:rPr>
              <w:t xml:space="preserve"> </w:t>
            </w:r>
            <w:r w:rsidRPr="006C6D24">
              <w:rPr>
                <w:sz w:val="24"/>
                <w:lang w:val="ru-RU"/>
              </w:rPr>
              <w:t>Бальмонт, М.</w:t>
            </w:r>
            <w:r w:rsidRPr="006C6D24">
              <w:rPr>
                <w:spacing w:val="-3"/>
                <w:sz w:val="24"/>
                <w:lang w:val="ru-RU"/>
              </w:rPr>
              <w:t xml:space="preserve"> </w:t>
            </w:r>
            <w:r w:rsidRPr="006C6D24">
              <w:rPr>
                <w:sz w:val="24"/>
                <w:lang w:val="ru-RU"/>
              </w:rPr>
              <w:t>И.</w:t>
            </w:r>
            <w:r w:rsidRPr="006C6D24">
              <w:rPr>
                <w:spacing w:val="-4"/>
                <w:sz w:val="24"/>
                <w:lang w:val="ru-RU"/>
              </w:rPr>
              <w:t xml:space="preserve"> </w:t>
            </w:r>
            <w:r w:rsidRPr="006C6D24">
              <w:rPr>
                <w:sz w:val="24"/>
                <w:lang w:val="ru-RU"/>
              </w:rPr>
              <w:t>Цветаева.</w:t>
            </w:r>
          </w:p>
          <w:p w:rsidR="006C6D24" w:rsidRPr="006C6D24" w:rsidRDefault="006C6D24">
            <w:pPr>
              <w:ind w:right="346"/>
              <w:rPr>
                <w:sz w:val="24"/>
                <w:lang w:val="ru-RU"/>
              </w:rPr>
            </w:pPr>
            <w:r w:rsidRPr="006C6D24">
              <w:rPr>
                <w:sz w:val="24"/>
                <w:lang w:val="ru-RU"/>
              </w:rPr>
              <w:t>Темы стихотворных произведений,</w:t>
            </w:r>
            <w:r w:rsidRPr="006C6D24">
              <w:rPr>
                <w:spacing w:val="-57"/>
                <w:sz w:val="24"/>
                <w:lang w:val="ru-RU"/>
              </w:rPr>
              <w:t xml:space="preserve"> </w:t>
            </w:r>
            <w:r w:rsidRPr="006C6D24">
              <w:rPr>
                <w:sz w:val="24"/>
                <w:lang w:val="ru-RU"/>
              </w:rPr>
              <w:t>герой лирического произведения.</w:t>
            </w:r>
            <w:r w:rsidRPr="006C6D24">
              <w:rPr>
                <w:spacing w:val="1"/>
                <w:sz w:val="24"/>
                <w:lang w:val="ru-RU"/>
              </w:rPr>
              <w:t xml:space="preserve"> </w:t>
            </w:r>
            <w:r w:rsidRPr="006C6D24">
              <w:rPr>
                <w:sz w:val="24"/>
                <w:lang w:val="ru-RU"/>
              </w:rPr>
              <w:t>Авторские приёмы создания</w:t>
            </w:r>
            <w:r w:rsidRPr="006C6D24">
              <w:rPr>
                <w:spacing w:val="1"/>
                <w:sz w:val="24"/>
                <w:lang w:val="ru-RU"/>
              </w:rPr>
              <w:t xml:space="preserve"> </w:t>
            </w:r>
            <w:r w:rsidRPr="006C6D24">
              <w:rPr>
                <w:sz w:val="24"/>
                <w:lang w:val="ru-RU"/>
              </w:rPr>
              <w:t>Художественного</w:t>
            </w:r>
            <w:r w:rsidRPr="006C6D24">
              <w:rPr>
                <w:spacing w:val="-2"/>
                <w:sz w:val="24"/>
                <w:lang w:val="ru-RU"/>
              </w:rPr>
              <w:t xml:space="preserve"> </w:t>
            </w:r>
            <w:r w:rsidRPr="006C6D24">
              <w:rPr>
                <w:sz w:val="24"/>
                <w:lang w:val="ru-RU"/>
              </w:rPr>
              <w:t>образа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лирике.</w:t>
            </w:r>
          </w:p>
          <w:p w:rsidR="006C6D24" w:rsidRPr="006C6D24" w:rsidRDefault="006C6D24">
            <w:pPr>
              <w:ind w:right="986"/>
              <w:rPr>
                <w:sz w:val="24"/>
                <w:lang w:val="ru-RU"/>
              </w:rPr>
            </w:pPr>
            <w:r w:rsidRPr="006C6D24">
              <w:rPr>
                <w:sz w:val="24"/>
                <w:lang w:val="ru-RU"/>
              </w:rPr>
              <w:t>Углубление представлений о</w:t>
            </w:r>
            <w:r w:rsidRPr="006C6D24">
              <w:rPr>
                <w:spacing w:val="-57"/>
                <w:sz w:val="24"/>
                <w:lang w:val="ru-RU"/>
              </w:rPr>
              <w:t xml:space="preserve"> </w:t>
            </w:r>
            <w:r w:rsidRPr="006C6D24">
              <w:rPr>
                <w:sz w:val="24"/>
                <w:lang w:val="ru-RU"/>
              </w:rPr>
              <w:t>средствах</w:t>
            </w:r>
            <w:r w:rsidRPr="006C6D24">
              <w:rPr>
                <w:spacing w:val="-1"/>
                <w:sz w:val="24"/>
                <w:lang w:val="ru-RU"/>
              </w:rPr>
              <w:t xml:space="preserve"> </w:t>
            </w:r>
            <w:r w:rsidRPr="006C6D24">
              <w:rPr>
                <w:sz w:val="24"/>
                <w:lang w:val="ru-RU"/>
              </w:rPr>
              <w:t>выразительности</w:t>
            </w:r>
          </w:p>
          <w:p w:rsidR="006C6D24" w:rsidRPr="006C6D24" w:rsidRDefault="006C6D24">
            <w:pPr>
              <w:ind w:right="439"/>
              <w:rPr>
                <w:sz w:val="24"/>
                <w:lang w:val="ru-RU"/>
              </w:rPr>
            </w:pPr>
            <w:r w:rsidRPr="006C6D24">
              <w:rPr>
                <w:sz w:val="24"/>
                <w:lang w:val="ru-RU"/>
              </w:rPr>
              <w:t>в произведениях лирики: эпитеты,</w:t>
            </w:r>
            <w:r w:rsidRPr="006C6D24">
              <w:rPr>
                <w:spacing w:val="-57"/>
                <w:sz w:val="24"/>
                <w:lang w:val="ru-RU"/>
              </w:rPr>
              <w:t xml:space="preserve"> </w:t>
            </w:r>
            <w:r w:rsidRPr="006C6D24">
              <w:rPr>
                <w:sz w:val="24"/>
                <w:lang w:val="ru-RU"/>
              </w:rPr>
              <w:t>синонимы, антонимы, сравнения,</w:t>
            </w:r>
            <w:r w:rsidRPr="006C6D24">
              <w:rPr>
                <w:spacing w:val="1"/>
                <w:sz w:val="24"/>
                <w:lang w:val="ru-RU"/>
              </w:rPr>
              <w:t xml:space="preserve"> </w:t>
            </w:r>
            <w:r w:rsidRPr="006C6D24">
              <w:rPr>
                <w:sz w:val="24"/>
                <w:lang w:val="ru-RU"/>
              </w:rPr>
              <w:t>олицетворения,</w:t>
            </w:r>
            <w:r w:rsidRPr="006C6D24">
              <w:rPr>
                <w:spacing w:val="-1"/>
                <w:sz w:val="24"/>
                <w:lang w:val="ru-RU"/>
              </w:rPr>
              <w:t xml:space="preserve"> </w:t>
            </w:r>
            <w:r w:rsidRPr="006C6D24">
              <w:rPr>
                <w:sz w:val="24"/>
                <w:lang w:val="ru-RU"/>
              </w:rPr>
              <w:t>метафоры</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43"/>
              <w:rPr>
                <w:sz w:val="24"/>
                <w:lang w:val="ru-RU"/>
              </w:rPr>
            </w:pPr>
            <w:r w:rsidRPr="006C6D24">
              <w:rPr>
                <w:sz w:val="24"/>
                <w:lang w:val="ru-RU"/>
              </w:rPr>
              <w:t>обсуждение эмоционального состояния при</w:t>
            </w:r>
            <w:r w:rsidRPr="006C6D24">
              <w:rPr>
                <w:spacing w:val="1"/>
                <w:sz w:val="24"/>
                <w:lang w:val="ru-RU"/>
              </w:rPr>
              <w:t xml:space="preserve"> </w:t>
            </w:r>
            <w:r w:rsidRPr="006C6D24">
              <w:rPr>
                <w:sz w:val="24"/>
                <w:lang w:val="ru-RU"/>
              </w:rPr>
              <w:t>восприятии описанных картин природы, ответ</w:t>
            </w:r>
            <w:r w:rsidRPr="006C6D24">
              <w:rPr>
                <w:spacing w:val="-57"/>
                <w:sz w:val="24"/>
                <w:lang w:val="ru-RU"/>
              </w:rPr>
              <w:t xml:space="preserve"> </w:t>
            </w:r>
            <w:r w:rsidRPr="006C6D24">
              <w:rPr>
                <w:sz w:val="24"/>
                <w:lang w:val="ru-RU"/>
              </w:rPr>
              <w:t>на вопрос «Какое настроение создаёт</w:t>
            </w:r>
            <w:r w:rsidRPr="006C6D24">
              <w:rPr>
                <w:spacing w:val="1"/>
                <w:sz w:val="24"/>
                <w:lang w:val="ru-RU"/>
              </w:rPr>
              <w:t xml:space="preserve"> </w:t>
            </w:r>
            <w:r w:rsidRPr="006C6D24">
              <w:rPr>
                <w:sz w:val="24"/>
                <w:lang w:val="ru-RU"/>
              </w:rPr>
              <w:t>произведение?</w:t>
            </w:r>
            <w:r w:rsidRPr="006C6D24">
              <w:rPr>
                <w:spacing w:val="-1"/>
                <w:sz w:val="24"/>
                <w:lang w:val="ru-RU"/>
              </w:rPr>
              <w:t xml:space="preserve"> </w:t>
            </w:r>
            <w:r w:rsidRPr="006C6D24">
              <w:rPr>
                <w:sz w:val="24"/>
                <w:lang w:val="ru-RU"/>
              </w:rPr>
              <w:t>Почему?».</w:t>
            </w:r>
            <w:r w:rsidRPr="006C6D24">
              <w:rPr>
                <w:spacing w:val="-1"/>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примере</w:t>
            </w:r>
          </w:p>
          <w:p w:rsidR="006C6D24" w:rsidRPr="006C6D24" w:rsidRDefault="006C6D24">
            <w:pPr>
              <w:ind w:right="112"/>
              <w:rPr>
                <w:sz w:val="24"/>
                <w:lang w:val="ru-RU"/>
              </w:rPr>
            </w:pPr>
            <w:r w:rsidRPr="006C6D24">
              <w:rPr>
                <w:sz w:val="24"/>
                <w:lang w:val="ru-RU"/>
              </w:rPr>
              <w:t>стихотворений И. А. Бунина «Гаснет вечер, даль</w:t>
            </w:r>
            <w:r w:rsidRPr="006C6D24">
              <w:rPr>
                <w:spacing w:val="-57"/>
                <w:sz w:val="24"/>
                <w:lang w:val="ru-RU"/>
              </w:rPr>
              <w:t xml:space="preserve"> </w:t>
            </w:r>
            <w:r w:rsidRPr="006C6D24">
              <w:rPr>
                <w:sz w:val="24"/>
                <w:lang w:val="ru-RU"/>
              </w:rPr>
              <w:t>синеет…», «Ещё и холоден и сыр…», А. А.</w:t>
            </w:r>
            <w:r w:rsidRPr="006C6D24">
              <w:rPr>
                <w:spacing w:val="1"/>
                <w:sz w:val="24"/>
                <w:lang w:val="ru-RU"/>
              </w:rPr>
              <w:t xml:space="preserve"> </w:t>
            </w:r>
            <w:r w:rsidRPr="006C6D24">
              <w:rPr>
                <w:sz w:val="24"/>
                <w:lang w:val="ru-RU"/>
              </w:rPr>
              <w:t>Блока</w:t>
            </w:r>
          </w:p>
          <w:p w:rsidR="006C6D24" w:rsidRPr="006C6D24" w:rsidRDefault="006C6D24">
            <w:pPr>
              <w:ind w:right="239"/>
              <w:rPr>
                <w:sz w:val="24"/>
                <w:lang w:val="ru-RU"/>
              </w:rPr>
            </w:pPr>
            <w:r w:rsidRPr="006C6D24">
              <w:rPr>
                <w:sz w:val="24"/>
                <w:lang w:val="ru-RU"/>
              </w:rPr>
              <w:t>«Рождество», К. Д. Бальмонта «К зиме», М. И.</w:t>
            </w:r>
            <w:r w:rsidRPr="006C6D24">
              <w:rPr>
                <w:spacing w:val="1"/>
                <w:sz w:val="24"/>
                <w:lang w:val="ru-RU"/>
              </w:rPr>
              <w:t xml:space="preserve"> </w:t>
            </w:r>
            <w:r w:rsidRPr="006C6D24">
              <w:rPr>
                <w:sz w:val="24"/>
                <w:lang w:val="ru-RU"/>
              </w:rPr>
              <w:t>Цветаевой «Наши царства», «Бежит тропинка с</w:t>
            </w:r>
            <w:r w:rsidRPr="006C6D24">
              <w:rPr>
                <w:spacing w:val="-57"/>
                <w:sz w:val="24"/>
                <w:lang w:val="ru-RU"/>
              </w:rPr>
              <w:t xml:space="preserve"> </w:t>
            </w:r>
            <w:r w:rsidRPr="006C6D24">
              <w:rPr>
                <w:sz w:val="24"/>
                <w:lang w:val="ru-RU"/>
              </w:rPr>
              <w:t>бугорка»,</w:t>
            </w:r>
            <w:r w:rsidRPr="006C6D24">
              <w:rPr>
                <w:spacing w:val="-2"/>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А.</w:t>
            </w:r>
            <w:r w:rsidRPr="006C6D24">
              <w:rPr>
                <w:spacing w:val="-3"/>
                <w:sz w:val="24"/>
                <w:lang w:val="ru-RU"/>
              </w:rPr>
              <w:t xml:space="preserve"> </w:t>
            </w:r>
            <w:r w:rsidRPr="006C6D24">
              <w:rPr>
                <w:sz w:val="24"/>
                <w:lang w:val="ru-RU"/>
              </w:rPr>
              <w:t>Есенина</w:t>
            </w:r>
            <w:r w:rsidRPr="006C6D24">
              <w:rPr>
                <w:spacing w:val="-1"/>
                <w:sz w:val="24"/>
                <w:lang w:val="ru-RU"/>
              </w:rPr>
              <w:t xml:space="preserve"> </w:t>
            </w:r>
            <w:r w:rsidRPr="006C6D24">
              <w:rPr>
                <w:sz w:val="24"/>
                <w:lang w:val="ru-RU"/>
              </w:rPr>
              <w:t>«Бабушкины</w:t>
            </w:r>
            <w:r w:rsidRPr="006C6D24">
              <w:rPr>
                <w:spacing w:val="-2"/>
                <w:sz w:val="24"/>
                <w:lang w:val="ru-RU"/>
              </w:rPr>
              <w:t xml:space="preserve"> </w:t>
            </w:r>
            <w:r w:rsidRPr="006C6D24">
              <w:rPr>
                <w:sz w:val="24"/>
                <w:lang w:val="ru-RU"/>
              </w:rPr>
              <w:t>сказки»,</w:t>
            </w:r>
          </w:p>
          <w:p w:rsidR="006C6D24" w:rsidRPr="006C6D24" w:rsidRDefault="006C6D24">
            <w:pPr>
              <w:rPr>
                <w:sz w:val="24"/>
                <w:lang w:val="ru-RU"/>
              </w:rPr>
            </w:pPr>
            <w:r w:rsidRPr="006C6D24">
              <w:rPr>
                <w:sz w:val="24"/>
                <w:lang w:val="ru-RU"/>
              </w:rPr>
              <w:t>«Лебёдушка»</w:t>
            </w:r>
            <w:r w:rsidRPr="006C6D24">
              <w:rPr>
                <w:spacing w:val="-3"/>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выбору).</w:t>
            </w:r>
          </w:p>
          <w:p w:rsidR="006C6D24" w:rsidRPr="006C6D24" w:rsidRDefault="006C6D24">
            <w:pPr>
              <w:ind w:right="96"/>
              <w:rPr>
                <w:sz w:val="24"/>
                <w:lang w:val="ru-RU"/>
              </w:rPr>
            </w:pPr>
            <w:r w:rsidRPr="006C6D24">
              <w:rPr>
                <w:sz w:val="24"/>
                <w:lang w:val="ru-RU"/>
              </w:rPr>
              <w:t>Работа с текстом произведения: упражнение в</w:t>
            </w:r>
            <w:r w:rsidRPr="006C6D24">
              <w:rPr>
                <w:spacing w:val="1"/>
                <w:sz w:val="24"/>
                <w:lang w:val="ru-RU"/>
              </w:rPr>
              <w:t xml:space="preserve"> </w:t>
            </w:r>
            <w:r w:rsidRPr="006C6D24">
              <w:rPr>
                <w:sz w:val="24"/>
                <w:lang w:val="ru-RU"/>
              </w:rPr>
              <w:t>нахождении сравнений и эпитетов,</w:t>
            </w:r>
            <w:r w:rsidRPr="006C6D24">
              <w:rPr>
                <w:spacing w:val="1"/>
                <w:sz w:val="24"/>
                <w:lang w:val="ru-RU"/>
              </w:rPr>
              <w:t xml:space="preserve"> </w:t>
            </w:r>
            <w:r w:rsidRPr="006C6D24">
              <w:rPr>
                <w:sz w:val="24"/>
                <w:lang w:val="ru-RU"/>
              </w:rPr>
              <w:t>олицетворений, метафор, выделение в тексте</w:t>
            </w:r>
            <w:r w:rsidRPr="006C6D24">
              <w:rPr>
                <w:spacing w:val="1"/>
                <w:sz w:val="24"/>
                <w:lang w:val="ru-RU"/>
              </w:rPr>
              <w:t xml:space="preserve"> </w:t>
            </w:r>
            <w:r w:rsidRPr="006C6D24">
              <w:rPr>
                <w:sz w:val="24"/>
                <w:lang w:val="ru-RU"/>
              </w:rPr>
              <w:t>слов, использованных в прямом и переносном</w:t>
            </w:r>
            <w:r w:rsidRPr="006C6D24">
              <w:rPr>
                <w:spacing w:val="1"/>
                <w:sz w:val="24"/>
                <w:lang w:val="ru-RU"/>
              </w:rPr>
              <w:t xml:space="preserve"> </w:t>
            </w:r>
            <w:r w:rsidRPr="006C6D24">
              <w:rPr>
                <w:sz w:val="24"/>
                <w:lang w:val="ru-RU"/>
              </w:rPr>
              <w:t>значении, наблюдение за рифмой и ритмом</w:t>
            </w:r>
            <w:r w:rsidRPr="006C6D24">
              <w:rPr>
                <w:spacing w:val="1"/>
                <w:sz w:val="24"/>
                <w:lang w:val="ru-RU"/>
              </w:rPr>
              <w:t xml:space="preserve"> </w:t>
            </w:r>
            <w:r w:rsidRPr="006C6D24">
              <w:rPr>
                <w:sz w:val="24"/>
                <w:lang w:val="ru-RU"/>
              </w:rPr>
              <w:t>стихотворения, нахождение образных слов и</w:t>
            </w:r>
            <w:r w:rsidRPr="006C6D24">
              <w:rPr>
                <w:spacing w:val="1"/>
                <w:sz w:val="24"/>
                <w:lang w:val="ru-RU"/>
              </w:rPr>
              <w:t xml:space="preserve"> </w:t>
            </w:r>
            <w:r w:rsidRPr="006C6D24">
              <w:rPr>
                <w:sz w:val="24"/>
                <w:lang w:val="ru-RU"/>
              </w:rPr>
              <w:t>выражений, поиск значения незнакомого слова в</w:t>
            </w:r>
            <w:r w:rsidRPr="006C6D24">
              <w:rPr>
                <w:spacing w:val="-57"/>
                <w:sz w:val="24"/>
                <w:lang w:val="ru-RU"/>
              </w:rPr>
              <w:t xml:space="preserve"> </w:t>
            </w:r>
            <w:r w:rsidRPr="006C6D24">
              <w:rPr>
                <w:sz w:val="24"/>
                <w:lang w:val="ru-RU"/>
              </w:rPr>
              <w:t>словаре,</w:t>
            </w:r>
            <w:r w:rsidRPr="006C6D24">
              <w:rPr>
                <w:spacing w:val="-5"/>
                <w:sz w:val="24"/>
                <w:lang w:val="ru-RU"/>
              </w:rPr>
              <w:t xml:space="preserve"> </w:t>
            </w:r>
            <w:r w:rsidRPr="006C6D24">
              <w:rPr>
                <w:sz w:val="24"/>
                <w:lang w:val="ru-RU"/>
              </w:rPr>
              <w:t>характеристика</w:t>
            </w:r>
            <w:r w:rsidRPr="006C6D24">
              <w:rPr>
                <w:spacing w:val="-6"/>
                <w:sz w:val="24"/>
                <w:lang w:val="ru-RU"/>
              </w:rPr>
              <w:t xml:space="preserve"> </w:t>
            </w:r>
            <w:r w:rsidRPr="006C6D24">
              <w:rPr>
                <w:sz w:val="24"/>
                <w:lang w:val="ru-RU"/>
              </w:rPr>
              <w:t>звукописи,</w:t>
            </w:r>
            <w:r w:rsidRPr="006C6D24">
              <w:rPr>
                <w:spacing w:val="-5"/>
                <w:sz w:val="24"/>
                <w:lang w:val="ru-RU"/>
              </w:rPr>
              <w:t xml:space="preserve"> </w:t>
            </w:r>
            <w:r w:rsidRPr="006C6D24">
              <w:rPr>
                <w:sz w:val="24"/>
                <w:lang w:val="ru-RU"/>
              </w:rPr>
              <w:t>определение</w:t>
            </w:r>
            <w:r w:rsidRPr="006C6D24">
              <w:rPr>
                <w:spacing w:val="-57"/>
                <w:sz w:val="24"/>
                <w:lang w:val="ru-RU"/>
              </w:rPr>
              <w:t xml:space="preserve"> </w:t>
            </w:r>
            <w:r w:rsidRPr="006C6D24">
              <w:rPr>
                <w:sz w:val="24"/>
                <w:lang w:val="ru-RU"/>
              </w:rPr>
              <w:t>вида</w:t>
            </w:r>
            <w:r w:rsidRPr="006C6D24">
              <w:rPr>
                <w:spacing w:val="-2"/>
                <w:sz w:val="24"/>
                <w:lang w:val="ru-RU"/>
              </w:rPr>
              <w:t xml:space="preserve"> </w:t>
            </w:r>
            <w:r w:rsidRPr="006C6D24">
              <w:rPr>
                <w:sz w:val="24"/>
                <w:lang w:val="ru-RU"/>
              </w:rPr>
              <w:t>строф.</w:t>
            </w:r>
          </w:p>
          <w:p w:rsidR="006C6D24" w:rsidRPr="006C6D24" w:rsidRDefault="006C6D24">
            <w:pPr>
              <w:spacing w:before="1"/>
              <w:ind w:right="277"/>
              <w:rPr>
                <w:sz w:val="24"/>
                <w:lang w:val="ru-RU"/>
              </w:rPr>
            </w:pPr>
            <w:r w:rsidRPr="006C6D24">
              <w:rPr>
                <w:sz w:val="24"/>
                <w:lang w:val="ru-RU"/>
              </w:rPr>
              <w:t>Работа в парах: сравнение лирических</w:t>
            </w:r>
            <w:r w:rsidRPr="006C6D24">
              <w:rPr>
                <w:spacing w:val="1"/>
                <w:sz w:val="24"/>
                <w:lang w:val="ru-RU"/>
              </w:rPr>
              <w:t xml:space="preserve"> </w:t>
            </w:r>
            <w:r w:rsidRPr="006C6D24">
              <w:rPr>
                <w:sz w:val="24"/>
                <w:lang w:val="ru-RU"/>
              </w:rPr>
              <w:t>произведений по теме, созданию настроения,</w:t>
            </w:r>
            <w:r w:rsidRPr="006C6D24">
              <w:rPr>
                <w:spacing w:val="1"/>
                <w:sz w:val="24"/>
                <w:lang w:val="ru-RU"/>
              </w:rPr>
              <w:t xml:space="preserve"> </w:t>
            </w:r>
            <w:r w:rsidRPr="006C6D24">
              <w:rPr>
                <w:sz w:val="24"/>
                <w:lang w:val="ru-RU"/>
              </w:rPr>
              <w:t>подбор синонимов к заданным словам, анализ</w:t>
            </w:r>
            <w:r w:rsidRPr="006C6D24">
              <w:rPr>
                <w:spacing w:val="1"/>
                <w:sz w:val="24"/>
                <w:lang w:val="ru-RU"/>
              </w:rPr>
              <w:t xml:space="preserve"> </w:t>
            </w:r>
            <w:r w:rsidRPr="006C6D24">
              <w:rPr>
                <w:sz w:val="24"/>
                <w:lang w:val="ru-RU"/>
              </w:rPr>
              <w:t>поэтических</w:t>
            </w:r>
            <w:r w:rsidRPr="006C6D24">
              <w:rPr>
                <w:spacing w:val="-4"/>
                <w:sz w:val="24"/>
                <w:lang w:val="ru-RU"/>
              </w:rPr>
              <w:t xml:space="preserve"> </w:t>
            </w:r>
            <w:r w:rsidRPr="006C6D24">
              <w:rPr>
                <w:sz w:val="24"/>
                <w:lang w:val="ru-RU"/>
              </w:rPr>
              <w:t>выражений</w:t>
            </w:r>
            <w:r w:rsidRPr="006C6D24">
              <w:rPr>
                <w:spacing w:val="-4"/>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обоснование</w:t>
            </w:r>
            <w:r w:rsidRPr="006C6D24">
              <w:rPr>
                <w:spacing w:val="-5"/>
                <w:sz w:val="24"/>
                <w:lang w:val="ru-RU"/>
              </w:rPr>
              <w:t xml:space="preserve"> </w:t>
            </w:r>
            <w:r w:rsidRPr="006C6D24">
              <w:rPr>
                <w:sz w:val="24"/>
                <w:lang w:val="ru-RU"/>
              </w:rPr>
              <w:t>выбора</w:t>
            </w:r>
            <w:r w:rsidRPr="006C6D24">
              <w:rPr>
                <w:spacing w:val="-57"/>
                <w:sz w:val="24"/>
                <w:lang w:val="ru-RU"/>
              </w:rPr>
              <w:t xml:space="preserve"> </w:t>
            </w:r>
            <w:r w:rsidRPr="006C6D24">
              <w:rPr>
                <w:sz w:val="24"/>
                <w:lang w:val="ru-RU"/>
              </w:rPr>
              <w:t>автора.</w:t>
            </w:r>
          </w:p>
          <w:p w:rsidR="006C6D24" w:rsidRPr="006C6D24" w:rsidRDefault="006C6D24">
            <w:pPr>
              <w:ind w:right="438"/>
              <w:rPr>
                <w:sz w:val="24"/>
                <w:lang w:val="ru-RU"/>
              </w:rPr>
            </w:pPr>
            <w:r w:rsidRPr="006C6D24">
              <w:rPr>
                <w:sz w:val="24"/>
                <w:lang w:val="ru-RU"/>
              </w:rPr>
              <w:t>Упражнение</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выразительном</w:t>
            </w:r>
            <w:r w:rsidRPr="006C6D24">
              <w:rPr>
                <w:spacing w:val="-4"/>
                <w:sz w:val="24"/>
                <w:lang w:val="ru-RU"/>
              </w:rPr>
              <w:t xml:space="preserve"> </w:t>
            </w:r>
            <w:r w:rsidRPr="006C6D24">
              <w:rPr>
                <w:sz w:val="24"/>
                <w:lang w:val="ru-RU"/>
              </w:rPr>
              <w:t>чтении</w:t>
            </w:r>
            <w:r w:rsidRPr="006C6D24">
              <w:rPr>
                <w:spacing w:val="-2"/>
                <w:sz w:val="24"/>
                <w:lang w:val="ru-RU"/>
              </w:rPr>
              <w:t xml:space="preserve"> </w:t>
            </w:r>
            <w:r w:rsidRPr="006C6D24">
              <w:rPr>
                <w:sz w:val="24"/>
                <w:lang w:val="ru-RU"/>
              </w:rPr>
              <w:t>вслух</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наизусть с сохранением интонационного</w:t>
            </w:r>
            <w:r w:rsidRPr="006C6D24">
              <w:rPr>
                <w:spacing w:val="1"/>
                <w:sz w:val="24"/>
                <w:lang w:val="ru-RU"/>
              </w:rPr>
              <w:t xml:space="preserve"> </w:t>
            </w:r>
            <w:r w:rsidRPr="006C6D24">
              <w:rPr>
                <w:sz w:val="24"/>
                <w:lang w:val="ru-RU"/>
              </w:rPr>
              <w:t>рисунка произведения (конкурс чтецов</w:t>
            </w:r>
            <w:r w:rsidRPr="006C6D24">
              <w:rPr>
                <w:spacing w:val="1"/>
                <w:sz w:val="24"/>
                <w:lang w:val="ru-RU"/>
              </w:rPr>
              <w:t xml:space="preserve"> </w:t>
            </w:r>
            <w:r w:rsidRPr="006C6D24">
              <w:rPr>
                <w:sz w:val="24"/>
                <w:lang w:val="ru-RU"/>
              </w:rPr>
              <w:t>стихотворений).</w:t>
            </w:r>
          </w:p>
          <w:p w:rsidR="006C6D24" w:rsidRPr="006C6D24" w:rsidRDefault="006C6D24">
            <w:pPr>
              <w:ind w:right="161"/>
              <w:rPr>
                <w:sz w:val="24"/>
                <w:lang w:val="ru-RU"/>
              </w:rPr>
            </w:pPr>
            <w:r w:rsidRPr="006C6D24">
              <w:rPr>
                <w:sz w:val="24"/>
                <w:lang w:val="ru-RU"/>
              </w:rPr>
              <w:t>Рассматривание</w:t>
            </w:r>
            <w:r w:rsidRPr="006C6D24">
              <w:rPr>
                <w:spacing w:val="-4"/>
                <w:sz w:val="24"/>
                <w:lang w:val="ru-RU"/>
              </w:rPr>
              <w:t xml:space="preserve"> </w:t>
            </w:r>
            <w:r w:rsidRPr="006C6D24">
              <w:rPr>
                <w:sz w:val="24"/>
                <w:lang w:val="ru-RU"/>
              </w:rPr>
              <w:t>репродукций</w:t>
            </w:r>
            <w:r w:rsidRPr="006C6D24">
              <w:rPr>
                <w:spacing w:val="-2"/>
                <w:sz w:val="24"/>
                <w:lang w:val="ru-RU"/>
              </w:rPr>
              <w:t xml:space="preserve"> </w:t>
            </w:r>
            <w:r w:rsidRPr="006C6D24">
              <w:rPr>
                <w:sz w:val="24"/>
                <w:lang w:val="ru-RU"/>
              </w:rPr>
              <w:t>картин</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подбор</w:t>
            </w:r>
            <w:r w:rsidRPr="006C6D24">
              <w:rPr>
                <w:spacing w:val="-4"/>
                <w:sz w:val="24"/>
                <w:lang w:val="ru-RU"/>
              </w:rPr>
              <w:t xml:space="preserve"> </w:t>
            </w:r>
            <w:r w:rsidRPr="006C6D24">
              <w:rPr>
                <w:sz w:val="24"/>
                <w:lang w:val="ru-RU"/>
              </w:rPr>
              <w:t>к</w:t>
            </w:r>
            <w:r w:rsidRPr="006C6D24">
              <w:rPr>
                <w:spacing w:val="-57"/>
                <w:sz w:val="24"/>
                <w:lang w:val="ru-RU"/>
              </w:rPr>
              <w:t xml:space="preserve"> </w:t>
            </w:r>
            <w:r w:rsidRPr="006C6D24">
              <w:rPr>
                <w:sz w:val="24"/>
                <w:lang w:val="ru-RU"/>
              </w:rPr>
              <w:t>ним</w:t>
            </w:r>
            <w:r w:rsidRPr="006C6D24">
              <w:rPr>
                <w:spacing w:val="-2"/>
                <w:sz w:val="24"/>
                <w:lang w:val="ru-RU"/>
              </w:rPr>
              <w:t xml:space="preserve"> </w:t>
            </w:r>
            <w:r w:rsidRPr="006C6D24">
              <w:rPr>
                <w:sz w:val="24"/>
                <w:lang w:val="ru-RU"/>
              </w:rPr>
              <w:t>соответствующих</w:t>
            </w:r>
            <w:r w:rsidRPr="006C6D24">
              <w:rPr>
                <w:spacing w:val="-3"/>
                <w:sz w:val="24"/>
                <w:lang w:val="ru-RU"/>
              </w:rPr>
              <w:t xml:space="preserve"> </w:t>
            </w:r>
            <w:r w:rsidRPr="006C6D24">
              <w:rPr>
                <w:sz w:val="24"/>
                <w:lang w:val="ru-RU"/>
              </w:rPr>
              <w:t>стихотворных строк.</w:t>
            </w:r>
          </w:p>
          <w:p w:rsidR="006C6D24" w:rsidRPr="006C6D24" w:rsidRDefault="006C6D24">
            <w:pPr>
              <w:ind w:right="112"/>
              <w:rPr>
                <w:sz w:val="24"/>
                <w:lang w:val="ru-RU"/>
              </w:rPr>
            </w:pPr>
            <w:r w:rsidRPr="006C6D24">
              <w:rPr>
                <w:sz w:val="24"/>
                <w:lang w:val="ru-RU"/>
              </w:rPr>
              <w:t>Творческое задание: воссоздание в воображении</w:t>
            </w:r>
            <w:r w:rsidRPr="006C6D24">
              <w:rPr>
                <w:spacing w:val="-58"/>
                <w:sz w:val="24"/>
                <w:lang w:val="ru-RU"/>
              </w:rPr>
              <w:t xml:space="preserve"> </w:t>
            </w:r>
            <w:r w:rsidRPr="006C6D24">
              <w:rPr>
                <w:sz w:val="24"/>
                <w:lang w:val="ru-RU"/>
              </w:rPr>
              <w:t>описанных</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стихотворении</w:t>
            </w:r>
            <w:r w:rsidRPr="006C6D24">
              <w:rPr>
                <w:spacing w:val="-1"/>
                <w:sz w:val="24"/>
                <w:lang w:val="ru-RU"/>
              </w:rPr>
              <w:t xml:space="preserve"> </w:t>
            </w:r>
            <w:r w:rsidRPr="006C6D24">
              <w:rPr>
                <w:sz w:val="24"/>
                <w:lang w:val="ru-RU"/>
              </w:rPr>
              <w:t>картин.</w:t>
            </w:r>
          </w:p>
          <w:p w:rsidR="006C6D24" w:rsidRPr="006C6D24" w:rsidRDefault="006C6D24">
            <w:pPr>
              <w:rPr>
                <w:sz w:val="24"/>
                <w:lang w:val="ru-RU"/>
              </w:rPr>
            </w:pPr>
            <w:r w:rsidRPr="006C6D24">
              <w:rPr>
                <w:sz w:val="24"/>
                <w:lang w:val="ru-RU"/>
              </w:rPr>
              <w:t>Написание</w:t>
            </w:r>
            <w:r w:rsidRPr="006C6D24">
              <w:rPr>
                <w:spacing w:val="-5"/>
                <w:sz w:val="24"/>
                <w:lang w:val="ru-RU"/>
              </w:rPr>
              <w:t xml:space="preserve"> </w:t>
            </w:r>
            <w:r w:rsidRPr="006C6D24">
              <w:rPr>
                <w:sz w:val="24"/>
                <w:lang w:val="ru-RU"/>
              </w:rPr>
              <w:t>сочинения-описания</w:t>
            </w:r>
            <w:r w:rsidRPr="006C6D24">
              <w:rPr>
                <w:spacing w:val="-4"/>
                <w:sz w:val="24"/>
                <w:lang w:val="ru-RU"/>
              </w:rPr>
              <w:t xml:space="preserve"> </w:t>
            </w:r>
            <w:r w:rsidRPr="006C6D24">
              <w:rPr>
                <w:sz w:val="24"/>
                <w:lang w:val="ru-RU"/>
              </w:rPr>
              <w:t>(после</w:t>
            </w:r>
          </w:p>
          <w:p w:rsidR="006C6D24" w:rsidRPr="006C6D24" w:rsidRDefault="006C6D24">
            <w:pPr>
              <w:spacing w:line="259" w:lineRule="exact"/>
              <w:rPr>
                <w:sz w:val="24"/>
                <w:lang w:val="ru-RU"/>
              </w:rPr>
            </w:pPr>
            <w:r w:rsidRPr="006C6D24">
              <w:rPr>
                <w:sz w:val="24"/>
                <w:lang w:val="ru-RU"/>
              </w:rPr>
              <w:t>предварительной</w:t>
            </w:r>
            <w:r w:rsidRPr="006C6D24">
              <w:rPr>
                <w:spacing w:val="-3"/>
                <w:sz w:val="24"/>
                <w:lang w:val="ru-RU"/>
              </w:rPr>
              <w:t xml:space="preserve"> </w:t>
            </w:r>
            <w:r w:rsidRPr="006C6D24">
              <w:rPr>
                <w:sz w:val="24"/>
                <w:lang w:val="ru-RU"/>
              </w:rPr>
              <w:t>подготовки)</w:t>
            </w:r>
            <w:r w:rsidRPr="006C6D24">
              <w:rPr>
                <w:spacing w:val="-2"/>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тему</w:t>
            </w:r>
            <w:r w:rsidRPr="006C6D24">
              <w:rPr>
                <w:spacing w:val="-2"/>
                <w:sz w:val="24"/>
                <w:lang w:val="ru-RU"/>
              </w:rPr>
              <w:t xml:space="preserve"> </w:t>
            </w:r>
            <w:r w:rsidRPr="006C6D24">
              <w:rPr>
                <w:sz w:val="24"/>
                <w:lang w:val="ru-RU"/>
              </w:rPr>
              <w:t>«Картины</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1656"/>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rPr>
                <w:sz w:val="24"/>
                <w:lang w:val="ru-RU"/>
              </w:rPr>
            </w:pPr>
            <w:r w:rsidRPr="006C6D24">
              <w:rPr>
                <w:sz w:val="24"/>
                <w:lang w:val="ru-RU"/>
              </w:rPr>
              <w:t>родной природы в изображении художников».</w:t>
            </w:r>
            <w:r w:rsidRPr="006C6D24">
              <w:rPr>
                <w:spacing w:val="-57"/>
                <w:sz w:val="24"/>
                <w:lang w:val="ru-RU"/>
              </w:rPr>
              <w:t xml:space="preserve"> </w:t>
            </w:r>
            <w:r w:rsidRPr="006C6D24">
              <w:rPr>
                <w:sz w:val="24"/>
                <w:lang w:val="ru-RU"/>
              </w:rPr>
              <w:t>Составление выставки книг на тему «Картины</w:t>
            </w:r>
            <w:r w:rsidRPr="006C6D24">
              <w:rPr>
                <w:spacing w:val="-57"/>
                <w:sz w:val="24"/>
                <w:lang w:val="ru-RU"/>
              </w:rPr>
              <w:t xml:space="preserve"> </w:t>
            </w:r>
            <w:r w:rsidRPr="006C6D24">
              <w:rPr>
                <w:sz w:val="24"/>
                <w:lang w:val="ru-RU"/>
              </w:rPr>
              <w:t>природы в произведениях поэтов Х</w:t>
            </w:r>
            <w:r>
              <w:rPr>
                <w:sz w:val="24"/>
              </w:rPr>
              <w:t>I</w:t>
            </w:r>
            <w:r w:rsidRPr="006C6D24">
              <w:rPr>
                <w:sz w:val="24"/>
                <w:lang w:val="ru-RU"/>
              </w:rPr>
              <w:t>Х—ХХ</w:t>
            </w:r>
            <w:r w:rsidRPr="006C6D24">
              <w:rPr>
                <w:spacing w:val="1"/>
                <w:sz w:val="24"/>
                <w:lang w:val="ru-RU"/>
              </w:rPr>
              <w:t xml:space="preserve"> </w:t>
            </w:r>
            <w:r w:rsidRPr="006C6D24">
              <w:rPr>
                <w:sz w:val="24"/>
                <w:lang w:val="ru-RU"/>
              </w:rPr>
              <w:t>веков»,</w:t>
            </w:r>
            <w:r w:rsidRPr="006C6D24">
              <w:rPr>
                <w:spacing w:val="-1"/>
                <w:sz w:val="24"/>
                <w:lang w:val="ru-RU"/>
              </w:rPr>
              <w:t xml:space="preserve"> </w:t>
            </w:r>
            <w:r w:rsidRPr="006C6D24">
              <w:rPr>
                <w:sz w:val="24"/>
                <w:lang w:val="ru-RU"/>
              </w:rPr>
              <w:t>написание</w:t>
            </w:r>
            <w:r w:rsidRPr="006C6D24">
              <w:rPr>
                <w:spacing w:val="-1"/>
                <w:sz w:val="24"/>
                <w:lang w:val="ru-RU"/>
              </w:rPr>
              <w:t xml:space="preserve"> </w:t>
            </w:r>
            <w:r w:rsidRPr="006C6D24">
              <w:rPr>
                <w:sz w:val="24"/>
                <w:lang w:val="ru-RU"/>
              </w:rPr>
              <w:t>краткого</w:t>
            </w:r>
            <w:r w:rsidRPr="006C6D24">
              <w:rPr>
                <w:spacing w:val="-1"/>
                <w:sz w:val="24"/>
                <w:lang w:val="ru-RU"/>
              </w:rPr>
              <w:t xml:space="preserve"> </w:t>
            </w:r>
            <w:r w:rsidRPr="006C6D24">
              <w:rPr>
                <w:sz w:val="24"/>
                <w:lang w:val="ru-RU"/>
              </w:rPr>
              <w:t>отзыва</w:t>
            </w:r>
            <w:r w:rsidRPr="006C6D24">
              <w:rPr>
                <w:spacing w:val="1"/>
                <w:sz w:val="24"/>
                <w:lang w:val="ru-RU"/>
              </w:rPr>
              <w:t xml:space="preserve"> </w:t>
            </w:r>
            <w:r w:rsidRPr="006C6D24">
              <w:rPr>
                <w:sz w:val="24"/>
                <w:lang w:val="ru-RU"/>
              </w:rPr>
              <w:t>о</w:t>
            </w:r>
          </w:p>
          <w:p w:rsidR="006C6D24" w:rsidRPr="006C6D24" w:rsidRDefault="006C6D24">
            <w:pPr>
              <w:spacing w:line="270" w:lineRule="atLeast"/>
              <w:ind w:right="287"/>
              <w:rPr>
                <w:sz w:val="24"/>
                <w:lang w:val="ru-RU"/>
              </w:rPr>
            </w:pPr>
            <w:r w:rsidRPr="006C6D24">
              <w:rPr>
                <w:sz w:val="24"/>
                <w:lang w:val="ru-RU"/>
              </w:rPr>
              <w:t>самостоятельно прочитанном произведении по</w:t>
            </w:r>
            <w:r w:rsidRPr="006C6D24">
              <w:rPr>
                <w:spacing w:val="-58"/>
                <w:sz w:val="24"/>
                <w:lang w:val="ru-RU"/>
              </w:rPr>
              <w:t xml:space="preserve"> </w:t>
            </w:r>
            <w:r w:rsidRPr="006C6D24">
              <w:rPr>
                <w:sz w:val="24"/>
                <w:lang w:val="ru-RU"/>
              </w:rPr>
              <w:t>заданному образцу</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8005"/>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10.</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75"/>
              <w:rPr>
                <w:sz w:val="24"/>
                <w:lang w:val="ru-RU"/>
              </w:rPr>
            </w:pPr>
            <w:r w:rsidRPr="006C6D24">
              <w:rPr>
                <w:sz w:val="24"/>
                <w:lang w:val="ru-RU"/>
              </w:rPr>
              <w:t>Произведения о</w:t>
            </w:r>
            <w:r w:rsidRPr="006C6D24">
              <w:rPr>
                <w:spacing w:val="1"/>
                <w:sz w:val="24"/>
                <w:lang w:val="ru-RU"/>
              </w:rPr>
              <w:t xml:space="preserve"> </w:t>
            </w:r>
            <w:r w:rsidRPr="006C6D24">
              <w:rPr>
                <w:sz w:val="24"/>
                <w:lang w:val="ru-RU"/>
              </w:rPr>
              <w:t>животных</w:t>
            </w:r>
            <w:r w:rsidRPr="006C6D24">
              <w:rPr>
                <w:spacing w:val="-8"/>
                <w:sz w:val="24"/>
                <w:lang w:val="ru-RU"/>
              </w:rPr>
              <w:t xml:space="preserve"> </w:t>
            </w:r>
            <w:r w:rsidRPr="006C6D24">
              <w:rPr>
                <w:sz w:val="24"/>
                <w:lang w:val="ru-RU"/>
              </w:rPr>
              <w:t>и</w:t>
            </w:r>
            <w:r w:rsidRPr="006C6D24">
              <w:rPr>
                <w:spacing w:val="-7"/>
                <w:sz w:val="24"/>
                <w:lang w:val="ru-RU"/>
              </w:rPr>
              <w:t xml:space="preserve"> </w:t>
            </w:r>
            <w:r w:rsidRPr="006C6D24">
              <w:rPr>
                <w:sz w:val="24"/>
                <w:lang w:val="ru-RU"/>
              </w:rPr>
              <w:t>родной</w:t>
            </w:r>
          </w:p>
          <w:p w:rsidR="006C6D24" w:rsidRPr="006C6D24" w:rsidRDefault="006C6D24">
            <w:pPr>
              <w:ind w:right="752"/>
              <w:rPr>
                <w:sz w:val="24"/>
                <w:lang w:val="ru-RU"/>
              </w:rPr>
            </w:pPr>
            <w:r w:rsidRPr="006C6D24">
              <w:rPr>
                <w:sz w:val="24"/>
                <w:lang w:val="ru-RU"/>
              </w:rPr>
              <w:t>природе</w:t>
            </w:r>
            <w:r w:rsidRPr="006C6D24">
              <w:rPr>
                <w:spacing w:val="-57"/>
                <w:sz w:val="24"/>
                <w:lang w:val="ru-RU"/>
              </w:rPr>
              <w:t xml:space="preserve"> </w:t>
            </w:r>
            <w:r w:rsidRPr="006C6D24">
              <w:rPr>
                <w:sz w:val="24"/>
                <w:lang w:val="ru-RU"/>
              </w:rPr>
              <w:t>(9</w:t>
            </w:r>
            <w:r w:rsidRPr="006C6D24">
              <w:rPr>
                <w:spacing w:val="-1"/>
                <w:sz w:val="24"/>
                <w:lang w:val="ru-RU"/>
              </w:rPr>
              <w:t xml:space="preserve"> </w:t>
            </w:r>
            <w:r w:rsidRPr="006C6D24">
              <w:rPr>
                <w:sz w:val="24"/>
                <w:lang w:val="ru-RU"/>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57"/>
              <w:jc w:val="both"/>
              <w:rPr>
                <w:sz w:val="24"/>
                <w:lang w:val="ru-RU"/>
              </w:rPr>
            </w:pPr>
            <w:r w:rsidRPr="006C6D24">
              <w:rPr>
                <w:sz w:val="24"/>
                <w:lang w:val="ru-RU"/>
              </w:rPr>
              <w:t>Углубление представлений о</w:t>
            </w:r>
            <w:r w:rsidRPr="006C6D24">
              <w:rPr>
                <w:spacing w:val="-57"/>
                <w:sz w:val="24"/>
                <w:lang w:val="ru-RU"/>
              </w:rPr>
              <w:t xml:space="preserve"> </w:t>
            </w:r>
            <w:r w:rsidRPr="006C6D24">
              <w:rPr>
                <w:sz w:val="24"/>
                <w:lang w:val="ru-RU"/>
              </w:rPr>
              <w:t>взаимоотношениях человека</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животных,</w:t>
            </w:r>
            <w:r w:rsidRPr="006C6D24">
              <w:rPr>
                <w:spacing w:val="-5"/>
                <w:sz w:val="24"/>
                <w:lang w:val="ru-RU"/>
              </w:rPr>
              <w:t xml:space="preserve"> </w:t>
            </w:r>
            <w:r w:rsidRPr="006C6D24">
              <w:rPr>
                <w:sz w:val="24"/>
                <w:lang w:val="ru-RU"/>
              </w:rPr>
              <w:t>защита и</w:t>
            </w:r>
            <w:r w:rsidRPr="006C6D24">
              <w:rPr>
                <w:spacing w:val="-2"/>
                <w:sz w:val="24"/>
                <w:lang w:val="ru-RU"/>
              </w:rPr>
              <w:t xml:space="preserve"> </w:t>
            </w:r>
            <w:r w:rsidRPr="006C6D24">
              <w:rPr>
                <w:sz w:val="24"/>
                <w:lang w:val="ru-RU"/>
              </w:rPr>
              <w:t>охрана</w:t>
            </w:r>
          </w:p>
          <w:p w:rsidR="006C6D24" w:rsidRPr="006C6D24" w:rsidRDefault="006C6D24">
            <w:pPr>
              <w:ind w:right="760"/>
              <w:rPr>
                <w:sz w:val="24"/>
                <w:lang w:val="ru-RU"/>
              </w:rPr>
            </w:pPr>
            <w:r w:rsidRPr="006C6D24">
              <w:rPr>
                <w:sz w:val="24"/>
                <w:lang w:val="ru-RU"/>
              </w:rPr>
              <w:t>природы</w:t>
            </w:r>
            <w:r w:rsidRPr="006C6D24">
              <w:rPr>
                <w:spacing w:val="-3"/>
                <w:sz w:val="24"/>
                <w:lang w:val="ru-RU"/>
              </w:rPr>
              <w:t xml:space="preserve"> </w:t>
            </w:r>
            <w:r w:rsidRPr="006C6D24">
              <w:rPr>
                <w:sz w:val="24"/>
                <w:lang w:val="ru-RU"/>
              </w:rPr>
              <w:t>—</w:t>
            </w:r>
            <w:r w:rsidRPr="006C6D24">
              <w:rPr>
                <w:spacing w:val="-3"/>
                <w:sz w:val="24"/>
                <w:lang w:val="ru-RU"/>
              </w:rPr>
              <w:t xml:space="preserve"> </w:t>
            </w:r>
            <w:r w:rsidRPr="006C6D24">
              <w:rPr>
                <w:sz w:val="24"/>
                <w:lang w:val="ru-RU"/>
              </w:rPr>
              <w:t>тема</w:t>
            </w:r>
            <w:r w:rsidRPr="006C6D24">
              <w:rPr>
                <w:spacing w:val="-4"/>
                <w:sz w:val="24"/>
                <w:lang w:val="ru-RU"/>
              </w:rPr>
              <w:t xml:space="preserve"> </w:t>
            </w:r>
            <w:r w:rsidRPr="006C6D24">
              <w:rPr>
                <w:sz w:val="24"/>
                <w:lang w:val="ru-RU"/>
              </w:rPr>
              <w:t>произведений</w:t>
            </w:r>
            <w:r w:rsidRPr="006C6D24">
              <w:rPr>
                <w:spacing w:val="-57"/>
                <w:sz w:val="24"/>
                <w:lang w:val="ru-RU"/>
              </w:rPr>
              <w:t xml:space="preserve"> </w:t>
            </w:r>
            <w:r w:rsidRPr="006C6D24">
              <w:rPr>
                <w:sz w:val="24"/>
                <w:lang w:val="ru-RU"/>
              </w:rPr>
              <w:t>литературы.</w:t>
            </w:r>
          </w:p>
          <w:p w:rsidR="006C6D24" w:rsidRPr="006C6D24" w:rsidRDefault="006C6D24">
            <w:pPr>
              <w:ind w:right="118"/>
              <w:rPr>
                <w:sz w:val="24"/>
                <w:lang w:val="ru-RU"/>
              </w:rPr>
            </w:pPr>
            <w:r w:rsidRPr="006C6D24">
              <w:rPr>
                <w:sz w:val="24"/>
                <w:lang w:val="ru-RU"/>
              </w:rPr>
              <w:t>Расширение круга чтения на примере</w:t>
            </w:r>
            <w:r w:rsidRPr="006C6D24">
              <w:rPr>
                <w:spacing w:val="-57"/>
                <w:sz w:val="24"/>
                <w:lang w:val="ru-RU"/>
              </w:rPr>
              <w:t xml:space="preserve"> </w:t>
            </w:r>
            <w:r w:rsidRPr="006C6D24">
              <w:rPr>
                <w:sz w:val="24"/>
                <w:lang w:val="ru-RU"/>
              </w:rPr>
              <w:t>Произведений</w:t>
            </w:r>
            <w:r w:rsidRPr="006C6D24">
              <w:rPr>
                <w:spacing w:val="1"/>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И.</w:t>
            </w:r>
            <w:r w:rsidRPr="006C6D24">
              <w:rPr>
                <w:spacing w:val="-1"/>
                <w:sz w:val="24"/>
                <w:lang w:val="ru-RU"/>
              </w:rPr>
              <w:t xml:space="preserve"> </w:t>
            </w:r>
            <w:r w:rsidRPr="006C6D24">
              <w:rPr>
                <w:sz w:val="24"/>
                <w:lang w:val="ru-RU"/>
              </w:rPr>
              <w:t>Куприна,</w:t>
            </w:r>
          </w:p>
          <w:p w:rsidR="006C6D24" w:rsidRPr="006C6D24" w:rsidRDefault="006C6D24">
            <w:pPr>
              <w:ind w:right="185"/>
              <w:rPr>
                <w:sz w:val="24"/>
                <w:lang w:val="ru-RU"/>
              </w:rPr>
            </w:pPr>
            <w:r w:rsidRPr="006C6D24">
              <w:rPr>
                <w:sz w:val="24"/>
                <w:lang w:val="ru-RU"/>
              </w:rPr>
              <w:t>В. П. Астафьева, К. Г. Паустовского,</w:t>
            </w:r>
            <w:r w:rsidRPr="006C6D24">
              <w:rPr>
                <w:spacing w:val="-58"/>
                <w:sz w:val="24"/>
                <w:lang w:val="ru-RU"/>
              </w:rPr>
              <w:t xml:space="preserve"> </w:t>
            </w:r>
            <w:r w:rsidRPr="006C6D24">
              <w:rPr>
                <w:sz w:val="24"/>
                <w:lang w:val="ru-RU"/>
              </w:rPr>
              <w:t>М.</w:t>
            </w:r>
            <w:r w:rsidRPr="006C6D24">
              <w:rPr>
                <w:spacing w:val="-2"/>
                <w:sz w:val="24"/>
                <w:lang w:val="ru-RU"/>
              </w:rPr>
              <w:t xml:space="preserve"> </w:t>
            </w:r>
            <w:r w:rsidRPr="006C6D24">
              <w:rPr>
                <w:sz w:val="24"/>
                <w:lang w:val="ru-RU"/>
              </w:rPr>
              <w:t>М.</w:t>
            </w:r>
            <w:r w:rsidRPr="006C6D24">
              <w:rPr>
                <w:spacing w:val="-1"/>
                <w:sz w:val="24"/>
                <w:lang w:val="ru-RU"/>
              </w:rPr>
              <w:t xml:space="preserve"> </w:t>
            </w:r>
            <w:r w:rsidRPr="006C6D24">
              <w:rPr>
                <w:sz w:val="24"/>
                <w:lang w:val="ru-RU"/>
              </w:rPr>
              <w:t>Пришвина</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4"/>
              <w:rPr>
                <w:sz w:val="24"/>
                <w:lang w:val="ru-RU"/>
              </w:rPr>
            </w:pPr>
            <w:r w:rsidRPr="006C6D24">
              <w:rPr>
                <w:sz w:val="24"/>
                <w:lang w:val="ru-RU"/>
              </w:rPr>
              <w:t>Разговор перед чтением: взаимоотношения</w:t>
            </w:r>
            <w:r w:rsidRPr="006C6D24">
              <w:rPr>
                <w:spacing w:val="1"/>
                <w:sz w:val="24"/>
                <w:lang w:val="ru-RU"/>
              </w:rPr>
              <w:t xml:space="preserve"> </w:t>
            </w:r>
            <w:r w:rsidRPr="006C6D24">
              <w:rPr>
                <w:sz w:val="24"/>
                <w:lang w:val="ru-RU"/>
              </w:rPr>
              <w:t>человека и животных, обсуждение цели чтения,</w:t>
            </w:r>
            <w:r w:rsidRPr="006C6D24">
              <w:rPr>
                <w:spacing w:val="1"/>
                <w:sz w:val="24"/>
                <w:lang w:val="ru-RU"/>
              </w:rPr>
              <w:t xml:space="preserve"> </w:t>
            </w:r>
            <w:r w:rsidRPr="006C6D24">
              <w:rPr>
                <w:sz w:val="24"/>
                <w:lang w:val="ru-RU"/>
              </w:rPr>
              <w:t>выбор формы чтения (вслух или про себя</w:t>
            </w:r>
            <w:r w:rsidRPr="006C6D24">
              <w:rPr>
                <w:spacing w:val="1"/>
                <w:sz w:val="24"/>
                <w:lang w:val="ru-RU"/>
              </w:rPr>
              <w:t xml:space="preserve"> </w:t>
            </w:r>
            <w:r w:rsidRPr="006C6D24">
              <w:rPr>
                <w:sz w:val="24"/>
                <w:lang w:val="ru-RU"/>
              </w:rPr>
              <w:t>(молча), удержание учебной задачи и ответ на</w:t>
            </w:r>
            <w:r w:rsidRPr="006C6D24">
              <w:rPr>
                <w:spacing w:val="1"/>
                <w:sz w:val="24"/>
                <w:lang w:val="ru-RU"/>
              </w:rPr>
              <w:t xml:space="preserve"> </w:t>
            </w:r>
            <w:r w:rsidRPr="006C6D24">
              <w:rPr>
                <w:sz w:val="24"/>
                <w:lang w:val="ru-RU"/>
              </w:rPr>
              <w:t>вопрос</w:t>
            </w:r>
            <w:r w:rsidRPr="006C6D24">
              <w:rPr>
                <w:spacing w:val="-3"/>
                <w:sz w:val="24"/>
                <w:lang w:val="ru-RU"/>
              </w:rPr>
              <w:t xml:space="preserve"> </w:t>
            </w:r>
            <w:r w:rsidRPr="006C6D24">
              <w:rPr>
                <w:sz w:val="24"/>
                <w:lang w:val="ru-RU"/>
              </w:rPr>
              <w:t>«На</w:t>
            </w:r>
            <w:r w:rsidRPr="006C6D24">
              <w:rPr>
                <w:spacing w:val="-3"/>
                <w:sz w:val="24"/>
                <w:lang w:val="ru-RU"/>
              </w:rPr>
              <w:t xml:space="preserve"> </w:t>
            </w:r>
            <w:r w:rsidRPr="006C6D24">
              <w:rPr>
                <w:sz w:val="24"/>
                <w:lang w:val="ru-RU"/>
              </w:rPr>
              <w:t>какой</w:t>
            </w:r>
            <w:r w:rsidRPr="006C6D24">
              <w:rPr>
                <w:spacing w:val="-2"/>
                <w:sz w:val="24"/>
                <w:lang w:val="ru-RU"/>
              </w:rPr>
              <w:t xml:space="preserve"> </w:t>
            </w:r>
            <w:r w:rsidRPr="006C6D24">
              <w:rPr>
                <w:sz w:val="24"/>
                <w:lang w:val="ru-RU"/>
              </w:rPr>
              <w:t>вопрос</w:t>
            </w:r>
            <w:r w:rsidRPr="006C6D24">
              <w:rPr>
                <w:spacing w:val="-2"/>
                <w:sz w:val="24"/>
                <w:lang w:val="ru-RU"/>
              </w:rPr>
              <w:t xml:space="preserve"> </w:t>
            </w:r>
            <w:r w:rsidRPr="006C6D24">
              <w:rPr>
                <w:sz w:val="24"/>
                <w:lang w:val="ru-RU"/>
              </w:rPr>
              <w:t>хочу</w:t>
            </w:r>
            <w:r w:rsidRPr="006C6D24">
              <w:rPr>
                <w:spacing w:val="-2"/>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w:t>
            </w:r>
            <w:r w:rsidRPr="006C6D24">
              <w:rPr>
                <w:spacing w:val="-57"/>
                <w:sz w:val="24"/>
                <w:lang w:val="ru-RU"/>
              </w:rPr>
              <w:t xml:space="preserve"> </w:t>
            </w:r>
            <w:r w:rsidRPr="006C6D24">
              <w:rPr>
                <w:sz w:val="24"/>
                <w:lang w:val="ru-RU"/>
              </w:rPr>
              <w:t>Чтение вслух и про себя (молча) произведений о</w:t>
            </w:r>
            <w:r w:rsidRPr="006C6D24">
              <w:rPr>
                <w:spacing w:val="-57"/>
                <w:sz w:val="24"/>
                <w:lang w:val="ru-RU"/>
              </w:rPr>
              <w:t xml:space="preserve"> </w:t>
            </w:r>
            <w:r w:rsidRPr="006C6D24">
              <w:rPr>
                <w:sz w:val="24"/>
                <w:lang w:val="ru-RU"/>
              </w:rPr>
              <w:t>животных:</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w:t>
            </w:r>
            <w:r w:rsidRPr="006C6D24">
              <w:rPr>
                <w:spacing w:val="-3"/>
                <w:sz w:val="24"/>
                <w:lang w:val="ru-RU"/>
              </w:rPr>
              <w:t xml:space="preserve"> </w:t>
            </w:r>
            <w:r w:rsidRPr="006C6D24">
              <w:rPr>
                <w:sz w:val="24"/>
                <w:lang w:val="ru-RU"/>
              </w:rPr>
              <w:t>Астафьев</w:t>
            </w:r>
            <w:r w:rsidRPr="006C6D24">
              <w:rPr>
                <w:spacing w:val="-4"/>
                <w:sz w:val="24"/>
                <w:lang w:val="ru-RU"/>
              </w:rPr>
              <w:t xml:space="preserve"> </w:t>
            </w:r>
            <w:r w:rsidRPr="006C6D24">
              <w:rPr>
                <w:sz w:val="24"/>
                <w:lang w:val="ru-RU"/>
              </w:rPr>
              <w:t>«Стрижонок</w:t>
            </w:r>
            <w:r w:rsidRPr="006C6D24">
              <w:rPr>
                <w:spacing w:val="-2"/>
                <w:sz w:val="24"/>
                <w:lang w:val="ru-RU"/>
              </w:rPr>
              <w:t xml:space="preserve"> </w:t>
            </w:r>
            <w:r w:rsidRPr="006C6D24">
              <w:rPr>
                <w:sz w:val="24"/>
                <w:lang w:val="ru-RU"/>
              </w:rPr>
              <w:t>Скрип»,</w:t>
            </w:r>
          </w:p>
          <w:p w:rsidR="006C6D24" w:rsidRPr="006C6D24" w:rsidRDefault="006C6D24">
            <w:pPr>
              <w:rPr>
                <w:sz w:val="24"/>
                <w:lang w:val="ru-RU"/>
              </w:rPr>
            </w:pPr>
            <w:r w:rsidRPr="006C6D24">
              <w:rPr>
                <w:sz w:val="24"/>
                <w:lang w:val="ru-RU"/>
              </w:rPr>
              <w:t>«Капалуха»,</w:t>
            </w:r>
            <w:r w:rsidRPr="006C6D24">
              <w:rPr>
                <w:spacing w:val="-2"/>
                <w:sz w:val="24"/>
                <w:lang w:val="ru-RU"/>
              </w:rPr>
              <w:t xml:space="preserve"> </w:t>
            </w:r>
            <w:r w:rsidRPr="006C6D24">
              <w:rPr>
                <w:sz w:val="24"/>
                <w:lang w:val="ru-RU"/>
              </w:rPr>
              <w:t>«Весенний</w:t>
            </w:r>
            <w:r w:rsidRPr="006C6D24">
              <w:rPr>
                <w:spacing w:val="-1"/>
                <w:sz w:val="24"/>
                <w:lang w:val="ru-RU"/>
              </w:rPr>
              <w:t xml:space="preserve"> </w:t>
            </w:r>
            <w:r w:rsidRPr="006C6D24">
              <w:rPr>
                <w:sz w:val="24"/>
                <w:lang w:val="ru-RU"/>
              </w:rPr>
              <w:t>остров»,</w:t>
            </w:r>
            <w:r w:rsidRPr="006C6D24">
              <w:rPr>
                <w:spacing w:val="-2"/>
                <w:sz w:val="24"/>
                <w:lang w:val="ru-RU"/>
              </w:rPr>
              <w:t xml:space="preserve"> </w:t>
            </w:r>
            <w:r w:rsidRPr="006C6D24">
              <w:rPr>
                <w:sz w:val="24"/>
                <w:lang w:val="ru-RU"/>
              </w:rPr>
              <w:t>А.</w:t>
            </w:r>
            <w:r w:rsidRPr="006C6D24">
              <w:rPr>
                <w:spacing w:val="-2"/>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Куприн</w:t>
            </w:r>
          </w:p>
          <w:p w:rsidR="006C6D24" w:rsidRPr="006C6D24" w:rsidRDefault="006C6D24">
            <w:pPr>
              <w:ind w:right="341"/>
              <w:rPr>
                <w:sz w:val="24"/>
                <w:lang w:val="ru-RU"/>
              </w:rPr>
            </w:pPr>
            <w:r w:rsidRPr="006C6D24">
              <w:rPr>
                <w:sz w:val="24"/>
                <w:lang w:val="ru-RU"/>
              </w:rPr>
              <w:t>«Скворцы»,</w:t>
            </w:r>
            <w:r w:rsidRPr="006C6D24">
              <w:rPr>
                <w:spacing w:val="-4"/>
                <w:sz w:val="24"/>
                <w:lang w:val="ru-RU"/>
              </w:rPr>
              <w:t xml:space="preserve"> </w:t>
            </w:r>
            <w:r w:rsidRPr="006C6D24">
              <w:rPr>
                <w:sz w:val="24"/>
                <w:lang w:val="ru-RU"/>
              </w:rPr>
              <w:t>К.</w:t>
            </w:r>
            <w:r w:rsidRPr="006C6D24">
              <w:rPr>
                <w:spacing w:val="-3"/>
                <w:sz w:val="24"/>
                <w:lang w:val="ru-RU"/>
              </w:rPr>
              <w:t xml:space="preserve"> </w:t>
            </w:r>
            <w:r w:rsidRPr="006C6D24">
              <w:rPr>
                <w:sz w:val="24"/>
                <w:lang w:val="ru-RU"/>
              </w:rPr>
              <w:t>Г.</w:t>
            </w:r>
            <w:r w:rsidRPr="006C6D24">
              <w:rPr>
                <w:spacing w:val="-3"/>
                <w:sz w:val="24"/>
                <w:lang w:val="ru-RU"/>
              </w:rPr>
              <w:t xml:space="preserve"> </w:t>
            </w:r>
            <w:r w:rsidRPr="006C6D24">
              <w:rPr>
                <w:sz w:val="24"/>
                <w:lang w:val="ru-RU"/>
              </w:rPr>
              <w:t>Паустовский</w:t>
            </w:r>
            <w:r w:rsidRPr="006C6D24">
              <w:rPr>
                <w:spacing w:val="-3"/>
                <w:sz w:val="24"/>
                <w:lang w:val="ru-RU"/>
              </w:rPr>
              <w:t xml:space="preserve"> </w:t>
            </w:r>
            <w:r w:rsidRPr="006C6D24">
              <w:rPr>
                <w:sz w:val="24"/>
                <w:lang w:val="ru-RU"/>
              </w:rPr>
              <w:t>«Какие</w:t>
            </w:r>
            <w:r w:rsidRPr="006C6D24">
              <w:rPr>
                <w:spacing w:val="-2"/>
                <w:sz w:val="24"/>
                <w:lang w:val="ru-RU"/>
              </w:rPr>
              <w:t xml:space="preserve"> </w:t>
            </w:r>
            <w:r w:rsidRPr="006C6D24">
              <w:rPr>
                <w:sz w:val="24"/>
                <w:lang w:val="ru-RU"/>
              </w:rPr>
              <w:t>бывают</w:t>
            </w:r>
            <w:r w:rsidRPr="006C6D24">
              <w:rPr>
                <w:spacing w:val="-57"/>
                <w:sz w:val="24"/>
                <w:lang w:val="ru-RU"/>
              </w:rPr>
              <w:t xml:space="preserve"> </w:t>
            </w:r>
            <w:r w:rsidRPr="006C6D24">
              <w:rPr>
                <w:sz w:val="24"/>
                <w:lang w:val="ru-RU"/>
              </w:rPr>
              <w:t>дожди»</w:t>
            </w:r>
            <w:r w:rsidRPr="006C6D24">
              <w:rPr>
                <w:spacing w:val="-1"/>
                <w:sz w:val="24"/>
                <w:lang w:val="ru-RU"/>
              </w:rPr>
              <w:t xml:space="preserve"> </w:t>
            </w:r>
            <w:r w:rsidRPr="006C6D24">
              <w:rPr>
                <w:sz w:val="24"/>
                <w:lang w:val="ru-RU"/>
              </w:rPr>
              <w:t>(не менее</w:t>
            </w:r>
            <w:r w:rsidRPr="006C6D24">
              <w:rPr>
                <w:spacing w:val="-2"/>
                <w:sz w:val="24"/>
                <w:lang w:val="ru-RU"/>
              </w:rPr>
              <w:t xml:space="preserve"> </w:t>
            </w:r>
            <w:r w:rsidRPr="006C6D24">
              <w:rPr>
                <w:sz w:val="24"/>
                <w:lang w:val="ru-RU"/>
              </w:rPr>
              <w:t>двух</w:t>
            </w:r>
            <w:r w:rsidRPr="006C6D24">
              <w:rPr>
                <w:spacing w:val="1"/>
                <w:sz w:val="24"/>
                <w:lang w:val="ru-RU"/>
              </w:rPr>
              <w:t xml:space="preserve"> </w:t>
            </w:r>
            <w:r w:rsidRPr="006C6D24">
              <w:rPr>
                <w:sz w:val="24"/>
                <w:lang w:val="ru-RU"/>
              </w:rPr>
              <w:t>произведений по</w:t>
            </w:r>
          </w:p>
          <w:p w:rsidR="006C6D24" w:rsidRPr="006C6D24" w:rsidRDefault="006C6D24">
            <w:pPr>
              <w:ind w:right="351"/>
              <w:rPr>
                <w:sz w:val="24"/>
                <w:lang w:val="ru-RU"/>
              </w:rPr>
            </w:pPr>
            <w:r w:rsidRPr="006C6D24">
              <w:rPr>
                <w:sz w:val="24"/>
                <w:lang w:val="ru-RU"/>
              </w:rPr>
              <w:t>выбору).</w:t>
            </w:r>
            <w:r w:rsidRPr="006C6D24">
              <w:rPr>
                <w:spacing w:val="-3"/>
                <w:sz w:val="24"/>
                <w:lang w:val="ru-RU"/>
              </w:rPr>
              <w:t xml:space="preserve"> </w:t>
            </w:r>
            <w:r w:rsidRPr="006C6D24">
              <w:rPr>
                <w:sz w:val="24"/>
                <w:lang w:val="ru-RU"/>
              </w:rPr>
              <w:t>Учебный</w:t>
            </w:r>
            <w:r w:rsidRPr="006C6D24">
              <w:rPr>
                <w:spacing w:val="-2"/>
                <w:sz w:val="24"/>
                <w:lang w:val="ru-RU"/>
              </w:rPr>
              <w:t xml:space="preserve"> </w:t>
            </w:r>
            <w:r w:rsidRPr="006C6D24">
              <w:rPr>
                <w:sz w:val="24"/>
                <w:lang w:val="ru-RU"/>
              </w:rPr>
              <w:t>диалог:</w:t>
            </w:r>
            <w:r w:rsidRPr="006C6D24">
              <w:rPr>
                <w:spacing w:val="-3"/>
                <w:sz w:val="24"/>
                <w:lang w:val="ru-RU"/>
              </w:rPr>
              <w:t xml:space="preserve"> </w:t>
            </w:r>
            <w:r w:rsidRPr="006C6D24">
              <w:rPr>
                <w:sz w:val="24"/>
                <w:lang w:val="ru-RU"/>
              </w:rPr>
              <w:t>обсуждение</w:t>
            </w:r>
            <w:r w:rsidRPr="006C6D24">
              <w:rPr>
                <w:spacing w:val="-2"/>
                <w:sz w:val="24"/>
                <w:lang w:val="ru-RU"/>
              </w:rPr>
              <w:t xml:space="preserve"> </w:t>
            </w:r>
            <w:r w:rsidRPr="006C6D24">
              <w:rPr>
                <w:sz w:val="24"/>
                <w:lang w:val="ru-RU"/>
              </w:rPr>
              <w:t>темы</w:t>
            </w:r>
            <w:r w:rsidRPr="006C6D24">
              <w:rPr>
                <w:spacing w:val="-2"/>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главной мысли произведений, определение</w:t>
            </w:r>
            <w:r w:rsidRPr="006C6D24">
              <w:rPr>
                <w:spacing w:val="1"/>
                <w:sz w:val="24"/>
                <w:lang w:val="ru-RU"/>
              </w:rPr>
              <w:t xml:space="preserve"> </w:t>
            </w:r>
            <w:r w:rsidRPr="006C6D24">
              <w:rPr>
                <w:sz w:val="24"/>
                <w:lang w:val="ru-RU"/>
              </w:rPr>
              <w:t>признаков</w:t>
            </w:r>
            <w:r w:rsidRPr="006C6D24">
              <w:rPr>
                <w:spacing w:val="-1"/>
                <w:sz w:val="24"/>
                <w:lang w:val="ru-RU"/>
              </w:rPr>
              <w:t xml:space="preserve"> </w:t>
            </w:r>
            <w:r w:rsidRPr="006C6D24">
              <w:rPr>
                <w:sz w:val="24"/>
                <w:lang w:val="ru-RU"/>
              </w:rPr>
              <w:t>жанра.</w:t>
            </w:r>
          </w:p>
          <w:p w:rsidR="006C6D24" w:rsidRPr="006C6D24" w:rsidRDefault="006C6D24">
            <w:pPr>
              <w:ind w:right="123"/>
              <w:rPr>
                <w:sz w:val="24"/>
                <w:lang w:val="ru-RU"/>
              </w:rPr>
            </w:pPr>
            <w:r w:rsidRPr="006C6D24">
              <w:rPr>
                <w:sz w:val="24"/>
                <w:lang w:val="ru-RU"/>
              </w:rPr>
              <w:t>Работа с текстом произведения: составление</w:t>
            </w:r>
            <w:r w:rsidRPr="006C6D24">
              <w:rPr>
                <w:spacing w:val="1"/>
                <w:sz w:val="24"/>
                <w:lang w:val="ru-RU"/>
              </w:rPr>
              <w:t xml:space="preserve"> </w:t>
            </w:r>
            <w:r w:rsidRPr="006C6D24">
              <w:rPr>
                <w:sz w:val="24"/>
                <w:lang w:val="ru-RU"/>
              </w:rPr>
              <w:t>портретной характеристики персонажей с</w:t>
            </w:r>
            <w:r w:rsidRPr="006C6D24">
              <w:rPr>
                <w:spacing w:val="1"/>
                <w:sz w:val="24"/>
                <w:lang w:val="ru-RU"/>
              </w:rPr>
              <w:t xml:space="preserve"> </w:t>
            </w:r>
            <w:r w:rsidRPr="006C6D24">
              <w:rPr>
                <w:sz w:val="24"/>
                <w:lang w:val="ru-RU"/>
              </w:rPr>
              <w:t>приведением примеров из текста, нахождение в</w:t>
            </w:r>
            <w:r w:rsidRPr="006C6D24">
              <w:rPr>
                <w:spacing w:val="1"/>
                <w:sz w:val="24"/>
                <w:lang w:val="ru-RU"/>
              </w:rPr>
              <w:t xml:space="preserve"> </w:t>
            </w:r>
            <w:r w:rsidRPr="006C6D24">
              <w:rPr>
                <w:sz w:val="24"/>
                <w:lang w:val="ru-RU"/>
              </w:rPr>
              <w:t>тексте средств изображения героев и выражения</w:t>
            </w:r>
            <w:r w:rsidRPr="006C6D24">
              <w:rPr>
                <w:spacing w:val="-57"/>
                <w:sz w:val="24"/>
                <w:lang w:val="ru-RU"/>
              </w:rPr>
              <w:t xml:space="preserve"> </w:t>
            </w:r>
            <w:r w:rsidRPr="006C6D24">
              <w:rPr>
                <w:sz w:val="24"/>
                <w:lang w:val="ru-RU"/>
              </w:rPr>
              <w:t>их чувств, сравнение героев по их внешнему</w:t>
            </w:r>
            <w:r w:rsidRPr="006C6D24">
              <w:rPr>
                <w:spacing w:val="1"/>
                <w:sz w:val="24"/>
                <w:lang w:val="ru-RU"/>
              </w:rPr>
              <w:t xml:space="preserve"> </w:t>
            </w:r>
            <w:r w:rsidRPr="006C6D24">
              <w:rPr>
                <w:sz w:val="24"/>
                <w:lang w:val="ru-RU"/>
              </w:rPr>
              <w:t>виду и поступкам, установление взаимосвязи</w:t>
            </w:r>
            <w:r w:rsidRPr="006C6D24">
              <w:rPr>
                <w:spacing w:val="1"/>
                <w:sz w:val="24"/>
                <w:lang w:val="ru-RU"/>
              </w:rPr>
              <w:t xml:space="preserve"> </w:t>
            </w:r>
            <w:r w:rsidRPr="006C6D24">
              <w:rPr>
                <w:sz w:val="24"/>
                <w:lang w:val="ru-RU"/>
              </w:rPr>
              <w:t>между</w:t>
            </w:r>
            <w:r w:rsidRPr="006C6D24">
              <w:rPr>
                <w:spacing w:val="-1"/>
                <w:sz w:val="24"/>
                <w:lang w:val="ru-RU"/>
              </w:rPr>
              <w:t xml:space="preserve"> </w:t>
            </w:r>
            <w:r w:rsidRPr="006C6D24">
              <w:rPr>
                <w:sz w:val="24"/>
                <w:lang w:val="ru-RU"/>
              </w:rPr>
              <w:t>поступками,</w:t>
            </w:r>
            <w:r w:rsidRPr="006C6D24">
              <w:rPr>
                <w:spacing w:val="-1"/>
                <w:sz w:val="24"/>
                <w:lang w:val="ru-RU"/>
              </w:rPr>
              <w:t xml:space="preserve"> </w:t>
            </w:r>
            <w:r w:rsidRPr="006C6D24">
              <w:rPr>
                <w:sz w:val="24"/>
                <w:lang w:val="ru-RU"/>
              </w:rPr>
              <w:t>чувствами</w:t>
            </w:r>
            <w:r w:rsidRPr="006C6D24">
              <w:rPr>
                <w:spacing w:val="2"/>
                <w:sz w:val="24"/>
                <w:lang w:val="ru-RU"/>
              </w:rPr>
              <w:t xml:space="preserve"> </w:t>
            </w:r>
            <w:r w:rsidRPr="006C6D24">
              <w:rPr>
                <w:sz w:val="24"/>
                <w:lang w:val="ru-RU"/>
              </w:rPr>
              <w:t>героев.</w:t>
            </w:r>
          </w:p>
          <w:p w:rsidR="006C6D24" w:rsidRPr="006C6D24" w:rsidRDefault="006C6D24">
            <w:pPr>
              <w:ind w:right="645"/>
              <w:rPr>
                <w:sz w:val="24"/>
                <w:lang w:val="ru-RU"/>
              </w:rPr>
            </w:pPr>
            <w:r w:rsidRPr="006C6D24">
              <w:rPr>
                <w:sz w:val="24"/>
                <w:lang w:val="ru-RU"/>
              </w:rPr>
              <w:t>Упражнение</w:t>
            </w:r>
            <w:r w:rsidRPr="006C6D24">
              <w:rPr>
                <w:spacing w:val="-4"/>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составлении</w:t>
            </w:r>
            <w:r w:rsidRPr="006C6D24">
              <w:rPr>
                <w:spacing w:val="-2"/>
                <w:sz w:val="24"/>
                <w:lang w:val="ru-RU"/>
              </w:rPr>
              <w:t xml:space="preserve"> </w:t>
            </w:r>
            <w:r w:rsidRPr="006C6D24">
              <w:rPr>
                <w:sz w:val="24"/>
                <w:lang w:val="ru-RU"/>
              </w:rPr>
              <w:t>вопросов</w:t>
            </w:r>
            <w:r w:rsidRPr="006C6D24">
              <w:rPr>
                <w:spacing w:val="-2"/>
                <w:sz w:val="24"/>
                <w:lang w:val="ru-RU"/>
              </w:rPr>
              <w:t xml:space="preserve"> </w:t>
            </w:r>
            <w:r w:rsidRPr="006C6D24">
              <w:rPr>
                <w:sz w:val="24"/>
                <w:lang w:val="ru-RU"/>
              </w:rPr>
              <w:t>(в</w:t>
            </w:r>
            <w:r w:rsidRPr="006C6D24">
              <w:rPr>
                <w:spacing w:val="-3"/>
                <w:sz w:val="24"/>
                <w:lang w:val="ru-RU"/>
              </w:rPr>
              <w:t xml:space="preserve"> </w:t>
            </w:r>
            <w:r w:rsidRPr="006C6D24">
              <w:rPr>
                <w:sz w:val="24"/>
                <w:lang w:val="ru-RU"/>
              </w:rPr>
              <w:t>том</w:t>
            </w:r>
            <w:r w:rsidRPr="006C6D24">
              <w:rPr>
                <w:spacing w:val="-57"/>
                <w:sz w:val="24"/>
                <w:lang w:val="ru-RU"/>
              </w:rPr>
              <w:t xml:space="preserve"> </w:t>
            </w:r>
            <w:r w:rsidRPr="006C6D24">
              <w:rPr>
                <w:sz w:val="24"/>
                <w:lang w:val="ru-RU"/>
              </w:rPr>
              <w:t>числе</w:t>
            </w:r>
            <w:r w:rsidRPr="006C6D24">
              <w:rPr>
                <w:spacing w:val="-2"/>
                <w:sz w:val="24"/>
                <w:lang w:val="ru-RU"/>
              </w:rPr>
              <w:t xml:space="preserve"> </w:t>
            </w:r>
            <w:r w:rsidRPr="006C6D24">
              <w:rPr>
                <w:sz w:val="24"/>
                <w:lang w:val="ru-RU"/>
              </w:rPr>
              <w:t>проблемных)</w:t>
            </w:r>
            <w:r w:rsidRPr="006C6D24">
              <w:rPr>
                <w:spacing w:val="-1"/>
                <w:sz w:val="24"/>
                <w:lang w:val="ru-RU"/>
              </w:rPr>
              <w:t xml:space="preserve"> </w:t>
            </w:r>
            <w:r w:rsidRPr="006C6D24">
              <w:rPr>
                <w:sz w:val="24"/>
                <w:lang w:val="ru-RU"/>
              </w:rPr>
              <w:t>к произведению.</w:t>
            </w:r>
          </w:p>
          <w:p w:rsidR="006C6D24" w:rsidRPr="006C6D24" w:rsidRDefault="006C6D24">
            <w:pPr>
              <w:spacing w:before="1"/>
              <w:rPr>
                <w:sz w:val="24"/>
                <w:lang w:val="ru-RU"/>
              </w:rPr>
            </w:pPr>
            <w:r w:rsidRPr="006C6D24">
              <w:rPr>
                <w:sz w:val="24"/>
                <w:lang w:val="ru-RU"/>
              </w:rPr>
              <w:t>Анализ</w:t>
            </w:r>
            <w:r w:rsidRPr="006C6D24">
              <w:rPr>
                <w:spacing w:val="-3"/>
                <w:sz w:val="24"/>
                <w:lang w:val="ru-RU"/>
              </w:rPr>
              <w:t xml:space="preserve"> </w:t>
            </w:r>
            <w:r w:rsidRPr="006C6D24">
              <w:rPr>
                <w:sz w:val="24"/>
                <w:lang w:val="ru-RU"/>
              </w:rPr>
              <w:t>сюжета</w:t>
            </w:r>
            <w:r w:rsidRPr="006C6D24">
              <w:rPr>
                <w:spacing w:val="-3"/>
                <w:sz w:val="24"/>
                <w:lang w:val="ru-RU"/>
              </w:rPr>
              <w:t xml:space="preserve"> </w:t>
            </w:r>
            <w:r w:rsidRPr="006C6D24">
              <w:rPr>
                <w:sz w:val="24"/>
                <w:lang w:val="ru-RU"/>
              </w:rPr>
              <w:t>рассказа:</w:t>
            </w:r>
            <w:r w:rsidRPr="006C6D24">
              <w:rPr>
                <w:spacing w:val="-3"/>
                <w:sz w:val="24"/>
                <w:lang w:val="ru-RU"/>
              </w:rPr>
              <w:t xml:space="preserve"> </w:t>
            </w:r>
            <w:r w:rsidRPr="006C6D24">
              <w:rPr>
                <w:sz w:val="24"/>
                <w:lang w:val="ru-RU"/>
              </w:rPr>
              <w:t>определение</w:t>
            </w:r>
          </w:p>
          <w:p w:rsidR="006C6D24" w:rsidRPr="006C6D24" w:rsidRDefault="006C6D24">
            <w:pPr>
              <w:ind w:right="252"/>
              <w:rPr>
                <w:sz w:val="24"/>
                <w:lang w:val="ru-RU"/>
              </w:rPr>
            </w:pPr>
            <w:r w:rsidRPr="006C6D24">
              <w:rPr>
                <w:sz w:val="24"/>
                <w:lang w:val="ru-RU"/>
              </w:rPr>
              <w:t>последовательности событий, формулирование</w:t>
            </w:r>
            <w:r w:rsidRPr="006C6D24">
              <w:rPr>
                <w:spacing w:val="-58"/>
                <w:sz w:val="24"/>
                <w:lang w:val="ru-RU"/>
              </w:rPr>
              <w:t xml:space="preserve"> </w:t>
            </w:r>
            <w:r w:rsidRPr="006C6D24">
              <w:rPr>
                <w:sz w:val="24"/>
                <w:lang w:val="ru-RU"/>
              </w:rPr>
              <w:t>вопросов по основным событиям сюжета,</w:t>
            </w:r>
            <w:r w:rsidRPr="006C6D24">
              <w:rPr>
                <w:spacing w:val="1"/>
                <w:sz w:val="24"/>
                <w:lang w:val="ru-RU"/>
              </w:rPr>
              <w:t xml:space="preserve"> </w:t>
            </w:r>
            <w:r w:rsidRPr="006C6D24">
              <w:rPr>
                <w:sz w:val="24"/>
                <w:lang w:val="ru-RU"/>
              </w:rPr>
              <w:t>восстановление</w:t>
            </w:r>
            <w:r w:rsidRPr="006C6D24">
              <w:rPr>
                <w:spacing w:val="-2"/>
                <w:sz w:val="24"/>
                <w:lang w:val="ru-RU"/>
              </w:rPr>
              <w:t xml:space="preserve"> </w:t>
            </w:r>
            <w:r w:rsidRPr="006C6D24">
              <w:rPr>
                <w:sz w:val="24"/>
                <w:lang w:val="ru-RU"/>
              </w:rPr>
              <w:t>нарушенной</w:t>
            </w:r>
          </w:p>
          <w:p w:rsidR="006C6D24" w:rsidRPr="006C6D24" w:rsidRDefault="006C6D24">
            <w:pPr>
              <w:spacing w:line="270" w:lineRule="atLeast"/>
              <w:ind w:right="585"/>
              <w:rPr>
                <w:sz w:val="24"/>
                <w:lang w:val="ru-RU"/>
              </w:rPr>
            </w:pPr>
            <w:r w:rsidRPr="006C6D24">
              <w:rPr>
                <w:sz w:val="24"/>
                <w:lang w:val="ru-RU"/>
              </w:rPr>
              <w:t>последовательности событий, нахождение в</w:t>
            </w:r>
            <w:r w:rsidRPr="006C6D24">
              <w:rPr>
                <w:spacing w:val="-57"/>
                <w:sz w:val="24"/>
                <w:lang w:val="ru-RU"/>
              </w:rPr>
              <w:t xml:space="preserve"> </w:t>
            </w:r>
            <w:r w:rsidRPr="006C6D24">
              <w:rPr>
                <w:sz w:val="24"/>
                <w:lang w:val="ru-RU"/>
              </w:rPr>
              <w:t>тексте заданного эпизода, составление</w:t>
            </w:r>
            <w:r w:rsidRPr="006C6D24">
              <w:rPr>
                <w:spacing w:val="1"/>
                <w:sz w:val="24"/>
                <w:lang w:val="ru-RU"/>
              </w:rPr>
              <w:t xml:space="preserve"> </w:t>
            </w:r>
            <w:r w:rsidRPr="006C6D24">
              <w:rPr>
                <w:sz w:val="24"/>
                <w:lang w:val="ru-RU"/>
              </w:rPr>
              <w:t>вопросного</w:t>
            </w:r>
            <w:r w:rsidRPr="006C6D24">
              <w:rPr>
                <w:spacing w:val="-1"/>
                <w:sz w:val="24"/>
                <w:lang w:val="ru-RU"/>
              </w:rPr>
              <w:t xml:space="preserve"> </w:t>
            </w:r>
            <w:r w:rsidRPr="006C6D24">
              <w:rPr>
                <w:sz w:val="24"/>
                <w:lang w:val="ru-RU"/>
              </w:rPr>
              <w:t>плана</w:t>
            </w:r>
            <w:r w:rsidRPr="006C6D24">
              <w:rPr>
                <w:spacing w:val="-2"/>
                <w:sz w:val="24"/>
                <w:lang w:val="ru-RU"/>
              </w:rPr>
              <w:t xml:space="preserve"> </w:t>
            </w:r>
            <w:r w:rsidRPr="006C6D24">
              <w:rPr>
                <w:sz w:val="24"/>
                <w:lang w:val="ru-RU"/>
              </w:rPr>
              <w:t>текста</w:t>
            </w:r>
            <w:r w:rsidRPr="006C6D24">
              <w:rPr>
                <w:spacing w:val="-2"/>
                <w:sz w:val="24"/>
                <w:lang w:val="ru-RU"/>
              </w:rPr>
              <w:t xml:space="preserve"> </w:t>
            </w:r>
            <w:r w:rsidRPr="006C6D24">
              <w:rPr>
                <w:sz w:val="24"/>
                <w:lang w:val="ru-RU"/>
              </w:rPr>
              <w:t>с</w:t>
            </w:r>
            <w:r w:rsidRPr="006C6D24">
              <w:rPr>
                <w:spacing w:val="-1"/>
                <w:sz w:val="24"/>
                <w:lang w:val="ru-RU"/>
              </w:rPr>
              <w:t xml:space="preserve"> </w:t>
            </w:r>
            <w:r w:rsidRPr="006C6D24">
              <w:rPr>
                <w:sz w:val="24"/>
                <w:lang w:val="ru-RU"/>
              </w:rPr>
              <w:t>выделением</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4968"/>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74"/>
              <w:rPr>
                <w:sz w:val="24"/>
                <w:lang w:val="ru-RU"/>
              </w:rPr>
            </w:pPr>
            <w:r w:rsidRPr="006C6D24">
              <w:rPr>
                <w:sz w:val="24"/>
                <w:lang w:val="ru-RU"/>
              </w:rPr>
              <w:t>отдельных</w:t>
            </w:r>
            <w:r w:rsidRPr="006C6D24">
              <w:rPr>
                <w:spacing w:val="-6"/>
                <w:sz w:val="24"/>
                <w:lang w:val="ru-RU"/>
              </w:rPr>
              <w:t xml:space="preserve"> </w:t>
            </w:r>
            <w:r w:rsidRPr="006C6D24">
              <w:rPr>
                <w:sz w:val="24"/>
                <w:lang w:val="ru-RU"/>
              </w:rPr>
              <w:t>эпизодов,</w:t>
            </w:r>
            <w:r w:rsidRPr="006C6D24">
              <w:rPr>
                <w:spacing w:val="-4"/>
                <w:sz w:val="24"/>
                <w:lang w:val="ru-RU"/>
              </w:rPr>
              <w:t xml:space="preserve"> </w:t>
            </w:r>
            <w:r w:rsidRPr="006C6D24">
              <w:rPr>
                <w:sz w:val="24"/>
                <w:lang w:val="ru-RU"/>
              </w:rPr>
              <w:t>смысловых</w:t>
            </w:r>
            <w:r w:rsidRPr="006C6D24">
              <w:rPr>
                <w:spacing w:val="-6"/>
                <w:sz w:val="24"/>
                <w:lang w:val="ru-RU"/>
              </w:rPr>
              <w:t xml:space="preserve"> </w:t>
            </w:r>
            <w:r w:rsidRPr="006C6D24">
              <w:rPr>
                <w:sz w:val="24"/>
                <w:lang w:val="ru-RU"/>
              </w:rPr>
              <w:t>частей.</w:t>
            </w:r>
            <w:r w:rsidRPr="006C6D24">
              <w:rPr>
                <w:spacing w:val="-57"/>
                <w:sz w:val="24"/>
                <w:lang w:val="ru-RU"/>
              </w:rPr>
              <w:t xml:space="preserve"> </w:t>
            </w:r>
            <w:r w:rsidRPr="006C6D24">
              <w:rPr>
                <w:sz w:val="24"/>
                <w:lang w:val="ru-RU"/>
              </w:rPr>
              <w:t>Работа</w:t>
            </w:r>
            <w:r w:rsidRPr="006C6D24">
              <w:rPr>
                <w:spacing w:val="-3"/>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композицией</w:t>
            </w:r>
            <w:r w:rsidRPr="006C6D24">
              <w:rPr>
                <w:spacing w:val="-3"/>
                <w:sz w:val="24"/>
                <w:lang w:val="ru-RU"/>
              </w:rPr>
              <w:t xml:space="preserve"> </w:t>
            </w:r>
            <w:r w:rsidRPr="006C6D24">
              <w:rPr>
                <w:sz w:val="24"/>
                <w:lang w:val="ru-RU"/>
              </w:rPr>
              <w:t>произведения:</w:t>
            </w:r>
          </w:p>
          <w:p w:rsidR="006C6D24" w:rsidRPr="006C6D24" w:rsidRDefault="006C6D24">
            <w:pPr>
              <w:ind w:right="445"/>
              <w:rPr>
                <w:sz w:val="24"/>
                <w:lang w:val="ru-RU"/>
              </w:rPr>
            </w:pPr>
            <w:r w:rsidRPr="006C6D24">
              <w:rPr>
                <w:sz w:val="24"/>
                <w:lang w:val="ru-RU"/>
              </w:rPr>
              <w:t>определение завязки, кульминации, развязки.</w:t>
            </w:r>
            <w:r w:rsidRPr="006C6D24">
              <w:rPr>
                <w:spacing w:val="-57"/>
                <w:sz w:val="24"/>
                <w:lang w:val="ru-RU"/>
              </w:rPr>
              <w:t xml:space="preserve"> </w:t>
            </w:r>
            <w:r w:rsidRPr="006C6D24">
              <w:rPr>
                <w:sz w:val="24"/>
                <w:lang w:val="ru-RU"/>
              </w:rPr>
              <w:t>Пересказ содержания произведения от лица</w:t>
            </w:r>
            <w:r w:rsidRPr="006C6D24">
              <w:rPr>
                <w:spacing w:val="1"/>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изменением</w:t>
            </w:r>
            <w:r w:rsidRPr="006C6D24">
              <w:rPr>
                <w:spacing w:val="1"/>
                <w:sz w:val="24"/>
                <w:lang w:val="ru-RU"/>
              </w:rPr>
              <w:t xml:space="preserve"> </w:t>
            </w:r>
            <w:r w:rsidRPr="006C6D24">
              <w:rPr>
                <w:sz w:val="24"/>
                <w:lang w:val="ru-RU"/>
              </w:rPr>
              <w:t>лица</w:t>
            </w:r>
            <w:r w:rsidRPr="006C6D24">
              <w:rPr>
                <w:spacing w:val="-2"/>
                <w:sz w:val="24"/>
                <w:lang w:val="ru-RU"/>
              </w:rPr>
              <w:t xml:space="preserve"> </w:t>
            </w:r>
            <w:r w:rsidRPr="006C6D24">
              <w:rPr>
                <w:sz w:val="24"/>
                <w:lang w:val="ru-RU"/>
              </w:rPr>
              <w:t>рассказчика.</w:t>
            </w:r>
          </w:p>
          <w:p w:rsidR="006C6D24" w:rsidRPr="006C6D24" w:rsidRDefault="006C6D24">
            <w:pPr>
              <w:ind w:right="727"/>
              <w:rPr>
                <w:sz w:val="24"/>
                <w:lang w:val="ru-RU"/>
              </w:rPr>
            </w:pPr>
            <w:r w:rsidRPr="006C6D24">
              <w:rPr>
                <w:sz w:val="24"/>
                <w:lang w:val="ru-RU"/>
              </w:rPr>
              <w:t>Работа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парах:</w:t>
            </w:r>
            <w:r w:rsidRPr="006C6D24">
              <w:rPr>
                <w:spacing w:val="-2"/>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рассказов</w:t>
            </w:r>
            <w:r w:rsidRPr="006C6D24">
              <w:rPr>
                <w:spacing w:val="-2"/>
                <w:sz w:val="24"/>
                <w:lang w:val="ru-RU"/>
              </w:rPr>
              <w:t xml:space="preserve"> </w:t>
            </w:r>
            <w:r w:rsidRPr="006C6D24">
              <w:rPr>
                <w:sz w:val="24"/>
                <w:lang w:val="ru-RU"/>
              </w:rPr>
              <w:t>(тема,</w:t>
            </w:r>
            <w:r w:rsidRPr="006C6D24">
              <w:rPr>
                <w:spacing w:val="-57"/>
                <w:sz w:val="24"/>
                <w:lang w:val="ru-RU"/>
              </w:rPr>
              <w:t xml:space="preserve"> </w:t>
            </w:r>
            <w:r w:rsidRPr="006C6D24">
              <w:rPr>
                <w:sz w:val="24"/>
                <w:lang w:val="ru-RU"/>
              </w:rPr>
              <w:t>главная</w:t>
            </w:r>
            <w:r w:rsidRPr="006C6D24">
              <w:rPr>
                <w:spacing w:val="-1"/>
                <w:sz w:val="24"/>
                <w:lang w:val="ru-RU"/>
              </w:rPr>
              <w:t xml:space="preserve"> </w:t>
            </w:r>
            <w:r w:rsidRPr="006C6D24">
              <w:rPr>
                <w:sz w:val="24"/>
                <w:lang w:val="ru-RU"/>
              </w:rPr>
              <w:t>мысль, герои).</w:t>
            </w:r>
          </w:p>
          <w:p w:rsidR="006C6D24" w:rsidRPr="006C6D24" w:rsidRDefault="006C6D24">
            <w:pPr>
              <w:ind w:right="731"/>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ind w:right="319"/>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p w:rsidR="006C6D24" w:rsidRPr="006C6D24" w:rsidRDefault="006C6D24">
            <w:pPr>
              <w:ind w:right="185"/>
              <w:rPr>
                <w:sz w:val="24"/>
                <w:lang w:val="ru-RU"/>
              </w:rPr>
            </w:pPr>
            <w:r w:rsidRPr="006C6D24">
              <w:rPr>
                <w:sz w:val="24"/>
                <w:lang w:val="ru-RU"/>
              </w:rPr>
              <w:t>Составление высказывания-рассуждения (устно</w:t>
            </w:r>
            <w:r w:rsidRPr="006C6D24">
              <w:rPr>
                <w:spacing w:val="-58"/>
                <w:sz w:val="24"/>
                <w:lang w:val="ru-RU"/>
              </w:rPr>
              <w:t xml:space="preserve"> </w:t>
            </w:r>
            <w:r w:rsidRPr="006C6D24">
              <w:rPr>
                <w:sz w:val="24"/>
                <w:lang w:val="ru-RU"/>
              </w:rPr>
              <w:t>и письменно) на тему «Почему надо беречь</w:t>
            </w:r>
            <w:r w:rsidRPr="006C6D24">
              <w:rPr>
                <w:spacing w:val="1"/>
                <w:sz w:val="24"/>
                <w:lang w:val="ru-RU"/>
              </w:rPr>
              <w:t xml:space="preserve"> </w:t>
            </w:r>
            <w:r w:rsidRPr="006C6D24">
              <w:rPr>
                <w:sz w:val="24"/>
                <w:lang w:val="ru-RU"/>
              </w:rPr>
              <w:t>природу?»</w:t>
            </w:r>
            <w:r w:rsidRPr="006C6D24">
              <w:rPr>
                <w:spacing w:val="-1"/>
                <w:sz w:val="24"/>
                <w:lang w:val="ru-RU"/>
              </w:rPr>
              <w:t xml:space="preserve"> </w:t>
            </w:r>
            <w:r w:rsidRPr="006C6D24">
              <w:rPr>
                <w:sz w:val="24"/>
                <w:lang w:val="ru-RU"/>
              </w:rPr>
              <w:t>(не менее</w:t>
            </w:r>
            <w:r w:rsidRPr="006C6D24">
              <w:rPr>
                <w:spacing w:val="-1"/>
                <w:sz w:val="24"/>
                <w:lang w:val="ru-RU"/>
              </w:rPr>
              <w:t xml:space="preserve"> </w:t>
            </w:r>
            <w:r w:rsidRPr="006C6D24">
              <w:rPr>
                <w:sz w:val="24"/>
                <w:lang w:val="ru-RU"/>
              </w:rPr>
              <w:t>10</w:t>
            </w:r>
            <w:r w:rsidRPr="006C6D24">
              <w:rPr>
                <w:spacing w:val="2"/>
                <w:sz w:val="24"/>
                <w:lang w:val="ru-RU"/>
              </w:rPr>
              <w:t xml:space="preserve"> </w:t>
            </w:r>
            <w:r w:rsidRPr="006C6D24">
              <w:rPr>
                <w:sz w:val="24"/>
                <w:lang w:val="ru-RU"/>
              </w:rPr>
              <w:t>предложений).</w:t>
            </w:r>
          </w:p>
          <w:p w:rsidR="006C6D24" w:rsidRPr="006C6D24" w:rsidRDefault="006C6D24">
            <w:pPr>
              <w:spacing w:line="270" w:lineRule="atLeast"/>
              <w:ind w:right="721"/>
              <w:rPr>
                <w:sz w:val="24"/>
                <w:lang w:val="ru-RU"/>
              </w:rPr>
            </w:pPr>
            <w:r w:rsidRPr="006C6D24">
              <w:rPr>
                <w:sz w:val="24"/>
                <w:lang w:val="ru-RU"/>
              </w:rPr>
              <w:t>Составление выставки книг (тема дружбы</w:t>
            </w:r>
            <w:r w:rsidRPr="006C6D24">
              <w:rPr>
                <w:spacing w:val="1"/>
                <w:sz w:val="24"/>
                <w:lang w:val="ru-RU"/>
              </w:rPr>
              <w:t xml:space="preserve"> </w:t>
            </w:r>
            <w:r w:rsidRPr="006C6D24">
              <w:rPr>
                <w:sz w:val="24"/>
                <w:lang w:val="ru-RU"/>
              </w:rPr>
              <w:t>человека</w:t>
            </w:r>
            <w:r w:rsidRPr="006C6D24">
              <w:rPr>
                <w:spacing w:val="-4"/>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животного),</w:t>
            </w:r>
            <w:r w:rsidRPr="006C6D24">
              <w:rPr>
                <w:spacing w:val="-2"/>
                <w:sz w:val="24"/>
                <w:lang w:val="ru-RU"/>
              </w:rPr>
              <w:t xml:space="preserve"> </w:t>
            </w:r>
            <w:r w:rsidRPr="006C6D24">
              <w:rPr>
                <w:sz w:val="24"/>
                <w:lang w:val="ru-RU"/>
              </w:rPr>
              <w:t>рассказ</w:t>
            </w:r>
            <w:r w:rsidRPr="006C6D24">
              <w:rPr>
                <w:spacing w:val="-2"/>
                <w:sz w:val="24"/>
                <w:lang w:val="ru-RU"/>
              </w:rPr>
              <w:t xml:space="preserve"> </w:t>
            </w:r>
            <w:r w:rsidRPr="006C6D24">
              <w:rPr>
                <w:sz w:val="24"/>
                <w:lang w:val="ru-RU"/>
              </w:rPr>
              <w:t>о</w:t>
            </w:r>
            <w:r w:rsidRPr="006C6D24">
              <w:rPr>
                <w:spacing w:val="-2"/>
                <w:sz w:val="24"/>
                <w:lang w:val="ru-RU"/>
              </w:rPr>
              <w:t xml:space="preserve"> </w:t>
            </w:r>
            <w:r w:rsidRPr="006C6D24">
              <w:rPr>
                <w:sz w:val="24"/>
                <w:lang w:val="ru-RU"/>
              </w:rPr>
              <w:t>любимой</w:t>
            </w:r>
            <w:r w:rsidRPr="006C6D24">
              <w:rPr>
                <w:spacing w:val="-57"/>
                <w:sz w:val="24"/>
                <w:lang w:val="ru-RU"/>
              </w:rPr>
              <w:t xml:space="preserve"> </w:t>
            </w:r>
            <w:r w:rsidRPr="006C6D24">
              <w:rPr>
                <w:sz w:val="24"/>
                <w:lang w:val="ru-RU"/>
              </w:rPr>
              <w:t>книге</w:t>
            </w:r>
            <w:r w:rsidRPr="006C6D24">
              <w:rPr>
                <w:spacing w:val="-2"/>
                <w:sz w:val="24"/>
                <w:lang w:val="ru-RU"/>
              </w:rPr>
              <w:t xml:space="preserve"> </w:t>
            </w:r>
            <w:r w:rsidRPr="006C6D24">
              <w:rPr>
                <w:sz w:val="24"/>
                <w:lang w:val="ru-RU"/>
              </w:rPr>
              <w:t>на</w:t>
            </w:r>
            <w:r w:rsidRPr="006C6D24">
              <w:rPr>
                <w:spacing w:val="-1"/>
                <w:sz w:val="24"/>
                <w:lang w:val="ru-RU"/>
              </w:rPr>
              <w:t xml:space="preserve"> </w:t>
            </w:r>
            <w:r w:rsidRPr="006C6D24">
              <w:rPr>
                <w:sz w:val="24"/>
                <w:lang w:val="ru-RU"/>
              </w:rPr>
              <w:t>эту</w:t>
            </w:r>
            <w:r w:rsidRPr="006C6D24">
              <w:rPr>
                <w:spacing w:val="-3"/>
                <w:sz w:val="24"/>
                <w:lang w:val="ru-RU"/>
              </w:rPr>
              <w:t xml:space="preserve"> </w:t>
            </w:r>
            <w:r w:rsidRPr="006C6D24">
              <w:rPr>
                <w:sz w:val="24"/>
                <w:lang w:val="ru-RU"/>
              </w:rPr>
              <w:t>тему.</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4692"/>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11.</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Default="006C6D24">
            <w:pPr>
              <w:ind w:right="168"/>
              <w:jc w:val="center"/>
              <w:rPr>
                <w:sz w:val="24"/>
              </w:rPr>
            </w:pPr>
            <w:r>
              <w:rPr>
                <w:sz w:val="24"/>
              </w:rPr>
              <w:t>Произведения о</w:t>
            </w:r>
            <w:r>
              <w:rPr>
                <w:spacing w:val="-57"/>
                <w:sz w:val="24"/>
              </w:rPr>
              <w:t xml:space="preserve"> </w:t>
            </w:r>
            <w:r>
              <w:rPr>
                <w:sz w:val="24"/>
              </w:rPr>
              <w:t>детях</w:t>
            </w:r>
          </w:p>
          <w:p w:rsidR="006C6D24" w:rsidRDefault="006C6D24">
            <w:pPr>
              <w:ind w:right="170"/>
              <w:jc w:val="center"/>
              <w:rPr>
                <w:sz w:val="24"/>
              </w:rPr>
            </w:pPr>
            <w:r>
              <w:rPr>
                <w:sz w:val="24"/>
              </w:rPr>
              <w:t>(10</w:t>
            </w:r>
            <w:r>
              <w:rPr>
                <w:spacing w:val="-2"/>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22"/>
              <w:rPr>
                <w:sz w:val="24"/>
                <w:lang w:val="ru-RU"/>
              </w:rPr>
            </w:pPr>
            <w:r w:rsidRPr="006C6D24">
              <w:rPr>
                <w:sz w:val="24"/>
                <w:lang w:val="ru-RU"/>
              </w:rPr>
              <w:t>Расширение тематики произведений</w:t>
            </w:r>
            <w:r w:rsidRPr="006C6D24">
              <w:rPr>
                <w:spacing w:val="-58"/>
                <w:sz w:val="24"/>
                <w:lang w:val="ru-RU"/>
              </w:rPr>
              <w:t xml:space="preserve"> </w:t>
            </w:r>
            <w:r w:rsidRPr="006C6D24">
              <w:rPr>
                <w:sz w:val="24"/>
                <w:lang w:val="ru-RU"/>
              </w:rPr>
              <w:t>о детях, их жизни, играх и занятиях,</w:t>
            </w:r>
            <w:r w:rsidRPr="006C6D24">
              <w:rPr>
                <w:spacing w:val="-57"/>
                <w:sz w:val="24"/>
                <w:lang w:val="ru-RU"/>
              </w:rPr>
              <w:t xml:space="preserve"> </w:t>
            </w:r>
            <w:r w:rsidRPr="006C6D24">
              <w:rPr>
                <w:sz w:val="24"/>
                <w:lang w:val="ru-RU"/>
              </w:rPr>
              <w:t>взаимоотношениях со взрослыми и</w:t>
            </w:r>
            <w:r w:rsidRPr="006C6D24">
              <w:rPr>
                <w:spacing w:val="1"/>
                <w:sz w:val="24"/>
                <w:lang w:val="ru-RU"/>
              </w:rPr>
              <w:t xml:space="preserve"> </w:t>
            </w:r>
            <w:r w:rsidRPr="006C6D24">
              <w:rPr>
                <w:sz w:val="24"/>
                <w:lang w:val="ru-RU"/>
              </w:rPr>
              <w:t>сверстниками (на примере</w:t>
            </w:r>
            <w:r w:rsidRPr="006C6D24">
              <w:rPr>
                <w:spacing w:val="1"/>
                <w:sz w:val="24"/>
                <w:lang w:val="ru-RU"/>
              </w:rPr>
              <w:t xml:space="preserve"> </w:t>
            </w:r>
            <w:r w:rsidRPr="006C6D24">
              <w:rPr>
                <w:sz w:val="24"/>
                <w:lang w:val="ru-RU"/>
              </w:rPr>
              <w:t>содержания</w:t>
            </w:r>
            <w:r w:rsidRPr="006C6D24">
              <w:rPr>
                <w:spacing w:val="-1"/>
                <w:sz w:val="24"/>
                <w:lang w:val="ru-RU"/>
              </w:rPr>
              <w:t xml:space="preserve"> </w:t>
            </w:r>
            <w:r w:rsidRPr="006C6D24">
              <w:rPr>
                <w:sz w:val="24"/>
                <w:lang w:val="ru-RU"/>
              </w:rPr>
              <w:t>произведений</w:t>
            </w:r>
          </w:p>
          <w:p w:rsidR="006C6D24" w:rsidRPr="006C6D24" w:rsidRDefault="006C6D24">
            <w:pPr>
              <w:rPr>
                <w:sz w:val="24"/>
                <w:lang w:val="ru-RU"/>
              </w:rPr>
            </w:pPr>
            <w:r w:rsidRPr="006C6D24">
              <w:rPr>
                <w:sz w:val="24"/>
                <w:lang w:val="ru-RU"/>
              </w:rPr>
              <w:t>А.</w:t>
            </w:r>
            <w:r w:rsidRPr="006C6D24">
              <w:rPr>
                <w:spacing w:val="-3"/>
                <w:sz w:val="24"/>
                <w:lang w:val="ru-RU"/>
              </w:rPr>
              <w:t xml:space="preserve"> </w:t>
            </w:r>
            <w:r w:rsidRPr="006C6D24">
              <w:rPr>
                <w:sz w:val="24"/>
                <w:lang w:val="ru-RU"/>
              </w:rPr>
              <w:t>П.</w:t>
            </w:r>
            <w:r w:rsidRPr="006C6D24">
              <w:rPr>
                <w:spacing w:val="-2"/>
                <w:sz w:val="24"/>
                <w:lang w:val="ru-RU"/>
              </w:rPr>
              <w:t xml:space="preserve"> </w:t>
            </w:r>
            <w:r w:rsidRPr="006C6D24">
              <w:rPr>
                <w:sz w:val="24"/>
                <w:lang w:val="ru-RU"/>
              </w:rPr>
              <w:t>Чехова, Б.</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Житкова,</w:t>
            </w:r>
          </w:p>
          <w:p w:rsidR="006C6D24" w:rsidRPr="006C6D24" w:rsidRDefault="006C6D24">
            <w:pPr>
              <w:ind w:right="443"/>
              <w:rPr>
                <w:sz w:val="24"/>
                <w:lang w:val="ru-RU"/>
              </w:rPr>
            </w:pPr>
            <w:r w:rsidRPr="006C6D24">
              <w:rPr>
                <w:sz w:val="24"/>
                <w:lang w:val="ru-RU"/>
              </w:rPr>
              <w:t>Н. Г. Гарина-Михайловского и др.</w:t>
            </w:r>
            <w:r w:rsidRPr="006C6D24">
              <w:rPr>
                <w:spacing w:val="-58"/>
                <w:sz w:val="24"/>
                <w:lang w:val="ru-RU"/>
              </w:rPr>
              <w:t xml:space="preserve"> </w:t>
            </w:r>
            <w:r w:rsidRPr="006C6D24">
              <w:rPr>
                <w:sz w:val="24"/>
                <w:lang w:val="ru-RU"/>
              </w:rPr>
              <w:t>Словесный портрет героя как его</w:t>
            </w:r>
            <w:r w:rsidRPr="006C6D24">
              <w:rPr>
                <w:spacing w:val="1"/>
                <w:sz w:val="24"/>
                <w:lang w:val="ru-RU"/>
              </w:rPr>
              <w:t xml:space="preserve"> </w:t>
            </w:r>
            <w:r w:rsidRPr="006C6D24">
              <w:rPr>
                <w:sz w:val="24"/>
                <w:lang w:val="ru-RU"/>
              </w:rPr>
              <w:t>характеристика.</w:t>
            </w:r>
          </w:p>
          <w:p w:rsidR="006C6D24" w:rsidRPr="006C6D24" w:rsidRDefault="006C6D24">
            <w:pPr>
              <w:ind w:right="351"/>
              <w:rPr>
                <w:sz w:val="24"/>
                <w:lang w:val="ru-RU"/>
              </w:rPr>
            </w:pPr>
            <w:r w:rsidRPr="006C6D24">
              <w:rPr>
                <w:sz w:val="24"/>
                <w:lang w:val="ru-RU"/>
              </w:rPr>
              <w:t>Авторский способ выражения</w:t>
            </w:r>
            <w:r w:rsidRPr="006C6D24">
              <w:rPr>
                <w:spacing w:val="1"/>
                <w:sz w:val="24"/>
                <w:lang w:val="ru-RU"/>
              </w:rPr>
              <w:t xml:space="preserve"> </w:t>
            </w:r>
            <w:r w:rsidRPr="006C6D24">
              <w:rPr>
                <w:sz w:val="24"/>
                <w:lang w:val="ru-RU"/>
              </w:rPr>
              <w:t>главной мысли. Основные события</w:t>
            </w:r>
            <w:r w:rsidRPr="006C6D24">
              <w:rPr>
                <w:spacing w:val="-57"/>
                <w:sz w:val="24"/>
                <w:lang w:val="ru-RU"/>
              </w:rPr>
              <w:t xml:space="preserve"> </w:t>
            </w:r>
            <w:r w:rsidRPr="006C6D24">
              <w:rPr>
                <w:sz w:val="24"/>
                <w:lang w:val="ru-RU"/>
              </w:rPr>
              <w:t>сюжета,</w:t>
            </w:r>
            <w:r w:rsidRPr="006C6D24">
              <w:rPr>
                <w:spacing w:val="-1"/>
                <w:sz w:val="24"/>
                <w:lang w:val="ru-RU"/>
              </w:rPr>
              <w:t xml:space="preserve"> </w:t>
            </w:r>
            <w:r w:rsidRPr="006C6D24">
              <w:rPr>
                <w:sz w:val="24"/>
                <w:lang w:val="ru-RU"/>
              </w:rPr>
              <w:t>отношение</w:t>
            </w:r>
            <w:r w:rsidRPr="006C6D24">
              <w:rPr>
                <w:spacing w:val="-2"/>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ним</w:t>
            </w:r>
            <w:r w:rsidRPr="006C6D24">
              <w:rPr>
                <w:spacing w:val="-1"/>
                <w:sz w:val="24"/>
                <w:lang w:val="ru-RU"/>
              </w:rPr>
              <w:t xml:space="preserve"> </w:t>
            </w:r>
            <w:r w:rsidRPr="006C6D24">
              <w:rPr>
                <w:sz w:val="24"/>
                <w:lang w:val="ru-RU"/>
              </w:rPr>
              <w:t>героев</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30"/>
              <w:rPr>
                <w:sz w:val="24"/>
                <w:lang w:val="ru-RU"/>
              </w:rPr>
            </w:pPr>
            <w:r w:rsidRPr="006C6D24">
              <w:rPr>
                <w:sz w:val="24"/>
                <w:lang w:val="ru-RU"/>
              </w:rPr>
              <w:t>Разговор перед чтением: обсуждение цели</w:t>
            </w:r>
            <w:r w:rsidRPr="006C6D24">
              <w:rPr>
                <w:spacing w:val="1"/>
                <w:sz w:val="24"/>
                <w:lang w:val="ru-RU"/>
              </w:rPr>
              <w:t xml:space="preserve"> </w:t>
            </w:r>
            <w:r w:rsidRPr="006C6D24">
              <w:rPr>
                <w:sz w:val="24"/>
                <w:lang w:val="ru-RU"/>
              </w:rPr>
              <w:t>чтения, выбор формы чтения (вслух или про</w:t>
            </w:r>
            <w:r w:rsidRPr="006C6D24">
              <w:rPr>
                <w:spacing w:val="-57"/>
                <w:sz w:val="24"/>
                <w:lang w:val="ru-RU"/>
              </w:rPr>
              <w:t xml:space="preserve"> </w:t>
            </w:r>
            <w:r w:rsidRPr="006C6D24">
              <w:rPr>
                <w:sz w:val="24"/>
                <w:lang w:val="ru-RU"/>
              </w:rPr>
              <w:t>себя (молча), удерживание учебной задачи и</w:t>
            </w:r>
            <w:r w:rsidRPr="006C6D24">
              <w:rPr>
                <w:spacing w:val="-57"/>
                <w:sz w:val="24"/>
                <w:lang w:val="ru-RU"/>
              </w:rPr>
              <w:t xml:space="preserve"> </w:t>
            </w:r>
            <w:r w:rsidRPr="006C6D24">
              <w:rPr>
                <w:sz w:val="24"/>
                <w:lang w:val="ru-RU"/>
              </w:rPr>
              <w:t>ответ на вопрос «На какой вопрос хочу</w:t>
            </w:r>
            <w:r w:rsidRPr="006C6D24">
              <w:rPr>
                <w:spacing w:val="1"/>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 читая</w:t>
            </w:r>
            <w:r w:rsidRPr="006C6D24">
              <w:rPr>
                <w:spacing w:val="-1"/>
                <w:sz w:val="24"/>
                <w:lang w:val="ru-RU"/>
              </w:rPr>
              <w:t xml:space="preserve"> </w:t>
            </w:r>
            <w:r w:rsidRPr="006C6D24">
              <w:rPr>
                <w:sz w:val="24"/>
                <w:lang w:val="ru-RU"/>
              </w:rPr>
              <w:t>произведение?».</w:t>
            </w:r>
          </w:p>
          <w:p w:rsidR="006C6D24" w:rsidRPr="006C6D24" w:rsidRDefault="006C6D24">
            <w:pPr>
              <w:ind w:right="118"/>
              <w:rPr>
                <w:sz w:val="24"/>
                <w:lang w:val="ru-RU"/>
              </w:rPr>
            </w:pPr>
            <w:r w:rsidRPr="006C6D24">
              <w:rPr>
                <w:sz w:val="24"/>
                <w:lang w:val="ru-RU"/>
              </w:rPr>
              <w:t>Чтение вслух и про себя (молча) произведений о</w:t>
            </w:r>
            <w:r w:rsidRPr="006C6D24">
              <w:rPr>
                <w:spacing w:val="-58"/>
                <w:sz w:val="24"/>
                <w:lang w:val="ru-RU"/>
              </w:rPr>
              <w:t xml:space="preserve"> </w:t>
            </w:r>
            <w:r w:rsidRPr="006C6D24">
              <w:rPr>
                <w:sz w:val="24"/>
                <w:lang w:val="ru-RU"/>
              </w:rPr>
              <w:t>жизни</w:t>
            </w:r>
            <w:r w:rsidRPr="006C6D24">
              <w:rPr>
                <w:spacing w:val="-1"/>
                <w:sz w:val="24"/>
                <w:lang w:val="ru-RU"/>
              </w:rPr>
              <w:t xml:space="preserve"> </w:t>
            </w:r>
            <w:r w:rsidRPr="006C6D24">
              <w:rPr>
                <w:sz w:val="24"/>
                <w:lang w:val="ru-RU"/>
              </w:rPr>
              <w:t>детей</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разное</w:t>
            </w:r>
            <w:r w:rsidRPr="006C6D24">
              <w:rPr>
                <w:spacing w:val="-2"/>
                <w:sz w:val="24"/>
                <w:lang w:val="ru-RU"/>
              </w:rPr>
              <w:t xml:space="preserve"> </w:t>
            </w:r>
            <w:r w:rsidRPr="006C6D24">
              <w:rPr>
                <w:sz w:val="24"/>
                <w:lang w:val="ru-RU"/>
              </w:rPr>
              <w:t>время: А.</w:t>
            </w:r>
            <w:r w:rsidRPr="006C6D24">
              <w:rPr>
                <w:spacing w:val="-2"/>
                <w:sz w:val="24"/>
                <w:lang w:val="ru-RU"/>
              </w:rPr>
              <w:t xml:space="preserve"> </w:t>
            </w:r>
            <w:r w:rsidRPr="006C6D24">
              <w:rPr>
                <w:sz w:val="24"/>
                <w:lang w:val="ru-RU"/>
              </w:rPr>
              <w:t>П.</w:t>
            </w:r>
            <w:r w:rsidRPr="006C6D24">
              <w:rPr>
                <w:spacing w:val="-1"/>
                <w:sz w:val="24"/>
                <w:lang w:val="ru-RU"/>
              </w:rPr>
              <w:t xml:space="preserve"> </w:t>
            </w:r>
            <w:r w:rsidRPr="006C6D24">
              <w:rPr>
                <w:sz w:val="24"/>
                <w:lang w:val="ru-RU"/>
              </w:rPr>
              <w:t>Чехов</w:t>
            </w:r>
          </w:p>
          <w:p w:rsidR="006C6D24" w:rsidRPr="006C6D24" w:rsidRDefault="006C6D24">
            <w:pPr>
              <w:rPr>
                <w:sz w:val="24"/>
                <w:lang w:val="ru-RU"/>
              </w:rPr>
            </w:pPr>
            <w:r w:rsidRPr="006C6D24">
              <w:rPr>
                <w:sz w:val="24"/>
                <w:lang w:val="ru-RU"/>
              </w:rPr>
              <w:t>«Мальчики»,</w:t>
            </w:r>
            <w:r w:rsidRPr="006C6D24">
              <w:rPr>
                <w:spacing w:val="-5"/>
                <w:sz w:val="24"/>
                <w:lang w:val="ru-RU"/>
              </w:rPr>
              <w:t xml:space="preserve"> </w:t>
            </w:r>
            <w:r w:rsidRPr="006C6D24">
              <w:rPr>
                <w:sz w:val="24"/>
                <w:lang w:val="ru-RU"/>
              </w:rPr>
              <w:t>Н.</w:t>
            </w:r>
            <w:r w:rsidRPr="006C6D24">
              <w:rPr>
                <w:spacing w:val="-5"/>
                <w:sz w:val="24"/>
                <w:lang w:val="ru-RU"/>
              </w:rPr>
              <w:t xml:space="preserve"> </w:t>
            </w:r>
            <w:r w:rsidRPr="006C6D24">
              <w:rPr>
                <w:sz w:val="24"/>
                <w:lang w:val="ru-RU"/>
              </w:rPr>
              <w:t>Г.</w:t>
            </w:r>
            <w:r w:rsidRPr="006C6D24">
              <w:rPr>
                <w:spacing w:val="-5"/>
                <w:sz w:val="24"/>
                <w:lang w:val="ru-RU"/>
              </w:rPr>
              <w:t xml:space="preserve"> </w:t>
            </w:r>
            <w:r w:rsidRPr="006C6D24">
              <w:rPr>
                <w:sz w:val="24"/>
                <w:lang w:val="ru-RU"/>
              </w:rPr>
              <w:t>Гарин-Михайловский</w:t>
            </w:r>
          </w:p>
          <w:p w:rsidR="006C6D24" w:rsidRPr="006C6D24" w:rsidRDefault="006C6D24">
            <w:pPr>
              <w:ind w:right="504"/>
              <w:rPr>
                <w:sz w:val="24"/>
                <w:lang w:val="ru-RU"/>
              </w:rPr>
            </w:pPr>
            <w:r w:rsidRPr="006C6D24">
              <w:rPr>
                <w:sz w:val="24"/>
                <w:lang w:val="ru-RU"/>
              </w:rPr>
              <w:t>«Детство Тёмы», Б. С. Житков «Как я ловил</w:t>
            </w:r>
            <w:r w:rsidRPr="006C6D24">
              <w:rPr>
                <w:spacing w:val="1"/>
                <w:sz w:val="24"/>
                <w:lang w:val="ru-RU"/>
              </w:rPr>
              <w:t xml:space="preserve"> </w:t>
            </w:r>
            <w:r w:rsidRPr="006C6D24">
              <w:rPr>
                <w:sz w:val="24"/>
                <w:lang w:val="ru-RU"/>
              </w:rPr>
              <w:t>человечков», К. Г. Паустовский «Корзина с</w:t>
            </w:r>
            <w:r w:rsidRPr="006C6D24">
              <w:rPr>
                <w:spacing w:val="1"/>
                <w:sz w:val="24"/>
                <w:lang w:val="ru-RU"/>
              </w:rPr>
              <w:t xml:space="preserve"> </w:t>
            </w:r>
            <w:r w:rsidRPr="006C6D24">
              <w:rPr>
                <w:sz w:val="24"/>
                <w:lang w:val="ru-RU"/>
              </w:rPr>
              <w:t>еловыми</w:t>
            </w:r>
            <w:r w:rsidRPr="006C6D24">
              <w:rPr>
                <w:spacing w:val="-4"/>
                <w:sz w:val="24"/>
                <w:lang w:val="ru-RU"/>
              </w:rPr>
              <w:t xml:space="preserve"> </w:t>
            </w:r>
            <w:r w:rsidRPr="006C6D24">
              <w:rPr>
                <w:sz w:val="24"/>
                <w:lang w:val="ru-RU"/>
              </w:rPr>
              <w:t>шишками»</w:t>
            </w:r>
            <w:r w:rsidRPr="006C6D24">
              <w:rPr>
                <w:spacing w:val="-2"/>
                <w:sz w:val="24"/>
                <w:lang w:val="ru-RU"/>
              </w:rPr>
              <w:t xml:space="preserve"> </w:t>
            </w:r>
            <w:r w:rsidRPr="006C6D24">
              <w:rPr>
                <w:sz w:val="24"/>
                <w:lang w:val="ru-RU"/>
              </w:rPr>
              <w:t>(не</w:t>
            </w:r>
            <w:r w:rsidRPr="006C6D24">
              <w:rPr>
                <w:spacing w:val="-3"/>
                <w:sz w:val="24"/>
                <w:lang w:val="ru-RU"/>
              </w:rPr>
              <w:t xml:space="preserve"> </w:t>
            </w:r>
            <w:r w:rsidRPr="006C6D24">
              <w:rPr>
                <w:sz w:val="24"/>
                <w:lang w:val="ru-RU"/>
              </w:rPr>
              <w:t>менее</w:t>
            </w:r>
            <w:r w:rsidRPr="006C6D24">
              <w:rPr>
                <w:spacing w:val="-4"/>
                <w:sz w:val="24"/>
                <w:lang w:val="ru-RU"/>
              </w:rPr>
              <w:t xml:space="preserve"> </w:t>
            </w:r>
            <w:r w:rsidRPr="006C6D24">
              <w:rPr>
                <w:sz w:val="24"/>
                <w:lang w:val="ru-RU"/>
              </w:rPr>
              <w:t>трёх</w:t>
            </w:r>
            <w:r w:rsidRPr="006C6D24">
              <w:rPr>
                <w:spacing w:val="-3"/>
                <w:sz w:val="24"/>
                <w:lang w:val="ru-RU"/>
              </w:rPr>
              <w:t xml:space="preserve"> </w:t>
            </w:r>
            <w:r w:rsidRPr="006C6D24">
              <w:rPr>
                <w:sz w:val="24"/>
                <w:lang w:val="ru-RU"/>
              </w:rPr>
              <w:t>авторов).</w:t>
            </w:r>
            <w:r w:rsidRPr="006C6D24">
              <w:rPr>
                <w:spacing w:val="-57"/>
                <w:sz w:val="24"/>
                <w:lang w:val="ru-RU"/>
              </w:rPr>
              <w:t xml:space="preserve"> </w:t>
            </w:r>
            <w:r w:rsidRPr="006C6D24">
              <w:rPr>
                <w:sz w:val="24"/>
                <w:lang w:val="ru-RU"/>
              </w:rPr>
              <w:t>Работа с текстом произведения: составление</w:t>
            </w:r>
            <w:r w:rsidRPr="006C6D24">
              <w:rPr>
                <w:spacing w:val="-57"/>
                <w:sz w:val="24"/>
                <w:lang w:val="ru-RU"/>
              </w:rPr>
              <w:t xml:space="preserve"> </w:t>
            </w:r>
            <w:r w:rsidRPr="006C6D24">
              <w:rPr>
                <w:sz w:val="24"/>
                <w:lang w:val="ru-RU"/>
              </w:rPr>
              <w:t>портретной характеристики персонажей с</w:t>
            </w:r>
            <w:r w:rsidRPr="006C6D24">
              <w:rPr>
                <w:spacing w:val="1"/>
                <w:sz w:val="24"/>
                <w:lang w:val="ru-RU"/>
              </w:rPr>
              <w:t xml:space="preserve"> </w:t>
            </w:r>
            <w:r w:rsidRPr="006C6D24">
              <w:rPr>
                <w:sz w:val="24"/>
                <w:lang w:val="ru-RU"/>
              </w:rPr>
              <w:t>приведением примеров из текста,</w:t>
            </w:r>
            <w:r w:rsidRPr="006C6D24">
              <w:rPr>
                <w:spacing w:val="1"/>
                <w:sz w:val="24"/>
                <w:lang w:val="ru-RU"/>
              </w:rPr>
              <w:t xml:space="preserve"> </w:t>
            </w:r>
            <w:r w:rsidRPr="006C6D24">
              <w:rPr>
                <w:sz w:val="24"/>
                <w:lang w:val="ru-RU"/>
              </w:rPr>
              <w:t>нахождение</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тексте</w:t>
            </w:r>
            <w:r w:rsidRPr="006C6D24">
              <w:rPr>
                <w:spacing w:val="-1"/>
                <w:sz w:val="24"/>
                <w:lang w:val="ru-RU"/>
              </w:rPr>
              <w:t xml:space="preserve"> </w:t>
            </w:r>
            <w:r w:rsidRPr="006C6D24">
              <w:rPr>
                <w:sz w:val="24"/>
                <w:lang w:val="ru-RU"/>
              </w:rPr>
              <w:t>средств</w:t>
            </w:r>
            <w:r w:rsidRPr="006C6D24">
              <w:rPr>
                <w:spacing w:val="-1"/>
                <w:sz w:val="24"/>
                <w:lang w:val="ru-RU"/>
              </w:rPr>
              <w:t xml:space="preserve"> </w:t>
            </w:r>
            <w:r w:rsidRPr="006C6D24">
              <w:rPr>
                <w:sz w:val="24"/>
                <w:lang w:val="ru-RU"/>
              </w:rPr>
              <w:t>изображения</w:t>
            </w:r>
          </w:p>
          <w:p w:rsidR="006C6D24" w:rsidRPr="006C6D24" w:rsidRDefault="006C6D24">
            <w:pPr>
              <w:spacing w:line="270" w:lineRule="atLeast"/>
              <w:ind w:right="140"/>
              <w:rPr>
                <w:sz w:val="24"/>
                <w:lang w:val="ru-RU"/>
              </w:rPr>
            </w:pPr>
            <w:r w:rsidRPr="006C6D24">
              <w:rPr>
                <w:sz w:val="24"/>
                <w:lang w:val="ru-RU"/>
              </w:rPr>
              <w:t>героев</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выражения</w:t>
            </w:r>
            <w:r w:rsidRPr="006C6D24">
              <w:rPr>
                <w:spacing w:val="-1"/>
                <w:sz w:val="24"/>
                <w:lang w:val="ru-RU"/>
              </w:rPr>
              <w:t xml:space="preserve"> </w:t>
            </w:r>
            <w:r w:rsidRPr="006C6D24">
              <w:rPr>
                <w:sz w:val="24"/>
                <w:lang w:val="ru-RU"/>
              </w:rPr>
              <w:t>их</w:t>
            </w:r>
            <w:r w:rsidRPr="006C6D24">
              <w:rPr>
                <w:spacing w:val="-5"/>
                <w:sz w:val="24"/>
                <w:lang w:val="ru-RU"/>
              </w:rPr>
              <w:t xml:space="preserve"> </w:t>
            </w:r>
            <w:r w:rsidRPr="006C6D24">
              <w:rPr>
                <w:sz w:val="24"/>
                <w:lang w:val="ru-RU"/>
              </w:rPr>
              <w:t>чувств,</w:t>
            </w:r>
            <w:r w:rsidRPr="006C6D24">
              <w:rPr>
                <w:spacing w:val="-2"/>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героев</w:t>
            </w:r>
            <w:r w:rsidRPr="006C6D24">
              <w:rPr>
                <w:spacing w:val="-57"/>
                <w:sz w:val="24"/>
                <w:lang w:val="ru-RU"/>
              </w:rPr>
              <w:t xml:space="preserve"> </w:t>
            </w:r>
            <w:r w:rsidRPr="006C6D24">
              <w:rPr>
                <w:sz w:val="24"/>
                <w:lang w:val="ru-RU"/>
              </w:rPr>
              <w:t>по</w:t>
            </w:r>
            <w:r w:rsidRPr="006C6D24">
              <w:rPr>
                <w:spacing w:val="-1"/>
                <w:sz w:val="24"/>
                <w:lang w:val="ru-RU"/>
              </w:rPr>
              <w:t xml:space="preserve"> </w:t>
            </w:r>
            <w:r w:rsidRPr="006C6D24">
              <w:rPr>
                <w:sz w:val="24"/>
                <w:lang w:val="ru-RU"/>
              </w:rPr>
              <w:t>их внешнему виду и</w:t>
            </w:r>
            <w:r w:rsidRPr="006C6D24">
              <w:rPr>
                <w:spacing w:val="-3"/>
                <w:sz w:val="24"/>
                <w:lang w:val="ru-RU"/>
              </w:rPr>
              <w:t xml:space="preserve"> </w:t>
            </w:r>
            <w:r w:rsidRPr="006C6D24">
              <w:rPr>
                <w:sz w:val="24"/>
                <w:lang w:val="ru-RU"/>
              </w:rPr>
              <w:t>поступкам,</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9661"/>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27"/>
              <w:rPr>
                <w:sz w:val="24"/>
                <w:lang w:val="ru-RU"/>
              </w:rPr>
            </w:pPr>
            <w:r w:rsidRPr="006C6D24">
              <w:rPr>
                <w:sz w:val="24"/>
                <w:lang w:val="ru-RU"/>
              </w:rPr>
              <w:t>установление взаимосвязи между поступками,</w:t>
            </w:r>
            <w:r w:rsidRPr="006C6D24">
              <w:rPr>
                <w:spacing w:val="1"/>
                <w:sz w:val="24"/>
                <w:lang w:val="ru-RU"/>
              </w:rPr>
              <w:t xml:space="preserve"> </w:t>
            </w:r>
            <w:r w:rsidRPr="006C6D24">
              <w:rPr>
                <w:sz w:val="24"/>
                <w:lang w:val="ru-RU"/>
              </w:rPr>
              <w:t>чувствами героев, определение авторского</w:t>
            </w:r>
            <w:r w:rsidRPr="006C6D24">
              <w:rPr>
                <w:spacing w:val="1"/>
                <w:sz w:val="24"/>
                <w:lang w:val="ru-RU"/>
              </w:rPr>
              <w:t xml:space="preserve"> </w:t>
            </w:r>
            <w:r w:rsidRPr="006C6D24">
              <w:rPr>
                <w:sz w:val="24"/>
                <w:lang w:val="ru-RU"/>
              </w:rPr>
              <w:t>отношения к героям. Упражнение в составлении</w:t>
            </w:r>
            <w:r w:rsidRPr="006C6D24">
              <w:rPr>
                <w:spacing w:val="-58"/>
                <w:sz w:val="24"/>
                <w:lang w:val="ru-RU"/>
              </w:rPr>
              <w:t xml:space="preserve"> </w:t>
            </w:r>
            <w:r w:rsidRPr="006C6D24">
              <w:rPr>
                <w:sz w:val="24"/>
                <w:lang w:val="ru-RU"/>
              </w:rPr>
              <w:t>вопросов</w:t>
            </w:r>
            <w:r w:rsidRPr="006C6D24">
              <w:rPr>
                <w:spacing w:val="-1"/>
                <w:sz w:val="24"/>
                <w:lang w:val="ru-RU"/>
              </w:rPr>
              <w:t xml:space="preserve"> </w:t>
            </w:r>
            <w:r w:rsidRPr="006C6D24">
              <w:rPr>
                <w:sz w:val="24"/>
                <w:lang w:val="ru-RU"/>
              </w:rPr>
              <w:t>(в</w:t>
            </w:r>
            <w:r w:rsidRPr="006C6D24">
              <w:rPr>
                <w:spacing w:val="-1"/>
                <w:sz w:val="24"/>
                <w:lang w:val="ru-RU"/>
              </w:rPr>
              <w:t xml:space="preserve"> </w:t>
            </w:r>
            <w:r w:rsidRPr="006C6D24">
              <w:rPr>
                <w:sz w:val="24"/>
                <w:lang w:val="ru-RU"/>
              </w:rPr>
              <w:t>том</w:t>
            </w:r>
            <w:r w:rsidRPr="006C6D24">
              <w:rPr>
                <w:spacing w:val="-1"/>
                <w:sz w:val="24"/>
                <w:lang w:val="ru-RU"/>
              </w:rPr>
              <w:t xml:space="preserve"> </w:t>
            </w:r>
            <w:r w:rsidRPr="006C6D24">
              <w:rPr>
                <w:sz w:val="24"/>
                <w:lang w:val="ru-RU"/>
              </w:rPr>
              <w:t>числе</w:t>
            </w:r>
            <w:r w:rsidRPr="006C6D24">
              <w:rPr>
                <w:spacing w:val="1"/>
                <w:sz w:val="24"/>
                <w:lang w:val="ru-RU"/>
              </w:rPr>
              <w:t xml:space="preserve"> </w:t>
            </w:r>
            <w:r w:rsidRPr="006C6D24">
              <w:rPr>
                <w:sz w:val="24"/>
                <w:lang w:val="ru-RU"/>
              </w:rPr>
              <w:t>проблемных)</w:t>
            </w:r>
          </w:p>
          <w:p w:rsidR="006C6D24" w:rsidRPr="006C6D24" w:rsidRDefault="006C6D24">
            <w:pPr>
              <w:ind w:right="790"/>
              <w:rPr>
                <w:sz w:val="24"/>
                <w:lang w:val="ru-RU"/>
              </w:rPr>
            </w:pPr>
            <w:r w:rsidRPr="006C6D24">
              <w:rPr>
                <w:sz w:val="24"/>
                <w:lang w:val="ru-RU"/>
              </w:rPr>
              <w:t>к</w:t>
            </w:r>
            <w:r w:rsidRPr="006C6D24">
              <w:rPr>
                <w:spacing w:val="-6"/>
                <w:sz w:val="24"/>
                <w:lang w:val="ru-RU"/>
              </w:rPr>
              <w:t xml:space="preserve"> </w:t>
            </w:r>
            <w:r w:rsidRPr="006C6D24">
              <w:rPr>
                <w:sz w:val="24"/>
                <w:lang w:val="ru-RU"/>
              </w:rPr>
              <w:t>произведению.</w:t>
            </w:r>
            <w:r w:rsidRPr="006C6D24">
              <w:rPr>
                <w:spacing w:val="-4"/>
                <w:sz w:val="24"/>
                <w:lang w:val="ru-RU"/>
              </w:rPr>
              <w:t xml:space="preserve"> </w:t>
            </w:r>
            <w:r w:rsidRPr="006C6D24">
              <w:rPr>
                <w:sz w:val="24"/>
                <w:lang w:val="ru-RU"/>
              </w:rPr>
              <w:t>Анализ</w:t>
            </w:r>
            <w:r w:rsidRPr="006C6D24">
              <w:rPr>
                <w:spacing w:val="-5"/>
                <w:sz w:val="24"/>
                <w:lang w:val="ru-RU"/>
              </w:rPr>
              <w:t xml:space="preserve"> </w:t>
            </w:r>
            <w:r w:rsidRPr="006C6D24">
              <w:rPr>
                <w:sz w:val="24"/>
                <w:lang w:val="ru-RU"/>
              </w:rPr>
              <w:t>сюжета</w:t>
            </w:r>
            <w:r w:rsidRPr="006C6D24">
              <w:rPr>
                <w:spacing w:val="-5"/>
                <w:sz w:val="24"/>
                <w:lang w:val="ru-RU"/>
              </w:rPr>
              <w:t xml:space="preserve"> </w:t>
            </w:r>
            <w:r w:rsidRPr="006C6D24">
              <w:rPr>
                <w:sz w:val="24"/>
                <w:lang w:val="ru-RU"/>
              </w:rPr>
              <w:t>рассказа:</w:t>
            </w:r>
            <w:r w:rsidRPr="006C6D24">
              <w:rPr>
                <w:spacing w:val="-57"/>
                <w:sz w:val="24"/>
                <w:lang w:val="ru-RU"/>
              </w:rPr>
              <w:t xml:space="preserve"> </w:t>
            </w:r>
            <w:r w:rsidRPr="006C6D24">
              <w:rPr>
                <w:sz w:val="24"/>
                <w:lang w:val="ru-RU"/>
              </w:rPr>
              <w:t>определение последовательности</w:t>
            </w:r>
            <w:r w:rsidRPr="006C6D24">
              <w:rPr>
                <w:spacing w:val="1"/>
                <w:sz w:val="24"/>
                <w:lang w:val="ru-RU"/>
              </w:rPr>
              <w:t xml:space="preserve"> </w:t>
            </w:r>
            <w:r w:rsidRPr="006C6D24">
              <w:rPr>
                <w:sz w:val="24"/>
                <w:lang w:val="ru-RU"/>
              </w:rPr>
              <w:t>событий,</w:t>
            </w:r>
            <w:r w:rsidRPr="006C6D24">
              <w:rPr>
                <w:spacing w:val="-1"/>
                <w:sz w:val="24"/>
                <w:lang w:val="ru-RU"/>
              </w:rPr>
              <w:t xml:space="preserve"> </w:t>
            </w:r>
            <w:r w:rsidRPr="006C6D24">
              <w:rPr>
                <w:sz w:val="24"/>
                <w:lang w:val="ru-RU"/>
              </w:rPr>
              <w:t>формулирование</w:t>
            </w:r>
            <w:r w:rsidRPr="006C6D24">
              <w:rPr>
                <w:spacing w:val="-2"/>
                <w:sz w:val="24"/>
                <w:lang w:val="ru-RU"/>
              </w:rPr>
              <w:t xml:space="preserve"> </w:t>
            </w:r>
            <w:r w:rsidRPr="006C6D24">
              <w:rPr>
                <w:sz w:val="24"/>
                <w:lang w:val="ru-RU"/>
              </w:rPr>
              <w:t>вопросов</w:t>
            </w:r>
            <w:r w:rsidRPr="006C6D24">
              <w:rPr>
                <w:spacing w:val="-1"/>
                <w:sz w:val="24"/>
                <w:lang w:val="ru-RU"/>
              </w:rPr>
              <w:t xml:space="preserve"> </w:t>
            </w:r>
            <w:r w:rsidRPr="006C6D24">
              <w:rPr>
                <w:sz w:val="24"/>
                <w:lang w:val="ru-RU"/>
              </w:rPr>
              <w:t>по</w:t>
            </w:r>
          </w:p>
          <w:p w:rsidR="006C6D24" w:rsidRPr="006C6D24" w:rsidRDefault="006C6D24">
            <w:pPr>
              <w:ind w:right="460"/>
              <w:rPr>
                <w:sz w:val="24"/>
                <w:lang w:val="ru-RU"/>
              </w:rPr>
            </w:pPr>
            <w:r w:rsidRPr="006C6D24">
              <w:rPr>
                <w:sz w:val="24"/>
                <w:lang w:val="ru-RU"/>
              </w:rPr>
              <w:t>основным событиям сюжета, восстановление</w:t>
            </w:r>
            <w:r w:rsidRPr="006C6D24">
              <w:rPr>
                <w:spacing w:val="-58"/>
                <w:sz w:val="24"/>
                <w:lang w:val="ru-RU"/>
              </w:rPr>
              <w:t xml:space="preserve"> </w:t>
            </w:r>
            <w:r w:rsidRPr="006C6D24">
              <w:rPr>
                <w:sz w:val="24"/>
                <w:lang w:val="ru-RU"/>
              </w:rPr>
              <w:t>нарушенной последовательности событий,</w:t>
            </w:r>
            <w:r w:rsidRPr="006C6D24">
              <w:rPr>
                <w:spacing w:val="1"/>
                <w:sz w:val="24"/>
                <w:lang w:val="ru-RU"/>
              </w:rPr>
              <w:t xml:space="preserve"> </w:t>
            </w:r>
            <w:r w:rsidRPr="006C6D24">
              <w:rPr>
                <w:sz w:val="24"/>
                <w:lang w:val="ru-RU"/>
              </w:rPr>
              <w:t>нахождение в тексте заданного эпизода,</w:t>
            </w:r>
            <w:r w:rsidRPr="006C6D24">
              <w:rPr>
                <w:spacing w:val="1"/>
                <w:sz w:val="24"/>
                <w:lang w:val="ru-RU"/>
              </w:rPr>
              <w:t xml:space="preserve"> </w:t>
            </w:r>
            <w:r w:rsidRPr="006C6D24">
              <w:rPr>
                <w:sz w:val="24"/>
                <w:lang w:val="ru-RU"/>
              </w:rPr>
              <w:t>составление</w:t>
            </w:r>
            <w:r w:rsidRPr="006C6D24">
              <w:rPr>
                <w:spacing w:val="-1"/>
                <w:sz w:val="24"/>
                <w:lang w:val="ru-RU"/>
              </w:rPr>
              <w:t xml:space="preserve"> </w:t>
            </w:r>
            <w:r w:rsidRPr="006C6D24">
              <w:rPr>
                <w:sz w:val="24"/>
                <w:lang w:val="ru-RU"/>
              </w:rPr>
              <w:t>вопросного плана</w:t>
            </w:r>
            <w:r w:rsidRPr="006C6D24">
              <w:rPr>
                <w:spacing w:val="-2"/>
                <w:sz w:val="24"/>
                <w:lang w:val="ru-RU"/>
              </w:rPr>
              <w:t xml:space="preserve"> </w:t>
            </w:r>
            <w:r w:rsidRPr="006C6D24">
              <w:rPr>
                <w:sz w:val="24"/>
                <w:lang w:val="ru-RU"/>
              </w:rPr>
              <w:t>текста с</w:t>
            </w:r>
          </w:p>
          <w:p w:rsidR="006C6D24" w:rsidRPr="006C6D24" w:rsidRDefault="006C6D24">
            <w:pPr>
              <w:ind w:right="464"/>
              <w:rPr>
                <w:sz w:val="24"/>
                <w:lang w:val="ru-RU"/>
              </w:rPr>
            </w:pPr>
            <w:r w:rsidRPr="006C6D24">
              <w:rPr>
                <w:sz w:val="24"/>
                <w:lang w:val="ru-RU"/>
              </w:rPr>
              <w:t>выделением</w:t>
            </w:r>
            <w:r w:rsidRPr="006C6D24">
              <w:rPr>
                <w:spacing w:val="-7"/>
                <w:sz w:val="24"/>
                <w:lang w:val="ru-RU"/>
              </w:rPr>
              <w:t xml:space="preserve"> </w:t>
            </w:r>
            <w:r w:rsidRPr="006C6D24">
              <w:rPr>
                <w:sz w:val="24"/>
                <w:lang w:val="ru-RU"/>
              </w:rPr>
              <w:t>отдельных</w:t>
            </w:r>
            <w:r w:rsidRPr="006C6D24">
              <w:rPr>
                <w:spacing w:val="-5"/>
                <w:sz w:val="24"/>
                <w:lang w:val="ru-RU"/>
              </w:rPr>
              <w:t xml:space="preserve"> </w:t>
            </w:r>
            <w:r w:rsidRPr="006C6D24">
              <w:rPr>
                <w:sz w:val="24"/>
                <w:lang w:val="ru-RU"/>
              </w:rPr>
              <w:t>эпизодов,</w:t>
            </w:r>
            <w:r w:rsidRPr="006C6D24">
              <w:rPr>
                <w:spacing w:val="-5"/>
                <w:sz w:val="24"/>
                <w:lang w:val="ru-RU"/>
              </w:rPr>
              <w:t xml:space="preserve"> </w:t>
            </w:r>
            <w:r w:rsidRPr="006C6D24">
              <w:rPr>
                <w:sz w:val="24"/>
                <w:lang w:val="ru-RU"/>
              </w:rPr>
              <w:t>смысловых</w:t>
            </w:r>
            <w:r w:rsidRPr="006C6D24">
              <w:rPr>
                <w:spacing w:val="-57"/>
                <w:sz w:val="24"/>
                <w:lang w:val="ru-RU"/>
              </w:rPr>
              <w:t xml:space="preserve"> </w:t>
            </w:r>
            <w:r w:rsidRPr="006C6D24">
              <w:rPr>
                <w:sz w:val="24"/>
                <w:lang w:val="ru-RU"/>
              </w:rPr>
              <w:t>частей, определение завязки, кульминации,</w:t>
            </w:r>
            <w:r w:rsidRPr="006C6D24">
              <w:rPr>
                <w:spacing w:val="1"/>
                <w:sz w:val="24"/>
                <w:lang w:val="ru-RU"/>
              </w:rPr>
              <w:t xml:space="preserve"> </w:t>
            </w:r>
            <w:r w:rsidRPr="006C6D24">
              <w:rPr>
                <w:sz w:val="24"/>
                <w:lang w:val="ru-RU"/>
              </w:rPr>
              <w:t>развязки</w:t>
            </w:r>
            <w:r w:rsidRPr="006C6D24">
              <w:rPr>
                <w:spacing w:val="-1"/>
                <w:sz w:val="24"/>
                <w:lang w:val="ru-RU"/>
              </w:rPr>
              <w:t xml:space="preserve"> </w:t>
            </w:r>
            <w:r w:rsidRPr="006C6D24">
              <w:rPr>
                <w:sz w:val="24"/>
                <w:lang w:val="ru-RU"/>
              </w:rPr>
              <w:t>(композиция</w:t>
            </w:r>
            <w:r w:rsidRPr="006C6D24">
              <w:rPr>
                <w:spacing w:val="-4"/>
                <w:sz w:val="24"/>
                <w:lang w:val="ru-RU"/>
              </w:rPr>
              <w:t xml:space="preserve"> </w:t>
            </w:r>
            <w:r w:rsidRPr="006C6D24">
              <w:rPr>
                <w:sz w:val="24"/>
                <w:lang w:val="ru-RU"/>
              </w:rPr>
              <w:t>произведения).</w:t>
            </w:r>
          </w:p>
          <w:p w:rsidR="006C6D24" w:rsidRPr="006C6D24" w:rsidRDefault="006C6D24">
            <w:pPr>
              <w:ind w:right="422"/>
              <w:rPr>
                <w:sz w:val="24"/>
                <w:lang w:val="ru-RU"/>
              </w:rPr>
            </w:pPr>
            <w:r w:rsidRPr="006C6D24">
              <w:rPr>
                <w:sz w:val="24"/>
                <w:lang w:val="ru-RU"/>
              </w:rPr>
              <w:t>Работа в парах: составление цитатного плана,</w:t>
            </w:r>
            <w:r w:rsidRPr="006C6D24">
              <w:rPr>
                <w:spacing w:val="-58"/>
                <w:sz w:val="24"/>
                <w:lang w:val="ru-RU"/>
              </w:rPr>
              <w:t xml:space="preserve"> </w:t>
            </w:r>
            <w:r w:rsidRPr="006C6D24">
              <w:rPr>
                <w:sz w:val="24"/>
                <w:lang w:val="ru-RU"/>
              </w:rPr>
              <w:t>оценка</w:t>
            </w:r>
            <w:r w:rsidRPr="006C6D24">
              <w:rPr>
                <w:spacing w:val="-2"/>
                <w:sz w:val="24"/>
                <w:lang w:val="ru-RU"/>
              </w:rPr>
              <w:t xml:space="preserve"> </w:t>
            </w:r>
            <w:r w:rsidRPr="006C6D24">
              <w:rPr>
                <w:sz w:val="24"/>
                <w:lang w:val="ru-RU"/>
              </w:rPr>
              <w:t>совместной деятельности.</w:t>
            </w:r>
          </w:p>
          <w:p w:rsidR="006C6D24" w:rsidRPr="006C6D24" w:rsidRDefault="006C6D24">
            <w:pPr>
              <w:ind w:right="1246"/>
              <w:rPr>
                <w:sz w:val="24"/>
                <w:lang w:val="ru-RU"/>
              </w:rPr>
            </w:pPr>
            <w:r w:rsidRPr="006C6D24">
              <w:rPr>
                <w:sz w:val="24"/>
                <w:lang w:val="ru-RU"/>
              </w:rPr>
              <w:t>Упражнения в выразительном чтении</w:t>
            </w:r>
            <w:r w:rsidRPr="006C6D24">
              <w:rPr>
                <w:spacing w:val="-57"/>
                <w:sz w:val="24"/>
                <w:lang w:val="ru-RU"/>
              </w:rPr>
              <w:t xml:space="preserve"> </w:t>
            </w:r>
            <w:r w:rsidRPr="006C6D24">
              <w:rPr>
                <w:sz w:val="24"/>
                <w:lang w:val="ru-RU"/>
              </w:rPr>
              <w:t>небольших</w:t>
            </w:r>
            <w:r w:rsidRPr="006C6D24">
              <w:rPr>
                <w:spacing w:val="-2"/>
                <w:sz w:val="24"/>
                <w:lang w:val="ru-RU"/>
              </w:rPr>
              <w:t xml:space="preserve"> </w:t>
            </w:r>
            <w:r w:rsidRPr="006C6D24">
              <w:rPr>
                <w:sz w:val="24"/>
                <w:lang w:val="ru-RU"/>
              </w:rPr>
              <w:t>эпизодов</w:t>
            </w:r>
            <w:r w:rsidRPr="006C6D24">
              <w:rPr>
                <w:spacing w:val="-1"/>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соблюдением</w:t>
            </w:r>
          </w:p>
          <w:p w:rsidR="006C6D24" w:rsidRPr="006C6D24" w:rsidRDefault="006C6D24">
            <w:pPr>
              <w:ind w:right="643"/>
              <w:rPr>
                <w:sz w:val="24"/>
                <w:lang w:val="ru-RU"/>
              </w:rPr>
            </w:pPr>
            <w:r w:rsidRPr="006C6D24">
              <w:rPr>
                <w:sz w:val="24"/>
                <w:lang w:val="ru-RU"/>
              </w:rPr>
              <w:t>орфоэпических и интонационных норм при</w:t>
            </w:r>
            <w:r w:rsidRPr="006C6D24">
              <w:rPr>
                <w:spacing w:val="-57"/>
                <w:sz w:val="24"/>
                <w:lang w:val="ru-RU"/>
              </w:rPr>
              <w:t xml:space="preserve"> </w:t>
            </w:r>
            <w:r w:rsidRPr="006C6D24">
              <w:rPr>
                <w:sz w:val="24"/>
                <w:lang w:val="ru-RU"/>
              </w:rPr>
              <w:t>чтении</w:t>
            </w:r>
            <w:r w:rsidRPr="006C6D24">
              <w:rPr>
                <w:spacing w:val="-1"/>
                <w:sz w:val="24"/>
                <w:lang w:val="ru-RU"/>
              </w:rPr>
              <w:t xml:space="preserve"> </w:t>
            </w:r>
            <w:r w:rsidRPr="006C6D24">
              <w:rPr>
                <w:sz w:val="24"/>
                <w:lang w:val="ru-RU"/>
              </w:rPr>
              <w:t>вслух.</w:t>
            </w:r>
          </w:p>
          <w:p w:rsidR="006C6D24" w:rsidRPr="006C6D24" w:rsidRDefault="006C6D24">
            <w:pPr>
              <w:spacing w:before="1"/>
              <w:ind w:right="473"/>
              <w:rPr>
                <w:sz w:val="24"/>
                <w:lang w:val="ru-RU"/>
              </w:rPr>
            </w:pPr>
            <w:r w:rsidRPr="006C6D24">
              <w:rPr>
                <w:sz w:val="24"/>
                <w:lang w:val="ru-RU"/>
              </w:rPr>
              <w:t>Пересказ (устно) произведения от лица героя</w:t>
            </w:r>
            <w:r w:rsidRPr="006C6D24">
              <w:rPr>
                <w:spacing w:val="-58"/>
                <w:sz w:val="24"/>
                <w:lang w:val="ru-RU"/>
              </w:rPr>
              <w:t xml:space="preserve"> </w:t>
            </w:r>
            <w:r w:rsidRPr="006C6D24">
              <w:rPr>
                <w:sz w:val="24"/>
                <w:lang w:val="ru-RU"/>
              </w:rPr>
              <w:t>или от</w:t>
            </w:r>
            <w:r w:rsidRPr="006C6D24">
              <w:rPr>
                <w:spacing w:val="-2"/>
                <w:sz w:val="24"/>
                <w:lang w:val="ru-RU"/>
              </w:rPr>
              <w:t xml:space="preserve"> </w:t>
            </w:r>
            <w:r w:rsidRPr="006C6D24">
              <w:rPr>
                <w:sz w:val="24"/>
                <w:lang w:val="ru-RU"/>
              </w:rPr>
              <w:t>третьего</w:t>
            </w:r>
            <w:r w:rsidRPr="006C6D24">
              <w:rPr>
                <w:spacing w:val="-1"/>
                <w:sz w:val="24"/>
                <w:lang w:val="ru-RU"/>
              </w:rPr>
              <w:t xml:space="preserve"> </w:t>
            </w:r>
            <w:r w:rsidRPr="006C6D24">
              <w:rPr>
                <w:sz w:val="24"/>
                <w:lang w:val="ru-RU"/>
              </w:rPr>
              <w:t>лица.</w:t>
            </w:r>
          </w:p>
          <w:p w:rsidR="006C6D24" w:rsidRPr="006C6D24" w:rsidRDefault="006C6D24">
            <w:pPr>
              <w:ind w:right="745"/>
              <w:rPr>
                <w:sz w:val="24"/>
                <w:lang w:val="ru-RU"/>
              </w:rPr>
            </w:pPr>
            <w:r w:rsidRPr="006C6D24">
              <w:rPr>
                <w:sz w:val="24"/>
                <w:lang w:val="ru-RU"/>
              </w:rPr>
              <w:t>Дифференцированная работа: составление</w:t>
            </w:r>
            <w:r w:rsidRPr="006C6D24">
              <w:rPr>
                <w:spacing w:val="-58"/>
                <w:sz w:val="24"/>
                <w:lang w:val="ru-RU"/>
              </w:rPr>
              <w:t xml:space="preserve"> </w:t>
            </w:r>
            <w:r w:rsidRPr="006C6D24">
              <w:rPr>
                <w:sz w:val="24"/>
                <w:lang w:val="ru-RU"/>
              </w:rPr>
              <w:t>рассказа</w:t>
            </w:r>
            <w:r w:rsidRPr="006C6D24">
              <w:rPr>
                <w:spacing w:val="-2"/>
                <w:sz w:val="24"/>
                <w:lang w:val="ru-RU"/>
              </w:rPr>
              <w:t xml:space="preserve"> </w:t>
            </w:r>
            <w:r w:rsidRPr="006C6D24">
              <w:rPr>
                <w:sz w:val="24"/>
                <w:lang w:val="ru-RU"/>
              </w:rPr>
              <w:t>от</w:t>
            </w:r>
            <w:r w:rsidRPr="006C6D24">
              <w:rPr>
                <w:spacing w:val="-1"/>
                <w:sz w:val="24"/>
                <w:lang w:val="ru-RU"/>
              </w:rPr>
              <w:t xml:space="preserve"> </w:t>
            </w:r>
            <w:r w:rsidRPr="006C6D24">
              <w:rPr>
                <w:sz w:val="24"/>
                <w:lang w:val="ru-RU"/>
              </w:rPr>
              <w:t>имени</w:t>
            </w:r>
            <w:r w:rsidRPr="006C6D24">
              <w:rPr>
                <w:spacing w:val="1"/>
                <w:sz w:val="24"/>
                <w:lang w:val="ru-RU"/>
              </w:rPr>
              <w:t xml:space="preserve"> </w:t>
            </w:r>
            <w:r w:rsidRPr="006C6D24">
              <w:rPr>
                <w:sz w:val="24"/>
                <w:lang w:val="ru-RU"/>
              </w:rPr>
              <w:t>одного</w:t>
            </w:r>
            <w:r w:rsidRPr="006C6D24">
              <w:rPr>
                <w:spacing w:val="-2"/>
                <w:sz w:val="24"/>
                <w:lang w:val="ru-RU"/>
              </w:rPr>
              <w:t xml:space="preserve"> </w:t>
            </w:r>
            <w:r w:rsidRPr="006C6D24">
              <w:rPr>
                <w:sz w:val="24"/>
                <w:lang w:val="ru-RU"/>
              </w:rPr>
              <w:t>из героев.</w:t>
            </w:r>
          </w:p>
          <w:p w:rsidR="006C6D24" w:rsidRPr="006C6D24" w:rsidRDefault="006C6D24">
            <w:pPr>
              <w:spacing w:before="2" w:line="235" w:lineRule="auto"/>
              <w:ind w:right="731"/>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spacing w:before="1"/>
              <w:ind w:right="319"/>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p w:rsidR="006C6D24" w:rsidRPr="006C6D24" w:rsidRDefault="006C6D24">
            <w:pPr>
              <w:ind w:right="368"/>
              <w:rPr>
                <w:sz w:val="24"/>
                <w:lang w:val="ru-RU"/>
              </w:rPr>
            </w:pPr>
            <w:r w:rsidRPr="006C6D24">
              <w:rPr>
                <w:sz w:val="24"/>
                <w:lang w:val="ru-RU"/>
              </w:rPr>
              <w:t>Работа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группе:</w:t>
            </w:r>
            <w:r w:rsidRPr="006C6D24">
              <w:rPr>
                <w:spacing w:val="-2"/>
                <w:sz w:val="24"/>
                <w:lang w:val="ru-RU"/>
              </w:rPr>
              <w:t xml:space="preserve"> </w:t>
            </w:r>
            <w:r w:rsidRPr="006C6D24">
              <w:rPr>
                <w:sz w:val="24"/>
                <w:lang w:val="ru-RU"/>
              </w:rPr>
              <w:t>выбор</w:t>
            </w:r>
            <w:r w:rsidRPr="006C6D24">
              <w:rPr>
                <w:spacing w:val="-3"/>
                <w:sz w:val="24"/>
                <w:lang w:val="ru-RU"/>
              </w:rPr>
              <w:t xml:space="preserve"> </w:t>
            </w:r>
            <w:r w:rsidRPr="006C6D24">
              <w:rPr>
                <w:sz w:val="24"/>
                <w:lang w:val="ru-RU"/>
              </w:rPr>
              <w:t>книги</w:t>
            </w:r>
            <w:r w:rsidRPr="006C6D24">
              <w:rPr>
                <w:spacing w:val="-1"/>
                <w:sz w:val="24"/>
                <w:lang w:val="ru-RU"/>
              </w:rPr>
              <w:t xml:space="preserve"> </w:t>
            </w:r>
            <w:r w:rsidRPr="006C6D24">
              <w:rPr>
                <w:sz w:val="24"/>
                <w:lang w:val="ru-RU"/>
              </w:rPr>
              <w:t>по</w:t>
            </w:r>
            <w:r w:rsidRPr="006C6D24">
              <w:rPr>
                <w:spacing w:val="-5"/>
                <w:sz w:val="24"/>
                <w:lang w:val="ru-RU"/>
              </w:rPr>
              <w:t xml:space="preserve"> </w:t>
            </w:r>
            <w:r w:rsidRPr="006C6D24">
              <w:rPr>
                <w:sz w:val="24"/>
                <w:lang w:val="ru-RU"/>
              </w:rPr>
              <w:t>теме</w:t>
            </w:r>
            <w:r w:rsidRPr="006C6D24">
              <w:rPr>
                <w:spacing w:val="-3"/>
                <w:sz w:val="24"/>
                <w:lang w:val="ru-RU"/>
              </w:rPr>
              <w:t xml:space="preserve"> </w:t>
            </w:r>
            <w:r w:rsidRPr="006C6D24">
              <w:rPr>
                <w:sz w:val="24"/>
                <w:lang w:val="ru-RU"/>
              </w:rPr>
              <w:t>«О</w:t>
            </w:r>
            <w:r w:rsidRPr="006C6D24">
              <w:rPr>
                <w:spacing w:val="-57"/>
                <w:sz w:val="24"/>
                <w:lang w:val="ru-RU"/>
              </w:rPr>
              <w:t xml:space="preserve"> </w:t>
            </w:r>
            <w:r w:rsidRPr="006C6D24">
              <w:rPr>
                <w:sz w:val="24"/>
                <w:lang w:val="ru-RU"/>
              </w:rPr>
              <w:t>детях»,</w:t>
            </w:r>
            <w:r w:rsidRPr="006C6D24">
              <w:rPr>
                <w:spacing w:val="-2"/>
                <w:sz w:val="24"/>
                <w:lang w:val="ru-RU"/>
              </w:rPr>
              <w:t xml:space="preserve"> </w:t>
            </w:r>
            <w:r w:rsidRPr="006C6D24">
              <w:rPr>
                <w:sz w:val="24"/>
                <w:lang w:val="ru-RU"/>
              </w:rPr>
              <w:t>представление</w:t>
            </w:r>
            <w:r w:rsidRPr="006C6D24">
              <w:rPr>
                <w:spacing w:val="-1"/>
                <w:sz w:val="24"/>
                <w:lang w:val="ru-RU"/>
              </w:rPr>
              <w:t xml:space="preserve"> </w:t>
            </w:r>
            <w:r w:rsidRPr="006C6D24">
              <w:rPr>
                <w:sz w:val="24"/>
                <w:lang w:val="ru-RU"/>
              </w:rPr>
              <w:t>самостоятельно</w:t>
            </w:r>
          </w:p>
          <w:p w:rsidR="006C6D24" w:rsidRPr="006C6D24" w:rsidRDefault="006C6D24">
            <w:pPr>
              <w:spacing w:line="270" w:lineRule="atLeast"/>
              <w:ind w:right="204"/>
              <w:rPr>
                <w:sz w:val="24"/>
                <w:lang w:val="ru-RU"/>
              </w:rPr>
            </w:pPr>
            <w:r w:rsidRPr="006C6D24">
              <w:rPr>
                <w:sz w:val="24"/>
                <w:lang w:val="ru-RU"/>
              </w:rPr>
              <w:t>прочитанного</w:t>
            </w:r>
            <w:r w:rsidRPr="006C6D24">
              <w:rPr>
                <w:spacing w:val="-5"/>
                <w:sz w:val="24"/>
                <w:lang w:val="ru-RU"/>
              </w:rPr>
              <w:t xml:space="preserve"> </w:t>
            </w:r>
            <w:r w:rsidRPr="006C6D24">
              <w:rPr>
                <w:sz w:val="24"/>
                <w:lang w:val="ru-RU"/>
              </w:rPr>
              <w:t>произведения</w:t>
            </w:r>
            <w:r w:rsidRPr="006C6D24">
              <w:rPr>
                <w:spacing w:val="-5"/>
                <w:sz w:val="24"/>
                <w:lang w:val="ru-RU"/>
              </w:rPr>
              <w:t xml:space="preserve"> </w:t>
            </w:r>
            <w:r w:rsidRPr="006C6D24">
              <w:rPr>
                <w:sz w:val="24"/>
                <w:lang w:val="ru-RU"/>
              </w:rPr>
              <w:t>и</w:t>
            </w:r>
            <w:r w:rsidRPr="006C6D24">
              <w:rPr>
                <w:spacing w:val="-4"/>
                <w:sz w:val="24"/>
                <w:lang w:val="ru-RU"/>
              </w:rPr>
              <w:t xml:space="preserve"> </w:t>
            </w:r>
            <w:r w:rsidRPr="006C6D24">
              <w:rPr>
                <w:sz w:val="24"/>
                <w:lang w:val="ru-RU"/>
              </w:rPr>
              <w:t>выбранной</w:t>
            </w:r>
            <w:r w:rsidRPr="006C6D24">
              <w:rPr>
                <w:spacing w:val="-5"/>
                <w:sz w:val="24"/>
                <w:lang w:val="ru-RU"/>
              </w:rPr>
              <w:t xml:space="preserve"> </w:t>
            </w:r>
            <w:r w:rsidRPr="006C6D24">
              <w:rPr>
                <w:sz w:val="24"/>
                <w:lang w:val="ru-RU"/>
              </w:rPr>
              <w:t>книги</w:t>
            </w:r>
            <w:r w:rsidRPr="006C6D24">
              <w:rPr>
                <w:spacing w:val="-57"/>
                <w:sz w:val="24"/>
                <w:lang w:val="ru-RU"/>
              </w:rPr>
              <w:t xml:space="preserve"> </w:t>
            </w:r>
            <w:r w:rsidRPr="006C6D24">
              <w:rPr>
                <w:sz w:val="24"/>
                <w:lang w:val="ru-RU"/>
              </w:rPr>
              <w:t>с использованием аппарата издания (обложка,</w:t>
            </w:r>
            <w:r w:rsidRPr="006C6D24">
              <w:rPr>
                <w:spacing w:val="1"/>
                <w:sz w:val="24"/>
                <w:lang w:val="ru-RU"/>
              </w:rPr>
              <w:t xml:space="preserve"> </w:t>
            </w:r>
            <w:r w:rsidRPr="006C6D24">
              <w:rPr>
                <w:sz w:val="24"/>
                <w:lang w:val="ru-RU"/>
              </w:rPr>
              <w:t>оглавление, аннотация, предисловие,</w:t>
            </w:r>
            <w:r w:rsidRPr="006C6D24">
              <w:rPr>
                <w:spacing w:val="1"/>
                <w:sz w:val="24"/>
                <w:lang w:val="ru-RU"/>
              </w:rPr>
              <w:t xml:space="preserve"> </w:t>
            </w:r>
            <w:r w:rsidRPr="006C6D24">
              <w:rPr>
                <w:sz w:val="24"/>
                <w:lang w:val="ru-RU"/>
              </w:rPr>
              <w:t>иллюстрации,</w:t>
            </w:r>
            <w:r w:rsidRPr="006C6D24">
              <w:rPr>
                <w:spacing w:val="-1"/>
                <w:sz w:val="24"/>
                <w:lang w:val="ru-RU"/>
              </w:rPr>
              <w:t xml:space="preserve"> </w:t>
            </w:r>
            <w:r w:rsidRPr="006C6D24">
              <w:rPr>
                <w:sz w:val="24"/>
                <w:lang w:val="ru-RU"/>
              </w:rPr>
              <w:t>сноски,</w:t>
            </w:r>
            <w:r w:rsidRPr="006C6D24">
              <w:rPr>
                <w:spacing w:val="-3"/>
                <w:sz w:val="24"/>
                <w:lang w:val="ru-RU"/>
              </w:rPr>
              <w:t xml:space="preserve"> </w:t>
            </w:r>
            <w:r w:rsidRPr="006C6D24">
              <w:rPr>
                <w:sz w:val="24"/>
                <w:lang w:val="ru-RU"/>
              </w:rPr>
              <w:t>примечания)</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7450"/>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lastRenderedPageBreak/>
              <w:t>12.</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Default="006C6D24">
            <w:pPr>
              <w:ind w:right="891"/>
              <w:jc w:val="center"/>
              <w:rPr>
                <w:sz w:val="24"/>
              </w:rPr>
            </w:pPr>
            <w:r>
              <w:rPr>
                <w:spacing w:val="-1"/>
                <w:sz w:val="24"/>
              </w:rPr>
              <w:t>Пьеса</w:t>
            </w:r>
            <w:r>
              <w:rPr>
                <w:spacing w:val="-57"/>
                <w:sz w:val="24"/>
              </w:rPr>
              <w:t xml:space="preserve"> </w:t>
            </w:r>
            <w:r>
              <w:rPr>
                <w:sz w:val="24"/>
              </w:rPr>
              <w:t>(4</w:t>
            </w:r>
            <w:r>
              <w:rPr>
                <w:spacing w:val="-1"/>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40"/>
              <w:rPr>
                <w:sz w:val="24"/>
                <w:lang w:val="ru-RU"/>
              </w:rPr>
            </w:pPr>
            <w:r w:rsidRPr="006C6D24">
              <w:rPr>
                <w:sz w:val="24"/>
                <w:lang w:val="ru-RU"/>
              </w:rPr>
              <w:t>Знакомство с новым жанром —</w:t>
            </w:r>
            <w:r w:rsidRPr="006C6D24">
              <w:rPr>
                <w:spacing w:val="-57"/>
                <w:sz w:val="24"/>
                <w:lang w:val="ru-RU"/>
              </w:rPr>
              <w:t xml:space="preserve"> </w:t>
            </w:r>
            <w:r w:rsidRPr="006C6D24">
              <w:rPr>
                <w:sz w:val="24"/>
                <w:lang w:val="ru-RU"/>
              </w:rPr>
              <w:t>пьесой-сказкой. Пьеса —</w:t>
            </w:r>
            <w:r w:rsidRPr="006C6D24">
              <w:rPr>
                <w:spacing w:val="1"/>
                <w:sz w:val="24"/>
                <w:lang w:val="ru-RU"/>
              </w:rPr>
              <w:t xml:space="preserve"> </w:t>
            </w:r>
            <w:r w:rsidRPr="006C6D24">
              <w:rPr>
                <w:sz w:val="24"/>
                <w:lang w:val="ru-RU"/>
              </w:rPr>
              <w:t>произведение</w:t>
            </w:r>
            <w:r w:rsidRPr="006C6D24">
              <w:rPr>
                <w:spacing w:val="-2"/>
                <w:sz w:val="24"/>
                <w:lang w:val="ru-RU"/>
              </w:rPr>
              <w:t xml:space="preserve"> </w:t>
            </w:r>
            <w:r w:rsidRPr="006C6D24">
              <w:rPr>
                <w:sz w:val="24"/>
                <w:lang w:val="ru-RU"/>
              </w:rPr>
              <w:t>литературы</w:t>
            </w:r>
          </w:p>
          <w:p w:rsidR="006C6D24" w:rsidRPr="006C6D24" w:rsidRDefault="006C6D24">
            <w:pPr>
              <w:ind w:right="713"/>
              <w:rPr>
                <w:sz w:val="24"/>
                <w:lang w:val="ru-RU"/>
              </w:rPr>
            </w:pPr>
            <w:r w:rsidRPr="006C6D24">
              <w:rPr>
                <w:sz w:val="24"/>
                <w:lang w:val="ru-RU"/>
              </w:rPr>
              <w:t>и</w:t>
            </w:r>
            <w:r w:rsidRPr="006C6D24">
              <w:rPr>
                <w:spacing w:val="3"/>
                <w:sz w:val="24"/>
                <w:lang w:val="ru-RU"/>
              </w:rPr>
              <w:t xml:space="preserve"> </w:t>
            </w:r>
            <w:r w:rsidRPr="006C6D24">
              <w:rPr>
                <w:sz w:val="24"/>
                <w:lang w:val="ru-RU"/>
              </w:rPr>
              <w:t>театрального</w:t>
            </w:r>
            <w:r w:rsidRPr="006C6D24">
              <w:rPr>
                <w:spacing w:val="4"/>
                <w:sz w:val="24"/>
                <w:lang w:val="ru-RU"/>
              </w:rPr>
              <w:t xml:space="preserve"> </w:t>
            </w:r>
            <w:r w:rsidRPr="006C6D24">
              <w:rPr>
                <w:sz w:val="24"/>
                <w:lang w:val="ru-RU"/>
              </w:rPr>
              <w:t>искусства.</w:t>
            </w:r>
            <w:r w:rsidRPr="006C6D24">
              <w:rPr>
                <w:spacing w:val="1"/>
                <w:sz w:val="24"/>
                <w:lang w:val="ru-RU"/>
              </w:rPr>
              <w:t xml:space="preserve"> </w:t>
            </w:r>
            <w:r w:rsidRPr="006C6D24">
              <w:rPr>
                <w:sz w:val="24"/>
                <w:lang w:val="ru-RU"/>
              </w:rPr>
              <w:t>Пьеса</w:t>
            </w:r>
            <w:r w:rsidRPr="006C6D24">
              <w:rPr>
                <w:spacing w:val="-5"/>
                <w:sz w:val="24"/>
                <w:lang w:val="ru-RU"/>
              </w:rPr>
              <w:t xml:space="preserve"> </w:t>
            </w:r>
            <w:r w:rsidRPr="006C6D24">
              <w:rPr>
                <w:sz w:val="24"/>
                <w:lang w:val="ru-RU"/>
              </w:rPr>
              <w:t>как</w:t>
            </w:r>
            <w:r w:rsidRPr="006C6D24">
              <w:rPr>
                <w:spacing w:val="-2"/>
                <w:sz w:val="24"/>
                <w:lang w:val="ru-RU"/>
              </w:rPr>
              <w:t xml:space="preserve"> </w:t>
            </w:r>
            <w:r w:rsidRPr="006C6D24">
              <w:rPr>
                <w:sz w:val="24"/>
                <w:lang w:val="ru-RU"/>
              </w:rPr>
              <w:t>жанр</w:t>
            </w:r>
            <w:r w:rsidRPr="006C6D24">
              <w:rPr>
                <w:spacing w:val="-4"/>
                <w:sz w:val="24"/>
                <w:lang w:val="ru-RU"/>
              </w:rPr>
              <w:t xml:space="preserve"> </w:t>
            </w:r>
            <w:r w:rsidRPr="006C6D24">
              <w:rPr>
                <w:sz w:val="24"/>
                <w:lang w:val="ru-RU"/>
              </w:rPr>
              <w:t>драматического</w:t>
            </w:r>
            <w:r w:rsidRPr="006C6D24">
              <w:rPr>
                <w:spacing w:val="-57"/>
                <w:sz w:val="24"/>
                <w:lang w:val="ru-RU"/>
              </w:rPr>
              <w:t xml:space="preserve"> </w:t>
            </w:r>
            <w:r w:rsidRPr="006C6D24">
              <w:rPr>
                <w:sz w:val="24"/>
                <w:lang w:val="ru-RU"/>
              </w:rPr>
              <w:t>произведения.</w:t>
            </w:r>
          </w:p>
          <w:p w:rsidR="006C6D24" w:rsidRPr="006C6D24" w:rsidRDefault="006C6D24">
            <w:pPr>
              <w:ind w:right="649"/>
              <w:rPr>
                <w:sz w:val="24"/>
                <w:lang w:val="ru-RU"/>
              </w:rPr>
            </w:pPr>
            <w:r w:rsidRPr="006C6D24">
              <w:rPr>
                <w:sz w:val="24"/>
                <w:lang w:val="ru-RU"/>
              </w:rPr>
              <w:t>Пьеса</w:t>
            </w:r>
            <w:r w:rsidRPr="006C6D24">
              <w:rPr>
                <w:spacing w:val="-4"/>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сказка:</w:t>
            </w:r>
            <w:r w:rsidRPr="006C6D24">
              <w:rPr>
                <w:spacing w:val="-3"/>
                <w:sz w:val="24"/>
                <w:lang w:val="ru-RU"/>
              </w:rPr>
              <w:t xml:space="preserve"> </w:t>
            </w:r>
            <w:r w:rsidRPr="006C6D24">
              <w:rPr>
                <w:sz w:val="24"/>
                <w:lang w:val="ru-RU"/>
              </w:rPr>
              <w:t>драматическое</w:t>
            </w:r>
            <w:r w:rsidRPr="006C6D24">
              <w:rPr>
                <w:spacing w:val="-4"/>
                <w:sz w:val="24"/>
                <w:lang w:val="ru-RU"/>
              </w:rPr>
              <w:t xml:space="preserve"> </w:t>
            </w:r>
            <w:r w:rsidRPr="006C6D24">
              <w:rPr>
                <w:sz w:val="24"/>
                <w:lang w:val="ru-RU"/>
              </w:rPr>
              <w:t>и</w:t>
            </w:r>
            <w:r w:rsidRPr="006C6D24">
              <w:rPr>
                <w:spacing w:val="-57"/>
                <w:sz w:val="24"/>
                <w:lang w:val="ru-RU"/>
              </w:rPr>
              <w:t xml:space="preserve"> </w:t>
            </w:r>
            <w:r w:rsidRPr="006C6D24">
              <w:rPr>
                <w:sz w:val="24"/>
                <w:lang w:val="ru-RU"/>
              </w:rPr>
              <w:t>эпическое</w:t>
            </w:r>
            <w:r w:rsidRPr="006C6D24">
              <w:rPr>
                <w:spacing w:val="-2"/>
                <w:sz w:val="24"/>
                <w:lang w:val="ru-RU"/>
              </w:rPr>
              <w:t xml:space="preserve"> </w:t>
            </w:r>
            <w:r w:rsidRPr="006C6D24">
              <w:rPr>
                <w:sz w:val="24"/>
                <w:lang w:val="ru-RU"/>
              </w:rPr>
              <w:t>произведения.</w:t>
            </w:r>
          </w:p>
          <w:p w:rsidR="006C6D24" w:rsidRDefault="006C6D24">
            <w:pPr>
              <w:ind w:right="635"/>
              <w:rPr>
                <w:sz w:val="24"/>
              </w:rPr>
            </w:pPr>
            <w:r>
              <w:rPr>
                <w:sz w:val="24"/>
              </w:rPr>
              <w:t>Авторские</w:t>
            </w:r>
            <w:r>
              <w:rPr>
                <w:spacing w:val="-6"/>
                <w:sz w:val="24"/>
              </w:rPr>
              <w:t xml:space="preserve"> </w:t>
            </w:r>
            <w:r>
              <w:rPr>
                <w:sz w:val="24"/>
              </w:rPr>
              <w:t>ремарки:</w:t>
            </w:r>
            <w:r>
              <w:rPr>
                <w:spacing w:val="-5"/>
                <w:sz w:val="24"/>
              </w:rPr>
              <w:t xml:space="preserve"> </w:t>
            </w:r>
            <w:r>
              <w:rPr>
                <w:sz w:val="24"/>
              </w:rPr>
              <w:t>назначение,</w:t>
            </w:r>
            <w:r>
              <w:rPr>
                <w:spacing w:val="-57"/>
                <w:sz w:val="24"/>
              </w:rPr>
              <w:t xml:space="preserve"> </w:t>
            </w:r>
            <w:r>
              <w:rPr>
                <w:sz w:val="24"/>
              </w:rPr>
              <w:t>содержание</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36"/>
              <w:rPr>
                <w:sz w:val="24"/>
                <w:lang w:val="ru-RU"/>
              </w:rPr>
            </w:pPr>
            <w:r w:rsidRPr="006C6D24">
              <w:rPr>
                <w:sz w:val="24"/>
                <w:lang w:val="ru-RU"/>
              </w:rPr>
              <w:t>Чтение</w:t>
            </w:r>
            <w:r w:rsidRPr="006C6D24">
              <w:rPr>
                <w:spacing w:val="-1"/>
                <w:sz w:val="24"/>
                <w:lang w:val="ru-RU"/>
              </w:rPr>
              <w:t xml:space="preserve"> </w:t>
            </w:r>
            <w:r w:rsidRPr="006C6D24">
              <w:rPr>
                <w:sz w:val="24"/>
                <w:lang w:val="ru-RU"/>
              </w:rPr>
              <w:t>вслух</w:t>
            </w:r>
            <w:r w:rsidRPr="006C6D24">
              <w:rPr>
                <w:spacing w:val="-1"/>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про себя</w:t>
            </w:r>
            <w:r w:rsidRPr="006C6D24">
              <w:rPr>
                <w:spacing w:val="1"/>
                <w:sz w:val="24"/>
                <w:lang w:val="ru-RU"/>
              </w:rPr>
              <w:t xml:space="preserve"> </w:t>
            </w:r>
            <w:r w:rsidRPr="006C6D24">
              <w:rPr>
                <w:sz w:val="24"/>
                <w:lang w:val="ru-RU"/>
              </w:rPr>
              <w:t>(молча) пьес.</w:t>
            </w:r>
            <w:r w:rsidRPr="006C6D24">
              <w:rPr>
                <w:spacing w:val="1"/>
                <w:sz w:val="24"/>
                <w:lang w:val="ru-RU"/>
              </w:rPr>
              <w:t xml:space="preserve"> </w:t>
            </w:r>
            <w:r w:rsidRPr="006C6D24">
              <w:rPr>
                <w:sz w:val="24"/>
                <w:lang w:val="ru-RU"/>
              </w:rPr>
              <w:t>Например,</w:t>
            </w:r>
            <w:r w:rsidRPr="006C6D24">
              <w:rPr>
                <w:spacing w:val="-3"/>
                <w:sz w:val="24"/>
                <w:lang w:val="ru-RU"/>
              </w:rPr>
              <w:t xml:space="preserve"> </w:t>
            </w:r>
            <w:r w:rsidRPr="006C6D24">
              <w:rPr>
                <w:sz w:val="24"/>
                <w:lang w:val="ru-RU"/>
              </w:rPr>
              <w:t>С.</w:t>
            </w:r>
            <w:r w:rsidRPr="006C6D24">
              <w:rPr>
                <w:spacing w:val="-3"/>
                <w:sz w:val="24"/>
                <w:lang w:val="ru-RU"/>
              </w:rPr>
              <w:t xml:space="preserve"> </w:t>
            </w:r>
            <w:r w:rsidRPr="006C6D24">
              <w:rPr>
                <w:sz w:val="24"/>
                <w:lang w:val="ru-RU"/>
              </w:rPr>
              <w:t>Я.</w:t>
            </w:r>
            <w:r w:rsidRPr="006C6D24">
              <w:rPr>
                <w:spacing w:val="-2"/>
                <w:sz w:val="24"/>
                <w:lang w:val="ru-RU"/>
              </w:rPr>
              <w:t xml:space="preserve"> </w:t>
            </w:r>
            <w:r w:rsidRPr="006C6D24">
              <w:rPr>
                <w:sz w:val="24"/>
                <w:lang w:val="ru-RU"/>
              </w:rPr>
              <w:t>Маршак</w:t>
            </w:r>
            <w:r w:rsidRPr="006C6D24">
              <w:rPr>
                <w:spacing w:val="-1"/>
                <w:sz w:val="24"/>
                <w:lang w:val="ru-RU"/>
              </w:rPr>
              <w:t xml:space="preserve"> </w:t>
            </w:r>
            <w:r w:rsidRPr="006C6D24">
              <w:rPr>
                <w:sz w:val="24"/>
                <w:lang w:val="ru-RU"/>
              </w:rPr>
              <w:t>«Двенадцать</w:t>
            </w:r>
            <w:r w:rsidRPr="006C6D24">
              <w:rPr>
                <w:spacing w:val="-2"/>
                <w:sz w:val="24"/>
                <w:lang w:val="ru-RU"/>
              </w:rPr>
              <w:t xml:space="preserve"> </w:t>
            </w:r>
            <w:r w:rsidRPr="006C6D24">
              <w:rPr>
                <w:sz w:val="24"/>
                <w:lang w:val="ru-RU"/>
              </w:rPr>
              <w:t>месяцев»,</w:t>
            </w:r>
          </w:p>
          <w:p w:rsidR="006C6D24" w:rsidRPr="006C6D24" w:rsidRDefault="006C6D24">
            <w:pPr>
              <w:ind w:right="790"/>
              <w:rPr>
                <w:sz w:val="24"/>
                <w:lang w:val="ru-RU"/>
              </w:rPr>
            </w:pPr>
            <w:r w:rsidRPr="006C6D24">
              <w:rPr>
                <w:sz w:val="24"/>
                <w:lang w:val="ru-RU"/>
              </w:rPr>
              <w:t>Е. Л. Шварц «Красная Шапочка» (одна по</w:t>
            </w:r>
            <w:r w:rsidRPr="006C6D24">
              <w:rPr>
                <w:spacing w:val="-57"/>
                <w:sz w:val="24"/>
                <w:lang w:val="ru-RU"/>
              </w:rPr>
              <w:t xml:space="preserve"> </w:t>
            </w:r>
            <w:r w:rsidRPr="006C6D24">
              <w:rPr>
                <w:sz w:val="24"/>
                <w:lang w:val="ru-RU"/>
              </w:rPr>
              <w:t>выбору).</w:t>
            </w:r>
          </w:p>
          <w:p w:rsidR="006C6D24" w:rsidRPr="006C6D24" w:rsidRDefault="006C6D24">
            <w:pPr>
              <w:ind w:right="694"/>
              <w:rPr>
                <w:sz w:val="24"/>
                <w:lang w:val="ru-RU"/>
              </w:rPr>
            </w:pPr>
            <w:r w:rsidRPr="006C6D24">
              <w:rPr>
                <w:sz w:val="24"/>
                <w:lang w:val="ru-RU"/>
              </w:rPr>
              <w:t>Ориентировка</w:t>
            </w:r>
            <w:r w:rsidRPr="006C6D24">
              <w:rPr>
                <w:spacing w:val="-3"/>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понятиях:</w:t>
            </w:r>
            <w:r w:rsidRPr="006C6D24">
              <w:rPr>
                <w:spacing w:val="-3"/>
                <w:sz w:val="24"/>
                <w:lang w:val="ru-RU"/>
              </w:rPr>
              <w:t xml:space="preserve"> </w:t>
            </w:r>
            <w:r w:rsidRPr="006C6D24">
              <w:rPr>
                <w:sz w:val="24"/>
                <w:lang w:val="ru-RU"/>
              </w:rPr>
              <w:t>пьеса,</w:t>
            </w:r>
            <w:r w:rsidRPr="006C6D24">
              <w:rPr>
                <w:spacing w:val="-2"/>
                <w:sz w:val="24"/>
                <w:lang w:val="ru-RU"/>
              </w:rPr>
              <w:t xml:space="preserve"> </w:t>
            </w:r>
            <w:r w:rsidRPr="006C6D24">
              <w:rPr>
                <w:sz w:val="24"/>
                <w:lang w:val="ru-RU"/>
              </w:rPr>
              <w:t>действие,</w:t>
            </w:r>
            <w:r w:rsidRPr="006C6D24">
              <w:rPr>
                <w:spacing w:val="-57"/>
                <w:sz w:val="24"/>
                <w:lang w:val="ru-RU"/>
              </w:rPr>
              <w:t xml:space="preserve"> </w:t>
            </w:r>
            <w:r w:rsidRPr="006C6D24">
              <w:rPr>
                <w:sz w:val="24"/>
                <w:lang w:val="ru-RU"/>
              </w:rPr>
              <w:t>персонажи,</w:t>
            </w:r>
            <w:r w:rsidRPr="006C6D24">
              <w:rPr>
                <w:spacing w:val="-1"/>
                <w:sz w:val="24"/>
                <w:lang w:val="ru-RU"/>
              </w:rPr>
              <w:t xml:space="preserve"> </w:t>
            </w:r>
            <w:r w:rsidRPr="006C6D24">
              <w:rPr>
                <w:sz w:val="24"/>
                <w:lang w:val="ru-RU"/>
              </w:rPr>
              <w:t>диалог, ремарка, реплика.</w:t>
            </w:r>
          </w:p>
          <w:p w:rsidR="006C6D24" w:rsidRPr="006C6D24" w:rsidRDefault="006C6D24">
            <w:pPr>
              <w:ind w:right="81"/>
              <w:rPr>
                <w:sz w:val="24"/>
                <w:lang w:val="ru-RU"/>
              </w:rPr>
            </w:pPr>
            <w:r w:rsidRPr="006C6D24">
              <w:rPr>
                <w:sz w:val="24"/>
                <w:lang w:val="ru-RU"/>
              </w:rPr>
              <w:t>Учебный диалог: анализ действующих лиц,</w:t>
            </w:r>
            <w:r w:rsidRPr="006C6D24">
              <w:rPr>
                <w:spacing w:val="1"/>
                <w:sz w:val="24"/>
                <w:lang w:val="ru-RU"/>
              </w:rPr>
              <w:t xml:space="preserve"> </w:t>
            </w:r>
            <w:r w:rsidRPr="006C6D24">
              <w:rPr>
                <w:sz w:val="24"/>
                <w:lang w:val="ru-RU"/>
              </w:rPr>
              <w:t>обсуждение проблемы: является ли автор пьесы</w:t>
            </w:r>
            <w:r w:rsidRPr="006C6D24">
              <w:rPr>
                <w:spacing w:val="1"/>
                <w:sz w:val="24"/>
                <w:lang w:val="ru-RU"/>
              </w:rPr>
              <w:t xml:space="preserve"> </w:t>
            </w:r>
            <w:r w:rsidRPr="006C6D24">
              <w:rPr>
                <w:sz w:val="24"/>
                <w:lang w:val="ru-RU"/>
              </w:rPr>
              <w:t>действующим лицом, ответ на вопрос «Почему в</w:t>
            </w:r>
            <w:r w:rsidRPr="006C6D24">
              <w:rPr>
                <w:spacing w:val="-58"/>
                <w:sz w:val="24"/>
                <w:lang w:val="ru-RU"/>
              </w:rPr>
              <w:t xml:space="preserve"> </w:t>
            </w:r>
            <w:r w:rsidRPr="006C6D24">
              <w:rPr>
                <w:sz w:val="24"/>
                <w:lang w:val="ru-RU"/>
              </w:rPr>
              <w:t>тексте приводятся авторские замечания</w:t>
            </w:r>
            <w:r w:rsidRPr="006C6D24">
              <w:rPr>
                <w:spacing w:val="1"/>
                <w:sz w:val="24"/>
                <w:lang w:val="ru-RU"/>
              </w:rPr>
              <w:t xml:space="preserve"> </w:t>
            </w:r>
            <w:r w:rsidRPr="006C6D24">
              <w:rPr>
                <w:sz w:val="24"/>
                <w:lang w:val="ru-RU"/>
              </w:rPr>
              <w:t>(ремарки),</w:t>
            </w:r>
            <w:r w:rsidRPr="006C6D24">
              <w:rPr>
                <w:spacing w:val="-1"/>
                <w:sz w:val="24"/>
                <w:lang w:val="ru-RU"/>
              </w:rPr>
              <w:t xml:space="preserve"> </w:t>
            </w:r>
            <w:r w:rsidRPr="006C6D24">
              <w:rPr>
                <w:sz w:val="24"/>
                <w:lang w:val="ru-RU"/>
              </w:rPr>
              <w:t>каково их</w:t>
            </w:r>
            <w:r w:rsidRPr="006C6D24">
              <w:rPr>
                <w:spacing w:val="-1"/>
                <w:sz w:val="24"/>
                <w:lang w:val="ru-RU"/>
              </w:rPr>
              <w:t xml:space="preserve"> </w:t>
            </w:r>
            <w:r w:rsidRPr="006C6D24">
              <w:rPr>
                <w:sz w:val="24"/>
                <w:lang w:val="ru-RU"/>
              </w:rPr>
              <w:t>назначение?».</w:t>
            </w:r>
          </w:p>
          <w:p w:rsidR="006C6D24" w:rsidRPr="006C6D24" w:rsidRDefault="006C6D24">
            <w:pPr>
              <w:rPr>
                <w:sz w:val="24"/>
                <w:lang w:val="ru-RU"/>
              </w:rPr>
            </w:pPr>
            <w:r w:rsidRPr="006C6D24">
              <w:rPr>
                <w:sz w:val="24"/>
                <w:lang w:val="ru-RU"/>
              </w:rPr>
              <w:t>Работа</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парах:</w:t>
            </w:r>
            <w:r w:rsidRPr="006C6D24">
              <w:rPr>
                <w:spacing w:val="-1"/>
                <w:sz w:val="24"/>
                <w:lang w:val="ru-RU"/>
              </w:rPr>
              <w:t xml:space="preserve"> </w:t>
            </w:r>
            <w:r w:rsidRPr="006C6D24">
              <w:rPr>
                <w:sz w:val="24"/>
                <w:lang w:val="ru-RU"/>
              </w:rPr>
              <w:t>анализ</w:t>
            </w:r>
            <w:r w:rsidRPr="006C6D24">
              <w:rPr>
                <w:spacing w:val="-1"/>
                <w:sz w:val="24"/>
                <w:lang w:val="ru-RU"/>
              </w:rPr>
              <w:t xml:space="preserve"> </w:t>
            </w:r>
            <w:r w:rsidRPr="006C6D24">
              <w:rPr>
                <w:sz w:val="24"/>
                <w:lang w:val="ru-RU"/>
              </w:rPr>
              <w:t>и обсуждение</w:t>
            </w:r>
          </w:p>
          <w:p w:rsidR="006C6D24" w:rsidRPr="006C6D24" w:rsidRDefault="006C6D24">
            <w:pPr>
              <w:ind w:right="242"/>
              <w:rPr>
                <w:sz w:val="24"/>
                <w:lang w:val="ru-RU"/>
              </w:rPr>
            </w:pPr>
            <w:r w:rsidRPr="006C6D24">
              <w:rPr>
                <w:sz w:val="24"/>
                <w:lang w:val="ru-RU"/>
              </w:rPr>
              <w:t>драматического произведения (пьесы) и</w:t>
            </w:r>
            <w:r w:rsidRPr="006C6D24">
              <w:rPr>
                <w:spacing w:val="1"/>
                <w:sz w:val="24"/>
                <w:lang w:val="ru-RU"/>
              </w:rPr>
              <w:t xml:space="preserve"> </w:t>
            </w:r>
            <w:r w:rsidRPr="006C6D24">
              <w:rPr>
                <w:sz w:val="24"/>
                <w:lang w:val="ru-RU"/>
              </w:rPr>
              <w:t>эпического (сказки) — определение сходства и</w:t>
            </w:r>
            <w:r w:rsidRPr="006C6D24">
              <w:rPr>
                <w:spacing w:val="-57"/>
                <w:sz w:val="24"/>
                <w:lang w:val="ru-RU"/>
              </w:rPr>
              <w:t xml:space="preserve"> </w:t>
            </w:r>
            <w:r w:rsidRPr="006C6D24">
              <w:rPr>
                <w:sz w:val="24"/>
                <w:lang w:val="ru-RU"/>
              </w:rPr>
              <w:t>различий,</w:t>
            </w:r>
            <w:r w:rsidRPr="006C6D24">
              <w:rPr>
                <w:spacing w:val="-3"/>
                <w:sz w:val="24"/>
                <w:lang w:val="ru-RU"/>
              </w:rPr>
              <w:t xml:space="preserve"> </w:t>
            </w:r>
            <w:r w:rsidRPr="006C6D24">
              <w:rPr>
                <w:sz w:val="24"/>
                <w:lang w:val="ru-RU"/>
              </w:rPr>
              <w:t>диалог</w:t>
            </w:r>
            <w:r w:rsidRPr="006C6D24">
              <w:rPr>
                <w:spacing w:val="-4"/>
                <w:sz w:val="24"/>
                <w:lang w:val="ru-RU"/>
              </w:rPr>
              <w:t xml:space="preserve"> </w:t>
            </w:r>
            <w:r w:rsidRPr="006C6D24">
              <w:rPr>
                <w:sz w:val="24"/>
                <w:lang w:val="ru-RU"/>
              </w:rPr>
              <w:t>как</w:t>
            </w:r>
            <w:r w:rsidRPr="006C6D24">
              <w:rPr>
                <w:spacing w:val="-3"/>
                <w:sz w:val="24"/>
                <w:lang w:val="ru-RU"/>
              </w:rPr>
              <w:t xml:space="preserve"> </w:t>
            </w:r>
            <w:r w:rsidRPr="006C6D24">
              <w:rPr>
                <w:sz w:val="24"/>
                <w:lang w:val="ru-RU"/>
              </w:rPr>
              <w:t>текст</w:t>
            </w:r>
            <w:r w:rsidRPr="006C6D24">
              <w:rPr>
                <w:spacing w:val="-3"/>
                <w:sz w:val="24"/>
                <w:lang w:val="ru-RU"/>
              </w:rPr>
              <w:t xml:space="preserve"> </w:t>
            </w:r>
            <w:r w:rsidRPr="006C6D24">
              <w:rPr>
                <w:sz w:val="24"/>
                <w:lang w:val="ru-RU"/>
              </w:rPr>
              <w:t>пьесы,</w:t>
            </w:r>
            <w:r w:rsidRPr="006C6D24">
              <w:rPr>
                <w:spacing w:val="-3"/>
                <w:sz w:val="24"/>
                <w:lang w:val="ru-RU"/>
              </w:rPr>
              <w:t xml:space="preserve"> </w:t>
            </w:r>
            <w:r w:rsidRPr="006C6D24">
              <w:rPr>
                <w:sz w:val="24"/>
                <w:lang w:val="ru-RU"/>
              </w:rPr>
              <w:t>возможность</w:t>
            </w:r>
            <w:r w:rsidRPr="006C6D24">
              <w:rPr>
                <w:spacing w:val="-57"/>
                <w:sz w:val="24"/>
                <w:lang w:val="ru-RU"/>
              </w:rPr>
              <w:t xml:space="preserve"> </w:t>
            </w:r>
            <w:r w:rsidRPr="006C6D24">
              <w:rPr>
                <w:sz w:val="24"/>
                <w:lang w:val="ru-RU"/>
              </w:rPr>
              <w:t>постановки на театральной сцене. Чтение по</w:t>
            </w:r>
            <w:r w:rsidRPr="006C6D24">
              <w:rPr>
                <w:spacing w:val="1"/>
                <w:sz w:val="24"/>
                <w:lang w:val="ru-RU"/>
              </w:rPr>
              <w:t xml:space="preserve"> </w:t>
            </w:r>
            <w:r w:rsidRPr="006C6D24">
              <w:rPr>
                <w:sz w:val="24"/>
                <w:lang w:val="ru-RU"/>
              </w:rPr>
              <w:t>ролям.</w:t>
            </w:r>
          </w:p>
          <w:p w:rsidR="006C6D24" w:rsidRPr="006C6D24" w:rsidRDefault="006C6D24">
            <w:pPr>
              <w:rPr>
                <w:sz w:val="24"/>
                <w:lang w:val="ru-RU"/>
              </w:rPr>
            </w:pPr>
            <w:r w:rsidRPr="006C6D24">
              <w:rPr>
                <w:sz w:val="24"/>
                <w:lang w:val="ru-RU"/>
              </w:rPr>
              <w:t>Работа в группах (совместная деятельность):</w:t>
            </w:r>
            <w:r w:rsidRPr="006C6D24">
              <w:rPr>
                <w:spacing w:val="1"/>
                <w:sz w:val="24"/>
                <w:lang w:val="ru-RU"/>
              </w:rPr>
              <w:t xml:space="preserve"> </w:t>
            </w:r>
            <w:r w:rsidRPr="006C6D24">
              <w:rPr>
                <w:sz w:val="24"/>
                <w:lang w:val="ru-RU"/>
              </w:rPr>
              <w:t>готовим спектакль — выбор эпизода пьесы,</w:t>
            </w:r>
            <w:r w:rsidRPr="006C6D24">
              <w:rPr>
                <w:spacing w:val="1"/>
                <w:sz w:val="24"/>
                <w:lang w:val="ru-RU"/>
              </w:rPr>
              <w:t xml:space="preserve"> </w:t>
            </w:r>
            <w:r w:rsidRPr="006C6D24">
              <w:rPr>
                <w:sz w:val="24"/>
                <w:lang w:val="ru-RU"/>
              </w:rPr>
              <w:t>распределение ролей, подготовка ответов на</w:t>
            </w:r>
            <w:r w:rsidRPr="006C6D24">
              <w:rPr>
                <w:spacing w:val="1"/>
                <w:sz w:val="24"/>
                <w:lang w:val="ru-RU"/>
              </w:rPr>
              <w:t xml:space="preserve"> </w:t>
            </w:r>
            <w:r w:rsidRPr="006C6D24">
              <w:rPr>
                <w:sz w:val="24"/>
                <w:lang w:val="ru-RU"/>
              </w:rPr>
              <w:t>вопросы</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какой</w:t>
            </w:r>
            <w:r w:rsidRPr="006C6D24">
              <w:rPr>
                <w:spacing w:val="-4"/>
                <w:sz w:val="24"/>
                <w:lang w:val="ru-RU"/>
              </w:rPr>
              <w:t xml:space="preserve"> </w:t>
            </w:r>
            <w:r w:rsidRPr="006C6D24">
              <w:rPr>
                <w:sz w:val="24"/>
                <w:lang w:val="ru-RU"/>
              </w:rPr>
              <w:t>интонацией</w:t>
            </w:r>
            <w:r w:rsidRPr="006C6D24">
              <w:rPr>
                <w:spacing w:val="-4"/>
                <w:sz w:val="24"/>
                <w:lang w:val="ru-RU"/>
              </w:rPr>
              <w:t xml:space="preserve"> </w:t>
            </w:r>
            <w:r w:rsidRPr="006C6D24">
              <w:rPr>
                <w:sz w:val="24"/>
                <w:lang w:val="ru-RU"/>
              </w:rPr>
              <w:t>говорят</w:t>
            </w:r>
            <w:r w:rsidRPr="006C6D24">
              <w:rPr>
                <w:spacing w:val="-5"/>
                <w:sz w:val="24"/>
                <w:lang w:val="ru-RU"/>
              </w:rPr>
              <w:t xml:space="preserve"> </w:t>
            </w:r>
            <w:r w:rsidRPr="006C6D24">
              <w:rPr>
                <w:sz w:val="24"/>
                <w:lang w:val="ru-RU"/>
              </w:rPr>
              <w:t>герои?»,</w:t>
            </w:r>
          </w:p>
          <w:p w:rsidR="006C6D24" w:rsidRPr="006C6D24" w:rsidRDefault="006C6D24">
            <w:pPr>
              <w:spacing w:before="1"/>
              <w:ind w:right="146"/>
              <w:rPr>
                <w:sz w:val="24"/>
                <w:lang w:val="ru-RU"/>
              </w:rPr>
            </w:pPr>
            <w:r w:rsidRPr="006C6D24">
              <w:rPr>
                <w:sz w:val="24"/>
                <w:lang w:val="ru-RU"/>
              </w:rPr>
              <w:t>«Какая мимика и какие жесты нужны в данной</w:t>
            </w:r>
            <w:r w:rsidRPr="006C6D24">
              <w:rPr>
                <w:spacing w:val="1"/>
                <w:sz w:val="24"/>
                <w:lang w:val="ru-RU"/>
              </w:rPr>
              <w:t xml:space="preserve"> </w:t>
            </w:r>
            <w:r w:rsidRPr="006C6D24">
              <w:rPr>
                <w:sz w:val="24"/>
                <w:lang w:val="ru-RU"/>
              </w:rPr>
              <w:t>сцене?»,</w:t>
            </w:r>
            <w:r w:rsidRPr="006C6D24">
              <w:rPr>
                <w:spacing w:val="-4"/>
                <w:sz w:val="24"/>
                <w:lang w:val="ru-RU"/>
              </w:rPr>
              <w:t xml:space="preserve"> </w:t>
            </w:r>
            <w:r w:rsidRPr="006C6D24">
              <w:rPr>
                <w:sz w:val="24"/>
                <w:lang w:val="ru-RU"/>
              </w:rPr>
              <w:t>подготовка</w:t>
            </w:r>
            <w:r w:rsidRPr="006C6D24">
              <w:rPr>
                <w:spacing w:val="-4"/>
                <w:sz w:val="24"/>
                <w:lang w:val="ru-RU"/>
              </w:rPr>
              <w:t xml:space="preserve"> </w:t>
            </w:r>
            <w:r w:rsidRPr="006C6D24">
              <w:rPr>
                <w:sz w:val="24"/>
                <w:lang w:val="ru-RU"/>
              </w:rPr>
              <w:t>к</w:t>
            </w:r>
            <w:r w:rsidRPr="006C6D24">
              <w:rPr>
                <w:spacing w:val="-4"/>
                <w:sz w:val="24"/>
                <w:lang w:val="ru-RU"/>
              </w:rPr>
              <w:t xml:space="preserve"> </w:t>
            </w:r>
            <w:r w:rsidRPr="006C6D24">
              <w:rPr>
                <w:sz w:val="24"/>
                <w:lang w:val="ru-RU"/>
              </w:rPr>
              <w:t>инсценированию</w:t>
            </w:r>
            <w:r w:rsidRPr="006C6D24">
              <w:rPr>
                <w:spacing w:val="-4"/>
                <w:sz w:val="24"/>
                <w:lang w:val="ru-RU"/>
              </w:rPr>
              <w:t xml:space="preserve"> </w:t>
            </w:r>
            <w:r w:rsidRPr="006C6D24">
              <w:rPr>
                <w:sz w:val="24"/>
                <w:lang w:val="ru-RU"/>
              </w:rPr>
              <w:t>эпизода.</w:t>
            </w:r>
            <w:r w:rsidRPr="006C6D24">
              <w:rPr>
                <w:spacing w:val="-57"/>
                <w:sz w:val="24"/>
                <w:lang w:val="ru-RU"/>
              </w:rPr>
              <w:t xml:space="preserve"> </w:t>
            </w:r>
            <w:r w:rsidRPr="006C6D24">
              <w:rPr>
                <w:sz w:val="24"/>
                <w:lang w:val="ru-RU"/>
              </w:rPr>
              <w:t>Экскурсия в театр (при наличии условий) и</w:t>
            </w:r>
            <w:r w:rsidRPr="006C6D24">
              <w:rPr>
                <w:spacing w:val="1"/>
                <w:sz w:val="24"/>
                <w:lang w:val="ru-RU"/>
              </w:rPr>
              <w:t xml:space="preserve"> </w:t>
            </w:r>
            <w:r w:rsidRPr="006C6D24">
              <w:rPr>
                <w:sz w:val="24"/>
                <w:lang w:val="ru-RU"/>
              </w:rPr>
              <w:t>просмотр</w:t>
            </w:r>
            <w:r w:rsidRPr="006C6D24">
              <w:rPr>
                <w:spacing w:val="-1"/>
                <w:sz w:val="24"/>
                <w:lang w:val="ru-RU"/>
              </w:rPr>
              <w:t xml:space="preserve"> </w:t>
            </w:r>
            <w:r w:rsidRPr="006C6D24">
              <w:rPr>
                <w:sz w:val="24"/>
                <w:lang w:val="ru-RU"/>
              </w:rPr>
              <w:t>детского</w:t>
            </w:r>
            <w:r w:rsidRPr="006C6D24">
              <w:rPr>
                <w:spacing w:val="1"/>
                <w:sz w:val="24"/>
                <w:lang w:val="ru-RU"/>
              </w:rPr>
              <w:t xml:space="preserve"> </w:t>
            </w:r>
            <w:r w:rsidRPr="006C6D24">
              <w:rPr>
                <w:sz w:val="24"/>
                <w:lang w:val="ru-RU"/>
              </w:rPr>
              <w:t>спектакля.</w:t>
            </w:r>
          </w:p>
          <w:p w:rsidR="006C6D24" w:rsidRPr="006C6D24" w:rsidRDefault="006C6D24">
            <w:pPr>
              <w:spacing w:line="276" w:lineRule="exact"/>
              <w:ind w:right="1079"/>
              <w:rPr>
                <w:sz w:val="24"/>
                <w:lang w:val="ru-RU"/>
              </w:rPr>
            </w:pPr>
            <w:r w:rsidRPr="006C6D24">
              <w:rPr>
                <w:sz w:val="24"/>
                <w:lang w:val="ru-RU"/>
              </w:rPr>
              <w:t>Дифференцированная работа: создание</w:t>
            </w:r>
            <w:r w:rsidRPr="006C6D24">
              <w:rPr>
                <w:spacing w:val="-58"/>
                <w:sz w:val="24"/>
                <w:lang w:val="ru-RU"/>
              </w:rPr>
              <w:t xml:space="preserve"> </w:t>
            </w:r>
            <w:r w:rsidRPr="006C6D24">
              <w:rPr>
                <w:sz w:val="24"/>
                <w:lang w:val="ru-RU"/>
              </w:rPr>
              <w:t>(рисование)</w:t>
            </w:r>
            <w:r w:rsidRPr="006C6D24">
              <w:rPr>
                <w:spacing w:val="-1"/>
                <w:sz w:val="24"/>
                <w:lang w:val="ru-RU"/>
              </w:rPr>
              <w:t xml:space="preserve"> </w:t>
            </w:r>
            <w:r w:rsidRPr="006C6D24">
              <w:rPr>
                <w:sz w:val="24"/>
                <w:lang w:val="ru-RU"/>
              </w:rPr>
              <w:t>афиши</w:t>
            </w:r>
            <w:r w:rsidRPr="006C6D24">
              <w:rPr>
                <w:spacing w:val="2"/>
                <w:sz w:val="24"/>
                <w:lang w:val="ru-RU"/>
              </w:rPr>
              <w:t xml:space="preserve"> </w:t>
            </w:r>
            <w:r w:rsidRPr="006C6D24">
              <w:rPr>
                <w:sz w:val="24"/>
                <w:lang w:val="ru-RU"/>
              </w:rPr>
              <w:t>спектакля</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208"/>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6" w:lineRule="exact"/>
              <w:rPr>
                <w:sz w:val="24"/>
              </w:rPr>
            </w:pPr>
            <w:r>
              <w:rPr>
                <w:sz w:val="24"/>
              </w:rPr>
              <w:t>13.</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Default="006C6D24">
            <w:pPr>
              <w:ind w:right="167"/>
              <w:jc w:val="center"/>
              <w:rPr>
                <w:sz w:val="24"/>
              </w:rPr>
            </w:pPr>
            <w:r>
              <w:rPr>
                <w:sz w:val="24"/>
              </w:rPr>
              <w:t>Юмористические</w:t>
            </w:r>
            <w:r>
              <w:rPr>
                <w:spacing w:val="-57"/>
                <w:sz w:val="24"/>
              </w:rPr>
              <w:t xml:space="preserve"> </w:t>
            </w:r>
            <w:r>
              <w:rPr>
                <w:sz w:val="24"/>
              </w:rPr>
              <w:t>произведения</w:t>
            </w:r>
          </w:p>
          <w:p w:rsidR="006C6D24" w:rsidRDefault="006C6D24">
            <w:pPr>
              <w:ind w:right="170"/>
              <w:jc w:val="center"/>
              <w:rPr>
                <w:sz w:val="24"/>
              </w:rPr>
            </w:pPr>
            <w:r>
              <w:rPr>
                <w:sz w:val="24"/>
              </w:rPr>
              <w:t>(5</w:t>
            </w:r>
            <w:r>
              <w:rPr>
                <w:spacing w:val="-1"/>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53"/>
              <w:rPr>
                <w:sz w:val="24"/>
                <w:lang w:val="ru-RU"/>
              </w:rPr>
            </w:pPr>
            <w:r w:rsidRPr="006C6D24">
              <w:rPr>
                <w:sz w:val="24"/>
                <w:lang w:val="ru-RU"/>
              </w:rPr>
              <w:t>Расширение круга чтения</w:t>
            </w:r>
            <w:r w:rsidRPr="006C6D24">
              <w:rPr>
                <w:spacing w:val="1"/>
                <w:sz w:val="24"/>
                <w:lang w:val="ru-RU"/>
              </w:rPr>
              <w:t xml:space="preserve"> </w:t>
            </w:r>
            <w:r w:rsidRPr="006C6D24">
              <w:rPr>
                <w:sz w:val="24"/>
                <w:lang w:val="ru-RU"/>
              </w:rPr>
              <w:t>юмористических</w:t>
            </w:r>
            <w:r w:rsidRPr="006C6D24">
              <w:rPr>
                <w:spacing w:val="-11"/>
                <w:sz w:val="24"/>
                <w:lang w:val="ru-RU"/>
              </w:rPr>
              <w:t xml:space="preserve"> </w:t>
            </w:r>
            <w:r w:rsidRPr="006C6D24">
              <w:rPr>
                <w:sz w:val="24"/>
                <w:lang w:val="ru-RU"/>
              </w:rPr>
              <w:t>произведений</w:t>
            </w:r>
            <w:r w:rsidRPr="006C6D24">
              <w:rPr>
                <w:spacing w:val="-57"/>
                <w:sz w:val="24"/>
                <w:lang w:val="ru-RU"/>
              </w:rPr>
              <w:t xml:space="preserve"> </w:t>
            </w:r>
            <w:r w:rsidRPr="006C6D24">
              <w:rPr>
                <w:sz w:val="24"/>
                <w:lang w:val="ru-RU"/>
              </w:rPr>
              <w:t>на</w:t>
            </w:r>
            <w:r w:rsidRPr="006C6D24">
              <w:rPr>
                <w:spacing w:val="-2"/>
                <w:sz w:val="24"/>
                <w:lang w:val="ru-RU"/>
              </w:rPr>
              <w:t xml:space="preserve"> </w:t>
            </w:r>
            <w:r w:rsidRPr="006C6D24">
              <w:rPr>
                <w:sz w:val="24"/>
                <w:lang w:val="ru-RU"/>
              </w:rPr>
              <w:t>примере</w:t>
            </w:r>
            <w:r w:rsidRPr="006C6D24">
              <w:rPr>
                <w:spacing w:val="-1"/>
                <w:sz w:val="24"/>
                <w:lang w:val="ru-RU"/>
              </w:rPr>
              <w:t xml:space="preserve"> </w:t>
            </w:r>
            <w:r w:rsidRPr="006C6D24">
              <w:rPr>
                <w:sz w:val="24"/>
                <w:lang w:val="ru-RU"/>
              </w:rPr>
              <w:t>рассказов</w:t>
            </w:r>
          </w:p>
          <w:p w:rsidR="006C6D24" w:rsidRPr="006C6D24" w:rsidRDefault="006C6D24">
            <w:pPr>
              <w:ind w:right="528"/>
              <w:rPr>
                <w:sz w:val="24"/>
                <w:lang w:val="ru-RU"/>
              </w:rPr>
            </w:pPr>
            <w:r w:rsidRPr="006C6D24">
              <w:rPr>
                <w:sz w:val="24"/>
                <w:lang w:val="ru-RU"/>
              </w:rPr>
              <w:t>В.</w:t>
            </w:r>
            <w:r w:rsidRPr="006C6D24">
              <w:rPr>
                <w:spacing w:val="-3"/>
                <w:sz w:val="24"/>
                <w:lang w:val="ru-RU"/>
              </w:rPr>
              <w:t xml:space="preserve"> </w:t>
            </w:r>
            <w:r w:rsidRPr="006C6D24">
              <w:rPr>
                <w:sz w:val="24"/>
                <w:lang w:val="ru-RU"/>
              </w:rPr>
              <w:t>Ю.</w:t>
            </w:r>
            <w:r w:rsidRPr="006C6D24">
              <w:rPr>
                <w:spacing w:val="-3"/>
                <w:sz w:val="24"/>
                <w:lang w:val="ru-RU"/>
              </w:rPr>
              <w:t xml:space="preserve"> </w:t>
            </w:r>
            <w:r w:rsidRPr="006C6D24">
              <w:rPr>
                <w:sz w:val="24"/>
                <w:lang w:val="ru-RU"/>
              </w:rPr>
              <w:t>Драгунского,</w:t>
            </w:r>
            <w:r w:rsidRPr="006C6D24">
              <w:rPr>
                <w:spacing w:val="-2"/>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Носова,</w:t>
            </w:r>
            <w:r w:rsidRPr="006C6D24">
              <w:rPr>
                <w:spacing w:val="-57"/>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Голявкина,</w:t>
            </w:r>
            <w:r w:rsidRPr="006C6D24">
              <w:rPr>
                <w:spacing w:val="-1"/>
                <w:sz w:val="24"/>
                <w:lang w:val="ru-RU"/>
              </w:rPr>
              <w:t xml:space="preserve"> </w:t>
            </w:r>
            <w:r w:rsidRPr="006C6D24">
              <w:rPr>
                <w:sz w:val="24"/>
                <w:lang w:val="ru-RU"/>
              </w:rPr>
              <w:t>М.</w:t>
            </w:r>
            <w:r w:rsidRPr="006C6D24">
              <w:rPr>
                <w:spacing w:val="-3"/>
                <w:sz w:val="24"/>
                <w:lang w:val="ru-RU"/>
              </w:rPr>
              <w:t xml:space="preserve"> </w:t>
            </w:r>
            <w:r w:rsidRPr="006C6D24">
              <w:rPr>
                <w:sz w:val="24"/>
                <w:lang w:val="ru-RU"/>
              </w:rPr>
              <w:t>М.</w:t>
            </w:r>
            <w:r w:rsidRPr="006C6D24">
              <w:rPr>
                <w:spacing w:val="-4"/>
                <w:sz w:val="24"/>
                <w:lang w:val="ru-RU"/>
              </w:rPr>
              <w:t xml:space="preserve"> </w:t>
            </w:r>
            <w:r w:rsidRPr="006C6D24">
              <w:rPr>
                <w:sz w:val="24"/>
                <w:lang w:val="ru-RU"/>
              </w:rPr>
              <w:t>Зощенко.</w:t>
            </w:r>
          </w:p>
          <w:p w:rsidR="006C6D24" w:rsidRPr="006C6D24" w:rsidRDefault="006C6D24">
            <w:pPr>
              <w:spacing w:line="270" w:lineRule="atLeast"/>
              <w:ind w:right="1490"/>
              <w:rPr>
                <w:sz w:val="24"/>
                <w:lang w:val="ru-RU"/>
              </w:rPr>
            </w:pPr>
            <w:r w:rsidRPr="006C6D24">
              <w:rPr>
                <w:sz w:val="24"/>
                <w:lang w:val="ru-RU"/>
              </w:rPr>
              <w:t>Герои юмористических</w:t>
            </w:r>
            <w:r w:rsidRPr="006C6D24">
              <w:rPr>
                <w:spacing w:val="1"/>
                <w:sz w:val="24"/>
                <w:lang w:val="ru-RU"/>
              </w:rPr>
              <w:t xml:space="preserve"> </w:t>
            </w:r>
            <w:r w:rsidRPr="006C6D24">
              <w:rPr>
                <w:sz w:val="24"/>
                <w:lang w:val="ru-RU"/>
              </w:rPr>
              <w:t>произведений.</w:t>
            </w:r>
            <w:r w:rsidRPr="006C6D24">
              <w:rPr>
                <w:spacing w:val="-10"/>
                <w:sz w:val="24"/>
                <w:lang w:val="ru-RU"/>
              </w:rPr>
              <w:t xml:space="preserve"> </w:t>
            </w:r>
            <w:r w:rsidRPr="006C6D24">
              <w:rPr>
                <w:sz w:val="24"/>
                <w:lang w:val="ru-RU"/>
              </w:rPr>
              <w:t>Средства</w:t>
            </w:r>
            <w:r w:rsidRPr="006C6D24">
              <w:rPr>
                <w:spacing w:val="-57"/>
                <w:sz w:val="24"/>
                <w:lang w:val="ru-RU"/>
              </w:rPr>
              <w:t xml:space="preserve"> </w:t>
            </w:r>
            <w:r w:rsidRPr="006C6D24">
              <w:rPr>
                <w:sz w:val="24"/>
                <w:lang w:val="ru-RU"/>
              </w:rPr>
              <w:t>выразительности</w:t>
            </w:r>
            <w:r w:rsidRPr="006C6D24">
              <w:rPr>
                <w:spacing w:val="-3"/>
                <w:sz w:val="24"/>
                <w:lang w:val="ru-RU"/>
              </w:rPr>
              <w:t xml:space="preserve"> </w:t>
            </w:r>
            <w:r w:rsidRPr="006C6D24">
              <w:rPr>
                <w:sz w:val="24"/>
                <w:lang w:val="ru-RU"/>
              </w:rPr>
              <w:t>текста</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51"/>
              <w:rPr>
                <w:sz w:val="24"/>
                <w:lang w:val="ru-RU"/>
              </w:rPr>
            </w:pPr>
            <w:r w:rsidRPr="006C6D24">
              <w:rPr>
                <w:sz w:val="24"/>
                <w:lang w:val="ru-RU"/>
              </w:rPr>
              <w:t>Разговор перед чтением: обсуждение</w:t>
            </w:r>
            <w:r w:rsidRPr="006C6D24">
              <w:rPr>
                <w:spacing w:val="1"/>
                <w:sz w:val="24"/>
                <w:lang w:val="ru-RU"/>
              </w:rPr>
              <w:t xml:space="preserve"> </w:t>
            </w:r>
            <w:r w:rsidRPr="006C6D24">
              <w:rPr>
                <w:sz w:val="24"/>
                <w:lang w:val="ru-RU"/>
              </w:rPr>
              <w:t>проблемного вопроса «Какой текст является</w:t>
            </w:r>
            <w:r w:rsidRPr="006C6D24">
              <w:rPr>
                <w:spacing w:val="-57"/>
                <w:sz w:val="24"/>
                <w:lang w:val="ru-RU"/>
              </w:rPr>
              <w:t xml:space="preserve"> </w:t>
            </w:r>
            <w:r w:rsidRPr="006C6D24">
              <w:rPr>
                <w:sz w:val="24"/>
                <w:lang w:val="ru-RU"/>
              </w:rPr>
              <w:t>юмористическим?».</w:t>
            </w:r>
          </w:p>
          <w:p w:rsidR="006C6D24" w:rsidRPr="006C6D24" w:rsidRDefault="006C6D24">
            <w:pPr>
              <w:ind w:right="520"/>
              <w:rPr>
                <w:sz w:val="24"/>
                <w:lang w:val="ru-RU"/>
              </w:rPr>
            </w:pPr>
            <w:r w:rsidRPr="006C6D24">
              <w:rPr>
                <w:sz w:val="24"/>
                <w:lang w:val="ru-RU"/>
              </w:rPr>
              <w:t>Слушание и чтение художественных</w:t>
            </w:r>
            <w:r w:rsidRPr="006C6D24">
              <w:rPr>
                <w:spacing w:val="1"/>
                <w:sz w:val="24"/>
                <w:lang w:val="ru-RU"/>
              </w:rPr>
              <w:t xml:space="preserve"> </w:t>
            </w:r>
            <w:r w:rsidRPr="006C6D24">
              <w:rPr>
                <w:sz w:val="24"/>
                <w:lang w:val="ru-RU"/>
              </w:rPr>
              <w:t>произведений, оценка эмоционального</w:t>
            </w:r>
            <w:r w:rsidRPr="006C6D24">
              <w:rPr>
                <w:spacing w:val="1"/>
                <w:sz w:val="24"/>
                <w:lang w:val="ru-RU"/>
              </w:rPr>
              <w:t xml:space="preserve"> </w:t>
            </w:r>
            <w:r w:rsidRPr="006C6D24">
              <w:rPr>
                <w:sz w:val="24"/>
                <w:lang w:val="ru-RU"/>
              </w:rPr>
              <w:t>состояния</w:t>
            </w:r>
            <w:r w:rsidRPr="006C6D24">
              <w:rPr>
                <w:spacing w:val="-5"/>
                <w:sz w:val="24"/>
                <w:lang w:val="ru-RU"/>
              </w:rPr>
              <w:t xml:space="preserve"> </w:t>
            </w:r>
            <w:r w:rsidRPr="006C6D24">
              <w:rPr>
                <w:sz w:val="24"/>
                <w:lang w:val="ru-RU"/>
              </w:rPr>
              <w:t>при</w:t>
            </w:r>
            <w:r w:rsidRPr="006C6D24">
              <w:rPr>
                <w:spacing w:val="-4"/>
                <w:sz w:val="24"/>
                <w:lang w:val="ru-RU"/>
              </w:rPr>
              <w:t xml:space="preserve"> </w:t>
            </w:r>
            <w:r w:rsidRPr="006C6D24">
              <w:rPr>
                <w:sz w:val="24"/>
                <w:lang w:val="ru-RU"/>
              </w:rPr>
              <w:t>восприятии</w:t>
            </w:r>
            <w:r w:rsidRPr="006C6D24">
              <w:rPr>
                <w:spacing w:val="-6"/>
                <w:sz w:val="24"/>
                <w:lang w:val="ru-RU"/>
              </w:rPr>
              <w:t xml:space="preserve"> </w:t>
            </w:r>
            <w:r w:rsidRPr="006C6D24">
              <w:rPr>
                <w:sz w:val="24"/>
                <w:lang w:val="ru-RU"/>
              </w:rPr>
              <w:t>юмористического</w:t>
            </w:r>
          </w:p>
          <w:p w:rsidR="006C6D24" w:rsidRDefault="006C6D24">
            <w:pPr>
              <w:spacing w:line="270" w:lineRule="atLeast"/>
              <w:ind w:right="282"/>
              <w:rPr>
                <w:sz w:val="24"/>
              </w:rPr>
            </w:pPr>
            <w:r w:rsidRPr="006C6D24">
              <w:rPr>
                <w:sz w:val="24"/>
                <w:lang w:val="ru-RU"/>
              </w:rPr>
              <w:t>произведения, ответ на вопрос «Какое чувство</w:t>
            </w:r>
            <w:r w:rsidRPr="006C6D24">
              <w:rPr>
                <w:spacing w:val="-57"/>
                <w:sz w:val="24"/>
                <w:lang w:val="ru-RU"/>
              </w:rPr>
              <w:t xml:space="preserve"> </w:t>
            </w:r>
            <w:r w:rsidRPr="006C6D24">
              <w:rPr>
                <w:sz w:val="24"/>
                <w:lang w:val="ru-RU"/>
              </w:rPr>
              <w:t>вызывает</w:t>
            </w:r>
            <w:r w:rsidRPr="006C6D24">
              <w:rPr>
                <w:spacing w:val="-4"/>
                <w:sz w:val="24"/>
                <w:lang w:val="ru-RU"/>
              </w:rPr>
              <w:t xml:space="preserve"> </w:t>
            </w:r>
            <w:r w:rsidRPr="006C6D24">
              <w:rPr>
                <w:sz w:val="24"/>
                <w:lang w:val="ru-RU"/>
              </w:rPr>
              <w:t>сюжет</w:t>
            </w:r>
            <w:r w:rsidRPr="006C6D24">
              <w:rPr>
                <w:spacing w:val="-2"/>
                <w:sz w:val="24"/>
                <w:lang w:val="ru-RU"/>
              </w:rPr>
              <w:t xml:space="preserve"> </w:t>
            </w:r>
            <w:r w:rsidRPr="006C6D24">
              <w:rPr>
                <w:sz w:val="24"/>
                <w:lang w:val="ru-RU"/>
              </w:rPr>
              <w:t>рассказа?</w:t>
            </w:r>
            <w:r w:rsidRPr="006C6D24">
              <w:rPr>
                <w:spacing w:val="-4"/>
                <w:sz w:val="24"/>
                <w:lang w:val="ru-RU"/>
              </w:rPr>
              <w:t xml:space="preserve"> </w:t>
            </w:r>
            <w:r>
              <w:rPr>
                <w:sz w:val="24"/>
              </w:rPr>
              <w:t>Почему?».</w:t>
            </w:r>
            <w:r>
              <w:rPr>
                <w:spacing w:val="-4"/>
                <w:sz w:val="24"/>
              </w:rPr>
              <w:t xml:space="preserve"> </w:t>
            </w:r>
            <w:r>
              <w:rPr>
                <w:sz w:val="24"/>
              </w:rPr>
              <w:t>Рассказы</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6624"/>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796"/>
              <w:rPr>
                <w:sz w:val="24"/>
                <w:lang w:val="ru-RU"/>
              </w:rPr>
            </w:pPr>
            <w:r w:rsidRPr="006C6D24">
              <w:rPr>
                <w:sz w:val="24"/>
                <w:lang w:val="ru-RU"/>
              </w:rPr>
              <w:t>юмористического содержания:</w:t>
            </w:r>
            <w:r w:rsidRPr="006C6D24">
              <w:rPr>
                <w:spacing w:val="-58"/>
                <w:sz w:val="24"/>
                <w:lang w:val="ru-RU"/>
              </w:rPr>
              <w:t xml:space="preserve"> </w:t>
            </w:r>
            <w:r w:rsidRPr="006C6D24">
              <w:rPr>
                <w:sz w:val="24"/>
                <w:lang w:val="ru-RU"/>
              </w:rPr>
              <w:t>гипербола. Юмористические</w:t>
            </w:r>
            <w:r w:rsidRPr="006C6D24">
              <w:rPr>
                <w:spacing w:val="1"/>
                <w:sz w:val="24"/>
                <w:lang w:val="ru-RU"/>
              </w:rPr>
              <w:t xml:space="preserve"> </w:t>
            </w:r>
            <w:r w:rsidRPr="006C6D24">
              <w:rPr>
                <w:sz w:val="24"/>
                <w:lang w:val="ru-RU"/>
              </w:rPr>
              <w:t>произведения</w:t>
            </w:r>
            <w:r w:rsidRPr="006C6D24">
              <w:rPr>
                <w:spacing w:val="-1"/>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кино</w:t>
            </w:r>
            <w:r w:rsidRPr="006C6D24">
              <w:rPr>
                <w:spacing w:val="-2"/>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театре</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368"/>
              <w:rPr>
                <w:sz w:val="24"/>
                <w:lang w:val="ru-RU"/>
              </w:rPr>
            </w:pPr>
            <w:r w:rsidRPr="006C6D24">
              <w:rPr>
                <w:sz w:val="24"/>
                <w:lang w:val="ru-RU"/>
              </w:rPr>
              <w:t>В. Ю. Драгунского «Главные реки», В. В.</w:t>
            </w:r>
            <w:r w:rsidRPr="006C6D24">
              <w:rPr>
                <w:spacing w:val="1"/>
                <w:sz w:val="24"/>
                <w:lang w:val="ru-RU"/>
              </w:rPr>
              <w:t xml:space="preserve"> </w:t>
            </w:r>
            <w:r w:rsidRPr="006C6D24">
              <w:rPr>
                <w:sz w:val="24"/>
                <w:lang w:val="ru-RU"/>
              </w:rPr>
              <w:t>Голявкина</w:t>
            </w:r>
            <w:r w:rsidRPr="006C6D24">
              <w:rPr>
                <w:spacing w:val="-4"/>
                <w:sz w:val="24"/>
                <w:lang w:val="ru-RU"/>
              </w:rPr>
              <w:t xml:space="preserve"> </w:t>
            </w:r>
            <w:r w:rsidRPr="006C6D24">
              <w:rPr>
                <w:sz w:val="24"/>
                <w:lang w:val="ru-RU"/>
              </w:rPr>
              <w:t>«Никакой</w:t>
            </w:r>
            <w:r w:rsidRPr="006C6D24">
              <w:rPr>
                <w:spacing w:val="-3"/>
                <w:sz w:val="24"/>
                <w:lang w:val="ru-RU"/>
              </w:rPr>
              <w:t xml:space="preserve"> </w:t>
            </w:r>
            <w:r w:rsidRPr="006C6D24">
              <w:rPr>
                <w:sz w:val="24"/>
                <w:lang w:val="ru-RU"/>
              </w:rPr>
              <w:t>горчицы</w:t>
            </w:r>
            <w:r w:rsidRPr="006C6D24">
              <w:rPr>
                <w:spacing w:val="-2"/>
                <w:sz w:val="24"/>
                <w:lang w:val="ru-RU"/>
              </w:rPr>
              <w:t xml:space="preserve"> </w:t>
            </w:r>
            <w:r w:rsidRPr="006C6D24">
              <w:rPr>
                <w:sz w:val="24"/>
                <w:lang w:val="ru-RU"/>
              </w:rPr>
              <w:t>я</w:t>
            </w:r>
            <w:r w:rsidRPr="006C6D24">
              <w:rPr>
                <w:spacing w:val="-3"/>
                <w:sz w:val="24"/>
                <w:lang w:val="ru-RU"/>
              </w:rPr>
              <w:t xml:space="preserve"> </w:t>
            </w:r>
            <w:r w:rsidRPr="006C6D24">
              <w:rPr>
                <w:sz w:val="24"/>
                <w:lang w:val="ru-RU"/>
              </w:rPr>
              <w:t>не</w:t>
            </w:r>
            <w:r w:rsidRPr="006C6D24">
              <w:rPr>
                <w:spacing w:val="-3"/>
                <w:sz w:val="24"/>
                <w:lang w:val="ru-RU"/>
              </w:rPr>
              <w:t xml:space="preserve"> </w:t>
            </w:r>
            <w:r w:rsidRPr="006C6D24">
              <w:rPr>
                <w:sz w:val="24"/>
                <w:lang w:val="ru-RU"/>
              </w:rPr>
              <w:t>ел»,</w:t>
            </w:r>
            <w:r w:rsidRPr="006C6D24">
              <w:rPr>
                <w:spacing w:val="-4"/>
                <w:sz w:val="24"/>
                <w:lang w:val="ru-RU"/>
              </w:rPr>
              <w:t xml:space="preserve"> </w:t>
            </w:r>
            <w:r w:rsidRPr="006C6D24">
              <w:rPr>
                <w:sz w:val="24"/>
                <w:lang w:val="ru-RU"/>
              </w:rPr>
              <w:t>М.</w:t>
            </w:r>
            <w:r w:rsidRPr="006C6D24">
              <w:rPr>
                <w:spacing w:val="-3"/>
                <w:sz w:val="24"/>
                <w:lang w:val="ru-RU"/>
              </w:rPr>
              <w:t xml:space="preserve"> </w:t>
            </w:r>
            <w:r w:rsidRPr="006C6D24">
              <w:rPr>
                <w:sz w:val="24"/>
                <w:lang w:val="ru-RU"/>
              </w:rPr>
              <w:t>М.</w:t>
            </w:r>
          </w:p>
          <w:p w:rsidR="006C6D24" w:rsidRPr="006C6D24" w:rsidRDefault="006C6D24">
            <w:pPr>
              <w:rPr>
                <w:sz w:val="24"/>
                <w:lang w:val="ru-RU"/>
              </w:rPr>
            </w:pPr>
            <w:r w:rsidRPr="006C6D24">
              <w:rPr>
                <w:sz w:val="24"/>
                <w:lang w:val="ru-RU"/>
              </w:rPr>
              <w:t>Зощенко</w:t>
            </w:r>
            <w:r w:rsidRPr="006C6D24">
              <w:rPr>
                <w:spacing w:val="-2"/>
                <w:sz w:val="24"/>
                <w:lang w:val="ru-RU"/>
              </w:rPr>
              <w:t xml:space="preserve"> </w:t>
            </w:r>
            <w:r w:rsidRPr="006C6D24">
              <w:rPr>
                <w:sz w:val="24"/>
                <w:lang w:val="ru-RU"/>
              </w:rPr>
              <w:t>«Ёлка»,</w:t>
            </w:r>
            <w:r w:rsidRPr="006C6D24">
              <w:rPr>
                <w:spacing w:val="-1"/>
                <w:sz w:val="24"/>
                <w:lang w:val="ru-RU"/>
              </w:rPr>
              <w:t xml:space="preserve"> </w:t>
            </w:r>
            <w:r w:rsidRPr="006C6D24">
              <w:rPr>
                <w:sz w:val="24"/>
                <w:lang w:val="ru-RU"/>
              </w:rPr>
              <w:t>«Не</w:t>
            </w:r>
            <w:r w:rsidRPr="006C6D24">
              <w:rPr>
                <w:spacing w:val="-3"/>
                <w:sz w:val="24"/>
                <w:lang w:val="ru-RU"/>
              </w:rPr>
              <w:t xml:space="preserve"> </w:t>
            </w:r>
            <w:r w:rsidRPr="006C6D24">
              <w:rPr>
                <w:sz w:val="24"/>
                <w:lang w:val="ru-RU"/>
              </w:rPr>
              <w:t>надо</w:t>
            </w:r>
            <w:r w:rsidRPr="006C6D24">
              <w:rPr>
                <w:spacing w:val="-1"/>
                <w:sz w:val="24"/>
                <w:lang w:val="ru-RU"/>
              </w:rPr>
              <w:t xml:space="preserve"> </w:t>
            </w:r>
            <w:r w:rsidRPr="006C6D24">
              <w:rPr>
                <w:sz w:val="24"/>
                <w:lang w:val="ru-RU"/>
              </w:rPr>
              <w:t>врать»,</w:t>
            </w:r>
            <w:r w:rsidRPr="006C6D24">
              <w:rPr>
                <w:spacing w:val="-1"/>
                <w:sz w:val="24"/>
                <w:lang w:val="ru-RU"/>
              </w:rPr>
              <w:t xml:space="preserve"> </w:t>
            </w:r>
            <w:r w:rsidRPr="006C6D24">
              <w:rPr>
                <w:sz w:val="24"/>
                <w:lang w:val="ru-RU"/>
              </w:rPr>
              <w:t>Н.</w:t>
            </w:r>
            <w:r w:rsidRPr="006C6D24">
              <w:rPr>
                <w:spacing w:val="-3"/>
                <w:sz w:val="24"/>
                <w:lang w:val="ru-RU"/>
              </w:rPr>
              <w:t xml:space="preserve"> </w:t>
            </w:r>
            <w:r w:rsidRPr="006C6D24">
              <w:rPr>
                <w:sz w:val="24"/>
                <w:lang w:val="ru-RU"/>
              </w:rPr>
              <w:t>Н.</w:t>
            </w:r>
            <w:r w:rsidRPr="006C6D24">
              <w:rPr>
                <w:spacing w:val="-1"/>
                <w:sz w:val="24"/>
                <w:lang w:val="ru-RU"/>
              </w:rPr>
              <w:t xml:space="preserve"> </w:t>
            </w:r>
            <w:r w:rsidRPr="006C6D24">
              <w:rPr>
                <w:sz w:val="24"/>
                <w:lang w:val="ru-RU"/>
              </w:rPr>
              <w:t>Носова</w:t>
            </w:r>
          </w:p>
          <w:p w:rsidR="006C6D24" w:rsidRPr="006C6D24" w:rsidRDefault="006C6D24">
            <w:pPr>
              <w:ind w:right="846"/>
              <w:rPr>
                <w:sz w:val="24"/>
                <w:lang w:val="ru-RU"/>
              </w:rPr>
            </w:pPr>
            <w:r w:rsidRPr="006C6D24">
              <w:rPr>
                <w:sz w:val="24"/>
                <w:lang w:val="ru-RU"/>
              </w:rPr>
              <w:t>«Метро» (не менее двух произведений по</w:t>
            </w:r>
            <w:r w:rsidRPr="006C6D24">
              <w:rPr>
                <w:spacing w:val="-57"/>
                <w:sz w:val="24"/>
                <w:lang w:val="ru-RU"/>
              </w:rPr>
              <w:t xml:space="preserve"> </w:t>
            </w:r>
            <w:r w:rsidRPr="006C6D24">
              <w:rPr>
                <w:sz w:val="24"/>
                <w:lang w:val="ru-RU"/>
              </w:rPr>
              <w:t>выбору).</w:t>
            </w:r>
          </w:p>
          <w:p w:rsidR="006C6D24" w:rsidRPr="006C6D24" w:rsidRDefault="006C6D24">
            <w:pPr>
              <w:ind w:right="210"/>
              <w:rPr>
                <w:sz w:val="24"/>
                <w:lang w:val="ru-RU"/>
              </w:rPr>
            </w:pPr>
            <w:r w:rsidRPr="006C6D24">
              <w:rPr>
                <w:sz w:val="24"/>
                <w:lang w:val="ru-RU"/>
              </w:rPr>
              <w:t>Работа с текстом произведения: составление</w:t>
            </w:r>
            <w:r w:rsidRPr="006C6D24">
              <w:rPr>
                <w:spacing w:val="1"/>
                <w:sz w:val="24"/>
                <w:lang w:val="ru-RU"/>
              </w:rPr>
              <w:t xml:space="preserve"> </w:t>
            </w:r>
            <w:r w:rsidRPr="006C6D24">
              <w:rPr>
                <w:sz w:val="24"/>
                <w:lang w:val="ru-RU"/>
              </w:rPr>
              <w:t>портретной характеристики персонажей с</w:t>
            </w:r>
            <w:r w:rsidRPr="006C6D24">
              <w:rPr>
                <w:spacing w:val="1"/>
                <w:sz w:val="24"/>
                <w:lang w:val="ru-RU"/>
              </w:rPr>
              <w:t xml:space="preserve"> </w:t>
            </w:r>
            <w:r w:rsidRPr="006C6D24">
              <w:rPr>
                <w:sz w:val="24"/>
                <w:lang w:val="ru-RU"/>
              </w:rPr>
              <w:t>приведением примеров из текста, нахождение в</w:t>
            </w:r>
            <w:r w:rsidRPr="006C6D24">
              <w:rPr>
                <w:spacing w:val="-57"/>
                <w:sz w:val="24"/>
                <w:lang w:val="ru-RU"/>
              </w:rPr>
              <w:t xml:space="preserve"> </w:t>
            </w:r>
            <w:r w:rsidRPr="006C6D24">
              <w:rPr>
                <w:sz w:val="24"/>
                <w:lang w:val="ru-RU"/>
              </w:rPr>
              <w:t>тексте средства изображения героев и</w:t>
            </w:r>
            <w:r w:rsidRPr="006C6D24">
              <w:rPr>
                <w:spacing w:val="1"/>
                <w:sz w:val="24"/>
                <w:lang w:val="ru-RU"/>
              </w:rPr>
              <w:t xml:space="preserve"> </w:t>
            </w:r>
            <w:r w:rsidRPr="006C6D24">
              <w:rPr>
                <w:sz w:val="24"/>
                <w:lang w:val="ru-RU"/>
              </w:rPr>
              <w:t>выражения</w:t>
            </w:r>
            <w:r w:rsidRPr="006C6D24">
              <w:rPr>
                <w:spacing w:val="-1"/>
                <w:sz w:val="24"/>
                <w:lang w:val="ru-RU"/>
              </w:rPr>
              <w:t xml:space="preserve"> </w:t>
            </w:r>
            <w:r w:rsidRPr="006C6D24">
              <w:rPr>
                <w:sz w:val="24"/>
                <w:lang w:val="ru-RU"/>
              </w:rPr>
              <w:t>их чувств.</w:t>
            </w:r>
          </w:p>
          <w:p w:rsidR="006C6D24" w:rsidRPr="006C6D24" w:rsidRDefault="006C6D24">
            <w:pPr>
              <w:ind w:right="606"/>
              <w:rPr>
                <w:sz w:val="24"/>
                <w:lang w:val="ru-RU"/>
              </w:rPr>
            </w:pPr>
            <w:r w:rsidRPr="006C6D24">
              <w:rPr>
                <w:sz w:val="24"/>
                <w:lang w:val="ru-RU"/>
              </w:rPr>
              <w:t>Работа в парах: чтение диалогов по ролям,</w:t>
            </w:r>
            <w:r w:rsidRPr="006C6D24">
              <w:rPr>
                <w:spacing w:val="1"/>
                <w:sz w:val="24"/>
                <w:lang w:val="ru-RU"/>
              </w:rPr>
              <w:t xml:space="preserve"> </w:t>
            </w:r>
            <w:r w:rsidRPr="006C6D24">
              <w:rPr>
                <w:sz w:val="24"/>
                <w:lang w:val="ru-RU"/>
              </w:rPr>
              <w:t>выбор интонации, отражающей комичность</w:t>
            </w:r>
            <w:r w:rsidRPr="006C6D24">
              <w:rPr>
                <w:spacing w:val="-57"/>
                <w:sz w:val="24"/>
                <w:lang w:val="ru-RU"/>
              </w:rPr>
              <w:t xml:space="preserve"> </w:t>
            </w:r>
            <w:r w:rsidRPr="006C6D24">
              <w:rPr>
                <w:sz w:val="24"/>
                <w:lang w:val="ru-RU"/>
              </w:rPr>
              <w:t>ситуации.</w:t>
            </w:r>
          </w:p>
          <w:p w:rsidR="006C6D24" w:rsidRPr="006C6D24" w:rsidRDefault="006C6D24">
            <w:pPr>
              <w:ind w:right="477"/>
              <w:rPr>
                <w:sz w:val="24"/>
                <w:lang w:val="ru-RU"/>
              </w:rPr>
            </w:pPr>
            <w:r w:rsidRPr="006C6D24">
              <w:rPr>
                <w:sz w:val="24"/>
                <w:lang w:val="ru-RU"/>
              </w:rPr>
              <w:t>Дифференцированная работа: придумывание</w:t>
            </w:r>
            <w:r w:rsidRPr="006C6D24">
              <w:rPr>
                <w:spacing w:val="-58"/>
                <w:sz w:val="24"/>
                <w:lang w:val="ru-RU"/>
              </w:rPr>
              <w:t xml:space="preserve"> </w:t>
            </w:r>
            <w:r w:rsidRPr="006C6D24">
              <w:rPr>
                <w:sz w:val="24"/>
                <w:lang w:val="ru-RU"/>
              </w:rPr>
              <w:t>продолжения рассказа.</w:t>
            </w:r>
          </w:p>
          <w:p w:rsidR="006C6D24" w:rsidRPr="006C6D24" w:rsidRDefault="006C6D24">
            <w:pPr>
              <w:ind w:right="731"/>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ind w:right="319"/>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p w:rsidR="006C6D24" w:rsidRPr="006C6D24" w:rsidRDefault="006C6D24">
            <w:pPr>
              <w:spacing w:before="1"/>
              <w:ind w:right="347"/>
              <w:rPr>
                <w:sz w:val="24"/>
                <w:lang w:val="ru-RU"/>
              </w:rPr>
            </w:pPr>
            <w:r w:rsidRPr="006C6D24">
              <w:rPr>
                <w:sz w:val="24"/>
                <w:lang w:val="ru-RU"/>
              </w:rPr>
              <w:t>Литературная викторина по произведениям Н.</w:t>
            </w:r>
            <w:r w:rsidRPr="006C6D24">
              <w:rPr>
                <w:spacing w:val="-58"/>
                <w:sz w:val="24"/>
                <w:lang w:val="ru-RU"/>
              </w:rPr>
              <w:t xml:space="preserve"> </w:t>
            </w:r>
            <w:r w:rsidRPr="006C6D24">
              <w:rPr>
                <w:sz w:val="24"/>
                <w:lang w:val="ru-RU"/>
              </w:rPr>
              <w:t>Н.</w:t>
            </w:r>
            <w:r w:rsidRPr="006C6D24">
              <w:rPr>
                <w:spacing w:val="-2"/>
                <w:sz w:val="24"/>
                <w:lang w:val="ru-RU"/>
              </w:rPr>
              <w:t xml:space="preserve"> </w:t>
            </w:r>
            <w:r w:rsidRPr="006C6D24">
              <w:rPr>
                <w:sz w:val="24"/>
                <w:lang w:val="ru-RU"/>
              </w:rPr>
              <w:t>Носова, В. Ю. Драгунского.</w:t>
            </w:r>
          </w:p>
          <w:p w:rsidR="006C6D24" w:rsidRPr="006C6D24" w:rsidRDefault="006C6D24">
            <w:pPr>
              <w:spacing w:line="270" w:lineRule="atLeast"/>
              <w:ind w:right="601"/>
              <w:rPr>
                <w:sz w:val="24"/>
                <w:lang w:val="ru-RU"/>
              </w:rPr>
            </w:pPr>
            <w:r w:rsidRPr="006C6D24">
              <w:rPr>
                <w:sz w:val="24"/>
                <w:lang w:val="ru-RU"/>
              </w:rPr>
              <w:t>Слушание</w:t>
            </w:r>
            <w:r w:rsidRPr="006C6D24">
              <w:rPr>
                <w:spacing w:val="-6"/>
                <w:sz w:val="24"/>
                <w:lang w:val="ru-RU"/>
              </w:rPr>
              <w:t xml:space="preserve"> </w:t>
            </w:r>
            <w:r w:rsidRPr="006C6D24">
              <w:rPr>
                <w:sz w:val="24"/>
                <w:lang w:val="ru-RU"/>
              </w:rPr>
              <w:t>записей</w:t>
            </w:r>
            <w:r w:rsidRPr="006C6D24">
              <w:rPr>
                <w:spacing w:val="-5"/>
                <w:sz w:val="24"/>
                <w:lang w:val="ru-RU"/>
              </w:rPr>
              <w:t xml:space="preserve"> </w:t>
            </w:r>
            <w:r w:rsidRPr="006C6D24">
              <w:rPr>
                <w:sz w:val="24"/>
                <w:lang w:val="ru-RU"/>
              </w:rPr>
              <w:t>(аудио)</w:t>
            </w:r>
            <w:r w:rsidRPr="006C6D24">
              <w:rPr>
                <w:spacing w:val="-5"/>
                <w:sz w:val="24"/>
                <w:lang w:val="ru-RU"/>
              </w:rPr>
              <w:t xml:space="preserve"> </w:t>
            </w:r>
            <w:r w:rsidRPr="006C6D24">
              <w:rPr>
                <w:sz w:val="24"/>
                <w:lang w:val="ru-RU"/>
              </w:rPr>
              <w:t>юмористических</w:t>
            </w:r>
            <w:r w:rsidRPr="006C6D24">
              <w:rPr>
                <w:spacing w:val="-57"/>
                <w:sz w:val="24"/>
                <w:lang w:val="ru-RU"/>
              </w:rPr>
              <w:t xml:space="preserve"> </w:t>
            </w:r>
            <w:r w:rsidRPr="006C6D24">
              <w:rPr>
                <w:sz w:val="24"/>
                <w:lang w:val="ru-RU"/>
              </w:rPr>
              <w:t>произведений, просмотр</w:t>
            </w:r>
            <w:r w:rsidRPr="006C6D24">
              <w:rPr>
                <w:spacing w:val="-1"/>
                <w:sz w:val="24"/>
                <w:lang w:val="ru-RU"/>
              </w:rPr>
              <w:t xml:space="preserve"> </w:t>
            </w:r>
            <w:r w:rsidRPr="006C6D24">
              <w:rPr>
                <w:sz w:val="24"/>
                <w:lang w:val="ru-RU"/>
              </w:rPr>
              <w:t>фильмов</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3036"/>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14.</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Default="006C6D24">
            <w:pPr>
              <w:ind w:right="590"/>
              <w:jc w:val="center"/>
              <w:rPr>
                <w:sz w:val="24"/>
              </w:rPr>
            </w:pPr>
            <w:r>
              <w:rPr>
                <w:spacing w:val="-1"/>
                <w:sz w:val="24"/>
              </w:rPr>
              <w:t>Зарубежная</w:t>
            </w:r>
            <w:r>
              <w:rPr>
                <w:spacing w:val="-57"/>
                <w:sz w:val="24"/>
              </w:rPr>
              <w:t xml:space="preserve"> </w:t>
            </w:r>
            <w:r>
              <w:rPr>
                <w:sz w:val="24"/>
              </w:rPr>
              <w:t>литература</w:t>
            </w:r>
            <w:r>
              <w:rPr>
                <w:spacing w:val="1"/>
                <w:sz w:val="24"/>
              </w:rPr>
              <w:t xml:space="preserve"> </w:t>
            </w:r>
            <w:r>
              <w:rPr>
                <w:sz w:val="24"/>
              </w:rPr>
              <w:t>(6</w:t>
            </w:r>
            <w:r>
              <w:rPr>
                <w:spacing w:val="-1"/>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spacing w:line="275" w:lineRule="exact"/>
              <w:rPr>
                <w:sz w:val="24"/>
                <w:lang w:val="ru-RU"/>
              </w:rPr>
            </w:pPr>
            <w:r w:rsidRPr="006C6D24">
              <w:rPr>
                <w:sz w:val="24"/>
                <w:lang w:val="ru-RU"/>
              </w:rPr>
              <w:t>Расширение</w:t>
            </w:r>
            <w:r w:rsidRPr="006C6D24">
              <w:rPr>
                <w:spacing w:val="-3"/>
                <w:sz w:val="24"/>
                <w:lang w:val="ru-RU"/>
              </w:rPr>
              <w:t xml:space="preserve"> </w:t>
            </w:r>
            <w:r w:rsidRPr="006C6D24">
              <w:rPr>
                <w:sz w:val="24"/>
                <w:lang w:val="ru-RU"/>
              </w:rPr>
              <w:t>круга</w:t>
            </w:r>
            <w:r w:rsidRPr="006C6D24">
              <w:rPr>
                <w:spacing w:val="-1"/>
                <w:sz w:val="24"/>
                <w:lang w:val="ru-RU"/>
              </w:rPr>
              <w:t xml:space="preserve"> </w:t>
            </w:r>
            <w:r w:rsidRPr="006C6D24">
              <w:rPr>
                <w:sz w:val="24"/>
                <w:lang w:val="ru-RU"/>
              </w:rPr>
              <w:t>чтения</w:t>
            </w:r>
          </w:p>
          <w:p w:rsidR="006C6D24" w:rsidRPr="006C6D24" w:rsidRDefault="006C6D24">
            <w:pPr>
              <w:ind w:right="79"/>
              <w:rPr>
                <w:sz w:val="24"/>
                <w:lang w:val="ru-RU"/>
              </w:rPr>
            </w:pPr>
            <w:r w:rsidRPr="006C6D24">
              <w:rPr>
                <w:sz w:val="24"/>
                <w:lang w:val="ru-RU"/>
              </w:rPr>
              <w:t>произведений зарубежных писателей.</w:t>
            </w:r>
            <w:r w:rsidRPr="006C6D24">
              <w:rPr>
                <w:spacing w:val="-57"/>
                <w:sz w:val="24"/>
                <w:lang w:val="ru-RU"/>
              </w:rPr>
              <w:t xml:space="preserve"> </w:t>
            </w:r>
            <w:r w:rsidRPr="006C6D24">
              <w:rPr>
                <w:sz w:val="24"/>
                <w:lang w:val="ru-RU"/>
              </w:rPr>
              <w:t>Литературные</w:t>
            </w:r>
            <w:r w:rsidRPr="006C6D24">
              <w:rPr>
                <w:spacing w:val="-2"/>
                <w:sz w:val="24"/>
                <w:lang w:val="ru-RU"/>
              </w:rPr>
              <w:t xml:space="preserve"> </w:t>
            </w:r>
            <w:r w:rsidRPr="006C6D24">
              <w:rPr>
                <w:sz w:val="24"/>
                <w:lang w:val="ru-RU"/>
              </w:rPr>
              <w:t>сказки</w:t>
            </w:r>
            <w:r w:rsidRPr="006C6D24">
              <w:rPr>
                <w:spacing w:val="-2"/>
                <w:sz w:val="24"/>
                <w:lang w:val="ru-RU"/>
              </w:rPr>
              <w:t xml:space="preserve"> </w:t>
            </w:r>
            <w:r w:rsidRPr="006C6D24">
              <w:rPr>
                <w:sz w:val="24"/>
                <w:lang w:val="ru-RU"/>
              </w:rPr>
              <w:t>Ш.</w:t>
            </w:r>
            <w:r w:rsidRPr="006C6D24">
              <w:rPr>
                <w:spacing w:val="-1"/>
                <w:sz w:val="24"/>
                <w:lang w:val="ru-RU"/>
              </w:rPr>
              <w:t xml:space="preserve"> </w:t>
            </w:r>
            <w:r w:rsidRPr="006C6D24">
              <w:rPr>
                <w:sz w:val="24"/>
                <w:lang w:val="ru-RU"/>
              </w:rPr>
              <w:t>Перро,</w:t>
            </w:r>
          </w:p>
          <w:p w:rsidR="006C6D24" w:rsidRPr="006C6D24" w:rsidRDefault="006C6D24">
            <w:pPr>
              <w:ind w:right="452"/>
              <w:rPr>
                <w:sz w:val="24"/>
                <w:lang w:val="ru-RU"/>
              </w:rPr>
            </w:pPr>
            <w:r w:rsidRPr="006C6D24">
              <w:rPr>
                <w:sz w:val="24"/>
                <w:lang w:val="ru-RU"/>
              </w:rPr>
              <w:t>Х.-К. Андерсена, братьев Гримм.</w:t>
            </w:r>
            <w:r w:rsidRPr="006C6D24">
              <w:rPr>
                <w:spacing w:val="1"/>
                <w:sz w:val="24"/>
                <w:lang w:val="ru-RU"/>
              </w:rPr>
              <w:t xml:space="preserve"> </w:t>
            </w:r>
            <w:r w:rsidRPr="006C6D24">
              <w:rPr>
                <w:sz w:val="24"/>
                <w:lang w:val="ru-RU"/>
              </w:rPr>
              <w:t>Приключенческая литература:</w:t>
            </w:r>
            <w:r w:rsidRPr="006C6D24">
              <w:rPr>
                <w:spacing w:val="1"/>
                <w:sz w:val="24"/>
                <w:lang w:val="ru-RU"/>
              </w:rPr>
              <w:t xml:space="preserve"> </w:t>
            </w:r>
            <w:r w:rsidRPr="006C6D24">
              <w:rPr>
                <w:sz w:val="24"/>
                <w:lang w:val="ru-RU"/>
              </w:rPr>
              <w:t>Произведения Дж. Свифта, Марка</w:t>
            </w:r>
            <w:r w:rsidRPr="006C6D24">
              <w:rPr>
                <w:spacing w:val="-57"/>
                <w:sz w:val="24"/>
                <w:lang w:val="ru-RU"/>
              </w:rPr>
              <w:t xml:space="preserve"> </w:t>
            </w:r>
            <w:r w:rsidRPr="006C6D24">
              <w:rPr>
                <w:sz w:val="24"/>
                <w:lang w:val="ru-RU"/>
              </w:rPr>
              <w:t>Твена</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265"/>
              <w:rPr>
                <w:sz w:val="24"/>
                <w:lang w:val="ru-RU"/>
              </w:rPr>
            </w:pPr>
            <w:r w:rsidRPr="006C6D24">
              <w:rPr>
                <w:sz w:val="24"/>
                <w:lang w:val="ru-RU"/>
              </w:rPr>
              <w:t>Разговор перед чтением: установление цели</w:t>
            </w:r>
            <w:r w:rsidRPr="006C6D24">
              <w:rPr>
                <w:spacing w:val="1"/>
                <w:sz w:val="24"/>
                <w:lang w:val="ru-RU"/>
              </w:rPr>
              <w:t xml:space="preserve"> </w:t>
            </w:r>
            <w:r w:rsidRPr="006C6D24">
              <w:rPr>
                <w:sz w:val="24"/>
                <w:lang w:val="ru-RU"/>
              </w:rPr>
              <w:t>чтения, ответ на вопрос «На какой вопрос хочу</w:t>
            </w:r>
            <w:r w:rsidRPr="006C6D24">
              <w:rPr>
                <w:spacing w:val="-58"/>
                <w:sz w:val="24"/>
                <w:lang w:val="ru-RU"/>
              </w:rPr>
              <w:t xml:space="preserve"> </w:t>
            </w:r>
            <w:r w:rsidRPr="006C6D24">
              <w:rPr>
                <w:sz w:val="24"/>
                <w:lang w:val="ru-RU"/>
              </w:rPr>
              <w:t>получить</w:t>
            </w:r>
            <w:r w:rsidRPr="006C6D24">
              <w:rPr>
                <w:spacing w:val="-1"/>
                <w:sz w:val="24"/>
                <w:lang w:val="ru-RU"/>
              </w:rPr>
              <w:t xml:space="preserve"> </w:t>
            </w:r>
            <w:r w:rsidRPr="006C6D24">
              <w:rPr>
                <w:sz w:val="24"/>
                <w:lang w:val="ru-RU"/>
              </w:rPr>
              <w:t>ответ,</w:t>
            </w:r>
            <w:r w:rsidRPr="006C6D24">
              <w:rPr>
                <w:spacing w:val="-1"/>
                <w:sz w:val="24"/>
                <w:lang w:val="ru-RU"/>
              </w:rPr>
              <w:t xml:space="preserve"> </w:t>
            </w:r>
            <w:r w:rsidRPr="006C6D24">
              <w:rPr>
                <w:sz w:val="24"/>
                <w:lang w:val="ru-RU"/>
              </w:rPr>
              <w:t>читая произведение?».</w:t>
            </w:r>
          </w:p>
          <w:p w:rsidR="006C6D24" w:rsidRPr="006C6D24" w:rsidRDefault="006C6D24">
            <w:pPr>
              <w:ind w:right="857"/>
              <w:rPr>
                <w:sz w:val="24"/>
                <w:lang w:val="ru-RU"/>
              </w:rPr>
            </w:pPr>
            <w:r w:rsidRPr="006C6D24">
              <w:rPr>
                <w:sz w:val="24"/>
                <w:lang w:val="ru-RU"/>
              </w:rPr>
              <w:t>Чтение литературных сказок зарубежных</w:t>
            </w:r>
            <w:r w:rsidRPr="006C6D24">
              <w:rPr>
                <w:spacing w:val="-58"/>
                <w:sz w:val="24"/>
                <w:lang w:val="ru-RU"/>
              </w:rPr>
              <w:t xml:space="preserve"> </w:t>
            </w:r>
            <w:r w:rsidRPr="006C6D24">
              <w:rPr>
                <w:sz w:val="24"/>
                <w:lang w:val="ru-RU"/>
              </w:rPr>
              <w:t>писателей</w:t>
            </w:r>
            <w:r w:rsidRPr="006C6D24">
              <w:rPr>
                <w:spacing w:val="-1"/>
                <w:sz w:val="24"/>
                <w:lang w:val="ru-RU"/>
              </w:rPr>
              <w:t xml:space="preserve"> </w:t>
            </w:r>
            <w:r w:rsidRPr="006C6D24">
              <w:rPr>
                <w:sz w:val="24"/>
                <w:lang w:val="ru-RU"/>
              </w:rPr>
              <w:t>(по выбору):</w:t>
            </w:r>
          </w:p>
          <w:p w:rsidR="006C6D24" w:rsidRPr="006C6D24" w:rsidRDefault="006C6D24">
            <w:pPr>
              <w:ind w:right="239"/>
              <w:rPr>
                <w:sz w:val="24"/>
                <w:lang w:val="ru-RU"/>
              </w:rPr>
            </w:pPr>
            <w:r w:rsidRPr="006C6D24">
              <w:rPr>
                <w:sz w:val="24"/>
                <w:lang w:val="ru-RU"/>
              </w:rPr>
              <w:t>братья Гримм «Белоснежка и семь гномов», Ш.</w:t>
            </w:r>
            <w:r w:rsidRPr="006C6D24">
              <w:rPr>
                <w:spacing w:val="-58"/>
                <w:sz w:val="24"/>
                <w:lang w:val="ru-RU"/>
              </w:rPr>
              <w:t xml:space="preserve"> </w:t>
            </w:r>
            <w:r w:rsidRPr="006C6D24">
              <w:rPr>
                <w:sz w:val="24"/>
                <w:lang w:val="ru-RU"/>
              </w:rPr>
              <w:t>Перро</w:t>
            </w:r>
            <w:r w:rsidRPr="006C6D24">
              <w:rPr>
                <w:spacing w:val="-2"/>
                <w:sz w:val="24"/>
                <w:lang w:val="ru-RU"/>
              </w:rPr>
              <w:t xml:space="preserve"> </w:t>
            </w:r>
            <w:r w:rsidRPr="006C6D24">
              <w:rPr>
                <w:sz w:val="24"/>
                <w:lang w:val="ru-RU"/>
              </w:rPr>
              <w:t>«Спящая</w:t>
            </w:r>
            <w:r w:rsidRPr="006C6D24">
              <w:rPr>
                <w:spacing w:val="-1"/>
                <w:sz w:val="24"/>
                <w:lang w:val="ru-RU"/>
              </w:rPr>
              <w:t xml:space="preserve"> </w:t>
            </w:r>
            <w:r w:rsidRPr="006C6D24">
              <w:rPr>
                <w:sz w:val="24"/>
                <w:lang w:val="ru-RU"/>
              </w:rPr>
              <w:t>красавица», Х.-К.</w:t>
            </w:r>
            <w:r w:rsidRPr="006C6D24">
              <w:rPr>
                <w:spacing w:val="-2"/>
                <w:sz w:val="24"/>
                <w:lang w:val="ru-RU"/>
              </w:rPr>
              <w:t xml:space="preserve"> </w:t>
            </w:r>
            <w:r w:rsidRPr="006C6D24">
              <w:rPr>
                <w:sz w:val="24"/>
                <w:lang w:val="ru-RU"/>
              </w:rPr>
              <w:t>Андерсен</w:t>
            </w:r>
          </w:p>
          <w:p w:rsidR="006C6D24" w:rsidRPr="006C6D24" w:rsidRDefault="006C6D24">
            <w:pPr>
              <w:rPr>
                <w:sz w:val="24"/>
                <w:lang w:val="ru-RU"/>
              </w:rPr>
            </w:pPr>
            <w:r w:rsidRPr="006C6D24">
              <w:rPr>
                <w:sz w:val="24"/>
                <w:lang w:val="ru-RU"/>
              </w:rPr>
              <w:t>«Дикие</w:t>
            </w:r>
            <w:r w:rsidRPr="006C6D24">
              <w:rPr>
                <w:spacing w:val="-2"/>
                <w:sz w:val="24"/>
                <w:lang w:val="ru-RU"/>
              </w:rPr>
              <w:t xml:space="preserve"> </w:t>
            </w:r>
            <w:r w:rsidRPr="006C6D24">
              <w:rPr>
                <w:sz w:val="24"/>
                <w:lang w:val="ru-RU"/>
              </w:rPr>
              <w:t>лебеди»,</w:t>
            </w:r>
            <w:r w:rsidRPr="006C6D24">
              <w:rPr>
                <w:spacing w:val="-1"/>
                <w:sz w:val="24"/>
                <w:lang w:val="ru-RU"/>
              </w:rPr>
              <w:t xml:space="preserve"> </w:t>
            </w:r>
            <w:r w:rsidRPr="006C6D24">
              <w:rPr>
                <w:sz w:val="24"/>
                <w:lang w:val="ru-RU"/>
              </w:rPr>
              <w:t>«Русалочка».</w:t>
            </w:r>
          </w:p>
          <w:p w:rsidR="006C6D24" w:rsidRPr="006C6D24" w:rsidRDefault="006C6D24">
            <w:pPr>
              <w:ind w:right="197"/>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текстом</w:t>
            </w:r>
            <w:r w:rsidRPr="006C6D24">
              <w:rPr>
                <w:spacing w:val="-3"/>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(характеристика</w:t>
            </w:r>
            <w:r w:rsidRPr="006C6D24">
              <w:rPr>
                <w:spacing w:val="-57"/>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нахождение</w:t>
            </w:r>
            <w:r w:rsidRPr="006C6D24">
              <w:rPr>
                <w:spacing w:val="-1"/>
                <w:sz w:val="24"/>
                <w:lang w:val="ru-RU"/>
              </w:rPr>
              <w:t xml:space="preserve"> </w:t>
            </w:r>
            <w:r w:rsidRPr="006C6D24">
              <w:rPr>
                <w:sz w:val="24"/>
                <w:lang w:val="ru-RU"/>
              </w:rPr>
              <w:t>описания</w:t>
            </w:r>
            <w:r w:rsidRPr="006C6D24">
              <w:rPr>
                <w:spacing w:val="-1"/>
                <w:sz w:val="24"/>
                <w:lang w:val="ru-RU"/>
              </w:rPr>
              <w:t xml:space="preserve"> </w:t>
            </w:r>
            <w:r w:rsidRPr="006C6D24">
              <w:rPr>
                <w:sz w:val="24"/>
                <w:lang w:val="ru-RU"/>
              </w:rPr>
              <w:t>героя,</w:t>
            </w:r>
          </w:p>
          <w:p w:rsidR="006C6D24" w:rsidRDefault="006C6D24">
            <w:pPr>
              <w:spacing w:line="257" w:lineRule="exact"/>
              <w:rPr>
                <w:sz w:val="24"/>
              </w:rPr>
            </w:pPr>
            <w:r>
              <w:rPr>
                <w:sz w:val="24"/>
              </w:rPr>
              <w:t>определение</w:t>
            </w:r>
            <w:r>
              <w:rPr>
                <w:spacing w:val="-5"/>
                <w:sz w:val="24"/>
              </w:rPr>
              <w:t xml:space="preserve"> </w:t>
            </w:r>
            <w:r>
              <w:rPr>
                <w:sz w:val="24"/>
              </w:rPr>
              <w:t>взаимосвязи</w:t>
            </w:r>
            <w:r>
              <w:rPr>
                <w:spacing w:val="-3"/>
                <w:sz w:val="24"/>
              </w:rPr>
              <w:t xml:space="preserve"> </w:t>
            </w:r>
            <w:r>
              <w:rPr>
                <w:sz w:val="24"/>
              </w:rPr>
              <w:t>между</w:t>
            </w:r>
            <w:r>
              <w:rPr>
                <w:spacing w:val="-3"/>
                <w:sz w:val="24"/>
              </w:rPr>
              <w:t xml:space="preserve"> </w:t>
            </w:r>
            <w:r>
              <w:rPr>
                <w:sz w:val="24"/>
              </w:rPr>
              <w:t>поступками</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9661"/>
        </w:trPr>
        <w:tc>
          <w:tcPr>
            <w:tcW w:w="535"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2407"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4104" w:type="dxa"/>
            <w:tcBorders>
              <w:top w:val="single" w:sz="4" w:space="0" w:color="000000"/>
              <w:left w:val="single" w:sz="4" w:space="0" w:color="000000"/>
              <w:bottom w:val="single" w:sz="4" w:space="0" w:color="000000"/>
              <w:right w:val="single" w:sz="4" w:space="0" w:color="000000"/>
            </w:tcBorders>
          </w:tcPr>
          <w:p w:rsidR="006C6D24" w:rsidRDefault="006C6D24">
            <w:pPr>
              <w:rPr>
                <w:sz w:val="24"/>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526"/>
              <w:rPr>
                <w:sz w:val="24"/>
                <w:lang w:val="ru-RU"/>
              </w:rPr>
            </w:pPr>
            <w:r w:rsidRPr="006C6D24">
              <w:rPr>
                <w:sz w:val="24"/>
                <w:lang w:val="ru-RU"/>
              </w:rPr>
              <w:t>героев,</w:t>
            </w:r>
            <w:r w:rsidRPr="006C6D24">
              <w:rPr>
                <w:spacing w:val="-3"/>
                <w:sz w:val="24"/>
                <w:lang w:val="ru-RU"/>
              </w:rPr>
              <w:t xml:space="preserve"> </w:t>
            </w:r>
            <w:r w:rsidRPr="006C6D24">
              <w:rPr>
                <w:sz w:val="24"/>
                <w:lang w:val="ru-RU"/>
              </w:rPr>
              <w:t>сравнение</w:t>
            </w:r>
            <w:r w:rsidRPr="006C6D24">
              <w:rPr>
                <w:spacing w:val="-3"/>
                <w:sz w:val="24"/>
                <w:lang w:val="ru-RU"/>
              </w:rPr>
              <w:t xml:space="preserve"> </w:t>
            </w:r>
            <w:r w:rsidRPr="006C6D24">
              <w:rPr>
                <w:sz w:val="24"/>
                <w:lang w:val="ru-RU"/>
              </w:rPr>
              <w:t>героев</w:t>
            </w:r>
            <w:r w:rsidRPr="006C6D24">
              <w:rPr>
                <w:spacing w:val="-3"/>
                <w:sz w:val="24"/>
                <w:lang w:val="ru-RU"/>
              </w:rPr>
              <w:t xml:space="preserve"> </w:t>
            </w:r>
            <w:r w:rsidRPr="006C6D24">
              <w:rPr>
                <w:sz w:val="24"/>
                <w:lang w:val="ru-RU"/>
              </w:rPr>
              <w:t>по</w:t>
            </w:r>
            <w:r w:rsidRPr="006C6D24">
              <w:rPr>
                <w:spacing w:val="-2"/>
                <w:sz w:val="24"/>
                <w:lang w:val="ru-RU"/>
              </w:rPr>
              <w:t xml:space="preserve"> </w:t>
            </w:r>
            <w:r w:rsidRPr="006C6D24">
              <w:rPr>
                <w:sz w:val="24"/>
                <w:lang w:val="ru-RU"/>
              </w:rPr>
              <w:t>аналогии</w:t>
            </w:r>
            <w:r w:rsidRPr="006C6D24">
              <w:rPr>
                <w:spacing w:val="-1"/>
                <w:sz w:val="24"/>
                <w:lang w:val="ru-RU"/>
              </w:rPr>
              <w:t xml:space="preserve"> </w:t>
            </w:r>
            <w:r w:rsidRPr="006C6D24">
              <w:rPr>
                <w:sz w:val="24"/>
                <w:lang w:val="ru-RU"/>
              </w:rPr>
              <w:t>или</w:t>
            </w:r>
            <w:r w:rsidRPr="006C6D24">
              <w:rPr>
                <w:spacing w:val="-4"/>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контрасту, оценка</w:t>
            </w:r>
            <w:r w:rsidRPr="006C6D24">
              <w:rPr>
                <w:spacing w:val="-2"/>
                <w:sz w:val="24"/>
                <w:lang w:val="ru-RU"/>
              </w:rPr>
              <w:t xml:space="preserve"> </w:t>
            </w:r>
            <w:r w:rsidRPr="006C6D24">
              <w:rPr>
                <w:sz w:val="24"/>
                <w:lang w:val="ru-RU"/>
              </w:rPr>
              <w:t>поступков</w:t>
            </w:r>
            <w:r w:rsidRPr="006C6D24">
              <w:rPr>
                <w:spacing w:val="-1"/>
                <w:sz w:val="24"/>
                <w:lang w:val="ru-RU"/>
              </w:rPr>
              <w:t xml:space="preserve"> </w:t>
            </w:r>
            <w:r w:rsidRPr="006C6D24">
              <w:rPr>
                <w:sz w:val="24"/>
                <w:lang w:val="ru-RU"/>
              </w:rPr>
              <w:t>героев.</w:t>
            </w:r>
          </w:p>
          <w:p w:rsidR="006C6D24" w:rsidRPr="006C6D24" w:rsidRDefault="006C6D24">
            <w:pPr>
              <w:ind w:right="146"/>
              <w:rPr>
                <w:sz w:val="24"/>
                <w:lang w:val="ru-RU"/>
              </w:rPr>
            </w:pPr>
            <w:r w:rsidRPr="006C6D24">
              <w:rPr>
                <w:sz w:val="24"/>
                <w:lang w:val="ru-RU"/>
              </w:rPr>
              <w:t>Учебный диалог: обсуждение отношения автора</w:t>
            </w:r>
            <w:r w:rsidRPr="006C6D24">
              <w:rPr>
                <w:spacing w:val="-58"/>
                <w:sz w:val="24"/>
                <w:lang w:val="ru-RU"/>
              </w:rPr>
              <w:t xml:space="preserve"> </w:t>
            </w:r>
            <w:r w:rsidRPr="006C6D24">
              <w:rPr>
                <w:sz w:val="24"/>
                <w:lang w:val="ru-RU"/>
              </w:rPr>
              <w:t>к</w:t>
            </w:r>
            <w:r w:rsidRPr="006C6D24">
              <w:rPr>
                <w:spacing w:val="-1"/>
                <w:sz w:val="24"/>
                <w:lang w:val="ru-RU"/>
              </w:rPr>
              <w:t xml:space="preserve"> </w:t>
            </w:r>
            <w:r w:rsidRPr="006C6D24">
              <w:rPr>
                <w:sz w:val="24"/>
                <w:lang w:val="ru-RU"/>
              </w:rPr>
              <w:t>героям,</w:t>
            </w:r>
            <w:r w:rsidRPr="006C6D24">
              <w:rPr>
                <w:spacing w:val="-2"/>
                <w:sz w:val="24"/>
                <w:lang w:val="ru-RU"/>
              </w:rPr>
              <w:t xml:space="preserve"> </w:t>
            </w:r>
            <w:r w:rsidRPr="006C6D24">
              <w:rPr>
                <w:sz w:val="24"/>
                <w:lang w:val="ru-RU"/>
              </w:rPr>
              <w:t>поступкам,</w:t>
            </w:r>
            <w:r w:rsidRPr="006C6D24">
              <w:rPr>
                <w:spacing w:val="-1"/>
                <w:sz w:val="24"/>
                <w:lang w:val="ru-RU"/>
              </w:rPr>
              <w:t xml:space="preserve"> </w:t>
            </w:r>
            <w:r w:rsidRPr="006C6D24">
              <w:rPr>
                <w:sz w:val="24"/>
                <w:lang w:val="ru-RU"/>
              </w:rPr>
              <w:t>описанным</w:t>
            </w:r>
            <w:r w:rsidRPr="006C6D24">
              <w:rPr>
                <w:spacing w:val="-3"/>
                <w:sz w:val="24"/>
                <w:lang w:val="ru-RU"/>
              </w:rPr>
              <w:t xml:space="preserve"> </w:t>
            </w:r>
            <w:r w:rsidRPr="006C6D24">
              <w:rPr>
                <w:sz w:val="24"/>
                <w:lang w:val="ru-RU"/>
              </w:rPr>
              <w:t>в</w:t>
            </w:r>
            <w:r w:rsidRPr="006C6D24">
              <w:rPr>
                <w:spacing w:val="-2"/>
                <w:sz w:val="24"/>
                <w:lang w:val="ru-RU"/>
              </w:rPr>
              <w:t xml:space="preserve"> </w:t>
            </w:r>
            <w:r w:rsidRPr="006C6D24">
              <w:rPr>
                <w:sz w:val="24"/>
                <w:lang w:val="ru-RU"/>
              </w:rPr>
              <w:t>сказках.</w:t>
            </w:r>
          </w:p>
          <w:p w:rsidR="006C6D24" w:rsidRPr="006C6D24" w:rsidRDefault="006C6D24">
            <w:pPr>
              <w:rPr>
                <w:sz w:val="24"/>
                <w:lang w:val="ru-RU"/>
              </w:rPr>
            </w:pPr>
            <w:r w:rsidRPr="006C6D24">
              <w:rPr>
                <w:sz w:val="24"/>
                <w:lang w:val="ru-RU"/>
              </w:rPr>
              <w:t>Анализ</w:t>
            </w:r>
            <w:r w:rsidRPr="006C6D24">
              <w:rPr>
                <w:spacing w:val="-3"/>
                <w:sz w:val="24"/>
                <w:lang w:val="ru-RU"/>
              </w:rPr>
              <w:t xml:space="preserve"> </w:t>
            </w:r>
            <w:r w:rsidRPr="006C6D24">
              <w:rPr>
                <w:sz w:val="24"/>
                <w:lang w:val="ru-RU"/>
              </w:rPr>
              <w:t>сюжета</w:t>
            </w:r>
            <w:r w:rsidRPr="006C6D24">
              <w:rPr>
                <w:spacing w:val="-2"/>
                <w:sz w:val="24"/>
                <w:lang w:val="ru-RU"/>
              </w:rPr>
              <w:t xml:space="preserve"> </w:t>
            </w:r>
            <w:r w:rsidRPr="006C6D24">
              <w:rPr>
                <w:sz w:val="24"/>
                <w:lang w:val="ru-RU"/>
              </w:rPr>
              <w:t>сказки:</w:t>
            </w:r>
            <w:r w:rsidRPr="006C6D24">
              <w:rPr>
                <w:spacing w:val="-4"/>
                <w:sz w:val="24"/>
                <w:lang w:val="ru-RU"/>
              </w:rPr>
              <w:t xml:space="preserve"> </w:t>
            </w:r>
            <w:r w:rsidRPr="006C6D24">
              <w:rPr>
                <w:sz w:val="24"/>
                <w:lang w:val="ru-RU"/>
              </w:rPr>
              <w:t>определение</w:t>
            </w:r>
          </w:p>
          <w:p w:rsidR="006C6D24" w:rsidRPr="006C6D24" w:rsidRDefault="006C6D24">
            <w:pPr>
              <w:ind w:right="252"/>
              <w:rPr>
                <w:sz w:val="24"/>
                <w:lang w:val="ru-RU"/>
              </w:rPr>
            </w:pPr>
            <w:r w:rsidRPr="006C6D24">
              <w:rPr>
                <w:sz w:val="24"/>
                <w:lang w:val="ru-RU"/>
              </w:rPr>
              <w:t>последовательности событий, формулирование</w:t>
            </w:r>
            <w:r w:rsidRPr="006C6D24">
              <w:rPr>
                <w:spacing w:val="-58"/>
                <w:sz w:val="24"/>
                <w:lang w:val="ru-RU"/>
              </w:rPr>
              <w:t xml:space="preserve"> </w:t>
            </w:r>
            <w:r w:rsidRPr="006C6D24">
              <w:rPr>
                <w:sz w:val="24"/>
                <w:lang w:val="ru-RU"/>
              </w:rPr>
              <w:t>вопросов по основным событиям сюжета,</w:t>
            </w:r>
            <w:r w:rsidRPr="006C6D24">
              <w:rPr>
                <w:spacing w:val="1"/>
                <w:sz w:val="24"/>
                <w:lang w:val="ru-RU"/>
              </w:rPr>
              <w:t xml:space="preserve"> </w:t>
            </w:r>
            <w:r w:rsidRPr="006C6D24">
              <w:rPr>
                <w:sz w:val="24"/>
                <w:lang w:val="ru-RU"/>
              </w:rPr>
              <w:t>восстановление</w:t>
            </w:r>
            <w:r w:rsidRPr="006C6D24">
              <w:rPr>
                <w:spacing w:val="-2"/>
                <w:sz w:val="24"/>
                <w:lang w:val="ru-RU"/>
              </w:rPr>
              <w:t xml:space="preserve"> </w:t>
            </w:r>
            <w:r w:rsidRPr="006C6D24">
              <w:rPr>
                <w:sz w:val="24"/>
                <w:lang w:val="ru-RU"/>
              </w:rPr>
              <w:t>нарушенной</w:t>
            </w:r>
          </w:p>
          <w:p w:rsidR="006C6D24" w:rsidRPr="006C6D24" w:rsidRDefault="006C6D24">
            <w:pPr>
              <w:ind w:right="116"/>
              <w:rPr>
                <w:sz w:val="24"/>
                <w:lang w:val="ru-RU"/>
              </w:rPr>
            </w:pPr>
            <w:r w:rsidRPr="006C6D24">
              <w:rPr>
                <w:sz w:val="24"/>
                <w:lang w:val="ru-RU"/>
              </w:rPr>
              <w:t>последовательности событий, нахождение в</w:t>
            </w:r>
            <w:r w:rsidRPr="006C6D24">
              <w:rPr>
                <w:spacing w:val="1"/>
                <w:sz w:val="24"/>
                <w:lang w:val="ru-RU"/>
              </w:rPr>
              <w:t xml:space="preserve"> </w:t>
            </w:r>
            <w:r w:rsidRPr="006C6D24">
              <w:rPr>
                <w:sz w:val="24"/>
                <w:lang w:val="ru-RU"/>
              </w:rPr>
              <w:t>тексте</w:t>
            </w:r>
            <w:r w:rsidRPr="006C6D24">
              <w:rPr>
                <w:spacing w:val="5"/>
                <w:sz w:val="24"/>
                <w:lang w:val="ru-RU"/>
              </w:rPr>
              <w:t xml:space="preserve"> </w:t>
            </w:r>
            <w:r w:rsidRPr="006C6D24">
              <w:rPr>
                <w:sz w:val="24"/>
                <w:lang w:val="ru-RU"/>
              </w:rPr>
              <w:t>заданного</w:t>
            </w:r>
            <w:r w:rsidRPr="006C6D24">
              <w:rPr>
                <w:spacing w:val="6"/>
                <w:sz w:val="24"/>
                <w:lang w:val="ru-RU"/>
              </w:rPr>
              <w:t xml:space="preserve"> </w:t>
            </w:r>
            <w:r w:rsidRPr="006C6D24">
              <w:rPr>
                <w:sz w:val="24"/>
                <w:lang w:val="ru-RU"/>
              </w:rPr>
              <w:t>эпизода,</w:t>
            </w:r>
            <w:r w:rsidRPr="006C6D24">
              <w:rPr>
                <w:spacing w:val="5"/>
                <w:sz w:val="24"/>
                <w:lang w:val="ru-RU"/>
              </w:rPr>
              <w:t xml:space="preserve"> </w:t>
            </w:r>
            <w:r w:rsidRPr="006C6D24">
              <w:rPr>
                <w:sz w:val="24"/>
                <w:lang w:val="ru-RU"/>
              </w:rPr>
              <w:t>составление</w:t>
            </w:r>
            <w:r w:rsidRPr="006C6D24">
              <w:rPr>
                <w:spacing w:val="1"/>
                <w:sz w:val="24"/>
                <w:lang w:val="ru-RU"/>
              </w:rPr>
              <w:t xml:space="preserve"> </w:t>
            </w:r>
            <w:r w:rsidRPr="006C6D24">
              <w:rPr>
                <w:sz w:val="24"/>
                <w:lang w:val="ru-RU"/>
              </w:rPr>
              <w:t>цитатного</w:t>
            </w:r>
            <w:r w:rsidRPr="006C6D24">
              <w:rPr>
                <w:spacing w:val="-2"/>
                <w:sz w:val="24"/>
                <w:lang w:val="ru-RU"/>
              </w:rPr>
              <w:t xml:space="preserve"> </w:t>
            </w:r>
            <w:r w:rsidRPr="006C6D24">
              <w:rPr>
                <w:sz w:val="24"/>
                <w:lang w:val="ru-RU"/>
              </w:rPr>
              <w:t>плана</w:t>
            </w:r>
            <w:r w:rsidRPr="006C6D24">
              <w:rPr>
                <w:spacing w:val="-3"/>
                <w:sz w:val="24"/>
                <w:lang w:val="ru-RU"/>
              </w:rPr>
              <w:t xml:space="preserve"> </w:t>
            </w:r>
            <w:r w:rsidRPr="006C6D24">
              <w:rPr>
                <w:sz w:val="24"/>
                <w:lang w:val="ru-RU"/>
              </w:rPr>
              <w:t>текста</w:t>
            </w:r>
            <w:r w:rsidRPr="006C6D24">
              <w:rPr>
                <w:spacing w:val="-5"/>
                <w:sz w:val="24"/>
                <w:lang w:val="ru-RU"/>
              </w:rPr>
              <w:t xml:space="preserve"> </w:t>
            </w:r>
            <w:r w:rsidRPr="006C6D24">
              <w:rPr>
                <w:sz w:val="24"/>
                <w:lang w:val="ru-RU"/>
              </w:rPr>
              <w:t>с</w:t>
            </w:r>
            <w:r w:rsidRPr="006C6D24">
              <w:rPr>
                <w:spacing w:val="-2"/>
                <w:sz w:val="24"/>
                <w:lang w:val="ru-RU"/>
              </w:rPr>
              <w:t xml:space="preserve"> </w:t>
            </w:r>
            <w:r w:rsidRPr="006C6D24">
              <w:rPr>
                <w:sz w:val="24"/>
                <w:lang w:val="ru-RU"/>
              </w:rPr>
              <w:t>выделением</w:t>
            </w:r>
            <w:r w:rsidRPr="006C6D24">
              <w:rPr>
                <w:spacing w:val="-3"/>
                <w:sz w:val="24"/>
                <w:lang w:val="ru-RU"/>
              </w:rPr>
              <w:t xml:space="preserve"> </w:t>
            </w:r>
            <w:r w:rsidRPr="006C6D24">
              <w:rPr>
                <w:sz w:val="24"/>
                <w:lang w:val="ru-RU"/>
              </w:rPr>
              <w:t>отдельных</w:t>
            </w:r>
            <w:r w:rsidRPr="006C6D24">
              <w:rPr>
                <w:spacing w:val="-57"/>
                <w:sz w:val="24"/>
                <w:lang w:val="ru-RU"/>
              </w:rPr>
              <w:t xml:space="preserve"> </w:t>
            </w:r>
            <w:r w:rsidRPr="006C6D24">
              <w:rPr>
                <w:sz w:val="24"/>
                <w:lang w:val="ru-RU"/>
              </w:rPr>
              <w:t>эпизодов,</w:t>
            </w:r>
          </w:p>
          <w:p w:rsidR="006C6D24" w:rsidRPr="006C6D24" w:rsidRDefault="006C6D24">
            <w:pPr>
              <w:rPr>
                <w:sz w:val="24"/>
                <w:lang w:val="ru-RU"/>
              </w:rPr>
            </w:pPr>
            <w:r w:rsidRPr="006C6D24">
              <w:rPr>
                <w:sz w:val="24"/>
                <w:lang w:val="ru-RU"/>
              </w:rPr>
              <w:t>смысловых</w:t>
            </w:r>
            <w:r w:rsidRPr="006C6D24">
              <w:rPr>
                <w:spacing w:val="-3"/>
                <w:sz w:val="24"/>
                <w:lang w:val="ru-RU"/>
              </w:rPr>
              <w:t xml:space="preserve"> </w:t>
            </w:r>
            <w:r w:rsidRPr="006C6D24">
              <w:rPr>
                <w:sz w:val="24"/>
                <w:lang w:val="ru-RU"/>
              </w:rPr>
              <w:t>частей.</w:t>
            </w:r>
          </w:p>
          <w:p w:rsidR="006C6D24" w:rsidRPr="006C6D24" w:rsidRDefault="006C6D24">
            <w:pPr>
              <w:ind w:right="642"/>
              <w:rPr>
                <w:sz w:val="24"/>
                <w:lang w:val="ru-RU"/>
              </w:rPr>
            </w:pPr>
            <w:r w:rsidRPr="006C6D24">
              <w:rPr>
                <w:sz w:val="24"/>
                <w:lang w:val="ru-RU"/>
              </w:rPr>
              <w:t>Составление вопросного плана текста с</w:t>
            </w:r>
            <w:r w:rsidRPr="006C6D24">
              <w:rPr>
                <w:spacing w:val="1"/>
                <w:sz w:val="24"/>
                <w:lang w:val="ru-RU"/>
              </w:rPr>
              <w:t xml:space="preserve"> </w:t>
            </w:r>
            <w:r w:rsidRPr="006C6D24">
              <w:rPr>
                <w:sz w:val="24"/>
                <w:lang w:val="ru-RU"/>
              </w:rPr>
              <w:t>выделением эпизодов, смысловых частей.</w:t>
            </w:r>
            <w:r w:rsidRPr="006C6D24">
              <w:rPr>
                <w:spacing w:val="1"/>
                <w:sz w:val="24"/>
                <w:lang w:val="ru-RU"/>
              </w:rPr>
              <w:t xml:space="preserve"> </w:t>
            </w:r>
            <w:r w:rsidRPr="006C6D24">
              <w:rPr>
                <w:sz w:val="24"/>
                <w:lang w:val="ru-RU"/>
              </w:rPr>
              <w:t>Пересказ (устно) содержания произведения</w:t>
            </w:r>
            <w:r w:rsidRPr="006C6D24">
              <w:rPr>
                <w:spacing w:val="-57"/>
                <w:sz w:val="24"/>
                <w:lang w:val="ru-RU"/>
              </w:rPr>
              <w:t xml:space="preserve"> </w:t>
            </w:r>
            <w:r w:rsidRPr="006C6D24">
              <w:rPr>
                <w:sz w:val="24"/>
                <w:lang w:val="ru-RU"/>
              </w:rPr>
              <w:t>выборочно.</w:t>
            </w:r>
          </w:p>
          <w:p w:rsidR="006C6D24" w:rsidRPr="006C6D24" w:rsidRDefault="006C6D24">
            <w:pPr>
              <w:ind w:right="721"/>
              <w:rPr>
                <w:sz w:val="24"/>
                <w:lang w:val="ru-RU"/>
              </w:rPr>
            </w:pPr>
            <w:r w:rsidRPr="006C6D24">
              <w:rPr>
                <w:sz w:val="24"/>
                <w:lang w:val="ru-RU"/>
              </w:rPr>
              <w:t>Работа в парах: чтение диалогов по ролям.</w:t>
            </w:r>
            <w:r w:rsidRPr="006C6D24">
              <w:rPr>
                <w:spacing w:val="-57"/>
                <w:sz w:val="24"/>
                <w:lang w:val="ru-RU"/>
              </w:rPr>
              <w:t xml:space="preserve"> </w:t>
            </w:r>
            <w:r w:rsidRPr="006C6D24">
              <w:rPr>
                <w:sz w:val="24"/>
                <w:lang w:val="ru-RU"/>
              </w:rPr>
              <w:t>Чтение</w:t>
            </w:r>
            <w:r w:rsidRPr="006C6D24">
              <w:rPr>
                <w:spacing w:val="-5"/>
                <w:sz w:val="24"/>
                <w:lang w:val="ru-RU"/>
              </w:rPr>
              <w:t xml:space="preserve"> </w:t>
            </w:r>
            <w:r w:rsidRPr="006C6D24">
              <w:rPr>
                <w:sz w:val="24"/>
                <w:lang w:val="ru-RU"/>
              </w:rPr>
              <w:t>приключенческой</w:t>
            </w:r>
            <w:r w:rsidRPr="006C6D24">
              <w:rPr>
                <w:spacing w:val="-4"/>
                <w:sz w:val="24"/>
                <w:lang w:val="ru-RU"/>
              </w:rPr>
              <w:t xml:space="preserve"> </w:t>
            </w:r>
            <w:r w:rsidRPr="006C6D24">
              <w:rPr>
                <w:sz w:val="24"/>
                <w:lang w:val="ru-RU"/>
              </w:rPr>
              <w:t>литературы:</w:t>
            </w:r>
            <w:r w:rsidRPr="006C6D24">
              <w:rPr>
                <w:spacing w:val="-4"/>
                <w:sz w:val="24"/>
                <w:lang w:val="ru-RU"/>
              </w:rPr>
              <w:t xml:space="preserve"> </w:t>
            </w:r>
            <w:r w:rsidRPr="006C6D24">
              <w:rPr>
                <w:sz w:val="24"/>
                <w:lang w:val="ru-RU"/>
              </w:rPr>
              <w:t>Дж.</w:t>
            </w:r>
          </w:p>
          <w:p w:rsidR="006C6D24" w:rsidRPr="006C6D24" w:rsidRDefault="006C6D24">
            <w:pPr>
              <w:ind w:right="531"/>
              <w:rPr>
                <w:sz w:val="24"/>
                <w:lang w:val="ru-RU"/>
              </w:rPr>
            </w:pPr>
            <w:r w:rsidRPr="006C6D24">
              <w:rPr>
                <w:sz w:val="24"/>
                <w:lang w:val="ru-RU"/>
              </w:rPr>
              <w:t>Свифт</w:t>
            </w:r>
            <w:r w:rsidRPr="006C6D24">
              <w:rPr>
                <w:spacing w:val="-4"/>
                <w:sz w:val="24"/>
                <w:lang w:val="ru-RU"/>
              </w:rPr>
              <w:t xml:space="preserve"> </w:t>
            </w:r>
            <w:r w:rsidRPr="006C6D24">
              <w:rPr>
                <w:sz w:val="24"/>
                <w:lang w:val="ru-RU"/>
              </w:rPr>
              <w:t>«Путешествие</w:t>
            </w:r>
            <w:r w:rsidRPr="006C6D24">
              <w:rPr>
                <w:spacing w:val="-4"/>
                <w:sz w:val="24"/>
                <w:lang w:val="ru-RU"/>
              </w:rPr>
              <w:t xml:space="preserve"> </w:t>
            </w:r>
            <w:r w:rsidRPr="006C6D24">
              <w:rPr>
                <w:sz w:val="24"/>
                <w:lang w:val="ru-RU"/>
              </w:rPr>
              <w:t>Гулливера»</w:t>
            </w:r>
            <w:r w:rsidRPr="006C6D24">
              <w:rPr>
                <w:spacing w:val="-4"/>
                <w:sz w:val="24"/>
                <w:lang w:val="ru-RU"/>
              </w:rPr>
              <w:t xml:space="preserve"> </w:t>
            </w:r>
            <w:r w:rsidRPr="006C6D24">
              <w:rPr>
                <w:sz w:val="24"/>
                <w:lang w:val="ru-RU"/>
              </w:rPr>
              <w:t>(отрывки),</w:t>
            </w:r>
            <w:r w:rsidRPr="006C6D24">
              <w:rPr>
                <w:spacing w:val="-57"/>
                <w:sz w:val="24"/>
                <w:lang w:val="ru-RU"/>
              </w:rPr>
              <w:t xml:space="preserve"> </w:t>
            </w:r>
            <w:r w:rsidRPr="006C6D24">
              <w:rPr>
                <w:sz w:val="24"/>
                <w:lang w:val="ru-RU"/>
              </w:rPr>
              <w:t>Марк Твен «Приключения Тома Сойера»</w:t>
            </w:r>
            <w:r w:rsidRPr="006C6D24">
              <w:rPr>
                <w:spacing w:val="1"/>
                <w:sz w:val="24"/>
                <w:lang w:val="ru-RU"/>
              </w:rPr>
              <w:t xml:space="preserve"> </w:t>
            </w:r>
            <w:r w:rsidRPr="006C6D24">
              <w:rPr>
                <w:sz w:val="24"/>
                <w:lang w:val="ru-RU"/>
              </w:rPr>
              <w:t>(отрывки).</w:t>
            </w:r>
          </w:p>
          <w:p w:rsidR="006C6D24" w:rsidRPr="006C6D24" w:rsidRDefault="006C6D24">
            <w:pPr>
              <w:spacing w:before="1"/>
              <w:ind w:right="197"/>
              <w:rPr>
                <w:sz w:val="24"/>
                <w:lang w:val="ru-RU"/>
              </w:rPr>
            </w:pPr>
            <w:r w:rsidRPr="006C6D24">
              <w:rPr>
                <w:sz w:val="24"/>
                <w:lang w:val="ru-RU"/>
              </w:rPr>
              <w:t>Работа</w:t>
            </w:r>
            <w:r w:rsidRPr="006C6D24">
              <w:rPr>
                <w:spacing w:val="-4"/>
                <w:sz w:val="24"/>
                <w:lang w:val="ru-RU"/>
              </w:rPr>
              <w:t xml:space="preserve"> </w:t>
            </w:r>
            <w:r w:rsidRPr="006C6D24">
              <w:rPr>
                <w:sz w:val="24"/>
                <w:lang w:val="ru-RU"/>
              </w:rPr>
              <w:t>с</w:t>
            </w:r>
            <w:r w:rsidRPr="006C6D24">
              <w:rPr>
                <w:spacing w:val="-4"/>
                <w:sz w:val="24"/>
                <w:lang w:val="ru-RU"/>
              </w:rPr>
              <w:t xml:space="preserve"> </w:t>
            </w:r>
            <w:r w:rsidRPr="006C6D24">
              <w:rPr>
                <w:sz w:val="24"/>
                <w:lang w:val="ru-RU"/>
              </w:rPr>
              <w:t>текстом</w:t>
            </w:r>
            <w:r w:rsidRPr="006C6D24">
              <w:rPr>
                <w:spacing w:val="-3"/>
                <w:sz w:val="24"/>
                <w:lang w:val="ru-RU"/>
              </w:rPr>
              <w:t xml:space="preserve"> </w:t>
            </w:r>
            <w:r w:rsidRPr="006C6D24">
              <w:rPr>
                <w:sz w:val="24"/>
                <w:lang w:val="ru-RU"/>
              </w:rPr>
              <w:t>произведения</w:t>
            </w:r>
            <w:r w:rsidRPr="006C6D24">
              <w:rPr>
                <w:spacing w:val="-3"/>
                <w:sz w:val="24"/>
                <w:lang w:val="ru-RU"/>
              </w:rPr>
              <w:t xml:space="preserve"> </w:t>
            </w:r>
            <w:r w:rsidRPr="006C6D24">
              <w:rPr>
                <w:sz w:val="24"/>
                <w:lang w:val="ru-RU"/>
              </w:rPr>
              <w:t>(характеристика</w:t>
            </w:r>
            <w:r w:rsidRPr="006C6D24">
              <w:rPr>
                <w:spacing w:val="-57"/>
                <w:sz w:val="24"/>
                <w:lang w:val="ru-RU"/>
              </w:rPr>
              <w:t xml:space="preserve"> </w:t>
            </w:r>
            <w:r w:rsidRPr="006C6D24">
              <w:rPr>
                <w:sz w:val="24"/>
                <w:lang w:val="ru-RU"/>
              </w:rPr>
              <w:t>героя):</w:t>
            </w:r>
            <w:r w:rsidRPr="006C6D24">
              <w:rPr>
                <w:spacing w:val="-1"/>
                <w:sz w:val="24"/>
                <w:lang w:val="ru-RU"/>
              </w:rPr>
              <w:t xml:space="preserve"> </w:t>
            </w:r>
            <w:r w:rsidRPr="006C6D24">
              <w:rPr>
                <w:sz w:val="24"/>
                <w:lang w:val="ru-RU"/>
              </w:rPr>
              <w:t>нахождение</w:t>
            </w:r>
            <w:r w:rsidRPr="006C6D24">
              <w:rPr>
                <w:spacing w:val="-1"/>
                <w:sz w:val="24"/>
                <w:lang w:val="ru-RU"/>
              </w:rPr>
              <w:t xml:space="preserve"> </w:t>
            </w:r>
            <w:r w:rsidRPr="006C6D24">
              <w:rPr>
                <w:sz w:val="24"/>
                <w:lang w:val="ru-RU"/>
              </w:rPr>
              <w:t>описания</w:t>
            </w:r>
            <w:r w:rsidRPr="006C6D24">
              <w:rPr>
                <w:spacing w:val="-1"/>
                <w:sz w:val="24"/>
                <w:lang w:val="ru-RU"/>
              </w:rPr>
              <w:t xml:space="preserve"> </w:t>
            </w:r>
            <w:r w:rsidRPr="006C6D24">
              <w:rPr>
                <w:sz w:val="24"/>
                <w:lang w:val="ru-RU"/>
              </w:rPr>
              <w:t>героя,</w:t>
            </w:r>
          </w:p>
          <w:p w:rsidR="006C6D24" w:rsidRPr="006C6D24" w:rsidRDefault="006C6D24">
            <w:pPr>
              <w:ind w:right="287"/>
              <w:rPr>
                <w:sz w:val="24"/>
                <w:lang w:val="ru-RU"/>
              </w:rPr>
            </w:pPr>
            <w:r w:rsidRPr="006C6D24">
              <w:rPr>
                <w:sz w:val="24"/>
                <w:lang w:val="ru-RU"/>
              </w:rPr>
              <w:t>определение взаимосвязи между поступками</w:t>
            </w:r>
            <w:r w:rsidRPr="006C6D24">
              <w:rPr>
                <w:spacing w:val="1"/>
                <w:sz w:val="24"/>
                <w:lang w:val="ru-RU"/>
              </w:rPr>
              <w:t xml:space="preserve"> </w:t>
            </w:r>
            <w:r w:rsidRPr="006C6D24">
              <w:rPr>
                <w:sz w:val="24"/>
                <w:lang w:val="ru-RU"/>
              </w:rPr>
              <w:t>героев,</w:t>
            </w:r>
            <w:r w:rsidRPr="006C6D24">
              <w:rPr>
                <w:spacing w:val="-4"/>
                <w:sz w:val="24"/>
                <w:lang w:val="ru-RU"/>
              </w:rPr>
              <w:t xml:space="preserve"> </w:t>
            </w:r>
            <w:r w:rsidRPr="006C6D24">
              <w:rPr>
                <w:sz w:val="24"/>
                <w:lang w:val="ru-RU"/>
              </w:rPr>
              <w:t>сравнивание</w:t>
            </w:r>
            <w:r w:rsidRPr="006C6D24">
              <w:rPr>
                <w:spacing w:val="-4"/>
                <w:sz w:val="24"/>
                <w:lang w:val="ru-RU"/>
              </w:rPr>
              <w:t xml:space="preserve"> </w:t>
            </w:r>
            <w:r w:rsidRPr="006C6D24">
              <w:rPr>
                <w:sz w:val="24"/>
                <w:lang w:val="ru-RU"/>
              </w:rPr>
              <w:t>героев</w:t>
            </w:r>
            <w:r w:rsidRPr="006C6D24">
              <w:rPr>
                <w:spacing w:val="-3"/>
                <w:sz w:val="24"/>
                <w:lang w:val="ru-RU"/>
              </w:rPr>
              <w:t xml:space="preserve"> </w:t>
            </w:r>
            <w:r w:rsidRPr="006C6D24">
              <w:rPr>
                <w:sz w:val="24"/>
                <w:lang w:val="ru-RU"/>
              </w:rPr>
              <w:t>по</w:t>
            </w:r>
            <w:r w:rsidRPr="006C6D24">
              <w:rPr>
                <w:spacing w:val="-3"/>
                <w:sz w:val="24"/>
                <w:lang w:val="ru-RU"/>
              </w:rPr>
              <w:t xml:space="preserve"> </w:t>
            </w:r>
            <w:r w:rsidRPr="006C6D24">
              <w:rPr>
                <w:sz w:val="24"/>
                <w:lang w:val="ru-RU"/>
              </w:rPr>
              <w:t>аналогии</w:t>
            </w:r>
            <w:r w:rsidRPr="006C6D24">
              <w:rPr>
                <w:spacing w:val="-2"/>
                <w:sz w:val="24"/>
                <w:lang w:val="ru-RU"/>
              </w:rPr>
              <w:t xml:space="preserve"> </w:t>
            </w:r>
            <w:r w:rsidRPr="006C6D24">
              <w:rPr>
                <w:sz w:val="24"/>
                <w:lang w:val="ru-RU"/>
              </w:rPr>
              <w:t>или</w:t>
            </w:r>
            <w:r w:rsidRPr="006C6D24">
              <w:rPr>
                <w:spacing w:val="-3"/>
                <w:sz w:val="24"/>
                <w:lang w:val="ru-RU"/>
              </w:rPr>
              <w:t xml:space="preserve"> </w:t>
            </w:r>
            <w:r w:rsidRPr="006C6D24">
              <w:rPr>
                <w:sz w:val="24"/>
                <w:lang w:val="ru-RU"/>
              </w:rPr>
              <w:t>по</w:t>
            </w:r>
            <w:r w:rsidRPr="006C6D24">
              <w:rPr>
                <w:spacing w:val="-57"/>
                <w:sz w:val="24"/>
                <w:lang w:val="ru-RU"/>
              </w:rPr>
              <w:t xml:space="preserve"> </w:t>
            </w:r>
            <w:r w:rsidRPr="006C6D24">
              <w:rPr>
                <w:sz w:val="24"/>
                <w:lang w:val="ru-RU"/>
              </w:rPr>
              <w:t>контрасту, оценка</w:t>
            </w:r>
            <w:r w:rsidRPr="006C6D24">
              <w:rPr>
                <w:spacing w:val="-2"/>
                <w:sz w:val="24"/>
                <w:lang w:val="ru-RU"/>
              </w:rPr>
              <w:t xml:space="preserve"> </w:t>
            </w:r>
            <w:r w:rsidRPr="006C6D24">
              <w:rPr>
                <w:sz w:val="24"/>
                <w:lang w:val="ru-RU"/>
              </w:rPr>
              <w:t>поступков героев.</w:t>
            </w:r>
          </w:p>
          <w:p w:rsidR="006C6D24" w:rsidRPr="006C6D24" w:rsidRDefault="006C6D24">
            <w:pPr>
              <w:ind w:right="134"/>
              <w:rPr>
                <w:sz w:val="24"/>
                <w:lang w:val="ru-RU"/>
              </w:rPr>
            </w:pPr>
            <w:r w:rsidRPr="006C6D24">
              <w:rPr>
                <w:sz w:val="24"/>
                <w:lang w:val="ru-RU"/>
              </w:rPr>
              <w:t>Поиск</w:t>
            </w:r>
            <w:r w:rsidRPr="006C6D24">
              <w:rPr>
                <w:spacing w:val="-6"/>
                <w:sz w:val="24"/>
                <w:lang w:val="ru-RU"/>
              </w:rPr>
              <w:t xml:space="preserve"> </w:t>
            </w:r>
            <w:r w:rsidRPr="006C6D24">
              <w:rPr>
                <w:sz w:val="24"/>
                <w:lang w:val="ru-RU"/>
              </w:rPr>
              <w:t>дополнительной</w:t>
            </w:r>
            <w:r w:rsidRPr="006C6D24">
              <w:rPr>
                <w:spacing w:val="-7"/>
                <w:sz w:val="24"/>
                <w:lang w:val="ru-RU"/>
              </w:rPr>
              <w:t xml:space="preserve"> </w:t>
            </w:r>
            <w:r w:rsidRPr="006C6D24">
              <w:rPr>
                <w:sz w:val="24"/>
                <w:lang w:val="ru-RU"/>
              </w:rPr>
              <w:t>справочной</w:t>
            </w:r>
            <w:r w:rsidRPr="006C6D24">
              <w:rPr>
                <w:spacing w:val="-5"/>
                <w:sz w:val="24"/>
                <w:lang w:val="ru-RU"/>
              </w:rPr>
              <w:t xml:space="preserve"> </w:t>
            </w:r>
            <w:r w:rsidRPr="006C6D24">
              <w:rPr>
                <w:sz w:val="24"/>
                <w:lang w:val="ru-RU"/>
              </w:rPr>
              <w:t>информации</w:t>
            </w:r>
            <w:r w:rsidRPr="006C6D24">
              <w:rPr>
                <w:spacing w:val="-57"/>
                <w:sz w:val="24"/>
                <w:lang w:val="ru-RU"/>
              </w:rPr>
              <w:t xml:space="preserve"> </w:t>
            </w:r>
            <w:r w:rsidRPr="006C6D24">
              <w:rPr>
                <w:sz w:val="24"/>
                <w:lang w:val="ru-RU"/>
              </w:rPr>
              <w:t>о</w:t>
            </w:r>
            <w:r w:rsidRPr="006C6D24">
              <w:rPr>
                <w:spacing w:val="-1"/>
                <w:sz w:val="24"/>
                <w:lang w:val="ru-RU"/>
              </w:rPr>
              <w:t xml:space="preserve"> </w:t>
            </w:r>
            <w:r w:rsidRPr="006C6D24">
              <w:rPr>
                <w:sz w:val="24"/>
                <w:lang w:val="ru-RU"/>
              </w:rPr>
              <w:t>зарубежных</w:t>
            </w:r>
            <w:r w:rsidRPr="006C6D24">
              <w:rPr>
                <w:spacing w:val="-1"/>
                <w:sz w:val="24"/>
                <w:lang w:val="ru-RU"/>
              </w:rPr>
              <w:t xml:space="preserve"> </w:t>
            </w:r>
            <w:r w:rsidRPr="006C6D24">
              <w:rPr>
                <w:sz w:val="24"/>
                <w:lang w:val="ru-RU"/>
              </w:rPr>
              <w:t>писателях: Дж.</w:t>
            </w:r>
            <w:r w:rsidRPr="006C6D24">
              <w:rPr>
                <w:spacing w:val="-2"/>
                <w:sz w:val="24"/>
                <w:lang w:val="ru-RU"/>
              </w:rPr>
              <w:t xml:space="preserve"> </w:t>
            </w:r>
            <w:r w:rsidRPr="006C6D24">
              <w:rPr>
                <w:sz w:val="24"/>
                <w:lang w:val="ru-RU"/>
              </w:rPr>
              <w:t>Свифт, Марк</w:t>
            </w:r>
          </w:p>
          <w:p w:rsidR="006C6D24" w:rsidRPr="006C6D24" w:rsidRDefault="006C6D24">
            <w:pPr>
              <w:ind w:right="196"/>
              <w:rPr>
                <w:sz w:val="24"/>
                <w:lang w:val="ru-RU"/>
              </w:rPr>
            </w:pPr>
            <w:r w:rsidRPr="006C6D24">
              <w:rPr>
                <w:sz w:val="24"/>
                <w:lang w:val="ru-RU"/>
              </w:rPr>
              <w:t>Твен, Л. Кэрролл, представление своего</w:t>
            </w:r>
            <w:r w:rsidRPr="006C6D24">
              <w:rPr>
                <w:spacing w:val="1"/>
                <w:sz w:val="24"/>
                <w:lang w:val="ru-RU"/>
              </w:rPr>
              <w:t xml:space="preserve"> </w:t>
            </w:r>
            <w:r w:rsidRPr="006C6D24">
              <w:rPr>
                <w:sz w:val="24"/>
                <w:lang w:val="ru-RU"/>
              </w:rPr>
              <w:t>сообщения</w:t>
            </w:r>
            <w:r w:rsidRPr="006C6D24">
              <w:rPr>
                <w:spacing w:val="-3"/>
                <w:sz w:val="24"/>
                <w:lang w:val="ru-RU"/>
              </w:rPr>
              <w:t xml:space="preserve"> </w:t>
            </w:r>
            <w:r w:rsidRPr="006C6D24">
              <w:rPr>
                <w:sz w:val="24"/>
                <w:lang w:val="ru-RU"/>
              </w:rPr>
              <w:t>в</w:t>
            </w:r>
            <w:r w:rsidRPr="006C6D24">
              <w:rPr>
                <w:spacing w:val="-4"/>
                <w:sz w:val="24"/>
                <w:lang w:val="ru-RU"/>
              </w:rPr>
              <w:t xml:space="preserve"> </w:t>
            </w:r>
            <w:r w:rsidRPr="006C6D24">
              <w:rPr>
                <w:sz w:val="24"/>
                <w:lang w:val="ru-RU"/>
              </w:rPr>
              <w:t>классе,</w:t>
            </w:r>
            <w:r w:rsidRPr="006C6D24">
              <w:rPr>
                <w:spacing w:val="-2"/>
                <w:sz w:val="24"/>
                <w:lang w:val="ru-RU"/>
              </w:rPr>
              <w:t xml:space="preserve"> </w:t>
            </w:r>
            <w:r w:rsidRPr="006C6D24">
              <w:rPr>
                <w:sz w:val="24"/>
                <w:lang w:val="ru-RU"/>
              </w:rPr>
              <w:t>составление</w:t>
            </w:r>
            <w:r w:rsidRPr="006C6D24">
              <w:rPr>
                <w:spacing w:val="-4"/>
                <w:sz w:val="24"/>
                <w:lang w:val="ru-RU"/>
              </w:rPr>
              <w:t xml:space="preserve"> </w:t>
            </w:r>
            <w:r w:rsidRPr="006C6D24">
              <w:rPr>
                <w:sz w:val="24"/>
                <w:lang w:val="ru-RU"/>
              </w:rPr>
              <w:t>выставки</w:t>
            </w:r>
            <w:r w:rsidRPr="006C6D24">
              <w:rPr>
                <w:spacing w:val="-2"/>
                <w:sz w:val="24"/>
                <w:lang w:val="ru-RU"/>
              </w:rPr>
              <w:t xml:space="preserve"> </w:t>
            </w:r>
            <w:r w:rsidRPr="006C6D24">
              <w:rPr>
                <w:sz w:val="24"/>
                <w:lang w:val="ru-RU"/>
              </w:rPr>
              <w:t>книг</w:t>
            </w:r>
            <w:r w:rsidRPr="006C6D24">
              <w:rPr>
                <w:spacing w:val="-57"/>
                <w:sz w:val="24"/>
                <w:lang w:val="ru-RU"/>
              </w:rPr>
              <w:t xml:space="preserve"> </w:t>
            </w:r>
            <w:r w:rsidRPr="006C6D24">
              <w:rPr>
                <w:sz w:val="24"/>
                <w:lang w:val="ru-RU"/>
              </w:rPr>
              <w:t>зарубежных</w:t>
            </w:r>
            <w:r w:rsidRPr="006C6D24">
              <w:rPr>
                <w:spacing w:val="-1"/>
                <w:sz w:val="24"/>
                <w:lang w:val="ru-RU"/>
              </w:rPr>
              <w:t xml:space="preserve"> </w:t>
            </w:r>
            <w:r w:rsidRPr="006C6D24">
              <w:rPr>
                <w:sz w:val="24"/>
                <w:lang w:val="ru-RU"/>
              </w:rPr>
              <w:t>сказок, книг</w:t>
            </w:r>
            <w:r w:rsidRPr="006C6D24">
              <w:rPr>
                <w:spacing w:val="-2"/>
                <w:sz w:val="24"/>
                <w:lang w:val="ru-RU"/>
              </w:rPr>
              <w:t xml:space="preserve"> </w:t>
            </w:r>
            <w:r w:rsidRPr="006C6D24">
              <w:rPr>
                <w:sz w:val="24"/>
                <w:lang w:val="ru-RU"/>
              </w:rPr>
              <w:t>о животных.</w:t>
            </w:r>
          </w:p>
          <w:p w:rsidR="006C6D24" w:rsidRPr="006C6D24" w:rsidRDefault="006C6D24">
            <w:pPr>
              <w:spacing w:line="270" w:lineRule="atLeast"/>
              <w:ind w:right="403"/>
              <w:rPr>
                <w:sz w:val="24"/>
                <w:lang w:val="ru-RU"/>
              </w:rPr>
            </w:pPr>
            <w:r w:rsidRPr="006C6D24">
              <w:rPr>
                <w:sz w:val="24"/>
                <w:lang w:val="ru-RU"/>
              </w:rPr>
              <w:t>Выбор книги для самостоятельного чтения с</w:t>
            </w:r>
            <w:r w:rsidRPr="006C6D24">
              <w:rPr>
                <w:spacing w:val="1"/>
                <w:sz w:val="24"/>
                <w:lang w:val="ru-RU"/>
              </w:rPr>
              <w:t xml:space="preserve"> </w:t>
            </w:r>
            <w:r w:rsidRPr="006C6D24">
              <w:rPr>
                <w:sz w:val="24"/>
                <w:lang w:val="ru-RU"/>
              </w:rPr>
              <w:t>учётом рекомендательного списка, написание</w:t>
            </w:r>
            <w:r w:rsidRPr="006C6D24">
              <w:rPr>
                <w:spacing w:val="-57"/>
                <w:sz w:val="24"/>
                <w:lang w:val="ru-RU"/>
              </w:rPr>
              <w:t xml:space="preserve"> </w:t>
            </w:r>
            <w:r w:rsidRPr="006C6D24">
              <w:rPr>
                <w:sz w:val="24"/>
                <w:lang w:val="ru-RU"/>
              </w:rPr>
              <w:t>аннотации</w:t>
            </w:r>
            <w:r w:rsidRPr="006C6D24">
              <w:rPr>
                <w:spacing w:val="-2"/>
                <w:sz w:val="24"/>
                <w:lang w:val="ru-RU"/>
              </w:rPr>
              <w:t xml:space="preserve"> </w:t>
            </w:r>
            <w:r w:rsidRPr="006C6D24">
              <w:rPr>
                <w:sz w:val="24"/>
                <w:lang w:val="ru-RU"/>
              </w:rPr>
              <w:t>к</w:t>
            </w:r>
            <w:r w:rsidRPr="006C6D24">
              <w:rPr>
                <w:spacing w:val="-2"/>
                <w:sz w:val="24"/>
                <w:lang w:val="ru-RU"/>
              </w:rPr>
              <w:t xml:space="preserve"> </w:t>
            </w:r>
            <w:r w:rsidRPr="006C6D24">
              <w:rPr>
                <w:sz w:val="24"/>
                <w:lang w:val="ru-RU"/>
              </w:rPr>
              <w:t>самостоятельно</w:t>
            </w:r>
            <w:r w:rsidRPr="006C6D24">
              <w:rPr>
                <w:spacing w:val="1"/>
                <w:sz w:val="24"/>
                <w:lang w:val="ru-RU"/>
              </w:rPr>
              <w:t xml:space="preserve"> </w:t>
            </w:r>
            <w:r w:rsidRPr="006C6D24">
              <w:rPr>
                <w:sz w:val="24"/>
                <w:lang w:val="ru-RU"/>
              </w:rPr>
              <w:t>прочитанному</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bl>
    <w:p w:rsidR="006C6D24" w:rsidRDefault="006C6D24" w:rsidP="006C6D24">
      <w:pPr>
        <w:widowControl/>
        <w:autoSpaceDE/>
        <w:autoSpaceDN/>
        <w:rPr>
          <w:sz w:val="24"/>
        </w:rPr>
        <w:sectPr w:rsidR="006C6D24">
          <w:pgSz w:w="16840" w:h="11910" w:orient="landscape"/>
          <w:pgMar w:top="840" w:right="280" w:bottom="1120" w:left="920" w:header="0" w:footer="920" w:gutter="0"/>
          <w:cols w:space="720"/>
        </w:sectPr>
      </w:pPr>
    </w:p>
    <w:tbl>
      <w:tblPr>
        <w:tblStyle w:val="TableNormal5"/>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407"/>
        <w:gridCol w:w="4104"/>
        <w:gridCol w:w="5254"/>
        <w:gridCol w:w="3117"/>
      </w:tblGrid>
      <w:tr w:rsidR="006C6D24" w:rsidTr="006C6D24">
        <w:trPr>
          <w:trHeight w:val="275"/>
        </w:trPr>
        <w:tc>
          <w:tcPr>
            <w:tcW w:w="535"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0"/>
                <w:lang w:val="ru-RU"/>
              </w:rPr>
            </w:pPr>
            <w:bookmarkStart w:id="0" w:name="_GoBack" w:colFirst="2" w:colLast="5"/>
          </w:p>
        </w:tc>
        <w:tc>
          <w:tcPr>
            <w:tcW w:w="240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0"/>
                <w:lang w:val="ru-RU"/>
              </w:rPr>
            </w:pPr>
          </w:p>
        </w:tc>
        <w:tc>
          <w:tcPr>
            <w:tcW w:w="4104"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0"/>
                <w:lang w:val="ru-RU"/>
              </w:rPr>
            </w:pPr>
          </w:p>
        </w:tc>
        <w:tc>
          <w:tcPr>
            <w:tcW w:w="5254"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6" w:lineRule="exact"/>
              <w:rPr>
                <w:sz w:val="24"/>
              </w:rPr>
            </w:pPr>
            <w:r>
              <w:rPr>
                <w:sz w:val="24"/>
              </w:rPr>
              <w:t>произведению</w:t>
            </w: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r>
      <w:tr w:rsidR="006C6D24" w:rsidTr="006C6D24">
        <w:trPr>
          <w:trHeight w:val="8786"/>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75" w:lineRule="exact"/>
              <w:rPr>
                <w:sz w:val="24"/>
              </w:rPr>
            </w:pPr>
            <w:r>
              <w:rPr>
                <w:sz w:val="24"/>
              </w:rPr>
              <w:t>15.</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68"/>
              <w:jc w:val="center"/>
              <w:rPr>
                <w:sz w:val="24"/>
                <w:lang w:val="ru-RU"/>
              </w:rPr>
            </w:pPr>
            <w:r w:rsidRPr="006C6D24">
              <w:rPr>
                <w:spacing w:val="-1"/>
                <w:sz w:val="24"/>
                <w:lang w:val="ru-RU"/>
              </w:rPr>
              <w:t>Библиографическая</w:t>
            </w:r>
            <w:r w:rsidRPr="006C6D24">
              <w:rPr>
                <w:spacing w:val="-57"/>
                <w:sz w:val="24"/>
                <w:lang w:val="ru-RU"/>
              </w:rPr>
              <w:t xml:space="preserve"> </w:t>
            </w:r>
            <w:r w:rsidRPr="006C6D24">
              <w:rPr>
                <w:sz w:val="24"/>
                <w:lang w:val="ru-RU"/>
              </w:rPr>
              <w:t>культура (работа с</w:t>
            </w:r>
            <w:r w:rsidRPr="006C6D24">
              <w:rPr>
                <w:spacing w:val="1"/>
                <w:sz w:val="24"/>
                <w:lang w:val="ru-RU"/>
              </w:rPr>
              <w:t xml:space="preserve"> </w:t>
            </w:r>
            <w:r w:rsidRPr="006C6D24">
              <w:rPr>
                <w:sz w:val="24"/>
                <w:lang w:val="ru-RU"/>
              </w:rPr>
              <w:t>детской книгой</w:t>
            </w:r>
          </w:p>
          <w:p w:rsidR="006C6D24" w:rsidRDefault="006C6D24">
            <w:pPr>
              <w:ind w:right="503"/>
              <w:jc w:val="center"/>
              <w:rPr>
                <w:sz w:val="24"/>
              </w:rPr>
            </w:pPr>
            <w:r>
              <w:rPr>
                <w:sz w:val="24"/>
              </w:rPr>
              <w:t>и справочной</w:t>
            </w:r>
            <w:r>
              <w:rPr>
                <w:spacing w:val="-58"/>
                <w:sz w:val="24"/>
              </w:rPr>
              <w:t xml:space="preserve"> </w:t>
            </w:r>
            <w:r>
              <w:rPr>
                <w:sz w:val="24"/>
              </w:rPr>
              <w:t>литературой)</w:t>
            </w:r>
            <w:r>
              <w:rPr>
                <w:spacing w:val="-57"/>
                <w:sz w:val="24"/>
              </w:rPr>
              <w:t xml:space="preserve"> </w:t>
            </w:r>
            <w:r>
              <w:rPr>
                <w:sz w:val="24"/>
              </w:rPr>
              <w:t>(4</w:t>
            </w:r>
            <w:r>
              <w:rPr>
                <w:spacing w:val="-1"/>
                <w:sz w:val="24"/>
              </w:rPr>
              <w:t xml:space="preserve"> </w:t>
            </w:r>
            <w:r>
              <w:rPr>
                <w:sz w:val="24"/>
              </w:rPr>
              <w:t>ч.)</w:t>
            </w:r>
          </w:p>
        </w:tc>
        <w:tc>
          <w:tcPr>
            <w:tcW w:w="410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108"/>
              <w:rPr>
                <w:sz w:val="24"/>
                <w:lang w:val="ru-RU"/>
              </w:rPr>
            </w:pPr>
            <w:r w:rsidRPr="006C6D24">
              <w:rPr>
                <w:sz w:val="24"/>
                <w:lang w:val="ru-RU"/>
              </w:rPr>
              <w:t>Польза чтения и книги: книга — друг</w:t>
            </w:r>
            <w:r w:rsidRPr="006C6D24">
              <w:rPr>
                <w:spacing w:val="-57"/>
                <w:sz w:val="24"/>
                <w:lang w:val="ru-RU"/>
              </w:rPr>
              <w:t xml:space="preserve"> </w:t>
            </w:r>
            <w:r w:rsidRPr="006C6D24">
              <w:rPr>
                <w:sz w:val="24"/>
                <w:lang w:val="ru-RU"/>
              </w:rPr>
              <w:t>и учитель. Расширение знаний о</w:t>
            </w:r>
            <w:r w:rsidRPr="006C6D24">
              <w:rPr>
                <w:spacing w:val="1"/>
                <w:sz w:val="24"/>
                <w:lang w:val="ru-RU"/>
              </w:rPr>
              <w:t xml:space="preserve"> </w:t>
            </w:r>
            <w:r w:rsidRPr="006C6D24">
              <w:rPr>
                <w:sz w:val="24"/>
                <w:lang w:val="ru-RU"/>
              </w:rPr>
              <w:t>правилах</w:t>
            </w:r>
            <w:r w:rsidRPr="006C6D24">
              <w:rPr>
                <w:spacing w:val="-1"/>
                <w:sz w:val="24"/>
                <w:lang w:val="ru-RU"/>
              </w:rPr>
              <w:t xml:space="preserve"> </w:t>
            </w:r>
            <w:r w:rsidRPr="006C6D24">
              <w:rPr>
                <w:sz w:val="24"/>
                <w:lang w:val="ru-RU"/>
              </w:rPr>
              <w:t>читателя</w:t>
            </w:r>
            <w:r w:rsidRPr="006C6D24">
              <w:rPr>
                <w:spacing w:val="-1"/>
                <w:sz w:val="24"/>
                <w:lang w:val="ru-RU"/>
              </w:rPr>
              <w:t xml:space="preserve"> </w:t>
            </w:r>
            <w:r w:rsidRPr="006C6D24">
              <w:rPr>
                <w:sz w:val="24"/>
                <w:lang w:val="ru-RU"/>
              </w:rPr>
              <w:t>и способах</w:t>
            </w:r>
          </w:p>
          <w:p w:rsidR="006C6D24" w:rsidRPr="006C6D24" w:rsidRDefault="006C6D24">
            <w:pPr>
              <w:ind w:right="952"/>
              <w:rPr>
                <w:sz w:val="24"/>
                <w:lang w:val="ru-RU"/>
              </w:rPr>
            </w:pPr>
            <w:r w:rsidRPr="006C6D24">
              <w:rPr>
                <w:sz w:val="24"/>
                <w:lang w:val="ru-RU"/>
              </w:rPr>
              <w:t>выбора книги (тематический,</w:t>
            </w:r>
            <w:r w:rsidRPr="006C6D24">
              <w:rPr>
                <w:spacing w:val="-58"/>
                <w:sz w:val="24"/>
                <w:lang w:val="ru-RU"/>
              </w:rPr>
              <w:t xml:space="preserve"> </w:t>
            </w:r>
            <w:r w:rsidRPr="006C6D24">
              <w:rPr>
                <w:sz w:val="24"/>
                <w:lang w:val="ru-RU"/>
              </w:rPr>
              <w:t>систематический</w:t>
            </w:r>
            <w:r w:rsidRPr="006C6D24">
              <w:rPr>
                <w:spacing w:val="-2"/>
                <w:sz w:val="24"/>
                <w:lang w:val="ru-RU"/>
              </w:rPr>
              <w:t xml:space="preserve"> </w:t>
            </w:r>
            <w:r w:rsidRPr="006C6D24">
              <w:rPr>
                <w:sz w:val="24"/>
                <w:lang w:val="ru-RU"/>
              </w:rPr>
              <w:t>каталог).</w:t>
            </w:r>
          </w:p>
          <w:p w:rsidR="006C6D24" w:rsidRPr="006C6D24" w:rsidRDefault="006C6D24">
            <w:pPr>
              <w:ind w:right="234"/>
              <w:rPr>
                <w:sz w:val="24"/>
                <w:lang w:val="ru-RU"/>
              </w:rPr>
            </w:pPr>
            <w:r w:rsidRPr="006C6D24">
              <w:rPr>
                <w:sz w:val="24"/>
                <w:lang w:val="ru-RU"/>
              </w:rPr>
              <w:t>Виды информации в книге: научная,</w:t>
            </w:r>
            <w:r w:rsidRPr="006C6D24">
              <w:rPr>
                <w:spacing w:val="-57"/>
                <w:sz w:val="24"/>
                <w:lang w:val="ru-RU"/>
              </w:rPr>
              <w:t xml:space="preserve"> </w:t>
            </w:r>
            <w:r w:rsidRPr="006C6D24">
              <w:rPr>
                <w:sz w:val="24"/>
                <w:lang w:val="ru-RU"/>
              </w:rPr>
              <w:t>художественная (с опорой на</w:t>
            </w:r>
            <w:r w:rsidRPr="006C6D24">
              <w:rPr>
                <w:spacing w:val="1"/>
                <w:sz w:val="24"/>
                <w:lang w:val="ru-RU"/>
              </w:rPr>
              <w:t xml:space="preserve"> </w:t>
            </w:r>
            <w:r w:rsidRPr="006C6D24">
              <w:rPr>
                <w:sz w:val="24"/>
                <w:lang w:val="ru-RU"/>
              </w:rPr>
              <w:t>внешние показатели книги), её</w:t>
            </w:r>
            <w:r w:rsidRPr="006C6D24">
              <w:rPr>
                <w:spacing w:val="1"/>
                <w:sz w:val="24"/>
                <w:lang w:val="ru-RU"/>
              </w:rPr>
              <w:t xml:space="preserve"> </w:t>
            </w:r>
            <w:r w:rsidRPr="006C6D24">
              <w:rPr>
                <w:sz w:val="24"/>
                <w:lang w:val="ru-RU"/>
              </w:rPr>
              <w:t>справочно-иллюстративный</w:t>
            </w:r>
            <w:r w:rsidRPr="006C6D24">
              <w:rPr>
                <w:spacing w:val="1"/>
                <w:sz w:val="24"/>
                <w:lang w:val="ru-RU"/>
              </w:rPr>
              <w:t xml:space="preserve"> </w:t>
            </w:r>
            <w:r w:rsidRPr="006C6D24">
              <w:rPr>
                <w:sz w:val="24"/>
                <w:lang w:val="ru-RU"/>
              </w:rPr>
              <w:t>материал.</w:t>
            </w:r>
          </w:p>
          <w:p w:rsidR="006C6D24" w:rsidRDefault="006C6D24">
            <w:pPr>
              <w:ind w:right="187"/>
              <w:rPr>
                <w:sz w:val="24"/>
              </w:rPr>
            </w:pPr>
            <w:r w:rsidRPr="006C6D24">
              <w:rPr>
                <w:sz w:val="24"/>
                <w:lang w:val="ru-RU"/>
              </w:rPr>
              <w:t>Очерк как повествование о реальном</w:t>
            </w:r>
            <w:r w:rsidRPr="006C6D24">
              <w:rPr>
                <w:spacing w:val="-57"/>
                <w:sz w:val="24"/>
                <w:lang w:val="ru-RU"/>
              </w:rPr>
              <w:t xml:space="preserve"> </w:t>
            </w:r>
            <w:r w:rsidRPr="006C6D24">
              <w:rPr>
                <w:sz w:val="24"/>
                <w:lang w:val="ru-RU"/>
              </w:rPr>
              <w:t>событии. Типы книг (изданий):</w:t>
            </w:r>
            <w:r w:rsidRPr="006C6D24">
              <w:rPr>
                <w:spacing w:val="1"/>
                <w:sz w:val="24"/>
                <w:lang w:val="ru-RU"/>
              </w:rPr>
              <w:t xml:space="preserve"> </w:t>
            </w:r>
            <w:r w:rsidRPr="006C6D24">
              <w:rPr>
                <w:sz w:val="24"/>
                <w:lang w:val="ru-RU"/>
              </w:rPr>
              <w:t>книга-произведение, книга-сборник,</w:t>
            </w:r>
            <w:r w:rsidRPr="006C6D24">
              <w:rPr>
                <w:spacing w:val="-57"/>
                <w:sz w:val="24"/>
                <w:lang w:val="ru-RU"/>
              </w:rPr>
              <w:t xml:space="preserve"> </w:t>
            </w:r>
            <w:r w:rsidRPr="006C6D24">
              <w:rPr>
                <w:sz w:val="24"/>
                <w:lang w:val="ru-RU"/>
              </w:rPr>
              <w:t>собрание сочинений, периодическая</w:t>
            </w:r>
            <w:r w:rsidRPr="006C6D24">
              <w:rPr>
                <w:spacing w:val="1"/>
                <w:sz w:val="24"/>
                <w:lang w:val="ru-RU"/>
              </w:rPr>
              <w:t xml:space="preserve"> </w:t>
            </w:r>
            <w:r w:rsidRPr="006C6D24">
              <w:rPr>
                <w:sz w:val="24"/>
                <w:lang w:val="ru-RU"/>
              </w:rPr>
              <w:t>печать,</w:t>
            </w:r>
            <w:r w:rsidRPr="006C6D24">
              <w:rPr>
                <w:spacing w:val="-3"/>
                <w:sz w:val="24"/>
                <w:lang w:val="ru-RU"/>
              </w:rPr>
              <w:t xml:space="preserve"> </w:t>
            </w:r>
            <w:r w:rsidRPr="006C6D24">
              <w:rPr>
                <w:sz w:val="24"/>
                <w:lang w:val="ru-RU"/>
              </w:rPr>
              <w:t>справочные</w:t>
            </w:r>
            <w:r w:rsidRPr="006C6D24">
              <w:rPr>
                <w:spacing w:val="-2"/>
                <w:sz w:val="24"/>
                <w:lang w:val="ru-RU"/>
              </w:rPr>
              <w:t xml:space="preserve"> </w:t>
            </w:r>
            <w:r w:rsidRPr="006C6D24">
              <w:rPr>
                <w:sz w:val="24"/>
                <w:lang w:val="ru-RU"/>
              </w:rPr>
              <w:t>издания.</w:t>
            </w:r>
            <w:r w:rsidRPr="006C6D24">
              <w:rPr>
                <w:spacing w:val="-2"/>
                <w:sz w:val="24"/>
                <w:lang w:val="ru-RU"/>
              </w:rPr>
              <w:t xml:space="preserve"> </w:t>
            </w:r>
            <w:r>
              <w:rPr>
                <w:sz w:val="24"/>
              </w:rPr>
              <w:t>Работа</w:t>
            </w:r>
          </w:p>
          <w:p w:rsidR="006C6D24" w:rsidRDefault="006C6D24">
            <w:pPr>
              <w:rPr>
                <w:sz w:val="24"/>
              </w:rPr>
            </w:pPr>
            <w:r>
              <w:rPr>
                <w:sz w:val="24"/>
              </w:rPr>
              <w:t>с</w:t>
            </w:r>
            <w:r>
              <w:rPr>
                <w:spacing w:val="-5"/>
                <w:sz w:val="24"/>
              </w:rPr>
              <w:t xml:space="preserve"> </w:t>
            </w:r>
            <w:r>
              <w:rPr>
                <w:sz w:val="24"/>
              </w:rPr>
              <w:t>источниками</w:t>
            </w:r>
            <w:r>
              <w:rPr>
                <w:spacing w:val="-1"/>
                <w:sz w:val="24"/>
              </w:rPr>
              <w:t xml:space="preserve"> </w:t>
            </w:r>
            <w:r>
              <w:rPr>
                <w:sz w:val="24"/>
              </w:rPr>
              <w:t>периодической</w:t>
            </w:r>
            <w:r>
              <w:rPr>
                <w:spacing w:val="-3"/>
                <w:sz w:val="24"/>
              </w:rPr>
              <w:t xml:space="preserve"> </w:t>
            </w:r>
            <w:r>
              <w:rPr>
                <w:sz w:val="24"/>
              </w:rPr>
              <w:t>печати</w:t>
            </w:r>
          </w:p>
        </w:tc>
        <w:tc>
          <w:tcPr>
            <w:tcW w:w="5254"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pPr>
              <w:ind w:right="967"/>
              <w:rPr>
                <w:sz w:val="24"/>
                <w:lang w:val="ru-RU"/>
              </w:rPr>
            </w:pPr>
            <w:r w:rsidRPr="006C6D24">
              <w:rPr>
                <w:sz w:val="24"/>
                <w:lang w:val="ru-RU"/>
              </w:rPr>
              <w:t>Экскурсия в школьную или ближайшую</w:t>
            </w:r>
            <w:r w:rsidRPr="006C6D24">
              <w:rPr>
                <w:spacing w:val="-58"/>
                <w:sz w:val="24"/>
                <w:lang w:val="ru-RU"/>
              </w:rPr>
              <w:t xml:space="preserve"> </w:t>
            </w:r>
            <w:r w:rsidRPr="006C6D24">
              <w:rPr>
                <w:sz w:val="24"/>
                <w:lang w:val="ru-RU"/>
              </w:rPr>
              <w:t>детскую библиотеку:</w:t>
            </w:r>
          </w:p>
          <w:p w:rsidR="006C6D24" w:rsidRPr="006C6D24" w:rsidRDefault="006C6D24">
            <w:pPr>
              <w:ind w:right="204"/>
              <w:rPr>
                <w:sz w:val="24"/>
                <w:lang w:val="ru-RU"/>
              </w:rPr>
            </w:pPr>
            <w:r w:rsidRPr="006C6D24">
              <w:rPr>
                <w:sz w:val="24"/>
                <w:lang w:val="ru-RU"/>
              </w:rPr>
              <w:t>тема экскурсии «Зачем нужны книги». Чтение</w:t>
            </w:r>
            <w:r w:rsidRPr="006C6D24">
              <w:rPr>
                <w:spacing w:val="1"/>
                <w:sz w:val="24"/>
                <w:lang w:val="ru-RU"/>
              </w:rPr>
              <w:t xml:space="preserve"> </w:t>
            </w:r>
            <w:r w:rsidRPr="006C6D24">
              <w:rPr>
                <w:sz w:val="24"/>
                <w:lang w:val="ru-RU"/>
              </w:rPr>
              <w:t>очерков С. Я. Маршака «Книга — ваш друг и</w:t>
            </w:r>
            <w:r w:rsidRPr="006C6D24">
              <w:rPr>
                <w:spacing w:val="1"/>
                <w:sz w:val="24"/>
                <w:lang w:val="ru-RU"/>
              </w:rPr>
              <w:t xml:space="preserve"> </w:t>
            </w:r>
            <w:r w:rsidRPr="006C6D24">
              <w:rPr>
                <w:sz w:val="24"/>
                <w:lang w:val="ru-RU"/>
              </w:rPr>
              <w:t>учитель»,</w:t>
            </w:r>
            <w:r w:rsidRPr="006C6D24">
              <w:rPr>
                <w:spacing w:val="-2"/>
                <w:sz w:val="24"/>
                <w:lang w:val="ru-RU"/>
              </w:rPr>
              <w:t xml:space="preserve"> </w:t>
            </w:r>
            <w:r w:rsidRPr="006C6D24">
              <w:rPr>
                <w:sz w:val="24"/>
                <w:lang w:val="ru-RU"/>
              </w:rPr>
              <w:t>В.</w:t>
            </w:r>
            <w:r w:rsidRPr="006C6D24">
              <w:rPr>
                <w:spacing w:val="-2"/>
                <w:sz w:val="24"/>
                <w:lang w:val="ru-RU"/>
              </w:rPr>
              <w:t xml:space="preserve"> </w:t>
            </w:r>
            <w:r w:rsidRPr="006C6D24">
              <w:rPr>
                <w:sz w:val="24"/>
                <w:lang w:val="ru-RU"/>
              </w:rPr>
              <w:t>П.</w:t>
            </w:r>
            <w:r w:rsidRPr="006C6D24">
              <w:rPr>
                <w:spacing w:val="-3"/>
                <w:sz w:val="24"/>
                <w:lang w:val="ru-RU"/>
              </w:rPr>
              <w:t xml:space="preserve"> </w:t>
            </w:r>
            <w:r w:rsidRPr="006C6D24">
              <w:rPr>
                <w:sz w:val="24"/>
                <w:lang w:val="ru-RU"/>
              </w:rPr>
              <w:t>Бороздина</w:t>
            </w:r>
            <w:r w:rsidRPr="006C6D24">
              <w:rPr>
                <w:spacing w:val="-3"/>
                <w:sz w:val="24"/>
                <w:lang w:val="ru-RU"/>
              </w:rPr>
              <w:t xml:space="preserve"> </w:t>
            </w:r>
            <w:r w:rsidRPr="006C6D24">
              <w:rPr>
                <w:sz w:val="24"/>
                <w:lang w:val="ru-RU"/>
              </w:rPr>
              <w:t>«Первый</w:t>
            </w:r>
            <w:r w:rsidRPr="006C6D24">
              <w:rPr>
                <w:spacing w:val="-2"/>
                <w:sz w:val="24"/>
                <w:lang w:val="ru-RU"/>
              </w:rPr>
              <w:t xml:space="preserve"> </w:t>
            </w:r>
            <w:r w:rsidRPr="006C6D24">
              <w:rPr>
                <w:sz w:val="24"/>
                <w:lang w:val="ru-RU"/>
              </w:rPr>
              <w:t>в</w:t>
            </w:r>
            <w:r w:rsidRPr="006C6D24">
              <w:rPr>
                <w:spacing w:val="-3"/>
                <w:sz w:val="24"/>
                <w:lang w:val="ru-RU"/>
              </w:rPr>
              <w:t xml:space="preserve"> </w:t>
            </w:r>
            <w:r w:rsidRPr="006C6D24">
              <w:rPr>
                <w:sz w:val="24"/>
                <w:lang w:val="ru-RU"/>
              </w:rPr>
              <w:t>космосе»,</w:t>
            </w:r>
            <w:r w:rsidRPr="006C6D24">
              <w:rPr>
                <w:spacing w:val="-57"/>
                <w:sz w:val="24"/>
                <w:lang w:val="ru-RU"/>
              </w:rPr>
              <w:t xml:space="preserve"> </w:t>
            </w:r>
            <w:r w:rsidRPr="006C6D24">
              <w:rPr>
                <w:sz w:val="24"/>
                <w:lang w:val="ru-RU"/>
              </w:rPr>
              <w:t>И.</w:t>
            </w:r>
            <w:r w:rsidRPr="006C6D24">
              <w:rPr>
                <w:spacing w:val="-3"/>
                <w:sz w:val="24"/>
                <w:lang w:val="ru-RU"/>
              </w:rPr>
              <w:t xml:space="preserve"> </w:t>
            </w:r>
            <w:r w:rsidRPr="006C6D24">
              <w:rPr>
                <w:sz w:val="24"/>
                <w:lang w:val="ru-RU"/>
              </w:rPr>
              <w:t>С.</w:t>
            </w:r>
            <w:r w:rsidRPr="006C6D24">
              <w:rPr>
                <w:spacing w:val="-1"/>
                <w:sz w:val="24"/>
                <w:lang w:val="ru-RU"/>
              </w:rPr>
              <w:t xml:space="preserve"> </w:t>
            </w:r>
            <w:r w:rsidRPr="006C6D24">
              <w:rPr>
                <w:sz w:val="24"/>
                <w:lang w:val="ru-RU"/>
              </w:rPr>
              <w:t>Соколова-Микитова</w:t>
            </w:r>
            <w:r w:rsidRPr="006C6D24">
              <w:rPr>
                <w:spacing w:val="-3"/>
                <w:sz w:val="24"/>
                <w:lang w:val="ru-RU"/>
              </w:rPr>
              <w:t xml:space="preserve"> </w:t>
            </w:r>
            <w:r w:rsidRPr="006C6D24">
              <w:rPr>
                <w:sz w:val="24"/>
                <w:lang w:val="ru-RU"/>
              </w:rPr>
              <w:t>«Родина»,</w:t>
            </w:r>
            <w:r w:rsidRPr="006C6D24">
              <w:rPr>
                <w:spacing w:val="-1"/>
                <w:sz w:val="24"/>
                <w:lang w:val="ru-RU"/>
              </w:rPr>
              <w:t xml:space="preserve"> </w:t>
            </w:r>
            <w:r w:rsidRPr="006C6D24">
              <w:rPr>
                <w:sz w:val="24"/>
                <w:lang w:val="ru-RU"/>
              </w:rPr>
              <w:t>Н.</w:t>
            </w:r>
            <w:r w:rsidRPr="006C6D24">
              <w:rPr>
                <w:spacing w:val="-3"/>
                <w:sz w:val="24"/>
                <w:lang w:val="ru-RU"/>
              </w:rPr>
              <w:t xml:space="preserve"> </w:t>
            </w:r>
            <w:r w:rsidRPr="006C6D24">
              <w:rPr>
                <w:sz w:val="24"/>
                <w:lang w:val="ru-RU"/>
              </w:rPr>
              <w:t>С.</w:t>
            </w:r>
            <w:r w:rsidRPr="006C6D24">
              <w:rPr>
                <w:spacing w:val="-1"/>
                <w:sz w:val="24"/>
                <w:lang w:val="ru-RU"/>
              </w:rPr>
              <w:t xml:space="preserve"> </w:t>
            </w:r>
            <w:r w:rsidRPr="006C6D24">
              <w:rPr>
                <w:sz w:val="24"/>
                <w:lang w:val="ru-RU"/>
              </w:rPr>
              <w:t>Шер</w:t>
            </w:r>
          </w:p>
          <w:p w:rsidR="006C6D24" w:rsidRPr="006C6D24" w:rsidRDefault="006C6D24">
            <w:pPr>
              <w:rPr>
                <w:sz w:val="24"/>
                <w:lang w:val="ru-RU"/>
              </w:rPr>
            </w:pPr>
            <w:r w:rsidRPr="006C6D24">
              <w:rPr>
                <w:sz w:val="24"/>
                <w:lang w:val="ru-RU"/>
              </w:rPr>
              <w:t>«Картины-сказки».</w:t>
            </w:r>
          </w:p>
          <w:p w:rsidR="006C6D24" w:rsidRPr="006C6D24" w:rsidRDefault="006C6D24">
            <w:pPr>
              <w:ind w:right="1124"/>
              <w:jc w:val="both"/>
              <w:rPr>
                <w:sz w:val="24"/>
                <w:lang w:val="ru-RU"/>
              </w:rPr>
            </w:pPr>
            <w:r w:rsidRPr="006C6D24">
              <w:rPr>
                <w:sz w:val="24"/>
                <w:lang w:val="ru-RU"/>
              </w:rPr>
              <w:t>Работа в парах: «чтение» информации,</w:t>
            </w:r>
            <w:r w:rsidRPr="006C6D24">
              <w:rPr>
                <w:spacing w:val="-57"/>
                <w:sz w:val="24"/>
                <w:lang w:val="ru-RU"/>
              </w:rPr>
              <w:t xml:space="preserve"> </w:t>
            </w:r>
            <w:r w:rsidRPr="006C6D24">
              <w:rPr>
                <w:sz w:val="24"/>
                <w:lang w:val="ru-RU"/>
              </w:rPr>
              <w:t>представленной в схематическом виде,</w:t>
            </w:r>
            <w:r w:rsidRPr="006C6D24">
              <w:rPr>
                <w:spacing w:val="-58"/>
                <w:sz w:val="24"/>
                <w:lang w:val="ru-RU"/>
              </w:rPr>
              <w:t xml:space="preserve"> </w:t>
            </w:r>
            <w:r w:rsidRPr="006C6D24">
              <w:rPr>
                <w:sz w:val="24"/>
                <w:lang w:val="ru-RU"/>
              </w:rPr>
              <w:t>заполнение</w:t>
            </w:r>
            <w:r w:rsidRPr="006C6D24">
              <w:rPr>
                <w:spacing w:val="-2"/>
                <w:sz w:val="24"/>
                <w:lang w:val="ru-RU"/>
              </w:rPr>
              <w:t xml:space="preserve"> </w:t>
            </w:r>
            <w:r w:rsidRPr="006C6D24">
              <w:rPr>
                <w:sz w:val="24"/>
                <w:lang w:val="ru-RU"/>
              </w:rPr>
              <w:t>схемы.</w:t>
            </w:r>
          </w:p>
          <w:p w:rsidR="006C6D24" w:rsidRPr="006C6D24" w:rsidRDefault="006C6D24">
            <w:pPr>
              <w:ind w:right="731"/>
              <w:rPr>
                <w:sz w:val="24"/>
                <w:lang w:val="ru-RU"/>
              </w:rPr>
            </w:pPr>
            <w:r w:rsidRPr="006C6D24">
              <w:rPr>
                <w:sz w:val="24"/>
                <w:lang w:val="ru-RU"/>
              </w:rPr>
              <w:t>Проверочная работа по итогам изученного</w:t>
            </w:r>
            <w:r w:rsidRPr="006C6D24">
              <w:rPr>
                <w:spacing w:val="-57"/>
                <w:sz w:val="24"/>
                <w:lang w:val="ru-RU"/>
              </w:rPr>
              <w:t xml:space="preserve"> </w:t>
            </w:r>
            <w:r w:rsidRPr="006C6D24">
              <w:rPr>
                <w:sz w:val="24"/>
                <w:lang w:val="ru-RU"/>
              </w:rPr>
              <w:t>раздела:</w:t>
            </w:r>
            <w:r w:rsidRPr="006C6D24">
              <w:rPr>
                <w:spacing w:val="-2"/>
                <w:sz w:val="24"/>
                <w:lang w:val="ru-RU"/>
              </w:rPr>
              <w:t xml:space="preserve"> </w:t>
            </w:r>
            <w:r w:rsidRPr="006C6D24">
              <w:rPr>
                <w:sz w:val="24"/>
                <w:lang w:val="ru-RU"/>
              </w:rPr>
              <w:t>демонстрация</w:t>
            </w:r>
            <w:r w:rsidRPr="006C6D24">
              <w:rPr>
                <w:spacing w:val="-1"/>
                <w:sz w:val="24"/>
                <w:lang w:val="ru-RU"/>
              </w:rPr>
              <w:t xml:space="preserve"> </w:t>
            </w:r>
            <w:r w:rsidRPr="006C6D24">
              <w:rPr>
                <w:sz w:val="24"/>
                <w:lang w:val="ru-RU"/>
              </w:rPr>
              <w:t>начитанности</w:t>
            </w:r>
            <w:r w:rsidRPr="006C6D24">
              <w:rPr>
                <w:spacing w:val="-1"/>
                <w:sz w:val="24"/>
                <w:lang w:val="ru-RU"/>
              </w:rPr>
              <w:t xml:space="preserve"> </w:t>
            </w:r>
            <w:r w:rsidRPr="006C6D24">
              <w:rPr>
                <w:sz w:val="24"/>
                <w:lang w:val="ru-RU"/>
              </w:rPr>
              <w:t>и</w:t>
            </w:r>
          </w:p>
          <w:p w:rsidR="006C6D24" w:rsidRPr="006C6D24" w:rsidRDefault="006C6D24">
            <w:pPr>
              <w:ind w:right="319"/>
              <w:rPr>
                <w:sz w:val="24"/>
                <w:lang w:val="ru-RU"/>
              </w:rPr>
            </w:pPr>
            <w:r w:rsidRPr="006C6D24">
              <w:rPr>
                <w:sz w:val="24"/>
                <w:lang w:val="ru-RU"/>
              </w:rPr>
              <w:t>сформированности специальных читательских</w:t>
            </w:r>
            <w:r w:rsidRPr="006C6D24">
              <w:rPr>
                <w:spacing w:val="-57"/>
                <w:sz w:val="24"/>
                <w:lang w:val="ru-RU"/>
              </w:rPr>
              <w:t xml:space="preserve"> </w:t>
            </w:r>
            <w:r w:rsidRPr="006C6D24">
              <w:rPr>
                <w:sz w:val="24"/>
                <w:lang w:val="ru-RU"/>
              </w:rPr>
              <w:t>умений. Проверка и оценка своей работы по</w:t>
            </w:r>
            <w:r w:rsidRPr="006C6D24">
              <w:rPr>
                <w:spacing w:val="1"/>
                <w:sz w:val="24"/>
                <w:lang w:val="ru-RU"/>
              </w:rPr>
              <w:t xml:space="preserve"> </w:t>
            </w:r>
            <w:r w:rsidRPr="006C6D24">
              <w:rPr>
                <w:sz w:val="24"/>
                <w:lang w:val="ru-RU"/>
              </w:rPr>
              <w:t>предложенным</w:t>
            </w:r>
            <w:r w:rsidRPr="006C6D24">
              <w:rPr>
                <w:spacing w:val="-3"/>
                <w:sz w:val="24"/>
                <w:lang w:val="ru-RU"/>
              </w:rPr>
              <w:t xml:space="preserve"> </w:t>
            </w:r>
            <w:r w:rsidRPr="006C6D24">
              <w:rPr>
                <w:sz w:val="24"/>
                <w:lang w:val="ru-RU"/>
              </w:rPr>
              <w:t>критериям.</w:t>
            </w:r>
          </w:p>
          <w:p w:rsidR="006C6D24" w:rsidRPr="006C6D24" w:rsidRDefault="006C6D24">
            <w:pPr>
              <w:ind w:right="227"/>
              <w:rPr>
                <w:sz w:val="24"/>
                <w:lang w:val="ru-RU"/>
              </w:rPr>
            </w:pPr>
            <w:r w:rsidRPr="006C6D24">
              <w:rPr>
                <w:sz w:val="24"/>
                <w:lang w:val="ru-RU"/>
              </w:rPr>
              <w:t>Упражнения в выразительном чтении</w:t>
            </w:r>
            <w:r w:rsidRPr="006C6D24">
              <w:rPr>
                <w:spacing w:val="1"/>
                <w:sz w:val="24"/>
                <w:lang w:val="ru-RU"/>
              </w:rPr>
              <w:t xml:space="preserve"> </w:t>
            </w:r>
            <w:r w:rsidRPr="006C6D24">
              <w:rPr>
                <w:sz w:val="24"/>
                <w:lang w:val="ru-RU"/>
              </w:rPr>
              <w:t>стихотворных и прозаических произведений с</w:t>
            </w:r>
            <w:r w:rsidRPr="006C6D24">
              <w:rPr>
                <w:spacing w:val="1"/>
                <w:sz w:val="24"/>
                <w:lang w:val="ru-RU"/>
              </w:rPr>
              <w:t xml:space="preserve"> </w:t>
            </w:r>
            <w:r w:rsidRPr="006C6D24">
              <w:rPr>
                <w:sz w:val="24"/>
                <w:lang w:val="ru-RU"/>
              </w:rPr>
              <w:t>соблюдением</w:t>
            </w:r>
            <w:r w:rsidRPr="006C6D24">
              <w:rPr>
                <w:spacing w:val="-7"/>
                <w:sz w:val="24"/>
                <w:lang w:val="ru-RU"/>
              </w:rPr>
              <w:t xml:space="preserve"> </w:t>
            </w:r>
            <w:r w:rsidRPr="006C6D24">
              <w:rPr>
                <w:sz w:val="24"/>
                <w:lang w:val="ru-RU"/>
              </w:rPr>
              <w:t>орфоэпических</w:t>
            </w:r>
            <w:r w:rsidRPr="006C6D24">
              <w:rPr>
                <w:spacing w:val="-5"/>
                <w:sz w:val="24"/>
                <w:lang w:val="ru-RU"/>
              </w:rPr>
              <w:t xml:space="preserve"> </w:t>
            </w:r>
            <w:r w:rsidRPr="006C6D24">
              <w:rPr>
                <w:sz w:val="24"/>
                <w:lang w:val="ru-RU"/>
              </w:rPr>
              <w:t>и</w:t>
            </w:r>
            <w:r w:rsidRPr="006C6D24">
              <w:rPr>
                <w:spacing w:val="-6"/>
                <w:sz w:val="24"/>
                <w:lang w:val="ru-RU"/>
              </w:rPr>
              <w:t xml:space="preserve"> </w:t>
            </w:r>
            <w:r w:rsidRPr="006C6D24">
              <w:rPr>
                <w:sz w:val="24"/>
                <w:lang w:val="ru-RU"/>
              </w:rPr>
              <w:t>интонационных</w:t>
            </w:r>
            <w:r w:rsidRPr="006C6D24">
              <w:rPr>
                <w:spacing w:val="-57"/>
                <w:sz w:val="24"/>
                <w:lang w:val="ru-RU"/>
              </w:rPr>
              <w:t xml:space="preserve"> </w:t>
            </w:r>
            <w:r w:rsidRPr="006C6D24">
              <w:rPr>
                <w:sz w:val="24"/>
                <w:lang w:val="ru-RU"/>
              </w:rPr>
              <w:t>норм</w:t>
            </w:r>
            <w:r w:rsidRPr="006C6D24">
              <w:rPr>
                <w:spacing w:val="-2"/>
                <w:sz w:val="24"/>
                <w:lang w:val="ru-RU"/>
              </w:rPr>
              <w:t xml:space="preserve"> </w:t>
            </w:r>
            <w:r w:rsidRPr="006C6D24">
              <w:rPr>
                <w:sz w:val="24"/>
                <w:lang w:val="ru-RU"/>
              </w:rPr>
              <w:t>при чтении вслух.</w:t>
            </w:r>
          </w:p>
          <w:p w:rsidR="006C6D24" w:rsidRPr="006C6D24" w:rsidRDefault="006C6D24">
            <w:pPr>
              <w:ind w:right="447"/>
              <w:rPr>
                <w:sz w:val="24"/>
                <w:lang w:val="ru-RU"/>
              </w:rPr>
            </w:pPr>
            <w:r w:rsidRPr="006C6D24">
              <w:rPr>
                <w:sz w:val="24"/>
                <w:lang w:val="ru-RU"/>
              </w:rPr>
              <w:t>Поиск</w:t>
            </w:r>
            <w:r w:rsidRPr="006C6D24">
              <w:rPr>
                <w:spacing w:val="-4"/>
                <w:sz w:val="24"/>
                <w:lang w:val="ru-RU"/>
              </w:rPr>
              <w:t xml:space="preserve"> </w:t>
            </w:r>
            <w:r w:rsidRPr="006C6D24">
              <w:rPr>
                <w:sz w:val="24"/>
                <w:lang w:val="ru-RU"/>
              </w:rPr>
              <w:t>информации</w:t>
            </w:r>
            <w:r w:rsidRPr="006C6D24">
              <w:rPr>
                <w:spacing w:val="-4"/>
                <w:sz w:val="24"/>
                <w:lang w:val="ru-RU"/>
              </w:rPr>
              <w:t xml:space="preserve"> </w:t>
            </w:r>
            <w:r w:rsidRPr="006C6D24">
              <w:rPr>
                <w:sz w:val="24"/>
                <w:lang w:val="ru-RU"/>
              </w:rPr>
              <w:t>в</w:t>
            </w:r>
            <w:r w:rsidRPr="006C6D24">
              <w:rPr>
                <w:spacing w:val="-5"/>
                <w:sz w:val="24"/>
                <w:lang w:val="ru-RU"/>
              </w:rPr>
              <w:t xml:space="preserve"> </w:t>
            </w:r>
            <w:r w:rsidRPr="006C6D24">
              <w:rPr>
                <w:sz w:val="24"/>
                <w:lang w:val="ru-RU"/>
              </w:rPr>
              <w:t>справочной</w:t>
            </w:r>
            <w:r w:rsidRPr="006C6D24">
              <w:rPr>
                <w:spacing w:val="-4"/>
                <w:sz w:val="24"/>
                <w:lang w:val="ru-RU"/>
              </w:rPr>
              <w:t xml:space="preserve"> </w:t>
            </w:r>
            <w:r w:rsidRPr="006C6D24">
              <w:rPr>
                <w:sz w:val="24"/>
                <w:lang w:val="ru-RU"/>
              </w:rPr>
              <w:t>литературе,</w:t>
            </w:r>
            <w:r w:rsidRPr="006C6D24">
              <w:rPr>
                <w:spacing w:val="-57"/>
                <w:sz w:val="24"/>
                <w:lang w:val="ru-RU"/>
              </w:rPr>
              <w:t xml:space="preserve"> </w:t>
            </w:r>
            <w:r w:rsidRPr="006C6D24">
              <w:rPr>
                <w:sz w:val="24"/>
                <w:lang w:val="ru-RU"/>
              </w:rPr>
              <w:t>работа</w:t>
            </w:r>
            <w:r w:rsidRPr="006C6D24">
              <w:rPr>
                <w:spacing w:val="-2"/>
                <w:sz w:val="24"/>
                <w:lang w:val="ru-RU"/>
              </w:rPr>
              <w:t xml:space="preserve"> </w:t>
            </w:r>
            <w:r w:rsidRPr="006C6D24">
              <w:rPr>
                <w:sz w:val="24"/>
                <w:lang w:val="ru-RU"/>
              </w:rPr>
              <w:t>с</w:t>
            </w:r>
            <w:r w:rsidRPr="006C6D24">
              <w:rPr>
                <w:spacing w:val="-2"/>
                <w:sz w:val="24"/>
                <w:lang w:val="ru-RU"/>
              </w:rPr>
              <w:t xml:space="preserve"> </w:t>
            </w:r>
            <w:r w:rsidRPr="006C6D24">
              <w:rPr>
                <w:sz w:val="24"/>
                <w:lang w:val="ru-RU"/>
              </w:rPr>
              <w:t>различными периодическими</w:t>
            </w:r>
          </w:p>
          <w:p w:rsidR="006C6D24" w:rsidRPr="006C6D24" w:rsidRDefault="006C6D24">
            <w:pPr>
              <w:spacing w:before="1"/>
              <w:rPr>
                <w:sz w:val="24"/>
                <w:lang w:val="ru-RU"/>
              </w:rPr>
            </w:pPr>
            <w:r w:rsidRPr="006C6D24">
              <w:rPr>
                <w:sz w:val="24"/>
                <w:lang w:val="ru-RU"/>
              </w:rPr>
              <w:t>изданиями:</w:t>
            </w:r>
            <w:r w:rsidRPr="006C6D24">
              <w:rPr>
                <w:spacing w:val="-3"/>
                <w:sz w:val="24"/>
                <w:lang w:val="ru-RU"/>
              </w:rPr>
              <w:t xml:space="preserve"> </w:t>
            </w:r>
            <w:r w:rsidRPr="006C6D24">
              <w:rPr>
                <w:sz w:val="24"/>
                <w:lang w:val="ru-RU"/>
              </w:rPr>
              <w:t>газетами</w:t>
            </w:r>
            <w:r w:rsidRPr="006C6D24">
              <w:rPr>
                <w:spacing w:val="-3"/>
                <w:sz w:val="24"/>
                <w:lang w:val="ru-RU"/>
              </w:rPr>
              <w:t xml:space="preserve"> </w:t>
            </w:r>
            <w:r w:rsidRPr="006C6D24">
              <w:rPr>
                <w:sz w:val="24"/>
                <w:lang w:val="ru-RU"/>
              </w:rPr>
              <w:t>и</w:t>
            </w:r>
            <w:r w:rsidRPr="006C6D24">
              <w:rPr>
                <w:spacing w:val="-2"/>
                <w:sz w:val="24"/>
                <w:lang w:val="ru-RU"/>
              </w:rPr>
              <w:t xml:space="preserve"> </w:t>
            </w:r>
            <w:r w:rsidRPr="006C6D24">
              <w:rPr>
                <w:sz w:val="24"/>
                <w:lang w:val="ru-RU"/>
              </w:rPr>
              <w:t>журналами</w:t>
            </w:r>
            <w:r w:rsidRPr="006C6D24">
              <w:rPr>
                <w:spacing w:val="-3"/>
                <w:sz w:val="24"/>
                <w:lang w:val="ru-RU"/>
              </w:rPr>
              <w:t xml:space="preserve"> </w:t>
            </w:r>
            <w:r w:rsidRPr="006C6D24">
              <w:rPr>
                <w:sz w:val="24"/>
                <w:lang w:val="ru-RU"/>
              </w:rPr>
              <w:t>для</w:t>
            </w:r>
            <w:r w:rsidRPr="006C6D24">
              <w:rPr>
                <w:spacing w:val="-2"/>
                <w:sz w:val="24"/>
                <w:lang w:val="ru-RU"/>
              </w:rPr>
              <w:t xml:space="preserve"> </w:t>
            </w:r>
            <w:r w:rsidRPr="006C6D24">
              <w:rPr>
                <w:sz w:val="24"/>
                <w:lang w:val="ru-RU"/>
              </w:rPr>
              <w:t>детей.</w:t>
            </w:r>
          </w:p>
          <w:p w:rsidR="006C6D24" w:rsidRPr="006C6D24" w:rsidRDefault="006C6D24">
            <w:pPr>
              <w:ind w:right="1063"/>
              <w:rPr>
                <w:sz w:val="24"/>
                <w:lang w:val="ru-RU"/>
              </w:rPr>
            </w:pPr>
            <w:r w:rsidRPr="006C6D24">
              <w:rPr>
                <w:sz w:val="24"/>
                <w:lang w:val="ru-RU"/>
              </w:rPr>
              <w:t>Составление</w:t>
            </w:r>
            <w:r w:rsidRPr="006C6D24">
              <w:rPr>
                <w:spacing w:val="-5"/>
                <w:sz w:val="24"/>
                <w:lang w:val="ru-RU"/>
              </w:rPr>
              <w:t xml:space="preserve"> </w:t>
            </w:r>
            <w:r w:rsidRPr="006C6D24">
              <w:rPr>
                <w:sz w:val="24"/>
                <w:lang w:val="ru-RU"/>
              </w:rPr>
              <w:t>аннотации</w:t>
            </w:r>
            <w:r w:rsidRPr="006C6D24">
              <w:rPr>
                <w:spacing w:val="-5"/>
                <w:sz w:val="24"/>
                <w:lang w:val="ru-RU"/>
              </w:rPr>
              <w:t xml:space="preserve"> </w:t>
            </w:r>
            <w:r w:rsidRPr="006C6D24">
              <w:rPr>
                <w:sz w:val="24"/>
                <w:lang w:val="ru-RU"/>
              </w:rPr>
              <w:t>(письменно)</w:t>
            </w:r>
            <w:r w:rsidRPr="006C6D24">
              <w:rPr>
                <w:spacing w:val="-3"/>
                <w:sz w:val="24"/>
                <w:lang w:val="ru-RU"/>
              </w:rPr>
              <w:t xml:space="preserve"> </w:t>
            </w:r>
            <w:r w:rsidRPr="006C6D24">
              <w:rPr>
                <w:sz w:val="24"/>
                <w:lang w:val="ru-RU"/>
              </w:rPr>
              <w:t>на</w:t>
            </w:r>
            <w:r w:rsidRPr="006C6D24">
              <w:rPr>
                <w:spacing w:val="-57"/>
                <w:sz w:val="24"/>
                <w:lang w:val="ru-RU"/>
              </w:rPr>
              <w:t xml:space="preserve"> </w:t>
            </w:r>
            <w:r w:rsidRPr="006C6D24">
              <w:rPr>
                <w:sz w:val="24"/>
                <w:lang w:val="ru-RU"/>
              </w:rPr>
              <w:t>любимое</w:t>
            </w:r>
            <w:r w:rsidRPr="006C6D24">
              <w:rPr>
                <w:spacing w:val="-2"/>
                <w:sz w:val="24"/>
                <w:lang w:val="ru-RU"/>
              </w:rPr>
              <w:t xml:space="preserve"> </w:t>
            </w:r>
            <w:r w:rsidRPr="006C6D24">
              <w:rPr>
                <w:sz w:val="24"/>
                <w:lang w:val="ru-RU"/>
              </w:rPr>
              <w:t>произведение.</w:t>
            </w:r>
          </w:p>
          <w:p w:rsidR="006C6D24" w:rsidRPr="006C6D24" w:rsidRDefault="006C6D24">
            <w:pPr>
              <w:ind w:right="124"/>
              <w:rPr>
                <w:sz w:val="24"/>
                <w:lang w:val="ru-RU"/>
              </w:rPr>
            </w:pPr>
            <w:r w:rsidRPr="006C6D24">
              <w:rPr>
                <w:sz w:val="24"/>
                <w:lang w:val="ru-RU"/>
              </w:rPr>
              <w:t>Коллективная работа: подготовка творческого</w:t>
            </w:r>
            <w:r w:rsidRPr="006C6D24">
              <w:rPr>
                <w:spacing w:val="1"/>
                <w:sz w:val="24"/>
                <w:lang w:val="ru-RU"/>
              </w:rPr>
              <w:t xml:space="preserve"> </w:t>
            </w:r>
            <w:r w:rsidRPr="006C6D24">
              <w:rPr>
                <w:sz w:val="24"/>
                <w:lang w:val="ru-RU"/>
              </w:rPr>
              <w:t>проекта на темы «Русские писатели и их</w:t>
            </w:r>
            <w:r w:rsidRPr="006C6D24">
              <w:rPr>
                <w:spacing w:val="1"/>
                <w:sz w:val="24"/>
                <w:lang w:val="ru-RU"/>
              </w:rPr>
              <w:t xml:space="preserve"> </w:t>
            </w:r>
            <w:r w:rsidRPr="006C6D24">
              <w:rPr>
                <w:sz w:val="24"/>
                <w:lang w:val="ru-RU"/>
              </w:rPr>
              <w:t>произведения», «Сказки народные и</w:t>
            </w:r>
            <w:r w:rsidRPr="006C6D24">
              <w:rPr>
                <w:spacing w:val="1"/>
                <w:sz w:val="24"/>
                <w:lang w:val="ru-RU"/>
              </w:rPr>
              <w:t xml:space="preserve"> </w:t>
            </w:r>
            <w:r w:rsidRPr="006C6D24">
              <w:rPr>
                <w:sz w:val="24"/>
                <w:lang w:val="ru-RU"/>
              </w:rPr>
              <w:t>литературные»,</w:t>
            </w:r>
            <w:r w:rsidRPr="006C6D24">
              <w:rPr>
                <w:spacing w:val="-4"/>
                <w:sz w:val="24"/>
                <w:lang w:val="ru-RU"/>
              </w:rPr>
              <w:t xml:space="preserve"> </w:t>
            </w:r>
            <w:r w:rsidRPr="006C6D24">
              <w:rPr>
                <w:sz w:val="24"/>
                <w:lang w:val="ru-RU"/>
              </w:rPr>
              <w:t>«Картины</w:t>
            </w:r>
            <w:r w:rsidRPr="006C6D24">
              <w:rPr>
                <w:spacing w:val="-4"/>
                <w:sz w:val="24"/>
                <w:lang w:val="ru-RU"/>
              </w:rPr>
              <w:t xml:space="preserve"> </w:t>
            </w:r>
            <w:r w:rsidRPr="006C6D24">
              <w:rPr>
                <w:sz w:val="24"/>
                <w:lang w:val="ru-RU"/>
              </w:rPr>
              <w:t>природы</w:t>
            </w:r>
            <w:r w:rsidRPr="006C6D24">
              <w:rPr>
                <w:spacing w:val="-4"/>
                <w:sz w:val="24"/>
                <w:lang w:val="ru-RU"/>
              </w:rPr>
              <w:t xml:space="preserve"> </w:t>
            </w:r>
            <w:r w:rsidRPr="006C6D24">
              <w:rPr>
                <w:sz w:val="24"/>
                <w:lang w:val="ru-RU"/>
              </w:rPr>
              <w:t>в</w:t>
            </w:r>
            <w:r w:rsidRPr="006C6D24">
              <w:rPr>
                <w:spacing w:val="-5"/>
                <w:sz w:val="24"/>
                <w:lang w:val="ru-RU"/>
              </w:rPr>
              <w:t xml:space="preserve"> </w:t>
            </w:r>
            <w:r w:rsidRPr="006C6D24">
              <w:rPr>
                <w:sz w:val="24"/>
                <w:lang w:val="ru-RU"/>
              </w:rPr>
              <w:t>творчестве</w:t>
            </w:r>
            <w:r w:rsidRPr="006C6D24">
              <w:rPr>
                <w:spacing w:val="-57"/>
                <w:sz w:val="24"/>
                <w:lang w:val="ru-RU"/>
              </w:rPr>
              <w:t xml:space="preserve"> </w:t>
            </w:r>
            <w:r w:rsidRPr="006C6D24">
              <w:rPr>
                <w:sz w:val="24"/>
                <w:lang w:val="ru-RU"/>
              </w:rPr>
              <w:t>поэтов»,</w:t>
            </w:r>
            <w:r w:rsidRPr="006C6D24">
              <w:rPr>
                <w:spacing w:val="-2"/>
                <w:sz w:val="24"/>
                <w:lang w:val="ru-RU"/>
              </w:rPr>
              <w:t xml:space="preserve"> </w:t>
            </w:r>
            <w:r w:rsidRPr="006C6D24">
              <w:rPr>
                <w:sz w:val="24"/>
                <w:lang w:val="ru-RU"/>
              </w:rPr>
              <w:t>«Моя любимая книга».</w:t>
            </w:r>
          </w:p>
          <w:p w:rsidR="006C6D24" w:rsidRPr="006C6D24" w:rsidRDefault="006C6D24">
            <w:pPr>
              <w:ind w:right="240"/>
              <w:rPr>
                <w:sz w:val="24"/>
                <w:lang w:val="ru-RU"/>
              </w:rPr>
            </w:pPr>
            <w:r w:rsidRPr="006C6D24">
              <w:rPr>
                <w:sz w:val="24"/>
                <w:lang w:val="ru-RU"/>
              </w:rPr>
              <w:t>Рекомендации</w:t>
            </w:r>
            <w:r w:rsidRPr="006C6D24">
              <w:rPr>
                <w:spacing w:val="-5"/>
                <w:sz w:val="24"/>
                <w:lang w:val="ru-RU"/>
              </w:rPr>
              <w:t xml:space="preserve"> </w:t>
            </w:r>
            <w:r w:rsidRPr="006C6D24">
              <w:rPr>
                <w:sz w:val="24"/>
                <w:lang w:val="ru-RU"/>
              </w:rPr>
              <w:t>по</w:t>
            </w:r>
            <w:r w:rsidRPr="006C6D24">
              <w:rPr>
                <w:spacing w:val="-4"/>
                <w:sz w:val="24"/>
                <w:lang w:val="ru-RU"/>
              </w:rPr>
              <w:t xml:space="preserve"> </w:t>
            </w:r>
            <w:r w:rsidRPr="006C6D24">
              <w:rPr>
                <w:sz w:val="24"/>
                <w:lang w:val="ru-RU"/>
              </w:rPr>
              <w:t>летнему</w:t>
            </w:r>
            <w:r w:rsidRPr="006C6D24">
              <w:rPr>
                <w:spacing w:val="-3"/>
                <w:sz w:val="24"/>
                <w:lang w:val="ru-RU"/>
              </w:rPr>
              <w:t xml:space="preserve"> </w:t>
            </w:r>
            <w:r w:rsidRPr="006C6D24">
              <w:rPr>
                <w:sz w:val="24"/>
                <w:lang w:val="ru-RU"/>
              </w:rPr>
              <w:t>чтению,</w:t>
            </w:r>
            <w:r w:rsidRPr="006C6D24">
              <w:rPr>
                <w:spacing w:val="-3"/>
                <w:sz w:val="24"/>
                <w:lang w:val="ru-RU"/>
              </w:rPr>
              <w:t xml:space="preserve"> </w:t>
            </w:r>
            <w:r w:rsidRPr="006C6D24">
              <w:rPr>
                <w:sz w:val="24"/>
                <w:lang w:val="ru-RU"/>
              </w:rPr>
              <w:t>оформление</w:t>
            </w:r>
            <w:r w:rsidRPr="006C6D24">
              <w:rPr>
                <w:spacing w:val="-57"/>
                <w:sz w:val="24"/>
                <w:lang w:val="ru-RU"/>
              </w:rPr>
              <w:t xml:space="preserve"> </w:t>
            </w:r>
            <w:r w:rsidRPr="006C6D24">
              <w:rPr>
                <w:sz w:val="24"/>
                <w:lang w:val="ru-RU"/>
              </w:rPr>
              <w:t>дневника</w:t>
            </w:r>
            <w:r w:rsidRPr="006C6D24">
              <w:rPr>
                <w:spacing w:val="-2"/>
                <w:sz w:val="24"/>
                <w:lang w:val="ru-RU"/>
              </w:rPr>
              <w:t xml:space="preserve"> </w:t>
            </w:r>
            <w:r w:rsidRPr="006C6D24">
              <w:rPr>
                <w:sz w:val="24"/>
                <w:lang w:val="ru-RU"/>
              </w:rPr>
              <w:t>летнего</w:t>
            </w:r>
            <w:r w:rsidRPr="006C6D24">
              <w:rPr>
                <w:spacing w:val="-1"/>
                <w:sz w:val="24"/>
                <w:lang w:val="ru-RU"/>
              </w:rPr>
              <w:t xml:space="preserve"> </w:t>
            </w:r>
            <w:r w:rsidRPr="006C6D24">
              <w:rPr>
                <w:sz w:val="24"/>
                <w:lang w:val="ru-RU"/>
              </w:rPr>
              <w:t>чтения</w:t>
            </w:r>
          </w:p>
        </w:tc>
        <w:tc>
          <w:tcPr>
            <w:tcW w:w="3117" w:type="dxa"/>
            <w:tcBorders>
              <w:top w:val="single" w:sz="4" w:space="0" w:color="000000"/>
              <w:left w:val="single" w:sz="4" w:space="0" w:color="000000"/>
              <w:bottom w:val="single" w:sz="4" w:space="0" w:color="000000"/>
              <w:right w:val="single" w:sz="4" w:space="0" w:color="000000"/>
            </w:tcBorders>
          </w:tcPr>
          <w:p w:rsidR="006C6D24" w:rsidRPr="006C6D24" w:rsidRDefault="006C6D24">
            <w:pPr>
              <w:rPr>
                <w:sz w:val="24"/>
                <w:lang w:val="ru-RU"/>
              </w:rPr>
            </w:pPr>
          </w:p>
        </w:tc>
      </w:tr>
      <w:tr w:rsidR="006C6D24" w:rsidTr="006C6D24">
        <w:trPr>
          <w:trHeight w:val="275"/>
        </w:trPr>
        <w:tc>
          <w:tcPr>
            <w:tcW w:w="535" w:type="dxa"/>
            <w:tcBorders>
              <w:top w:val="single" w:sz="4" w:space="0" w:color="000000"/>
              <w:left w:val="single" w:sz="4" w:space="0" w:color="000000"/>
              <w:bottom w:val="single" w:sz="4" w:space="0" w:color="000000"/>
              <w:right w:val="single" w:sz="4" w:space="0" w:color="000000"/>
            </w:tcBorders>
            <w:hideMark/>
          </w:tcPr>
          <w:p w:rsidR="006C6D24" w:rsidRDefault="006C6D24">
            <w:pPr>
              <w:spacing w:line="256" w:lineRule="exact"/>
              <w:rPr>
                <w:sz w:val="24"/>
              </w:rPr>
            </w:pPr>
            <w:r>
              <w:rPr>
                <w:sz w:val="24"/>
              </w:rPr>
              <w:t>16.</w:t>
            </w:r>
          </w:p>
        </w:tc>
        <w:tc>
          <w:tcPr>
            <w:tcW w:w="2407" w:type="dxa"/>
            <w:tcBorders>
              <w:top w:val="single" w:sz="4" w:space="0" w:color="000000"/>
              <w:left w:val="single" w:sz="4" w:space="0" w:color="000000"/>
              <w:bottom w:val="single" w:sz="4" w:space="0" w:color="000000"/>
              <w:right w:val="single" w:sz="4" w:space="0" w:color="000000"/>
            </w:tcBorders>
            <w:hideMark/>
          </w:tcPr>
          <w:p w:rsidR="006C6D24" w:rsidRPr="006C6D24" w:rsidRDefault="006C6D24" w:rsidP="006C6D24">
            <w:pPr>
              <w:spacing w:line="256" w:lineRule="exact"/>
              <w:ind w:right="170"/>
              <w:jc w:val="center"/>
              <w:rPr>
                <w:sz w:val="24"/>
              </w:rPr>
            </w:pPr>
            <w:r>
              <w:rPr>
                <w:sz w:val="24"/>
              </w:rPr>
              <w:t>Резерв.</w:t>
            </w:r>
            <w:r>
              <w:t xml:space="preserve"> </w:t>
            </w:r>
            <w:r w:rsidRPr="006C6D24">
              <w:rPr>
                <w:sz w:val="24"/>
              </w:rPr>
              <w:t>Повторение пройденного</w:t>
            </w:r>
          </w:p>
          <w:p w:rsidR="006C6D24" w:rsidRDefault="006C6D24" w:rsidP="006C6D24">
            <w:pPr>
              <w:spacing w:line="256" w:lineRule="exact"/>
              <w:ind w:right="170"/>
              <w:jc w:val="center"/>
              <w:rPr>
                <w:sz w:val="24"/>
              </w:rPr>
            </w:pPr>
            <w:r w:rsidRPr="006C6D24">
              <w:rPr>
                <w:sz w:val="24"/>
              </w:rPr>
              <w:t>материала (11 ч.)</w:t>
            </w:r>
            <w:r w:rsidRPr="006C6D24">
              <w:rPr>
                <w:sz w:val="24"/>
              </w:rPr>
              <w:tab/>
            </w:r>
            <w:r w:rsidRPr="006C6D24">
              <w:rPr>
                <w:sz w:val="24"/>
              </w:rPr>
              <w:tab/>
            </w:r>
            <w:r w:rsidRPr="006C6D24">
              <w:rPr>
                <w:sz w:val="24"/>
              </w:rPr>
              <w:tab/>
            </w:r>
          </w:p>
        </w:tc>
        <w:tc>
          <w:tcPr>
            <w:tcW w:w="4104"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5254"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c>
          <w:tcPr>
            <w:tcW w:w="3117" w:type="dxa"/>
            <w:tcBorders>
              <w:top w:val="single" w:sz="4" w:space="0" w:color="000000"/>
              <w:left w:val="single" w:sz="4" w:space="0" w:color="000000"/>
              <w:bottom w:val="single" w:sz="4" w:space="0" w:color="000000"/>
              <w:right w:val="single" w:sz="4" w:space="0" w:color="000000"/>
            </w:tcBorders>
          </w:tcPr>
          <w:p w:rsidR="006C6D24" w:rsidRDefault="006C6D24">
            <w:pPr>
              <w:rPr>
                <w:sz w:val="20"/>
              </w:rPr>
            </w:pPr>
          </w:p>
        </w:tc>
      </w:tr>
      <w:bookmarkEnd w:id="0"/>
    </w:tbl>
    <w:p w:rsidR="00D14ADE" w:rsidRDefault="00D14ADE"/>
    <w:sectPr w:rsidR="00D14ADE" w:rsidSect="006C6D24">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Franklin Gothic Demi">
    <w:panose1 w:val="020B07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NewtonCSanPin-Regular">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201074D"/>
    <w:multiLevelType w:val="hybridMultilevel"/>
    <w:tmpl w:val="905CB4F4"/>
    <w:lvl w:ilvl="0" w:tplc="9D1CE126">
      <w:numFmt w:val="bullet"/>
      <w:lvlText w:val="—"/>
      <w:lvlJc w:val="left"/>
      <w:pPr>
        <w:ind w:left="212" w:hanging="611"/>
      </w:pPr>
      <w:rPr>
        <w:rFonts w:ascii="Times New Roman" w:eastAsia="Times New Roman" w:hAnsi="Times New Roman" w:cs="Times New Roman" w:hint="default"/>
        <w:w w:val="99"/>
        <w:sz w:val="26"/>
        <w:szCs w:val="26"/>
        <w:lang w:val="ru-RU" w:eastAsia="en-US" w:bidi="ar-SA"/>
      </w:rPr>
    </w:lvl>
    <w:lvl w:ilvl="1" w:tplc="04DA94B4">
      <w:numFmt w:val="bullet"/>
      <w:lvlText w:val="•"/>
      <w:lvlJc w:val="left"/>
      <w:pPr>
        <w:ind w:left="1236" w:hanging="611"/>
      </w:pPr>
      <w:rPr>
        <w:lang w:val="ru-RU" w:eastAsia="en-US" w:bidi="ar-SA"/>
      </w:rPr>
    </w:lvl>
    <w:lvl w:ilvl="2" w:tplc="3F4E1492">
      <w:numFmt w:val="bullet"/>
      <w:lvlText w:val="•"/>
      <w:lvlJc w:val="left"/>
      <w:pPr>
        <w:ind w:left="2253" w:hanging="611"/>
      </w:pPr>
      <w:rPr>
        <w:lang w:val="ru-RU" w:eastAsia="en-US" w:bidi="ar-SA"/>
      </w:rPr>
    </w:lvl>
    <w:lvl w:ilvl="3" w:tplc="9ABC9A3A">
      <w:numFmt w:val="bullet"/>
      <w:lvlText w:val="•"/>
      <w:lvlJc w:val="left"/>
      <w:pPr>
        <w:ind w:left="3269" w:hanging="611"/>
      </w:pPr>
      <w:rPr>
        <w:lang w:val="ru-RU" w:eastAsia="en-US" w:bidi="ar-SA"/>
      </w:rPr>
    </w:lvl>
    <w:lvl w:ilvl="4" w:tplc="3478617C">
      <w:numFmt w:val="bullet"/>
      <w:lvlText w:val="•"/>
      <w:lvlJc w:val="left"/>
      <w:pPr>
        <w:ind w:left="4286" w:hanging="611"/>
      </w:pPr>
      <w:rPr>
        <w:lang w:val="ru-RU" w:eastAsia="en-US" w:bidi="ar-SA"/>
      </w:rPr>
    </w:lvl>
    <w:lvl w:ilvl="5" w:tplc="28E0A57A">
      <w:numFmt w:val="bullet"/>
      <w:lvlText w:val="•"/>
      <w:lvlJc w:val="left"/>
      <w:pPr>
        <w:ind w:left="5303" w:hanging="611"/>
      </w:pPr>
      <w:rPr>
        <w:lang w:val="ru-RU" w:eastAsia="en-US" w:bidi="ar-SA"/>
      </w:rPr>
    </w:lvl>
    <w:lvl w:ilvl="6" w:tplc="A7B6979C">
      <w:numFmt w:val="bullet"/>
      <w:lvlText w:val="•"/>
      <w:lvlJc w:val="left"/>
      <w:pPr>
        <w:ind w:left="6319" w:hanging="611"/>
      </w:pPr>
      <w:rPr>
        <w:lang w:val="ru-RU" w:eastAsia="en-US" w:bidi="ar-SA"/>
      </w:rPr>
    </w:lvl>
    <w:lvl w:ilvl="7" w:tplc="D49A8EF2">
      <w:numFmt w:val="bullet"/>
      <w:lvlText w:val="•"/>
      <w:lvlJc w:val="left"/>
      <w:pPr>
        <w:ind w:left="7336" w:hanging="611"/>
      </w:pPr>
      <w:rPr>
        <w:lang w:val="ru-RU" w:eastAsia="en-US" w:bidi="ar-SA"/>
      </w:rPr>
    </w:lvl>
    <w:lvl w:ilvl="8" w:tplc="617EB982">
      <w:numFmt w:val="bullet"/>
      <w:lvlText w:val="•"/>
      <w:lvlJc w:val="left"/>
      <w:pPr>
        <w:ind w:left="8353" w:hanging="611"/>
      </w:pPr>
      <w:rPr>
        <w:lang w:val="ru-RU" w:eastAsia="en-US" w:bidi="ar-SA"/>
      </w:rPr>
    </w:lvl>
  </w:abstractNum>
  <w:abstractNum w:abstractNumId="10" w15:restartNumberingAfterBreak="0">
    <w:nsid w:val="028E35AB"/>
    <w:multiLevelType w:val="hybridMultilevel"/>
    <w:tmpl w:val="48A2FB88"/>
    <w:lvl w:ilvl="0" w:tplc="529A55BC">
      <w:start w:val="1"/>
      <w:numFmt w:val="decimal"/>
      <w:lvlText w:val="%1"/>
      <w:lvlJc w:val="left"/>
      <w:pPr>
        <w:ind w:left="392" w:hanging="180"/>
      </w:pPr>
      <w:rPr>
        <w:rFonts w:ascii="Times New Roman" w:eastAsia="Times New Roman" w:hAnsi="Times New Roman" w:cs="Times New Roman" w:hint="default"/>
        <w:b/>
        <w:bCs/>
        <w:w w:val="100"/>
        <w:sz w:val="24"/>
        <w:szCs w:val="24"/>
        <w:lang w:val="ru-RU" w:eastAsia="en-US" w:bidi="ar-SA"/>
      </w:rPr>
    </w:lvl>
    <w:lvl w:ilvl="1" w:tplc="7076DC58">
      <w:numFmt w:val="bullet"/>
      <w:lvlText w:val="•"/>
      <w:lvlJc w:val="left"/>
      <w:pPr>
        <w:ind w:left="1923" w:hanging="180"/>
      </w:pPr>
      <w:rPr>
        <w:lang w:val="ru-RU" w:eastAsia="en-US" w:bidi="ar-SA"/>
      </w:rPr>
    </w:lvl>
    <w:lvl w:ilvl="2" w:tplc="CC22D7AC">
      <w:numFmt w:val="bullet"/>
      <w:lvlText w:val="•"/>
      <w:lvlJc w:val="left"/>
      <w:pPr>
        <w:ind w:left="3447" w:hanging="180"/>
      </w:pPr>
      <w:rPr>
        <w:lang w:val="ru-RU" w:eastAsia="en-US" w:bidi="ar-SA"/>
      </w:rPr>
    </w:lvl>
    <w:lvl w:ilvl="3" w:tplc="6A70E728">
      <w:numFmt w:val="bullet"/>
      <w:lvlText w:val="•"/>
      <w:lvlJc w:val="left"/>
      <w:pPr>
        <w:ind w:left="4971" w:hanging="180"/>
      </w:pPr>
      <w:rPr>
        <w:lang w:val="ru-RU" w:eastAsia="en-US" w:bidi="ar-SA"/>
      </w:rPr>
    </w:lvl>
    <w:lvl w:ilvl="4" w:tplc="A648B724">
      <w:numFmt w:val="bullet"/>
      <w:lvlText w:val="•"/>
      <w:lvlJc w:val="left"/>
      <w:pPr>
        <w:ind w:left="6495" w:hanging="180"/>
      </w:pPr>
      <w:rPr>
        <w:lang w:val="ru-RU" w:eastAsia="en-US" w:bidi="ar-SA"/>
      </w:rPr>
    </w:lvl>
    <w:lvl w:ilvl="5" w:tplc="575E19D4">
      <w:numFmt w:val="bullet"/>
      <w:lvlText w:val="•"/>
      <w:lvlJc w:val="left"/>
      <w:pPr>
        <w:ind w:left="8019" w:hanging="180"/>
      </w:pPr>
      <w:rPr>
        <w:lang w:val="ru-RU" w:eastAsia="en-US" w:bidi="ar-SA"/>
      </w:rPr>
    </w:lvl>
    <w:lvl w:ilvl="6" w:tplc="2E6E951C">
      <w:numFmt w:val="bullet"/>
      <w:lvlText w:val="•"/>
      <w:lvlJc w:val="left"/>
      <w:pPr>
        <w:ind w:left="9543" w:hanging="180"/>
      </w:pPr>
      <w:rPr>
        <w:lang w:val="ru-RU" w:eastAsia="en-US" w:bidi="ar-SA"/>
      </w:rPr>
    </w:lvl>
    <w:lvl w:ilvl="7" w:tplc="DEA02AE8">
      <w:numFmt w:val="bullet"/>
      <w:lvlText w:val="•"/>
      <w:lvlJc w:val="left"/>
      <w:pPr>
        <w:ind w:left="11066" w:hanging="180"/>
      </w:pPr>
      <w:rPr>
        <w:lang w:val="ru-RU" w:eastAsia="en-US" w:bidi="ar-SA"/>
      </w:rPr>
    </w:lvl>
    <w:lvl w:ilvl="8" w:tplc="56021EAE">
      <w:numFmt w:val="bullet"/>
      <w:lvlText w:val="•"/>
      <w:lvlJc w:val="left"/>
      <w:pPr>
        <w:ind w:left="12590" w:hanging="180"/>
      </w:pPr>
      <w:rPr>
        <w:lang w:val="ru-RU" w:eastAsia="en-US" w:bidi="ar-SA"/>
      </w:rPr>
    </w:lvl>
  </w:abstractNum>
  <w:abstractNum w:abstractNumId="11"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start w:val="1"/>
      <w:numFmt w:val="bullet"/>
      <w:lvlText w:val="o"/>
      <w:lvlJc w:val="left"/>
      <w:pPr>
        <w:ind w:left="1525" w:hanging="360"/>
      </w:pPr>
      <w:rPr>
        <w:rFonts w:ascii="Courier New" w:hAnsi="Courier New" w:cs="Courier New" w:hint="default"/>
      </w:rPr>
    </w:lvl>
    <w:lvl w:ilvl="2" w:tplc="04190005">
      <w:start w:val="1"/>
      <w:numFmt w:val="bullet"/>
      <w:lvlText w:val=""/>
      <w:lvlJc w:val="left"/>
      <w:pPr>
        <w:ind w:left="2245" w:hanging="360"/>
      </w:pPr>
      <w:rPr>
        <w:rFonts w:ascii="Wingdings" w:hAnsi="Wingdings" w:hint="default"/>
      </w:rPr>
    </w:lvl>
    <w:lvl w:ilvl="3" w:tplc="04190001">
      <w:start w:val="1"/>
      <w:numFmt w:val="bullet"/>
      <w:lvlText w:val=""/>
      <w:lvlJc w:val="left"/>
      <w:pPr>
        <w:ind w:left="2965" w:hanging="360"/>
      </w:pPr>
      <w:rPr>
        <w:rFonts w:ascii="Symbol" w:hAnsi="Symbol" w:hint="default"/>
      </w:rPr>
    </w:lvl>
    <w:lvl w:ilvl="4" w:tplc="04190003">
      <w:start w:val="1"/>
      <w:numFmt w:val="bullet"/>
      <w:lvlText w:val="o"/>
      <w:lvlJc w:val="left"/>
      <w:pPr>
        <w:ind w:left="3685" w:hanging="360"/>
      </w:pPr>
      <w:rPr>
        <w:rFonts w:ascii="Courier New" w:hAnsi="Courier New" w:cs="Courier New" w:hint="default"/>
      </w:rPr>
    </w:lvl>
    <w:lvl w:ilvl="5" w:tplc="04190005">
      <w:start w:val="1"/>
      <w:numFmt w:val="bullet"/>
      <w:lvlText w:val=""/>
      <w:lvlJc w:val="left"/>
      <w:pPr>
        <w:ind w:left="4405" w:hanging="360"/>
      </w:pPr>
      <w:rPr>
        <w:rFonts w:ascii="Wingdings" w:hAnsi="Wingdings" w:hint="default"/>
      </w:rPr>
    </w:lvl>
    <w:lvl w:ilvl="6" w:tplc="04190001">
      <w:start w:val="1"/>
      <w:numFmt w:val="bullet"/>
      <w:lvlText w:val=""/>
      <w:lvlJc w:val="left"/>
      <w:pPr>
        <w:ind w:left="5125" w:hanging="360"/>
      </w:pPr>
      <w:rPr>
        <w:rFonts w:ascii="Symbol" w:hAnsi="Symbol" w:hint="default"/>
      </w:rPr>
    </w:lvl>
    <w:lvl w:ilvl="7" w:tplc="04190003">
      <w:start w:val="1"/>
      <w:numFmt w:val="bullet"/>
      <w:lvlText w:val="o"/>
      <w:lvlJc w:val="left"/>
      <w:pPr>
        <w:ind w:left="5845" w:hanging="360"/>
      </w:pPr>
      <w:rPr>
        <w:rFonts w:ascii="Courier New" w:hAnsi="Courier New" w:cs="Courier New" w:hint="default"/>
      </w:rPr>
    </w:lvl>
    <w:lvl w:ilvl="8" w:tplc="04190005">
      <w:start w:val="1"/>
      <w:numFmt w:val="bullet"/>
      <w:lvlText w:val=""/>
      <w:lvlJc w:val="left"/>
      <w:pPr>
        <w:ind w:left="6565" w:hanging="360"/>
      </w:pPr>
      <w:rPr>
        <w:rFonts w:ascii="Wingdings" w:hAnsi="Wingdings" w:hint="default"/>
      </w:rPr>
    </w:lvl>
  </w:abstractNum>
  <w:abstractNum w:abstractNumId="12" w15:restartNumberingAfterBreak="0">
    <w:nsid w:val="3D830846"/>
    <w:multiLevelType w:val="hybridMultilevel"/>
    <w:tmpl w:val="489E2E22"/>
    <w:lvl w:ilvl="0" w:tplc="17FED7EA">
      <w:start w:val="1"/>
      <w:numFmt w:val="decimal"/>
      <w:lvlText w:val="%1"/>
      <w:lvlJc w:val="left"/>
      <w:pPr>
        <w:ind w:left="407" w:hanging="195"/>
      </w:pPr>
      <w:rPr>
        <w:rFonts w:ascii="Times New Roman" w:eastAsia="Times New Roman" w:hAnsi="Times New Roman" w:cs="Times New Roman" w:hint="default"/>
        <w:b/>
        <w:bCs/>
        <w:w w:val="99"/>
        <w:sz w:val="26"/>
        <w:szCs w:val="26"/>
        <w:lang w:val="ru-RU" w:eastAsia="en-US" w:bidi="ar-SA"/>
      </w:rPr>
    </w:lvl>
    <w:lvl w:ilvl="1" w:tplc="E258DA92">
      <w:numFmt w:val="bullet"/>
      <w:lvlText w:val="•"/>
      <w:lvlJc w:val="left"/>
      <w:pPr>
        <w:ind w:left="1398" w:hanging="195"/>
      </w:pPr>
      <w:rPr>
        <w:lang w:val="ru-RU" w:eastAsia="en-US" w:bidi="ar-SA"/>
      </w:rPr>
    </w:lvl>
    <w:lvl w:ilvl="2" w:tplc="D64CDE92">
      <w:numFmt w:val="bullet"/>
      <w:lvlText w:val="•"/>
      <w:lvlJc w:val="left"/>
      <w:pPr>
        <w:ind w:left="2397" w:hanging="195"/>
      </w:pPr>
      <w:rPr>
        <w:lang w:val="ru-RU" w:eastAsia="en-US" w:bidi="ar-SA"/>
      </w:rPr>
    </w:lvl>
    <w:lvl w:ilvl="3" w:tplc="0D62E5CE">
      <w:numFmt w:val="bullet"/>
      <w:lvlText w:val="•"/>
      <w:lvlJc w:val="left"/>
      <w:pPr>
        <w:ind w:left="3395" w:hanging="195"/>
      </w:pPr>
      <w:rPr>
        <w:lang w:val="ru-RU" w:eastAsia="en-US" w:bidi="ar-SA"/>
      </w:rPr>
    </w:lvl>
    <w:lvl w:ilvl="4" w:tplc="97B2F68C">
      <w:numFmt w:val="bullet"/>
      <w:lvlText w:val="•"/>
      <w:lvlJc w:val="left"/>
      <w:pPr>
        <w:ind w:left="4394" w:hanging="195"/>
      </w:pPr>
      <w:rPr>
        <w:lang w:val="ru-RU" w:eastAsia="en-US" w:bidi="ar-SA"/>
      </w:rPr>
    </w:lvl>
    <w:lvl w:ilvl="5" w:tplc="0F0A37E6">
      <w:numFmt w:val="bullet"/>
      <w:lvlText w:val="•"/>
      <w:lvlJc w:val="left"/>
      <w:pPr>
        <w:ind w:left="5393" w:hanging="195"/>
      </w:pPr>
      <w:rPr>
        <w:lang w:val="ru-RU" w:eastAsia="en-US" w:bidi="ar-SA"/>
      </w:rPr>
    </w:lvl>
    <w:lvl w:ilvl="6" w:tplc="F000CDBC">
      <w:numFmt w:val="bullet"/>
      <w:lvlText w:val="•"/>
      <w:lvlJc w:val="left"/>
      <w:pPr>
        <w:ind w:left="6391" w:hanging="195"/>
      </w:pPr>
      <w:rPr>
        <w:lang w:val="ru-RU" w:eastAsia="en-US" w:bidi="ar-SA"/>
      </w:rPr>
    </w:lvl>
    <w:lvl w:ilvl="7" w:tplc="577805CA">
      <w:numFmt w:val="bullet"/>
      <w:lvlText w:val="•"/>
      <w:lvlJc w:val="left"/>
      <w:pPr>
        <w:ind w:left="7390" w:hanging="195"/>
      </w:pPr>
      <w:rPr>
        <w:lang w:val="ru-RU" w:eastAsia="en-US" w:bidi="ar-SA"/>
      </w:rPr>
    </w:lvl>
    <w:lvl w:ilvl="8" w:tplc="767000DE">
      <w:numFmt w:val="bullet"/>
      <w:lvlText w:val="•"/>
      <w:lvlJc w:val="left"/>
      <w:pPr>
        <w:ind w:left="8389" w:hanging="195"/>
      </w:pPr>
      <w:rPr>
        <w:lang w:val="ru-RU" w:eastAsia="en-US" w:bidi="ar-SA"/>
      </w:rPr>
    </w:lvl>
  </w:abstractNum>
  <w:abstractNum w:abstractNumId="13" w15:restartNumberingAfterBreak="0">
    <w:nsid w:val="5878338E"/>
    <w:multiLevelType w:val="hybridMultilevel"/>
    <w:tmpl w:val="38D2286A"/>
    <w:lvl w:ilvl="0" w:tplc="E29ADA76">
      <w:start w:val="2"/>
      <w:numFmt w:val="decimal"/>
      <w:lvlText w:val="%1"/>
      <w:lvlJc w:val="left"/>
      <w:pPr>
        <w:ind w:left="407" w:hanging="195"/>
      </w:pPr>
      <w:rPr>
        <w:rFonts w:ascii="Times New Roman" w:eastAsia="Times New Roman" w:hAnsi="Times New Roman" w:cs="Times New Roman" w:hint="default"/>
        <w:b/>
        <w:bCs/>
        <w:w w:val="99"/>
        <w:sz w:val="26"/>
        <w:szCs w:val="26"/>
        <w:lang w:val="ru-RU" w:eastAsia="en-US" w:bidi="ar-SA"/>
      </w:rPr>
    </w:lvl>
    <w:lvl w:ilvl="1" w:tplc="9AA88444">
      <w:numFmt w:val="bullet"/>
      <w:lvlText w:val="•"/>
      <w:lvlJc w:val="left"/>
      <w:pPr>
        <w:ind w:left="1398" w:hanging="195"/>
      </w:pPr>
      <w:rPr>
        <w:lang w:val="ru-RU" w:eastAsia="en-US" w:bidi="ar-SA"/>
      </w:rPr>
    </w:lvl>
    <w:lvl w:ilvl="2" w:tplc="B5004FA2">
      <w:numFmt w:val="bullet"/>
      <w:lvlText w:val="•"/>
      <w:lvlJc w:val="left"/>
      <w:pPr>
        <w:ind w:left="2397" w:hanging="195"/>
      </w:pPr>
      <w:rPr>
        <w:lang w:val="ru-RU" w:eastAsia="en-US" w:bidi="ar-SA"/>
      </w:rPr>
    </w:lvl>
    <w:lvl w:ilvl="3" w:tplc="86AAA574">
      <w:numFmt w:val="bullet"/>
      <w:lvlText w:val="•"/>
      <w:lvlJc w:val="left"/>
      <w:pPr>
        <w:ind w:left="3395" w:hanging="195"/>
      </w:pPr>
      <w:rPr>
        <w:lang w:val="ru-RU" w:eastAsia="en-US" w:bidi="ar-SA"/>
      </w:rPr>
    </w:lvl>
    <w:lvl w:ilvl="4" w:tplc="DA302164">
      <w:numFmt w:val="bullet"/>
      <w:lvlText w:val="•"/>
      <w:lvlJc w:val="left"/>
      <w:pPr>
        <w:ind w:left="4394" w:hanging="195"/>
      </w:pPr>
      <w:rPr>
        <w:lang w:val="ru-RU" w:eastAsia="en-US" w:bidi="ar-SA"/>
      </w:rPr>
    </w:lvl>
    <w:lvl w:ilvl="5" w:tplc="3A80B28E">
      <w:numFmt w:val="bullet"/>
      <w:lvlText w:val="•"/>
      <w:lvlJc w:val="left"/>
      <w:pPr>
        <w:ind w:left="5393" w:hanging="195"/>
      </w:pPr>
      <w:rPr>
        <w:lang w:val="ru-RU" w:eastAsia="en-US" w:bidi="ar-SA"/>
      </w:rPr>
    </w:lvl>
    <w:lvl w:ilvl="6" w:tplc="636EEAB6">
      <w:numFmt w:val="bullet"/>
      <w:lvlText w:val="•"/>
      <w:lvlJc w:val="left"/>
      <w:pPr>
        <w:ind w:left="6391" w:hanging="195"/>
      </w:pPr>
      <w:rPr>
        <w:lang w:val="ru-RU" w:eastAsia="en-US" w:bidi="ar-SA"/>
      </w:rPr>
    </w:lvl>
    <w:lvl w:ilvl="7" w:tplc="ED7073A2">
      <w:numFmt w:val="bullet"/>
      <w:lvlText w:val="•"/>
      <w:lvlJc w:val="left"/>
      <w:pPr>
        <w:ind w:left="7390" w:hanging="195"/>
      </w:pPr>
      <w:rPr>
        <w:lang w:val="ru-RU" w:eastAsia="en-US" w:bidi="ar-SA"/>
      </w:rPr>
    </w:lvl>
    <w:lvl w:ilvl="8" w:tplc="92CAE858">
      <w:numFmt w:val="bullet"/>
      <w:lvlText w:val="•"/>
      <w:lvlJc w:val="left"/>
      <w:pPr>
        <w:ind w:left="8389" w:hanging="195"/>
      </w:pPr>
      <w:rPr>
        <w:lang w:val="ru-RU" w:eastAsia="en-US" w:bidi="ar-SA"/>
      </w:rPr>
    </w:lvl>
  </w:abstractNum>
  <w:abstractNum w:abstractNumId="14" w15:restartNumberingAfterBreak="0">
    <w:nsid w:val="67C673C3"/>
    <w:multiLevelType w:val="hybridMultilevel"/>
    <w:tmpl w:val="C368E922"/>
    <w:lvl w:ilvl="0" w:tplc="451CA94C">
      <w:start w:val="1"/>
      <w:numFmt w:val="decimal"/>
      <w:lvlText w:val="%1"/>
      <w:lvlJc w:val="left"/>
      <w:pPr>
        <w:ind w:left="392" w:hanging="180"/>
      </w:pPr>
      <w:rPr>
        <w:rFonts w:ascii="Times New Roman" w:eastAsia="Times New Roman" w:hAnsi="Times New Roman" w:cs="Times New Roman" w:hint="default"/>
        <w:b/>
        <w:bCs/>
        <w:w w:val="100"/>
        <w:sz w:val="24"/>
        <w:szCs w:val="24"/>
        <w:lang w:val="ru-RU" w:eastAsia="en-US" w:bidi="ar-SA"/>
      </w:rPr>
    </w:lvl>
    <w:lvl w:ilvl="1" w:tplc="4FA6F758">
      <w:numFmt w:val="bullet"/>
      <w:lvlText w:val="•"/>
      <w:lvlJc w:val="left"/>
      <w:pPr>
        <w:ind w:left="1923" w:hanging="180"/>
      </w:pPr>
      <w:rPr>
        <w:lang w:val="ru-RU" w:eastAsia="en-US" w:bidi="ar-SA"/>
      </w:rPr>
    </w:lvl>
    <w:lvl w:ilvl="2" w:tplc="8BEE8E16">
      <w:numFmt w:val="bullet"/>
      <w:lvlText w:val="•"/>
      <w:lvlJc w:val="left"/>
      <w:pPr>
        <w:ind w:left="3447" w:hanging="180"/>
      </w:pPr>
      <w:rPr>
        <w:lang w:val="ru-RU" w:eastAsia="en-US" w:bidi="ar-SA"/>
      </w:rPr>
    </w:lvl>
    <w:lvl w:ilvl="3" w:tplc="7A14DC40">
      <w:numFmt w:val="bullet"/>
      <w:lvlText w:val="•"/>
      <w:lvlJc w:val="left"/>
      <w:pPr>
        <w:ind w:left="4971" w:hanging="180"/>
      </w:pPr>
      <w:rPr>
        <w:lang w:val="ru-RU" w:eastAsia="en-US" w:bidi="ar-SA"/>
      </w:rPr>
    </w:lvl>
    <w:lvl w:ilvl="4" w:tplc="FE0258FE">
      <w:numFmt w:val="bullet"/>
      <w:lvlText w:val="•"/>
      <w:lvlJc w:val="left"/>
      <w:pPr>
        <w:ind w:left="6495" w:hanging="180"/>
      </w:pPr>
      <w:rPr>
        <w:lang w:val="ru-RU" w:eastAsia="en-US" w:bidi="ar-SA"/>
      </w:rPr>
    </w:lvl>
    <w:lvl w:ilvl="5" w:tplc="73EA63D0">
      <w:numFmt w:val="bullet"/>
      <w:lvlText w:val="•"/>
      <w:lvlJc w:val="left"/>
      <w:pPr>
        <w:ind w:left="8019" w:hanging="180"/>
      </w:pPr>
      <w:rPr>
        <w:lang w:val="ru-RU" w:eastAsia="en-US" w:bidi="ar-SA"/>
      </w:rPr>
    </w:lvl>
    <w:lvl w:ilvl="6" w:tplc="7A56CFF8">
      <w:numFmt w:val="bullet"/>
      <w:lvlText w:val="•"/>
      <w:lvlJc w:val="left"/>
      <w:pPr>
        <w:ind w:left="9543" w:hanging="180"/>
      </w:pPr>
      <w:rPr>
        <w:lang w:val="ru-RU" w:eastAsia="en-US" w:bidi="ar-SA"/>
      </w:rPr>
    </w:lvl>
    <w:lvl w:ilvl="7" w:tplc="E4761FC4">
      <w:numFmt w:val="bullet"/>
      <w:lvlText w:val="•"/>
      <w:lvlJc w:val="left"/>
      <w:pPr>
        <w:ind w:left="11066" w:hanging="180"/>
      </w:pPr>
      <w:rPr>
        <w:lang w:val="ru-RU" w:eastAsia="en-US" w:bidi="ar-SA"/>
      </w:rPr>
    </w:lvl>
    <w:lvl w:ilvl="8" w:tplc="24CCF8B0">
      <w:numFmt w:val="bullet"/>
      <w:lvlText w:val="•"/>
      <w:lvlJc w:val="left"/>
      <w:pPr>
        <w:ind w:left="12590" w:hanging="180"/>
      </w:pPr>
      <w:rPr>
        <w:lang w:val="ru-RU" w:eastAsia="en-US" w:bidi="ar-SA"/>
      </w:rPr>
    </w:lvl>
  </w:abstractNum>
  <w:abstractNum w:abstractNumId="15" w15:restartNumberingAfterBreak="0">
    <w:nsid w:val="7A04343B"/>
    <w:multiLevelType w:val="hybridMultilevel"/>
    <w:tmpl w:val="04244ABA"/>
    <w:lvl w:ilvl="0" w:tplc="4D66D9D0">
      <w:numFmt w:val="bullet"/>
      <w:lvlText w:val="-"/>
      <w:lvlJc w:val="left"/>
      <w:pPr>
        <w:ind w:left="232" w:hanging="284"/>
      </w:pPr>
      <w:rPr>
        <w:w w:val="100"/>
        <w:lang w:val="ru-RU" w:eastAsia="en-US" w:bidi="ar-SA"/>
      </w:rPr>
    </w:lvl>
    <w:lvl w:ilvl="1" w:tplc="A2C6F4C0">
      <w:numFmt w:val="bullet"/>
      <w:lvlText w:val="-"/>
      <w:lvlJc w:val="left"/>
      <w:pPr>
        <w:ind w:left="496" w:hanging="447"/>
      </w:pPr>
      <w:rPr>
        <w:rFonts w:ascii="Times New Roman" w:eastAsia="Times New Roman" w:hAnsi="Times New Roman" w:cs="Times New Roman" w:hint="default"/>
        <w:w w:val="100"/>
        <w:sz w:val="27"/>
        <w:szCs w:val="27"/>
        <w:lang w:val="ru-RU" w:eastAsia="en-US" w:bidi="ar-SA"/>
      </w:rPr>
    </w:lvl>
    <w:lvl w:ilvl="2" w:tplc="F73ECEFC">
      <w:numFmt w:val="bullet"/>
      <w:lvlText w:val="•"/>
      <w:lvlJc w:val="left"/>
      <w:pPr>
        <w:ind w:left="1597" w:hanging="447"/>
      </w:pPr>
      <w:rPr>
        <w:lang w:val="ru-RU" w:eastAsia="en-US" w:bidi="ar-SA"/>
      </w:rPr>
    </w:lvl>
    <w:lvl w:ilvl="3" w:tplc="17C091BA">
      <w:numFmt w:val="bullet"/>
      <w:lvlText w:val="•"/>
      <w:lvlJc w:val="left"/>
      <w:pPr>
        <w:ind w:left="2695" w:hanging="447"/>
      </w:pPr>
      <w:rPr>
        <w:lang w:val="ru-RU" w:eastAsia="en-US" w:bidi="ar-SA"/>
      </w:rPr>
    </w:lvl>
    <w:lvl w:ilvl="4" w:tplc="15581C5A">
      <w:numFmt w:val="bullet"/>
      <w:lvlText w:val="•"/>
      <w:lvlJc w:val="left"/>
      <w:pPr>
        <w:ind w:left="3793" w:hanging="447"/>
      </w:pPr>
      <w:rPr>
        <w:lang w:val="ru-RU" w:eastAsia="en-US" w:bidi="ar-SA"/>
      </w:rPr>
    </w:lvl>
    <w:lvl w:ilvl="5" w:tplc="FD9AB432">
      <w:numFmt w:val="bullet"/>
      <w:lvlText w:val="•"/>
      <w:lvlJc w:val="left"/>
      <w:pPr>
        <w:ind w:left="4890" w:hanging="447"/>
      </w:pPr>
      <w:rPr>
        <w:lang w:val="ru-RU" w:eastAsia="en-US" w:bidi="ar-SA"/>
      </w:rPr>
    </w:lvl>
    <w:lvl w:ilvl="6" w:tplc="939EC040">
      <w:numFmt w:val="bullet"/>
      <w:lvlText w:val="•"/>
      <w:lvlJc w:val="left"/>
      <w:pPr>
        <w:ind w:left="5988" w:hanging="447"/>
      </w:pPr>
      <w:rPr>
        <w:lang w:val="ru-RU" w:eastAsia="en-US" w:bidi="ar-SA"/>
      </w:rPr>
    </w:lvl>
    <w:lvl w:ilvl="7" w:tplc="EB3E2688">
      <w:numFmt w:val="bullet"/>
      <w:lvlText w:val="•"/>
      <w:lvlJc w:val="left"/>
      <w:pPr>
        <w:ind w:left="7086" w:hanging="447"/>
      </w:pPr>
      <w:rPr>
        <w:lang w:val="ru-RU" w:eastAsia="en-US" w:bidi="ar-SA"/>
      </w:rPr>
    </w:lvl>
    <w:lvl w:ilvl="8" w:tplc="9F809E7C">
      <w:numFmt w:val="bullet"/>
      <w:lvlText w:val="•"/>
      <w:lvlJc w:val="left"/>
      <w:pPr>
        <w:ind w:left="8183" w:hanging="447"/>
      </w:pPr>
      <w:rPr>
        <w:lang w:val="ru-RU" w:eastAsia="en-US" w:bidi="ar-SA"/>
      </w:rPr>
    </w:lvl>
  </w:abstractNum>
  <w:num w:numId="1">
    <w:abstractNumId w:val="6"/>
  </w:num>
  <w:num w:numId="2">
    <w:abstractNumId w:val="6"/>
    <w:lvlOverride w:ilvl="0"/>
  </w:num>
  <w:num w:numId="3">
    <w:abstractNumId w:val="5"/>
  </w:num>
  <w:num w:numId="4">
    <w:abstractNumId w:val="5"/>
    <w:lvlOverride w:ilvl="0">
      <w:startOverride w:val="1"/>
    </w:lvlOverride>
  </w:num>
  <w:num w:numId="5">
    <w:abstractNumId w:val="4"/>
  </w:num>
  <w:num w:numId="6">
    <w:abstractNumId w:val="4"/>
    <w:lvlOverride w:ilvl="0"/>
  </w:num>
  <w:num w:numId="7">
    <w:abstractNumId w:val="3"/>
  </w:num>
  <w:num w:numId="8">
    <w:abstractNumId w:val="3"/>
    <w:lvlOverride w:ilvl="0"/>
  </w:num>
  <w:num w:numId="9">
    <w:abstractNumId w:val="2"/>
  </w:num>
  <w:num w:numId="10">
    <w:abstractNumId w:val="2"/>
    <w:lvlOverride w:ilvl="0">
      <w:startOverride w:val="1"/>
    </w:lvlOverride>
  </w:num>
  <w:num w:numId="11">
    <w:abstractNumId w:val="1"/>
  </w:num>
  <w:num w:numId="12">
    <w:abstractNumId w:val="1"/>
    <w:lvlOverride w:ilvl="0">
      <w:startOverride w:val="1"/>
    </w:lvlOverride>
  </w:num>
  <w:num w:numId="13">
    <w:abstractNumId w:val="0"/>
  </w:num>
  <w:num w:numId="14">
    <w:abstractNumId w:val="0"/>
    <w:lvlOverride w:ilvl="0"/>
    <w:lvlOverride w:ilvl="1"/>
    <w:lvlOverride w:ilvl="2"/>
    <w:lvlOverride w:ilvl="3"/>
    <w:lvlOverride w:ilvl="4"/>
    <w:lvlOverride w:ilvl="5"/>
    <w:lvlOverride w:ilvl="6"/>
    <w:lvlOverride w:ilvl="7"/>
    <w:lvlOverride w:ilvl="8"/>
  </w:num>
  <w:num w:numId="15">
    <w:abstractNumId w:val="11"/>
  </w:num>
  <w:num w:numId="16">
    <w:abstractNumId w:val="11"/>
    <w:lvlOverride w:ilvl="0"/>
    <w:lvlOverride w:ilvl="1"/>
    <w:lvlOverride w:ilvl="2"/>
    <w:lvlOverride w:ilvl="3"/>
    <w:lvlOverride w:ilvl="4"/>
    <w:lvlOverride w:ilvl="5"/>
    <w:lvlOverride w:ilvl="6"/>
    <w:lvlOverride w:ilvl="7"/>
    <w:lvlOverride w:ilvl="8"/>
  </w:num>
  <w:num w:numId="17">
    <w:abstractNumId w:val="15"/>
  </w:num>
  <w:num w:numId="18">
    <w:abstractNumId w:val="15"/>
    <w:lvlOverride w:ilvl="0"/>
    <w:lvlOverride w:ilvl="1"/>
    <w:lvlOverride w:ilvl="2"/>
    <w:lvlOverride w:ilvl="3"/>
    <w:lvlOverride w:ilvl="4"/>
    <w:lvlOverride w:ilvl="5"/>
    <w:lvlOverride w:ilvl="6"/>
    <w:lvlOverride w:ilvl="7"/>
    <w:lvlOverride w:ilvl="8"/>
  </w:num>
  <w:num w:numId="19">
    <w:abstractNumId w:val="9"/>
  </w:num>
  <w:num w:numId="20">
    <w:abstractNumId w:val="9"/>
    <w:lvlOverride w:ilvl="0"/>
    <w:lvlOverride w:ilvl="1"/>
    <w:lvlOverride w:ilvl="2"/>
    <w:lvlOverride w:ilvl="3"/>
    <w:lvlOverride w:ilvl="4"/>
    <w:lvlOverride w:ilvl="5"/>
    <w:lvlOverride w:ilvl="6"/>
    <w:lvlOverride w:ilvl="7"/>
    <w:lvlOverride w:ilvl="8"/>
  </w:num>
  <w:num w:numId="21">
    <w:abstractNumId w:val="13"/>
  </w:num>
  <w:num w:numId="22">
    <w:abstractNumId w:val="13"/>
    <w:lvlOverride w:ilvl="0">
      <w:startOverride w:val="2"/>
    </w:lvlOverride>
    <w:lvlOverride w:ilvl="1"/>
    <w:lvlOverride w:ilvl="2"/>
    <w:lvlOverride w:ilvl="3"/>
    <w:lvlOverride w:ilvl="4"/>
    <w:lvlOverride w:ilvl="5"/>
    <w:lvlOverride w:ilvl="6"/>
    <w:lvlOverride w:ilvl="7"/>
    <w:lvlOverride w:ilvl="8"/>
  </w:num>
  <w:num w:numId="23">
    <w:abstractNumId w:val="12"/>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10"/>
  </w:num>
  <w:num w:numId="26">
    <w:abstractNumId w:val="10"/>
    <w:lvlOverride w:ilvl="0">
      <w:startOverride w:val="1"/>
    </w:lvlOverride>
    <w:lvlOverride w:ilvl="1"/>
    <w:lvlOverride w:ilvl="2"/>
    <w:lvlOverride w:ilvl="3"/>
    <w:lvlOverride w:ilvl="4"/>
    <w:lvlOverride w:ilvl="5"/>
    <w:lvlOverride w:ilvl="6"/>
    <w:lvlOverride w:ilvl="7"/>
    <w:lvlOverride w:ilvl="8"/>
  </w:num>
  <w:num w:numId="27">
    <w:abstractNumId w:val="14"/>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D24"/>
    <w:rsid w:val="00075079"/>
    <w:rsid w:val="004642C5"/>
    <w:rsid w:val="006C6D24"/>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90595"/>
  <w15:chartTrackingRefBased/>
  <w15:docId w15:val="{339048C7-2621-4D01-B6F2-925A29B69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6C6D24"/>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1"/>
    <w:next w:val="a1"/>
    <w:link w:val="10"/>
    <w:uiPriority w:val="1"/>
    <w:qFormat/>
    <w:rsid w:val="006C6D2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2">
    <w:name w:val="heading 2"/>
    <w:basedOn w:val="a1"/>
    <w:link w:val="23"/>
    <w:uiPriority w:val="1"/>
    <w:semiHidden/>
    <w:unhideWhenUsed/>
    <w:qFormat/>
    <w:rsid w:val="006C6D24"/>
    <w:pPr>
      <w:widowControl/>
      <w:autoSpaceDE/>
      <w:autoSpaceDN/>
      <w:spacing w:before="100" w:beforeAutospacing="1" w:after="100" w:afterAutospacing="1"/>
      <w:outlineLvl w:val="1"/>
    </w:pPr>
    <w:rPr>
      <w:b/>
      <w:bCs/>
      <w:sz w:val="36"/>
      <w:szCs w:val="36"/>
      <w:lang w:eastAsia="ru-RU"/>
    </w:rPr>
  </w:style>
  <w:style w:type="paragraph" w:styleId="31">
    <w:name w:val="heading 3"/>
    <w:basedOn w:val="a1"/>
    <w:link w:val="32"/>
    <w:uiPriority w:val="1"/>
    <w:semiHidden/>
    <w:unhideWhenUsed/>
    <w:qFormat/>
    <w:rsid w:val="006C6D24"/>
    <w:pPr>
      <w:widowControl/>
      <w:autoSpaceDE/>
      <w:autoSpaceDN/>
      <w:spacing w:before="100" w:beforeAutospacing="1" w:after="100" w:afterAutospacing="1"/>
      <w:outlineLvl w:val="2"/>
    </w:pPr>
    <w:rPr>
      <w:b/>
      <w:bCs/>
      <w:sz w:val="27"/>
      <w:szCs w:val="27"/>
      <w:lang w:eastAsia="ru-RU"/>
    </w:rPr>
  </w:style>
  <w:style w:type="paragraph" w:styleId="4">
    <w:name w:val="heading 4"/>
    <w:basedOn w:val="a1"/>
    <w:next w:val="a1"/>
    <w:link w:val="40"/>
    <w:uiPriority w:val="9"/>
    <w:semiHidden/>
    <w:unhideWhenUsed/>
    <w:qFormat/>
    <w:rsid w:val="006C6D24"/>
    <w:pPr>
      <w:keepNext/>
      <w:keepLines/>
      <w:widowControl/>
      <w:autoSpaceDE/>
      <w:autoSpaceDN/>
      <w:spacing w:before="200" w:line="276" w:lineRule="auto"/>
      <w:outlineLvl w:val="3"/>
    </w:pPr>
    <w:rPr>
      <w:rFonts w:asciiTheme="majorHAnsi" w:eastAsiaTheme="majorEastAsia" w:hAnsiTheme="majorHAnsi" w:cstheme="majorBidi"/>
      <w:b/>
      <w:bCs/>
      <w:i/>
      <w:iCs/>
      <w:color w:val="5B9BD5" w:themeColor="accent1"/>
      <w:lang w:val="en-US"/>
    </w:rPr>
  </w:style>
  <w:style w:type="paragraph" w:styleId="5">
    <w:name w:val="heading 5"/>
    <w:basedOn w:val="a1"/>
    <w:next w:val="a1"/>
    <w:link w:val="50"/>
    <w:uiPriority w:val="9"/>
    <w:semiHidden/>
    <w:unhideWhenUsed/>
    <w:qFormat/>
    <w:rsid w:val="006C6D24"/>
    <w:pPr>
      <w:keepNext/>
      <w:keepLines/>
      <w:widowControl/>
      <w:autoSpaceDE/>
      <w:autoSpaceDN/>
      <w:spacing w:before="200" w:line="276" w:lineRule="auto"/>
      <w:outlineLvl w:val="4"/>
    </w:pPr>
    <w:rPr>
      <w:rFonts w:asciiTheme="majorHAnsi" w:eastAsiaTheme="majorEastAsia" w:hAnsiTheme="majorHAnsi" w:cstheme="majorBidi"/>
      <w:color w:val="1F4D78" w:themeColor="accent1" w:themeShade="7F"/>
      <w:lang w:val="en-US"/>
    </w:rPr>
  </w:style>
  <w:style w:type="paragraph" w:styleId="6">
    <w:name w:val="heading 6"/>
    <w:basedOn w:val="a1"/>
    <w:next w:val="a1"/>
    <w:link w:val="60"/>
    <w:uiPriority w:val="9"/>
    <w:semiHidden/>
    <w:unhideWhenUsed/>
    <w:qFormat/>
    <w:rsid w:val="006C6D24"/>
    <w:pPr>
      <w:keepNext/>
      <w:keepLines/>
      <w:widowControl/>
      <w:autoSpaceDE/>
      <w:autoSpaceDN/>
      <w:spacing w:before="200" w:line="276" w:lineRule="auto"/>
      <w:outlineLvl w:val="5"/>
    </w:pPr>
    <w:rPr>
      <w:rFonts w:asciiTheme="majorHAnsi" w:eastAsiaTheme="majorEastAsia" w:hAnsiTheme="majorHAnsi" w:cstheme="majorBidi"/>
      <w:i/>
      <w:iCs/>
      <w:color w:val="1F4D78" w:themeColor="accent1" w:themeShade="7F"/>
      <w:lang w:val="en-US"/>
    </w:rPr>
  </w:style>
  <w:style w:type="paragraph" w:styleId="7">
    <w:name w:val="heading 7"/>
    <w:basedOn w:val="a1"/>
    <w:next w:val="a1"/>
    <w:link w:val="70"/>
    <w:uiPriority w:val="9"/>
    <w:semiHidden/>
    <w:unhideWhenUsed/>
    <w:qFormat/>
    <w:rsid w:val="006C6D24"/>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1"/>
    <w:next w:val="a1"/>
    <w:link w:val="80"/>
    <w:uiPriority w:val="9"/>
    <w:semiHidden/>
    <w:unhideWhenUsed/>
    <w:qFormat/>
    <w:rsid w:val="006C6D2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6C6D2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1"/>
    <w:rsid w:val="006C6D24"/>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basedOn w:val="a2"/>
    <w:link w:val="22"/>
    <w:uiPriority w:val="1"/>
    <w:semiHidden/>
    <w:rsid w:val="006C6D24"/>
    <w:rPr>
      <w:rFonts w:ascii="Times New Roman" w:eastAsia="Times New Roman" w:hAnsi="Times New Roman" w:cs="Times New Roman"/>
      <w:b/>
      <w:bCs/>
      <w:sz w:val="36"/>
      <w:szCs w:val="36"/>
      <w:lang w:eastAsia="ru-RU"/>
    </w:rPr>
  </w:style>
  <w:style w:type="character" w:customStyle="1" w:styleId="32">
    <w:name w:val="Заголовок 3 Знак"/>
    <w:basedOn w:val="a2"/>
    <w:link w:val="31"/>
    <w:uiPriority w:val="1"/>
    <w:semiHidden/>
    <w:rsid w:val="006C6D24"/>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9"/>
    <w:semiHidden/>
    <w:rsid w:val="006C6D24"/>
    <w:rPr>
      <w:rFonts w:asciiTheme="majorHAnsi" w:eastAsiaTheme="majorEastAsia" w:hAnsiTheme="majorHAnsi" w:cstheme="majorBidi"/>
      <w:b/>
      <w:bCs/>
      <w:i/>
      <w:iCs/>
      <w:color w:val="5B9BD5" w:themeColor="accent1"/>
      <w:lang w:val="en-US"/>
    </w:rPr>
  </w:style>
  <w:style w:type="character" w:customStyle="1" w:styleId="50">
    <w:name w:val="Заголовок 5 Знак"/>
    <w:basedOn w:val="a2"/>
    <w:link w:val="5"/>
    <w:uiPriority w:val="9"/>
    <w:semiHidden/>
    <w:rsid w:val="006C6D24"/>
    <w:rPr>
      <w:rFonts w:asciiTheme="majorHAnsi" w:eastAsiaTheme="majorEastAsia" w:hAnsiTheme="majorHAnsi" w:cstheme="majorBidi"/>
      <w:color w:val="1F4D78" w:themeColor="accent1" w:themeShade="7F"/>
      <w:lang w:val="en-US"/>
    </w:rPr>
  </w:style>
  <w:style w:type="character" w:customStyle="1" w:styleId="60">
    <w:name w:val="Заголовок 6 Знак"/>
    <w:basedOn w:val="a2"/>
    <w:link w:val="6"/>
    <w:uiPriority w:val="9"/>
    <w:semiHidden/>
    <w:rsid w:val="006C6D24"/>
    <w:rPr>
      <w:rFonts w:asciiTheme="majorHAnsi" w:eastAsiaTheme="majorEastAsia" w:hAnsiTheme="majorHAnsi" w:cstheme="majorBidi"/>
      <w:i/>
      <w:iCs/>
      <w:color w:val="1F4D78" w:themeColor="accent1" w:themeShade="7F"/>
      <w:lang w:val="en-US"/>
    </w:rPr>
  </w:style>
  <w:style w:type="character" w:customStyle="1" w:styleId="70">
    <w:name w:val="Заголовок 7 Знак"/>
    <w:basedOn w:val="a2"/>
    <w:link w:val="7"/>
    <w:uiPriority w:val="9"/>
    <w:semiHidden/>
    <w:rsid w:val="006C6D24"/>
    <w:rPr>
      <w:rFonts w:asciiTheme="majorHAnsi" w:eastAsiaTheme="majorEastAsia" w:hAnsiTheme="majorHAnsi" w:cstheme="majorBidi"/>
      <w:i/>
      <w:iCs/>
      <w:color w:val="1F4D78" w:themeColor="accent1" w:themeShade="7F"/>
    </w:rPr>
  </w:style>
  <w:style w:type="character" w:customStyle="1" w:styleId="80">
    <w:name w:val="Заголовок 8 Знак"/>
    <w:basedOn w:val="a2"/>
    <w:link w:val="8"/>
    <w:uiPriority w:val="9"/>
    <w:semiHidden/>
    <w:rsid w:val="006C6D2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
    <w:semiHidden/>
    <w:rsid w:val="006C6D24"/>
    <w:rPr>
      <w:rFonts w:asciiTheme="majorHAnsi" w:eastAsiaTheme="majorEastAsia" w:hAnsiTheme="majorHAnsi" w:cstheme="majorBidi"/>
      <w:i/>
      <w:iCs/>
      <w:color w:val="272727" w:themeColor="text1" w:themeTint="D8"/>
      <w:sz w:val="21"/>
      <w:szCs w:val="21"/>
    </w:rPr>
  </w:style>
  <w:style w:type="character" w:styleId="a5">
    <w:name w:val="Hyperlink"/>
    <w:basedOn w:val="a2"/>
    <w:uiPriority w:val="99"/>
    <w:semiHidden/>
    <w:unhideWhenUsed/>
    <w:rsid w:val="006C6D24"/>
    <w:rPr>
      <w:color w:val="0563C1" w:themeColor="hyperlink"/>
      <w:u w:val="single"/>
    </w:rPr>
  </w:style>
  <w:style w:type="character" w:styleId="a6">
    <w:name w:val="FollowedHyperlink"/>
    <w:basedOn w:val="a2"/>
    <w:uiPriority w:val="99"/>
    <w:semiHidden/>
    <w:unhideWhenUsed/>
    <w:rsid w:val="006C6D24"/>
    <w:rPr>
      <w:color w:val="800080"/>
      <w:u w:val="single"/>
    </w:rPr>
  </w:style>
  <w:style w:type="paragraph" w:styleId="a7">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1"/>
    <w:autoRedefine/>
    <w:uiPriority w:val="39"/>
    <w:semiHidden/>
    <w:unhideWhenUsed/>
    <w:qFormat/>
    <w:rsid w:val="006C6D24"/>
    <w:pPr>
      <w:widowControl/>
      <w:autoSpaceDE/>
      <w:autoSpaceDN/>
      <w:spacing w:line="276" w:lineRule="auto"/>
      <w:outlineLvl w:val="9"/>
    </w:pPr>
  </w:style>
  <w:style w:type="character" w:customStyle="1" w:styleId="a8">
    <w:name w:val="Текст сноски Знак"/>
    <w:basedOn w:val="a2"/>
    <w:link w:val="a9"/>
    <w:semiHidden/>
    <w:locked/>
    <w:rsid w:val="006C6D24"/>
    <w:rPr>
      <w:rFonts w:ascii="Calibri" w:eastAsia="Calibri" w:hAnsi="Calibri" w:cs="Times New Roman"/>
      <w:sz w:val="20"/>
      <w:szCs w:val="20"/>
    </w:rPr>
  </w:style>
  <w:style w:type="character" w:customStyle="1" w:styleId="aa">
    <w:name w:val="Текст примечания Знак"/>
    <w:basedOn w:val="a2"/>
    <w:link w:val="ab"/>
    <w:uiPriority w:val="99"/>
    <w:semiHidden/>
    <w:locked/>
    <w:rsid w:val="006C6D24"/>
    <w:rPr>
      <w:rFonts w:ascii="Times New Roman" w:eastAsiaTheme="minorEastAsia" w:hAnsi="Times New Roman" w:cs="Times New Roman"/>
      <w:sz w:val="20"/>
      <w:szCs w:val="20"/>
    </w:rPr>
  </w:style>
  <w:style w:type="character" w:customStyle="1" w:styleId="ac">
    <w:name w:val="Верхний колонтитул Знак"/>
    <w:basedOn w:val="a2"/>
    <w:link w:val="ad"/>
    <w:uiPriority w:val="99"/>
    <w:semiHidden/>
    <w:locked/>
    <w:rsid w:val="006C6D24"/>
    <w:rPr>
      <w:rFonts w:ascii="Times New Roman" w:eastAsia="Times New Roman" w:hAnsi="Times New Roman" w:cs="Times New Roman"/>
    </w:rPr>
  </w:style>
  <w:style w:type="character" w:customStyle="1" w:styleId="ae">
    <w:name w:val="Нижний колонтитул Знак"/>
    <w:basedOn w:val="a2"/>
    <w:link w:val="af"/>
    <w:uiPriority w:val="99"/>
    <w:semiHidden/>
    <w:locked/>
    <w:rsid w:val="006C6D24"/>
    <w:rPr>
      <w:rFonts w:ascii="Times New Roman" w:eastAsia="Times New Roman" w:hAnsi="Times New Roman" w:cs="Times New Roman"/>
    </w:rPr>
  </w:style>
  <w:style w:type="character" w:customStyle="1" w:styleId="af0">
    <w:name w:val="Текст макроса Знак"/>
    <w:basedOn w:val="a2"/>
    <w:link w:val="af1"/>
    <w:uiPriority w:val="99"/>
    <w:semiHidden/>
    <w:locked/>
    <w:rsid w:val="006C6D24"/>
    <w:rPr>
      <w:rFonts w:ascii="Courier" w:eastAsiaTheme="minorEastAsia" w:hAnsi="Courier"/>
      <w:sz w:val="20"/>
      <w:szCs w:val="20"/>
    </w:rPr>
  </w:style>
  <w:style w:type="character" w:customStyle="1" w:styleId="af2">
    <w:name w:val="Заголовок Знак"/>
    <w:basedOn w:val="a2"/>
    <w:link w:val="af3"/>
    <w:uiPriority w:val="10"/>
    <w:locked/>
    <w:rsid w:val="006C6D24"/>
    <w:rPr>
      <w:rFonts w:ascii="Times New Roman" w:eastAsia="Times New Roman" w:hAnsi="Times New Roman" w:cs="Times New Roman"/>
      <w:b/>
      <w:bCs/>
      <w:sz w:val="27"/>
      <w:szCs w:val="27"/>
    </w:rPr>
  </w:style>
  <w:style w:type="character" w:customStyle="1" w:styleId="af4">
    <w:name w:val="Основной текст Знак"/>
    <w:basedOn w:val="a2"/>
    <w:link w:val="af5"/>
    <w:uiPriority w:val="1"/>
    <w:semiHidden/>
    <w:locked/>
    <w:rsid w:val="006C6D24"/>
    <w:rPr>
      <w:rFonts w:ascii="Times New Roman" w:eastAsia="Times New Roman" w:hAnsi="Times New Roman" w:cs="Times New Roman"/>
      <w:sz w:val="18"/>
      <w:szCs w:val="18"/>
    </w:rPr>
  </w:style>
  <w:style w:type="character" w:customStyle="1" w:styleId="af6">
    <w:name w:val="Основной текст с отступом Знак"/>
    <w:basedOn w:val="a2"/>
    <w:link w:val="af7"/>
    <w:uiPriority w:val="99"/>
    <w:semiHidden/>
    <w:locked/>
    <w:rsid w:val="006C6D24"/>
    <w:rPr>
      <w:rFonts w:ascii="Times New Roman" w:eastAsia="Times New Roman" w:hAnsi="Times New Roman" w:cs="Times New Roman"/>
      <w:color w:val="000000"/>
      <w:sz w:val="28"/>
      <w:szCs w:val="28"/>
      <w:lang w:eastAsia="ru-RU"/>
    </w:rPr>
  </w:style>
  <w:style w:type="character" w:customStyle="1" w:styleId="af8">
    <w:name w:val="Подзаголовок Знак"/>
    <w:basedOn w:val="a2"/>
    <w:link w:val="af9"/>
    <w:uiPriority w:val="11"/>
    <w:locked/>
    <w:rsid w:val="006C6D24"/>
    <w:rPr>
      <w:rFonts w:asciiTheme="majorHAnsi" w:eastAsiaTheme="majorEastAsia" w:hAnsiTheme="majorHAnsi" w:cstheme="majorBidi"/>
      <w:i/>
      <w:iCs/>
      <w:color w:val="5B9BD5" w:themeColor="accent1"/>
      <w:spacing w:val="15"/>
      <w:sz w:val="24"/>
      <w:szCs w:val="24"/>
    </w:rPr>
  </w:style>
  <w:style w:type="character" w:customStyle="1" w:styleId="24">
    <w:name w:val="Основной текст 2 Знак"/>
    <w:basedOn w:val="a2"/>
    <w:link w:val="25"/>
    <w:uiPriority w:val="99"/>
    <w:semiHidden/>
    <w:locked/>
    <w:rsid w:val="006C6D24"/>
    <w:rPr>
      <w:rFonts w:ascii="Times New Roman" w:eastAsiaTheme="minorEastAsia" w:hAnsi="Times New Roman" w:cs="Times New Roman"/>
    </w:rPr>
  </w:style>
  <w:style w:type="character" w:customStyle="1" w:styleId="33">
    <w:name w:val="Основной текст 3 Знак"/>
    <w:basedOn w:val="a2"/>
    <w:link w:val="34"/>
    <w:uiPriority w:val="99"/>
    <w:semiHidden/>
    <w:locked/>
    <w:rsid w:val="006C6D24"/>
    <w:rPr>
      <w:rFonts w:ascii="Times New Roman" w:eastAsiaTheme="minorEastAsia" w:hAnsi="Times New Roman" w:cs="Times New Roman"/>
      <w:sz w:val="16"/>
      <w:szCs w:val="16"/>
    </w:rPr>
  </w:style>
  <w:style w:type="paragraph" w:styleId="ab">
    <w:name w:val="annotation text"/>
    <w:basedOn w:val="a1"/>
    <w:link w:val="aa"/>
    <w:uiPriority w:val="99"/>
    <w:semiHidden/>
    <w:unhideWhenUsed/>
    <w:rsid w:val="006C6D24"/>
    <w:rPr>
      <w:rFonts w:eastAsiaTheme="minorEastAsia"/>
      <w:sz w:val="20"/>
      <w:szCs w:val="20"/>
    </w:rPr>
  </w:style>
  <w:style w:type="character" w:customStyle="1" w:styleId="11">
    <w:name w:val="Текст примечания Знак1"/>
    <w:basedOn w:val="a2"/>
    <w:uiPriority w:val="99"/>
    <w:semiHidden/>
    <w:rsid w:val="006C6D24"/>
    <w:rPr>
      <w:rFonts w:ascii="Times New Roman" w:eastAsia="Times New Roman" w:hAnsi="Times New Roman" w:cs="Times New Roman"/>
      <w:sz w:val="20"/>
      <w:szCs w:val="20"/>
    </w:rPr>
  </w:style>
  <w:style w:type="character" w:customStyle="1" w:styleId="afa">
    <w:name w:val="Тема примечания Знак"/>
    <w:basedOn w:val="aa"/>
    <w:link w:val="afb"/>
    <w:uiPriority w:val="99"/>
    <w:semiHidden/>
    <w:locked/>
    <w:rsid w:val="006C6D24"/>
    <w:rPr>
      <w:rFonts w:ascii="Times New Roman" w:eastAsiaTheme="minorEastAsia" w:hAnsi="Times New Roman" w:cs="Times New Roman"/>
      <w:b/>
      <w:bCs/>
      <w:sz w:val="20"/>
      <w:szCs w:val="20"/>
    </w:rPr>
  </w:style>
  <w:style w:type="character" w:customStyle="1" w:styleId="afc">
    <w:name w:val="Текст выноски Знак"/>
    <w:basedOn w:val="a2"/>
    <w:link w:val="afd"/>
    <w:uiPriority w:val="99"/>
    <w:semiHidden/>
    <w:locked/>
    <w:rsid w:val="006C6D24"/>
    <w:rPr>
      <w:rFonts w:ascii="Tahoma" w:eastAsia="Times New Roman" w:hAnsi="Tahoma" w:cs="Tahoma"/>
      <w:sz w:val="16"/>
      <w:szCs w:val="16"/>
    </w:rPr>
  </w:style>
  <w:style w:type="character" w:customStyle="1" w:styleId="afe">
    <w:name w:val="Без интервала Знак"/>
    <w:basedOn w:val="a2"/>
    <w:link w:val="aff"/>
    <w:uiPriority w:val="1"/>
    <w:locked/>
    <w:rsid w:val="006C6D24"/>
    <w:rPr>
      <w:rFonts w:ascii="Calibri" w:eastAsia="Calibri" w:hAnsi="Calibri" w:cs="Times New Roman"/>
    </w:rPr>
  </w:style>
  <w:style w:type="character" w:customStyle="1" w:styleId="26">
    <w:name w:val="Цитата 2 Знак"/>
    <w:basedOn w:val="a2"/>
    <w:link w:val="27"/>
    <w:uiPriority w:val="29"/>
    <w:locked/>
    <w:rsid w:val="006C6D24"/>
    <w:rPr>
      <w:rFonts w:ascii="Times New Roman" w:eastAsiaTheme="minorEastAsia" w:hAnsi="Times New Roman" w:cs="Times New Roman"/>
      <w:i/>
      <w:iCs/>
      <w:color w:val="000000" w:themeColor="text1"/>
    </w:rPr>
  </w:style>
  <w:style w:type="character" w:customStyle="1" w:styleId="aff0">
    <w:name w:val="Выделенная цитата Знак"/>
    <w:basedOn w:val="a2"/>
    <w:link w:val="aff1"/>
    <w:uiPriority w:val="30"/>
    <w:locked/>
    <w:rsid w:val="006C6D24"/>
    <w:rPr>
      <w:rFonts w:ascii="Times New Roman" w:eastAsiaTheme="minorEastAsia" w:hAnsi="Times New Roman" w:cs="Times New Roman"/>
      <w:b/>
      <w:bCs/>
      <w:i/>
      <w:iCs/>
      <w:color w:val="5B9BD5" w:themeColor="accent1"/>
    </w:rPr>
  </w:style>
  <w:style w:type="paragraph" w:customStyle="1" w:styleId="110">
    <w:name w:val="Заголовок 11"/>
    <w:basedOn w:val="a1"/>
    <w:uiPriority w:val="9"/>
    <w:qFormat/>
    <w:rsid w:val="006C6D24"/>
    <w:pPr>
      <w:spacing w:before="37"/>
      <w:ind w:left="238"/>
      <w:outlineLvl w:val="1"/>
    </w:pPr>
  </w:style>
  <w:style w:type="paragraph" w:customStyle="1" w:styleId="TableParagraph">
    <w:name w:val="Table Paragraph"/>
    <w:basedOn w:val="a1"/>
    <w:uiPriority w:val="1"/>
    <w:qFormat/>
    <w:rsid w:val="006C6D24"/>
    <w:pPr>
      <w:ind w:left="120"/>
    </w:pPr>
  </w:style>
  <w:style w:type="paragraph" w:customStyle="1" w:styleId="body">
    <w:name w:val="body"/>
    <w:basedOn w:val="a1"/>
    <w:uiPriority w:val="99"/>
    <w:rsid w:val="006C6D24"/>
    <w:pPr>
      <w:widowControl/>
      <w:adjustRightInd w:val="0"/>
      <w:spacing w:line="240" w:lineRule="atLeast"/>
      <w:ind w:firstLine="227"/>
      <w:jc w:val="both"/>
    </w:pPr>
    <w:rPr>
      <w:rFonts w:eastAsiaTheme="minorEastAsia" w:cs="SchoolBookSanPin"/>
      <w:color w:val="000000"/>
      <w:sz w:val="20"/>
      <w:szCs w:val="20"/>
      <w:lang w:eastAsia="ru-RU"/>
    </w:rPr>
  </w:style>
  <w:style w:type="paragraph" w:customStyle="1" w:styleId="p11">
    <w:name w:val="p11"/>
    <w:basedOn w:val="a1"/>
    <w:uiPriority w:val="99"/>
    <w:rsid w:val="006C6D24"/>
    <w:pPr>
      <w:widowControl/>
      <w:autoSpaceDE/>
      <w:autoSpaceDN/>
      <w:spacing w:before="100" w:beforeAutospacing="1" w:after="100" w:afterAutospacing="1"/>
    </w:pPr>
    <w:rPr>
      <w:sz w:val="24"/>
      <w:szCs w:val="24"/>
      <w:lang w:eastAsia="ru-RU"/>
    </w:rPr>
  </w:style>
  <w:style w:type="paragraph" w:customStyle="1" w:styleId="ConsPlusNormal">
    <w:name w:val="ConsPlusNormal"/>
    <w:uiPriority w:val="99"/>
    <w:rsid w:val="006C6D2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f2">
    <w:name w:val="Основной Знак"/>
    <w:link w:val="aff3"/>
    <w:locked/>
    <w:rsid w:val="006C6D24"/>
    <w:rPr>
      <w:rFonts w:ascii="NewtonCSanPin" w:eastAsia="Times New Roman" w:hAnsi="NewtonCSanPin" w:cs="Times New Roman"/>
      <w:color w:val="000000"/>
      <w:sz w:val="21"/>
      <w:szCs w:val="21"/>
      <w:lang w:eastAsia="ru-RU"/>
    </w:rPr>
  </w:style>
  <w:style w:type="paragraph" w:customStyle="1" w:styleId="aff3">
    <w:name w:val="Основной"/>
    <w:basedOn w:val="a1"/>
    <w:link w:val="aff2"/>
    <w:rsid w:val="006C6D24"/>
    <w:pPr>
      <w:widowControl/>
      <w:adjustRightInd w:val="0"/>
      <w:spacing w:line="214" w:lineRule="atLeast"/>
      <w:ind w:firstLine="283"/>
      <w:jc w:val="both"/>
    </w:pPr>
    <w:rPr>
      <w:rFonts w:ascii="NewtonCSanPin" w:hAnsi="NewtonCSanPin"/>
      <w:color w:val="000000"/>
      <w:sz w:val="21"/>
      <w:szCs w:val="21"/>
      <w:lang w:eastAsia="ru-RU"/>
    </w:rPr>
  </w:style>
  <w:style w:type="paragraph" w:customStyle="1" w:styleId="21">
    <w:name w:val="Средняя сетка 21"/>
    <w:basedOn w:val="a1"/>
    <w:uiPriority w:val="1"/>
    <w:qFormat/>
    <w:rsid w:val="006C6D24"/>
    <w:pPr>
      <w:widowControl/>
      <w:numPr>
        <w:numId w:val="13"/>
      </w:numPr>
      <w:autoSpaceDE/>
      <w:autoSpaceDN/>
      <w:spacing w:line="360" w:lineRule="auto"/>
      <w:contextualSpacing/>
      <w:jc w:val="both"/>
      <w:outlineLvl w:val="1"/>
    </w:pPr>
    <w:rPr>
      <w:sz w:val="28"/>
      <w:szCs w:val="24"/>
      <w:lang w:eastAsia="ru-RU"/>
    </w:rPr>
  </w:style>
  <w:style w:type="paragraph" w:customStyle="1" w:styleId="Body0">
    <w:name w:val="Body"/>
    <w:basedOn w:val="a1"/>
    <w:next w:val="a1"/>
    <w:uiPriority w:val="99"/>
    <w:rsid w:val="006C6D24"/>
    <w:pPr>
      <w:widowControl/>
      <w:tabs>
        <w:tab w:val="left" w:pos="567"/>
      </w:tabs>
      <w:adjustRightInd w:val="0"/>
      <w:spacing w:line="240" w:lineRule="atLeast"/>
      <w:ind w:firstLine="227"/>
      <w:jc w:val="both"/>
    </w:pPr>
    <w:rPr>
      <w:rFonts w:eastAsiaTheme="minorEastAsia" w:cs="SchoolBookSanPin"/>
      <w:color w:val="000000"/>
      <w:sz w:val="20"/>
      <w:szCs w:val="20"/>
      <w:lang w:eastAsia="ru-RU"/>
    </w:rPr>
  </w:style>
  <w:style w:type="character" w:customStyle="1" w:styleId="aff4">
    <w:name w:val="А_основной Знак"/>
    <w:link w:val="aff5"/>
    <w:uiPriority w:val="99"/>
    <w:locked/>
    <w:rsid w:val="006C6D24"/>
    <w:rPr>
      <w:rFonts w:ascii="Times New Roman" w:eastAsia="Calibri" w:hAnsi="Times New Roman" w:cs="Times New Roman"/>
      <w:sz w:val="28"/>
      <w:szCs w:val="20"/>
    </w:rPr>
  </w:style>
  <w:style w:type="paragraph" w:customStyle="1" w:styleId="aff5">
    <w:name w:val="А_основной"/>
    <w:basedOn w:val="a1"/>
    <w:link w:val="aff4"/>
    <w:uiPriority w:val="99"/>
    <w:qFormat/>
    <w:rsid w:val="006C6D24"/>
    <w:pPr>
      <w:widowControl/>
      <w:autoSpaceDE/>
      <w:autoSpaceDN/>
      <w:spacing w:before="120" w:after="120"/>
      <w:ind w:firstLine="454"/>
      <w:jc w:val="both"/>
    </w:pPr>
    <w:rPr>
      <w:rFonts w:eastAsia="Calibri"/>
      <w:sz w:val="28"/>
      <w:szCs w:val="20"/>
    </w:rPr>
  </w:style>
  <w:style w:type="paragraph" w:customStyle="1" w:styleId="no-indent">
    <w:name w:val="no-indent"/>
    <w:basedOn w:val="a1"/>
    <w:uiPriority w:val="99"/>
    <w:rsid w:val="006C6D24"/>
    <w:pPr>
      <w:widowControl/>
      <w:autoSpaceDE/>
      <w:autoSpaceDN/>
      <w:spacing w:before="100" w:beforeAutospacing="1" w:after="100" w:afterAutospacing="1"/>
    </w:pPr>
    <w:rPr>
      <w:sz w:val="24"/>
      <w:szCs w:val="24"/>
      <w:lang w:eastAsia="ru-RU"/>
    </w:rPr>
  </w:style>
  <w:style w:type="paragraph" w:customStyle="1" w:styleId="NoParagraphStyle">
    <w:name w:val="[No Paragraph Style]"/>
    <w:uiPriority w:val="99"/>
    <w:rsid w:val="006C6D24"/>
    <w:pPr>
      <w:widowControl w:val="0"/>
      <w:autoSpaceDE w:val="0"/>
      <w:autoSpaceDN w:val="0"/>
      <w:adjustRightInd w:val="0"/>
      <w:spacing w:after="0" w:line="288" w:lineRule="auto"/>
    </w:pPr>
    <w:rPr>
      <w:rFonts w:ascii="Minion Pro" w:eastAsiaTheme="minorEastAsia" w:hAnsi="Minion Pro" w:cs="Minion Pro"/>
      <w:color w:val="000000"/>
      <w:sz w:val="24"/>
      <w:szCs w:val="24"/>
      <w:lang w:val="en-GB" w:eastAsia="ru-RU"/>
    </w:rPr>
  </w:style>
  <w:style w:type="paragraph" w:customStyle="1" w:styleId="h3">
    <w:name w:val="h3"/>
    <w:basedOn w:val="a1"/>
    <w:uiPriority w:val="99"/>
    <w:rsid w:val="006C6D24"/>
    <w:pPr>
      <w:keepNext/>
      <w:widowControl/>
      <w:suppressAutoHyphens/>
      <w:adjustRightInd w:val="0"/>
      <w:spacing w:before="360" w:after="240" w:line="240" w:lineRule="atLeast"/>
    </w:pPr>
    <w:rPr>
      <w:rFonts w:eastAsiaTheme="minorEastAsia" w:cs="OfficinaSansExtraBoldITC-Reg"/>
      <w:b/>
      <w:bCs/>
      <w:color w:val="000000"/>
      <w:position w:val="6"/>
      <w:lang w:eastAsia="ru-RU"/>
    </w:rPr>
  </w:style>
  <w:style w:type="paragraph" w:customStyle="1" w:styleId="list-bullet">
    <w:name w:val="list-bullet"/>
    <w:basedOn w:val="body"/>
    <w:uiPriority w:val="99"/>
    <w:rsid w:val="006C6D24"/>
    <w:pPr>
      <w:numPr>
        <w:numId w:val="15"/>
      </w:numPr>
      <w:ind w:left="567" w:hanging="340"/>
    </w:pPr>
  </w:style>
  <w:style w:type="paragraph" w:customStyle="1" w:styleId="table-head">
    <w:name w:val="table-head"/>
    <w:basedOn w:val="a1"/>
    <w:uiPriority w:val="99"/>
    <w:rsid w:val="006C6D24"/>
    <w:pPr>
      <w:widowControl/>
      <w:tabs>
        <w:tab w:val="left" w:pos="567"/>
      </w:tabs>
      <w:adjustRightInd w:val="0"/>
      <w:spacing w:after="100" w:line="200" w:lineRule="atLeast"/>
      <w:jc w:val="center"/>
    </w:pPr>
    <w:rPr>
      <w:rFonts w:ascii="SchoolBookSanPin-Bold" w:hAnsi="SchoolBookSanPin-Bold" w:cs="SchoolBookSanPin-Bold"/>
      <w:b/>
      <w:bCs/>
      <w:color w:val="000000"/>
      <w:sz w:val="18"/>
      <w:szCs w:val="18"/>
      <w:lang w:eastAsia="ru-RU"/>
    </w:rPr>
  </w:style>
  <w:style w:type="paragraph" w:customStyle="1" w:styleId="table-body0mm">
    <w:name w:val="table-body_0mm"/>
    <w:basedOn w:val="body"/>
    <w:uiPriority w:val="99"/>
    <w:rsid w:val="006C6D24"/>
    <w:pPr>
      <w:tabs>
        <w:tab w:val="left" w:pos="567"/>
      </w:tabs>
      <w:spacing w:line="200" w:lineRule="atLeast"/>
      <w:ind w:firstLine="0"/>
      <w:jc w:val="left"/>
    </w:pPr>
    <w:rPr>
      <w:rFonts w:eastAsia="Times New Roman"/>
      <w:sz w:val="18"/>
      <w:szCs w:val="18"/>
    </w:rPr>
  </w:style>
  <w:style w:type="paragraph" w:customStyle="1" w:styleId="table-bodycentre">
    <w:name w:val="table-body_centre"/>
    <w:basedOn w:val="NoParagraphStyle"/>
    <w:uiPriority w:val="99"/>
    <w:rsid w:val="006C6D24"/>
    <w:pPr>
      <w:spacing w:after="100" w:line="200" w:lineRule="atLeast"/>
      <w:jc w:val="center"/>
    </w:pPr>
    <w:rPr>
      <w:rFonts w:ascii="SchoolBookSanPin" w:eastAsia="Times New Roman" w:hAnsi="SchoolBookSanPin" w:cs="SchoolBookSanPin"/>
      <w:sz w:val="18"/>
      <w:szCs w:val="18"/>
      <w:lang w:val="ru-RU"/>
    </w:rPr>
  </w:style>
  <w:style w:type="paragraph" w:customStyle="1" w:styleId="ConsPlusTitle">
    <w:name w:val="ConsPlusTitle"/>
    <w:uiPriority w:val="99"/>
    <w:rsid w:val="006C6D24"/>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4">
    <w:name w:val="c4"/>
    <w:basedOn w:val="a1"/>
    <w:uiPriority w:val="99"/>
    <w:rsid w:val="006C6D24"/>
    <w:pPr>
      <w:widowControl/>
      <w:autoSpaceDE/>
      <w:autoSpaceDN/>
      <w:spacing w:before="100" w:beforeAutospacing="1" w:after="100" w:afterAutospacing="1"/>
    </w:pPr>
    <w:rPr>
      <w:sz w:val="24"/>
      <w:szCs w:val="24"/>
      <w:lang w:eastAsia="ru-RU"/>
    </w:rPr>
  </w:style>
  <w:style w:type="paragraph" w:customStyle="1" w:styleId="c1">
    <w:name w:val="c1"/>
    <w:basedOn w:val="a1"/>
    <w:uiPriority w:val="99"/>
    <w:rsid w:val="006C6D24"/>
    <w:pPr>
      <w:widowControl/>
      <w:autoSpaceDE/>
      <w:autoSpaceDN/>
      <w:spacing w:before="100" w:beforeAutospacing="1" w:after="100" w:afterAutospacing="1"/>
    </w:pPr>
    <w:rPr>
      <w:sz w:val="24"/>
      <w:szCs w:val="24"/>
      <w:lang w:eastAsia="ru-RU"/>
    </w:rPr>
  </w:style>
  <w:style w:type="paragraph" w:customStyle="1" w:styleId="msonormal0">
    <w:name w:val="msonormal"/>
    <w:basedOn w:val="a1"/>
    <w:uiPriority w:val="99"/>
    <w:rsid w:val="006C6D24"/>
    <w:pPr>
      <w:widowControl/>
      <w:autoSpaceDE/>
      <w:autoSpaceDN/>
      <w:spacing w:before="100" w:beforeAutospacing="1" w:after="100" w:afterAutospacing="1"/>
    </w:pPr>
    <w:rPr>
      <w:sz w:val="24"/>
      <w:szCs w:val="24"/>
      <w:lang w:eastAsia="ru-RU"/>
    </w:rPr>
  </w:style>
  <w:style w:type="paragraph" w:styleId="af5">
    <w:name w:val="Body Text"/>
    <w:basedOn w:val="a1"/>
    <w:link w:val="af4"/>
    <w:uiPriority w:val="1"/>
    <w:semiHidden/>
    <w:unhideWhenUsed/>
    <w:qFormat/>
    <w:rsid w:val="006C6D24"/>
    <w:pPr>
      <w:spacing w:after="120"/>
    </w:pPr>
    <w:rPr>
      <w:sz w:val="18"/>
      <w:szCs w:val="18"/>
    </w:rPr>
  </w:style>
  <w:style w:type="character" w:customStyle="1" w:styleId="12">
    <w:name w:val="Основной текст Знак1"/>
    <w:basedOn w:val="a2"/>
    <w:uiPriority w:val="99"/>
    <w:semiHidden/>
    <w:rsid w:val="006C6D24"/>
    <w:rPr>
      <w:rFonts w:ascii="Times New Roman" w:eastAsia="Times New Roman" w:hAnsi="Times New Roman" w:cs="Times New Roman"/>
    </w:rPr>
  </w:style>
  <w:style w:type="paragraph" w:customStyle="1" w:styleId="13">
    <w:name w:val="Заголовок1"/>
    <w:basedOn w:val="a1"/>
    <w:next w:val="af5"/>
    <w:uiPriority w:val="99"/>
    <w:rsid w:val="006C6D24"/>
    <w:pPr>
      <w:keepNext/>
      <w:widowControl/>
      <w:autoSpaceDE/>
      <w:autoSpaceDN/>
      <w:spacing w:before="240" w:after="120" w:line="276" w:lineRule="auto"/>
    </w:pPr>
    <w:rPr>
      <w:rFonts w:ascii="Liberation Sans" w:eastAsia="Microsoft YaHei" w:hAnsi="Liberation Sans" w:cs="Liberation Sans"/>
      <w:sz w:val="28"/>
      <w:szCs w:val="28"/>
      <w:lang w:eastAsia="ru-RU"/>
    </w:rPr>
  </w:style>
  <w:style w:type="paragraph" w:customStyle="1" w:styleId="Caption1">
    <w:name w:val="Caption1"/>
    <w:basedOn w:val="a1"/>
    <w:uiPriority w:val="99"/>
    <w:rsid w:val="006C6D24"/>
    <w:pPr>
      <w:widowControl/>
      <w:suppressLineNumbers/>
      <w:autoSpaceDE/>
      <w:autoSpaceDN/>
      <w:spacing w:before="120" w:after="120" w:line="276" w:lineRule="auto"/>
    </w:pPr>
    <w:rPr>
      <w:rFonts w:ascii="Calibri" w:hAnsi="Calibri" w:cs="Calibri"/>
      <w:i/>
      <w:iCs/>
      <w:sz w:val="24"/>
      <w:szCs w:val="24"/>
      <w:lang w:eastAsia="ru-RU"/>
    </w:rPr>
  </w:style>
  <w:style w:type="paragraph" w:customStyle="1" w:styleId="c23">
    <w:name w:val="c23"/>
    <w:basedOn w:val="a1"/>
    <w:uiPriority w:val="99"/>
    <w:rsid w:val="006C6D24"/>
    <w:pPr>
      <w:widowControl/>
      <w:autoSpaceDE/>
      <w:autoSpaceDN/>
      <w:spacing w:before="100" w:beforeAutospacing="1" w:after="100" w:afterAutospacing="1"/>
    </w:pPr>
    <w:rPr>
      <w:rFonts w:ascii="Calibri" w:hAnsi="Calibri"/>
      <w:sz w:val="24"/>
      <w:szCs w:val="24"/>
      <w:lang w:eastAsia="ru-RU"/>
    </w:rPr>
  </w:style>
  <w:style w:type="paragraph" w:customStyle="1" w:styleId="Style1">
    <w:name w:val="Style1"/>
    <w:basedOn w:val="a1"/>
    <w:uiPriority w:val="99"/>
    <w:rsid w:val="006C6D24"/>
    <w:pPr>
      <w:autoSpaceDE/>
      <w:autoSpaceDN/>
      <w:spacing w:line="302" w:lineRule="exact"/>
      <w:jc w:val="both"/>
    </w:pPr>
    <w:rPr>
      <w:rFonts w:ascii="Franklin Gothic Demi" w:hAnsi="Franklin Gothic Demi" w:cs="Franklin Gothic Demi"/>
      <w:sz w:val="24"/>
      <w:szCs w:val="24"/>
      <w:lang w:eastAsia="ru-RU"/>
    </w:rPr>
  </w:style>
  <w:style w:type="character" w:customStyle="1" w:styleId="aff6">
    <w:name w:val="Основной текст_"/>
    <w:link w:val="28"/>
    <w:uiPriority w:val="99"/>
    <w:locked/>
    <w:rsid w:val="006C6D24"/>
    <w:rPr>
      <w:rFonts w:ascii="Times New Roman" w:hAnsi="Times New Roman" w:cs="Times New Roman"/>
      <w:sz w:val="27"/>
      <w:szCs w:val="27"/>
      <w:shd w:val="clear" w:color="auto" w:fill="FFFFFF"/>
    </w:rPr>
  </w:style>
  <w:style w:type="paragraph" w:customStyle="1" w:styleId="28">
    <w:name w:val="Основной текст2"/>
    <w:basedOn w:val="a1"/>
    <w:link w:val="aff6"/>
    <w:uiPriority w:val="99"/>
    <w:rsid w:val="006C6D24"/>
    <w:pPr>
      <w:shd w:val="clear" w:color="auto" w:fill="FFFFFF"/>
      <w:autoSpaceDE/>
      <w:autoSpaceDN/>
      <w:spacing w:after="1320" w:line="317" w:lineRule="exact"/>
    </w:pPr>
    <w:rPr>
      <w:rFonts w:eastAsiaTheme="minorHAnsi"/>
      <w:sz w:val="27"/>
      <w:szCs w:val="27"/>
    </w:rPr>
  </w:style>
  <w:style w:type="character" w:customStyle="1" w:styleId="41">
    <w:name w:val="Основной текст (4)_"/>
    <w:link w:val="42"/>
    <w:uiPriority w:val="99"/>
    <w:locked/>
    <w:rsid w:val="006C6D24"/>
    <w:rPr>
      <w:rFonts w:ascii="Times New Roman" w:hAnsi="Times New Roman" w:cs="Times New Roman"/>
      <w:i/>
      <w:iCs/>
      <w:sz w:val="27"/>
      <w:szCs w:val="27"/>
      <w:shd w:val="clear" w:color="auto" w:fill="FFFFFF"/>
    </w:rPr>
  </w:style>
  <w:style w:type="paragraph" w:customStyle="1" w:styleId="42">
    <w:name w:val="Основной текст (4)"/>
    <w:basedOn w:val="a1"/>
    <w:link w:val="41"/>
    <w:uiPriority w:val="99"/>
    <w:rsid w:val="006C6D24"/>
    <w:pPr>
      <w:shd w:val="clear" w:color="auto" w:fill="FFFFFF"/>
      <w:autoSpaceDE/>
      <w:autoSpaceDN/>
      <w:spacing w:line="480" w:lineRule="exact"/>
      <w:ind w:hanging="580"/>
      <w:jc w:val="both"/>
    </w:pPr>
    <w:rPr>
      <w:rFonts w:eastAsiaTheme="minorHAnsi"/>
      <w:i/>
      <w:iCs/>
      <w:sz w:val="27"/>
      <w:szCs w:val="27"/>
    </w:rPr>
  </w:style>
  <w:style w:type="paragraph" w:customStyle="1" w:styleId="ParagraphStyle">
    <w:name w:val="Paragraph Style"/>
    <w:uiPriority w:val="99"/>
    <w:rsid w:val="006C6D24"/>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1"/>
    <w:uiPriority w:val="99"/>
    <w:rsid w:val="006C6D24"/>
    <w:pPr>
      <w:adjustRightInd w:val="0"/>
      <w:spacing w:after="129" w:line="291" w:lineRule="exact"/>
      <w:jc w:val="center"/>
    </w:pPr>
    <w:rPr>
      <w:b/>
      <w:bCs/>
      <w:color w:val="000000"/>
      <w:sz w:val="24"/>
      <w:szCs w:val="24"/>
      <w:lang w:val="en-US" w:eastAsia="ru-RU"/>
    </w:rPr>
  </w:style>
  <w:style w:type="paragraph" w:customStyle="1" w:styleId="u-2-msonormal">
    <w:name w:val="u-2-msonormal"/>
    <w:basedOn w:val="a1"/>
    <w:uiPriority w:val="99"/>
    <w:rsid w:val="006C6D24"/>
    <w:pPr>
      <w:widowControl/>
      <w:autoSpaceDE/>
      <w:autoSpaceDN/>
      <w:spacing w:before="100" w:beforeAutospacing="1" w:after="100" w:afterAutospacing="1"/>
    </w:pPr>
    <w:rPr>
      <w:sz w:val="24"/>
      <w:szCs w:val="24"/>
      <w:lang w:eastAsia="ru-RU"/>
    </w:rPr>
  </w:style>
  <w:style w:type="paragraph" w:customStyle="1" w:styleId="Style5">
    <w:name w:val="Style5"/>
    <w:basedOn w:val="a1"/>
    <w:uiPriority w:val="99"/>
    <w:rsid w:val="006C6D24"/>
    <w:pPr>
      <w:adjustRightInd w:val="0"/>
    </w:pPr>
    <w:rPr>
      <w:rFonts w:ascii="Century Schoolbook" w:eastAsia="Calibri" w:hAnsi="Century Schoolbook"/>
      <w:sz w:val="24"/>
      <w:szCs w:val="24"/>
      <w:lang w:eastAsia="ru-RU"/>
    </w:rPr>
  </w:style>
  <w:style w:type="paragraph" w:customStyle="1" w:styleId="msg-header-from">
    <w:name w:val="msg-header-from"/>
    <w:basedOn w:val="a1"/>
    <w:uiPriority w:val="99"/>
    <w:rsid w:val="006C6D24"/>
    <w:pPr>
      <w:widowControl/>
      <w:autoSpaceDE/>
      <w:autoSpaceDN/>
      <w:spacing w:before="100" w:beforeAutospacing="1" w:after="100" w:afterAutospacing="1"/>
    </w:pPr>
    <w:rPr>
      <w:sz w:val="24"/>
      <w:szCs w:val="24"/>
      <w:lang w:eastAsia="ru-RU"/>
    </w:rPr>
  </w:style>
  <w:style w:type="paragraph" w:customStyle="1" w:styleId="14">
    <w:name w:val="Абзац списка1"/>
    <w:basedOn w:val="a1"/>
    <w:uiPriority w:val="99"/>
    <w:rsid w:val="006C6D24"/>
    <w:pPr>
      <w:widowControl/>
      <w:autoSpaceDE/>
      <w:autoSpaceDN/>
      <w:spacing w:after="200" w:line="276" w:lineRule="auto"/>
      <w:ind w:left="720"/>
    </w:pPr>
    <w:rPr>
      <w:rFonts w:ascii="Calibri" w:hAnsi="Calibri"/>
      <w:lang w:eastAsia="ru-RU"/>
    </w:rPr>
  </w:style>
  <w:style w:type="paragraph" w:styleId="ad">
    <w:name w:val="header"/>
    <w:basedOn w:val="a1"/>
    <w:link w:val="ac"/>
    <w:uiPriority w:val="99"/>
    <w:semiHidden/>
    <w:unhideWhenUsed/>
    <w:rsid w:val="006C6D24"/>
    <w:pPr>
      <w:tabs>
        <w:tab w:val="center" w:pos="4677"/>
        <w:tab w:val="right" w:pos="9355"/>
      </w:tabs>
    </w:pPr>
  </w:style>
  <w:style w:type="character" w:customStyle="1" w:styleId="15">
    <w:name w:val="Верхний колонтитул Знак1"/>
    <w:basedOn w:val="a2"/>
    <w:link w:val="29"/>
    <w:uiPriority w:val="99"/>
    <w:semiHidden/>
    <w:rsid w:val="006C6D24"/>
    <w:rPr>
      <w:rFonts w:ascii="Times New Roman" w:eastAsia="Times New Roman" w:hAnsi="Times New Roman" w:cs="Times New Roman"/>
    </w:rPr>
  </w:style>
  <w:style w:type="paragraph" w:customStyle="1" w:styleId="16">
    <w:name w:val="Верхний колонтитул1"/>
    <w:basedOn w:val="a1"/>
    <w:next w:val="ad"/>
    <w:uiPriority w:val="99"/>
    <w:rsid w:val="006C6D24"/>
    <w:pPr>
      <w:widowControl/>
      <w:tabs>
        <w:tab w:val="center" w:pos="4677"/>
        <w:tab w:val="right" w:pos="9355"/>
      </w:tabs>
      <w:autoSpaceDE/>
      <w:autoSpaceDN/>
    </w:pPr>
    <w:rPr>
      <w:rFonts w:ascii="Calibri" w:eastAsia="Calibri" w:hAnsi="Calibri"/>
    </w:rPr>
  </w:style>
  <w:style w:type="paragraph" w:styleId="af">
    <w:name w:val="footer"/>
    <w:basedOn w:val="a1"/>
    <w:link w:val="ae"/>
    <w:uiPriority w:val="99"/>
    <w:semiHidden/>
    <w:unhideWhenUsed/>
    <w:rsid w:val="006C6D24"/>
    <w:pPr>
      <w:tabs>
        <w:tab w:val="center" w:pos="4677"/>
        <w:tab w:val="right" w:pos="9355"/>
      </w:tabs>
    </w:pPr>
  </w:style>
  <w:style w:type="character" w:customStyle="1" w:styleId="17">
    <w:name w:val="Нижний колонтитул Знак1"/>
    <w:basedOn w:val="a2"/>
    <w:link w:val="2a"/>
    <w:uiPriority w:val="99"/>
    <w:semiHidden/>
    <w:rsid w:val="006C6D24"/>
    <w:rPr>
      <w:rFonts w:ascii="Times New Roman" w:eastAsia="Times New Roman" w:hAnsi="Times New Roman" w:cs="Times New Roman"/>
    </w:rPr>
  </w:style>
  <w:style w:type="paragraph" w:customStyle="1" w:styleId="18">
    <w:name w:val="Нижний колонтитул1"/>
    <w:basedOn w:val="a1"/>
    <w:next w:val="af"/>
    <w:uiPriority w:val="99"/>
    <w:rsid w:val="006C6D24"/>
    <w:pPr>
      <w:widowControl/>
      <w:tabs>
        <w:tab w:val="center" w:pos="4677"/>
        <w:tab w:val="right" w:pos="9355"/>
      </w:tabs>
      <w:autoSpaceDE/>
      <w:autoSpaceDN/>
    </w:pPr>
    <w:rPr>
      <w:rFonts w:ascii="Calibri" w:eastAsia="Calibri" w:hAnsi="Calibri"/>
    </w:rPr>
  </w:style>
  <w:style w:type="paragraph" w:customStyle="1" w:styleId="Style7">
    <w:name w:val="Style7"/>
    <w:basedOn w:val="a1"/>
    <w:uiPriority w:val="99"/>
    <w:rsid w:val="006C6D24"/>
    <w:pPr>
      <w:adjustRightInd w:val="0"/>
    </w:pPr>
    <w:rPr>
      <w:sz w:val="24"/>
      <w:szCs w:val="24"/>
      <w:lang w:eastAsia="ru-RU"/>
    </w:rPr>
  </w:style>
  <w:style w:type="paragraph" w:customStyle="1" w:styleId="Style9">
    <w:name w:val="Style9"/>
    <w:basedOn w:val="a1"/>
    <w:uiPriority w:val="99"/>
    <w:rsid w:val="006C6D24"/>
    <w:pPr>
      <w:adjustRightInd w:val="0"/>
      <w:spacing w:line="187" w:lineRule="exact"/>
      <w:jc w:val="both"/>
    </w:pPr>
    <w:rPr>
      <w:sz w:val="24"/>
      <w:szCs w:val="24"/>
      <w:lang w:eastAsia="ru-RU"/>
    </w:rPr>
  </w:style>
  <w:style w:type="paragraph" w:customStyle="1" w:styleId="Style10">
    <w:name w:val="Style10"/>
    <w:basedOn w:val="a1"/>
    <w:uiPriority w:val="99"/>
    <w:rsid w:val="006C6D24"/>
    <w:pPr>
      <w:adjustRightInd w:val="0"/>
      <w:jc w:val="both"/>
    </w:pPr>
    <w:rPr>
      <w:sz w:val="24"/>
      <w:szCs w:val="24"/>
      <w:lang w:eastAsia="ru-RU"/>
    </w:rPr>
  </w:style>
  <w:style w:type="paragraph" w:customStyle="1" w:styleId="Style13">
    <w:name w:val="Style13"/>
    <w:basedOn w:val="a1"/>
    <w:uiPriority w:val="99"/>
    <w:rsid w:val="006C6D24"/>
    <w:pPr>
      <w:adjustRightInd w:val="0"/>
      <w:spacing w:line="190" w:lineRule="exact"/>
    </w:pPr>
    <w:rPr>
      <w:sz w:val="24"/>
      <w:szCs w:val="24"/>
      <w:lang w:eastAsia="ru-RU"/>
    </w:rPr>
  </w:style>
  <w:style w:type="paragraph" w:customStyle="1" w:styleId="Style27">
    <w:name w:val="Style27"/>
    <w:basedOn w:val="a1"/>
    <w:uiPriority w:val="99"/>
    <w:rsid w:val="006C6D24"/>
    <w:pPr>
      <w:adjustRightInd w:val="0"/>
    </w:pPr>
    <w:rPr>
      <w:sz w:val="24"/>
      <w:szCs w:val="24"/>
      <w:lang w:eastAsia="ru-RU"/>
    </w:rPr>
  </w:style>
  <w:style w:type="paragraph" w:customStyle="1" w:styleId="Style21">
    <w:name w:val="Style21"/>
    <w:basedOn w:val="a1"/>
    <w:uiPriority w:val="99"/>
    <w:rsid w:val="006C6D24"/>
    <w:pPr>
      <w:adjustRightInd w:val="0"/>
      <w:spacing w:line="187" w:lineRule="exact"/>
    </w:pPr>
    <w:rPr>
      <w:sz w:val="24"/>
      <w:szCs w:val="24"/>
      <w:lang w:eastAsia="ru-RU"/>
    </w:rPr>
  </w:style>
  <w:style w:type="paragraph" w:customStyle="1" w:styleId="Style4">
    <w:name w:val="Style4"/>
    <w:basedOn w:val="a1"/>
    <w:uiPriority w:val="99"/>
    <w:rsid w:val="006C6D24"/>
    <w:pPr>
      <w:adjustRightInd w:val="0"/>
      <w:spacing w:line="192" w:lineRule="exact"/>
    </w:pPr>
    <w:rPr>
      <w:sz w:val="24"/>
      <w:szCs w:val="24"/>
      <w:lang w:eastAsia="ru-RU"/>
    </w:rPr>
  </w:style>
  <w:style w:type="paragraph" w:customStyle="1" w:styleId="Style25">
    <w:name w:val="Style25"/>
    <w:basedOn w:val="a1"/>
    <w:uiPriority w:val="99"/>
    <w:rsid w:val="006C6D24"/>
    <w:pPr>
      <w:adjustRightInd w:val="0"/>
      <w:spacing w:line="209" w:lineRule="exact"/>
    </w:pPr>
    <w:rPr>
      <w:sz w:val="24"/>
      <w:szCs w:val="24"/>
      <w:lang w:eastAsia="ru-RU"/>
    </w:rPr>
  </w:style>
  <w:style w:type="paragraph" w:customStyle="1" w:styleId="Style20">
    <w:name w:val="Style20"/>
    <w:basedOn w:val="a1"/>
    <w:uiPriority w:val="99"/>
    <w:rsid w:val="006C6D24"/>
    <w:pPr>
      <w:adjustRightInd w:val="0"/>
      <w:spacing w:line="192" w:lineRule="exact"/>
      <w:jc w:val="both"/>
    </w:pPr>
    <w:rPr>
      <w:sz w:val="24"/>
      <w:szCs w:val="24"/>
      <w:lang w:eastAsia="ru-RU"/>
    </w:rPr>
  </w:style>
  <w:style w:type="paragraph" w:customStyle="1" w:styleId="Style34">
    <w:name w:val="Style34"/>
    <w:basedOn w:val="a1"/>
    <w:uiPriority w:val="99"/>
    <w:rsid w:val="006C6D24"/>
    <w:pPr>
      <w:adjustRightInd w:val="0"/>
      <w:spacing w:line="331" w:lineRule="exact"/>
    </w:pPr>
    <w:rPr>
      <w:sz w:val="24"/>
      <w:szCs w:val="24"/>
      <w:lang w:eastAsia="ru-RU"/>
    </w:rPr>
  </w:style>
  <w:style w:type="paragraph" w:customStyle="1" w:styleId="Style23">
    <w:name w:val="Style23"/>
    <w:basedOn w:val="a1"/>
    <w:uiPriority w:val="99"/>
    <w:rsid w:val="006C6D24"/>
    <w:pPr>
      <w:adjustRightInd w:val="0"/>
      <w:jc w:val="both"/>
    </w:pPr>
    <w:rPr>
      <w:sz w:val="24"/>
      <w:szCs w:val="24"/>
      <w:lang w:eastAsia="ru-RU"/>
    </w:rPr>
  </w:style>
  <w:style w:type="paragraph" w:customStyle="1" w:styleId="Style15">
    <w:name w:val="Style15"/>
    <w:basedOn w:val="a1"/>
    <w:uiPriority w:val="99"/>
    <w:rsid w:val="006C6D24"/>
    <w:pPr>
      <w:adjustRightInd w:val="0"/>
    </w:pPr>
    <w:rPr>
      <w:sz w:val="24"/>
      <w:szCs w:val="24"/>
      <w:lang w:eastAsia="ru-RU"/>
    </w:rPr>
  </w:style>
  <w:style w:type="paragraph" w:customStyle="1" w:styleId="Style31">
    <w:name w:val="Style31"/>
    <w:basedOn w:val="a1"/>
    <w:uiPriority w:val="99"/>
    <w:rsid w:val="006C6D24"/>
    <w:pPr>
      <w:adjustRightInd w:val="0"/>
      <w:spacing w:line="230" w:lineRule="exact"/>
      <w:jc w:val="both"/>
    </w:pPr>
    <w:rPr>
      <w:sz w:val="24"/>
      <w:szCs w:val="24"/>
      <w:lang w:eastAsia="ru-RU"/>
    </w:rPr>
  </w:style>
  <w:style w:type="paragraph" w:customStyle="1" w:styleId="Style8">
    <w:name w:val="Style8"/>
    <w:basedOn w:val="a1"/>
    <w:uiPriority w:val="99"/>
    <w:rsid w:val="006C6D24"/>
    <w:pPr>
      <w:adjustRightInd w:val="0"/>
      <w:spacing w:line="192" w:lineRule="exact"/>
      <w:jc w:val="both"/>
    </w:pPr>
    <w:rPr>
      <w:rFonts w:ascii="Bookman Old Style" w:hAnsi="Bookman Old Style"/>
      <w:sz w:val="24"/>
      <w:szCs w:val="24"/>
      <w:lang w:eastAsia="ru-RU"/>
    </w:rPr>
  </w:style>
  <w:style w:type="paragraph" w:customStyle="1" w:styleId="Style11">
    <w:name w:val="Style11"/>
    <w:basedOn w:val="a1"/>
    <w:uiPriority w:val="99"/>
    <w:rsid w:val="006C6D24"/>
    <w:pPr>
      <w:adjustRightInd w:val="0"/>
      <w:jc w:val="both"/>
    </w:pPr>
    <w:rPr>
      <w:rFonts w:ascii="Bookman Old Style" w:hAnsi="Bookman Old Style"/>
      <w:sz w:val="24"/>
      <w:szCs w:val="24"/>
      <w:lang w:eastAsia="ru-RU"/>
    </w:rPr>
  </w:style>
  <w:style w:type="paragraph" w:customStyle="1" w:styleId="Style18">
    <w:name w:val="Style18"/>
    <w:basedOn w:val="a1"/>
    <w:uiPriority w:val="99"/>
    <w:rsid w:val="006C6D24"/>
    <w:pPr>
      <w:adjustRightInd w:val="0"/>
      <w:spacing w:line="192" w:lineRule="exact"/>
      <w:jc w:val="both"/>
    </w:pPr>
    <w:rPr>
      <w:rFonts w:ascii="Bookman Old Style" w:hAnsi="Bookman Old Style"/>
      <w:sz w:val="24"/>
      <w:szCs w:val="24"/>
      <w:lang w:eastAsia="ru-RU"/>
    </w:rPr>
  </w:style>
  <w:style w:type="paragraph" w:customStyle="1" w:styleId="Style29">
    <w:name w:val="Style29"/>
    <w:basedOn w:val="a1"/>
    <w:uiPriority w:val="99"/>
    <w:rsid w:val="006C6D24"/>
    <w:pPr>
      <w:adjustRightInd w:val="0"/>
      <w:spacing w:line="317" w:lineRule="exact"/>
    </w:pPr>
    <w:rPr>
      <w:rFonts w:ascii="Bookman Old Style" w:hAnsi="Bookman Old Style"/>
      <w:sz w:val="24"/>
      <w:szCs w:val="24"/>
      <w:lang w:eastAsia="ru-RU"/>
    </w:rPr>
  </w:style>
  <w:style w:type="paragraph" w:customStyle="1" w:styleId="Style30">
    <w:name w:val="Style30"/>
    <w:basedOn w:val="a1"/>
    <w:uiPriority w:val="99"/>
    <w:rsid w:val="006C6D24"/>
    <w:pPr>
      <w:adjustRightInd w:val="0"/>
      <w:spacing w:line="187" w:lineRule="exact"/>
      <w:jc w:val="both"/>
    </w:pPr>
    <w:rPr>
      <w:rFonts w:ascii="Bookman Old Style" w:hAnsi="Bookman Old Style"/>
      <w:sz w:val="24"/>
      <w:szCs w:val="24"/>
      <w:lang w:eastAsia="ru-RU"/>
    </w:rPr>
  </w:style>
  <w:style w:type="paragraph" w:customStyle="1" w:styleId="Style26">
    <w:name w:val="Style26"/>
    <w:basedOn w:val="a1"/>
    <w:uiPriority w:val="99"/>
    <w:rsid w:val="006C6D24"/>
    <w:pPr>
      <w:adjustRightInd w:val="0"/>
      <w:spacing w:line="192" w:lineRule="exact"/>
    </w:pPr>
    <w:rPr>
      <w:rFonts w:ascii="Bookman Old Style" w:hAnsi="Bookman Old Style"/>
      <w:sz w:val="24"/>
      <w:szCs w:val="24"/>
      <w:lang w:eastAsia="ru-RU"/>
    </w:rPr>
  </w:style>
  <w:style w:type="paragraph" w:customStyle="1" w:styleId="Style22">
    <w:name w:val="Style22"/>
    <w:basedOn w:val="a1"/>
    <w:uiPriority w:val="99"/>
    <w:rsid w:val="006C6D24"/>
    <w:pPr>
      <w:adjustRightInd w:val="0"/>
      <w:spacing w:line="192" w:lineRule="exact"/>
    </w:pPr>
    <w:rPr>
      <w:rFonts w:ascii="Bookman Old Style" w:hAnsi="Bookman Old Style"/>
      <w:sz w:val="24"/>
      <w:szCs w:val="24"/>
      <w:lang w:eastAsia="ru-RU"/>
    </w:rPr>
  </w:style>
  <w:style w:type="paragraph" w:customStyle="1" w:styleId="Style12">
    <w:name w:val="Style12"/>
    <w:basedOn w:val="a1"/>
    <w:uiPriority w:val="99"/>
    <w:rsid w:val="006C6D24"/>
    <w:pPr>
      <w:adjustRightInd w:val="0"/>
      <w:jc w:val="both"/>
    </w:pPr>
    <w:rPr>
      <w:rFonts w:ascii="Bookman Old Style" w:hAnsi="Bookman Old Style"/>
      <w:sz w:val="24"/>
      <w:szCs w:val="24"/>
      <w:lang w:eastAsia="ru-RU"/>
    </w:rPr>
  </w:style>
  <w:style w:type="paragraph" w:customStyle="1" w:styleId="29">
    <w:name w:val="Верхний колонтитул2"/>
    <w:basedOn w:val="a1"/>
    <w:next w:val="ad"/>
    <w:link w:val="15"/>
    <w:uiPriority w:val="99"/>
    <w:semiHidden/>
    <w:rsid w:val="006C6D24"/>
    <w:pPr>
      <w:widowControl/>
      <w:tabs>
        <w:tab w:val="center" w:pos="4677"/>
        <w:tab w:val="right" w:pos="9355"/>
      </w:tabs>
      <w:autoSpaceDE/>
      <w:autoSpaceDN/>
    </w:pPr>
  </w:style>
  <w:style w:type="paragraph" w:customStyle="1" w:styleId="2a">
    <w:name w:val="Нижний колонтитул2"/>
    <w:basedOn w:val="a1"/>
    <w:next w:val="af"/>
    <w:link w:val="17"/>
    <w:uiPriority w:val="99"/>
    <w:semiHidden/>
    <w:rsid w:val="006C6D24"/>
    <w:pPr>
      <w:widowControl/>
      <w:tabs>
        <w:tab w:val="center" w:pos="4677"/>
        <w:tab w:val="right" w:pos="9355"/>
      </w:tabs>
      <w:autoSpaceDE/>
      <w:autoSpaceDN/>
    </w:pPr>
  </w:style>
  <w:style w:type="paragraph" w:customStyle="1" w:styleId="19">
    <w:name w:val="Название1"/>
    <w:basedOn w:val="a1"/>
    <w:uiPriority w:val="10"/>
    <w:qFormat/>
    <w:rsid w:val="006C6D24"/>
    <w:pPr>
      <w:suppressLineNumbers/>
      <w:suppressAutoHyphens/>
      <w:autoSpaceDE/>
      <w:autoSpaceDN/>
      <w:spacing w:before="120" w:after="120"/>
    </w:pPr>
    <w:rPr>
      <w:rFonts w:eastAsia="SimSun" w:cs="Mangal"/>
      <w:i/>
      <w:iCs/>
      <w:kern w:val="2"/>
      <w:sz w:val="24"/>
      <w:szCs w:val="24"/>
      <w:lang w:eastAsia="hi-IN" w:bidi="hi-IN"/>
    </w:rPr>
  </w:style>
  <w:style w:type="paragraph" w:customStyle="1" w:styleId="1a">
    <w:name w:val="Указатель1"/>
    <w:basedOn w:val="a1"/>
    <w:uiPriority w:val="99"/>
    <w:rsid w:val="006C6D24"/>
    <w:pPr>
      <w:suppressLineNumbers/>
      <w:suppressAutoHyphens/>
      <w:autoSpaceDE/>
      <w:autoSpaceDN/>
    </w:pPr>
    <w:rPr>
      <w:rFonts w:eastAsia="SimSun" w:cs="Mangal"/>
      <w:kern w:val="2"/>
      <w:sz w:val="24"/>
      <w:szCs w:val="24"/>
      <w:lang w:eastAsia="hi-IN" w:bidi="hi-IN"/>
    </w:rPr>
  </w:style>
  <w:style w:type="character" w:customStyle="1" w:styleId="aff7">
    <w:name w:val="[Без стиля] Знак"/>
    <w:link w:val="aff8"/>
    <w:locked/>
    <w:rsid w:val="006C6D24"/>
    <w:rPr>
      <w:rFonts w:ascii="FreeSetC" w:eastAsia="FreeSetC" w:hAnsi="FreeSetC" w:cs="FreeSetC"/>
      <w:color w:val="000000"/>
      <w:kern w:val="2"/>
      <w:sz w:val="24"/>
      <w:szCs w:val="24"/>
      <w:lang w:val="en-GB" w:eastAsia="hi-IN" w:bidi="hi-IN"/>
    </w:rPr>
  </w:style>
  <w:style w:type="paragraph" w:customStyle="1" w:styleId="aff8">
    <w:name w:val="[Без стиля]"/>
    <w:link w:val="aff7"/>
    <w:rsid w:val="006C6D24"/>
    <w:pPr>
      <w:widowControl w:val="0"/>
      <w:suppressAutoHyphens/>
      <w:autoSpaceDE w:val="0"/>
      <w:spacing w:after="0" w:line="288" w:lineRule="auto"/>
    </w:pPr>
    <w:rPr>
      <w:rFonts w:ascii="FreeSetC" w:eastAsia="FreeSetC" w:hAnsi="FreeSetC" w:cs="FreeSetC"/>
      <w:color w:val="000000"/>
      <w:kern w:val="2"/>
      <w:sz w:val="24"/>
      <w:szCs w:val="24"/>
      <w:lang w:val="en-GB" w:eastAsia="hi-IN" w:bidi="hi-IN"/>
    </w:rPr>
  </w:style>
  <w:style w:type="paragraph" w:customStyle="1" w:styleId="aff9">
    <w:name w:val="осн текст"/>
    <w:basedOn w:val="aff8"/>
    <w:uiPriority w:val="99"/>
    <w:rsid w:val="006C6D24"/>
    <w:pPr>
      <w:spacing w:line="213" w:lineRule="atLeast"/>
      <w:ind w:firstLine="340"/>
      <w:jc w:val="both"/>
    </w:pPr>
    <w:rPr>
      <w:rFonts w:ascii="SchoolBookCSanPin" w:eastAsia="SchoolBookCSanPin" w:hAnsi="SchoolBookCSanPin" w:cs="SchoolBookCSanPin"/>
      <w:sz w:val="21"/>
      <w:szCs w:val="21"/>
      <w:lang w:val="ru-RU"/>
    </w:rPr>
  </w:style>
  <w:style w:type="character" w:customStyle="1" w:styleId="1b">
    <w:name w:val="заголовок 1 Знак"/>
    <w:link w:val="1c"/>
    <w:locked/>
    <w:rsid w:val="006C6D24"/>
    <w:rPr>
      <w:rFonts w:ascii="FreeSetC" w:eastAsia="FreeSetC" w:hAnsi="FreeSetC" w:cs="FreeSetC"/>
      <w:b/>
      <w:bCs/>
      <w:caps/>
      <w:color w:val="000000"/>
      <w:kern w:val="2"/>
      <w:sz w:val="30"/>
      <w:szCs w:val="30"/>
      <w:lang w:eastAsia="hi-IN" w:bidi="hi-IN"/>
    </w:rPr>
  </w:style>
  <w:style w:type="paragraph" w:customStyle="1" w:styleId="1c">
    <w:name w:val="заголовок 1"/>
    <w:basedOn w:val="aff8"/>
    <w:link w:val="1b"/>
    <w:rsid w:val="006C6D24"/>
    <w:pPr>
      <w:spacing w:after="227" w:line="344" w:lineRule="atLeast"/>
      <w:jc w:val="center"/>
    </w:pPr>
    <w:rPr>
      <w:b/>
      <w:bCs/>
      <w:caps/>
      <w:sz w:val="30"/>
      <w:szCs w:val="30"/>
      <w:lang w:val="ru-RU"/>
    </w:rPr>
  </w:style>
  <w:style w:type="paragraph" w:customStyle="1" w:styleId="affa">
    <w:name w:val="осн текст отступ"/>
    <w:basedOn w:val="aff9"/>
    <w:uiPriority w:val="99"/>
    <w:rsid w:val="006C6D24"/>
    <w:pPr>
      <w:ind w:left="340" w:firstLine="0"/>
    </w:pPr>
  </w:style>
  <w:style w:type="character" w:customStyle="1" w:styleId="2b">
    <w:name w:val="заголовок 2 Знак"/>
    <w:link w:val="2c"/>
    <w:locked/>
    <w:rsid w:val="006C6D24"/>
    <w:rPr>
      <w:rFonts w:ascii="FreeSetC" w:eastAsia="FreeSetC" w:hAnsi="FreeSetC" w:cs="FreeSetC"/>
      <w:b/>
      <w:bCs/>
      <w:color w:val="000000"/>
      <w:kern w:val="2"/>
      <w:sz w:val="30"/>
      <w:szCs w:val="30"/>
      <w:lang w:eastAsia="hi-IN" w:bidi="hi-IN"/>
    </w:rPr>
  </w:style>
  <w:style w:type="paragraph" w:customStyle="1" w:styleId="2c">
    <w:name w:val="заголовок 2"/>
    <w:basedOn w:val="aff8"/>
    <w:link w:val="2b"/>
    <w:rsid w:val="006C6D24"/>
    <w:pPr>
      <w:spacing w:before="340" w:after="227" w:line="344" w:lineRule="atLeast"/>
      <w:jc w:val="center"/>
    </w:pPr>
    <w:rPr>
      <w:b/>
      <w:bCs/>
      <w:sz w:val="30"/>
      <w:szCs w:val="30"/>
      <w:lang w:val="ru-RU"/>
    </w:rPr>
  </w:style>
  <w:style w:type="paragraph" w:customStyle="1" w:styleId="affb">
    <w:name w:val="мелкий кегель"/>
    <w:basedOn w:val="aff8"/>
    <w:uiPriority w:val="99"/>
    <w:rsid w:val="006C6D24"/>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c">
    <w:name w:val="мелкий кегель отступ"/>
    <w:basedOn w:val="affb"/>
    <w:uiPriority w:val="99"/>
    <w:rsid w:val="006C6D24"/>
    <w:pPr>
      <w:tabs>
        <w:tab w:val="left" w:pos="510"/>
      </w:tabs>
      <w:spacing w:line="194" w:lineRule="atLeast"/>
      <w:ind w:left="340" w:firstLine="0"/>
    </w:pPr>
  </w:style>
  <w:style w:type="paragraph" w:customStyle="1" w:styleId="affd">
    <w:name w:val="сноски"/>
    <w:basedOn w:val="aff8"/>
    <w:uiPriority w:val="99"/>
    <w:rsid w:val="006C6D24"/>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5">
    <w:name w:val="заголовок 3"/>
    <w:basedOn w:val="aff8"/>
    <w:uiPriority w:val="99"/>
    <w:rsid w:val="006C6D24"/>
    <w:pPr>
      <w:spacing w:before="283" w:after="170" w:line="302" w:lineRule="atLeast"/>
      <w:jc w:val="center"/>
    </w:pPr>
    <w:rPr>
      <w:b/>
      <w:bCs/>
      <w:sz w:val="25"/>
      <w:szCs w:val="25"/>
      <w:lang w:val="ru-RU"/>
    </w:rPr>
  </w:style>
  <w:style w:type="paragraph" w:customStyle="1" w:styleId="affe">
    <w:name w:val="[основной абзац]"/>
    <w:basedOn w:val="aff8"/>
    <w:uiPriority w:val="99"/>
    <w:rsid w:val="006C6D24"/>
  </w:style>
  <w:style w:type="paragraph" w:customStyle="1" w:styleId="afff">
    <w:name w:val="доп текст таблица"/>
    <w:basedOn w:val="aff8"/>
    <w:uiPriority w:val="99"/>
    <w:rsid w:val="006C6D24"/>
    <w:pPr>
      <w:spacing w:line="213" w:lineRule="atLeast"/>
      <w:ind w:left="113" w:right="113"/>
      <w:jc w:val="both"/>
    </w:pPr>
    <w:rPr>
      <w:sz w:val="19"/>
      <w:szCs w:val="19"/>
      <w:lang w:val="ru-RU"/>
    </w:rPr>
  </w:style>
  <w:style w:type="paragraph" w:customStyle="1" w:styleId="afff0">
    <w:name w:val="Содержимое таблицы"/>
    <w:basedOn w:val="a1"/>
    <w:uiPriority w:val="99"/>
    <w:rsid w:val="006C6D24"/>
    <w:pPr>
      <w:suppressLineNumbers/>
      <w:suppressAutoHyphens/>
      <w:autoSpaceDE/>
      <w:autoSpaceDN/>
    </w:pPr>
    <w:rPr>
      <w:rFonts w:eastAsia="SimSun" w:cs="Mangal"/>
      <w:kern w:val="2"/>
      <w:sz w:val="24"/>
      <w:szCs w:val="24"/>
      <w:lang w:eastAsia="hi-IN" w:bidi="hi-IN"/>
    </w:rPr>
  </w:style>
  <w:style w:type="paragraph" w:customStyle="1" w:styleId="afff1">
    <w:name w:val="Заголовок таблицы"/>
    <w:basedOn w:val="afff0"/>
    <w:uiPriority w:val="99"/>
    <w:rsid w:val="006C6D24"/>
    <w:pPr>
      <w:jc w:val="center"/>
    </w:pPr>
    <w:rPr>
      <w:b/>
      <w:bCs/>
    </w:rPr>
  </w:style>
  <w:style w:type="paragraph" w:customStyle="1" w:styleId="51">
    <w:name w:val="заголовок 5"/>
    <w:basedOn w:val="aff8"/>
    <w:uiPriority w:val="99"/>
    <w:rsid w:val="006C6D24"/>
    <w:pPr>
      <w:spacing w:line="213" w:lineRule="atLeast"/>
      <w:jc w:val="center"/>
    </w:pPr>
    <w:rPr>
      <w:rFonts w:ascii="SchoolBookCSanPin" w:eastAsia="SchoolBookCSanPin" w:hAnsi="SchoolBookCSanPin" w:cs="SchoolBookCSanPin"/>
      <w:sz w:val="21"/>
      <w:szCs w:val="21"/>
      <w:lang w:val="ru-RU"/>
    </w:rPr>
  </w:style>
  <w:style w:type="paragraph" w:customStyle="1" w:styleId="43">
    <w:name w:val="заголовок 4"/>
    <w:basedOn w:val="aff8"/>
    <w:uiPriority w:val="99"/>
    <w:rsid w:val="006C6D24"/>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
    <w:uiPriority w:val="99"/>
    <w:rsid w:val="006C6D24"/>
    <w:pPr>
      <w:spacing w:before="283"/>
    </w:pPr>
    <w:rPr>
      <w:spacing w:val="-4"/>
    </w:rPr>
  </w:style>
  <w:style w:type="paragraph" w:customStyle="1" w:styleId="afff2">
    <w:name w:val="галка мелкий кегель"/>
    <w:basedOn w:val="affc"/>
    <w:uiPriority w:val="99"/>
    <w:rsid w:val="006C6D24"/>
    <w:pPr>
      <w:ind w:left="737"/>
    </w:pPr>
  </w:style>
  <w:style w:type="paragraph" w:customStyle="1" w:styleId="PreformattedText">
    <w:name w:val="Preformatted Text"/>
    <w:basedOn w:val="a1"/>
    <w:uiPriority w:val="99"/>
    <w:rsid w:val="006C6D24"/>
    <w:pPr>
      <w:suppressAutoHyphens/>
      <w:autoSpaceDE/>
      <w:autoSpaceDN/>
    </w:pPr>
    <w:rPr>
      <w:rFonts w:ascii="Liberation Mono" w:eastAsia="Droid Sans Fallback" w:hAnsi="Liberation Mono" w:cs="Liberation Mono"/>
      <w:sz w:val="20"/>
      <w:szCs w:val="20"/>
      <w:lang w:eastAsia="zh-CN" w:bidi="hi-IN"/>
    </w:rPr>
  </w:style>
  <w:style w:type="paragraph" w:styleId="af3">
    <w:name w:val="Title"/>
    <w:basedOn w:val="a1"/>
    <w:next w:val="a1"/>
    <w:link w:val="af2"/>
    <w:uiPriority w:val="10"/>
    <w:qFormat/>
    <w:rsid w:val="006C6D24"/>
    <w:pPr>
      <w:contextualSpacing/>
    </w:pPr>
    <w:rPr>
      <w:b/>
      <w:bCs/>
      <w:sz w:val="27"/>
      <w:szCs w:val="27"/>
    </w:rPr>
  </w:style>
  <w:style w:type="character" w:customStyle="1" w:styleId="1d">
    <w:name w:val="Заголовок Знак1"/>
    <w:basedOn w:val="a2"/>
    <w:uiPriority w:val="10"/>
    <w:rsid w:val="006C6D24"/>
    <w:rPr>
      <w:rFonts w:asciiTheme="majorHAnsi" w:eastAsiaTheme="majorEastAsia" w:hAnsiTheme="majorHAnsi" w:cstheme="majorBidi"/>
      <w:spacing w:val="-10"/>
      <w:kern w:val="28"/>
      <w:sz w:val="56"/>
      <w:szCs w:val="56"/>
    </w:rPr>
  </w:style>
  <w:style w:type="character" w:customStyle="1" w:styleId="03">
    <w:name w:val="Стиль03 Знак"/>
    <w:link w:val="030"/>
    <w:locked/>
    <w:rsid w:val="006C6D24"/>
    <w:rPr>
      <w:rFonts w:ascii="Calibri" w:eastAsia="Times New Roman" w:hAnsi="Calibri" w:cs="Calibri"/>
      <w:b/>
      <w:bCs/>
      <w:kern w:val="28"/>
      <w:sz w:val="32"/>
      <w:szCs w:val="32"/>
      <w:lang w:eastAsia="hi-IN" w:bidi="hi-IN"/>
    </w:rPr>
  </w:style>
  <w:style w:type="paragraph" w:customStyle="1" w:styleId="030">
    <w:name w:val="Стиль03"/>
    <w:basedOn w:val="af3"/>
    <w:link w:val="03"/>
    <w:qFormat/>
    <w:rsid w:val="006C6D24"/>
    <w:pPr>
      <w:suppressAutoHyphens/>
      <w:autoSpaceDE/>
      <w:autoSpaceDN/>
      <w:spacing w:line="360" w:lineRule="auto"/>
      <w:contextualSpacing w:val="0"/>
      <w:jc w:val="center"/>
      <w:outlineLvl w:val="0"/>
    </w:pPr>
    <w:rPr>
      <w:rFonts w:ascii="Calibri" w:hAnsi="Calibri" w:cs="Calibri"/>
      <w:kern w:val="28"/>
      <w:sz w:val="32"/>
      <w:szCs w:val="32"/>
      <w:lang w:eastAsia="hi-IN" w:bidi="hi-IN"/>
    </w:rPr>
  </w:style>
  <w:style w:type="character" w:customStyle="1" w:styleId="1e">
    <w:name w:val="Стиль1 Знак"/>
    <w:link w:val="1f"/>
    <w:locked/>
    <w:rsid w:val="006C6D24"/>
    <w:rPr>
      <w:rFonts w:ascii="Calibri" w:eastAsia="FreeSetC" w:hAnsi="Calibri" w:cs="Calibri"/>
      <w:b/>
      <w:bCs/>
      <w:caps/>
      <w:kern w:val="2"/>
      <w:sz w:val="32"/>
      <w:szCs w:val="32"/>
      <w:lang w:eastAsia="hi-IN" w:bidi="hi-IN"/>
    </w:rPr>
  </w:style>
  <w:style w:type="paragraph" w:customStyle="1" w:styleId="1f">
    <w:name w:val="Стиль1"/>
    <w:basedOn w:val="1c"/>
    <w:link w:val="1e"/>
    <w:qFormat/>
    <w:rsid w:val="006C6D24"/>
    <w:pPr>
      <w:spacing w:after="0" w:line="360" w:lineRule="auto"/>
    </w:pPr>
    <w:rPr>
      <w:rFonts w:ascii="Calibri" w:hAnsi="Calibri" w:cs="Calibri"/>
      <w:color w:val="auto"/>
      <w:sz w:val="32"/>
      <w:szCs w:val="32"/>
    </w:rPr>
  </w:style>
  <w:style w:type="character" w:customStyle="1" w:styleId="2d">
    <w:name w:val="Стиль2 Знак"/>
    <w:link w:val="2e"/>
    <w:locked/>
    <w:rsid w:val="006C6D24"/>
    <w:rPr>
      <w:rFonts w:ascii="Calibri" w:eastAsia="FreeSetC" w:hAnsi="Calibri" w:cs="Calibri"/>
      <w:b/>
      <w:bCs/>
      <w:color w:val="595959"/>
      <w:kern w:val="2"/>
      <w:sz w:val="28"/>
      <w:szCs w:val="28"/>
      <w:lang w:eastAsia="hi-IN" w:bidi="hi-IN"/>
    </w:rPr>
  </w:style>
  <w:style w:type="paragraph" w:customStyle="1" w:styleId="2e">
    <w:name w:val="Стиль2"/>
    <w:basedOn w:val="2c"/>
    <w:link w:val="2d"/>
    <w:qFormat/>
    <w:rsid w:val="006C6D24"/>
    <w:pPr>
      <w:spacing w:before="0" w:after="0" w:line="360" w:lineRule="auto"/>
    </w:pPr>
    <w:rPr>
      <w:rFonts w:ascii="Calibri" w:hAnsi="Calibri" w:cs="Calibri"/>
      <w:color w:val="595959"/>
      <w:sz w:val="28"/>
      <w:szCs w:val="28"/>
    </w:rPr>
  </w:style>
  <w:style w:type="character" w:customStyle="1" w:styleId="36">
    <w:name w:val="Стиль3 Знак"/>
    <w:link w:val="37"/>
    <w:locked/>
    <w:rsid w:val="006C6D24"/>
    <w:rPr>
      <w:rFonts w:ascii="Calibri" w:eastAsia="FreeSetC" w:hAnsi="Calibri" w:cs="Calibri"/>
      <w:b/>
      <w:bCs/>
      <w:kern w:val="2"/>
      <w:sz w:val="28"/>
      <w:szCs w:val="28"/>
      <w:lang w:eastAsia="hi-IN" w:bidi="hi-IN"/>
    </w:rPr>
  </w:style>
  <w:style w:type="paragraph" w:customStyle="1" w:styleId="37">
    <w:name w:val="Стиль3"/>
    <w:basedOn w:val="2c"/>
    <w:link w:val="36"/>
    <w:qFormat/>
    <w:rsid w:val="006C6D24"/>
    <w:pPr>
      <w:spacing w:before="0" w:after="0" w:line="360" w:lineRule="auto"/>
    </w:pPr>
    <w:rPr>
      <w:rFonts w:ascii="Calibri" w:hAnsi="Calibri" w:cs="Calibri"/>
      <w:color w:val="auto"/>
      <w:sz w:val="28"/>
      <w:szCs w:val="28"/>
    </w:rPr>
  </w:style>
  <w:style w:type="paragraph" w:customStyle="1" w:styleId="210">
    <w:name w:val="Заголовок 21"/>
    <w:basedOn w:val="a1"/>
    <w:uiPriority w:val="9"/>
    <w:qFormat/>
    <w:rsid w:val="006C6D24"/>
    <w:pPr>
      <w:ind w:left="534"/>
      <w:outlineLvl w:val="2"/>
    </w:pPr>
    <w:rPr>
      <w:b/>
      <w:bCs/>
      <w:sz w:val="25"/>
      <w:szCs w:val="25"/>
    </w:rPr>
  </w:style>
  <w:style w:type="paragraph" w:customStyle="1" w:styleId="afff3">
    <w:name w:val="Инна"/>
    <w:basedOn w:val="a1"/>
    <w:uiPriority w:val="99"/>
    <w:qFormat/>
    <w:rsid w:val="006C6D24"/>
    <w:pPr>
      <w:widowControl/>
      <w:autoSpaceDE/>
      <w:autoSpaceDN/>
      <w:jc w:val="center"/>
    </w:pPr>
    <w:rPr>
      <w:sz w:val="24"/>
      <w:szCs w:val="24"/>
    </w:rPr>
  </w:style>
  <w:style w:type="character" w:customStyle="1" w:styleId="Osnovnoytext">
    <w:name w:val="Osnovnoy_text Знак"/>
    <w:link w:val="Osnovnoytext0"/>
    <w:locked/>
    <w:rsid w:val="006C6D24"/>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8"/>
    <w:link w:val="Osnovnoytext"/>
    <w:rsid w:val="006C6D24"/>
    <w:pPr>
      <w:tabs>
        <w:tab w:val="left" w:pos="510"/>
      </w:tabs>
      <w:spacing w:line="213" w:lineRule="atLeast"/>
      <w:ind w:firstLine="340"/>
      <w:jc w:val="both"/>
    </w:pPr>
    <w:rPr>
      <w:rFonts w:ascii="SchoolBookCSanPin" w:eastAsia="SchoolBookCSanPin" w:hAnsi="SchoolBookCSanPin" w:cs="SchoolBookCSanPin"/>
      <w:sz w:val="21"/>
      <w:szCs w:val="21"/>
      <w:lang w:val="ru-RU"/>
    </w:rPr>
  </w:style>
  <w:style w:type="character" w:customStyle="1" w:styleId="Zagolovok1">
    <w:name w:val="Zagolovok_1 Знак"/>
    <w:link w:val="Zagolovok10"/>
    <w:locked/>
    <w:rsid w:val="006C6D24"/>
    <w:rPr>
      <w:rFonts w:ascii="FreeSetC" w:eastAsia="FreeSetC" w:hAnsi="FreeSetC" w:cs="FreeSetC"/>
      <w:b/>
      <w:bCs/>
      <w:caps/>
      <w:color w:val="000000"/>
      <w:kern w:val="2"/>
      <w:sz w:val="30"/>
      <w:szCs w:val="30"/>
      <w:lang w:eastAsia="hi-IN" w:bidi="hi-IN"/>
    </w:rPr>
  </w:style>
  <w:style w:type="paragraph" w:customStyle="1" w:styleId="Zagolovok10">
    <w:name w:val="Zagolovok_1"/>
    <w:basedOn w:val="aff8"/>
    <w:link w:val="Zagolovok1"/>
    <w:rsid w:val="006C6D24"/>
    <w:pPr>
      <w:spacing w:after="227" w:line="344" w:lineRule="atLeast"/>
      <w:jc w:val="center"/>
    </w:pPr>
    <w:rPr>
      <w:b/>
      <w:bCs/>
      <w:caps/>
      <w:sz w:val="30"/>
      <w:szCs w:val="30"/>
      <w:lang w:val="ru-RU"/>
    </w:rPr>
  </w:style>
  <w:style w:type="paragraph" w:customStyle="1" w:styleId="Osnovnoytextvvv1">
    <w:name w:val="Osnovnoy_text vvv1"/>
    <w:basedOn w:val="aff8"/>
    <w:uiPriority w:val="99"/>
    <w:rsid w:val="006C6D24"/>
    <w:pPr>
      <w:tabs>
        <w:tab w:val="left" w:pos="510"/>
      </w:tabs>
      <w:spacing w:line="213" w:lineRule="atLeast"/>
      <w:ind w:left="340"/>
      <w:jc w:val="both"/>
    </w:pPr>
    <w:rPr>
      <w:rFonts w:ascii="SchoolBookCSanPin" w:eastAsia="SchoolBookCSanPin" w:hAnsi="SchoolBookCSanPin" w:cs="SchoolBookCSanPin"/>
      <w:sz w:val="21"/>
      <w:szCs w:val="21"/>
      <w:lang w:val="ru-RU"/>
    </w:rPr>
  </w:style>
  <w:style w:type="paragraph" w:customStyle="1" w:styleId="Zagolovok2">
    <w:name w:val="Zagolovok_2"/>
    <w:basedOn w:val="aff8"/>
    <w:uiPriority w:val="99"/>
    <w:rsid w:val="006C6D24"/>
    <w:pPr>
      <w:spacing w:before="397" w:after="227" w:line="344" w:lineRule="atLeast"/>
      <w:jc w:val="center"/>
    </w:pPr>
    <w:rPr>
      <w:b/>
      <w:bCs/>
      <w:sz w:val="30"/>
      <w:szCs w:val="30"/>
      <w:lang w:val="ru-RU"/>
    </w:rPr>
  </w:style>
  <w:style w:type="paragraph" w:customStyle="1" w:styleId="Osnovnoytextdop8">
    <w:name w:val="Osnovnoy_text dop 8"/>
    <w:basedOn w:val="aff8"/>
    <w:uiPriority w:val="99"/>
    <w:rsid w:val="006C6D24"/>
    <w:pPr>
      <w:tabs>
        <w:tab w:val="left" w:pos="510"/>
      </w:tabs>
      <w:spacing w:line="213" w:lineRule="atLeast"/>
      <w:ind w:firstLine="340"/>
      <w:jc w:val="both"/>
    </w:pPr>
    <w:rPr>
      <w:rFonts w:ascii="SchoolBookCSanPin" w:eastAsia="SchoolBookCSanPin" w:hAnsi="SchoolBookCSanPin" w:cs="SchoolBookCSanPin"/>
      <w:sz w:val="17"/>
      <w:szCs w:val="17"/>
      <w:lang w:val="ru-RU"/>
    </w:rPr>
  </w:style>
  <w:style w:type="paragraph" w:customStyle="1" w:styleId="Zagolovok3">
    <w:name w:val="Zagolovok_3"/>
    <w:basedOn w:val="aff8"/>
    <w:uiPriority w:val="99"/>
    <w:rsid w:val="006C6D24"/>
    <w:pPr>
      <w:spacing w:before="283" w:after="170" w:line="302" w:lineRule="atLeast"/>
      <w:jc w:val="center"/>
    </w:pPr>
    <w:rPr>
      <w:b/>
      <w:bCs/>
      <w:sz w:val="26"/>
      <w:szCs w:val="26"/>
      <w:lang w:val="ru-RU"/>
    </w:rPr>
  </w:style>
  <w:style w:type="paragraph" w:customStyle="1" w:styleId="Zagolovok4">
    <w:name w:val="Zagolovok_4"/>
    <w:basedOn w:val="aff8"/>
    <w:uiPriority w:val="99"/>
    <w:rsid w:val="006C6D24"/>
    <w:pPr>
      <w:spacing w:line="214" w:lineRule="atLeast"/>
      <w:jc w:val="center"/>
    </w:pPr>
    <w:rPr>
      <w:rFonts w:ascii="SchoolBookCSanPin" w:eastAsia="SchoolBookCSanPin" w:hAnsi="SchoolBookCSanPin" w:cs="SchoolBookCSanPin"/>
      <w:b/>
      <w:bCs/>
      <w:caps/>
      <w:sz w:val="21"/>
      <w:szCs w:val="21"/>
      <w:lang w:val="ru-RU"/>
    </w:rPr>
  </w:style>
  <w:style w:type="paragraph" w:customStyle="1" w:styleId="Osnovnoytextvvv1kursiv">
    <w:name w:val="Osnovnoy_text vvv1 kursiv"/>
    <w:basedOn w:val="aff8"/>
    <w:uiPriority w:val="99"/>
    <w:rsid w:val="006C6D24"/>
    <w:pPr>
      <w:tabs>
        <w:tab w:val="left" w:pos="510"/>
      </w:tabs>
      <w:spacing w:line="213" w:lineRule="atLeast"/>
      <w:ind w:left="340"/>
      <w:jc w:val="both"/>
    </w:pPr>
    <w:rPr>
      <w:rFonts w:ascii="SchoolBookCSanPin" w:eastAsia="SchoolBookCSanPin" w:hAnsi="SchoolBookCSanPin" w:cs="SchoolBookCSanPin"/>
      <w:i/>
      <w:iCs/>
      <w:sz w:val="21"/>
      <w:szCs w:val="21"/>
      <w:lang w:val="ru-RU"/>
    </w:rPr>
  </w:style>
  <w:style w:type="paragraph" w:customStyle="1" w:styleId="Osnovnoytextvvv1galka">
    <w:name w:val="Osnovnoy_text vvv1 galka"/>
    <w:basedOn w:val="aff8"/>
    <w:uiPriority w:val="99"/>
    <w:rsid w:val="006C6D24"/>
    <w:pPr>
      <w:tabs>
        <w:tab w:val="left" w:pos="510"/>
        <w:tab w:val="left" w:pos="680"/>
        <w:tab w:val="left" w:pos="907"/>
      </w:tabs>
      <w:spacing w:line="213" w:lineRule="atLeast"/>
      <w:ind w:left="510"/>
      <w:jc w:val="both"/>
    </w:pPr>
    <w:rPr>
      <w:rFonts w:ascii="SchoolBookCSanPin" w:eastAsia="SchoolBookCSanPin" w:hAnsi="SchoolBookCSanPin" w:cs="SchoolBookCSanPin"/>
      <w:sz w:val="21"/>
      <w:szCs w:val="21"/>
      <w:lang w:val="ru-RU"/>
    </w:rPr>
  </w:style>
  <w:style w:type="paragraph" w:customStyle="1" w:styleId="Snoski">
    <w:name w:val="Snoski"/>
    <w:basedOn w:val="aff8"/>
    <w:uiPriority w:val="99"/>
    <w:rsid w:val="006C6D24"/>
    <w:pPr>
      <w:tabs>
        <w:tab w:val="left" w:pos="794"/>
      </w:tabs>
      <w:spacing w:line="174" w:lineRule="atLeast"/>
      <w:ind w:left="227" w:firstLine="340"/>
      <w:jc w:val="both"/>
    </w:pPr>
    <w:rPr>
      <w:rFonts w:ascii="SchoolBookCSanPin" w:eastAsia="SchoolBookCSanPin" w:hAnsi="SchoolBookCSanPin" w:cs="SchoolBookCSanPin"/>
      <w:sz w:val="17"/>
      <w:szCs w:val="17"/>
      <w:lang w:val="ru-RU"/>
    </w:rPr>
  </w:style>
  <w:style w:type="paragraph" w:customStyle="1" w:styleId="Dopolnittekst">
    <w:name w:val="Dopolnit_tekst"/>
    <w:basedOn w:val="aff8"/>
    <w:uiPriority w:val="99"/>
    <w:rsid w:val="006C6D24"/>
    <w:pPr>
      <w:spacing w:line="213" w:lineRule="atLeast"/>
      <w:ind w:left="113" w:right="113"/>
      <w:jc w:val="both"/>
    </w:pPr>
    <w:rPr>
      <w:sz w:val="19"/>
      <w:szCs w:val="19"/>
      <w:lang w:val="ru-RU"/>
    </w:rPr>
  </w:style>
  <w:style w:type="paragraph" w:customStyle="1" w:styleId="310">
    <w:name w:val="Заголовок 31"/>
    <w:basedOn w:val="a1"/>
    <w:next w:val="a1"/>
    <w:uiPriority w:val="9"/>
    <w:qFormat/>
    <w:rsid w:val="006C6D24"/>
    <w:pPr>
      <w:keepNext/>
      <w:keepLines/>
      <w:widowControl/>
      <w:autoSpaceDE/>
      <w:autoSpaceDN/>
      <w:spacing w:before="200" w:line="276" w:lineRule="auto"/>
      <w:outlineLvl w:val="2"/>
    </w:pPr>
    <w:rPr>
      <w:rFonts w:ascii="Calibri" w:eastAsia="MS Gothic" w:hAnsi="Calibri"/>
      <w:b/>
      <w:bCs/>
      <w:color w:val="4F81BD"/>
      <w:lang w:val="en-US"/>
    </w:rPr>
  </w:style>
  <w:style w:type="paragraph" w:customStyle="1" w:styleId="410">
    <w:name w:val="Заголовок 41"/>
    <w:basedOn w:val="a1"/>
    <w:next w:val="a1"/>
    <w:uiPriority w:val="9"/>
    <w:semiHidden/>
    <w:qFormat/>
    <w:rsid w:val="006C6D24"/>
    <w:pPr>
      <w:keepNext/>
      <w:keepLines/>
      <w:widowControl/>
      <w:autoSpaceDE/>
      <w:autoSpaceDN/>
      <w:spacing w:before="200" w:line="276" w:lineRule="auto"/>
      <w:outlineLvl w:val="3"/>
    </w:pPr>
    <w:rPr>
      <w:rFonts w:ascii="Calibri" w:eastAsia="MS Gothic" w:hAnsi="Calibri"/>
      <w:b/>
      <w:bCs/>
      <w:i/>
      <w:iCs/>
      <w:color w:val="4F81BD"/>
      <w:lang w:val="en-US"/>
    </w:rPr>
  </w:style>
  <w:style w:type="paragraph" w:customStyle="1" w:styleId="510">
    <w:name w:val="Заголовок 51"/>
    <w:basedOn w:val="a1"/>
    <w:next w:val="a1"/>
    <w:uiPriority w:val="9"/>
    <w:semiHidden/>
    <w:qFormat/>
    <w:rsid w:val="006C6D24"/>
    <w:pPr>
      <w:keepNext/>
      <w:keepLines/>
      <w:widowControl/>
      <w:autoSpaceDE/>
      <w:autoSpaceDN/>
      <w:spacing w:before="200" w:line="276" w:lineRule="auto"/>
      <w:outlineLvl w:val="4"/>
    </w:pPr>
    <w:rPr>
      <w:rFonts w:ascii="Calibri" w:eastAsia="MS Gothic" w:hAnsi="Calibri"/>
      <w:color w:val="243F60"/>
      <w:lang w:val="en-US"/>
    </w:rPr>
  </w:style>
  <w:style w:type="paragraph" w:customStyle="1" w:styleId="61">
    <w:name w:val="Заголовок 61"/>
    <w:basedOn w:val="a1"/>
    <w:next w:val="a1"/>
    <w:uiPriority w:val="9"/>
    <w:semiHidden/>
    <w:qFormat/>
    <w:rsid w:val="006C6D24"/>
    <w:pPr>
      <w:keepNext/>
      <w:keepLines/>
      <w:widowControl/>
      <w:autoSpaceDE/>
      <w:autoSpaceDN/>
      <w:spacing w:before="200" w:line="276" w:lineRule="auto"/>
      <w:outlineLvl w:val="5"/>
    </w:pPr>
    <w:rPr>
      <w:rFonts w:ascii="Calibri" w:eastAsia="MS Gothic" w:hAnsi="Calibri"/>
      <w:i/>
      <w:iCs/>
      <w:color w:val="243F60"/>
      <w:lang w:val="en-US"/>
    </w:rPr>
  </w:style>
  <w:style w:type="paragraph" w:customStyle="1" w:styleId="71">
    <w:name w:val="Заголовок 71"/>
    <w:basedOn w:val="a1"/>
    <w:next w:val="a1"/>
    <w:uiPriority w:val="9"/>
    <w:semiHidden/>
    <w:qFormat/>
    <w:rsid w:val="006C6D24"/>
    <w:pPr>
      <w:keepNext/>
      <w:keepLines/>
      <w:widowControl/>
      <w:autoSpaceDE/>
      <w:autoSpaceDN/>
      <w:spacing w:before="200" w:line="276" w:lineRule="auto"/>
      <w:outlineLvl w:val="6"/>
    </w:pPr>
    <w:rPr>
      <w:rFonts w:ascii="Calibri" w:eastAsia="MS Gothic" w:hAnsi="Calibri"/>
      <w:i/>
      <w:iCs/>
      <w:color w:val="404040"/>
      <w:lang w:val="en-US"/>
    </w:rPr>
  </w:style>
  <w:style w:type="paragraph" w:customStyle="1" w:styleId="81">
    <w:name w:val="Заголовок 81"/>
    <w:basedOn w:val="a1"/>
    <w:next w:val="a1"/>
    <w:uiPriority w:val="9"/>
    <w:semiHidden/>
    <w:qFormat/>
    <w:rsid w:val="006C6D24"/>
    <w:pPr>
      <w:keepNext/>
      <w:keepLines/>
      <w:widowControl/>
      <w:autoSpaceDE/>
      <w:autoSpaceDN/>
      <w:spacing w:before="200" w:line="276" w:lineRule="auto"/>
      <w:outlineLvl w:val="7"/>
    </w:pPr>
    <w:rPr>
      <w:rFonts w:ascii="Calibri" w:eastAsia="MS Gothic" w:hAnsi="Calibri"/>
      <w:color w:val="4F81BD"/>
      <w:sz w:val="20"/>
      <w:szCs w:val="20"/>
      <w:lang w:val="en-US"/>
    </w:rPr>
  </w:style>
  <w:style w:type="paragraph" w:customStyle="1" w:styleId="91">
    <w:name w:val="Заголовок 91"/>
    <w:basedOn w:val="a1"/>
    <w:next w:val="a1"/>
    <w:uiPriority w:val="9"/>
    <w:semiHidden/>
    <w:qFormat/>
    <w:rsid w:val="006C6D24"/>
    <w:pPr>
      <w:keepNext/>
      <w:keepLines/>
      <w:widowControl/>
      <w:autoSpaceDE/>
      <w:autoSpaceDN/>
      <w:spacing w:before="200" w:line="276" w:lineRule="auto"/>
      <w:outlineLvl w:val="8"/>
    </w:pPr>
    <w:rPr>
      <w:rFonts w:ascii="Calibri" w:eastAsia="MS Gothic" w:hAnsi="Calibri"/>
      <w:i/>
      <w:iCs/>
      <w:color w:val="404040"/>
      <w:sz w:val="20"/>
      <w:szCs w:val="20"/>
      <w:lang w:val="en-US"/>
    </w:rPr>
  </w:style>
  <w:style w:type="paragraph" w:customStyle="1" w:styleId="1f0">
    <w:name w:val="Подзаголовок1"/>
    <w:basedOn w:val="a1"/>
    <w:next w:val="a1"/>
    <w:uiPriority w:val="11"/>
    <w:qFormat/>
    <w:rsid w:val="006C6D24"/>
    <w:pPr>
      <w:widowControl/>
      <w:autoSpaceDE/>
      <w:autoSpaceDN/>
      <w:spacing w:after="200" w:line="276" w:lineRule="auto"/>
    </w:pPr>
    <w:rPr>
      <w:rFonts w:ascii="Calibri" w:eastAsia="MS Gothic" w:hAnsi="Calibri"/>
      <w:i/>
      <w:iCs/>
      <w:color w:val="4F81BD"/>
      <w:spacing w:val="15"/>
      <w:sz w:val="24"/>
      <w:szCs w:val="24"/>
      <w:lang w:val="en-US"/>
    </w:rPr>
  </w:style>
  <w:style w:type="paragraph" w:customStyle="1" w:styleId="211">
    <w:name w:val="Цитата 21"/>
    <w:basedOn w:val="a1"/>
    <w:next w:val="a1"/>
    <w:uiPriority w:val="29"/>
    <w:qFormat/>
    <w:rsid w:val="006C6D24"/>
    <w:pPr>
      <w:widowControl/>
      <w:autoSpaceDE/>
      <w:autoSpaceDN/>
      <w:spacing w:after="200" w:line="276" w:lineRule="auto"/>
    </w:pPr>
    <w:rPr>
      <w:rFonts w:ascii="Calibri" w:eastAsia="MS Mincho" w:hAnsi="Calibri"/>
      <w:i/>
      <w:iCs/>
      <w:color w:val="000000"/>
      <w:lang w:val="en-US"/>
    </w:rPr>
  </w:style>
  <w:style w:type="paragraph" w:customStyle="1" w:styleId="1f1">
    <w:name w:val="Название объекта1"/>
    <w:basedOn w:val="a1"/>
    <w:next w:val="a1"/>
    <w:uiPriority w:val="35"/>
    <w:semiHidden/>
    <w:qFormat/>
    <w:rsid w:val="006C6D24"/>
    <w:pPr>
      <w:widowControl/>
      <w:autoSpaceDE/>
      <w:autoSpaceDN/>
      <w:spacing w:after="200"/>
    </w:pPr>
    <w:rPr>
      <w:rFonts w:ascii="Calibri" w:eastAsia="MS Mincho" w:hAnsi="Calibri"/>
      <w:b/>
      <w:bCs/>
      <w:color w:val="4F81BD"/>
      <w:sz w:val="18"/>
      <w:szCs w:val="18"/>
      <w:lang w:val="en-US"/>
    </w:rPr>
  </w:style>
  <w:style w:type="paragraph" w:customStyle="1" w:styleId="1f2">
    <w:name w:val="Выделенная цитата1"/>
    <w:basedOn w:val="a1"/>
    <w:next w:val="a1"/>
    <w:uiPriority w:val="30"/>
    <w:qFormat/>
    <w:rsid w:val="006C6D24"/>
    <w:pPr>
      <w:widowControl/>
      <w:pBdr>
        <w:bottom w:val="single" w:sz="4" w:space="4" w:color="4F81BD"/>
      </w:pBdr>
      <w:autoSpaceDE/>
      <w:autoSpaceDN/>
      <w:spacing w:before="200" w:after="280" w:line="276" w:lineRule="auto"/>
      <w:ind w:left="936" w:right="936"/>
    </w:pPr>
    <w:rPr>
      <w:rFonts w:ascii="Calibri" w:eastAsia="MS Mincho" w:hAnsi="Calibri"/>
      <w:b/>
      <w:bCs/>
      <w:i/>
      <w:iCs/>
      <w:color w:val="4F81BD"/>
      <w:lang w:val="en-US"/>
    </w:rPr>
  </w:style>
  <w:style w:type="character" w:customStyle="1" w:styleId="2f">
    <w:name w:val="Основной текст (2)_"/>
    <w:link w:val="2f0"/>
    <w:uiPriority w:val="99"/>
    <w:locked/>
    <w:rsid w:val="006C6D24"/>
    <w:rPr>
      <w:sz w:val="28"/>
      <w:shd w:val="clear" w:color="auto" w:fill="FFFFFF"/>
    </w:rPr>
  </w:style>
  <w:style w:type="paragraph" w:customStyle="1" w:styleId="2f0">
    <w:name w:val="Основной текст (2)"/>
    <w:basedOn w:val="a1"/>
    <w:link w:val="2f"/>
    <w:uiPriority w:val="99"/>
    <w:rsid w:val="006C6D24"/>
    <w:pPr>
      <w:shd w:val="clear" w:color="auto" w:fill="FFFFFF"/>
      <w:autoSpaceDE/>
      <w:autoSpaceDN/>
      <w:spacing w:after="240" w:line="322" w:lineRule="exact"/>
    </w:pPr>
    <w:rPr>
      <w:rFonts w:asciiTheme="minorHAnsi" w:eastAsiaTheme="minorHAnsi" w:hAnsiTheme="minorHAnsi" w:cstheme="minorBidi"/>
      <w:sz w:val="28"/>
    </w:rPr>
  </w:style>
  <w:style w:type="character" w:styleId="afff4">
    <w:name w:val="footnote reference"/>
    <w:basedOn w:val="a2"/>
    <w:uiPriority w:val="99"/>
    <w:semiHidden/>
    <w:unhideWhenUsed/>
    <w:rsid w:val="006C6D24"/>
    <w:rPr>
      <w:vertAlign w:val="superscript"/>
    </w:rPr>
  </w:style>
  <w:style w:type="character" w:styleId="afff5">
    <w:name w:val="annotation reference"/>
    <w:basedOn w:val="a2"/>
    <w:uiPriority w:val="99"/>
    <w:semiHidden/>
    <w:unhideWhenUsed/>
    <w:rsid w:val="006C6D24"/>
    <w:rPr>
      <w:sz w:val="16"/>
      <w:szCs w:val="16"/>
    </w:rPr>
  </w:style>
  <w:style w:type="character" w:styleId="afff6">
    <w:name w:val="endnote reference"/>
    <w:semiHidden/>
    <w:unhideWhenUsed/>
    <w:rsid w:val="006C6D24"/>
    <w:rPr>
      <w:vertAlign w:val="superscript"/>
    </w:rPr>
  </w:style>
  <w:style w:type="character" w:styleId="afff7">
    <w:name w:val="Subtle Emphasis"/>
    <w:basedOn w:val="a2"/>
    <w:uiPriority w:val="19"/>
    <w:qFormat/>
    <w:rsid w:val="006C6D24"/>
    <w:rPr>
      <w:i/>
      <w:iCs/>
      <w:color w:val="808080" w:themeColor="text1" w:themeTint="7F"/>
    </w:rPr>
  </w:style>
  <w:style w:type="character" w:styleId="afff8">
    <w:name w:val="Intense Emphasis"/>
    <w:basedOn w:val="a2"/>
    <w:uiPriority w:val="21"/>
    <w:qFormat/>
    <w:rsid w:val="006C6D24"/>
    <w:rPr>
      <w:b/>
      <w:bCs/>
      <w:i/>
      <w:iCs/>
      <w:color w:val="5B9BD5" w:themeColor="accent1"/>
    </w:rPr>
  </w:style>
  <w:style w:type="character" w:styleId="afff9">
    <w:name w:val="Subtle Reference"/>
    <w:basedOn w:val="a2"/>
    <w:uiPriority w:val="31"/>
    <w:qFormat/>
    <w:rsid w:val="006C6D24"/>
    <w:rPr>
      <w:smallCaps/>
      <w:color w:val="ED7D31" w:themeColor="accent2"/>
      <w:u w:val="single"/>
    </w:rPr>
  </w:style>
  <w:style w:type="character" w:styleId="afffa">
    <w:name w:val="Intense Reference"/>
    <w:basedOn w:val="a2"/>
    <w:uiPriority w:val="32"/>
    <w:qFormat/>
    <w:rsid w:val="006C6D24"/>
    <w:rPr>
      <w:b/>
      <w:bCs/>
      <w:smallCaps/>
      <w:color w:val="ED7D31" w:themeColor="accent2"/>
      <w:spacing w:val="5"/>
      <w:u w:val="single"/>
    </w:rPr>
  </w:style>
  <w:style w:type="character" w:styleId="afffb">
    <w:name w:val="Book Title"/>
    <w:basedOn w:val="a2"/>
    <w:uiPriority w:val="33"/>
    <w:qFormat/>
    <w:rsid w:val="006C6D24"/>
    <w:rPr>
      <w:b/>
      <w:bCs/>
      <w:smallCaps/>
      <w:spacing w:val="5"/>
    </w:rPr>
  </w:style>
  <w:style w:type="character" w:customStyle="1" w:styleId="710">
    <w:name w:val="Заголовок 7 Знак1"/>
    <w:basedOn w:val="a2"/>
    <w:uiPriority w:val="9"/>
    <w:semiHidden/>
    <w:rsid w:val="006C6D24"/>
    <w:rPr>
      <w:rFonts w:ascii="Cambria" w:eastAsia="Times New Roman" w:hAnsi="Cambria" w:cs="Times New Roman" w:hint="default"/>
      <w:i/>
      <w:iCs/>
      <w:color w:val="404040" w:themeColor="text1" w:themeTint="BF"/>
    </w:rPr>
  </w:style>
  <w:style w:type="character" w:customStyle="1" w:styleId="810">
    <w:name w:val="Заголовок 8 Знак1"/>
    <w:basedOn w:val="a2"/>
    <w:uiPriority w:val="9"/>
    <w:semiHidden/>
    <w:rsid w:val="006C6D24"/>
    <w:rPr>
      <w:rFonts w:ascii="Cambria" w:eastAsia="Times New Roman" w:hAnsi="Cambria" w:cs="Times New Roman" w:hint="default"/>
      <w:color w:val="404040" w:themeColor="text1" w:themeTint="BF"/>
      <w:sz w:val="20"/>
      <w:szCs w:val="20"/>
    </w:rPr>
  </w:style>
  <w:style w:type="character" w:customStyle="1" w:styleId="910">
    <w:name w:val="Заголовок 9 Знак1"/>
    <w:basedOn w:val="a2"/>
    <w:uiPriority w:val="9"/>
    <w:semiHidden/>
    <w:rsid w:val="006C6D24"/>
    <w:rPr>
      <w:rFonts w:ascii="Cambria" w:eastAsia="Times New Roman" w:hAnsi="Cambria" w:cs="Times New Roman" w:hint="default"/>
      <w:i/>
      <w:iCs/>
      <w:color w:val="404040" w:themeColor="text1" w:themeTint="BF"/>
      <w:sz w:val="20"/>
      <w:szCs w:val="20"/>
    </w:rPr>
  </w:style>
  <w:style w:type="character" w:customStyle="1" w:styleId="apple-tab-span">
    <w:name w:val="apple-tab-span"/>
    <w:basedOn w:val="a2"/>
    <w:rsid w:val="006C6D24"/>
  </w:style>
  <w:style w:type="character" w:customStyle="1" w:styleId="Italic">
    <w:name w:val="Italic"/>
    <w:uiPriority w:val="99"/>
    <w:rsid w:val="006C6D24"/>
    <w:rPr>
      <w:i/>
      <w:iCs/>
    </w:rPr>
  </w:style>
  <w:style w:type="paragraph" w:styleId="a9">
    <w:name w:val="footnote text"/>
    <w:basedOn w:val="a1"/>
    <w:link w:val="a8"/>
    <w:semiHidden/>
    <w:unhideWhenUsed/>
    <w:rsid w:val="006C6D24"/>
    <w:rPr>
      <w:rFonts w:ascii="Calibri" w:eastAsia="Calibri" w:hAnsi="Calibri"/>
      <w:sz w:val="20"/>
      <w:szCs w:val="20"/>
    </w:rPr>
  </w:style>
  <w:style w:type="character" w:customStyle="1" w:styleId="1f3">
    <w:name w:val="Текст сноски Знак1"/>
    <w:basedOn w:val="a2"/>
    <w:semiHidden/>
    <w:rsid w:val="006C6D24"/>
    <w:rPr>
      <w:rFonts w:ascii="Times New Roman" w:eastAsia="Times New Roman" w:hAnsi="Times New Roman" w:cs="Times New Roman"/>
      <w:sz w:val="20"/>
      <w:szCs w:val="20"/>
    </w:rPr>
  </w:style>
  <w:style w:type="paragraph" w:styleId="afd">
    <w:name w:val="Balloon Text"/>
    <w:basedOn w:val="a1"/>
    <w:link w:val="afc"/>
    <w:uiPriority w:val="99"/>
    <w:semiHidden/>
    <w:unhideWhenUsed/>
    <w:rsid w:val="006C6D24"/>
    <w:rPr>
      <w:rFonts w:ascii="Tahoma" w:hAnsi="Tahoma" w:cs="Tahoma"/>
      <w:sz w:val="16"/>
      <w:szCs w:val="16"/>
    </w:rPr>
  </w:style>
  <w:style w:type="character" w:customStyle="1" w:styleId="1f4">
    <w:name w:val="Текст выноски Знак1"/>
    <w:basedOn w:val="a2"/>
    <w:uiPriority w:val="99"/>
    <w:semiHidden/>
    <w:rsid w:val="006C6D24"/>
    <w:rPr>
      <w:rFonts w:ascii="Segoe UI" w:eastAsia="Times New Roman" w:hAnsi="Segoe UI" w:cs="Segoe UI"/>
      <w:sz w:val="18"/>
      <w:szCs w:val="18"/>
    </w:rPr>
  </w:style>
  <w:style w:type="paragraph" w:styleId="aff">
    <w:name w:val="No Spacing"/>
    <w:link w:val="afe"/>
    <w:uiPriority w:val="1"/>
    <w:qFormat/>
    <w:rsid w:val="006C6D24"/>
    <w:pPr>
      <w:widowControl w:val="0"/>
      <w:autoSpaceDE w:val="0"/>
      <w:autoSpaceDN w:val="0"/>
      <w:spacing w:after="0" w:line="240" w:lineRule="auto"/>
    </w:pPr>
    <w:rPr>
      <w:rFonts w:ascii="Calibri" w:eastAsia="Calibri" w:hAnsi="Calibri" w:cs="Times New Roman"/>
    </w:rPr>
  </w:style>
  <w:style w:type="character" w:customStyle="1" w:styleId="Bold">
    <w:name w:val="Bold"/>
    <w:uiPriority w:val="99"/>
    <w:rsid w:val="006C6D24"/>
    <w:rPr>
      <w:rFonts w:ascii="Times New Roman" w:hAnsi="Times New Roman" w:cs="Times New Roman" w:hint="default"/>
      <w:b/>
      <w:bCs/>
    </w:rPr>
  </w:style>
  <w:style w:type="character" w:customStyle="1" w:styleId="CharAttribute501">
    <w:name w:val="CharAttribute501"/>
    <w:uiPriority w:val="99"/>
    <w:rsid w:val="006C6D24"/>
    <w:rPr>
      <w:rFonts w:ascii="Times New Roman" w:eastAsia="Times New Roman" w:hAnsi="Times New Roman" w:cs="Times New Roman" w:hint="default"/>
      <w:i/>
      <w:iCs w:val="0"/>
      <w:sz w:val="28"/>
      <w:u w:val="single"/>
    </w:rPr>
  </w:style>
  <w:style w:type="character" w:customStyle="1" w:styleId="dash041e0431044b0447043d044b0439char1">
    <w:name w:val="dash041e_0431_044b_0447_043d_044b_0439__char1"/>
    <w:rsid w:val="006C6D24"/>
    <w:rPr>
      <w:rFonts w:ascii="Times New Roman" w:hAnsi="Times New Roman" w:cs="Times New Roman" w:hint="default"/>
      <w:strike w:val="0"/>
      <w:dstrike w:val="0"/>
      <w:sz w:val="24"/>
      <w:u w:val="none"/>
      <w:effect w:val="none"/>
    </w:rPr>
  </w:style>
  <w:style w:type="character" w:customStyle="1" w:styleId="c3">
    <w:name w:val="c3"/>
    <w:rsid w:val="006C6D24"/>
  </w:style>
  <w:style w:type="character" w:customStyle="1" w:styleId="apple-converted-space">
    <w:name w:val="apple-converted-space"/>
    <w:basedOn w:val="a2"/>
    <w:rsid w:val="006C6D24"/>
  </w:style>
  <w:style w:type="paragraph" w:styleId="af9">
    <w:name w:val="Subtitle"/>
    <w:basedOn w:val="a1"/>
    <w:next w:val="a1"/>
    <w:link w:val="af8"/>
    <w:uiPriority w:val="11"/>
    <w:qFormat/>
    <w:rsid w:val="006C6D24"/>
    <w:pPr>
      <w:numPr>
        <w:ilvl w:val="1"/>
      </w:numPr>
      <w:spacing w:after="160"/>
    </w:pPr>
    <w:rPr>
      <w:rFonts w:asciiTheme="majorHAnsi" w:eastAsiaTheme="majorEastAsia" w:hAnsiTheme="majorHAnsi" w:cstheme="majorBidi"/>
      <w:i/>
      <w:iCs/>
      <w:color w:val="5B9BD5" w:themeColor="accent1"/>
      <w:spacing w:val="15"/>
      <w:sz w:val="24"/>
      <w:szCs w:val="24"/>
    </w:rPr>
  </w:style>
  <w:style w:type="character" w:customStyle="1" w:styleId="1f5">
    <w:name w:val="Подзаголовок Знак1"/>
    <w:basedOn w:val="a2"/>
    <w:uiPriority w:val="11"/>
    <w:rsid w:val="006C6D24"/>
    <w:rPr>
      <w:rFonts w:eastAsiaTheme="minorEastAsia"/>
      <w:color w:val="5A5A5A" w:themeColor="text1" w:themeTint="A5"/>
      <w:spacing w:val="15"/>
    </w:rPr>
  </w:style>
  <w:style w:type="paragraph" w:styleId="25">
    <w:name w:val="Body Text 2"/>
    <w:basedOn w:val="a1"/>
    <w:link w:val="24"/>
    <w:uiPriority w:val="99"/>
    <w:semiHidden/>
    <w:unhideWhenUsed/>
    <w:rsid w:val="006C6D24"/>
    <w:pPr>
      <w:spacing w:after="120" w:line="480" w:lineRule="auto"/>
    </w:pPr>
    <w:rPr>
      <w:rFonts w:eastAsiaTheme="minorEastAsia"/>
    </w:rPr>
  </w:style>
  <w:style w:type="character" w:customStyle="1" w:styleId="212">
    <w:name w:val="Основной текст 2 Знак1"/>
    <w:basedOn w:val="a2"/>
    <w:uiPriority w:val="99"/>
    <w:semiHidden/>
    <w:rsid w:val="006C6D24"/>
    <w:rPr>
      <w:rFonts w:ascii="Times New Roman" w:eastAsia="Times New Roman" w:hAnsi="Times New Roman" w:cs="Times New Roman"/>
    </w:rPr>
  </w:style>
  <w:style w:type="paragraph" w:styleId="34">
    <w:name w:val="Body Text 3"/>
    <w:basedOn w:val="a1"/>
    <w:link w:val="33"/>
    <w:uiPriority w:val="99"/>
    <w:semiHidden/>
    <w:unhideWhenUsed/>
    <w:rsid w:val="006C6D24"/>
    <w:pPr>
      <w:spacing w:after="120"/>
    </w:pPr>
    <w:rPr>
      <w:rFonts w:eastAsiaTheme="minorEastAsia"/>
      <w:sz w:val="16"/>
      <w:szCs w:val="16"/>
    </w:rPr>
  </w:style>
  <w:style w:type="character" w:customStyle="1" w:styleId="311">
    <w:name w:val="Основной текст 3 Знак1"/>
    <w:basedOn w:val="a2"/>
    <w:uiPriority w:val="99"/>
    <w:semiHidden/>
    <w:rsid w:val="006C6D24"/>
    <w:rPr>
      <w:rFonts w:ascii="Times New Roman" w:eastAsia="Times New Roman" w:hAnsi="Times New Roman" w:cs="Times New Roman"/>
      <w:sz w:val="16"/>
      <w:szCs w:val="16"/>
    </w:rPr>
  </w:style>
  <w:style w:type="paragraph" w:styleId="af1">
    <w:name w:val="macro"/>
    <w:link w:val="af0"/>
    <w:uiPriority w:val="99"/>
    <w:semiHidden/>
    <w:unhideWhenUsed/>
    <w:rsid w:val="006C6D24"/>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heme="minorEastAsia" w:hAnsi="Courier"/>
      <w:sz w:val="20"/>
      <w:szCs w:val="20"/>
    </w:rPr>
  </w:style>
  <w:style w:type="character" w:customStyle="1" w:styleId="1f6">
    <w:name w:val="Текст макроса Знак1"/>
    <w:basedOn w:val="a2"/>
    <w:uiPriority w:val="99"/>
    <w:semiHidden/>
    <w:rsid w:val="006C6D24"/>
    <w:rPr>
      <w:rFonts w:ascii="Consolas" w:eastAsia="Times New Roman" w:hAnsi="Consolas" w:cs="Times New Roman"/>
      <w:sz w:val="20"/>
      <w:szCs w:val="20"/>
    </w:rPr>
  </w:style>
  <w:style w:type="paragraph" w:styleId="27">
    <w:name w:val="Quote"/>
    <w:basedOn w:val="a1"/>
    <w:next w:val="a1"/>
    <w:link w:val="26"/>
    <w:uiPriority w:val="29"/>
    <w:qFormat/>
    <w:rsid w:val="006C6D24"/>
    <w:pPr>
      <w:spacing w:before="200" w:after="160"/>
      <w:ind w:left="864" w:right="864"/>
      <w:jc w:val="center"/>
    </w:pPr>
    <w:rPr>
      <w:rFonts w:eastAsiaTheme="minorEastAsia"/>
      <w:i/>
      <w:iCs/>
      <w:color w:val="000000" w:themeColor="text1"/>
    </w:rPr>
  </w:style>
  <w:style w:type="character" w:customStyle="1" w:styleId="213">
    <w:name w:val="Цитата 2 Знак1"/>
    <w:basedOn w:val="a2"/>
    <w:uiPriority w:val="29"/>
    <w:rsid w:val="006C6D24"/>
    <w:rPr>
      <w:rFonts w:ascii="Times New Roman" w:eastAsia="Times New Roman" w:hAnsi="Times New Roman" w:cs="Times New Roman"/>
      <w:i/>
      <w:iCs/>
      <w:color w:val="404040" w:themeColor="text1" w:themeTint="BF"/>
    </w:rPr>
  </w:style>
  <w:style w:type="paragraph" w:styleId="aff1">
    <w:name w:val="Intense Quote"/>
    <w:basedOn w:val="a1"/>
    <w:next w:val="a1"/>
    <w:link w:val="aff0"/>
    <w:uiPriority w:val="30"/>
    <w:qFormat/>
    <w:rsid w:val="006C6D24"/>
    <w:pPr>
      <w:pBdr>
        <w:top w:val="single" w:sz="4" w:space="10" w:color="5B9BD5" w:themeColor="accent1"/>
        <w:bottom w:val="single" w:sz="4" w:space="10" w:color="5B9BD5" w:themeColor="accent1"/>
      </w:pBdr>
      <w:spacing w:before="360" w:after="360"/>
      <w:ind w:left="864" w:right="864"/>
      <w:jc w:val="center"/>
    </w:pPr>
    <w:rPr>
      <w:rFonts w:eastAsiaTheme="minorEastAsia"/>
      <w:b/>
      <w:bCs/>
      <w:i/>
      <w:iCs/>
      <w:color w:val="5B9BD5" w:themeColor="accent1"/>
    </w:rPr>
  </w:style>
  <w:style w:type="character" w:customStyle="1" w:styleId="1f7">
    <w:name w:val="Выделенная цитата Знак1"/>
    <w:basedOn w:val="a2"/>
    <w:uiPriority w:val="30"/>
    <w:rsid w:val="006C6D24"/>
    <w:rPr>
      <w:rFonts w:ascii="Times New Roman" w:eastAsia="Times New Roman" w:hAnsi="Times New Roman" w:cs="Times New Roman"/>
      <w:i/>
      <w:iCs/>
      <w:color w:val="5B9BD5" w:themeColor="accent1"/>
    </w:rPr>
  </w:style>
  <w:style w:type="paragraph" w:styleId="afb">
    <w:name w:val="annotation subject"/>
    <w:basedOn w:val="ab"/>
    <w:next w:val="ab"/>
    <w:link w:val="afa"/>
    <w:uiPriority w:val="99"/>
    <w:semiHidden/>
    <w:unhideWhenUsed/>
    <w:rsid w:val="006C6D24"/>
    <w:rPr>
      <w:b/>
      <w:bCs/>
    </w:rPr>
  </w:style>
  <w:style w:type="character" w:customStyle="1" w:styleId="1f8">
    <w:name w:val="Тема примечания Знак1"/>
    <w:basedOn w:val="11"/>
    <w:uiPriority w:val="99"/>
    <w:semiHidden/>
    <w:rsid w:val="006C6D24"/>
    <w:rPr>
      <w:rFonts w:ascii="Times New Roman" w:eastAsia="Times New Roman" w:hAnsi="Times New Roman" w:cs="Times New Roman"/>
      <w:b/>
      <w:bCs/>
      <w:sz w:val="20"/>
      <w:szCs w:val="20"/>
    </w:rPr>
  </w:style>
  <w:style w:type="character" w:customStyle="1" w:styleId="widgetinline">
    <w:name w:val="_widgetinline"/>
    <w:basedOn w:val="a2"/>
    <w:rsid w:val="006C6D24"/>
  </w:style>
  <w:style w:type="character" w:customStyle="1" w:styleId="afffc">
    <w:name w:val="Нет"/>
    <w:rsid w:val="006C6D24"/>
  </w:style>
  <w:style w:type="character" w:customStyle="1" w:styleId="FontStyle19">
    <w:name w:val="Font Style19"/>
    <w:rsid w:val="006C6D24"/>
    <w:rPr>
      <w:rFonts w:ascii="Times New Roman" w:hAnsi="Times New Roman" w:cs="Times New Roman" w:hint="default"/>
      <w:sz w:val="22"/>
      <w:szCs w:val="22"/>
    </w:rPr>
  </w:style>
  <w:style w:type="character" w:customStyle="1" w:styleId="c12">
    <w:name w:val="c12"/>
    <w:basedOn w:val="a2"/>
    <w:uiPriority w:val="99"/>
    <w:rsid w:val="006C6D24"/>
  </w:style>
  <w:style w:type="character" w:customStyle="1" w:styleId="FontStyle25">
    <w:name w:val="Font Style25"/>
    <w:uiPriority w:val="99"/>
    <w:rsid w:val="006C6D24"/>
    <w:rPr>
      <w:rFonts w:ascii="Franklin Gothic Demi" w:hAnsi="Franklin Gothic Demi" w:cs="Franklin Gothic Demi" w:hint="default"/>
      <w:b/>
      <w:bCs/>
      <w:sz w:val="30"/>
      <w:szCs w:val="30"/>
    </w:rPr>
  </w:style>
  <w:style w:type="character" w:customStyle="1" w:styleId="FontStyle22">
    <w:name w:val="Font Style22"/>
    <w:uiPriority w:val="99"/>
    <w:rsid w:val="006C6D24"/>
    <w:rPr>
      <w:rFonts w:ascii="Times New Roman" w:hAnsi="Times New Roman" w:cs="Times New Roman" w:hint="default"/>
      <w:b/>
      <w:bCs/>
      <w:sz w:val="22"/>
      <w:szCs w:val="22"/>
    </w:rPr>
  </w:style>
  <w:style w:type="character" w:customStyle="1" w:styleId="44">
    <w:name w:val="Основной текст (4) + Не курсив"/>
    <w:uiPriority w:val="99"/>
    <w:rsid w:val="006C6D24"/>
    <w:rPr>
      <w:rFonts w:ascii="Times New Roman" w:hAnsi="Times New Roman" w:cs="Times New Roman" w:hint="default"/>
      <w:i/>
      <w:iCs/>
      <w:color w:val="000000"/>
      <w:spacing w:val="0"/>
      <w:w w:val="100"/>
      <w:position w:val="0"/>
      <w:sz w:val="27"/>
      <w:szCs w:val="27"/>
      <w:shd w:val="clear" w:color="auto" w:fill="FFFFFF"/>
      <w:lang w:val="ru-RU"/>
    </w:rPr>
  </w:style>
  <w:style w:type="character" w:customStyle="1" w:styleId="Zag11">
    <w:name w:val="Zag_11"/>
    <w:uiPriority w:val="99"/>
    <w:rsid w:val="006C6D24"/>
  </w:style>
  <w:style w:type="character" w:customStyle="1" w:styleId="FontStyle44">
    <w:name w:val="Font Style44"/>
    <w:basedOn w:val="a2"/>
    <w:uiPriority w:val="99"/>
    <w:rsid w:val="006C6D24"/>
    <w:rPr>
      <w:rFonts w:ascii="Times New Roman" w:hAnsi="Times New Roman" w:cs="Times New Roman" w:hint="default"/>
      <w:sz w:val="16"/>
      <w:szCs w:val="16"/>
    </w:rPr>
  </w:style>
  <w:style w:type="character" w:customStyle="1" w:styleId="FontStyle52">
    <w:name w:val="Font Style52"/>
    <w:basedOn w:val="a2"/>
    <w:uiPriority w:val="99"/>
    <w:rsid w:val="006C6D24"/>
    <w:rPr>
      <w:rFonts w:ascii="Times New Roman" w:hAnsi="Times New Roman" w:cs="Times New Roman" w:hint="default"/>
      <w:b/>
      <w:bCs/>
      <w:sz w:val="16"/>
      <w:szCs w:val="16"/>
    </w:rPr>
  </w:style>
  <w:style w:type="character" w:customStyle="1" w:styleId="FontStyle43">
    <w:name w:val="Font Style43"/>
    <w:basedOn w:val="a2"/>
    <w:uiPriority w:val="99"/>
    <w:rsid w:val="006C6D24"/>
    <w:rPr>
      <w:rFonts w:ascii="Times New Roman" w:hAnsi="Times New Roman" w:cs="Times New Roman" w:hint="default"/>
      <w:i/>
      <w:iCs/>
      <w:sz w:val="16"/>
      <w:szCs w:val="16"/>
    </w:rPr>
  </w:style>
  <w:style w:type="character" w:customStyle="1" w:styleId="FontStyle56">
    <w:name w:val="Font Style56"/>
    <w:basedOn w:val="a2"/>
    <w:uiPriority w:val="99"/>
    <w:rsid w:val="006C6D24"/>
    <w:rPr>
      <w:rFonts w:ascii="Times New Roman" w:hAnsi="Times New Roman" w:cs="Times New Roman" w:hint="default"/>
      <w:b/>
      <w:bCs/>
      <w:sz w:val="18"/>
      <w:szCs w:val="18"/>
    </w:rPr>
  </w:style>
  <w:style w:type="character" w:customStyle="1" w:styleId="FontStyle45">
    <w:name w:val="Font Style45"/>
    <w:basedOn w:val="a2"/>
    <w:uiPriority w:val="99"/>
    <w:rsid w:val="006C6D24"/>
    <w:rPr>
      <w:rFonts w:ascii="Times New Roman" w:hAnsi="Times New Roman" w:cs="Times New Roman" w:hint="default"/>
      <w:spacing w:val="-10"/>
      <w:sz w:val="20"/>
      <w:szCs w:val="20"/>
    </w:rPr>
  </w:style>
  <w:style w:type="character" w:customStyle="1" w:styleId="FontStyle50">
    <w:name w:val="Font Style50"/>
    <w:basedOn w:val="a2"/>
    <w:uiPriority w:val="99"/>
    <w:rsid w:val="006C6D24"/>
    <w:rPr>
      <w:rFonts w:ascii="Times New Roman" w:hAnsi="Times New Roman" w:cs="Times New Roman" w:hint="default"/>
      <w:b/>
      <w:bCs/>
      <w:i/>
      <w:iCs/>
      <w:sz w:val="18"/>
      <w:szCs w:val="18"/>
    </w:rPr>
  </w:style>
  <w:style w:type="character" w:customStyle="1" w:styleId="FontStyle40">
    <w:name w:val="Font Style40"/>
    <w:basedOn w:val="a2"/>
    <w:uiPriority w:val="99"/>
    <w:rsid w:val="006C6D24"/>
    <w:rPr>
      <w:rFonts w:ascii="Microsoft Sans Serif" w:hAnsi="Microsoft Sans Serif" w:cs="Microsoft Sans Serif" w:hint="default"/>
      <w:b/>
      <w:bCs/>
      <w:sz w:val="14"/>
      <w:szCs w:val="14"/>
    </w:rPr>
  </w:style>
  <w:style w:type="character" w:customStyle="1" w:styleId="FontStyle58">
    <w:name w:val="Font Style58"/>
    <w:basedOn w:val="a2"/>
    <w:uiPriority w:val="99"/>
    <w:rsid w:val="006C6D24"/>
    <w:rPr>
      <w:rFonts w:ascii="Constantia" w:hAnsi="Constantia" w:cs="Constantia" w:hint="default"/>
      <w:b/>
      <w:bCs/>
      <w:smallCaps/>
      <w:spacing w:val="20"/>
      <w:sz w:val="8"/>
      <w:szCs w:val="8"/>
    </w:rPr>
  </w:style>
  <w:style w:type="character" w:customStyle="1" w:styleId="FontStyle68">
    <w:name w:val="Font Style68"/>
    <w:basedOn w:val="a2"/>
    <w:uiPriority w:val="99"/>
    <w:rsid w:val="006C6D24"/>
    <w:rPr>
      <w:rFonts w:ascii="Times New Roman" w:hAnsi="Times New Roman" w:cs="Times New Roman" w:hint="default"/>
      <w:sz w:val="16"/>
      <w:szCs w:val="16"/>
    </w:rPr>
  </w:style>
  <w:style w:type="character" w:customStyle="1" w:styleId="FontStyle71">
    <w:name w:val="Font Style71"/>
    <w:basedOn w:val="a2"/>
    <w:uiPriority w:val="99"/>
    <w:rsid w:val="006C6D24"/>
    <w:rPr>
      <w:rFonts w:ascii="Times New Roman" w:hAnsi="Times New Roman" w:cs="Times New Roman" w:hint="default"/>
      <w:b/>
      <w:bCs/>
      <w:sz w:val="16"/>
      <w:szCs w:val="16"/>
    </w:rPr>
  </w:style>
  <w:style w:type="character" w:customStyle="1" w:styleId="FontStyle36">
    <w:name w:val="Font Style36"/>
    <w:basedOn w:val="a2"/>
    <w:uiPriority w:val="99"/>
    <w:rsid w:val="006C6D24"/>
    <w:rPr>
      <w:rFonts w:ascii="Bookman Old Style" w:hAnsi="Bookman Old Style" w:cs="Bookman Old Style" w:hint="default"/>
      <w:i/>
      <w:iCs/>
      <w:sz w:val="14"/>
      <w:szCs w:val="14"/>
    </w:rPr>
  </w:style>
  <w:style w:type="character" w:customStyle="1" w:styleId="FontStyle41">
    <w:name w:val="Font Style41"/>
    <w:basedOn w:val="a2"/>
    <w:uiPriority w:val="99"/>
    <w:rsid w:val="006C6D24"/>
    <w:rPr>
      <w:rFonts w:ascii="Bookman Old Style" w:hAnsi="Bookman Old Style" w:cs="Bookman Old Style" w:hint="default"/>
      <w:i/>
      <w:iCs/>
      <w:spacing w:val="-10"/>
      <w:sz w:val="16"/>
      <w:szCs w:val="16"/>
    </w:rPr>
  </w:style>
  <w:style w:type="character" w:customStyle="1" w:styleId="FontStyle62">
    <w:name w:val="Font Style62"/>
    <w:basedOn w:val="a2"/>
    <w:uiPriority w:val="99"/>
    <w:rsid w:val="006C6D24"/>
    <w:rPr>
      <w:rFonts w:ascii="Bookman Old Style" w:hAnsi="Bookman Old Style" w:cs="Bookman Old Style" w:hint="default"/>
      <w:sz w:val="16"/>
      <w:szCs w:val="16"/>
    </w:rPr>
  </w:style>
  <w:style w:type="character" w:customStyle="1" w:styleId="FontStyle48">
    <w:name w:val="Font Style48"/>
    <w:basedOn w:val="a2"/>
    <w:uiPriority w:val="99"/>
    <w:rsid w:val="006C6D24"/>
    <w:rPr>
      <w:rFonts w:ascii="Bookman Old Style" w:hAnsi="Bookman Old Style" w:cs="Bookman Old Style" w:hint="default"/>
      <w:b/>
      <w:bCs/>
      <w:sz w:val="14"/>
      <w:szCs w:val="14"/>
    </w:rPr>
  </w:style>
  <w:style w:type="character" w:customStyle="1" w:styleId="FontStyle51">
    <w:name w:val="Font Style51"/>
    <w:basedOn w:val="a2"/>
    <w:rsid w:val="006C6D24"/>
    <w:rPr>
      <w:rFonts w:ascii="Bookman Old Style" w:hAnsi="Bookman Old Style" w:cs="Bookman Old Style" w:hint="default"/>
      <w:i/>
      <w:iCs/>
      <w:sz w:val="14"/>
      <w:szCs w:val="14"/>
    </w:rPr>
  </w:style>
  <w:style w:type="character" w:customStyle="1" w:styleId="FontStyle65">
    <w:name w:val="Font Style65"/>
    <w:basedOn w:val="a2"/>
    <w:uiPriority w:val="99"/>
    <w:rsid w:val="006C6D24"/>
    <w:rPr>
      <w:rFonts w:ascii="Bookman Old Style" w:hAnsi="Bookman Old Style" w:cs="Bookman Old Style" w:hint="default"/>
      <w:smallCaps/>
      <w:spacing w:val="20"/>
      <w:sz w:val="10"/>
      <w:szCs w:val="10"/>
    </w:rPr>
  </w:style>
  <w:style w:type="character" w:customStyle="1" w:styleId="FontStyle55">
    <w:name w:val="Font Style55"/>
    <w:basedOn w:val="a2"/>
    <w:uiPriority w:val="99"/>
    <w:rsid w:val="006C6D24"/>
    <w:rPr>
      <w:rFonts w:ascii="Bookman Old Style" w:hAnsi="Bookman Old Style" w:cs="Bookman Old Style" w:hint="default"/>
      <w:b/>
      <w:bCs/>
      <w:i/>
      <w:iCs/>
      <w:sz w:val="14"/>
      <w:szCs w:val="14"/>
    </w:rPr>
  </w:style>
  <w:style w:type="character" w:customStyle="1" w:styleId="FontStyle70">
    <w:name w:val="Font Style70"/>
    <w:basedOn w:val="a2"/>
    <w:uiPriority w:val="99"/>
    <w:rsid w:val="006C6D24"/>
    <w:rPr>
      <w:rFonts w:ascii="Bookman Old Style" w:hAnsi="Bookman Old Style" w:cs="Bookman Old Style" w:hint="default"/>
      <w:sz w:val="16"/>
      <w:szCs w:val="16"/>
    </w:rPr>
  </w:style>
  <w:style w:type="character" w:customStyle="1" w:styleId="FontStyle63">
    <w:name w:val="Font Style63"/>
    <w:basedOn w:val="a2"/>
    <w:uiPriority w:val="99"/>
    <w:rsid w:val="006C6D24"/>
    <w:rPr>
      <w:rFonts w:ascii="Bookman Old Style" w:hAnsi="Bookman Old Style" w:cs="Bookman Old Style" w:hint="default"/>
      <w:b/>
      <w:bCs/>
      <w:spacing w:val="-20"/>
      <w:sz w:val="16"/>
      <w:szCs w:val="16"/>
    </w:rPr>
  </w:style>
  <w:style w:type="character" w:customStyle="1" w:styleId="FontStyle64">
    <w:name w:val="Font Style64"/>
    <w:basedOn w:val="a2"/>
    <w:uiPriority w:val="99"/>
    <w:rsid w:val="006C6D24"/>
    <w:rPr>
      <w:rFonts w:ascii="Arial Black" w:hAnsi="Arial Black" w:cs="Arial Black" w:hint="default"/>
      <w:smallCaps/>
      <w:sz w:val="14"/>
      <w:szCs w:val="14"/>
    </w:rPr>
  </w:style>
  <w:style w:type="character" w:customStyle="1" w:styleId="FontStyle38">
    <w:name w:val="Font Style38"/>
    <w:basedOn w:val="a2"/>
    <w:uiPriority w:val="99"/>
    <w:rsid w:val="006C6D24"/>
    <w:rPr>
      <w:rFonts w:ascii="Arial Black" w:hAnsi="Arial Black" w:cs="Arial Black" w:hint="default"/>
      <w:sz w:val="12"/>
      <w:szCs w:val="12"/>
    </w:rPr>
  </w:style>
  <w:style w:type="character" w:customStyle="1" w:styleId="FontStyle49">
    <w:name w:val="Font Style49"/>
    <w:rsid w:val="006C6D24"/>
    <w:rPr>
      <w:rFonts w:ascii="Arial Black" w:hAnsi="Arial Black" w:cs="Arial Black" w:hint="default"/>
      <w:sz w:val="12"/>
      <w:szCs w:val="12"/>
    </w:rPr>
  </w:style>
  <w:style w:type="character" w:customStyle="1" w:styleId="111">
    <w:name w:val="Заголовок 1 Знак1"/>
    <w:basedOn w:val="a2"/>
    <w:uiPriority w:val="9"/>
    <w:rsid w:val="006C6D24"/>
    <w:rPr>
      <w:rFonts w:ascii="Calibri Light" w:eastAsia="Times New Roman" w:hAnsi="Calibri Light" w:cs="Times New Roman" w:hint="default"/>
      <w:color w:val="2E74B5"/>
      <w:sz w:val="32"/>
      <w:szCs w:val="32"/>
    </w:rPr>
  </w:style>
  <w:style w:type="character" w:customStyle="1" w:styleId="2f1">
    <w:name w:val="Верхний колонтитул Знак2"/>
    <w:basedOn w:val="a2"/>
    <w:uiPriority w:val="99"/>
    <w:rsid w:val="006C6D24"/>
    <w:rPr>
      <w:rFonts w:ascii="Times New Roman" w:eastAsia="Times New Roman" w:hAnsi="Times New Roman" w:cs="Times New Roman" w:hint="default"/>
    </w:rPr>
  </w:style>
  <w:style w:type="character" w:customStyle="1" w:styleId="2f2">
    <w:name w:val="Нижний колонтитул Знак2"/>
    <w:basedOn w:val="a2"/>
    <w:uiPriority w:val="99"/>
    <w:rsid w:val="006C6D24"/>
    <w:rPr>
      <w:rFonts w:ascii="Times New Roman" w:eastAsia="Times New Roman" w:hAnsi="Times New Roman" w:cs="Times New Roman" w:hint="default"/>
    </w:rPr>
  </w:style>
  <w:style w:type="character" w:customStyle="1" w:styleId="afffd">
    <w:name w:val="пж"/>
    <w:rsid w:val="006C6D24"/>
    <w:rPr>
      <w:b/>
      <w:bCs/>
      <w:i w:val="0"/>
      <w:iCs w:val="0"/>
      <w:color w:val="000000"/>
      <w14:textOutline w14:w="0" w14:cap="rnd" w14:cmpd="sng" w14:algn="ctr">
        <w14:noFill/>
        <w14:prstDash w14:val="solid"/>
        <w14:bevel/>
      </w14:textOutline>
    </w:rPr>
  </w:style>
  <w:style w:type="character" w:customStyle="1" w:styleId="afffe">
    <w:name w:val="курсив"/>
    <w:rsid w:val="006C6D24"/>
    <w:rPr>
      <w:b w:val="0"/>
      <w:bCs w:val="0"/>
      <w:i/>
      <w:iCs/>
    </w:rPr>
  </w:style>
  <w:style w:type="character" w:customStyle="1" w:styleId="affff">
    <w:name w:val="пж курсив"/>
    <w:rsid w:val="006C6D24"/>
    <w:rPr>
      <w:b/>
      <w:bCs/>
      <w:i/>
      <w:iCs/>
    </w:rPr>
  </w:style>
  <w:style w:type="character" w:customStyle="1" w:styleId="affff0">
    <w:name w:val="Символ сноски"/>
    <w:rsid w:val="006C6D24"/>
  </w:style>
  <w:style w:type="character" w:customStyle="1" w:styleId="affff1">
    <w:name w:val="трекинг сноски"/>
    <w:rsid w:val="006C6D24"/>
  </w:style>
  <w:style w:type="character" w:customStyle="1" w:styleId="affff2">
    <w:name w:val="трекинг"/>
    <w:rsid w:val="006C6D24"/>
  </w:style>
  <w:style w:type="character" w:customStyle="1" w:styleId="affff3">
    <w:name w:val="Символы концевой сноски"/>
    <w:rsid w:val="006C6D24"/>
  </w:style>
  <w:style w:type="character" w:customStyle="1" w:styleId="TXT">
    <w:name w:val="TXT"/>
    <w:rsid w:val="006C6D24"/>
  </w:style>
  <w:style w:type="character" w:customStyle="1" w:styleId="Snoska">
    <w:name w:val="Snoska"/>
    <w:rsid w:val="006C6D24"/>
    <w:rPr>
      <w:rFonts w:ascii="SchoolBookCSanPin" w:eastAsia="SchoolBookCSanPin" w:hAnsi="SchoolBookCSanPin" w:cs="SchoolBookCSanPin" w:hint="default"/>
      <w:sz w:val="17"/>
      <w:szCs w:val="17"/>
      <w:lang w:val="ru-RU"/>
    </w:rPr>
  </w:style>
  <w:style w:type="character" w:customStyle="1" w:styleId="TABLZAG">
    <w:name w:val="TABL_ZAG"/>
    <w:rsid w:val="006C6D24"/>
  </w:style>
  <w:style w:type="character" w:customStyle="1" w:styleId="1f9">
    <w:name w:val="Гиперссылка1"/>
    <w:basedOn w:val="a2"/>
    <w:uiPriority w:val="99"/>
    <w:rsid w:val="006C6D24"/>
    <w:rPr>
      <w:color w:val="0000FF"/>
      <w:u w:val="single"/>
    </w:rPr>
  </w:style>
  <w:style w:type="character" w:customStyle="1" w:styleId="1fa">
    <w:name w:val="Просмотренная гиперссылка1"/>
    <w:basedOn w:val="a2"/>
    <w:uiPriority w:val="99"/>
    <w:semiHidden/>
    <w:rsid w:val="006C6D24"/>
    <w:rPr>
      <w:color w:val="800080"/>
      <w:u w:val="single"/>
    </w:rPr>
  </w:style>
  <w:style w:type="character" w:customStyle="1" w:styleId="Hyperlink0">
    <w:name w:val="Hyperlink.0"/>
    <w:basedOn w:val="a2"/>
    <w:rsid w:val="006C6D24"/>
    <w:rPr>
      <w:color w:val="0070C0"/>
      <w:u w:val="single" w:color="0070C0"/>
      <w:lang w:val="en-US"/>
    </w:rPr>
  </w:style>
  <w:style w:type="character" w:customStyle="1" w:styleId="FontStyle46">
    <w:name w:val="Font Style46"/>
    <w:uiPriority w:val="99"/>
    <w:rsid w:val="006C6D24"/>
    <w:rPr>
      <w:rFonts w:ascii="Times New Roman" w:hAnsi="Times New Roman" w:cs="Times New Roman" w:hint="default"/>
      <w:color w:val="000000"/>
      <w:sz w:val="22"/>
      <w:szCs w:val="22"/>
    </w:rPr>
  </w:style>
  <w:style w:type="character" w:customStyle="1" w:styleId="snoskazifra">
    <w:name w:val="snoska zifra"/>
    <w:rsid w:val="006C6D24"/>
    <w:rPr>
      <w:position w:val="1"/>
      <w:sz w:val="22"/>
      <w:szCs w:val="22"/>
    </w:rPr>
  </w:style>
  <w:style w:type="character" w:customStyle="1" w:styleId="affff4">
    <w:name w:val="ч"/>
    <w:rsid w:val="006C6D24"/>
    <w:rPr>
      <w:caps w:val="0"/>
      <w:smallCaps w:val="0"/>
    </w:rPr>
  </w:style>
  <w:style w:type="character" w:customStyle="1" w:styleId="1fb">
    <w:name w:val="Слабое выделение1"/>
    <w:basedOn w:val="a2"/>
    <w:uiPriority w:val="19"/>
    <w:qFormat/>
    <w:rsid w:val="006C6D24"/>
    <w:rPr>
      <w:i/>
      <w:iCs/>
      <w:color w:val="808080"/>
    </w:rPr>
  </w:style>
  <w:style w:type="character" w:customStyle="1" w:styleId="1fc">
    <w:name w:val="Сильное выделение1"/>
    <w:basedOn w:val="a2"/>
    <w:uiPriority w:val="21"/>
    <w:qFormat/>
    <w:rsid w:val="006C6D24"/>
    <w:rPr>
      <w:b/>
      <w:bCs/>
      <w:i/>
      <w:iCs/>
      <w:color w:val="4F81BD"/>
    </w:rPr>
  </w:style>
  <w:style w:type="character" w:customStyle="1" w:styleId="1fd">
    <w:name w:val="Слабая ссылка1"/>
    <w:basedOn w:val="a2"/>
    <w:uiPriority w:val="31"/>
    <w:qFormat/>
    <w:rsid w:val="006C6D24"/>
    <w:rPr>
      <w:smallCaps/>
      <w:color w:val="C0504D"/>
      <w:u w:val="single"/>
    </w:rPr>
  </w:style>
  <w:style w:type="character" w:customStyle="1" w:styleId="1fe">
    <w:name w:val="Сильная ссылка1"/>
    <w:basedOn w:val="a2"/>
    <w:uiPriority w:val="32"/>
    <w:qFormat/>
    <w:rsid w:val="006C6D24"/>
    <w:rPr>
      <w:b/>
      <w:bCs/>
      <w:smallCaps/>
      <w:color w:val="C0504D"/>
      <w:spacing w:val="5"/>
      <w:u w:val="single"/>
    </w:rPr>
  </w:style>
  <w:style w:type="character" w:customStyle="1" w:styleId="snippet-info">
    <w:name w:val="snippet-info"/>
    <w:basedOn w:val="a2"/>
    <w:rsid w:val="006C6D24"/>
  </w:style>
  <w:style w:type="character" w:customStyle="1" w:styleId="fontstyle01">
    <w:name w:val="fontstyle01"/>
    <w:basedOn w:val="a2"/>
    <w:rsid w:val="006C6D24"/>
    <w:rPr>
      <w:rFonts w:ascii="NewtonCSanPin-Regular" w:hAnsi="NewtonCSanPin-Regular" w:hint="default"/>
      <w:b w:val="0"/>
      <w:bCs w:val="0"/>
      <w:i w:val="0"/>
      <w:iCs w:val="0"/>
      <w:color w:val="242021"/>
      <w:sz w:val="18"/>
      <w:szCs w:val="18"/>
    </w:rPr>
  </w:style>
  <w:style w:type="character" w:customStyle="1" w:styleId="214">
    <w:name w:val="Заголовок 2 Знак1"/>
    <w:basedOn w:val="a2"/>
    <w:uiPriority w:val="9"/>
    <w:semiHidden/>
    <w:rsid w:val="006C6D24"/>
    <w:rPr>
      <w:rFonts w:ascii="Cambria" w:eastAsia="Times New Roman" w:hAnsi="Cambria" w:cs="Times New Roman" w:hint="default"/>
      <w:b/>
      <w:bCs/>
      <w:color w:val="5B9BD5" w:themeColor="accent1"/>
      <w:sz w:val="26"/>
      <w:szCs w:val="26"/>
    </w:rPr>
  </w:style>
  <w:style w:type="character" w:customStyle="1" w:styleId="312">
    <w:name w:val="Заголовок 3 Знак1"/>
    <w:basedOn w:val="a2"/>
    <w:uiPriority w:val="9"/>
    <w:semiHidden/>
    <w:rsid w:val="006C6D24"/>
    <w:rPr>
      <w:rFonts w:ascii="Cambria" w:eastAsia="Times New Roman" w:hAnsi="Cambria" w:cs="Times New Roman" w:hint="default"/>
      <w:b/>
      <w:bCs/>
      <w:color w:val="5B9BD5" w:themeColor="accent1"/>
    </w:rPr>
  </w:style>
  <w:style w:type="character" w:customStyle="1" w:styleId="1ff">
    <w:name w:val="Название Знак1"/>
    <w:basedOn w:val="a2"/>
    <w:uiPriority w:val="10"/>
    <w:rsid w:val="006C6D24"/>
    <w:rPr>
      <w:rFonts w:ascii="Cambria" w:eastAsia="Times New Roman" w:hAnsi="Cambria" w:cs="Times New Roman" w:hint="default"/>
      <w:color w:val="323E4F" w:themeColor="text2" w:themeShade="BF"/>
      <w:spacing w:val="5"/>
      <w:kern w:val="28"/>
      <w:sz w:val="52"/>
      <w:szCs w:val="52"/>
    </w:rPr>
  </w:style>
  <w:style w:type="character" w:customStyle="1" w:styleId="411">
    <w:name w:val="Заголовок 4 Знак1"/>
    <w:basedOn w:val="a2"/>
    <w:uiPriority w:val="9"/>
    <w:semiHidden/>
    <w:rsid w:val="006C6D24"/>
    <w:rPr>
      <w:rFonts w:ascii="Cambria" w:eastAsia="Times New Roman" w:hAnsi="Cambria" w:cs="Times New Roman" w:hint="default"/>
      <w:b/>
      <w:bCs/>
      <w:i/>
      <w:iCs/>
      <w:color w:val="5B9BD5" w:themeColor="accent1"/>
    </w:rPr>
  </w:style>
  <w:style w:type="character" w:customStyle="1" w:styleId="511">
    <w:name w:val="Заголовок 5 Знак1"/>
    <w:basedOn w:val="a2"/>
    <w:uiPriority w:val="9"/>
    <w:semiHidden/>
    <w:rsid w:val="006C6D24"/>
    <w:rPr>
      <w:rFonts w:ascii="Cambria" w:eastAsia="Times New Roman" w:hAnsi="Cambria" w:cs="Times New Roman" w:hint="default"/>
      <w:color w:val="1F4D78" w:themeColor="accent1" w:themeShade="7F"/>
    </w:rPr>
  </w:style>
  <w:style w:type="character" w:customStyle="1" w:styleId="610">
    <w:name w:val="Заголовок 6 Знак1"/>
    <w:basedOn w:val="a2"/>
    <w:uiPriority w:val="9"/>
    <w:semiHidden/>
    <w:rsid w:val="006C6D24"/>
    <w:rPr>
      <w:rFonts w:ascii="Cambria" w:eastAsia="Times New Roman" w:hAnsi="Cambria" w:cs="Times New Roman" w:hint="default"/>
      <w:i/>
      <w:iCs/>
      <w:color w:val="1F4D78" w:themeColor="accent1" w:themeShade="7F"/>
    </w:rPr>
  </w:style>
  <w:style w:type="paragraph" w:styleId="af7">
    <w:name w:val="Body Text Indent"/>
    <w:basedOn w:val="a1"/>
    <w:link w:val="af6"/>
    <w:uiPriority w:val="99"/>
    <w:semiHidden/>
    <w:unhideWhenUsed/>
    <w:rsid w:val="006C6D24"/>
    <w:pPr>
      <w:spacing w:after="120"/>
      <w:ind w:left="283"/>
    </w:pPr>
    <w:rPr>
      <w:color w:val="000000"/>
      <w:sz w:val="28"/>
      <w:szCs w:val="28"/>
      <w:lang w:eastAsia="ru-RU"/>
    </w:rPr>
  </w:style>
  <w:style w:type="character" w:customStyle="1" w:styleId="1ff0">
    <w:name w:val="Основной текст с отступом Знак1"/>
    <w:basedOn w:val="a2"/>
    <w:uiPriority w:val="99"/>
    <w:semiHidden/>
    <w:rsid w:val="006C6D24"/>
    <w:rPr>
      <w:rFonts w:ascii="Times New Roman" w:eastAsia="Times New Roman" w:hAnsi="Times New Roman" w:cs="Times New Roman"/>
    </w:rPr>
  </w:style>
  <w:style w:type="table" w:styleId="affff5">
    <w:name w:val="Table Grid"/>
    <w:basedOn w:val="a3"/>
    <w:uiPriority w:val="59"/>
    <w:rsid w:val="006C6D24"/>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6">
    <w:name w:val="Light Shading"/>
    <w:basedOn w:val="a3"/>
    <w:uiPriority w:val="60"/>
    <w:semiHidden/>
    <w:unhideWhenUsed/>
    <w:rsid w:val="006C6D24"/>
    <w:pPr>
      <w:spacing w:after="0" w:line="240" w:lineRule="auto"/>
    </w:pPr>
    <w:rPr>
      <w:rFonts w:eastAsiaTheme="minorEastAsia"/>
      <w:color w:val="000000" w:themeColor="text1" w:themeShade="BF"/>
      <w:lang w:val="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7">
    <w:name w:val="Light List"/>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8">
    <w:name w:val="Light Grid"/>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ff1">
    <w:name w:val="Medium Shading 1"/>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f3">
    <w:name w:val="Medium Shading 2"/>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f2">
    <w:name w:val="Medium List 1"/>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f4">
    <w:name w:val="Medium List 2"/>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ff3">
    <w:name w:val="Medium Grid 1"/>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f5">
    <w:name w:val="Medium Grid 2"/>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8">
    <w:name w:val="Medium Grid 3"/>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9">
    <w:name w:val="Dark List"/>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a">
    <w:name w:val="Colorful Shading"/>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b">
    <w:name w:val="Colorful List"/>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c">
    <w:name w:val="Colorful Grid"/>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3"/>
    <w:uiPriority w:val="60"/>
    <w:semiHidden/>
    <w:unhideWhenUsed/>
    <w:rsid w:val="006C6D24"/>
    <w:pPr>
      <w:spacing w:after="0" w:line="240" w:lineRule="auto"/>
    </w:pPr>
    <w:rPr>
      <w:rFonts w:eastAsiaTheme="minorEastAsia"/>
      <w:color w:val="2E74B5" w:themeColor="accent1" w:themeShade="BF"/>
      <w:lang w:val="en-US"/>
    </w:rPr>
    <w:tblPr>
      <w:tblStyleRowBandSize w:val="1"/>
      <w:tblStyleColBandSize w:val="1"/>
      <w:tblInd w:w="0" w:type="nil"/>
      <w:tblBorders>
        <w:top w:val="single" w:sz="8" w:space="0" w:color="5B9BD5" w:themeColor="accent1"/>
        <w:bottom w:val="single" w:sz="8" w:space="0" w:color="5B9BD5" w:themeColor="accent1"/>
      </w:tblBorders>
    </w:tblPr>
    <w:tblStylePr w:type="firstRow">
      <w:pPr>
        <w:spacing w:beforeLines="0" w:before="0" w:beforeAutospacing="0" w:afterLines="0" w:after="0" w:afterAutospacing="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0">
    <w:name w:val="Light List Accent 1"/>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11">
    <w:name w:val="Light Grid Accent 1"/>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1-1">
    <w:name w:val="Medium Shading 1 Accent 1"/>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2-1">
    <w:name w:val="Medium Shading 2 Accent 1"/>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2-10">
    <w:name w:val="Medium List 2 Accent 1"/>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11">
    <w:name w:val="Medium Grid 2 Accent 1"/>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3-1">
    <w:name w:val="Medium Grid 3 Accent 1"/>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12">
    <w:name w:val="Dark List Accent 1"/>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13">
    <w:name w:val="Colorful Shading Accent 1"/>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15">
    <w:name w:val="Colorful Grid Accent 1"/>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
    <w:name w:val="Light Shading Accent 2"/>
    <w:basedOn w:val="a3"/>
    <w:uiPriority w:val="60"/>
    <w:semiHidden/>
    <w:unhideWhenUsed/>
    <w:rsid w:val="006C6D24"/>
    <w:pPr>
      <w:spacing w:after="0" w:line="240" w:lineRule="auto"/>
    </w:pPr>
    <w:rPr>
      <w:rFonts w:eastAsiaTheme="minorEastAsia"/>
      <w:color w:val="C45911" w:themeColor="accent2" w:themeShade="BF"/>
      <w:lang w:val="en-US"/>
    </w:rPr>
    <w:tblPr>
      <w:tblStyleRowBandSize w:val="1"/>
      <w:tblStyleColBandSize w:val="1"/>
      <w:tblInd w:w="0" w:type="nil"/>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21">
    <w:name w:val="Light Grid Accent 2"/>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1-2">
    <w:name w:val="Medium Shading 1 Accent 2"/>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2-2">
    <w:name w:val="Medium Shading 2 Accent 2"/>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2-20">
    <w:name w:val="Medium List 2 Accent 2"/>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1">
    <w:name w:val="Medium Grid 2 Accent 2"/>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3-2">
    <w:name w:val="Medium Grid 3 Accent 2"/>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2">
    <w:name w:val="Dark List Accent 2"/>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23">
    <w:name w:val="Colorful Shading Accent 2"/>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25">
    <w:name w:val="Colorful Grid Accent 2"/>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Light Shading Accent 3"/>
    <w:basedOn w:val="a3"/>
    <w:uiPriority w:val="60"/>
    <w:semiHidden/>
    <w:unhideWhenUsed/>
    <w:rsid w:val="006C6D24"/>
    <w:pPr>
      <w:spacing w:after="0" w:line="240" w:lineRule="auto"/>
    </w:pPr>
    <w:rPr>
      <w:rFonts w:eastAsiaTheme="minorEastAsia"/>
      <w:color w:val="7B7B7B" w:themeColor="accent3" w:themeShade="BF"/>
      <w:lang w:val="en-US"/>
    </w:rPr>
    <w:tblPr>
      <w:tblStyleRowBandSize w:val="1"/>
      <w:tblStyleColBandSize w:val="1"/>
      <w:tblInd w:w="0" w:type="nil"/>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30">
    <w:name w:val="Light List Accent 3"/>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31">
    <w:name w:val="Light Grid Accent 3"/>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1-3">
    <w:name w:val="Medium Shading 1 Accent 3"/>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2-3">
    <w:name w:val="Medium Shading 2 Accent 3"/>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30">
    <w:name w:val="Medium List 2 Accent 3"/>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31">
    <w:name w:val="Medium Grid 2 Accent 3"/>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3-3">
    <w:name w:val="Medium Grid 3 Accent 3"/>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2">
    <w:name w:val="Dark List Accent 3"/>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33">
    <w:name w:val="Colorful Shading Accent 3"/>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4">
    <w:name w:val="Colorful List Accent 3"/>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35">
    <w:name w:val="Colorful Grid Accent 3"/>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
    <w:name w:val="Light Shading Accent 4"/>
    <w:basedOn w:val="a3"/>
    <w:uiPriority w:val="60"/>
    <w:semiHidden/>
    <w:unhideWhenUsed/>
    <w:rsid w:val="006C6D24"/>
    <w:pPr>
      <w:spacing w:after="0" w:line="240" w:lineRule="auto"/>
    </w:pPr>
    <w:rPr>
      <w:rFonts w:eastAsiaTheme="minorEastAsia"/>
      <w:color w:val="BF8F00" w:themeColor="accent4" w:themeShade="BF"/>
      <w:lang w:val="en-US"/>
    </w:rPr>
    <w:tblPr>
      <w:tblStyleRowBandSize w:val="1"/>
      <w:tblStyleColBandSize w:val="1"/>
      <w:tblInd w:w="0" w:type="nil"/>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40">
    <w:name w:val="Light List Accent 4"/>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41">
    <w:name w:val="Light Grid Accent 4"/>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1-4">
    <w:name w:val="Medium Shading 1 Accent 4"/>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2-4">
    <w:name w:val="Medium Shading 2 Accent 4"/>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2-40">
    <w:name w:val="Medium List 2 Accent 4"/>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2-41">
    <w:name w:val="Medium Grid 2 Accent 4"/>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3-4">
    <w:name w:val="Medium Grid 3 Accent 4"/>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42">
    <w:name w:val="Dark List Accent 4"/>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43">
    <w:name w:val="Colorful Shading Accent 4"/>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45">
    <w:name w:val="Colorful Grid Accent 4"/>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Light Shading Accent 5"/>
    <w:basedOn w:val="a3"/>
    <w:uiPriority w:val="60"/>
    <w:semiHidden/>
    <w:unhideWhenUsed/>
    <w:rsid w:val="006C6D24"/>
    <w:pPr>
      <w:spacing w:after="0" w:line="240" w:lineRule="auto"/>
    </w:pPr>
    <w:rPr>
      <w:rFonts w:eastAsiaTheme="minorEastAsia"/>
      <w:color w:val="2F5496" w:themeColor="accent5" w:themeShade="BF"/>
      <w:lang w:val="en-US"/>
    </w:rPr>
    <w:tblPr>
      <w:tblStyleRowBandSize w:val="1"/>
      <w:tblStyleColBandSize w:val="1"/>
      <w:tblInd w:w="0" w:type="nil"/>
      <w:tblBorders>
        <w:top w:val="single" w:sz="8" w:space="0" w:color="4472C4" w:themeColor="accent5"/>
        <w:bottom w:val="single" w:sz="8" w:space="0" w:color="4472C4" w:themeColor="accent5"/>
      </w:tblBorders>
    </w:tblPr>
    <w:tblStylePr w:type="fir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50">
    <w:name w:val="Light List Accent 5"/>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51">
    <w:name w:val="Light Grid Accent 5"/>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1-5">
    <w:name w:val="Medium Shading 1 Accent 5"/>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2-5">
    <w:name w:val="Medium Shading 2 Accent 5"/>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hint="default"/>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2-50">
    <w:name w:val="Medium List 2 Accent 5"/>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51">
    <w:name w:val="Medium Grid 2 Accent 5"/>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3-5">
    <w:name w:val="Medium Grid 3 Accent 5"/>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52">
    <w:name w:val="Dark List Accent 5"/>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53">
    <w:name w:val="Colorful Shading Accent 5"/>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55">
    <w:name w:val="Colorful Grid Accent 5"/>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
    <w:name w:val="Light Shading Accent 6"/>
    <w:basedOn w:val="a3"/>
    <w:uiPriority w:val="60"/>
    <w:semiHidden/>
    <w:unhideWhenUsed/>
    <w:rsid w:val="006C6D24"/>
    <w:pPr>
      <w:spacing w:after="0" w:line="240" w:lineRule="auto"/>
    </w:pPr>
    <w:rPr>
      <w:rFonts w:eastAsiaTheme="minorEastAsia"/>
      <w:color w:val="538135" w:themeColor="accent6" w:themeShade="BF"/>
      <w:lang w:val="en-US"/>
    </w:rPr>
    <w:tblPr>
      <w:tblStyleRowBandSize w:val="1"/>
      <w:tblStyleColBandSize w:val="1"/>
      <w:tblInd w:w="0" w:type="nil"/>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60">
    <w:name w:val="Light List Accent 6"/>
    <w:basedOn w:val="a3"/>
    <w:uiPriority w:val="61"/>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61">
    <w:name w:val="Light Grid Accent 6"/>
    <w:basedOn w:val="a3"/>
    <w:uiPriority w:val="62"/>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6">
    <w:name w:val="Medium Shading 1 Accent 6"/>
    <w:basedOn w:val="a3"/>
    <w:uiPriority w:val="63"/>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6">
    <w:name w:val="Medium Shading 2 Accent 6"/>
    <w:basedOn w:val="a3"/>
    <w:uiPriority w:val="64"/>
    <w:semiHidden/>
    <w:unhideWhenUsed/>
    <w:rsid w:val="006C6D2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3"/>
    <w:uiPriority w:val="65"/>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0">
    <w:name w:val="Medium List 2 Accent 6"/>
    <w:basedOn w:val="a3"/>
    <w:uiPriority w:val="66"/>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3"/>
    <w:uiPriority w:val="67"/>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61">
    <w:name w:val="Medium Grid 2 Accent 6"/>
    <w:basedOn w:val="a3"/>
    <w:uiPriority w:val="68"/>
    <w:semiHidden/>
    <w:unhideWhenUsed/>
    <w:rsid w:val="006C6D2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Accent 6"/>
    <w:basedOn w:val="a3"/>
    <w:uiPriority w:val="69"/>
    <w:semiHidden/>
    <w:unhideWhenUsed/>
    <w:rsid w:val="006C6D2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62">
    <w:name w:val="Dark List Accent 6"/>
    <w:basedOn w:val="a3"/>
    <w:uiPriority w:val="70"/>
    <w:semiHidden/>
    <w:unhideWhenUsed/>
    <w:rsid w:val="006C6D2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63">
    <w:name w:val="Colorful Shading Accent 6"/>
    <w:basedOn w:val="a3"/>
    <w:uiPriority w:val="71"/>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3"/>
    <w:uiPriority w:val="72"/>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65">
    <w:name w:val="Colorful Grid Accent 6"/>
    <w:basedOn w:val="a3"/>
    <w:uiPriority w:val="73"/>
    <w:semiHidden/>
    <w:unhideWhenUsed/>
    <w:rsid w:val="006C6D2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TableNormal">
    <w:name w:val="Table Normal"/>
    <w:uiPriority w:val="2"/>
    <w:semiHidden/>
    <w:qFormat/>
    <w:rsid w:val="006C6D24"/>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Grid">
    <w:name w:val="TableGrid"/>
    <w:rsid w:val="006C6D24"/>
    <w:pPr>
      <w:spacing w:after="0" w:line="240" w:lineRule="auto"/>
    </w:pPr>
    <w:rPr>
      <w:rFonts w:eastAsiaTheme="minorEastAsia"/>
      <w:lang w:val="en-US"/>
    </w:rPr>
    <w:tblPr>
      <w:tblCellMar>
        <w:top w:w="0" w:type="dxa"/>
        <w:left w:w="0" w:type="dxa"/>
        <w:bottom w:w="0" w:type="dxa"/>
        <w:right w:w="0" w:type="dxa"/>
      </w:tblCellMar>
    </w:tblPr>
  </w:style>
  <w:style w:type="table" w:customStyle="1" w:styleId="46">
    <w:name w:val="Сетка таблицы46"/>
    <w:basedOn w:val="a3"/>
    <w:uiPriority w:val="99"/>
    <w:rsid w:val="006C6D24"/>
    <w:pPr>
      <w:spacing w:after="0" w:line="240" w:lineRule="auto"/>
    </w:pPr>
    <w:rPr>
      <w:rFonts w:ascii="Calibri" w:eastAsia="Times New Roman" w:hAnsi="Calibri" w:cs="Calibri"/>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C6D24"/>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2">
    <w:name w:val="Table Normal2"/>
    <w:uiPriority w:val="2"/>
    <w:semiHidden/>
    <w:qFormat/>
    <w:rsid w:val="006C6D24"/>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3">
    <w:name w:val="Table Normal3"/>
    <w:uiPriority w:val="2"/>
    <w:semiHidden/>
    <w:qFormat/>
    <w:rsid w:val="006C6D24"/>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1ff4">
    <w:name w:val="Светлая заливка1"/>
    <w:basedOn w:val="a3"/>
    <w:uiPriority w:val="60"/>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ветлая заливка - Акцент 11"/>
    <w:basedOn w:val="a3"/>
    <w:uiPriority w:val="60"/>
    <w:rsid w:val="006C6D24"/>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Светлая заливка - Акцент 21"/>
    <w:basedOn w:val="a3"/>
    <w:uiPriority w:val="60"/>
    <w:rsid w:val="006C6D24"/>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3"/>
    <w:uiPriority w:val="60"/>
    <w:rsid w:val="006C6D24"/>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Светлая заливка - Акцент 41"/>
    <w:basedOn w:val="a3"/>
    <w:uiPriority w:val="60"/>
    <w:rsid w:val="006C6D24"/>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Светлая заливка - Акцент 51"/>
    <w:basedOn w:val="a3"/>
    <w:uiPriority w:val="60"/>
    <w:rsid w:val="006C6D24"/>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Светлая заливка - Акцент 61"/>
    <w:basedOn w:val="a3"/>
    <w:uiPriority w:val="60"/>
    <w:rsid w:val="006C6D24"/>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f5">
    <w:name w:val="Светлый список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100" w:beforeAutospacing="1" w:afterLines="0" w:after="100" w:afterAutospacing="1" w:line="240" w:lineRule="auto"/>
      </w:pPr>
      <w:rPr>
        <w:b/>
        <w:bCs/>
        <w:color w:val="FFFFFF"/>
      </w:rPr>
      <w:tblPr/>
      <w:tcPr>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100" w:beforeAutospacing="1" w:afterLines="0" w:after="100" w:afterAutospacing="1" w:line="240" w:lineRule="auto"/>
      </w:pPr>
      <w:rPr>
        <w:b/>
        <w:bCs/>
        <w:color w:val="FFFFFF"/>
      </w:rPr>
      <w:tblPr/>
      <w:tcPr>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100" w:beforeAutospacing="1" w:afterLines="0" w:after="100" w:afterAutospacing="1" w:line="240" w:lineRule="auto"/>
      </w:pPr>
      <w:rPr>
        <w:b/>
        <w:bCs/>
        <w:color w:val="FFFFFF"/>
      </w:rPr>
      <w:tblPr/>
      <w:tcPr>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100" w:beforeAutospacing="1" w:afterLines="0" w:after="100" w:afterAutospacing="1" w:line="240" w:lineRule="auto"/>
      </w:pPr>
      <w:rPr>
        <w:b/>
        <w:bCs/>
        <w:color w:val="FFFFFF"/>
      </w:rPr>
      <w:tblPr/>
      <w:tcPr>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3"/>
    <w:uiPriority w:val="61"/>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100" w:beforeAutospacing="1" w:afterLines="0" w:after="100" w:afterAutospacing="1" w:line="240" w:lineRule="auto"/>
      </w:pPr>
      <w:rPr>
        <w:b/>
        <w:bCs/>
        <w:color w:val="FFFFFF"/>
      </w:rPr>
      <w:tblPr/>
      <w:tcPr>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6">
    <w:name w:val="Светлая сетка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Светлая сетка - Акцент 1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2">
    <w:name w:val="Светлая сетка - Акцент 2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2">
    <w:name w:val="Светлая сетка - Акцент 3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2">
    <w:name w:val="Светлая сетка - Акцент 4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2">
    <w:name w:val="Светлая сетка - Акцент 5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2">
    <w:name w:val="Светлая сетка - Акцент 61"/>
    <w:basedOn w:val="a3"/>
    <w:uiPriority w:val="62"/>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100" w:beforeAutospacing="1" w:afterLines="0" w:after="100" w:afterAutospacing="1"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100" w:beforeAutospacing="1" w:afterLines="0" w:after="100" w:afterAutospacing="1"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100" w:beforeAutospacing="1" w:afterLines="0" w:after="100" w:afterAutospacing="1"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100" w:beforeAutospacing="1" w:afterLines="0" w:after="100" w:afterAutospacing="1"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100" w:beforeAutospacing="1" w:afterLines="0" w:after="100" w:afterAutospacing="1"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100" w:beforeAutospacing="1" w:afterLines="0" w:after="100" w:afterAutospacing="1"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100" w:beforeAutospacing="1" w:afterLines="0" w:after="100" w:afterAutospacing="1"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100" w:beforeAutospacing="1" w:afterLines="0" w:after="100" w:afterAutospacing="1"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100" w:beforeAutospacing="1" w:afterLines="0" w:after="100" w:afterAutospacing="1"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100" w:beforeAutospacing="1" w:afterLines="0" w:after="100" w:afterAutospacing="1"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100" w:beforeAutospacing="1" w:afterLines="0" w:after="100" w:afterAutospacing="1"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3"/>
    <w:uiPriority w:val="63"/>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100" w:beforeAutospacing="1" w:afterLines="0" w:after="100" w:afterAutospacing="1"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100" w:beforeAutospacing="1" w:afterLines="0" w:after="100" w:afterAutospacing="1"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5">
    <w:name w:val="Средняя заливка 2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3"/>
    <w:uiPriority w:val="64"/>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 - Акцент 2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
    <w:name w:val="Средний список 1 - Акцент 3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Средний список 1 - Акцент 4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Средний список 1 - Акцент 5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Средний список 1 - Акцент 61"/>
    <w:basedOn w:val="a3"/>
    <w:uiPriority w:val="65"/>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6">
    <w:name w:val="Средний список 2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Средний список 2 - Акцент 1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Средний список 2 - Акцент 2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Средний список 2 - Акцент 3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Средний список 2 - Акцент 4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Средний список 2 - Акцент 5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Средний список 2 - Акцент 61"/>
    <w:basedOn w:val="a3"/>
    <w:uiPriority w:val="66"/>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3"/>
    <w:uiPriority w:val="67"/>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2">
    <w:name w:val="Средняя сетка 2 - Акцент 11"/>
    <w:basedOn w:val="a3"/>
    <w:uiPriority w:val="68"/>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3"/>
    <w:uiPriority w:val="68"/>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3"/>
    <w:uiPriority w:val="68"/>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3"/>
    <w:uiPriority w:val="68"/>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3"/>
    <w:uiPriority w:val="68"/>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3"/>
    <w:uiPriority w:val="68"/>
    <w:rsid w:val="006C6D24"/>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3">
    <w:name w:val="Средняя сетка 3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uiPriority w:val="69"/>
    <w:rsid w:val="006C6D24"/>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f7">
    <w:name w:val="Темный список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Темный список - Акцент 1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Темный список - Акцент 2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Темный список - Акцент 3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Темный список - Акцент 4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Темный список - Акцент 5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Темный список - Акцент 61"/>
    <w:basedOn w:val="a3"/>
    <w:uiPriority w:val="70"/>
    <w:rsid w:val="006C6D24"/>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f8">
    <w:name w:val="Цветная заливка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Цветная заливка - Акцент 1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Цветная заливка - Акцент 2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Цветная заливка - Акцент 3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Цветная заливка - Акцент 4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Цветная заливка - Акцент 5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Цветная заливка - Акцент 61"/>
    <w:basedOn w:val="a3"/>
    <w:uiPriority w:val="71"/>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f9">
    <w:name w:val="Цветной список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3"/>
    <w:uiPriority w:val="72"/>
    <w:rsid w:val="006C6D24"/>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fa">
    <w:name w:val="Цветная сетка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Цветная сетка - Акцент 1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Цветная сетка - Акцент 2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Цветная сетка - Акцент 3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Цветная сетка - Акцент 4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Цветная сетка - Акцент 5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Цветная сетка - Акцент 61"/>
    <w:basedOn w:val="a3"/>
    <w:uiPriority w:val="73"/>
    <w:rsid w:val="006C6D24"/>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Normal4">
    <w:name w:val="Table Normal4"/>
    <w:uiPriority w:val="2"/>
    <w:semiHidden/>
    <w:qFormat/>
    <w:rsid w:val="006C6D24"/>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5">
    <w:name w:val="Table Normal5"/>
    <w:uiPriority w:val="2"/>
    <w:semiHidden/>
    <w:qFormat/>
    <w:rsid w:val="006C6D24"/>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1ffb">
    <w:name w:val="Сетка таблицы1"/>
    <w:basedOn w:val="a3"/>
    <w:uiPriority w:val="99"/>
    <w:rsid w:val="006C6D24"/>
    <w:pPr>
      <w:spacing w:after="0" w:line="240" w:lineRule="auto"/>
      <w:jc w:val="both"/>
    </w:pPr>
    <w:rPr>
      <w:rFonts w:ascii="Calibri" w:eastAsia="Calibri" w:hAnsi="Calibri" w:cs="Calibri"/>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Bullet"/>
    <w:basedOn w:val="a1"/>
    <w:uiPriority w:val="99"/>
    <w:semiHidden/>
    <w:unhideWhenUsed/>
    <w:rsid w:val="006C6D24"/>
    <w:pPr>
      <w:numPr>
        <w:numId w:val="1"/>
      </w:numPr>
      <w:contextualSpacing/>
    </w:pPr>
  </w:style>
  <w:style w:type="paragraph" w:styleId="a">
    <w:name w:val="List Number"/>
    <w:basedOn w:val="a1"/>
    <w:uiPriority w:val="99"/>
    <w:semiHidden/>
    <w:unhideWhenUsed/>
    <w:rsid w:val="006C6D24"/>
    <w:pPr>
      <w:numPr>
        <w:numId w:val="3"/>
      </w:numPr>
      <w:contextualSpacing/>
    </w:pPr>
  </w:style>
  <w:style w:type="paragraph" w:styleId="20">
    <w:name w:val="List Bullet 2"/>
    <w:basedOn w:val="a1"/>
    <w:uiPriority w:val="99"/>
    <w:semiHidden/>
    <w:unhideWhenUsed/>
    <w:rsid w:val="006C6D24"/>
    <w:pPr>
      <w:numPr>
        <w:numId w:val="5"/>
      </w:numPr>
      <w:contextualSpacing/>
    </w:pPr>
  </w:style>
  <w:style w:type="paragraph" w:styleId="30">
    <w:name w:val="List Bullet 3"/>
    <w:basedOn w:val="a1"/>
    <w:uiPriority w:val="99"/>
    <w:semiHidden/>
    <w:unhideWhenUsed/>
    <w:rsid w:val="006C6D24"/>
    <w:pPr>
      <w:numPr>
        <w:numId w:val="7"/>
      </w:numPr>
      <w:contextualSpacing/>
    </w:pPr>
  </w:style>
  <w:style w:type="paragraph" w:styleId="2">
    <w:name w:val="List Number 2"/>
    <w:basedOn w:val="a1"/>
    <w:uiPriority w:val="99"/>
    <w:semiHidden/>
    <w:unhideWhenUsed/>
    <w:rsid w:val="006C6D24"/>
    <w:pPr>
      <w:numPr>
        <w:numId w:val="9"/>
      </w:numPr>
      <w:contextualSpacing/>
    </w:pPr>
  </w:style>
  <w:style w:type="paragraph" w:styleId="3">
    <w:name w:val="List Number 3"/>
    <w:basedOn w:val="a1"/>
    <w:uiPriority w:val="99"/>
    <w:semiHidden/>
    <w:unhideWhenUsed/>
    <w:rsid w:val="006C6D24"/>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04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achalka.com/photo" TargetMode="External"/><Relationship Id="rId117" Type="http://schemas.openxmlformats.org/officeDocument/2006/relationships/hyperlink" Target="http://eor-np.ru/" TargetMode="External"/><Relationship Id="rId21" Type="http://schemas.openxmlformats.org/officeDocument/2006/relationships/hyperlink" Target="http://www.mat-reshka.com/" TargetMode="External"/><Relationship Id="rId42" Type="http://schemas.openxmlformats.org/officeDocument/2006/relationships/hyperlink" Target="http://suhin.narod.ru/" TargetMode="External"/><Relationship Id="rId47" Type="http://schemas.openxmlformats.org/officeDocument/2006/relationships/hyperlink" Target="http://nation.geoman.ru/" TargetMode="External"/><Relationship Id="rId63" Type="http://schemas.openxmlformats.org/officeDocument/2006/relationships/hyperlink" Target="http://www.mat-reshka.com/" TargetMode="External"/><Relationship Id="rId68" Type="http://schemas.openxmlformats.org/officeDocument/2006/relationships/hyperlink" Target="http://www.nachalka.com/photo" TargetMode="External"/><Relationship Id="rId84" Type="http://schemas.openxmlformats.org/officeDocument/2006/relationships/hyperlink" Target="http://suhin.narod.ru/" TargetMode="External"/><Relationship Id="rId89" Type="http://schemas.openxmlformats.org/officeDocument/2006/relationships/hyperlink" Target="http://geoman.ru/" TargetMode="External"/><Relationship Id="rId112" Type="http://schemas.openxmlformats.org/officeDocument/2006/relationships/hyperlink" Target="http://bomoonlight.ru/azbuka" TargetMode="External"/><Relationship Id="rId133" Type="http://schemas.openxmlformats.org/officeDocument/2006/relationships/hyperlink" Target="http://nation.geoman.ru/" TargetMode="External"/><Relationship Id="rId138" Type="http://schemas.openxmlformats.org/officeDocument/2006/relationships/hyperlink" Target="http://www.n-shkola.ru/" TargetMode="External"/><Relationship Id="rId154" Type="http://schemas.openxmlformats.org/officeDocument/2006/relationships/hyperlink" Target="http://www.nachalka.com/photo" TargetMode="External"/><Relationship Id="rId159" Type="http://schemas.openxmlformats.org/officeDocument/2006/relationships/hyperlink" Target="http://eor-np.ru/" TargetMode="External"/><Relationship Id="rId175" Type="http://schemas.openxmlformats.org/officeDocument/2006/relationships/image" Target="media/image2.png"/><Relationship Id="rId170" Type="http://schemas.openxmlformats.org/officeDocument/2006/relationships/hyperlink" Target="http://suhin.narod.ru/" TargetMode="External"/><Relationship Id="rId16" Type="http://schemas.openxmlformats.org/officeDocument/2006/relationships/hyperlink" Target="http://school-collection.edu.ru/" TargetMode="External"/><Relationship Id="rId107" Type="http://schemas.openxmlformats.org/officeDocument/2006/relationships/hyperlink" Target="http://www.solnet.ee/" TargetMode="External"/><Relationship Id="rId11" Type="http://schemas.openxmlformats.org/officeDocument/2006/relationships/hyperlink" Target="http://bird.geoman.ru/" TargetMode="External"/><Relationship Id="rId32" Type="http://schemas.openxmlformats.org/officeDocument/2006/relationships/hyperlink" Target="http://www.mobintech.ru/" TargetMode="External"/><Relationship Id="rId37" Type="http://schemas.openxmlformats.org/officeDocument/2006/relationships/hyperlink" Target="http://pedsovet.su/" TargetMode="External"/><Relationship Id="rId53" Type="http://schemas.openxmlformats.org/officeDocument/2006/relationships/hyperlink" Target="http://www.n-shkola.ru/" TargetMode="External"/><Relationship Id="rId58" Type="http://schemas.openxmlformats.org/officeDocument/2006/relationships/hyperlink" Target="http://school-collection.edu.ru/" TargetMode="External"/><Relationship Id="rId74" Type="http://schemas.openxmlformats.org/officeDocument/2006/relationships/hyperlink" Target="http://www.mobintech.ru/" TargetMode="External"/><Relationship Id="rId79" Type="http://schemas.openxmlformats.org/officeDocument/2006/relationships/hyperlink" Target="http://pedsovet.su/" TargetMode="External"/><Relationship Id="rId102" Type="http://schemas.openxmlformats.org/officeDocument/2006/relationships/hyperlink" Target="http://nachalka.info/" TargetMode="External"/><Relationship Id="rId123" Type="http://schemas.openxmlformats.org/officeDocument/2006/relationships/hyperlink" Target="http://pedsovet.su/" TargetMode="External"/><Relationship Id="rId128" Type="http://schemas.openxmlformats.org/officeDocument/2006/relationships/hyperlink" Target="http://suhin.narod.ru/" TargetMode="External"/><Relationship Id="rId144" Type="http://schemas.openxmlformats.org/officeDocument/2006/relationships/hyperlink" Target="http://school-collection.edu.ru/" TargetMode="External"/><Relationship Id="rId149" Type="http://schemas.openxmlformats.org/officeDocument/2006/relationships/hyperlink" Target="http://www.mat-reshka.com/" TargetMode="External"/><Relationship Id="rId5" Type="http://schemas.openxmlformats.org/officeDocument/2006/relationships/hyperlink" Target="http://elementy.ru/email" TargetMode="External"/><Relationship Id="rId90" Type="http://schemas.openxmlformats.org/officeDocument/2006/relationships/hyperlink" Target="http://nation.geoman.ru/" TargetMode="External"/><Relationship Id="rId95" Type="http://schemas.openxmlformats.org/officeDocument/2006/relationships/hyperlink" Target="http://www.n-shkola.ru/" TargetMode="External"/><Relationship Id="rId160" Type="http://schemas.openxmlformats.org/officeDocument/2006/relationships/hyperlink" Target="http://www.mobintech.ru/" TargetMode="External"/><Relationship Id="rId165" Type="http://schemas.openxmlformats.org/officeDocument/2006/relationships/hyperlink" Target="http://pedsovet.su/" TargetMode="External"/><Relationship Id="rId181" Type="http://schemas.openxmlformats.org/officeDocument/2006/relationships/image" Target="media/image8.png"/><Relationship Id="rId22" Type="http://schemas.openxmlformats.org/officeDocument/2006/relationships/hyperlink" Target="http://www.solnet.ee/" TargetMode="External"/><Relationship Id="rId27" Type="http://schemas.openxmlformats.org/officeDocument/2006/relationships/hyperlink" Target="http://bomoonlight.ru/azbuka" TargetMode="External"/><Relationship Id="rId43" Type="http://schemas.openxmlformats.org/officeDocument/2006/relationships/hyperlink" Target="http://www.advise.ru/" TargetMode="External"/><Relationship Id="rId48" Type="http://schemas.openxmlformats.org/officeDocument/2006/relationships/hyperlink" Target="http://animal.geoman.ru/" TargetMode="External"/><Relationship Id="rId64" Type="http://schemas.openxmlformats.org/officeDocument/2006/relationships/hyperlink" Target="http://www.solnet.ee/" TargetMode="External"/><Relationship Id="rId69" Type="http://schemas.openxmlformats.org/officeDocument/2006/relationships/hyperlink" Target="http://bomoonlight.ru/azbuka" TargetMode="External"/><Relationship Id="rId113" Type="http://schemas.openxmlformats.org/officeDocument/2006/relationships/hyperlink" Target="http://bomoonlight.ru/azbuka" TargetMode="External"/><Relationship Id="rId118" Type="http://schemas.openxmlformats.org/officeDocument/2006/relationships/hyperlink" Target="http://www.mobintech.ru/" TargetMode="External"/><Relationship Id="rId134" Type="http://schemas.openxmlformats.org/officeDocument/2006/relationships/hyperlink" Target="http://animal.geoman.ru/" TargetMode="External"/><Relationship Id="rId139" Type="http://schemas.openxmlformats.org/officeDocument/2006/relationships/hyperlink" Target="http://www.n-shkola.ru/" TargetMode="External"/><Relationship Id="rId80" Type="http://schemas.openxmlformats.org/officeDocument/2006/relationships/hyperlink" Target="http://musabiqe.edu.az/" TargetMode="External"/><Relationship Id="rId85" Type="http://schemas.openxmlformats.org/officeDocument/2006/relationships/hyperlink" Target="http://www.advise.ru/" TargetMode="External"/><Relationship Id="rId150" Type="http://schemas.openxmlformats.org/officeDocument/2006/relationships/hyperlink" Target="http://www.solnet.ee/" TargetMode="External"/><Relationship Id="rId155" Type="http://schemas.openxmlformats.org/officeDocument/2006/relationships/hyperlink" Target="http://bomoonlight.ru/azbuka" TargetMode="External"/><Relationship Id="rId171" Type="http://schemas.openxmlformats.org/officeDocument/2006/relationships/hyperlink" Target="http://www.advise.ru/" TargetMode="External"/><Relationship Id="rId176" Type="http://schemas.openxmlformats.org/officeDocument/2006/relationships/image" Target="media/image3.png"/><Relationship Id="rId12" Type="http://schemas.openxmlformats.org/officeDocument/2006/relationships/hyperlink" Target="http://www.laddition.com/" TargetMode="External"/><Relationship Id="rId17" Type="http://schemas.openxmlformats.org/officeDocument/2006/relationships/hyperlink" Target="http://nachalka.info/" TargetMode="External"/><Relationship Id="rId33" Type="http://schemas.openxmlformats.org/officeDocument/2006/relationships/hyperlink" Target="http://window.edu.ru/" TargetMode="External"/><Relationship Id="rId38" Type="http://schemas.openxmlformats.org/officeDocument/2006/relationships/hyperlink" Target="http://musabiqe.edu.az/" TargetMode="External"/><Relationship Id="rId59" Type="http://schemas.openxmlformats.org/officeDocument/2006/relationships/hyperlink" Target="http://nachalka.info/" TargetMode="External"/><Relationship Id="rId103" Type="http://schemas.openxmlformats.org/officeDocument/2006/relationships/hyperlink" Target="http://www.openclass.ru/" TargetMode="External"/><Relationship Id="rId108" Type="http://schemas.openxmlformats.org/officeDocument/2006/relationships/hyperlink" Target="http://nsc.1september.ru/" TargetMode="External"/><Relationship Id="rId124" Type="http://schemas.openxmlformats.org/officeDocument/2006/relationships/hyperlink" Target="http://musabiqe.edu.az/" TargetMode="External"/><Relationship Id="rId129" Type="http://schemas.openxmlformats.org/officeDocument/2006/relationships/hyperlink" Target="http://www.advise.ru/" TargetMode="External"/><Relationship Id="rId54" Type="http://schemas.openxmlformats.org/officeDocument/2006/relationships/hyperlink" Target="http://school-collection.edu.ru/" TargetMode="External"/><Relationship Id="rId70" Type="http://schemas.openxmlformats.org/officeDocument/2006/relationships/hyperlink" Target="http://stranamasterov.ru/" TargetMode="External"/><Relationship Id="rId75" Type="http://schemas.openxmlformats.org/officeDocument/2006/relationships/hyperlink" Target="http://window.edu.ru/" TargetMode="External"/><Relationship Id="rId91" Type="http://schemas.openxmlformats.org/officeDocument/2006/relationships/hyperlink" Target="http://animal.geoman.ru/" TargetMode="External"/><Relationship Id="rId96" Type="http://schemas.openxmlformats.org/officeDocument/2006/relationships/hyperlink" Target="http://www.n-shkola.ru/" TargetMode="External"/><Relationship Id="rId140" Type="http://schemas.openxmlformats.org/officeDocument/2006/relationships/hyperlink" Target="http://school-collection.edu.ru/" TargetMode="External"/><Relationship Id="rId145" Type="http://schemas.openxmlformats.org/officeDocument/2006/relationships/hyperlink" Target="http://nachalka.info/" TargetMode="External"/><Relationship Id="rId161" Type="http://schemas.openxmlformats.org/officeDocument/2006/relationships/hyperlink" Target="http://window.edu.ru/" TargetMode="External"/><Relationship Id="rId166" Type="http://schemas.openxmlformats.org/officeDocument/2006/relationships/hyperlink" Target="http://musabiqe.edu.az/"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clow.ru/" TargetMode="External"/><Relationship Id="rId23" Type="http://schemas.openxmlformats.org/officeDocument/2006/relationships/hyperlink" Target="http://nsc.1september.ru/" TargetMode="External"/><Relationship Id="rId28" Type="http://schemas.openxmlformats.org/officeDocument/2006/relationships/hyperlink" Target="http://stranamasterov.ru/" TargetMode="External"/><Relationship Id="rId49" Type="http://schemas.openxmlformats.org/officeDocument/2006/relationships/hyperlink" Target="http://www.apus.ru/site.xp" TargetMode="External"/><Relationship Id="rId114" Type="http://schemas.openxmlformats.org/officeDocument/2006/relationships/hyperlink" Target="http://stranamasterov.ru/" TargetMode="External"/><Relationship Id="rId119" Type="http://schemas.openxmlformats.org/officeDocument/2006/relationships/hyperlink" Target="http://window.edu.ru/" TargetMode="External"/><Relationship Id="rId44" Type="http://schemas.openxmlformats.org/officeDocument/2006/relationships/hyperlink" Target="http://elementy.ru/email" TargetMode="External"/><Relationship Id="rId60" Type="http://schemas.openxmlformats.org/officeDocument/2006/relationships/hyperlink" Target="http://www.openclass.ru/" TargetMode="External"/><Relationship Id="rId65" Type="http://schemas.openxmlformats.org/officeDocument/2006/relationships/hyperlink" Target="http://nsc.1september.ru/" TargetMode="External"/><Relationship Id="rId81" Type="http://schemas.openxmlformats.org/officeDocument/2006/relationships/hyperlink" Target="http://www.4stupeni.ru/" TargetMode="External"/><Relationship Id="rId86" Type="http://schemas.openxmlformats.org/officeDocument/2006/relationships/image" Target="media/image1.png"/><Relationship Id="rId130" Type="http://schemas.openxmlformats.org/officeDocument/2006/relationships/hyperlink" Target="http://elementy.ru/email" TargetMode="External"/><Relationship Id="rId135" Type="http://schemas.openxmlformats.org/officeDocument/2006/relationships/hyperlink" Target="http://www.apus.ru/site.xp" TargetMode="External"/><Relationship Id="rId151" Type="http://schemas.openxmlformats.org/officeDocument/2006/relationships/hyperlink" Target="http://nsc.1september.ru/" TargetMode="External"/><Relationship Id="rId156" Type="http://schemas.openxmlformats.org/officeDocument/2006/relationships/hyperlink" Target="http://stranamasterov.ru/" TargetMode="External"/><Relationship Id="rId177"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animal.geoman.ru/" TargetMode="External"/><Relationship Id="rId172" Type="http://schemas.openxmlformats.org/officeDocument/2006/relationships/hyperlink" Target="http://www.umk-garmoniya.ru/electronic_support/russ_electron.php" TargetMode="External"/><Relationship Id="rId180" Type="http://schemas.openxmlformats.org/officeDocument/2006/relationships/image" Target="media/image7.png"/><Relationship Id="rId13" Type="http://schemas.openxmlformats.org/officeDocument/2006/relationships/hyperlink" Target="http://www.n-shkola.ru/" TargetMode="External"/><Relationship Id="rId18" Type="http://schemas.openxmlformats.org/officeDocument/2006/relationships/hyperlink" Target="http://www.openclass.ru/" TargetMode="External"/><Relationship Id="rId39" Type="http://schemas.openxmlformats.org/officeDocument/2006/relationships/hyperlink" Target="http://www.4stupeni.ru/" TargetMode="External"/><Relationship Id="rId109" Type="http://schemas.openxmlformats.org/officeDocument/2006/relationships/hyperlink" Target="http://viki.rdf.ru/" TargetMode="External"/><Relationship Id="rId34" Type="http://schemas.openxmlformats.org/officeDocument/2006/relationships/hyperlink" Target="http://avtatuzova.ru/" TargetMode="External"/><Relationship Id="rId50" Type="http://schemas.openxmlformats.org/officeDocument/2006/relationships/hyperlink" Target="http://bird.geoman.ru/" TargetMode="External"/><Relationship Id="rId55" Type="http://schemas.openxmlformats.org/officeDocument/2006/relationships/hyperlink" Target="http://school-collection.edu.ru/" TargetMode="External"/><Relationship Id="rId76" Type="http://schemas.openxmlformats.org/officeDocument/2006/relationships/hyperlink" Target="http://avtatuzova.ru/" TargetMode="External"/><Relationship Id="rId97" Type="http://schemas.openxmlformats.org/officeDocument/2006/relationships/hyperlink" Target="http://school-collection.edu.ru/" TargetMode="External"/><Relationship Id="rId104" Type="http://schemas.openxmlformats.org/officeDocument/2006/relationships/hyperlink" Target="http://www.classmag.ru/" TargetMode="External"/><Relationship Id="rId120" Type="http://schemas.openxmlformats.org/officeDocument/2006/relationships/hyperlink" Target="http://avtatuzova.ru/" TargetMode="External"/><Relationship Id="rId125" Type="http://schemas.openxmlformats.org/officeDocument/2006/relationships/hyperlink" Target="http://www.4stupeni.ru/" TargetMode="External"/><Relationship Id="rId141" Type="http://schemas.openxmlformats.org/officeDocument/2006/relationships/hyperlink" Target="http://school-collection.edu.ru/" TargetMode="External"/><Relationship Id="rId146" Type="http://schemas.openxmlformats.org/officeDocument/2006/relationships/hyperlink" Target="http://www.openclass.ru/" TargetMode="External"/><Relationship Id="rId167" Type="http://schemas.openxmlformats.org/officeDocument/2006/relationships/hyperlink" Target="http://www.4stupeni.ru/" TargetMode="External"/><Relationship Id="rId7" Type="http://schemas.openxmlformats.org/officeDocument/2006/relationships/hyperlink" Target="http://geoman.ru/" TargetMode="External"/><Relationship Id="rId71" Type="http://schemas.openxmlformats.org/officeDocument/2006/relationships/hyperlink" Target="http://www.it-n.ru/" TargetMode="External"/><Relationship Id="rId92" Type="http://schemas.openxmlformats.org/officeDocument/2006/relationships/hyperlink" Target="http://www.apus.ru/site.xp" TargetMode="External"/><Relationship Id="rId162" Type="http://schemas.openxmlformats.org/officeDocument/2006/relationships/hyperlink" Target="http://avtatuzova.ru/"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it-n.ru/" TargetMode="External"/><Relationship Id="rId24" Type="http://schemas.openxmlformats.org/officeDocument/2006/relationships/hyperlink" Target="http://viki.rdf.ru/" TargetMode="External"/><Relationship Id="rId40" Type="http://schemas.openxmlformats.org/officeDocument/2006/relationships/hyperlink" Target="http://trudovik.ucoz.ua/" TargetMode="External"/><Relationship Id="rId45" Type="http://schemas.openxmlformats.org/officeDocument/2006/relationships/hyperlink" Target="http://clow.ru/" TargetMode="External"/><Relationship Id="rId66" Type="http://schemas.openxmlformats.org/officeDocument/2006/relationships/hyperlink" Target="http://viki.rdf.ru/" TargetMode="External"/><Relationship Id="rId87" Type="http://schemas.openxmlformats.org/officeDocument/2006/relationships/hyperlink" Target="http://elementy.ru/email" TargetMode="External"/><Relationship Id="rId110" Type="http://schemas.openxmlformats.org/officeDocument/2006/relationships/hyperlink" Target="http://www.nachalka.com/photo" TargetMode="External"/><Relationship Id="rId115" Type="http://schemas.openxmlformats.org/officeDocument/2006/relationships/hyperlink" Target="http://www.it-n.ru/" TargetMode="External"/><Relationship Id="rId131" Type="http://schemas.openxmlformats.org/officeDocument/2006/relationships/hyperlink" Target="http://clow.ru/" TargetMode="External"/><Relationship Id="rId136" Type="http://schemas.openxmlformats.org/officeDocument/2006/relationships/hyperlink" Target="http://bird.geoman.ru/" TargetMode="External"/><Relationship Id="rId157" Type="http://schemas.openxmlformats.org/officeDocument/2006/relationships/hyperlink" Target="http://www.it-n.ru/" TargetMode="External"/><Relationship Id="rId178" Type="http://schemas.openxmlformats.org/officeDocument/2006/relationships/image" Target="media/image5.png"/><Relationship Id="rId61" Type="http://schemas.openxmlformats.org/officeDocument/2006/relationships/hyperlink" Target="http://www.classmag.ru/" TargetMode="External"/><Relationship Id="rId82" Type="http://schemas.openxmlformats.org/officeDocument/2006/relationships/hyperlink" Target="http://trudovik.ucoz.ua/" TargetMode="External"/><Relationship Id="rId152" Type="http://schemas.openxmlformats.org/officeDocument/2006/relationships/hyperlink" Target="http://viki.rdf.ru/" TargetMode="External"/><Relationship Id="rId173" Type="http://schemas.openxmlformats.org/officeDocument/2006/relationships/hyperlink" Target="http://www.umk-garmoniya.ru/electronic_support/russ_electron.php" TargetMode="External"/><Relationship Id="rId19" Type="http://schemas.openxmlformats.org/officeDocument/2006/relationships/hyperlink" Target="http://www.classmag.ru/" TargetMode="External"/><Relationship Id="rId14" Type="http://schemas.openxmlformats.org/officeDocument/2006/relationships/hyperlink" Target="http://school-collection.edu.ru/" TargetMode="External"/><Relationship Id="rId30" Type="http://schemas.openxmlformats.org/officeDocument/2006/relationships/hyperlink" Target="http://interneturok.ru/" TargetMode="External"/><Relationship Id="rId35" Type="http://schemas.openxmlformats.org/officeDocument/2006/relationships/hyperlink" Target="http://numi.ru/3130" TargetMode="External"/><Relationship Id="rId56" Type="http://schemas.openxmlformats.org/officeDocument/2006/relationships/hyperlink" Target="http://www.uchportal.ru/" TargetMode="External"/><Relationship Id="rId77" Type="http://schemas.openxmlformats.org/officeDocument/2006/relationships/hyperlink" Target="http://numi.ru/3130" TargetMode="External"/><Relationship Id="rId100" Type="http://schemas.openxmlformats.org/officeDocument/2006/relationships/hyperlink" Target="http://school-collection.edu.ru/" TargetMode="External"/><Relationship Id="rId105" Type="http://schemas.openxmlformats.org/officeDocument/2006/relationships/hyperlink" Target="http://www.zavuch.info/" TargetMode="External"/><Relationship Id="rId126" Type="http://schemas.openxmlformats.org/officeDocument/2006/relationships/hyperlink" Target="http://trudovik.ucoz.ua/" TargetMode="External"/><Relationship Id="rId147" Type="http://schemas.openxmlformats.org/officeDocument/2006/relationships/hyperlink" Target="http://www.classmag.ru/" TargetMode="External"/><Relationship Id="rId168" Type="http://schemas.openxmlformats.org/officeDocument/2006/relationships/hyperlink" Target="http://trudovik.ucoz.ua/" TargetMode="External"/><Relationship Id="rId8" Type="http://schemas.openxmlformats.org/officeDocument/2006/relationships/hyperlink" Target="http://nation.geoman.ru/" TargetMode="External"/><Relationship Id="rId51" Type="http://schemas.openxmlformats.org/officeDocument/2006/relationships/hyperlink" Target="http://www.laddition.com/" TargetMode="External"/><Relationship Id="rId72" Type="http://schemas.openxmlformats.org/officeDocument/2006/relationships/hyperlink" Target="http://interneturok.ru/" TargetMode="External"/><Relationship Id="rId93" Type="http://schemas.openxmlformats.org/officeDocument/2006/relationships/hyperlink" Target="http://bird.geoman.ru/" TargetMode="External"/><Relationship Id="rId98" Type="http://schemas.openxmlformats.org/officeDocument/2006/relationships/hyperlink" Target="http://school-collection.edu.ru/" TargetMode="External"/><Relationship Id="rId121" Type="http://schemas.openxmlformats.org/officeDocument/2006/relationships/hyperlink" Target="http://numi.ru/3130" TargetMode="External"/><Relationship Id="rId142" Type="http://schemas.openxmlformats.org/officeDocument/2006/relationships/hyperlink" Target="http://www.uchportal.ru/" TargetMode="External"/><Relationship Id="rId163" Type="http://schemas.openxmlformats.org/officeDocument/2006/relationships/hyperlink" Target="http://numi.ru/3130" TargetMode="External"/><Relationship Id="rId3" Type="http://schemas.openxmlformats.org/officeDocument/2006/relationships/settings" Target="settings.xml"/><Relationship Id="rId25" Type="http://schemas.openxmlformats.org/officeDocument/2006/relationships/hyperlink" Target="http://www.nachalka.com/photo" TargetMode="External"/><Relationship Id="rId46" Type="http://schemas.openxmlformats.org/officeDocument/2006/relationships/hyperlink" Target="http://geoman.ru/" TargetMode="External"/><Relationship Id="rId67" Type="http://schemas.openxmlformats.org/officeDocument/2006/relationships/hyperlink" Target="http://www.nachalka.com/photo" TargetMode="External"/><Relationship Id="rId116" Type="http://schemas.openxmlformats.org/officeDocument/2006/relationships/hyperlink" Target="http://interneturok.ru/" TargetMode="External"/><Relationship Id="rId137" Type="http://schemas.openxmlformats.org/officeDocument/2006/relationships/hyperlink" Target="http://www.laddition.com/" TargetMode="External"/><Relationship Id="rId158" Type="http://schemas.openxmlformats.org/officeDocument/2006/relationships/hyperlink" Target="http://interneturok.ru/" TargetMode="External"/><Relationship Id="rId20" Type="http://schemas.openxmlformats.org/officeDocument/2006/relationships/hyperlink" Target="http://www.zavuch.info/" TargetMode="External"/><Relationship Id="rId41" Type="http://schemas.openxmlformats.org/officeDocument/2006/relationships/hyperlink" Target="http://www.proshkolu.ru/" TargetMode="External"/><Relationship Id="rId62" Type="http://schemas.openxmlformats.org/officeDocument/2006/relationships/hyperlink" Target="http://www.zavuch.info/" TargetMode="External"/><Relationship Id="rId83" Type="http://schemas.openxmlformats.org/officeDocument/2006/relationships/hyperlink" Target="http://www.proshkolu.ru/" TargetMode="External"/><Relationship Id="rId88" Type="http://schemas.openxmlformats.org/officeDocument/2006/relationships/hyperlink" Target="http://clow.ru/" TargetMode="External"/><Relationship Id="rId111" Type="http://schemas.openxmlformats.org/officeDocument/2006/relationships/hyperlink" Target="http://www.nachalka.com/photo" TargetMode="External"/><Relationship Id="rId132" Type="http://schemas.openxmlformats.org/officeDocument/2006/relationships/hyperlink" Target="http://geoman.ru/" TargetMode="External"/><Relationship Id="rId153" Type="http://schemas.openxmlformats.org/officeDocument/2006/relationships/hyperlink" Target="http://www.nachalka.com/photo" TargetMode="External"/><Relationship Id="rId174" Type="http://schemas.openxmlformats.org/officeDocument/2006/relationships/hyperlink" Target="http://www.umk-garmoniya.ru/electronic_support/russ_electron.php" TargetMode="External"/><Relationship Id="rId179" Type="http://schemas.openxmlformats.org/officeDocument/2006/relationships/image" Target="media/image6.png"/><Relationship Id="rId15" Type="http://schemas.openxmlformats.org/officeDocument/2006/relationships/hyperlink" Target="http://www.uchportal.ru/" TargetMode="External"/><Relationship Id="rId36" Type="http://schemas.openxmlformats.org/officeDocument/2006/relationships/hyperlink" Target="http://www.metodkabinet.eu/" TargetMode="External"/><Relationship Id="rId57" Type="http://schemas.openxmlformats.org/officeDocument/2006/relationships/hyperlink" Target="http://school-collection.edu.ru/" TargetMode="External"/><Relationship Id="rId106" Type="http://schemas.openxmlformats.org/officeDocument/2006/relationships/hyperlink" Target="http://www.mat-reshka.com/" TargetMode="External"/><Relationship Id="rId127" Type="http://schemas.openxmlformats.org/officeDocument/2006/relationships/hyperlink" Target="http://www.proshkolu.ru/" TargetMode="External"/><Relationship Id="rId10" Type="http://schemas.openxmlformats.org/officeDocument/2006/relationships/hyperlink" Target="http://www.apus.ru/site.xp" TargetMode="External"/><Relationship Id="rId31" Type="http://schemas.openxmlformats.org/officeDocument/2006/relationships/hyperlink" Target="http://eor-np.ru/" TargetMode="External"/><Relationship Id="rId52" Type="http://schemas.openxmlformats.org/officeDocument/2006/relationships/hyperlink" Target="http://www.n-shkola.ru/" TargetMode="External"/><Relationship Id="rId73" Type="http://schemas.openxmlformats.org/officeDocument/2006/relationships/hyperlink" Target="http://eor-np.ru/" TargetMode="External"/><Relationship Id="rId78" Type="http://schemas.openxmlformats.org/officeDocument/2006/relationships/hyperlink" Target="http://www.metodkabinet.eu/" TargetMode="External"/><Relationship Id="rId94" Type="http://schemas.openxmlformats.org/officeDocument/2006/relationships/hyperlink" Target="http://www.laddition.com/" TargetMode="External"/><Relationship Id="rId99" Type="http://schemas.openxmlformats.org/officeDocument/2006/relationships/hyperlink" Target="http://www.uchportal.ru/" TargetMode="External"/><Relationship Id="rId101" Type="http://schemas.openxmlformats.org/officeDocument/2006/relationships/hyperlink" Target="http://school-collection.edu.ru/" TargetMode="External"/><Relationship Id="rId122" Type="http://schemas.openxmlformats.org/officeDocument/2006/relationships/hyperlink" Target="http://www.metodkabinet.eu/" TargetMode="External"/><Relationship Id="rId143" Type="http://schemas.openxmlformats.org/officeDocument/2006/relationships/hyperlink" Target="http://school-collection.edu.ru/" TargetMode="External"/><Relationship Id="rId148" Type="http://schemas.openxmlformats.org/officeDocument/2006/relationships/hyperlink" Target="http://www.zavuch.info/" TargetMode="External"/><Relationship Id="rId164" Type="http://schemas.openxmlformats.org/officeDocument/2006/relationships/hyperlink" Target="http://www.metodkabinet.eu/" TargetMode="External"/><Relationship Id="rId169" Type="http://schemas.openxmlformats.org/officeDocument/2006/relationships/hyperlink" Target="http://www.proshkol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97</Pages>
  <Words>29538</Words>
  <Characters>168369</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2023-03-30T21:58:00Z</dcterms:created>
  <dcterms:modified xsi:type="dcterms:W3CDTF">2023-03-30T22:01:00Z</dcterms:modified>
</cp:coreProperties>
</file>